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095FB" w14:textId="77777777" w:rsidR="007B59D9" w:rsidRDefault="007B59D9" w:rsidP="007B59D9">
      <w:pPr>
        <w:autoSpaceDE w:val="0"/>
        <w:autoSpaceDN w:val="0"/>
        <w:adjustRightInd w:val="0"/>
        <w:ind w:left="993" w:hanging="993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333A24">
        <w:rPr>
          <w:rFonts w:ascii="Arial" w:hAnsi="Arial" w:cs="Arial"/>
          <w:b/>
          <w:bCs/>
          <w:iCs/>
          <w:sz w:val="20"/>
          <w:szCs w:val="20"/>
        </w:rPr>
        <w:t xml:space="preserve">TEHNIČNE SPECIFIKACIJE IN POPIS DEL </w:t>
      </w:r>
    </w:p>
    <w:p w14:paraId="5D1C169C" w14:textId="35AEAD71" w:rsidR="00F562EB" w:rsidRPr="00333A24" w:rsidRDefault="007B59D9" w:rsidP="007B59D9">
      <w:pPr>
        <w:autoSpaceDE w:val="0"/>
        <w:autoSpaceDN w:val="0"/>
        <w:adjustRightInd w:val="0"/>
        <w:ind w:left="993" w:hanging="993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333A24">
        <w:rPr>
          <w:rFonts w:ascii="Arial" w:hAnsi="Arial" w:cs="Arial"/>
          <w:b/>
          <w:bCs/>
          <w:iCs/>
          <w:sz w:val="20"/>
          <w:szCs w:val="20"/>
        </w:rPr>
        <w:t>ZA ZAMENJAVO ALI VGRADNJO KLIMATSKIH NAPRAV</w:t>
      </w:r>
    </w:p>
    <w:p w14:paraId="3D934273" w14:textId="77777777" w:rsidR="00F562EB" w:rsidRDefault="00F562EB" w:rsidP="00F562EB">
      <w:pPr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37B113A1" w14:textId="77777777" w:rsidR="00476B2E" w:rsidRDefault="00476B2E" w:rsidP="00F562EB">
      <w:pPr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1F93F473" w14:textId="77777777" w:rsidR="00FE610B" w:rsidRPr="00333A24" w:rsidRDefault="00FE610B" w:rsidP="00F562EB">
      <w:pPr>
        <w:autoSpaceDE w:val="0"/>
        <w:autoSpaceDN w:val="0"/>
        <w:adjustRightInd w:val="0"/>
        <w:jc w:val="both"/>
        <w:rPr>
          <w:rFonts w:ascii="Arial" w:hAnsi="Arial" w:cs="Arial"/>
          <w:bCs/>
          <w:iCs/>
          <w:sz w:val="20"/>
          <w:szCs w:val="20"/>
        </w:rPr>
      </w:pPr>
    </w:p>
    <w:p w14:paraId="55690BA5" w14:textId="082BC167" w:rsidR="00F562EB" w:rsidRPr="002D20D8" w:rsidRDefault="00F562EB" w:rsidP="002D20D8">
      <w:pPr>
        <w:pStyle w:val="Odstavekseznama"/>
        <w:numPr>
          <w:ilvl w:val="0"/>
          <w:numId w:val="40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  <w:r w:rsidRPr="002D20D8">
        <w:rPr>
          <w:rFonts w:ascii="Arial" w:hAnsi="Arial" w:cs="Arial"/>
          <w:b/>
          <w:bCs/>
          <w:iCs/>
          <w:sz w:val="20"/>
        </w:rPr>
        <w:t>Tehnični pogoji za klima</w:t>
      </w:r>
      <w:r w:rsidR="00327888" w:rsidRPr="002D20D8">
        <w:rPr>
          <w:rFonts w:ascii="Arial" w:hAnsi="Arial" w:cs="Arial"/>
          <w:b/>
          <w:bCs/>
          <w:iCs/>
          <w:sz w:val="20"/>
        </w:rPr>
        <w:t>tsko</w:t>
      </w:r>
      <w:r w:rsidRPr="002D20D8">
        <w:rPr>
          <w:rFonts w:ascii="Arial" w:hAnsi="Arial" w:cs="Arial"/>
          <w:b/>
          <w:bCs/>
          <w:iCs/>
          <w:sz w:val="20"/>
        </w:rPr>
        <w:t xml:space="preserve"> napravo profesionalne izvedbe (klim</w:t>
      </w:r>
      <w:r w:rsidR="00327888" w:rsidRPr="002D20D8">
        <w:rPr>
          <w:rFonts w:ascii="Arial" w:hAnsi="Arial" w:cs="Arial"/>
          <w:b/>
          <w:bCs/>
          <w:iCs/>
          <w:sz w:val="20"/>
        </w:rPr>
        <w:t>atske naprave</w:t>
      </w:r>
      <w:r w:rsidRPr="002D20D8">
        <w:rPr>
          <w:rFonts w:ascii="Arial" w:hAnsi="Arial" w:cs="Arial"/>
          <w:b/>
          <w:bCs/>
          <w:iCs/>
          <w:sz w:val="20"/>
        </w:rPr>
        <w:t xml:space="preserve"> za </w:t>
      </w:r>
      <w:r w:rsidR="00DA5F3A" w:rsidRPr="002D20D8">
        <w:rPr>
          <w:rFonts w:ascii="Arial" w:hAnsi="Arial" w:cs="Arial"/>
          <w:b/>
          <w:bCs/>
          <w:iCs/>
          <w:sz w:val="20"/>
        </w:rPr>
        <w:t>tehnične</w:t>
      </w:r>
      <w:r w:rsidRPr="002D20D8">
        <w:rPr>
          <w:rFonts w:ascii="Arial" w:hAnsi="Arial" w:cs="Arial"/>
          <w:b/>
          <w:bCs/>
          <w:iCs/>
          <w:sz w:val="20"/>
        </w:rPr>
        <w:t xml:space="preserve"> prostore</w:t>
      </w:r>
      <w:r w:rsidR="00B55215" w:rsidRPr="002D20D8">
        <w:rPr>
          <w:rFonts w:ascii="Arial" w:hAnsi="Arial" w:cs="Arial"/>
          <w:b/>
          <w:bCs/>
          <w:iCs/>
          <w:sz w:val="20"/>
        </w:rPr>
        <w:t>), postavka naročila 1 in 2</w:t>
      </w:r>
      <w:r w:rsidRPr="002D20D8">
        <w:rPr>
          <w:rFonts w:ascii="Arial" w:hAnsi="Arial" w:cs="Arial"/>
          <w:b/>
          <w:bCs/>
          <w:iCs/>
          <w:sz w:val="20"/>
        </w:rPr>
        <w:t>:</w:t>
      </w:r>
    </w:p>
    <w:p w14:paraId="39F098ED" w14:textId="0D2E3A53" w:rsidR="00F562EB" w:rsidRPr="00333A24" w:rsidRDefault="00F34E13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709" w:firstLine="284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s</w:t>
      </w:r>
      <w:r w:rsidR="00F562EB" w:rsidRPr="00333A24">
        <w:rPr>
          <w:rFonts w:ascii="Arial" w:hAnsi="Arial" w:cs="Arial"/>
          <w:iCs/>
          <w:sz w:val="20"/>
        </w:rPr>
        <w:t xml:space="preserve">istem </w:t>
      </w:r>
      <w:proofErr w:type="spellStart"/>
      <w:r w:rsidR="00F562EB" w:rsidRPr="00333A24">
        <w:rPr>
          <w:rFonts w:ascii="Arial" w:hAnsi="Arial" w:cs="Arial"/>
          <w:iCs/>
          <w:sz w:val="20"/>
        </w:rPr>
        <w:t>split</w:t>
      </w:r>
      <w:proofErr w:type="spellEnd"/>
      <w:r w:rsidR="00F562EB" w:rsidRPr="00333A24">
        <w:rPr>
          <w:rFonts w:ascii="Arial" w:hAnsi="Arial" w:cs="Arial"/>
          <w:iCs/>
          <w:sz w:val="20"/>
        </w:rPr>
        <w:t xml:space="preserve"> 1/1 </w:t>
      </w:r>
      <w:proofErr w:type="spellStart"/>
      <w:r w:rsidR="00F562EB" w:rsidRPr="00333A24">
        <w:rPr>
          <w:rFonts w:ascii="Arial" w:hAnsi="Arial" w:cs="Arial"/>
          <w:iCs/>
          <w:sz w:val="20"/>
        </w:rPr>
        <w:t>inverter</w:t>
      </w:r>
      <w:proofErr w:type="spellEnd"/>
      <w:r w:rsidR="00F562EB" w:rsidRPr="00333A24">
        <w:rPr>
          <w:rFonts w:ascii="Arial" w:hAnsi="Arial" w:cs="Arial"/>
          <w:iCs/>
          <w:sz w:val="20"/>
        </w:rPr>
        <w:t xml:space="preserve"> (stenska ali podstropna izvedba)</w:t>
      </w:r>
      <w:r w:rsidR="00635BE3">
        <w:rPr>
          <w:rFonts w:ascii="Arial" w:hAnsi="Arial" w:cs="Arial"/>
          <w:iCs/>
          <w:sz w:val="20"/>
        </w:rPr>
        <w:t xml:space="preserve"> </w:t>
      </w:r>
      <w:r w:rsidR="00635BE3" w:rsidRPr="00635BE3">
        <w:rPr>
          <w:rFonts w:ascii="Arial" w:hAnsi="Arial" w:cs="Arial"/>
          <w:iCs/>
          <w:sz w:val="20"/>
        </w:rPr>
        <w:t>hladilne moči 3,5 kW</w:t>
      </w:r>
      <w:r w:rsidR="005D5685">
        <w:rPr>
          <w:rFonts w:ascii="Arial" w:hAnsi="Arial" w:cs="Arial"/>
          <w:iCs/>
          <w:sz w:val="20"/>
        </w:rPr>
        <w:t xml:space="preserve"> ali 5</w:t>
      </w:r>
      <w:r w:rsidR="00E06EEE">
        <w:rPr>
          <w:rFonts w:ascii="Arial" w:hAnsi="Arial" w:cs="Arial"/>
          <w:iCs/>
          <w:sz w:val="20"/>
        </w:rPr>
        <w:t xml:space="preserve"> </w:t>
      </w:r>
      <w:r w:rsidR="005D5685">
        <w:rPr>
          <w:rFonts w:ascii="Arial" w:hAnsi="Arial" w:cs="Arial"/>
          <w:iCs/>
          <w:sz w:val="20"/>
        </w:rPr>
        <w:t>kW</w:t>
      </w:r>
      <w:r w:rsidR="00F562EB" w:rsidRPr="00333A24">
        <w:rPr>
          <w:rFonts w:ascii="Arial" w:hAnsi="Arial" w:cs="Arial"/>
          <w:iCs/>
          <w:sz w:val="20"/>
        </w:rPr>
        <w:t>;</w:t>
      </w:r>
    </w:p>
    <w:p w14:paraId="554F983C" w14:textId="0F6FCE38" w:rsidR="00F562EB" w:rsidRPr="00333A24" w:rsidRDefault="00F34E13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709" w:firstLine="284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p</w:t>
      </w:r>
      <w:r w:rsidR="00F562EB" w:rsidRPr="00333A24">
        <w:rPr>
          <w:rFonts w:ascii="Arial" w:hAnsi="Arial" w:cs="Arial"/>
          <w:iCs/>
          <w:sz w:val="20"/>
        </w:rPr>
        <w:t>otencial globalnega segrevanja (GWP)* / Ekvivalent CO</w:t>
      </w:r>
      <w:r w:rsidR="00F562EB" w:rsidRPr="00333A24">
        <w:rPr>
          <w:rFonts w:ascii="Cambria Math" w:hAnsi="Cambria Math" w:cs="Cambria Math"/>
          <w:iCs/>
          <w:sz w:val="20"/>
        </w:rPr>
        <w:t>₂</w:t>
      </w:r>
      <w:r w:rsidR="00F562EB" w:rsidRPr="00333A24">
        <w:rPr>
          <w:rFonts w:ascii="Arial" w:hAnsi="Arial" w:cs="Arial"/>
          <w:iCs/>
          <w:sz w:val="20"/>
        </w:rPr>
        <w:t>** [t] &lt; 5;</w:t>
      </w:r>
    </w:p>
    <w:p w14:paraId="38BC3F51" w14:textId="6FE2D125" w:rsidR="00F562EB" w:rsidRPr="00333A24" w:rsidRDefault="00F34E13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709" w:firstLine="284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h</w:t>
      </w:r>
      <w:r w:rsidR="00F562EB" w:rsidRPr="00333A24">
        <w:rPr>
          <w:rFonts w:ascii="Arial" w:hAnsi="Arial" w:cs="Arial"/>
          <w:iCs/>
          <w:sz w:val="20"/>
        </w:rPr>
        <w:t>lajenje tudi v primeru zunanjih temperatur pod -15</w:t>
      </w:r>
      <w:r w:rsidR="00493F0A" w:rsidRPr="00493F0A">
        <w:rPr>
          <w:rFonts w:ascii="Arial" w:hAnsi="Arial" w:cs="Arial"/>
          <w:iCs/>
          <w:sz w:val="20"/>
        </w:rPr>
        <w:t>˚C</w:t>
      </w:r>
      <w:r w:rsidR="00F562EB" w:rsidRPr="00333A24">
        <w:rPr>
          <w:rFonts w:ascii="Arial" w:hAnsi="Arial" w:cs="Arial"/>
          <w:iCs/>
          <w:sz w:val="20"/>
        </w:rPr>
        <w:t>;</w:t>
      </w:r>
    </w:p>
    <w:p w14:paraId="122EEA47" w14:textId="07961956" w:rsidR="00F562EB" w:rsidRPr="00333A24" w:rsidRDefault="00F34E13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709" w:firstLine="284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z</w:t>
      </w:r>
      <w:r w:rsidR="00F562EB" w:rsidRPr="00333A24">
        <w:rPr>
          <w:rFonts w:ascii="Arial" w:hAnsi="Arial" w:cs="Arial"/>
          <w:iCs/>
          <w:sz w:val="20"/>
        </w:rPr>
        <w:t>aznava čistosti zračnega filtra;</w:t>
      </w:r>
    </w:p>
    <w:p w14:paraId="6640A311" w14:textId="5908CB48" w:rsidR="00A30EFC" w:rsidRPr="00A30EFC" w:rsidRDefault="00F34E13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709" w:firstLine="284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s</w:t>
      </w:r>
      <w:r w:rsidR="00F562EB" w:rsidRPr="00333A24">
        <w:rPr>
          <w:rFonts w:ascii="Arial" w:hAnsi="Arial" w:cs="Arial"/>
          <w:iCs/>
          <w:sz w:val="20"/>
        </w:rPr>
        <w:t>amodejni vklop klimatskega sistema po izpadu električnega napajanja</w:t>
      </w:r>
      <w:r w:rsidR="00A30EFC">
        <w:rPr>
          <w:rFonts w:ascii="Arial" w:hAnsi="Arial" w:cs="Arial"/>
          <w:iCs/>
          <w:sz w:val="20"/>
        </w:rPr>
        <w:t>.</w:t>
      </w:r>
    </w:p>
    <w:p w14:paraId="467D115B" w14:textId="341AA1A7" w:rsidR="007A08A7" w:rsidRDefault="007A08A7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1496177A" w14:textId="7CB85AE2" w:rsidR="0046139F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  <w:r w:rsidRPr="0046139F">
        <w:rPr>
          <w:rFonts w:ascii="Arial" w:hAnsi="Arial" w:cs="Arial"/>
          <w:b/>
          <w:bCs/>
          <w:iCs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FCDD15C" wp14:editId="071FCFF1">
                <wp:simplePos x="0" y="0"/>
                <wp:positionH relativeFrom="column">
                  <wp:posOffset>642620</wp:posOffset>
                </wp:positionH>
                <wp:positionV relativeFrom="paragraph">
                  <wp:posOffset>26035</wp:posOffset>
                </wp:positionV>
                <wp:extent cx="5056505" cy="4168775"/>
                <wp:effectExtent l="0" t="0" r="10795" b="22225"/>
                <wp:wrapSquare wrapText="bothSides"/>
                <wp:docPr id="21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56505" cy="416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536AD4" w14:textId="77777777" w:rsidR="0046139F" w:rsidRPr="00333A24" w:rsidRDefault="0046139F" w:rsidP="0046139F">
                            <w:pPr>
                              <w:autoSpaceDE w:val="0"/>
                              <w:autoSpaceDN w:val="0"/>
                              <w:adjustRightInd w:val="0"/>
                              <w:ind w:left="1134" w:hanging="1134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4835FA7E" w14:textId="77777777" w:rsidR="0046139F" w:rsidRPr="00333A24" w:rsidRDefault="0046139F" w:rsidP="0046139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>V</w:t>
                            </w:r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vseh </w:t>
                            </w:r>
                            <w:r w:rsidRPr="00EE4B18">
                              <w:rPr>
                                <w:rFonts w:ascii="Arial" w:hAnsi="Arial" w:cs="Arial"/>
                                <w:b/>
                                <w:iCs/>
                                <w:sz w:val="20"/>
                                <w:szCs w:val="20"/>
                              </w:rPr>
                              <w:t>tehničnih prostorih</w:t>
                            </w:r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so vgrajene klimatske naprave, ki zagotavljajo konstantno temperaturo in vlago v prostoru, kar je pogoj za delovanje vgrajenih tehničnih naprav v predvideni življenjski dobi. Zaradi disipacije vgrajenih naprav so klimatske naprave vključene v stalni režim hlajenja tudi v zimskem obdobju in delujejo po principu 24/365.</w:t>
                            </w:r>
                          </w:p>
                          <w:p w14:paraId="59D78572" w14:textId="77777777" w:rsidR="0046139F" w:rsidRDefault="0046139F" w:rsidP="0046139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3C273FCE" w14:textId="77777777" w:rsidR="0046139F" w:rsidRPr="00333A24" w:rsidRDefault="0046139F" w:rsidP="0046139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48C79010" w14:textId="77777777" w:rsidR="0046139F" w:rsidRPr="00EE4B18" w:rsidRDefault="0046139F" w:rsidP="0046139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E4B18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  <w:u w:val="single"/>
                              </w:rPr>
                              <w:t xml:space="preserve">Pojasnilo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  <w:u w:val="single"/>
                              </w:rPr>
                              <w:t>izvajalcem</w:t>
                            </w:r>
                            <w:r w:rsidRPr="00EE4B18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  <w:u w:val="single"/>
                              </w:rPr>
                              <w:t xml:space="preserve"> glede izbire dveh različnih nazivnih hladilnih moči klimatskih naprav</w:t>
                            </w:r>
                          </w:p>
                          <w:p w14:paraId="2014DE8D" w14:textId="77777777" w:rsidR="0046139F" w:rsidRPr="00333A24" w:rsidRDefault="0046139F" w:rsidP="0046139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5BAA9BBE" w14:textId="77777777" w:rsidR="0046139F" w:rsidRPr="00333A24" w:rsidRDefault="0046139F" w:rsidP="0046139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>Izbira dveh različnih nazivnih hladilnih moči 3,5 kW (+-10%) in 5 kW (+-10%) omogoča pravilno dimenzioniranje klimatske naprave glede na velikost tehničnega prostora in disipacijo vgrajenih naprav tehničnih sistemov.</w:t>
                            </w:r>
                          </w:p>
                          <w:p w14:paraId="3B259DAB" w14:textId="77777777" w:rsidR="0046139F" w:rsidRPr="00333A24" w:rsidRDefault="0046139F" w:rsidP="0046139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2D1E7433" w14:textId="77777777" w:rsidR="0046139F" w:rsidRPr="00333A24" w:rsidRDefault="0046139F" w:rsidP="0046139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>Klimatska naprava zagotavlja konstantno temperaturo (21˚C +-5%) in relativno vlago (50 % +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>-</w:t>
                            </w:r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>10%) v tehničnem prostoru, kar je zahteva za okolje v katerem delujejo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te</w:t>
                            </w:r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naprave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45CA285" w14:textId="77777777" w:rsidR="0046139F" w:rsidRPr="00333A24" w:rsidRDefault="0046139F" w:rsidP="0046139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70D3818F" w14:textId="77777777" w:rsidR="0046139F" w:rsidRPr="00333A24" w:rsidRDefault="0046139F" w:rsidP="0046139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Iz navedenih razlogov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>izvajalec</w:t>
                            </w:r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nudi klimatske naprave dveh različnih nazivnih hladilnih moči:</w:t>
                            </w:r>
                          </w:p>
                          <w:p w14:paraId="7D1E4275" w14:textId="77777777" w:rsidR="0046139F" w:rsidRPr="00333A24" w:rsidRDefault="0046139F" w:rsidP="0046139F">
                            <w:pPr>
                              <w:pStyle w:val="Odstavekseznama"/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</w:rPr>
                            </w:pPr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</w:rPr>
                              <w:t xml:space="preserve">3,5 kW (+-10%) in </w:t>
                            </w:r>
                          </w:p>
                          <w:p w14:paraId="0CE877EC" w14:textId="77777777" w:rsidR="0046139F" w:rsidRDefault="0046139F" w:rsidP="0046139F">
                            <w:pPr>
                              <w:pStyle w:val="Odstavekseznama"/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</w:rPr>
                            </w:pPr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</w:rPr>
                              <w:t>5 kW (+-10%).</w:t>
                            </w:r>
                          </w:p>
                          <w:p w14:paraId="4D4D3E20" w14:textId="77777777" w:rsidR="0046139F" w:rsidRPr="00333A24" w:rsidRDefault="0046139F" w:rsidP="0046139F">
                            <w:pPr>
                              <w:pStyle w:val="Odstavekseznama"/>
                              <w:autoSpaceDE w:val="0"/>
                              <w:autoSpaceDN w:val="0"/>
                              <w:adjustRightInd w:val="0"/>
                              <w:ind w:left="720"/>
                              <w:contextualSpacing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</w:rPr>
                            </w:pPr>
                          </w:p>
                          <w:p w14:paraId="27551D9B" w14:textId="77777777" w:rsidR="0046139F" w:rsidRPr="00333A24" w:rsidRDefault="0046139F" w:rsidP="0046139F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Pri tem ni dopustna ponudba klimatske naprave nazivne hladilne moči 5 kW (+-10%) namesto 3,5 kW(+-10%) kljub temu, da lahko </w:t>
                            </w:r>
                            <w:proofErr w:type="spellStart"/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>inverterska</w:t>
                            </w:r>
                            <w:proofErr w:type="spellEnd"/>
                            <w:r w:rsidRPr="00333A24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tehnologija klimatske naprave nazivne hladilne moči 5 kW (+-10%) deluje v razponu minimalnega obsega hladilne moči pod 3,5 kW (+- 10%).</w:t>
                            </w:r>
                            <w:r w:rsidRPr="001D744C"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>I</w:t>
                            </w:r>
                            <w:r w:rsidRPr="001D744C">
                              <w:rPr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</w:rPr>
                              <w:t>zvajalec nudi klimatske naprave enega proizvajalca.</w:t>
                            </w:r>
                          </w:p>
                          <w:p w14:paraId="31D87A21" w14:textId="2123127C" w:rsidR="0046139F" w:rsidRDefault="0046139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CDD15C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50.6pt;margin-top:2.05pt;width:398.15pt;height:32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">
                <v:textbox>
                  <w:txbxContent>
                    <w:p w14:paraId="11536AD4" w14:textId="77777777" w:rsidR="0046139F" w:rsidRPr="00333A24" w:rsidRDefault="0046139F" w:rsidP="0046139F">
                      <w:pPr>
                        <w:autoSpaceDE w:val="0"/>
                        <w:autoSpaceDN w:val="0"/>
                        <w:adjustRightInd w:val="0"/>
                        <w:ind w:left="1134" w:hanging="1134"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</w:p>
                    <w:p w14:paraId="4835FA7E" w14:textId="77777777" w:rsidR="0046139F" w:rsidRPr="00333A24" w:rsidRDefault="0046139F" w:rsidP="0046139F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>V</w:t>
                      </w:r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 xml:space="preserve"> vseh </w:t>
                      </w:r>
                      <w:r w:rsidRPr="00EE4B18">
                        <w:rPr>
                          <w:rFonts w:ascii="Arial" w:hAnsi="Arial" w:cs="Arial"/>
                          <w:b/>
                          <w:iCs/>
                          <w:sz w:val="20"/>
                          <w:szCs w:val="20"/>
                        </w:rPr>
                        <w:t>tehničnih prostorih</w:t>
                      </w:r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 xml:space="preserve"> so vgrajene klimatske naprave, ki zagotavljajo konstantno temperaturo in vlago v prostoru, kar je pogoj za delovanje vgrajenih tehničnih naprav v predvideni življenjski dobi. Zaradi disipacije vgrajenih naprav so klimatske naprave vključene v stalni režim hlajenja tudi v zimskem obdobju in delujejo po principu 24/365.</w:t>
                      </w:r>
                    </w:p>
                    <w:p w14:paraId="59D78572" w14:textId="77777777" w:rsidR="0046139F" w:rsidRDefault="0046139F" w:rsidP="0046139F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</w:p>
                    <w:p w14:paraId="3C273FCE" w14:textId="77777777" w:rsidR="0046139F" w:rsidRPr="00333A24" w:rsidRDefault="0046139F" w:rsidP="0046139F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</w:p>
                    <w:p w14:paraId="48C79010" w14:textId="77777777" w:rsidR="0046139F" w:rsidRPr="00EE4B18" w:rsidRDefault="0046139F" w:rsidP="0046139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  <w:u w:val="single"/>
                        </w:rPr>
                      </w:pPr>
                      <w:r w:rsidRPr="00EE4B18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  <w:u w:val="single"/>
                        </w:rPr>
                        <w:t xml:space="preserve">Pojasnilo </w:t>
                      </w:r>
                      <w:r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  <w:u w:val="single"/>
                        </w:rPr>
                        <w:t>izvajalcem</w:t>
                      </w:r>
                      <w:r w:rsidRPr="00EE4B18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  <w:u w:val="single"/>
                        </w:rPr>
                        <w:t xml:space="preserve"> glede izbire dveh različnih nazivnih hladilnih moči klimatskih naprav</w:t>
                      </w:r>
                    </w:p>
                    <w:p w14:paraId="2014DE8D" w14:textId="77777777" w:rsidR="0046139F" w:rsidRPr="00333A24" w:rsidRDefault="0046139F" w:rsidP="0046139F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</w:p>
                    <w:p w14:paraId="5BAA9BBE" w14:textId="77777777" w:rsidR="0046139F" w:rsidRPr="00333A24" w:rsidRDefault="0046139F" w:rsidP="0046139F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>Izbira dveh različnih nazivnih hladilnih moči 3,5 kW (+-10%) in 5 kW (+-10%) omogoča pravilno dimenzioniranje klimatske naprave glede na velikost tehničnega prostora in disipacijo vgrajenih naprav tehničnih sistemov.</w:t>
                      </w:r>
                    </w:p>
                    <w:p w14:paraId="3B259DAB" w14:textId="77777777" w:rsidR="0046139F" w:rsidRPr="00333A24" w:rsidRDefault="0046139F" w:rsidP="0046139F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</w:p>
                    <w:p w14:paraId="2D1E7433" w14:textId="77777777" w:rsidR="0046139F" w:rsidRPr="00333A24" w:rsidRDefault="0046139F" w:rsidP="0046139F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>Klimatska naprava zagotavlja konstantno temperaturo (21˚C +-5%) in relativno vlago (50 % +</w:t>
                      </w:r>
                      <w:r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>-</w:t>
                      </w:r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>10%) v tehničnem prostoru, kar je zahteva za okolje v katerem delujejo</w:t>
                      </w:r>
                      <w:r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 xml:space="preserve"> te</w:t>
                      </w:r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 xml:space="preserve"> naprave</w:t>
                      </w:r>
                      <w:r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>.</w:t>
                      </w:r>
                    </w:p>
                    <w:p w14:paraId="045CA285" w14:textId="77777777" w:rsidR="0046139F" w:rsidRPr="00333A24" w:rsidRDefault="0046139F" w:rsidP="0046139F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</w:p>
                    <w:p w14:paraId="70D3818F" w14:textId="77777777" w:rsidR="0046139F" w:rsidRPr="00333A24" w:rsidRDefault="0046139F" w:rsidP="0046139F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 xml:space="preserve">Iz navedenih razlogov </w:t>
                      </w:r>
                      <w:r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>izvajalec</w:t>
                      </w:r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 xml:space="preserve"> nudi klimatske naprave dveh različnih nazivnih hladilnih moči:</w:t>
                      </w:r>
                    </w:p>
                    <w:p w14:paraId="7D1E4275" w14:textId="77777777" w:rsidR="0046139F" w:rsidRPr="00333A24" w:rsidRDefault="0046139F" w:rsidP="0046139F">
                      <w:pPr>
                        <w:pStyle w:val="Odstavekseznama"/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contextualSpacing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</w:rPr>
                      </w:pPr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</w:rPr>
                        <w:t xml:space="preserve">3,5 kW (+-10%) in </w:t>
                      </w:r>
                    </w:p>
                    <w:p w14:paraId="0CE877EC" w14:textId="77777777" w:rsidR="0046139F" w:rsidRDefault="0046139F" w:rsidP="0046139F">
                      <w:pPr>
                        <w:pStyle w:val="Odstavekseznama"/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contextualSpacing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</w:rPr>
                      </w:pPr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</w:rPr>
                        <w:t>5 kW (+-10%).</w:t>
                      </w:r>
                    </w:p>
                    <w:p w14:paraId="4D4D3E20" w14:textId="77777777" w:rsidR="0046139F" w:rsidRPr="00333A24" w:rsidRDefault="0046139F" w:rsidP="0046139F">
                      <w:pPr>
                        <w:pStyle w:val="Odstavekseznama"/>
                        <w:autoSpaceDE w:val="0"/>
                        <w:autoSpaceDN w:val="0"/>
                        <w:adjustRightInd w:val="0"/>
                        <w:ind w:left="720"/>
                        <w:contextualSpacing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</w:rPr>
                      </w:pPr>
                    </w:p>
                    <w:p w14:paraId="27551D9B" w14:textId="77777777" w:rsidR="0046139F" w:rsidRPr="00333A24" w:rsidRDefault="0046139F" w:rsidP="0046139F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</w:pPr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 xml:space="preserve">Pri tem ni dopustna ponudba klimatske naprave nazivne hladilne moči 5 kW (+-10%) namesto 3,5 kW(+-10%) kljub temu, da lahko </w:t>
                      </w:r>
                      <w:proofErr w:type="spellStart"/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>inverterska</w:t>
                      </w:r>
                      <w:proofErr w:type="spellEnd"/>
                      <w:r w:rsidRPr="00333A24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 xml:space="preserve"> tehnologija klimatske naprave nazivne hladilne moči 5 kW (+-10%) deluje v razponu minimalnega obsega hladilne moči pod 3,5 kW (+- 10%).</w:t>
                      </w:r>
                      <w:r w:rsidRPr="001D744C">
                        <w:t xml:space="preserve"> </w:t>
                      </w:r>
                      <w:r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>I</w:t>
                      </w:r>
                      <w:r w:rsidRPr="001D744C">
                        <w:rPr>
                          <w:rFonts w:ascii="Arial" w:hAnsi="Arial" w:cs="Arial"/>
                          <w:bCs/>
                          <w:iCs/>
                          <w:sz w:val="20"/>
                          <w:szCs w:val="20"/>
                        </w:rPr>
                        <w:t>zvajalec nudi klimatske naprave enega proizvajalca.</w:t>
                      </w:r>
                    </w:p>
                    <w:p w14:paraId="31D87A21" w14:textId="2123127C" w:rsidR="0046139F" w:rsidRDefault="0046139F"/>
                  </w:txbxContent>
                </v:textbox>
                <w10:wrap type="square"/>
              </v:shape>
            </w:pict>
          </mc:Fallback>
        </mc:AlternateContent>
      </w:r>
    </w:p>
    <w:p w14:paraId="5FB86F95" w14:textId="1012539A" w:rsidR="0046139F" w:rsidRDefault="0046139F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28245792" w14:textId="261BB598" w:rsidR="0046139F" w:rsidRDefault="0046139F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15B51DC0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04F5C58A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3EC248F2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3349D710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63F55364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1FC48AAC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2FAA3A29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20E3DD7D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150CD6F1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699C2647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7EC0820D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4B90477F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062FBE58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29B4382C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64AA1A0D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29652224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2B786439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398A990A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36080403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3AFC829A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02F3461D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1EFE4806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3E922512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60B0175D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05375A2B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62DB1DBA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0F1A6AE8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7B531F27" w14:textId="77777777" w:rsidR="00B406A3" w:rsidRDefault="00B406A3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20891937" w14:textId="77777777" w:rsidR="00AE5800" w:rsidRDefault="00AE5800" w:rsidP="004427AE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</w:p>
    <w:p w14:paraId="1651B0A5" w14:textId="262AE119" w:rsidR="002231DB" w:rsidRPr="00574062" w:rsidRDefault="00F562EB" w:rsidP="004427AE">
      <w:pPr>
        <w:pStyle w:val="Odstavekseznama"/>
        <w:numPr>
          <w:ilvl w:val="0"/>
          <w:numId w:val="40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  <w:r w:rsidRPr="002D20D8">
        <w:rPr>
          <w:rFonts w:ascii="Arial" w:hAnsi="Arial" w:cs="Arial"/>
          <w:b/>
          <w:bCs/>
          <w:iCs/>
          <w:sz w:val="20"/>
        </w:rPr>
        <w:t>Tehnični pogoji za klima</w:t>
      </w:r>
      <w:r w:rsidR="00BB12EB" w:rsidRPr="002D20D8">
        <w:rPr>
          <w:rFonts w:ascii="Arial" w:hAnsi="Arial" w:cs="Arial"/>
          <w:b/>
          <w:bCs/>
          <w:iCs/>
          <w:sz w:val="20"/>
        </w:rPr>
        <w:t>tsko</w:t>
      </w:r>
      <w:r w:rsidRPr="002D20D8">
        <w:rPr>
          <w:rFonts w:ascii="Arial" w:hAnsi="Arial" w:cs="Arial"/>
          <w:b/>
          <w:bCs/>
          <w:iCs/>
          <w:sz w:val="20"/>
        </w:rPr>
        <w:t xml:space="preserve"> napravo za </w:t>
      </w:r>
      <w:r w:rsidR="00093DDE" w:rsidRPr="002D20D8">
        <w:rPr>
          <w:rFonts w:ascii="Arial" w:hAnsi="Arial" w:cs="Arial"/>
          <w:b/>
          <w:bCs/>
          <w:iCs/>
          <w:sz w:val="20"/>
        </w:rPr>
        <w:t>poslovne prostore</w:t>
      </w:r>
      <w:r w:rsidR="00B55215" w:rsidRPr="002D20D8">
        <w:rPr>
          <w:rFonts w:ascii="Arial" w:hAnsi="Arial" w:cs="Arial"/>
          <w:b/>
          <w:bCs/>
          <w:iCs/>
          <w:sz w:val="20"/>
        </w:rPr>
        <w:t>, postavka naročila 3, 4 in 5</w:t>
      </w:r>
      <w:r w:rsidRPr="002D20D8">
        <w:rPr>
          <w:rFonts w:ascii="Arial" w:hAnsi="Arial" w:cs="Arial"/>
          <w:b/>
          <w:bCs/>
          <w:iCs/>
          <w:sz w:val="20"/>
        </w:rPr>
        <w:t>:</w:t>
      </w:r>
    </w:p>
    <w:p w14:paraId="606BEE6D" w14:textId="767854DE" w:rsidR="00F562EB" w:rsidRPr="00333A24" w:rsidRDefault="007A08A7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1418" w:hanging="425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s</w:t>
      </w:r>
      <w:r w:rsidR="00F562EB" w:rsidRPr="00333A24">
        <w:rPr>
          <w:rFonts w:ascii="Arial" w:hAnsi="Arial" w:cs="Arial"/>
          <w:iCs/>
          <w:sz w:val="20"/>
        </w:rPr>
        <w:t xml:space="preserve">istem </w:t>
      </w:r>
      <w:proofErr w:type="spellStart"/>
      <w:r w:rsidR="00F562EB" w:rsidRPr="00333A24">
        <w:rPr>
          <w:rFonts w:ascii="Arial" w:hAnsi="Arial" w:cs="Arial"/>
          <w:iCs/>
          <w:sz w:val="20"/>
        </w:rPr>
        <w:t>split</w:t>
      </w:r>
      <w:proofErr w:type="spellEnd"/>
      <w:r w:rsidR="00F562EB" w:rsidRPr="00333A24">
        <w:rPr>
          <w:rFonts w:ascii="Arial" w:hAnsi="Arial" w:cs="Arial"/>
          <w:iCs/>
          <w:sz w:val="20"/>
        </w:rPr>
        <w:t xml:space="preserve"> 1/1</w:t>
      </w:r>
      <w:r w:rsidR="004A52F8">
        <w:rPr>
          <w:rFonts w:ascii="Arial" w:hAnsi="Arial" w:cs="Arial"/>
          <w:iCs/>
          <w:sz w:val="20"/>
        </w:rPr>
        <w:t>, 1/2 in 1/3</w:t>
      </w:r>
      <w:r w:rsidR="00F562EB" w:rsidRPr="00333A24">
        <w:rPr>
          <w:rFonts w:ascii="Arial" w:hAnsi="Arial" w:cs="Arial"/>
          <w:iCs/>
          <w:sz w:val="20"/>
        </w:rPr>
        <w:t xml:space="preserve"> </w:t>
      </w:r>
      <w:proofErr w:type="spellStart"/>
      <w:r w:rsidR="00F562EB" w:rsidRPr="00333A24">
        <w:rPr>
          <w:rFonts w:ascii="Arial" w:hAnsi="Arial" w:cs="Arial"/>
          <w:iCs/>
          <w:sz w:val="20"/>
        </w:rPr>
        <w:t>inverter</w:t>
      </w:r>
      <w:proofErr w:type="spellEnd"/>
      <w:r w:rsidR="00F562EB" w:rsidRPr="00333A24">
        <w:rPr>
          <w:rFonts w:ascii="Arial" w:hAnsi="Arial" w:cs="Arial"/>
          <w:iCs/>
          <w:sz w:val="20"/>
        </w:rPr>
        <w:t xml:space="preserve"> (stenska ali podstropna izvedba) hladilne moči </w:t>
      </w:r>
      <w:r w:rsidR="00676EC4">
        <w:rPr>
          <w:rFonts w:ascii="Arial" w:hAnsi="Arial" w:cs="Arial"/>
          <w:iCs/>
          <w:sz w:val="20"/>
        </w:rPr>
        <w:t xml:space="preserve">posamezne </w:t>
      </w:r>
      <w:r w:rsidR="001E76B3">
        <w:rPr>
          <w:rFonts w:ascii="Arial" w:hAnsi="Arial" w:cs="Arial"/>
          <w:iCs/>
          <w:sz w:val="20"/>
        </w:rPr>
        <w:t xml:space="preserve">notranje enote </w:t>
      </w:r>
      <w:r w:rsidR="00F562EB" w:rsidRPr="00333A24">
        <w:rPr>
          <w:rFonts w:ascii="Arial" w:hAnsi="Arial" w:cs="Arial"/>
          <w:iCs/>
          <w:sz w:val="20"/>
        </w:rPr>
        <w:t>3,5 kW</w:t>
      </w:r>
      <w:r w:rsidR="001E76B3">
        <w:rPr>
          <w:rFonts w:ascii="Arial" w:hAnsi="Arial" w:cs="Arial"/>
          <w:iCs/>
          <w:sz w:val="20"/>
        </w:rPr>
        <w:t>;</w:t>
      </w:r>
    </w:p>
    <w:p w14:paraId="127A5501" w14:textId="12460AC9" w:rsidR="00F562EB" w:rsidRPr="00333A24" w:rsidRDefault="007A08A7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709" w:firstLine="284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h</w:t>
      </w:r>
      <w:r w:rsidR="00F562EB" w:rsidRPr="00333A24">
        <w:rPr>
          <w:rFonts w:ascii="Arial" w:hAnsi="Arial" w:cs="Arial"/>
          <w:iCs/>
          <w:sz w:val="20"/>
        </w:rPr>
        <w:t xml:space="preserve">ladilna moč </w:t>
      </w:r>
      <w:r w:rsidR="0002701E" w:rsidRPr="0002701E">
        <w:rPr>
          <w:rFonts w:ascii="Arial" w:hAnsi="Arial" w:cs="Arial"/>
          <w:iCs/>
          <w:sz w:val="20"/>
        </w:rPr>
        <w:t>kot je zahtevana v posamezni postavki v predračunu</w:t>
      </w:r>
      <w:r w:rsidR="0002701E">
        <w:rPr>
          <w:rFonts w:ascii="Arial" w:hAnsi="Arial" w:cs="Arial"/>
          <w:iCs/>
          <w:sz w:val="20"/>
        </w:rPr>
        <w:t xml:space="preserve"> </w:t>
      </w:r>
      <w:r w:rsidR="00F562EB" w:rsidRPr="00BE215D">
        <w:rPr>
          <w:rFonts w:ascii="Arial" w:hAnsi="Arial" w:cs="Arial"/>
          <w:iCs/>
          <w:sz w:val="20"/>
        </w:rPr>
        <w:t>(+-10%)</w:t>
      </w:r>
      <w:r w:rsidRPr="00BE215D">
        <w:rPr>
          <w:rFonts w:ascii="Arial" w:hAnsi="Arial" w:cs="Arial"/>
          <w:iCs/>
          <w:sz w:val="20"/>
        </w:rPr>
        <w:t>;</w:t>
      </w:r>
    </w:p>
    <w:p w14:paraId="7A1BBFB5" w14:textId="03A26233" w:rsidR="00F562EB" w:rsidRPr="00333A24" w:rsidRDefault="007A08A7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709" w:firstLine="284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p</w:t>
      </w:r>
      <w:r w:rsidR="00F562EB" w:rsidRPr="00333A24">
        <w:rPr>
          <w:rFonts w:ascii="Arial" w:hAnsi="Arial" w:cs="Arial"/>
          <w:iCs/>
          <w:sz w:val="20"/>
        </w:rPr>
        <w:t>otencial globalnega segrevanja (GWP)* / Ekvivalent CO</w:t>
      </w:r>
      <w:r w:rsidR="00F562EB" w:rsidRPr="00BE215D">
        <w:rPr>
          <w:rFonts w:ascii="Cambria Math" w:hAnsi="Cambria Math" w:cs="Cambria Math"/>
          <w:iCs/>
          <w:sz w:val="20"/>
        </w:rPr>
        <w:t>₂</w:t>
      </w:r>
      <w:r w:rsidR="00F562EB" w:rsidRPr="00333A24">
        <w:rPr>
          <w:rFonts w:ascii="Arial" w:hAnsi="Arial" w:cs="Arial"/>
          <w:iCs/>
          <w:sz w:val="20"/>
        </w:rPr>
        <w:t>** [t] &lt; 5;</w:t>
      </w:r>
    </w:p>
    <w:p w14:paraId="4CEF98A6" w14:textId="4E1625D6" w:rsidR="00F562EB" w:rsidRPr="00333A24" w:rsidRDefault="007A08A7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709" w:firstLine="284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s</w:t>
      </w:r>
      <w:r w:rsidR="00F562EB" w:rsidRPr="00333A24">
        <w:rPr>
          <w:rFonts w:ascii="Arial" w:hAnsi="Arial" w:cs="Arial"/>
          <w:iCs/>
          <w:sz w:val="20"/>
        </w:rPr>
        <w:t>amodejni vklop klimatskega sistema po izpadu električnega napajanja</w:t>
      </w:r>
      <w:r w:rsidR="00A30EFC">
        <w:rPr>
          <w:rFonts w:ascii="Arial" w:hAnsi="Arial" w:cs="Arial"/>
          <w:iCs/>
          <w:sz w:val="20"/>
        </w:rPr>
        <w:t>.</w:t>
      </w:r>
    </w:p>
    <w:p w14:paraId="4C9C355B" w14:textId="77777777" w:rsidR="00F562EB" w:rsidRDefault="00F562EB" w:rsidP="00F562EB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0"/>
          <w:szCs w:val="20"/>
        </w:rPr>
      </w:pPr>
    </w:p>
    <w:p w14:paraId="7B5F9805" w14:textId="77777777" w:rsidR="00FE610B" w:rsidRDefault="00FE610B" w:rsidP="00F562EB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0"/>
          <w:szCs w:val="20"/>
        </w:rPr>
      </w:pPr>
    </w:p>
    <w:p w14:paraId="42A80195" w14:textId="77777777" w:rsidR="00B406A3" w:rsidRPr="00333A24" w:rsidRDefault="00B406A3" w:rsidP="00F562EB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0"/>
          <w:szCs w:val="20"/>
        </w:rPr>
      </w:pPr>
    </w:p>
    <w:p w14:paraId="1DDC4EA9" w14:textId="7C3CBB0A" w:rsidR="004A52F8" w:rsidRPr="00C71DD6" w:rsidRDefault="004A52F8" w:rsidP="004A52F8">
      <w:pPr>
        <w:pStyle w:val="Odstavekseznama"/>
        <w:numPr>
          <w:ilvl w:val="0"/>
          <w:numId w:val="40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sz w:val="20"/>
        </w:rPr>
      </w:pPr>
      <w:r w:rsidRPr="002D20D8">
        <w:rPr>
          <w:rFonts w:ascii="Arial" w:hAnsi="Arial" w:cs="Arial"/>
          <w:b/>
          <w:bCs/>
          <w:iCs/>
          <w:sz w:val="20"/>
        </w:rPr>
        <w:t>Tehnični pogoji za klimatsko napravo za poslovne prostore, postavka naročila 6:</w:t>
      </w:r>
    </w:p>
    <w:p w14:paraId="27C25E5F" w14:textId="358181CD" w:rsidR="004A52F8" w:rsidRPr="00333A24" w:rsidRDefault="004A52F8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1418" w:hanging="425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s</w:t>
      </w:r>
      <w:r w:rsidRPr="00333A24">
        <w:rPr>
          <w:rFonts w:ascii="Arial" w:hAnsi="Arial" w:cs="Arial"/>
          <w:iCs/>
          <w:sz w:val="20"/>
        </w:rPr>
        <w:t xml:space="preserve">istem </w:t>
      </w:r>
      <w:proofErr w:type="spellStart"/>
      <w:r w:rsidRPr="00333A24">
        <w:rPr>
          <w:rFonts w:ascii="Arial" w:hAnsi="Arial" w:cs="Arial"/>
          <w:iCs/>
          <w:sz w:val="20"/>
        </w:rPr>
        <w:t>split</w:t>
      </w:r>
      <w:proofErr w:type="spellEnd"/>
      <w:r w:rsidRPr="00333A24">
        <w:rPr>
          <w:rFonts w:ascii="Arial" w:hAnsi="Arial" w:cs="Arial"/>
          <w:iCs/>
          <w:sz w:val="20"/>
        </w:rPr>
        <w:t xml:space="preserve"> 1/</w:t>
      </w:r>
      <w:r>
        <w:rPr>
          <w:rFonts w:ascii="Arial" w:hAnsi="Arial" w:cs="Arial"/>
          <w:iCs/>
          <w:sz w:val="20"/>
        </w:rPr>
        <w:t>4</w:t>
      </w:r>
      <w:r w:rsidRPr="00333A24">
        <w:rPr>
          <w:rFonts w:ascii="Arial" w:hAnsi="Arial" w:cs="Arial"/>
          <w:iCs/>
          <w:sz w:val="20"/>
        </w:rPr>
        <w:t xml:space="preserve"> </w:t>
      </w:r>
      <w:proofErr w:type="spellStart"/>
      <w:r w:rsidRPr="00333A24">
        <w:rPr>
          <w:rFonts w:ascii="Arial" w:hAnsi="Arial" w:cs="Arial"/>
          <w:iCs/>
          <w:sz w:val="20"/>
        </w:rPr>
        <w:t>inverter</w:t>
      </w:r>
      <w:proofErr w:type="spellEnd"/>
      <w:r w:rsidRPr="00333A24">
        <w:rPr>
          <w:rFonts w:ascii="Arial" w:hAnsi="Arial" w:cs="Arial"/>
          <w:iCs/>
          <w:sz w:val="20"/>
        </w:rPr>
        <w:t xml:space="preserve"> (stenska ali podstropna izvedba) hladilne moči </w:t>
      </w:r>
      <w:r w:rsidR="009C4EDD" w:rsidRPr="009C4EDD">
        <w:rPr>
          <w:rFonts w:ascii="Arial" w:hAnsi="Arial" w:cs="Arial"/>
          <w:iCs/>
          <w:sz w:val="20"/>
        </w:rPr>
        <w:t>hlajenja min 8,3 kW, gretja 9 kW</w:t>
      </w:r>
      <w:r w:rsidRPr="00333A24">
        <w:rPr>
          <w:rFonts w:ascii="Arial" w:hAnsi="Arial" w:cs="Arial"/>
          <w:iCs/>
          <w:sz w:val="20"/>
        </w:rPr>
        <w:t>;</w:t>
      </w:r>
    </w:p>
    <w:p w14:paraId="374A8803" w14:textId="4C18B036" w:rsidR="004A52F8" w:rsidRPr="00333A24" w:rsidRDefault="004A52F8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709" w:firstLine="284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h</w:t>
      </w:r>
      <w:r w:rsidRPr="00333A24">
        <w:rPr>
          <w:rFonts w:ascii="Arial" w:hAnsi="Arial" w:cs="Arial"/>
          <w:iCs/>
          <w:sz w:val="20"/>
        </w:rPr>
        <w:t xml:space="preserve">ladilna moč </w:t>
      </w:r>
      <w:r w:rsidRPr="0002701E">
        <w:rPr>
          <w:rFonts w:ascii="Arial" w:hAnsi="Arial" w:cs="Arial"/>
          <w:iCs/>
          <w:sz w:val="20"/>
        </w:rPr>
        <w:t>kot je zahtevana v postavki</w:t>
      </w:r>
      <w:r w:rsidR="00F67A43">
        <w:rPr>
          <w:rFonts w:ascii="Arial" w:hAnsi="Arial" w:cs="Arial"/>
          <w:iCs/>
          <w:sz w:val="20"/>
        </w:rPr>
        <w:t xml:space="preserve"> 6</w:t>
      </w:r>
      <w:r w:rsidRPr="0002701E">
        <w:rPr>
          <w:rFonts w:ascii="Arial" w:hAnsi="Arial" w:cs="Arial"/>
          <w:iCs/>
          <w:sz w:val="20"/>
        </w:rPr>
        <w:t xml:space="preserve"> v predračunu</w:t>
      </w:r>
      <w:r>
        <w:rPr>
          <w:rFonts w:ascii="Arial" w:hAnsi="Arial" w:cs="Arial"/>
          <w:iCs/>
          <w:sz w:val="20"/>
        </w:rPr>
        <w:t xml:space="preserve"> </w:t>
      </w:r>
      <w:r w:rsidRPr="00BE215D">
        <w:rPr>
          <w:rFonts w:ascii="Arial" w:hAnsi="Arial" w:cs="Arial"/>
          <w:iCs/>
          <w:sz w:val="20"/>
        </w:rPr>
        <w:t>(+-10%);</w:t>
      </w:r>
    </w:p>
    <w:p w14:paraId="4150AD23" w14:textId="77777777" w:rsidR="004A52F8" w:rsidRPr="00333A24" w:rsidRDefault="004A52F8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709" w:firstLine="284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p</w:t>
      </w:r>
      <w:r w:rsidRPr="00333A24">
        <w:rPr>
          <w:rFonts w:ascii="Arial" w:hAnsi="Arial" w:cs="Arial"/>
          <w:iCs/>
          <w:sz w:val="20"/>
        </w:rPr>
        <w:t>otencial globalnega segrevanja (GWP)* / Ekvivalent CO</w:t>
      </w:r>
      <w:r w:rsidRPr="00BE215D">
        <w:rPr>
          <w:rFonts w:ascii="Cambria Math" w:hAnsi="Cambria Math" w:cs="Cambria Math"/>
          <w:iCs/>
          <w:sz w:val="20"/>
        </w:rPr>
        <w:t>₂</w:t>
      </w:r>
      <w:r w:rsidRPr="00333A24">
        <w:rPr>
          <w:rFonts w:ascii="Arial" w:hAnsi="Arial" w:cs="Arial"/>
          <w:iCs/>
          <w:sz w:val="20"/>
        </w:rPr>
        <w:t>** [t] &lt; 5;</w:t>
      </w:r>
    </w:p>
    <w:p w14:paraId="44E224D7" w14:textId="56DF5157" w:rsidR="004A52F8" w:rsidRPr="002D20D8" w:rsidRDefault="004A52F8" w:rsidP="00BE215D">
      <w:pPr>
        <w:pStyle w:val="Odstavekseznama"/>
        <w:numPr>
          <w:ilvl w:val="0"/>
          <w:numId w:val="31"/>
        </w:numPr>
        <w:autoSpaceDE w:val="0"/>
        <w:autoSpaceDN w:val="0"/>
        <w:adjustRightInd w:val="0"/>
        <w:ind w:left="709" w:firstLine="284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s</w:t>
      </w:r>
      <w:r w:rsidRPr="00333A24">
        <w:rPr>
          <w:rFonts w:ascii="Arial" w:hAnsi="Arial" w:cs="Arial"/>
          <w:iCs/>
          <w:sz w:val="20"/>
        </w:rPr>
        <w:t>amodejni vklop klimatskega sistema po izpadu električnega napajanja</w:t>
      </w:r>
      <w:r w:rsidRPr="002D20D8">
        <w:rPr>
          <w:rFonts w:ascii="Arial" w:hAnsi="Arial" w:cs="Arial"/>
          <w:iCs/>
          <w:sz w:val="20"/>
        </w:rPr>
        <w:t>.</w:t>
      </w:r>
    </w:p>
    <w:p w14:paraId="256D7BBA" w14:textId="77777777" w:rsidR="00F562EB" w:rsidRDefault="00F562EB" w:rsidP="00F562EB">
      <w:pPr>
        <w:pStyle w:val="Odstavekseznama"/>
        <w:autoSpaceDE w:val="0"/>
        <w:autoSpaceDN w:val="0"/>
        <w:adjustRightInd w:val="0"/>
        <w:jc w:val="both"/>
        <w:rPr>
          <w:rFonts w:ascii="Arial" w:hAnsi="Arial" w:cs="Arial"/>
          <w:iCs/>
          <w:sz w:val="20"/>
        </w:rPr>
      </w:pPr>
    </w:p>
    <w:p w14:paraId="4D66FC9A" w14:textId="77777777" w:rsidR="00B406A3" w:rsidRPr="00333A24" w:rsidRDefault="00B406A3" w:rsidP="00F562EB">
      <w:pPr>
        <w:pStyle w:val="Odstavekseznama"/>
        <w:autoSpaceDE w:val="0"/>
        <w:autoSpaceDN w:val="0"/>
        <w:adjustRightInd w:val="0"/>
        <w:jc w:val="both"/>
        <w:rPr>
          <w:rFonts w:ascii="Arial" w:hAnsi="Arial" w:cs="Arial"/>
          <w:iCs/>
          <w:sz w:val="20"/>
        </w:rPr>
      </w:pPr>
    </w:p>
    <w:p w14:paraId="74306569" w14:textId="77777777" w:rsidR="00F562EB" w:rsidRPr="00333A24" w:rsidRDefault="00F562EB" w:rsidP="00F562EB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0"/>
          <w:szCs w:val="20"/>
        </w:rPr>
      </w:pPr>
    </w:p>
    <w:p w14:paraId="1EEA790C" w14:textId="274151BF" w:rsidR="00DA5F3A" w:rsidRPr="00844018" w:rsidRDefault="00F562EB" w:rsidP="00F562EB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0"/>
          <w:szCs w:val="20"/>
        </w:rPr>
      </w:pPr>
      <w:r w:rsidRPr="00844018">
        <w:rPr>
          <w:rFonts w:ascii="Arial" w:hAnsi="Arial" w:cs="Arial"/>
          <w:b/>
          <w:bCs/>
          <w:iCs/>
          <w:sz w:val="20"/>
          <w:szCs w:val="20"/>
        </w:rPr>
        <w:lastRenderedPageBreak/>
        <w:t xml:space="preserve">Ostali splošni pogoji za vgradnjo oz. zamenjavo </w:t>
      </w:r>
      <w:r w:rsidR="0072450B">
        <w:rPr>
          <w:rFonts w:ascii="Arial" w:hAnsi="Arial" w:cs="Arial"/>
          <w:b/>
          <w:bCs/>
          <w:iCs/>
          <w:sz w:val="20"/>
          <w:szCs w:val="20"/>
        </w:rPr>
        <w:t xml:space="preserve">vseh </w:t>
      </w:r>
      <w:r w:rsidR="00F67A43">
        <w:rPr>
          <w:rFonts w:ascii="Arial" w:hAnsi="Arial" w:cs="Arial"/>
          <w:b/>
          <w:bCs/>
          <w:iCs/>
          <w:sz w:val="20"/>
          <w:szCs w:val="20"/>
        </w:rPr>
        <w:t xml:space="preserve">ponujenih </w:t>
      </w:r>
      <w:r w:rsidRPr="00844018">
        <w:rPr>
          <w:rFonts w:ascii="Arial" w:hAnsi="Arial" w:cs="Arial"/>
          <w:b/>
          <w:bCs/>
          <w:iCs/>
          <w:sz w:val="20"/>
          <w:szCs w:val="20"/>
        </w:rPr>
        <w:t>klimatskih naprav</w:t>
      </w:r>
      <w:r w:rsidR="0072450B">
        <w:rPr>
          <w:rFonts w:ascii="Arial" w:hAnsi="Arial" w:cs="Arial"/>
          <w:b/>
          <w:bCs/>
          <w:iCs/>
          <w:sz w:val="20"/>
          <w:szCs w:val="20"/>
        </w:rPr>
        <w:t xml:space="preserve"> iz zgornjih točk</w:t>
      </w:r>
      <w:r w:rsidR="00844018">
        <w:rPr>
          <w:rFonts w:ascii="Arial" w:hAnsi="Arial" w:cs="Arial"/>
          <w:iCs/>
          <w:sz w:val="20"/>
          <w:szCs w:val="20"/>
        </w:rPr>
        <w:t>:</w:t>
      </w:r>
      <w:r w:rsidRPr="00844018">
        <w:rPr>
          <w:rFonts w:ascii="Arial" w:hAnsi="Arial" w:cs="Arial"/>
          <w:iCs/>
          <w:sz w:val="20"/>
          <w:szCs w:val="20"/>
        </w:rPr>
        <w:t xml:space="preserve"> </w:t>
      </w:r>
    </w:p>
    <w:p w14:paraId="054280D8" w14:textId="698E6C98" w:rsidR="00F562EB" w:rsidRDefault="00844018" w:rsidP="00F562EB">
      <w:pPr>
        <w:pStyle w:val="Odstavekseznama"/>
        <w:numPr>
          <w:ilvl w:val="0"/>
          <w:numId w:val="3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v</w:t>
      </w:r>
      <w:r w:rsidR="00F562EB" w:rsidRPr="00333A24">
        <w:rPr>
          <w:rFonts w:ascii="Arial" w:hAnsi="Arial" w:cs="Arial"/>
          <w:iCs/>
          <w:sz w:val="20"/>
        </w:rPr>
        <w:t>se zunanje enote se vgrajujejo na tipske konzolne nosilce na ustrezni lokaciji, ki jo določi naročnik;</w:t>
      </w:r>
    </w:p>
    <w:p w14:paraId="5F14284A" w14:textId="77777777" w:rsidR="00A30EFC" w:rsidRDefault="0072450B" w:rsidP="00A30EFC">
      <w:pPr>
        <w:pStyle w:val="Odstavekseznama"/>
        <w:numPr>
          <w:ilvl w:val="0"/>
          <w:numId w:val="3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v</w:t>
      </w:r>
      <w:r w:rsidRPr="00333A24">
        <w:rPr>
          <w:rFonts w:ascii="Arial" w:hAnsi="Arial" w:cs="Arial"/>
          <w:iCs/>
          <w:sz w:val="20"/>
        </w:rPr>
        <w:t>rsta hladiva R32;</w:t>
      </w:r>
    </w:p>
    <w:p w14:paraId="31A17D5B" w14:textId="09961E46" w:rsidR="0072450B" w:rsidRPr="00A30EFC" w:rsidRDefault="0072450B" w:rsidP="00A30EFC">
      <w:pPr>
        <w:pStyle w:val="Odstavekseznama"/>
        <w:numPr>
          <w:ilvl w:val="0"/>
          <w:numId w:val="3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iCs/>
          <w:sz w:val="20"/>
        </w:rPr>
      </w:pPr>
      <w:r w:rsidRPr="00A30EFC">
        <w:rPr>
          <w:rFonts w:ascii="Arial" w:hAnsi="Arial" w:cs="Arial"/>
          <w:iCs/>
          <w:sz w:val="20"/>
        </w:rPr>
        <w:t>režim delovanja hlajenje/ogrevanje</w:t>
      </w:r>
      <w:r w:rsidR="00F67A43" w:rsidRPr="00A30EFC">
        <w:rPr>
          <w:rFonts w:ascii="Arial" w:hAnsi="Arial" w:cs="Arial"/>
          <w:iCs/>
          <w:sz w:val="20"/>
        </w:rPr>
        <w:t>;</w:t>
      </w:r>
    </w:p>
    <w:p w14:paraId="6355855B" w14:textId="2250B0A0" w:rsidR="00F562EB" w:rsidRPr="00333A24" w:rsidRDefault="00844018" w:rsidP="00F562EB">
      <w:pPr>
        <w:pStyle w:val="Odstavekseznama"/>
        <w:numPr>
          <w:ilvl w:val="0"/>
          <w:numId w:val="3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o</w:t>
      </w:r>
      <w:r w:rsidR="00F562EB" w:rsidRPr="00333A24">
        <w:rPr>
          <w:rFonts w:ascii="Arial" w:hAnsi="Arial" w:cs="Arial"/>
          <w:iCs/>
          <w:sz w:val="20"/>
        </w:rPr>
        <w:t xml:space="preserve">dtok </w:t>
      </w:r>
      <w:proofErr w:type="spellStart"/>
      <w:r w:rsidR="00F562EB" w:rsidRPr="00333A24">
        <w:rPr>
          <w:rFonts w:ascii="Arial" w:hAnsi="Arial" w:cs="Arial"/>
          <w:iCs/>
          <w:sz w:val="20"/>
        </w:rPr>
        <w:t>kondenza</w:t>
      </w:r>
      <w:proofErr w:type="spellEnd"/>
      <w:r w:rsidR="00F562EB" w:rsidRPr="00333A24">
        <w:rPr>
          <w:rFonts w:ascii="Arial" w:hAnsi="Arial" w:cs="Arial"/>
          <w:iCs/>
          <w:sz w:val="20"/>
        </w:rPr>
        <w:t xml:space="preserve"> iz klime speljati po dogovoru z naročnikom na način, da ne zamaka stavbe in kazi izgleda objekta (na streho, vertikalo žleba, v meteorno kanalizacijo, ostali odtoki,…);</w:t>
      </w:r>
    </w:p>
    <w:p w14:paraId="62E9D850" w14:textId="40DE5B89" w:rsidR="00F562EB" w:rsidRPr="00333A24" w:rsidRDefault="00844018" w:rsidP="00F562EB">
      <w:pPr>
        <w:pStyle w:val="Odstavekseznama"/>
        <w:numPr>
          <w:ilvl w:val="0"/>
          <w:numId w:val="3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v</w:t>
      </w:r>
      <w:r w:rsidR="00F562EB" w:rsidRPr="00333A24">
        <w:rPr>
          <w:rFonts w:ascii="Arial" w:hAnsi="Arial" w:cs="Arial"/>
          <w:iCs/>
          <w:sz w:val="20"/>
        </w:rPr>
        <w:t>se preboje sten je potrebno zatesniti na način, da ne prihaja do zamakanja v prostore;</w:t>
      </w:r>
    </w:p>
    <w:p w14:paraId="401C5040" w14:textId="64E25FB3" w:rsidR="00F562EB" w:rsidRPr="00333A24" w:rsidRDefault="00844018" w:rsidP="00F562EB">
      <w:pPr>
        <w:pStyle w:val="Odstavekseznama"/>
        <w:numPr>
          <w:ilvl w:val="0"/>
          <w:numId w:val="3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v</w:t>
      </w:r>
      <w:r w:rsidR="00F562EB" w:rsidRPr="00333A24">
        <w:rPr>
          <w:rFonts w:ascii="Arial" w:hAnsi="Arial" w:cs="Arial"/>
          <w:iCs/>
          <w:sz w:val="20"/>
        </w:rPr>
        <w:t>se inštalacije se vodijo v nadometnih kanalih</w:t>
      </w:r>
      <w:r w:rsidR="003E0FB3">
        <w:rPr>
          <w:rFonts w:ascii="Arial" w:hAnsi="Arial" w:cs="Arial"/>
          <w:iCs/>
          <w:sz w:val="20"/>
        </w:rPr>
        <w:t>;</w:t>
      </w:r>
    </w:p>
    <w:p w14:paraId="193F8344" w14:textId="146C9407" w:rsidR="00F562EB" w:rsidRPr="00333A24" w:rsidRDefault="00844018" w:rsidP="00F562EB">
      <w:pPr>
        <w:pStyle w:val="Odstavekseznama"/>
        <w:numPr>
          <w:ilvl w:val="0"/>
          <w:numId w:val="3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v</w:t>
      </w:r>
      <w:r w:rsidR="00F562EB" w:rsidRPr="00333A24">
        <w:rPr>
          <w:rFonts w:ascii="Arial" w:hAnsi="Arial" w:cs="Arial"/>
          <w:iCs/>
          <w:sz w:val="20"/>
        </w:rPr>
        <w:t xml:space="preserve"> kolikor gre za zamenjavo obstoječe klime je potrebna demontaža stare klime (stropna, stenska izvedba) in zajem</w:t>
      </w:r>
      <w:r w:rsidR="002F7C5F">
        <w:rPr>
          <w:rFonts w:ascii="Arial" w:hAnsi="Arial" w:cs="Arial"/>
          <w:iCs/>
          <w:sz w:val="20"/>
        </w:rPr>
        <w:t>a</w:t>
      </w:r>
      <w:r w:rsidR="00F562EB" w:rsidRPr="00333A24">
        <w:rPr>
          <w:rFonts w:ascii="Arial" w:hAnsi="Arial" w:cs="Arial"/>
          <w:iCs/>
          <w:sz w:val="20"/>
        </w:rPr>
        <w:t xml:space="preserve"> tudi odstranitev starega hladiva - ta postavka je v ponudbi ločena;</w:t>
      </w:r>
    </w:p>
    <w:p w14:paraId="72AAA425" w14:textId="3D6A44F2" w:rsidR="001D744C" w:rsidRPr="00112DA7" w:rsidRDefault="00844018" w:rsidP="001D744C">
      <w:pPr>
        <w:pStyle w:val="Odstavekseznama"/>
        <w:numPr>
          <w:ilvl w:val="0"/>
          <w:numId w:val="3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z</w:t>
      </w:r>
      <w:r w:rsidR="00F562EB" w:rsidRPr="00333A24">
        <w:rPr>
          <w:rFonts w:ascii="Arial" w:hAnsi="Arial" w:cs="Arial"/>
          <w:iCs/>
          <w:sz w:val="20"/>
        </w:rPr>
        <w:t>a napajanje nove klima</w:t>
      </w:r>
      <w:r w:rsidR="00476779" w:rsidRPr="00333A24">
        <w:rPr>
          <w:rFonts w:ascii="Arial" w:hAnsi="Arial" w:cs="Arial"/>
          <w:iCs/>
          <w:sz w:val="20"/>
        </w:rPr>
        <w:t>tske</w:t>
      </w:r>
      <w:r w:rsidR="00F562EB" w:rsidRPr="00333A24">
        <w:rPr>
          <w:rFonts w:ascii="Arial" w:hAnsi="Arial" w:cs="Arial"/>
          <w:iCs/>
          <w:sz w:val="20"/>
        </w:rPr>
        <w:t xml:space="preserve"> naprave se uporabi obstoječi električni priključek 230V</w:t>
      </w:r>
    </w:p>
    <w:p w14:paraId="789BFE00" w14:textId="3E671A72" w:rsidR="001D744C" w:rsidRPr="001D744C" w:rsidRDefault="001D744C" w:rsidP="001D744C">
      <w:pPr>
        <w:pStyle w:val="Odstavekseznama"/>
        <w:numPr>
          <w:ilvl w:val="0"/>
          <w:numId w:val="3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iCs/>
          <w:sz w:val="20"/>
        </w:rPr>
      </w:pPr>
      <w:r w:rsidRPr="001D744C">
        <w:rPr>
          <w:rFonts w:ascii="Arial" w:hAnsi="Arial" w:cs="Arial"/>
          <w:iCs/>
          <w:sz w:val="20"/>
        </w:rPr>
        <w:t>zagotavljanje rezervnih delov 10 let po vgradnji;</w:t>
      </w:r>
    </w:p>
    <w:p w14:paraId="136C4BAD" w14:textId="77777777" w:rsidR="001D744C" w:rsidRDefault="001D744C" w:rsidP="001D744C">
      <w:pPr>
        <w:pStyle w:val="Odstavekseznama"/>
        <w:numPr>
          <w:ilvl w:val="0"/>
          <w:numId w:val="3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iCs/>
          <w:sz w:val="20"/>
        </w:rPr>
      </w:pPr>
      <w:r w:rsidRPr="001D744C">
        <w:rPr>
          <w:rFonts w:ascii="Arial" w:hAnsi="Arial" w:cs="Arial"/>
          <w:iCs/>
          <w:sz w:val="20"/>
        </w:rPr>
        <w:t>garancija na vgrajeno opremo in izvedbo 3 leta;</w:t>
      </w:r>
    </w:p>
    <w:p w14:paraId="42BF62DB" w14:textId="77777777" w:rsidR="00F67A43" w:rsidRDefault="001D744C" w:rsidP="001D744C">
      <w:pPr>
        <w:pStyle w:val="Odstavekseznama"/>
        <w:numPr>
          <w:ilvl w:val="0"/>
          <w:numId w:val="3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p</w:t>
      </w:r>
      <w:r w:rsidRPr="00333A24">
        <w:rPr>
          <w:rFonts w:ascii="Arial" w:hAnsi="Arial" w:cs="Arial"/>
          <w:iCs/>
          <w:sz w:val="20"/>
        </w:rPr>
        <w:t>ričakovana življenjska doba celotnega sistema 10 let ob rednem servisiranju po navodilu proizvajalca</w:t>
      </w:r>
      <w:r w:rsidR="00F67A43">
        <w:rPr>
          <w:rFonts w:ascii="Arial" w:hAnsi="Arial" w:cs="Arial"/>
          <w:iCs/>
          <w:sz w:val="20"/>
        </w:rPr>
        <w:t>;</w:t>
      </w:r>
    </w:p>
    <w:p w14:paraId="58735517" w14:textId="6BD76C04" w:rsidR="00F67A43" w:rsidRDefault="00F67A43" w:rsidP="00F67A43">
      <w:pPr>
        <w:pStyle w:val="Odstavekseznama"/>
        <w:numPr>
          <w:ilvl w:val="0"/>
          <w:numId w:val="35"/>
        </w:numPr>
        <w:rPr>
          <w:rFonts w:ascii="Arial" w:hAnsi="Arial" w:cs="Arial"/>
          <w:iCs/>
          <w:sz w:val="20"/>
        </w:rPr>
      </w:pPr>
      <w:r w:rsidRPr="00F67A43">
        <w:rPr>
          <w:rFonts w:ascii="Arial" w:hAnsi="Arial" w:cs="Arial"/>
          <w:iCs/>
          <w:sz w:val="20"/>
        </w:rPr>
        <w:t>dobava in montaža upravljalnega modula (žična povezava), ki je del ponujene klime</w:t>
      </w:r>
      <w:r>
        <w:rPr>
          <w:rFonts w:ascii="Arial" w:hAnsi="Arial" w:cs="Arial"/>
          <w:iCs/>
          <w:sz w:val="20"/>
        </w:rPr>
        <w:t xml:space="preserve"> (razen za postavko 6)</w:t>
      </w:r>
      <w:r w:rsidRPr="00F67A43">
        <w:rPr>
          <w:rFonts w:ascii="Arial" w:hAnsi="Arial" w:cs="Arial"/>
          <w:iCs/>
          <w:sz w:val="20"/>
        </w:rPr>
        <w:t>;</w:t>
      </w:r>
    </w:p>
    <w:p w14:paraId="27D108E0" w14:textId="1D2AF1CD" w:rsidR="00F67A43" w:rsidRPr="00A30EFC" w:rsidRDefault="00F67A43" w:rsidP="00F67A43">
      <w:pPr>
        <w:pStyle w:val="Odstavekseznama"/>
        <w:numPr>
          <w:ilvl w:val="0"/>
          <w:numId w:val="35"/>
        </w:numPr>
        <w:rPr>
          <w:rFonts w:ascii="Arial" w:hAnsi="Arial" w:cs="Arial"/>
          <w:iCs/>
          <w:sz w:val="20"/>
        </w:rPr>
      </w:pPr>
      <w:r w:rsidRPr="00F67A43">
        <w:rPr>
          <w:rFonts w:ascii="Arial" w:hAnsi="Arial" w:cs="Arial"/>
          <w:iCs/>
          <w:sz w:val="20"/>
        </w:rPr>
        <w:t>režim delovanja 24/365 ob zagotavljanju sobne temperature v prostoru (hlajenje)</w:t>
      </w:r>
      <w:r>
        <w:rPr>
          <w:rFonts w:ascii="Arial" w:hAnsi="Arial" w:cs="Arial"/>
          <w:iCs/>
          <w:sz w:val="20"/>
        </w:rPr>
        <w:t xml:space="preserve"> – velja za postavko 1 in 2</w:t>
      </w:r>
      <w:r w:rsidRPr="00F67A43">
        <w:rPr>
          <w:rFonts w:ascii="Arial" w:hAnsi="Arial" w:cs="Arial"/>
          <w:iCs/>
          <w:sz w:val="20"/>
        </w:rPr>
        <w:t>;</w:t>
      </w:r>
    </w:p>
    <w:p w14:paraId="3F45F211" w14:textId="6C37AE48" w:rsidR="00F67A43" w:rsidRPr="00A30EFC" w:rsidRDefault="00F67A43" w:rsidP="00A30EFC">
      <w:pPr>
        <w:pStyle w:val="Odstavekseznama"/>
        <w:numPr>
          <w:ilvl w:val="0"/>
          <w:numId w:val="35"/>
        </w:numPr>
        <w:rPr>
          <w:rFonts w:ascii="Arial" w:hAnsi="Arial" w:cs="Arial"/>
          <w:iCs/>
          <w:sz w:val="20"/>
        </w:rPr>
      </w:pPr>
      <w:r w:rsidRPr="00F67A43">
        <w:rPr>
          <w:rFonts w:ascii="Arial" w:hAnsi="Arial" w:cs="Arial"/>
          <w:iCs/>
          <w:sz w:val="20"/>
        </w:rPr>
        <w:t>notranja stenska enota za montažo na steno ali pod strop;</w:t>
      </w:r>
    </w:p>
    <w:p w14:paraId="171D5CF0" w14:textId="705530E5" w:rsidR="001D744C" w:rsidRPr="00A30EFC" w:rsidRDefault="00F67A43" w:rsidP="00A30EFC">
      <w:pPr>
        <w:pStyle w:val="Odstavekseznama"/>
        <w:numPr>
          <w:ilvl w:val="0"/>
          <w:numId w:val="35"/>
        </w:numPr>
        <w:rPr>
          <w:rFonts w:ascii="Arial" w:hAnsi="Arial" w:cs="Arial"/>
          <w:iCs/>
          <w:sz w:val="20"/>
          <w:szCs w:val="24"/>
        </w:rPr>
      </w:pPr>
      <w:r w:rsidRPr="00A30EFC">
        <w:rPr>
          <w:rFonts w:ascii="Arial" w:hAnsi="Arial" w:cs="Arial"/>
          <w:iCs/>
          <w:sz w:val="20"/>
          <w:szCs w:val="24"/>
        </w:rPr>
        <w:t>uvrščene v najvišji energijski razred dostopen na trgu v skladu z Uredbo o zelenem javnem naročanju (Uradni list RS, št. 51/17, 64/19, 121/21 in 132/23).</w:t>
      </w:r>
    </w:p>
    <w:p w14:paraId="349B7D47" w14:textId="3C9FF833" w:rsidR="00F562EB" w:rsidRPr="00112DA7" w:rsidRDefault="00F562EB" w:rsidP="00112DA7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iCs/>
          <w:sz w:val="20"/>
        </w:rPr>
      </w:pPr>
    </w:p>
    <w:p w14:paraId="60B5592D" w14:textId="77777777" w:rsidR="00F562EB" w:rsidRDefault="00F562EB" w:rsidP="00F562EB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0"/>
          <w:szCs w:val="20"/>
        </w:rPr>
      </w:pPr>
    </w:p>
    <w:p w14:paraId="62FCED43" w14:textId="77777777" w:rsidR="00942F6E" w:rsidRPr="00333A24" w:rsidRDefault="00942F6E" w:rsidP="00F562EB">
      <w:pPr>
        <w:autoSpaceDE w:val="0"/>
        <w:autoSpaceDN w:val="0"/>
        <w:adjustRightInd w:val="0"/>
        <w:jc w:val="both"/>
        <w:rPr>
          <w:rFonts w:ascii="Arial" w:hAnsi="Arial" w:cs="Arial"/>
          <w:noProof/>
          <w:sz w:val="20"/>
          <w:szCs w:val="20"/>
        </w:rPr>
      </w:pPr>
    </w:p>
    <w:p w14:paraId="6CB8AB04" w14:textId="15DDA76C" w:rsidR="00DA3E8D" w:rsidRPr="00D525E0" w:rsidRDefault="00DA3E8D" w:rsidP="00A937DD">
      <w:pPr>
        <w:rPr>
          <w:rFonts w:ascii="Arial" w:hAnsi="Arial" w:cs="Arial"/>
          <w:sz w:val="20"/>
          <w:szCs w:val="20"/>
        </w:rPr>
      </w:pPr>
    </w:p>
    <w:sectPr w:rsidR="00DA3E8D" w:rsidRPr="00D525E0" w:rsidSect="001B1473">
      <w:headerReference w:type="default" r:id="rId11"/>
      <w:footerReference w:type="default" r:id="rId12"/>
      <w:pgSz w:w="11906" w:h="16838" w:code="9"/>
      <w:pgMar w:top="1100" w:right="1418" w:bottom="1135" w:left="1418" w:header="709" w:footer="31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03FE6" w14:textId="77777777" w:rsidR="0002251A" w:rsidRDefault="0002251A">
      <w:r>
        <w:separator/>
      </w:r>
    </w:p>
  </w:endnote>
  <w:endnote w:type="continuationSeparator" w:id="0">
    <w:p w14:paraId="5E57E7D3" w14:textId="77777777" w:rsidR="0002251A" w:rsidRDefault="0002251A">
      <w:r>
        <w:continuationSeparator/>
      </w:r>
    </w:p>
  </w:endnote>
  <w:endnote w:type="continuationNotice" w:id="1">
    <w:p w14:paraId="5FEC2D8C" w14:textId="77777777" w:rsidR="0002251A" w:rsidRDefault="000225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OpenSymbol">
    <w:altName w:val="MS Gothic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isnodeSans-Regular">
    <w:altName w:val="Times New Roman"/>
    <w:charset w:val="00"/>
    <w:family w:val="auto"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45CD8" w14:textId="77777777" w:rsidR="0002251A" w:rsidRDefault="000225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33E08" w14:textId="77777777" w:rsidR="0002251A" w:rsidRDefault="0002251A">
      <w:r>
        <w:separator/>
      </w:r>
    </w:p>
  </w:footnote>
  <w:footnote w:type="continuationSeparator" w:id="0">
    <w:p w14:paraId="444BFFEC" w14:textId="77777777" w:rsidR="0002251A" w:rsidRDefault="0002251A">
      <w:r>
        <w:continuationSeparator/>
      </w:r>
    </w:p>
  </w:footnote>
  <w:footnote w:type="continuationNotice" w:id="1">
    <w:p w14:paraId="563CFFAB" w14:textId="77777777" w:rsidR="0002251A" w:rsidRDefault="000225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371F1" w14:textId="77777777" w:rsidR="0002251A" w:rsidRDefault="0002251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CACA0E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3" w15:restartNumberingAfterBreak="0">
    <w:nsid w:val="00000016"/>
    <w:multiLevelType w:val="multilevel"/>
    <w:tmpl w:val="00000016"/>
    <w:name w:val="WW8Num21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811509"/>
    <w:multiLevelType w:val="hybridMultilevel"/>
    <w:tmpl w:val="50C2721E"/>
    <w:lvl w:ilvl="0" w:tplc="825ED76E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u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19E2E90"/>
    <w:multiLevelType w:val="multilevel"/>
    <w:tmpl w:val="70AAA324"/>
    <w:numStyleLink w:val="Natevanjestevilkami"/>
  </w:abstractNum>
  <w:abstractNum w:abstractNumId="6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5832C11"/>
    <w:multiLevelType w:val="hybridMultilevel"/>
    <w:tmpl w:val="47C02906"/>
    <w:lvl w:ilvl="0" w:tplc="C6846E5E">
      <w:start w:val="3"/>
      <w:numFmt w:val="bullet"/>
      <w:lvlText w:val="-"/>
      <w:lvlJc w:val="left"/>
      <w:pPr>
        <w:ind w:left="1726" w:hanging="360"/>
      </w:pPr>
      <w:rPr>
        <w:rFonts w:ascii="Times New Roman" w:eastAsia="Arial" w:hAnsi="Times New Roman" w:cs="Times New Roman" w:hint="default"/>
        <w:color w:val="4F81BD"/>
      </w:rPr>
    </w:lvl>
    <w:lvl w:ilvl="1" w:tplc="04240003">
      <w:start w:val="1"/>
      <w:numFmt w:val="bullet"/>
      <w:lvlText w:val="o"/>
      <w:lvlJc w:val="left"/>
      <w:pPr>
        <w:ind w:left="260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2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4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6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8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0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2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41" w:hanging="360"/>
      </w:pPr>
      <w:rPr>
        <w:rFonts w:ascii="Wingdings" w:hAnsi="Wingdings" w:hint="default"/>
      </w:rPr>
    </w:lvl>
  </w:abstractNum>
  <w:abstractNum w:abstractNumId="8" w15:restartNumberingAfterBreak="0">
    <w:nsid w:val="07E6397C"/>
    <w:multiLevelType w:val="hybridMultilevel"/>
    <w:tmpl w:val="2990F584"/>
    <w:lvl w:ilvl="0" w:tplc="E6388908">
      <w:start w:val="1"/>
      <w:numFmt w:val="bullet"/>
      <w:lvlText w:val=""/>
      <w:lvlJc w:val="left"/>
      <w:pPr>
        <w:tabs>
          <w:tab w:val="num" w:pos="371"/>
        </w:tabs>
        <w:ind w:left="371" w:hanging="360"/>
      </w:pPr>
      <w:rPr>
        <w:rFonts w:ascii="Symbol" w:hAnsi="Symbol" w:hint="default"/>
      </w:rPr>
    </w:lvl>
    <w:lvl w:ilvl="1" w:tplc="04240003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240005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240001">
      <w:start w:val="1"/>
      <w:numFmt w:val="bullet"/>
      <w:lvlText w:val="-"/>
      <w:lvlJc w:val="left"/>
      <w:pPr>
        <w:tabs>
          <w:tab w:val="num" w:pos="2531"/>
        </w:tabs>
        <w:ind w:left="2531" w:hanging="360"/>
      </w:pPr>
      <w:rPr>
        <w:rFonts w:ascii="Times New Roman" w:eastAsia="Times New Roman" w:hAnsi="Times New Roman" w:cs="Times New Roman" w:hint="default"/>
      </w:rPr>
    </w:lvl>
    <w:lvl w:ilvl="4" w:tplc="04240003">
      <w:start w:val="7"/>
      <w:numFmt w:val="decimal"/>
      <w:lvlText w:val="%5."/>
      <w:lvlJc w:val="left"/>
      <w:pPr>
        <w:tabs>
          <w:tab w:val="num" w:pos="3251"/>
        </w:tabs>
        <w:ind w:left="3251" w:hanging="360"/>
      </w:pPr>
      <w:rPr>
        <w:rFonts w:hint="default"/>
      </w:rPr>
    </w:lvl>
    <w:lvl w:ilvl="5" w:tplc="04240005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0C9B3E76"/>
    <w:multiLevelType w:val="hybridMultilevel"/>
    <w:tmpl w:val="E89415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E050DF8"/>
    <w:multiLevelType w:val="hybridMultilevel"/>
    <w:tmpl w:val="0D5AAA3A"/>
    <w:lvl w:ilvl="0" w:tplc="88243CB2">
      <w:start w:val="2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3" w15:restartNumberingAfterBreak="0">
    <w:nsid w:val="0F154BE9"/>
    <w:multiLevelType w:val="hybridMultilevel"/>
    <w:tmpl w:val="75442616"/>
    <w:lvl w:ilvl="0" w:tplc="D0DAC7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1046C2C"/>
    <w:multiLevelType w:val="hybridMultilevel"/>
    <w:tmpl w:val="4E14ED2A"/>
    <w:lvl w:ilvl="0" w:tplc="9B6E679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B5371"/>
    <w:multiLevelType w:val="multilevel"/>
    <w:tmpl w:val="0B74E03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1C11834"/>
    <w:multiLevelType w:val="hybridMultilevel"/>
    <w:tmpl w:val="84ECF074"/>
    <w:lvl w:ilvl="0" w:tplc="079687A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43D08"/>
    <w:multiLevelType w:val="hybridMultilevel"/>
    <w:tmpl w:val="78E66C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D46EE"/>
    <w:multiLevelType w:val="multilevel"/>
    <w:tmpl w:val="AE405F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F50676"/>
    <w:multiLevelType w:val="hybridMultilevel"/>
    <w:tmpl w:val="94806C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025E2"/>
    <w:multiLevelType w:val="hybridMultilevel"/>
    <w:tmpl w:val="F2D6B4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C7044F"/>
    <w:multiLevelType w:val="hybridMultilevel"/>
    <w:tmpl w:val="D4E4BFDA"/>
    <w:lvl w:ilvl="0" w:tplc="49909EB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5885081"/>
    <w:multiLevelType w:val="multilevel"/>
    <w:tmpl w:val="D36E9B0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E022255"/>
    <w:multiLevelType w:val="hybridMultilevel"/>
    <w:tmpl w:val="896A1EF8"/>
    <w:lvl w:ilvl="0" w:tplc="957095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CCC6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88941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20716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72626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E3D6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79E52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DA6B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40E9E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1064BBA"/>
    <w:multiLevelType w:val="hybridMultilevel"/>
    <w:tmpl w:val="EB18973E"/>
    <w:lvl w:ilvl="0" w:tplc="AC6A0DBE">
      <w:start w:val="1"/>
      <w:numFmt w:val="bullet"/>
      <w:pStyle w:val="Normal2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5" w15:restartNumberingAfterBreak="0">
    <w:nsid w:val="43D32D99"/>
    <w:multiLevelType w:val="hybridMultilevel"/>
    <w:tmpl w:val="F732D9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A2CD2"/>
    <w:multiLevelType w:val="singleLevel"/>
    <w:tmpl w:val="266E9E2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9A74532"/>
    <w:multiLevelType w:val="hybridMultilevel"/>
    <w:tmpl w:val="98C68A82"/>
    <w:lvl w:ilvl="0" w:tplc="D8E43FCE">
      <w:start w:val="7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6A302F18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C00654"/>
    <w:multiLevelType w:val="hybridMultilevel"/>
    <w:tmpl w:val="F6B87E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5640B"/>
    <w:multiLevelType w:val="hybridMultilevel"/>
    <w:tmpl w:val="940C17E0"/>
    <w:lvl w:ilvl="0" w:tplc="0424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865"/>
        </w:tabs>
        <w:ind w:left="2865" w:hanging="360"/>
      </w:pPr>
    </w:lvl>
    <w:lvl w:ilvl="3" w:tplc="0424000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40003">
      <w:start w:val="1"/>
      <w:numFmt w:val="decimal"/>
      <w:lvlText w:val="%5."/>
      <w:lvlJc w:val="left"/>
      <w:pPr>
        <w:tabs>
          <w:tab w:val="num" w:pos="4305"/>
        </w:tabs>
        <w:ind w:left="4305" w:hanging="360"/>
      </w:pPr>
    </w:lvl>
    <w:lvl w:ilvl="5" w:tplc="04240005">
      <w:start w:val="1"/>
      <w:numFmt w:val="decimal"/>
      <w:lvlText w:val="%6."/>
      <w:lvlJc w:val="left"/>
      <w:pPr>
        <w:tabs>
          <w:tab w:val="num" w:pos="5025"/>
        </w:tabs>
        <w:ind w:left="5025" w:hanging="360"/>
      </w:pPr>
    </w:lvl>
    <w:lvl w:ilvl="6" w:tplc="0424000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40003">
      <w:start w:val="1"/>
      <w:numFmt w:val="decimal"/>
      <w:lvlText w:val="%8."/>
      <w:lvlJc w:val="left"/>
      <w:pPr>
        <w:tabs>
          <w:tab w:val="num" w:pos="6465"/>
        </w:tabs>
        <w:ind w:left="6465" w:hanging="360"/>
      </w:pPr>
    </w:lvl>
    <w:lvl w:ilvl="8" w:tplc="04240005">
      <w:start w:val="1"/>
      <w:numFmt w:val="decimal"/>
      <w:lvlText w:val="%9."/>
      <w:lvlJc w:val="left"/>
      <w:pPr>
        <w:tabs>
          <w:tab w:val="num" w:pos="7185"/>
        </w:tabs>
        <w:ind w:left="7185" w:hanging="360"/>
      </w:pPr>
    </w:lvl>
  </w:abstractNum>
  <w:abstractNum w:abstractNumId="30" w15:restartNumberingAfterBreak="0">
    <w:nsid w:val="59D1766D"/>
    <w:multiLevelType w:val="hybridMultilevel"/>
    <w:tmpl w:val="FF945DC0"/>
    <w:lvl w:ilvl="0" w:tplc="ADD8E4D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FA4338"/>
    <w:multiLevelType w:val="multilevel"/>
    <w:tmpl w:val="31FE388A"/>
    <w:lvl w:ilvl="0">
      <w:start w:val="1"/>
      <w:numFmt w:val="decimal"/>
      <w:pStyle w:val="Slo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log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CBD186C"/>
    <w:multiLevelType w:val="hybridMultilevel"/>
    <w:tmpl w:val="01348AE2"/>
    <w:lvl w:ilvl="0" w:tplc="F1E0D58C">
      <w:start w:val="1"/>
      <w:numFmt w:val="lowerLetter"/>
      <w:lvlText w:val="%1)"/>
      <w:lvlJc w:val="left"/>
      <w:pPr>
        <w:ind w:left="855" w:hanging="49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60954"/>
    <w:multiLevelType w:val="hybridMultilevel"/>
    <w:tmpl w:val="00F4E9B6"/>
    <w:lvl w:ilvl="0" w:tplc="266E9E2E">
      <w:start w:val="3"/>
      <w:numFmt w:val="bullet"/>
      <w:lvlText w:val="-"/>
      <w:lvlJc w:val="left"/>
      <w:pPr>
        <w:ind w:left="360" w:hanging="360"/>
      </w:p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1A08E9"/>
    <w:multiLevelType w:val="hybridMultilevel"/>
    <w:tmpl w:val="E1F8A000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BE2BF3"/>
    <w:multiLevelType w:val="multilevel"/>
    <w:tmpl w:val="E17E2C12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1065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760730C0"/>
    <w:multiLevelType w:val="hybridMultilevel"/>
    <w:tmpl w:val="8C24BE52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533301"/>
    <w:multiLevelType w:val="hybridMultilevel"/>
    <w:tmpl w:val="0AC458D0"/>
    <w:lvl w:ilvl="0" w:tplc="04240013">
      <w:start w:val="1"/>
      <w:numFmt w:val="upperRoman"/>
      <w:lvlText w:val="%1."/>
      <w:lvlJc w:val="right"/>
      <w:pPr>
        <w:ind w:left="855" w:hanging="49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082802"/>
    <w:multiLevelType w:val="hybridMultilevel"/>
    <w:tmpl w:val="A49EAE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530CB"/>
    <w:multiLevelType w:val="hybridMultilevel"/>
    <w:tmpl w:val="3FA2A472"/>
    <w:lvl w:ilvl="0" w:tplc="3AFC42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9609853">
    <w:abstractNumId w:val="37"/>
  </w:num>
  <w:num w:numId="2" w16cid:durableId="1868132485">
    <w:abstractNumId w:val="24"/>
  </w:num>
  <w:num w:numId="3" w16cid:durableId="507595893">
    <w:abstractNumId w:val="0"/>
  </w:num>
  <w:num w:numId="4" w16cid:durableId="1570382823">
    <w:abstractNumId w:val="31"/>
  </w:num>
  <w:num w:numId="5" w16cid:durableId="6642093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114435">
    <w:abstractNumId w:val="21"/>
  </w:num>
  <w:num w:numId="7" w16cid:durableId="1236478029">
    <w:abstractNumId w:val="12"/>
  </w:num>
  <w:num w:numId="8" w16cid:durableId="1536968867">
    <w:abstractNumId w:val="8"/>
  </w:num>
  <w:num w:numId="9" w16cid:durableId="1157185814">
    <w:abstractNumId w:val="33"/>
  </w:num>
  <w:num w:numId="10" w16cid:durableId="1610314344">
    <w:abstractNumId w:val="23"/>
  </w:num>
  <w:num w:numId="11" w16cid:durableId="1245063949">
    <w:abstractNumId w:val="27"/>
  </w:num>
  <w:num w:numId="12" w16cid:durableId="946813161">
    <w:abstractNumId w:val="4"/>
  </w:num>
  <w:num w:numId="13" w16cid:durableId="859709652">
    <w:abstractNumId w:val="35"/>
  </w:num>
  <w:num w:numId="14" w16cid:durableId="1608928829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06123144">
    <w:abstractNumId w:val="36"/>
  </w:num>
  <w:num w:numId="16" w16cid:durableId="1347445847">
    <w:abstractNumId w:val="30"/>
  </w:num>
  <w:num w:numId="17" w16cid:durableId="1331912619">
    <w:abstractNumId w:val="26"/>
  </w:num>
  <w:num w:numId="18" w16cid:durableId="212915646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6578201">
    <w:abstractNumId w:val="13"/>
  </w:num>
  <w:num w:numId="20" w16cid:durableId="18048516">
    <w:abstractNumId w:val="7"/>
  </w:num>
  <w:num w:numId="21" w16cid:durableId="1349481362">
    <w:abstractNumId w:val="32"/>
  </w:num>
  <w:num w:numId="22" w16cid:durableId="1690335440">
    <w:abstractNumId w:val="16"/>
  </w:num>
  <w:num w:numId="23" w16cid:durableId="50201292">
    <w:abstractNumId w:val="15"/>
  </w:num>
  <w:num w:numId="24" w16cid:durableId="984965589">
    <w:abstractNumId w:val="11"/>
  </w:num>
  <w:num w:numId="25" w16cid:durableId="2087461356">
    <w:abstractNumId w:val="34"/>
  </w:num>
  <w:num w:numId="26" w16cid:durableId="429930301">
    <w:abstractNumId w:val="18"/>
  </w:num>
  <w:num w:numId="27" w16cid:durableId="1723283689">
    <w:abstractNumId w:val="40"/>
  </w:num>
  <w:num w:numId="28" w16cid:durableId="517740053">
    <w:abstractNumId w:val="39"/>
  </w:num>
  <w:num w:numId="29" w16cid:durableId="564952841">
    <w:abstractNumId w:val="3"/>
  </w:num>
  <w:num w:numId="30" w16cid:durableId="1960136542">
    <w:abstractNumId w:val="14"/>
  </w:num>
  <w:num w:numId="31" w16cid:durableId="1471090753">
    <w:abstractNumId w:val="20"/>
  </w:num>
  <w:num w:numId="32" w16cid:durableId="1159077506">
    <w:abstractNumId w:val="9"/>
  </w:num>
  <w:num w:numId="33" w16cid:durableId="678384108">
    <w:abstractNumId w:val="28"/>
  </w:num>
  <w:num w:numId="34" w16cid:durableId="1910727618">
    <w:abstractNumId w:val="25"/>
  </w:num>
  <w:num w:numId="35" w16cid:durableId="407768657">
    <w:abstractNumId w:val="19"/>
  </w:num>
  <w:num w:numId="36" w16cid:durableId="1040934212">
    <w:abstractNumId w:val="38"/>
  </w:num>
  <w:num w:numId="37" w16cid:durableId="1634795980">
    <w:abstractNumId w:val="22"/>
  </w:num>
  <w:num w:numId="38" w16cid:durableId="453864187">
    <w:abstractNumId w:val="10"/>
  </w:num>
  <w:num w:numId="39" w16cid:durableId="2038508562">
    <w:abstractNumId w:val="5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40" w16cid:durableId="2038963066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E08"/>
    <w:rsid w:val="00000336"/>
    <w:rsid w:val="0000085C"/>
    <w:rsid w:val="00002AA5"/>
    <w:rsid w:val="0000344E"/>
    <w:rsid w:val="00003C2B"/>
    <w:rsid w:val="00004CD5"/>
    <w:rsid w:val="00006498"/>
    <w:rsid w:val="00006860"/>
    <w:rsid w:val="00006961"/>
    <w:rsid w:val="00006E7F"/>
    <w:rsid w:val="000112A3"/>
    <w:rsid w:val="000112F2"/>
    <w:rsid w:val="000118F5"/>
    <w:rsid w:val="00013AB4"/>
    <w:rsid w:val="00013F89"/>
    <w:rsid w:val="00013FDD"/>
    <w:rsid w:val="00014644"/>
    <w:rsid w:val="00014911"/>
    <w:rsid w:val="00014BD8"/>
    <w:rsid w:val="00015116"/>
    <w:rsid w:val="00015149"/>
    <w:rsid w:val="0001552E"/>
    <w:rsid w:val="00016425"/>
    <w:rsid w:val="000165FB"/>
    <w:rsid w:val="0001689E"/>
    <w:rsid w:val="0001750E"/>
    <w:rsid w:val="000200CD"/>
    <w:rsid w:val="000201FA"/>
    <w:rsid w:val="00020E29"/>
    <w:rsid w:val="00021B71"/>
    <w:rsid w:val="0002251A"/>
    <w:rsid w:val="00022AAB"/>
    <w:rsid w:val="00023B6B"/>
    <w:rsid w:val="00024A4D"/>
    <w:rsid w:val="00024FC2"/>
    <w:rsid w:val="00025085"/>
    <w:rsid w:val="000269FA"/>
    <w:rsid w:val="00026CFD"/>
    <w:rsid w:val="0002701E"/>
    <w:rsid w:val="000274C9"/>
    <w:rsid w:val="000305B3"/>
    <w:rsid w:val="00031D09"/>
    <w:rsid w:val="00031EB0"/>
    <w:rsid w:val="00032240"/>
    <w:rsid w:val="000325FA"/>
    <w:rsid w:val="000342DD"/>
    <w:rsid w:val="0003498E"/>
    <w:rsid w:val="0003589D"/>
    <w:rsid w:val="00035EAC"/>
    <w:rsid w:val="00037C9E"/>
    <w:rsid w:val="00040B24"/>
    <w:rsid w:val="00040EFB"/>
    <w:rsid w:val="00041030"/>
    <w:rsid w:val="000434C2"/>
    <w:rsid w:val="00043E53"/>
    <w:rsid w:val="00044268"/>
    <w:rsid w:val="000443D0"/>
    <w:rsid w:val="0004453C"/>
    <w:rsid w:val="00044B60"/>
    <w:rsid w:val="00045577"/>
    <w:rsid w:val="00045DCA"/>
    <w:rsid w:val="00045F4D"/>
    <w:rsid w:val="00046294"/>
    <w:rsid w:val="00047267"/>
    <w:rsid w:val="00047552"/>
    <w:rsid w:val="000477D0"/>
    <w:rsid w:val="00050210"/>
    <w:rsid w:val="000512E9"/>
    <w:rsid w:val="000513DA"/>
    <w:rsid w:val="00051852"/>
    <w:rsid w:val="000519CC"/>
    <w:rsid w:val="000527AB"/>
    <w:rsid w:val="00053D75"/>
    <w:rsid w:val="00057079"/>
    <w:rsid w:val="000572BF"/>
    <w:rsid w:val="000573B1"/>
    <w:rsid w:val="00057865"/>
    <w:rsid w:val="000623F4"/>
    <w:rsid w:val="00063043"/>
    <w:rsid w:val="000634B6"/>
    <w:rsid w:val="000634D4"/>
    <w:rsid w:val="00063677"/>
    <w:rsid w:val="0006425C"/>
    <w:rsid w:val="0006427E"/>
    <w:rsid w:val="0006508C"/>
    <w:rsid w:val="00065D29"/>
    <w:rsid w:val="000679BD"/>
    <w:rsid w:val="0007082B"/>
    <w:rsid w:val="00071C4D"/>
    <w:rsid w:val="00072743"/>
    <w:rsid w:val="0007350D"/>
    <w:rsid w:val="00074259"/>
    <w:rsid w:val="00074576"/>
    <w:rsid w:val="00075151"/>
    <w:rsid w:val="0007515F"/>
    <w:rsid w:val="000752F1"/>
    <w:rsid w:val="0007543B"/>
    <w:rsid w:val="000756CE"/>
    <w:rsid w:val="00075CF4"/>
    <w:rsid w:val="0007688F"/>
    <w:rsid w:val="00077294"/>
    <w:rsid w:val="00077E6D"/>
    <w:rsid w:val="00080349"/>
    <w:rsid w:val="00080ED4"/>
    <w:rsid w:val="00081375"/>
    <w:rsid w:val="000817BA"/>
    <w:rsid w:val="00083B61"/>
    <w:rsid w:val="00084471"/>
    <w:rsid w:val="00084848"/>
    <w:rsid w:val="000848AC"/>
    <w:rsid w:val="00085280"/>
    <w:rsid w:val="00087EE7"/>
    <w:rsid w:val="00090442"/>
    <w:rsid w:val="00090B6E"/>
    <w:rsid w:val="00090C7F"/>
    <w:rsid w:val="00090D89"/>
    <w:rsid w:val="00091913"/>
    <w:rsid w:val="0009201B"/>
    <w:rsid w:val="000931DB"/>
    <w:rsid w:val="00093DDE"/>
    <w:rsid w:val="0009544A"/>
    <w:rsid w:val="000954B7"/>
    <w:rsid w:val="00095A0B"/>
    <w:rsid w:val="00095F5C"/>
    <w:rsid w:val="00096904"/>
    <w:rsid w:val="00096CA5"/>
    <w:rsid w:val="00097158"/>
    <w:rsid w:val="0009755B"/>
    <w:rsid w:val="000A0E71"/>
    <w:rsid w:val="000A168F"/>
    <w:rsid w:val="000A3776"/>
    <w:rsid w:val="000A4177"/>
    <w:rsid w:val="000A49D0"/>
    <w:rsid w:val="000A50B4"/>
    <w:rsid w:val="000A6557"/>
    <w:rsid w:val="000A7022"/>
    <w:rsid w:val="000A71FF"/>
    <w:rsid w:val="000A7A4D"/>
    <w:rsid w:val="000B00CF"/>
    <w:rsid w:val="000B088C"/>
    <w:rsid w:val="000B147B"/>
    <w:rsid w:val="000B198F"/>
    <w:rsid w:val="000B28FA"/>
    <w:rsid w:val="000B2CFD"/>
    <w:rsid w:val="000B4795"/>
    <w:rsid w:val="000B4A09"/>
    <w:rsid w:val="000B4E11"/>
    <w:rsid w:val="000B5EC6"/>
    <w:rsid w:val="000B69B7"/>
    <w:rsid w:val="000B6E9A"/>
    <w:rsid w:val="000B7006"/>
    <w:rsid w:val="000B74E2"/>
    <w:rsid w:val="000B76E0"/>
    <w:rsid w:val="000B7A01"/>
    <w:rsid w:val="000C1743"/>
    <w:rsid w:val="000C1EB4"/>
    <w:rsid w:val="000C1F00"/>
    <w:rsid w:val="000C2C82"/>
    <w:rsid w:val="000C2D2C"/>
    <w:rsid w:val="000C3903"/>
    <w:rsid w:val="000C3F30"/>
    <w:rsid w:val="000C4416"/>
    <w:rsid w:val="000C4485"/>
    <w:rsid w:val="000C48AC"/>
    <w:rsid w:val="000C4FC1"/>
    <w:rsid w:val="000C54A9"/>
    <w:rsid w:val="000C582F"/>
    <w:rsid w:val="000C5E12"/>
    <w:rsid w:val="000C5EC1"/>
    <w:rsid w:val="000C6EF8"/>
    <w:rsid w:val="000C7CB8"/>
    <w:rsid w:val="000D05FF"/>
    <w:rsid w:val="000D10F2"/>
    <w:rsid w:val="000D1FE7"/>
    <w:rsid w:val="000D248A"/>
    <w:rsid w:val="000D25FB"/>
    <w:rsid w:val="000D2A7A"/>
    <w:rsid w:val="000D33A0"/>
    <w:rsid w:val="000D3464"/>
    <w:rsid w:val="000D3AD6"/>
    <w:rsid w:val="000D402F"/>
    <w:rsid w:val="000D484C"/>
    <w:rsid w:val="000D786B"/>
    <w:rsid w:val="000E105A"/>
    <w:rsid w:val="000E15CA"/>
    <w:rsid w:val="000E1B8B"/>
    <w:rsid w:val="000E243C"/>
    <w:rsid w:val="000E2995"/>
    <w:rsid w:val="000E3AC5"/>
    <w:rsid w:val="000E56E1"/>
    <w:rsid w:val="000E5D0D"/>
    <w:rsid w:val="000E5EB6"/>
    <w:rsid w:val="000E6997"/>
    <w:rsid w:val="000E69A9"/>
    <w:rsid w:val="000E76A0"/>
    <w:rsid w:val="000E7912"/>
    <w:rsid w:val="000E7E0D"/>
    <w:rsid w:val="000F13CB"/>
    <w:rsid w:val="000F176A"/>
    <w:rsid w:val="000F2E3D"/>
    <w:rsid w:val="000F3A4D"/>
    <w:rsid w:val="000F6B75"/>
    <w:rsid w:val="000F7017"/>
    <w:rsid w:val="00100062"/>
    <w:rsid w:val="001001B8"/>
    <w:rsid w:val="00100CFC"/>
    <w:rsid w:val="00100E0F"/>
    <w:rsid w:val="00100E30"/>
    <w:rsid w:val="00101093"/>
    <w:rsid w:val="001017E3"/>
    <w:rsid w:val="00101AC1"/>
    <w:rsid w:val="001022DB"/>
    <w:rsid w:val="00102441"/>
    <w:rsid w:val="001024B5"/>
    <w:rsid w:val="0010322B"/>
    <w:rsid w:val="00104C5F"/>
    <w:rsid w:val="00105A21"/>
    <w:rsid w:val="00105E92"/>
    <w:rsid w:val="001061A0"/>
    <w:rsid w:val="00107F9D"/>
    <w:rsid w:val="00110146"/>
    <w:rsid w:val="00110B5B"/>
    <w:rsid w:val="00112A84"/>
    <w:rsid w:val="00112DA7"/>
    <w:rsid w:val="001143AC"/>
    <w:rsid w:val="00115140"/>
    <w:rsid w:val="0011551B"/>
    <w:rsid w:val="00115544"/>
    <w:rsid w:val="001157E0"/>
    <w:rsid w:val="00116BF6"/>
    <w:rsid w:val="001174A5"/>
    <w:rsid w:val="00117A96"/>
    <w:rsid w:val="00117CF2"/>
    <w:rsid w:val="00117E6B"/>
    <w:rsid w:val="00121BDE"/>
    <w:rsid w:val="001226BF"/>
    <w:rsid w:val="001231D4"/>
    <w:rsid w:val="001244F6"/>
    <w:rsid w:val="00124999"/>
    <w:rsid w:val="00124E5B"/>
    <w:rsid w:val="001260FD"/>
    <w:rsid w:val="0012614D"/>
    <w:rsid w:val="0012705C"/>
    <w:rsid w:val="00127112"/>
    <w:rsid w:val="001274D9"/>
    <w:rsid w:val="00127DCF"/>
    <w:rsid w:val="00130058"/>
    <w:rsid w:val="00130922"/>
    <w:rsid w:val="00132ADF"/>
    <w:rsid w:val="00132ED9"/>
    <w:rsid w:val="0013377B"/>
    <w:rsid w:val="00133EC4"/>
    <w:rsid w:val="00133FD4"/>
    <w:rsid w:val="00135558"/>
    <w:rsid w:val="0013574A"/>
    <w:rsid w:val="001359EC"/>
    <w:rsid w:val="00136857"/>
    <w:rsid w:val="00136A35"/>
    <w:rsid w:val="0013713F"/>
    <w:rsid w:val="001378BB"/>
    <w:rsid w:val="00140113"/>
    <w:rsid w:val="00140456"/>
    <w:rsid w:val="001409CE"/>
    <w:rsid w:val="00141578"/>
    <w:rsid w:val="00141BD0"/>
    <w:rsid w:val="00141EB8"/>
    <w:rsid w:val="00142E79"/>
    <w:rsid w:val="00143F5A"/>
    <w:rsid w:val="00144059"/>
    <w:rsid w:val="0014470A"/>
    <w:rsid w:val="001458CB"/>
    <w:rsid w:val="001459EF"/>
    <w:rsid w:val="001470F7"/>
    <w:rsid w:val="0014718C"/>
    <w:rsid w:val="00147B89"/>
    <w:rsid w:val="0015014F"/>
    <w:rsid w:val="00150206"/>
    <w:rsid w:val="00150432"/>
    <w:rsid w:val="00150471"/>
    <w:rsid w:val="00151DF1"/>
    <w:rsid w:val="001525C2"/>
    <w:rsid w:val="00153526"/>
    <w:rsid w:val="001536E0"/>
    <w:rsid w:val="00154C4D"/>
    <w:rsid w:val="00154E8A"/>
    <w:rsid w:val="00156ACE"/>
    <w:rsid w:val="0015733F"/>
    <w:rsid w:val="00157A5A"/>
    <w:rsid w:val="001612D8"/>
    <w:rsid w:val="00161696"/>
    <w:rsid w:val="00161CA6"/>
    <w:rsid w:val="001626AE"/>
    <w:rsid w:val="001632F1"/>
    <w:rsid w:val="0016410A"/>
    <w:rsid w:val="00164603"/>
    <w:rsid w:val="00165FDE"/>
    <w:rsid w:val="001663C1"/>
    <w:rsid w:val="0016652E"/>
    <w:rsid w:val="00166544"/>
    <w:rsid w:val="0016788B"/>
    <w:rsid w:val="00167BC9"/>
    <w:rsid w:val="00167C9B"/>
    <w:rsid w:val="0017066A"/>
    <w:rsid w:val="00170733"/>
    <w:rsid w:val="001722E9"/>
    <w:rsid w:val="0017252D"/>
    <w:rsid w:val="001739BD"/>
    <w:rsid w:val="00173DB6"/>
    <w:rsid w:val="00173F3C"/>
    <w:rsid w:val="00174773"/>
    <w:rsid w:val="0017488F"/>
    <w:rsid w:val="00174C13"/>
    <w:rsid w:val="00175717"/>
    <w:rsid w:val="00176E61"/>
    <w:rsid w:val="00177534"/>
    <w:rsid w:val="0017764A"/>
    <w:rsid w:val="00177B66"/>
    <w:rsid w:val="0018083E"/>
    <w:rsid w:val="00180C99"/>
    <w:rsid w:val="00180D8F"/>
    <w:rsid w:val="00180E70"/>
    <w:rsid w:val="00181082"/>
    <w:rsid w:val="00181625"/>
    <w:rsid w:val="001816CA"/>
    <w:rsid w:val="0018332C"/>
    <w:rsid w:val="001842C6"/>
    <w:rsid w:val="001842E3"/>
    <w:rsid w:val="00184460"/>
    <w:rsid w:val="001854F1"/>
    <w:rsid w:val="00186726"/>
    <w:rsid w:val="001868D8"/>
    <w:rsid w:val="00186B80"/>
    <w:rsid w:val="00187EC9"/>
    <w:rsid w:val="0019012C"/>
    <w:rsid w:val="00191064"/>
    <w:rsid w:val="001914B9"/>
    <w:rsid w:val="00191DA6"/>
    <w:rsid w:val="00191F4C"/>
    <w:rsid w:val="0019219E"/>
    <w:rsid w:val="0019247F"/>
    <w:rsid w:val="00192875"/>
    <w:rsid w:val="00192913"/>
    <w:rsid w:val="001935DF"/>
    <w:rsid w:val="00193FDE"/>
    <w:rsid w:val="001955C7"/>
    <w:rsid w:val="001958AC"/>
    <w:rsid w:val="00197360"/>
    <w:rsid w:val="001A0D9E"/>
    <w:rsid w:val="001A5A81"/>
    <w:rsid w:val="001A5CA0"/>
    <w:rsid w:val="001A633F"/>
    <w:rsid w:val="001A72CB"/>
    <w:rsid w:val="001A75E8"/>
    <w:rsid w:val="001B031E"/>
    <w:rsid w:val="001B05C5"/>
    <w:rsid w:val="001B09BC"/>
    <w:rsid w:val="001B0E8A"/>
    <w:rsid w:val="001B0FED"/>
    <w:rsid w:val="001B1473"/>
    <w:rsid w:val="001B2CC3"/>
    <w:rsid w:val="001B3216"/>
    <w:rsid w:val="001B33FC"/>
    <w:rsid w:val="001B3EA8"/>
    <w:rsid w:val="001B45F8"/>
    <w:rsid w:val="001B5F7C"/>
    <w:rsid w:val="001B78D7"/>
    <w:rsid w:val="001B7CD1"/>
    <w:rsid w:val="001C092D"/>
    <w:rsid w:val="001C0AEE"/>
    <w:rsid w:val="001C0CBF"/>
    <w:rsid w:val="001C2480"/>
    <w:rsid w:val="001C3AC3"/>
    <w:rsid w:val="001C4218"/>
    <w:rsid w:val="001C4456"/>
    <w:rsid w:val="001C4C0C"/>
    <w:rsid w:val="001C5357"/>
    <w:rsid w:val="001C5520"/>
    <w:rsid w:val="001C5FB5"/>
    <w:rsid w:val="001C63AA"/>
    <w:rsid w:val="001C7350"/>
    <w:rsid w:val="001C7C5A"/>
    <w:rsid w:val="001C7EB3"/>
    <w:rsid w:val="001D02C3"/>
    <w:rsid w:val="001D061C"/>
    <w:rsid w:val="001D0B63"/>
    <w:rsid w:val="001D2444"/>
    <w:rsid w:val="001D2604"/>
    <w:rsid w:val="001D339D"/>
    <w:rsid w:val="001D4228"/>
    <w:rsid w:val="001D6713"/>
    <w:rsid w:val="001D744C"/>
    <w:rsid w:val="001D7585"/>
    <w:rsid w:val="001D77A1"/>
    <w:rsid w:val="001E017B"/>
    <w:rsid w:val="001E0621"/>
    <w:rsid w:val="001E0902"/>
    <w:rsid w:val="001E18E2"/>
    <w:rsid w:val="001E3507"/>
    <w:rsid w:val="001E3E87"/>
    <w:rsid w:val="001E486E"/>
    <w:rsid w:val="001E4E00"/>
    <w:rsid w:val="001E680C"/>
    <w:rsid w:val="001E6849"/>
    <w:rsid w:val="001E6CF9"/>
    <w:rsid w:val="001E7227"/>
    <w:rsid w:val="001E76B3"/>
    <w:rsid w:val="001E7ABC"/>
    <w:rsid w:val="001F0D87"/>
    <w:rsid w:val="001F0EC0"/>
    <w:rsid w:val="001F30FE"/>
    <w:rsid w:val="001F32B3"/>
    <w:rsid w:val="001F3ED8"/>
    <w:rsid w:val="001F43E2"/>
    <w:rsid w:val="001F4998"/>
    <w:rsid w:val="001F5FE5"/>
    <w:rsid w:val="001F725F"/>
    <w:rsid w:val="001F7276"/>
    <w:rsid w:val="001F7BA7"/>
    <w:rsid w:val="00200B17"/>
    <w:rsid w:val="0020208B"/>
    <w:rsid w:val="00203A31"/>
    <w:rsid w:val="002046FF"/>
    <w:rsid w:val="0020542D"/>
    <w:rsid w:val="00205780"/>
    <w:rsid w:val="00205B91"/>
    <w:rsid w:val="00205EB6"/>
    <w:rsid w:val="00205FEA"/>
    <w:rsid w:val="00207523"/>
    <w:rsid w:val="00207705"/>
    <w:rsid w:val="00207855"/>
    <w:rsid w:val="00211BAD"/>
    <w:rsid w:val="00211F29"/>
    <w:rsid w:val="00211FEA"/>
    <w:rsid w:val="00213021"/>
    <w:rsid w:val="002134D6"/>
    <w:rsid w:val="002141C7"/>
    <w:rsid w:val="00215039"/>
    <w:rsid w:val="002158E5"/>
    <w:rsid w:val="00215A52"/>
    <w:rsid w:val="00220C4C"/>
    <w:rsid w:val="002212DF"/>
    <w:rsid w:val="00221C47"/>
    <w:rsid w:val="00222583"/>
    <w:rsid w:val="002225B5"/>
    <w:rsid w:val="002228E8"/>
    <w:rsid w:val="002231DB"/>
    <w:rsid w:val="00223A28"/>
    <w:rsid w:val="00223E6D"/>
    <w:rsid w:val="00224616"/>
    <w:rsid w:val="00225000"/>
    <w:rsid w:val="00225689"/>
    <w:rsid w:val="00225DDE"/>
    <w:rsid w:val="002261CF"/>
    <w:rsid w:val="002271DD"/>
    <w:rsid w:val="00227271"/>
    <w:rsid w:val="0022728A"/>
    <w:rsid w:val="00227998"/>
    <w:rsid w:val="0023027D"/>
    <w:rsid w:val="00230975"/>
    <w:rsid w:val="00230FD0"/>
    <w:rsid w:val="00231725"/>
    <w:rsid w:val="00231DA9"/>
    <w:rsid w:val="00232185"/>
    <w:rsid w:val="002332E6"/>
    <w:rsid w:val="002336EB"/>
    <w:rsid w:val="002337DC"/>
    <w:rsid w:val="002362C0"/>
    <w:rsid w:val="00236A8E"/>
    <w:rsid w:val="002377ED"/>
    <w:rsid w:val="00237CDD"/>
    <w:rsid w:val="00240580"/>
    <w:rsid w:val="002409C8"/>
    <w:rsid w:val="00240BFE"/>
    <w:rsid w:val="002412C5"/>
    <w:rsid w:val="002413DB"/>
    <w:rsid w:val="00241AA6"/>
    <w:rsid w:val="00241BE6"/>
    <w:rsid w:val="0024241B"/>
    <w:rsid w:val="00242F1F"/>
    <w:rsid w:val="00243340"/>
    <w:rsid w:val="0024374D"/>
    <w:rsid w:val="00243E1E"/>
    <w:rsid w:val="00244434"/>
    <w:rsid w:val="00244633"/>
    <w:rsid w:val="00244700"/>
    <w:rsid w:val="00245B85"/>
    <w:rsid w:val="00245EAE"/>
    <w:rsid w:val="00245EDA"/>
    <w:rsid w:val="0024606F"/>
    <w:rsid w:val="00246F57"/>
    <w:rsid w:val="002472F6"/>
    <w:rsid w:val="0024752A"/>
    <w:rsid w:val="00250220"/>
    <w:rsid w:val="00250615"/>
    <w:rsid w:val="00251226"/>
    <w:rsid w:val="00252FC4"/>
    <w:rsid w:val="00253388"/>
    <w:rsid w:val="00253B1E"/>
    <w:rsid w:val="00254DA0"/>
    <w:rsid w:val="00256973"/>
    <w:rsid w:val="00257550"/>
    <w:rsid w:val="00257B49"/>
    <w:rsid w:val="00257CC5"/>
    <w:rsid w:val="00261540"/>
    <w:rsid w:val="002618F3"/>
    <w:rsid w:val="00261B91"/>
    <w:rsid w:val="002624A7"/>
    <w:rsid w:val="00263B74"/>
    <w:rsid w:val="00263D23"/>
    <w:rsid w:val="00264156"/>
    <w:rsid w:val="002645B7"/>
    <w:rsid w:val="00266BA4"/>
    <w:rsid w:val="00267373"/>
    <w:rsid w:val="00270616"/>
    <w:rsid w:val="00270FF0"/>
    <w:rsid w:val="00272063"/>
    <w:rsid w:val="00272408"/>
    <w:rsid w:val="00272699"/>
    <w:rsid w:val="00272F24"/>
    <w:rsid w:val="002733B3"/>
    <w:rsid w:val="00273732"/>
    <w:rsid w:val="002746CF"/>
    <w:rsid w:val="002750B3"/>
    <w:rsid w:val="0027591F"/>
    <w:rsid w:val="00275999"/>
    <w:rsid w:val="00276628"/>
    <w:rsid w:val="00277032"/>
    <w:rsid w:val="00277E08"/>
    <w:rsid w:val="00277EFF"/>
    <w:rsid w:val="0028041B"/>
    <w:rsid w:val="002809AD"/>
    <w:rsid w:val="00280D3F"/>
    <w:rsid w:val="00281A74"/>
    <w:rsid w:val="00281B8A"/>
    <w:rsid w:val="002822DD"/>
    <w:rsid w:val="002829F0"/>
    <w:rsid w:val="00282CD9"/>
    <w:rsid w:val="00283A6E"/>
    <w:rsid w:val="002848EF"/>
    <w:rsid w:val="002854A1"/>
    <w:rsid w:val="00285618"/>
    <w:rsid w:val="0028677B"/>
    <w:rsid w:val="00290139"/>
    <w:rsid w:val="0029025F"/>
    <w:rsid w:val="00290AF2"/>
    <w:rsid w:val="0029135C"/>
    <w:rsid w:val="00291748"/>
    <w:rsid w:val="002919B1"/>
    <w:rsid w:val="00291AEC"/>
    <w:rsid w:val="002935BA"/>
    <w:rsid w:val="00294587"/>
    <w:rsid w:val="00294CC5"/>
    <w:rsid w:val="00294EBC"/>
    <w:rsid w:val="002959C3"/>
    <w:rsid w:val="00296384"/>
    <w:rsid w:val="002A05B2"/>
    <w:rsid w:val="002A2234"/>
    <w:rsid w:val="002A239F"/>
    <w:rsid w:val="002A3B61"/>
    <w:rsid w:val="002A3DB9"/>
    <w:rsid w:val="002A3EAC"/>
    <w:rsid w:val="002A3FF7"/>
    <w:rsid w:val="002A4BD6"/>
    <w:rsid w:val="002A4D71"/>
    <w:rsid w:val="002A5BD5"/>
    <w:rsid w:val="002A685A"/>
    <w:rsid w:val="002A7C96"/>
    <w:rsid w:val="002A7E04"/>
    <w:rsid w:val="002B0378"/>
    <w:rsid w:val="002B092A"/>
    <w:rsid w:val="002B09D2"/>
    <w:rsid w:val="002B0F20"/>
    <w:rsid w:val="002B105D"/>
    <w:rsid w:val="002B1B18"/>
    <w:rsid w:val="002B1C1C"/>
    <w:rsid w:val="002B28C7"/>
    <w:rsid w:val="002B2C01"/>
    <w:rsid w:val="002B2C14"/>
    <w:rsid w:val="002B2EB5"/>
    <w:rsid w:val="002B30B4"/>
    <w:rsid w:val="002B3831"/>
    <w:rsid w:val="002B3B30"/>
    <w:rsid w:val="002B4019"/>
    <w:rsid w:val="002B55A2"/>
    <w:rsid w:val="002B59A3"/>
    <w:rsid w:val="002B656B"/>
    <w:rsid w:val="002B713E"/>
    <w:rsid w:val="002B786B"/>
    <w:rsid w:val="002C032B"/>
    <w:rsid w:val="002C17BF"/>
    <w:rsid w:val="002C1DCF"/>
    <w:rsid w:val="002C2415"/>
    <w:rsid w:val="002C2F8D"/>
    <w:rsid w:val="002C3220"/>
    <w:rsid w:val="002C3776"/>
    <w:rsid w:val="002C3D74"/>
    <w:rsid w:val="002C3F2D"/>
    <w:rsid w:val="002C5D40"/>
    <w:rsid w:val="002C5D9D"/>
    <w:rsid w:val="002C628A"/>
    <w:rsid w:val="002C7066"/>
    <w:rsid w:val="002C7365"/>
    <w:rsid w:val="002D0AC1"/>
    <w:rsid w:val="002D0D77"/>
    <w:rsid w:val="002D0E2F"/>
    <w:rsid w:val="002D1B07"/>
    <w:rsid w:val="002D1C67"/>
    <w:rsid w:val="002D20D8"/>
    <w:rsid w:val="002D5067"/>
    <w:rsid w:val="002D513C"/>
    <w:rsid w:val="002D531A"/>
    <w:rsid w:val="002D5C71"/>
    <w:rsid w:val="002D65B5"/>
    <w:rsid w:val="002D6957"/>
    <w:rsid w:val="002D695F"/>
    <w:rsid w:val="002D6D8D"/>
    <w:rsid w:val="002D7452"/>
    <w:rsid w:val="002D7B4A"/>
    <w:rsid w:val="002E0FF6"/>
    <w:rsid w:val="002E28BA"/>
    <w:rsid w:val="002E2EF7"/>
    <w:rsid w:val="002E379C"/>
    <w:rsid w:val="002E3844"/>
    <w:rsid w:val="002E4A68"/>
    <w:rsid w:val="002E534C"/>
    <w:rsid w:val="002E53F4"/>
    <w:rsid w:val="002E5CAE"/>
    <w:rsid w:val="002E6ACA"/>
    <w:rsid w:val="002E77A4"/>
    <w:rsid w:val="002E7AC0"/>
    <w:rsid w:val="002F05B4"/>
    <w:rsid w:val="002F06E7"/>
    <w:rsid w:val="002F115B"/>
    <w:rsid w:val="002F1B5C"/>
    <w:rsid w:val="002F29AF"/>
    <w:rsid w:val="002F523C"/>
    <w:rsid w:val="002F545A"/>
    <w:rsid w:val="002F56C0"/>
    <w:rsid w:val="002F5932"/>
    <w:rsid w:val="002F6903"/>
    <w:rsid w:val="002F763D"/>
    <w:rsid w:val="002F7C5F"/>
    <w:rsid w:val="00300319"/>
    <w:rsid w:val="00300FC2"/>
    <w:rsid w:val="00301B2A"/>
    <w:rsid w:val="003032A2"/>
    <w:rsid w:val="00303422"/>
    <w:rsid w:val="0030359D"/>
    <w:rsid w:val="00303E6F"/>
    <w:rsid w:val="00303F6C"/>
    <w:rsid w:val="00304E06"/>
    <w:rsid w:val="003059DE"/>
    <w:rsid w:val="00306212"/>
    <w:rsid w:val="0030652B"/>
    <w:rsid w:val="00306EA6"/>
    <w:rsid w:val="00306F8F"/>
    <w:rsid w:val="00307435"/>
    <w:rsid w:val="00307A2D"/>
    <w:rsid w:val="00310355"/>
    <w:rsid w:val="003107FC"/>
    <w:rsid w:val="00311E51"/>
    <w:rsid w:val="0031271B"/>
    <w:rsid w:val="00313223"/>
    <w:rsid w:val="00313338"/>
    <w:rsid w:val="0031377A"/>
    <w:rsid w:val="00313DEA"/>
    <w:rsid w:val="003142DD"/>
    <w:rsid w:val="00314F38"/>
    <w:rsid w:val="00315064"/>
    <w:rsid w:val="00315C12"/>
    <w:rsid w:val="00315DB0"/>
    <w:rsid w:val="0031675E"/>
    <w:rsid w:val="003176BE"/>
    <w:rsid w:val="00317FFC"/>
    <w:rsid w:val="00320A63"/>
    <w:rsid w:val="00320D91"/>
    <w:rsid w:val="003211F6"/>
    <w:rsid w:val="003212B1"/>
    <w:rsid w:val="00321972"/>
    <w:rsid w:val="00321C7D"/>
    <w:rsid w:val="00322C89"/>
    <w:rsid w:val="003237FC"/>
    <w:rsid w:val="00324AA9"/>
    <w:rsid w:val="0032576A"/>
    <w:rsid w:val="00326126"/>
    <w:rsid w:val="003261FA"/>
    <w:rsid w:val="00327888"/>
    <w:rsid w:val="0033031A"/>
    <w:rsid w:val="003307E8"/>
    <w:rsid w:val="003314C7"/>
    <w:rsid w:val="00332C95"/>
    <w:rsid w:val="00333567"/>
    <w:rsid w:val="0033377E"/>
    <w:rsid w:val="00333A24"/>
    <w:rsid w:val="003348D5"/>
    <w:rsid w:val="00334FDC"/>
    <w:rsid w:val="0033500D"/>
    <w:rsid w:val="003351FB"/>
    <w:rsid w:val="00335A50"/>
    <w:rsid w:val="00335AA8"/>
    <w:rsid w:val="00335B2D"/>
    <w:rsid w:val="003371D7"/>
    <w:rsid w:val="0033776D"/>
    <w:rsid w:val="00337E29"/>
    <w:rsid w:val="00340470"/>
    <w:rsid w:val="00340FC5"/>
    <w:rsid w:val="00341F17"/>
    <w:rsid w:val="0034202E"/>
    <w:rsid w:val="00342D4E"/>
    <w:rsid w:val="003430A4"/>
    <w:rsid w:val="003431B6"/>
    <w:rsid w:val="003439B4"/>
    <w:rsid w:val="00344487"/>
    <w:rsid w:val="003459C4"/>
    <w:rsid w:val="00345DF2"/>
    <w:rsid w:val="00346BF3"/>
    <w:rsid w:val="00346C5D"/>
    <w:rsid w:val="003501A3"/>
    <w:rsid w:val="0035087A"/>
    <w:rsid w:val="003516CA"/>
    <w:rsid w:val="00351C81"/>
    <w:rsid w:val="0035292C"/>
    <w:rsid w:val="003535B3"/>
    <w:rsid w:val="00353BB5"/>
    <w:rsid w:val="00353F8C"/>
    <w:rsid w:val="00354094"/>
    <w:rsid w:val="0035444C"/>
    <w:rsid w:val="00354481"/>
    <w:rsid w:val="00355811"/>
    <w:rsid w:val="003559FD"/>
    <w:rsid w:val="00355F98"/>
    <w:rsid w:val="0035673E"/>
    <w:rsid w:val="00356B3B"/>
    <w:rsid w:val="00356D99"/>
    <w:rsid w:val="00357D1F"/>
    <w:rsid w:val="00360AC8"/>
    <w:rsid w:val="00361729"/>
    <w:rsid w:val="00362626"/>
    <w:rsid w:val="00362B64"/>
    <w:rsid w:val="00364133"/>
    <w:rsid w:val="00364F77"/>
    <w:rsid w:val="00365FA8"/>
    <w:rsid w:val="003660AB"/>
    <w:rsid w:val="00366397"/>
    <w:rsid w:val="00367440"/>
    <w:rsid w:val="00367497"/>
    <w:rsid w:val="00367B95"/>
    <w:rsid w:val="003710CA"/>
    <w:rsid w:val="0037148F"/>
    <w:rsid w:val="00372473"/>
    <w:rsid w:val="003732AC"/>
    <w:rsid w:val="00373984"/>
    <w:rsid w:val="00373B4E"/>
    <w:rsid w:val="00373D42"/>
    <w:rsid w:val="00373FED"/>
    <w:rsid w:val="003746AA"/>
    <w:rsid w:val="00374A35"/>
    <w:rsid w:val="00374E9C"/>
    <w:rsid w:val="00374F99"/>
    <w:rsid w:val="00376D8B"/>
    <w:rsid w:val="003772FF"/>
    <w:rsid w:val="00380C19"/>
    <w:rsid w:val="00381AA6"/>
    <w:rsid w:val="00382A22"/>
    <w:rsid w:val="00382B90"/>
    <w:rsid w:val="003834D1"/>
    <w:rsid w:val="00383DBE"/>
    <w:rsid w:val="0038490F"/>
    <w:rsid w:val="003868A8"/>
    <w:rsid w:val="00386F94"/>
    <w:rsid w:val="00387DDF"/>
    <w:rsid w:val="003906BA"/>
    <w:rsid w:val="00390952"/>
    <w:rsid w:val="00390BEF"/>
    <w:rsid w:val="00391007"/>
    <w:rsid w:val="003920D9"/>
    <w:rsid w:val="0039282F"/>
    <w:rsid w:val="0039343A"/>
    <w:rsid w:val="0039385C"/>
    <w:rsid w:val="00393948"/>
    <w:rsid w:val="0039451F"/>
    <w:rsid w:val="0039471F"/>
    <w:rsid w:val="00395164"/>
    <w:rsid w:val="003967AB"/>
    <w:rsid w:val="00397022"/>
    <w:rsid w:val="0039704F"/>
    <w:rsid w:val="003970C1"/>
    <w:rsid w:val="00397E34"/>
    <w:rsid w:val="003A0645"/>
    <w:rsid w:val="003A0995"/>
    <w:rsid w:val="003A0AE2"/>
    <w:rsid w:val="003A0D15"/>
    <w:rsid w:val="003A14DF"/>
    <w:rsid w:val="003A1E39"/>
    <w:rsid w:val="003A21A1"/>
    <w:rsid w:val="003A2642"/>
    <w:rsid w:val="003A27F6"/>
    <w:rsid w:val="003A3CC7"/>
    <w:rsid w:val="003A53AC"/>
    <w:rsid w:val="003A6072"/>
    <w:rsid w:val="003A728E"/>
    <w:rsid w:val="003A736B"/>
    <w:rsid w:val="003A75D8"/>
    <w:rsid w:val="003A7CA2"/>
    <w:rsid w:val="003B0BB9"/>
    <w:rsid w:val="003B0FF7"/>
    <w:rsid w:val="003B1AD2"/>
    <w:rsid w:val="003B1C4B"/>
    <w:rsid w:val="003B1E6E"/>
    <w:rsid w:val="003B26A4"/>
    <w:rsid w:val="003B56DC"/>
    <w:rsid w:val="003B5ECE"/>
    <w:rsid w:val="003B64AD"/>
    <w:rsid w:val="003B684C"/>
    <w:rsid w:val="003B7C6C"/>
    <w:rsid w:val="003B7CB2"/>
    <w:rsid w:val="003C039B"/>
    <w:rsid w:val="003C0613"/>
    <w:rsid w:val="003C14FC"/>
    <w:rsid w:val="003C2E5C"/>
    <w:rsid w:val="003C3128"/>
    <w:rsid w:val="003C35D2"/>
    <w:rsid w:val="003C3CDA"/>
    <w:rsid w:val="003C475B"/>
    <w:rsid w:val="003C490B"/>
    <w:rsid w:val="003C53D9"/>
    <w:rsid w:val="003C5763"/>
    <w:rsid w:val="003C652A"/>
    <w:rsid w:val="003C6A50"/>
    <w:rsid w:val="003C6CCB"/>
    <w:rsid w:val="003D0666"/>
    <w:rsid w:val="003D123A"/>
    <w:rsid w:val="003D1297"/>
    <w:rsid w:val="003D182F"/>
    <w:rsid w:val="003D2511"/>
    <w:rsid w:val="003D26A8"/>
    <w:rsid w:val="003D2CCD"/>
    <w:rsid w:val="003D2F18"/>
    <w:rsid w:val="003D33F1"/>
    <w:rsid w:val="003D3544"/>
    <w:rsid w:val="003D37B1"/>
    <w:rsid w:val="003D3E41"/>
    <w:rsid w:val="003D3E56"/>
    <w:rsid w:val="003D4217"/>
    <w:rsid w:val="003D4C05"/>
    <w:rsid w:val="003D508D"/>
    <w:rsid w:val="003D5706"/>
    <w:rsid w:val="003D6EF5"/>
    <w:rsid w:val="003D6F73"/>
    <w:rsid w:val="003E0FB3"/>
    <w:rsid w:val="003E1939"/>
    <w:rsid w:val="003E1F2D"/>
    <w:rsid w:val="003E2065"/>
    <w:rsid w:val="003E2320"/>
    <w:rsid w:val="003E5346"/>
    <w:rsid w:val="003E5BDE"/>
    <w:rsid w:val="003E76A5"/>
    <w:rsid w:val="003E7F4F"/>
    <w:rsid w:val="003F06B5"/>
    <w:rsid w:val="003F1696"/>
    <w:rsid w:val="003F177E"/>
    <w:rsid w:val="003F1A9F"/>
    <w:rsid w:val="003F25E6"/>
    <w:rsid w:val="003F31B9"/>
    <w:rsid w:val="003F3DDB"/>
    <w:rsid w:val="003F3F04"/>
    <w:rsid w:val="003F47C4"/>
    <w:rsid w:val="003F4980"/>
    <w:rsid w:val="003F572B"/>
    <w:rsid w:val="003F6C4B"/>
    <w:rsid w:val="003F77BB"/>
    <w:rsid w:val="003F7B30"/>
    <w:rsid w:val="004006F4"/>
    <w:rsid w:val="00400886"/>
    <w:rsid w:val="00400FF0"/>
    <w:rsid w:val="004012B1"/>
    <w:rsid w:val="0040135D"/>
    <w:rsid w:val="00401938"/>
    <w:rsid w:val="00401AE7"/>
    <w:rsid w:val="00402B89"/>
    <w:rsid w:val="00402BE0"/>
    <w:rsid w:val="00403D10"/>
    <w:rsid w:val="0040419A"/>
    <w:rsid w:val="0040465F"/>
    <w:rsid w:val="004051FD"/>
    <w:rsid w:val="00405A8A"/>
    <w:rsid w:val="00406042"/>
    <w:rsid w:val="004069E0"/>
    <w:rsid w:val="004069E7"/>
    <w:rsid w:val="00406E7F"/>
    <w:rsid w:val="0040789F"/>
    <w:rsid w:val="00410225"/>
    <w:rsid w:val="004109E8"/>
    <w:rsid w:val="00410F36"/>
    <w:rsid w:val="00411784"/>
    <w:rsid w:val="00411AAD"/>
    <w:rsid w:val="00411EFE"/>
    <w:rsid w:val="004133DD"/>
    <w:rsid w:val="004135B4"/>
    <w:rsid w:val="004138DC"/>
    <w:rsid w:val="00413A66"/>
    <w:rsid w:val="00413CA4"/>
    <w:rsid w:val="00413E96"/>
    <w:rsid w:val="00414382"/>
    <w:rsid w:val="00414576"/>
    <w:rsid w:val="0041467F"/>
    <w:rsid w:val="00415727"/>
    <w:rsid w:val="00415C47"/>
    <w:rsid w:val="00415EC5"/>
    <w:rsid w:val="00417518"/>
    <w:rsid w:val="00420B8D"/>
    <w:rsid w:val="0042109D"/>
    <w:rsid w:val="00421853"/>
    <w:rsid w:val="00421E29"/>
    <w:rsid w:val="00421F56"/>
    <w:rsid w:val="004229DE"/>
    <w:rsid w:val="00422DF4"/>
    <w:rsid w:val="00422E0A"/>
    <w:rsid w:val="004235E6"/>
    <w:rsid w:val="0042397C"/>
    <w:rsid w:val="004239BD"/>
    <w:rsid w:val="00423B92"/>
    <w:rsid w:val="00423BA2"/>
    <w:rsid w:val="00425101"/>
    <w:rsid w:val="00425589"/>
    <w:rsid w:val="00426A08"/>
    <w:rsid w:val="0043138B"/>
    <w:rsid w:val="00431A5D"/>
    <w:rsid w:val="00431B14"/>
    <w:rsid w:val="00431C92"/>
    <w:rsid w:val="0043232B"/>
    <w:rsid w:val="00433E61"/>
    <w:rsid w:val="00434805"/>
    <w:rsid w:val="004353D5"/>
    <w:rsid w:val="004355C2"/>
    <w:rsid w:val="00435636"/>
    <w:rsid w:val="00436D73"/>
    <w:rsid w:val="0043751F"/>
    <w:rsid w:val="00437880"/>
    <w:rsid w:val="00437B21"/>
    <w:rsid w:val="00437E75"/>
    <w:rsid w:val="00440017"/>
    <w:rsid w:val="0044008A"/>
    <w:rsid w:val="00440108"/>
    <w:rsid w:val="00441107"/>
    <w:rsid w:val="004414FF"/>
    <w:rsid w:val="004419E9"/>
    <w:rsid w:val="004427AE"/>
    <w:rsid w:val="0044281D"/>
    <w:rsid w:val="00443AEE"/>
    <w:rsid w:val="00443E22"/>
    <w:rsid w:val="004440B6"/>
    <w:rsid w:val="004443B4"/>
    <w:rsid w:val="0044459D"/>
    <w:rsid w:val="00444C20"/>
    <w:rsid w:val="00444DAD"/>
    <w:rsid w:val="00445311"/>
    <w:rsid w:val="00445487"/>
    <w:rsid w:val="00445AC2"/>
    <w:rsid w:val="0044682D"/>
    <w:rsid w:val="00446FD8"/>
    <w:rsid w:val="00450E82"/>
    <w:rsid w:val="0045110F"/>
    <w:rsid w:val="0045112F"/>
    <w:rsid w:val="0045175F"/>
    <w:rsid w:val="004518A0"/>
    <w:rsid w:val="0045265C"/>
    <w:rsid w:val="00453CED"/>
    <w:rsid w:val="004540FC"/>
    <w:rsid w:val="004542AE"/>
    <w:rsid w:val="00454B01"/>
    <w:rsid w:val="00454E4B"/>
    <w:rsid w:val="00455D90"/>
    <w:rsid w:val="00455E80"/>
    <w:rsid w:val="00456BBD"/>
    <w:rsid w:val="00457108"/>
    <w:rsid w:val="004572AB"/>
    <w:rsid w:val="00457A92"/>
    <w:rsid w:val="00457E92"/>
    <w:rsid w:val="00460094"/>
    <w:rsid w:val="004602F8"/>
    <w:rsid w:val="0046126E"/>
    <w:rsid w:val="0046139F"/>
    <w:rsid w:val="00461903"/>
    <w:rsid w:val="00461C83"/>
    <w:rsid w:val="004629C4"/>
    <w:rsid w:val="0046338D"/>
    <w:rsid w:val="00463C2E"/>
    <w:rsid w:val="00463DF2"/>
    <w:rsid w:val="00465557"/>
    <w:rsid w:val="004655E8"/>
    <w:rsid w:val="004663BD"/>
    <w:rsid w:val="004672EA"/>
    <w:rsid w:val="00471597"/>
    <w:rsid w:val="00472BFF"/>
    <w:rsid w:val="00472D45"/>
    <w:rsid w:val="0047312E"/>
    <w:rsid w:val="00473485"/>
    <w:rsid w:val="0047377C"/>
    <w:rsid w:val="00473A80"/>
    <w:rsid w:val="0047446D"/>
    <w:rsid w:val="00474747"/>
    <w:rsid w:val="00474CBE"/>
    <w:rsid w:val="0047513A"/>
    <w:rsid w:val="00476481"/>
    <w:rsid w:val="004764E4"/>
    <w:rsid w:val="00476779"/>
    <w:rsid w:val="00476B2E"/>
    <w:rsid w:val="00477417"/>
    <w:rsid w:val="004778DC"/>
    <w:rsid w:val="00477A24"/>
    <w:rsid w:val="00477CD1"/>
    <w:rsid w:val="00477DB2"/>
    <w:rsid w:val="0048041A"/>
    <w:rsid w:val="00480545"/>
    <w:rsid w:val="004805CF"/>
    <w:rsid w:val="0048126E"/>
    <w:rsid w:val="00482CD5"/>
    <w:rsid w:val="0048335A"/>
    <w:rsid w:val="00484160"/>
    <w:rsid w:val="00484482"/>
    <w:rsid w:val="00484C3F"/>
    <w:rsid w:val="00485CA0"/>
    <w:rsid w:val="004878C4"/>
    <w:rsid w:val="00490166"/>
    <w:rsid w:val="0049031D"/>
    <w:rsid w:val="0049068C"/>
    <w:rsid w:val="00490C5F"/>
    <w:rsid w:val="00491A83"/>
    <w:rsid w:val="00492627"/>
    <w:rsid w:val="004926BF"/>
    <w:rsid w:val="00493F0A"/>
    <w:rsid w:val="00494080"/>
    <w:rsid w:val="004947F0"/>
    <w:rsid w:val="00495385"/>
    <w:rsid w:val="004953C4"/>
    <w:rsid w:val="00495A90"/>
    <w:rsid w:val="00495CBF"/>
    <w:rsid w:val="0049639B"/>
    <w:rsid w:val="00497512"/>
    <w:rsid w:val="00497C22"/>
    <w:rsid w:val="00497D01"/>
    <w:rsid w:val="004A0665"/>
    <w:rsid w:val="004A1718"/>
    <w:rsid w:val="004A1C44"/>
    <w:rsid w:val="004A22DC"/>
    <w:rsid w:val="004A4C03"/>
    <w:rsid w:val="004A4C40"/>
    <w:rsid w:val="004A4DE8"/>
    <w:rsid w:val="004A4FED"/>
    <w:rsid w:val="004A52F8"/>
    <w:rsid w:val="004A6040"/>
    <w:rsid w:val="004A6838"/>
    <w:rsid w:val="004A791E"/>
    <w:rsid w:val="004B083D"/>
    <w:rsid w:val="004B1787"/>
    <w:rsid w:val="004B2487"/>
    <w:rsid w:val="004B27BD"/>
    <w:rsid w:val="004B31D1"/>
    <w:rsid w:val="004B369F"/>
    <w:rsid w:val="004B461E"/>
    <w:rsid w:val="004B5981"/>
    <w:rsid w:val="004B6670"/>
    <w:rsid w:val="004B717E"/>
    <w:rsid w:val="004B7A07"/>
    <w:rsid w:val="004C0161"/>
    <w:rsid w:val="004C2553"/>
    <w:rsid w:val="004C2B3C"/>
    <w:rsid w:val="004C3FF2"/>
    <w:rsid w:val="004C44C8"/>
    <w:rsid w:val="004C4FD9"/>
    <w:rsid w:val="004C5266"/>
    <w:rsid w:val="004C6977"/>
    <w:rsid w:val="004C6EFF"/>
    <w:rsid w:val="004D02FB"/>
    <w:rsid w:val="004D0CFE"/>
    <w:rsid w:val="004D0F40"/>
    <w:rsid w:val="004D12A7"/>
    <w:rsid w:val="004D17D0"/>
    <w:rsid w:val="004D2638"/>
    <w:rsid w:val="004D2686"/>
    <w:rsid w:val="004D2A83"/>
    <w:rsid w:val="004D334C"/>
    <w:rsid w:val="004D4ECA"/>
    <w:rsid w:val="004D4ED8"/>
    <w:rsid w:val="004D5647"/>
    <w:rsid w:val="004D598C"/>
    <w:rsid w:val="004D6132"/>
    <w:rsid w:val="004D6437"/>
    <w:rsid w:val="004D6760"/>
    <w:rsid w:val="004D72DC"/>
    <w:rsid w:val="004D7412"/>
    <w:rsid w:val="004D75A6"/>
    <w:rsid w:val="004E1013"/>
    <w:rsid w:val="004E1C1F"/>
    <w:rsid w:val="004E22C4"/>
    <w:rsid w:val="004E272B"/>
    <w:rsid w:val="004E2C43"/>
    <w:rsid w:val="004E2CE0"/>
    <w:rsid w:val="004E3897"/>
    <w:rsid w:val="004E4A12"/>
    <w:rsid w:val="004E4E32"/>
    <w:rsid w:val="004E58F2"/>
    <w:rsid w:val="004E5FA2"/>
    <w:rsid w:val="004E69AA"/>
    <w:rsid w:val="004E769D"/>
    <w:rsid w:val="004E7939"/>
    <w:rsid w:val="004F0266"/>
    <w:rsid w:val="004F050B"/>
    <w:rsid w:val="004F0790"/>
    <w:rsid w:val="004F13DE"/>
    <w:rsid w:val="004F202B"/>
    <w:rsid w:val="004F25FB"/>
    <w:rsid w:val="004F2765"/>
    <w:rsid w:val="004F2DC6"/>
    <w:rsid w:val="004F303B"/>
    <w:rsid w:val="004F4437"/>
    <w:rsid w:val="004F48FD"/>
    <w:rsid w:val="004F7FF6"/>
    <w:rsid w:val="00501E1D"/>
    <w:rsid w:val="005023CD"/>
    <w:rsid w:val="005036CD"/>
    <w:rsid w:val="005041CD"/>
    <w:rsid w:val="00504FA4"/>
    <w:rsid w:val="00505056"/>
    <w:rsid w:val="00505181"/>
    <w:rsid w:val="0050530C"/>
    <w:rsid w:val="00505D0C"/>
    <w:rsid w:val="00506931"/>
    <w:rsid w:val="0050788A"/>
    <w:rsid w:val="00507CAC"/>
    <w:rsid w:val="00507D35"/>
    <w:rsid w:val="00507F61"/>
    <w:rsid w:val="00510931"/>
    <w:rsid w:val="00512135"/>
    <w:rsid w:val="005137E5"/>
    <w:rsid w:val="00514247"/>
    <w:rsid w:val="00514357"/>
    <w:rsid w:val="00514FE9"/>
    <w:rsid w:val="00515070"/>
    <w:rsid w:val="005168AD"/>
    <w:rsid w:val="00516EDF"/>
    <w:rsid w:val="005171FF"/>
    <w:rsid w:val="0051771F"/>
    <w:rsid w:val="005202F1"/>
    <w:rsid w:val="0052128A"/>
    <w:rsid w:val="005220FA"/>
    <w:rsid w:val="005233B4"/>
    <w:rsid w:val="0052382A"/>
    <w:rsid w:val="0052777B"/>
    <w:rsid w:val="00527F69"/>
    <w:rsid w:val="0053014E"/>
    <w:rsid w:val="0053029A"/>
    <w:rsid w:val="005303CB"/>
    <w:rsid w:val="00530934"/>
    <w:rsid w:val="00530A69"/>
    <w:rsid w:val="00530F96"/>
    <w:rsid w:val="005313ED"/>
    <w:rsid w:val="005318A8"/>
    <w:rsid w:val="00531DE5"/>
    <w:rsid w:val="00532280"/>
    <w:rsid w:val="00532566"/>
    <w:rsid w:val="00532813"/>
    <w:rsid w:val="00532E2A"/>
    <w:rsid w:val="00533D74"/>
    <w:rsid w:val="00534020"/>
    <w:rsid w:val="00534042"/>
    <w:rsid w:val="00534214"/>
    <w:rsid w:val="00535359"/>
    <w:rsid w:val="005363D5"/>
    <w:rsid w:val="00536470"/>
    <w:rsid w:val="00536E8F"/>
    <w:rsid w:val="00537278"/>
    <w:rsid w:val="005373F8"/>
    <w:rsid w:val="005379D9"/>
    <w:rsid w:val="00537CAD"/>
    <w:rsid w:val="00537D7D"/>
    <w:rsid w:val="00540426"/>
    <w:rsid w:val="00540E74"/>
    <w:rsid w:val="0054101F"/>
    <w:rsid w:val="005421CA"/>
    <w:rsid w:val="00542472"/>
    <w:rsid w:val="00542547"/>
    <w:rsid w:val="00544052"/>
    <w:rsid w:val="00544FE9"/>
    <w:rsid w:val="00544FF6"/>
    <w:rsid w:val="00545F4C"/>
    <w:rsid w:val="00547F75"/>
    <w:rsid w:val="00550CB6"/>
    <w:rsid w:val="00551058"/>
    <w:rsid w:val="00551FB4"/>
    <w:rsid w:val="00552D97"/>
    <w:rsid w:val="00552E14"/>
    <w:rsid w:val="00553308"/>
    <w:rsid w:val="005544DD"/>
    <w:rsid w:val="005565FE"/>
    <w:rsid w:val="00556DFF"/>
    <w:rsid w:val="00560C86"/>
    <w:rsid w:val="005616C6"/>
    <w:rsid w:val="0056198A"/>
    <w:rsid w:val="00562A59"/>
    <w:rsid w:val="00562E25"/>
    <w:rsid w:val="00562F10"/>
    <w:rsid w:val="005645A6"/>
    <w:rsid w:val="0056486E"/>
    <w:rsid w:val="00564BFE"/>
    <w:rsid w:val="00566498"/>
    <w:rsid w:val="00566B73"/>
    <w:rsid w:val="00567781"/>
    <w:rsid w:val="00567999"/>
    <w:rsid w:val="00570537"/>
    <w:rsid w:val="0057163F"/>
    <w:rsid w:val="00573488"/>
    <w:rsid w:val="00574062"/>
    <w:rsid w:val="00574A7D"/>
    <w:rsid w:val="00574B0B"/>
    <w:rsid w:val="0057539D"/>
    <w:rsid w:val="00575746"/>
    <w:rsid w:val="00575BC2"/>
    <w:rsid w:val="005760B3"/>
    <w:rsid w:val="00576945"/>
    <w:rsid w:val="00576E35"/>
    <w:rsid w:val="00577677"/>
    <w:rsid w:val="0058083C"/>
    <w:rsid w:val="00580845"/>
    <w:rsid w:val="00580F6A"/>
    <w:rsid w:val="005813D5"/>
    <w:rsid w:val="005822BD"/>
    <w:rsid w:val="00582558"/>
    <w:rsid w:val="00582708"/>
    <w:rsid w:val="0058281A"/>
    <w:rsid w:val="00583A50"/>
    <w:rsid w:val="00585220"/>
    <w:rsid w:val="0058585A"/>
    <w:rsid w:val="00585B84"/>
    <w:rsid w:val="00586051"/>
    <w:rsid w:val="00586F22"/>
    <w:rsid w:val="00586FA2"/>
    <w:rsid w:val="00587E8B"/>
    <w:rsid w:val="00591825"/>
    <w:rsid w:val="005923FB"/>
    <w:rsid w:val="00592A73"/>
    <w:rsid w:val="00592B78"/>
    <w:rsid w:val="0059365F"/>
    <w:rsid w:val="005944FF"/>
    <w:rsid w:val="0059481F"/>
    <w:rsid w:val="0059553E"/>
    <w:rsid w:val="005967FB"/>
    <w:rsid w:val="00596957"/>
    <w:rsid w:val="00596B7F"/>
    <w:rsid w:val="00597690"/>
    <w:rsid w:val="005A06F9"/>
    <w:rsid w:val="005A0B7F"/>
    <w:rsid w:val="005A1041"/>
    <w:rsid w:val="005A1475"/>
    <w:rsid w:val="005A189A"/>
    <w:rsid w:val="005A19FC"/>
    <w:rsid w:val="005A1DA1"/>
    <w:rsid w:val="005A3E81"/>
    <w:rsid w:val="005A50A4"/>
    <w:rsid w:val="005A556A"/>
    <w:rsid w:val="005A60C8"/>
    <w:rsid w:val="005A63B1"/>
    <w:rsid w:val="005A756A"/>
    <w:rsid w:val="005A7C80"/>
    <w:rsid w:val="005B0701"/>
    <w:rsid w:val="005B0CBD"/>
    <w:rsid w:val="005B0F76"/>
    <w:rsid w:val="005B162F"/>
    <w:rsid w:val="005B1654"/>
    <w:rsid w:val="005B18BE"/>
    <w:rsid w:val="005B3912"/>
    <w:rsid w:val="005B446E"/>
    <w:rsid w:val="005B4C4E"/>
    <w:rsid w:val="005C0CA0"/>
    <w:rsid w:val="005C1182"/>
    <w:rsid w:val="005C12BC"/>
    <w:rsid w:val="005C1E5C"/>
    <w:rsid w:val="005C256D"/>
    <w:rsid w:val="005C25FC"/>
    <w:rsid w:val="005C2666"/>
    <w:rsid w:val="005C3171"/>
    <w:rsid w:val="005C3E36"/>
    <w:rsid w:val="005C4149"/>
    <w:rsid w:val="005C4FAB"/>
    <w:rsid w:val="005C5CF6"/>
    <w:rsid w:val="005C6334"/>
    <w:rsid w:val="005C646C"/>
    <w:rsid w:val="005C6D17"/>
    <w:rsid w:val="005C7DEB"/>
    <w:rsid w:val="005D083F"/>
    <w:rsid w:val="005D32CE"/>
    <w:rsid w:val="005D3D59"/>
    <w:rsid w:val="005D40C6"/>
    <w:rsid w:val="005D41E9"/>
    <w:rsid w:val="005D4D7D"/>
    <w:rsid w:val="005D5685"/>
    <w:rsid w:val="005D6CE1"/>
    <w:rsid w:val="005D771A"/>
    <w:rsid w:val="005E04F9"/>
    <w:rsid w:val="005E08CF"/>
    <w:rsid w:val="005E3675"/>
    <w:rsid w:val="005E4132"/>
    <w:rsid w:val="005E41A0"/>
    <w:rsid w:val="005E4CA3"/>
    <w:rsid w:val="005E5B00"/>
    <w:rsid w:val="005E62EC"/>
    <w:rsid w:val="005E6627"/>
    <w:rsid w:val="005E6868"/>
    <w:rsid w:val="005F10A7"/>
    <w:rsid w:val="005F11DA"/>
    <w:rsid w:val="005F124B"/>
    <w:rsid w:val="005F15EE"/>
    <w:rsid w:val="005F1B38"/>
    <w:rsid w:val="005F1BE8"/>
    <w:rsid w:val="005F1F73"/>
    <w:rsid w:val="005F23AA"/>
    <w:rsid w:val="005F2D5C"/>
    <w:rsid w:val="005F30ED"/>
    <w:rsid w:val="005F3412"/>
    <w:rsid w:val="005F3777"/>
    <w:rsid w:val="005F403C"/>
    <w:rsid w:val="005F46D8"/>
    <w:rsid w:val="005F4CD9"/>
    <w:rsid w:val="005F4F3B"/>
    <w:rsid w:val="005F4F96"/>
    <w:rsid w:val="005F537C"/>
    <w:rsid w:val="005F66E9"/>
    <w:rsid w:val="005F6BB3"/>
    <w:rsid w:val="005F736E"/>
    <w:rsid w:val="005F7849"/>
    <w:rsid w:val="006027F5"/>
    <w:rsid w:val="00602A41"/>
    <w:rsid w:val="00604C85"/>
    <w:rsid w:val="00605130"/>
    <w:rsid w:val="00605538"/>
    <w:rsid w:val="00605852"/>
    <w:rsid w:val="0060609A"/>
    <w:rsid w:val="0060628E"/>
    <w:rsid w:val="0060796C"/>
    <w:rsid w:val="00607E19"/>
    <w:rsid w:val="00610DFF"/>
    <w:rsid w:val="00613291"/>
    <w:rsid w:val="006138D1"/>
    <w:rsid w:val="00613B72"/>
    <w:rsid w:val="00613D3B"/>
    <w:rsid w:val="00613E67"/>
    <w:rsid w:val="006142CF"/>
    <w:rsid w:val="00614822"/>
    <w:rsid w:val="0061524F"/>
    <w:rsid w:val="0061575D"/>
    <w:rsid w:val="00616C91"/>
    <w:rsid w:val="00616F66"/>
    <w:rsid w:val="0062003A"/>
    <w:rsid w:val="00621673"/>
    <w:rsid w:val="00621FF3"/>
    <w:rsid w:val="00622036"/>
    <w:rsid w:val="00622868"/>
    <w:rsid w:val="006229D0"/>
    <w:rsid w:val="0062317D"/>
    <w:rsid w:val="00623D51"/>
    <w:rsid w:val="0062460A"/>
    <w:rsid w:val="00625359"/>
    <w:rsid w:val="00626211"/>
    <w:rsid w:val="0062746D"/>
    <w:rsid w:val="0063043C"/>
    <w:rsid w:val="0063079A"/>
    <w:rsid w:val="00630E77"/>
    <w:rsid w:val="00630FB2"/>
    <w:rsid w:val="006313E0"/>
    <w:rsid w:val="0063196A"/>
    <w:rsid w:val="0063232B"/>
    <w:rsid w:val="0063291A"/>
    <w:rsid w:val="00632F5A"/>
    <w:rsid w:val="0063301B"/>
    <w:rsid w:val="006336E1"/>
    <w:rsid w:val="00633D4C"/>
    <w:rsid w:val="0063438F"/>
    <w:rsid w:val="00634630"/>
    <w:rsid w:val="006352D8"/>
    <w:rsid w:val="00635765"/>
    <w:rsid w:val="006358FD"/>
    <w:rsid w:val="00635A72"/>
    <w:rsid w:val="00635BE3"/>
    <w:rsid w:val="00635CE0"/>
    <w:rsid w:val="00636091"/>
    <w:rsid w:val="0063630B"/>
    <w:rsid w:val="0063636B"/>
    <w:rsid w:val="006363CC"/>
    <w:rsid w:val="00637602"/>
    <w:rsid w:val="0064058C"/>
    <w:rsid w:val="00640E4D"/>
    <w:rsid w:val="00640F5F"/>
    <w:rsid w:val="006414A3"/>
    <w:rsid w:val="00641928"/>
    <w:rsid w:val="00642870"/>
    <w:rsid w:val="006428BE"/>
    <w:rsid w:val="00642D2D"/>
    <w:rsid w:val="0064357B"/>
    <w:rsid w:val="00644624"/>
    <w:rsid w:val="006449AE"/>
    <w:rsid w:val="0064516D"/>
    <w:rsid w:val="0064603E"/>
    <w:rsid w:val="006461D2"/>
    <w:rsid w:val="00646322"/>
    <w:rsid w:val="006509CA"/>
    <w:rsid w:val="00650D14"/>
    <w:rsid w:val="00651BB1"/>
    <w:rsid w:val="00652CC5"/>
    <w:rsid w:val="00653306"/>
    <w:rsid w:val="00653B89"/>
    <w:rsid w:val="0065505F"/>
    <w:rsid w:val="00656258"/>
    <w:rsid w:val="0066006B"/>
    <w:rsid w:val="00660687"/>
    <w:rsid w:val="006607E9"/>
    <w:rsid w:val="00660E1A"/>
    <w:rsid w:val="00661B02"/>
    <w:rsid w:val="00662A4B"/>
    <w:rsid w:val="00663E50"/>
    <w:rsid w:val="0066432A"/>
    <w:rsid w:val="006647CC"/>
    <w:rsid w:val="00664EB0"/>
    <w:rsid w:val="006656CA"/>
    <w:rsid w:val="00666839"/>
    <w:rsid w:val="00667579"/>
    <w:rsid w:val="00670236"/>
    <w:rsid w:val="006714A0"/>
    <w:rsid w:val="00676433"/>
    <w:rsid w:val="006764CA"/>
    <w:rsid w:val="0067674F"/>
    <w:rsid w:val="00676EC4"/>
    <w:rsid w:val="00677D8C"/>
    <w:rsid w:val="006803F8"/>
    <w:rsid w:val="006810A0"/>
    <w:rsid w:val="00681B7F"/>
    <w:rsid w:val="00681F30"/>
    <w:rsid w:val="00681F41"/>
    <w:rsid w:val="006822BC"/>
    <w:rsid w:val="00682B0B"/>
    <w:rsid w:val="006839EF"/>
    <w:rsid w:val="00683AF9"/>
    <w:rsid w:val="00683E83"/>
    <w:rsid w:val="00684E07"/>
    <w:rsid w:val="006855C4"/>
    <w:rsid w:val="0068580C"/>
    <w:rsid w:val="006864A3"/>
    <w:rsid w:val="006868FC"/>
    <w:rsid w:val="0068712B"/>
    <w:rsid w:val="0069090E"/>
    <w:rsid w:val="006910E8"/>
    <w:rsid w:val="0069150B"/>
    <w:rsid w:val="00692CB2"/>
    <w:rsid w:val="00693F70"/>
    <w:rsid w:val="00694B6A"/>
    <w:rsid w:val="00695337"/>
    <w:rsid w:val="006968D6"/>
    <w:rsid w:val="0069722E"/>
    <w:rsid w:val="0069797E"/>
    <w:rsid w:val="006A0140"/>
    <w:rsid w:val="006A0502"/>
    <w:rsid w:val="006A0CF6"/>
    <w:rsid w:val="006A16CE"/>
    <w:rsid w:val="006A19CC"/>
    <w:rsid w:val="006A1B16"/>
    <w:rsid w:val="006A1CCF"/>
    <w:rsid w:val="006A23AF"/>
    <w:rsid w:val="006A257A"/>
    <w:rsid w:val="006A4AD9"/>
    <w:rsid w:val="006A6B21"/>
    <w:rsid w:val="006A74B2"/>
    <w:rsid w:val="006B02AB"/>
    <w:rsid w:val="006B063C"/>
    <w:rsid w:val="006B073A"/>
    <w:rsid w:val="006B1CFA"/>
    <w:rsid w:val="006B1D44"/>
    <w:rsid w:val="006B2311"/>
    <w:rsid w:val="006B24D1"/>
    <w:rsid w:val="006B2DD1"/>
    <w:rsid w:val="006B3C67"/>
    <w:rsid w:val="006B44B8"/>
    <w:rsid w:val="006B5D5A"/>
    <w:rsid w:val="006B6555"/>
    <w:rsid w:val="006B6E03"/>
    <w:rsid w:val="006B78B7"/>
    <w:rsid w:val="006B7FCE"/>
    <w:rsid w:val="006C0914"/>
    <w:rsid w:val="006C0E51"/>
    <w:rsid w:val="006C0FD5"/>
    <w:rsid w:val="006C2B54"/>
    <w:rsid w:val="006C2D5B"/>
    <w:rsid w:val="006C3DF1"/>
    <w:rsid w:val="006C4060"/>
    <w:rsid w:val="006C41ED"/>
    <w:rsid w:val="006C4CCE"/>
    <w:rsid w:val="006C4D76"/>
    <w:rsid w:val="006C5C3E"/>
    <w:rsid w:val="006C5CBD"/>
    <w:rsid w:val="006C656B"/>
    <w:rsid w:val="006D00C8"/>
    <w:rsid w:val="006D076B"/>
    <w:rsid w:val="006D08A2"/>
    <w:rsid w:val="006D193D"/>
    <w:rsid w:val="006D208F"/>
    <w:rsid w:val="006D2A13"/>
    <w:rsid w:val="006D3EA9"/>
    <w:rsid w:val="006D4B1E"/>
    <w:rsid w:val="006D4D7B"/>
    <w:rsid w:val="006D4D9B"/>
    <w:rsid w:val="006D50BF"/>
    <w:rsid w:val="006D57DE"/>
    <w:rsid w:val="006D5989"/>
    <w:rsid w:val="006D5997"/>
    <w:rsid w:val="006D5FC3"/>
    <w:rsid w:val="006D61E2"/>
    <w:rsid w:val="006D639B"/>
    <w:rsid w:val="006D63F1"/>
    <w:rsid w:val="006D6BE7"/>
    <w:rsid w:val="006D7040"/>
    <w:rsid w:val="006E017D"/>
    <w:rsid w:val="006E025F"/>
    <w:rsid w:val="006E092C"/>
    <w:rsid w:val="006E0940"/>
    <w:rsid w:val="006E0CF2"/>
    <w:rsid w:val="006E0EA5"/>
    <w:rsid w:val="006E1296"/>
    <w:rsid w:val="006E334C"/>
    <w:rsid w:val="006E6AB4"/>
    <w:rsid w:val="006E750A"/>
    <w:rsid w:val="006E7932"/>
    <w:rsid w:val="006E7A70"/>
    <w:rsid w:val="006F07C1"/>
    <w:rsid w:val="006F1C8A"/>
    <w:rsid w:val="006F2CC0"/>
    <w:rsid w:val="006F36DB"/>
    <w:rsid w:val="006F36EE"/>
    <w:rsid w:val="006F4251"/>
    <w:rsid w:val="006F4280"/>
    <w:rsid w:val="006F442B"/>
    <w:rsid w:val="006F489B"/>
    <w:rsid w:val="006F4D2D"/>
    <w:rsid w:val="006F501D"/>
    <w:rsid w:val="006F5934"/>
    <w:rsid w:val="006F5B64"/>
    <w:rsid w:val="006F73D1"/>
    <w:rsid w:val="006F73FD"/>
    <w:rsid w:val="00700E45"/>
    <w:rsid w:val="00701737"/>
    <w:rsid w:val="00701943"/>
    <w:rsid w:val="00701969"/>
    <w:rsid w:val="00701BA7"/>
    <w:rsid w:val="00701FD5"/>
    <w:rsid w:val="00702189"/>
    <w:rsid w:val="0070299D"/>
    <w:rsid w:val="00702A4A"/>
    <w:rsid w:val="00703098"/>
    <w:rsid w:val="00703AF1"/>
    <w:rsid w:val="0070401B"/>
    <w:rsid w:val="00704DCE"/>
    <w:rsid w:val="00704DD4"/>
    <w:rsid w:val="00705415"/>
    <w:rsid w:val="00706DBE"/>
    <w:rsid w:val="0070739F"/>
    <w:rsid w:val="00707E74"/>
    <w:rsid w:val="0071148F"/>
    <w:rsid w:val="007124B4"/>
    <w:rsid w:val="00712596"/>
    <w:rsid w:val="00712866"/>
    <w:rsid w:val="00713485"/>
    <w:rsid w:val="00713DEE"/>
    <w:rsid w:val="00714EDA"/>
    <w:rsid w:val="0071513D"/>
    <w:rsid w:val="007152A2"/>
    <w:rsid w:val="0071552F"/>
    <w:rsid w:val="00715532"/>
    <w:rsid w:val="00715EE9"/>
    <w:rsid w:val="00716808"/>
    <w:rsid w:val="0071753B"/>
    <w:rsid w:val="007204C0"/>
    <w:rsid w:val="00721592"/>
    <w:rsid w:val="00721699"/>
    <w:rsid w:val="00721C55"/>
    <w:rsid w:val="00721E7E"/>
    <w:rsid w:val="00722172"/>
    <w:rsid w:val="0072362D"/>
    <w:rsid w:val="00723C4F"/>
    <w:rsid w:val="0072450B"/>
    <w:rsid w:val="0072459E"/>
    <w:rsid w:val="00725471"/>
    <w:rsid w:val="007257D3"/>
    <w:rsid w:val="00725B85"/>
    <w:rsid w:val="00726C06"/>
    <w:rsid w:val="007270E7"/>
    <w:rsid w:val="007300E9"/>
    <w:rsid w:val="00730616"/>
    <w:rsid w:val="00730C9E"/>
    <w:rsid w:val="00730CE9"/>
    <w:rsid w:val="0073134E"/>
    <w:rsid w:val="0073177C"/>
    <w:rsid w:val="00731BF1"/>
    <w:rsid w:val="00732FA0"/>
    <w:rsid w:val="00733A27"/>
    <w:rsid w:val="00733F61"/>
    <w:rsid w:val="007352F7"/>
    <w:rsid w:val="0074051B"/>
    <w:rsid w:val="00740905"/>
    <w:rsid w:val="00740BA3"/>
    <w:rsid w:val="00741806"/>
    <w:rsid w:val="00741F2C"/>
    <w:rsid w:val="00743206"/>
    <w:rsid w:val="0074400A"/>
    <w:rsid w:val="007442FC"/>
    <w:rsid w:val="00745007"/>
    <w:rsid w:val="00745E15"/>
    <w:rsid w:val="0074645C"/>
    <w:rsid w:val="0074708B"/>
    <w:rsid w:val="00747A5D"/>
    <w:rsid w:val="0075012F"/>
    <w:rsid w:val="00750477"/>
    <w:rsid w:val="00750B4C"/>
    <w:rsid w:val="00750C52"/>
    <w:rsid w:val="007514C9"/>
    <w:rsid w:val="00751B27"/>
    <w:rsid w:val="0075304F"/>
    <w:rsid w:val="00754051"/>
    <w:rsid w:val="007567A8"/>
    <w:rsid w:val="00756931"/>
    <w:rsid w:val="007570E7"/>
    <w:rsid w:val="0075758A"/>
    <w:rsid w:val="007603B4"/>
    <w:rsid w:val="00761740"/>
    <w:rsid w:val="007621D6"/>
    <w:rsid w:val="00762CF5"/>
    <w:rsid w:val="007631EE"/>
    <w:rsid w:val="0076400A"/>
    <w:rsid w:val="00764586"/>
    <w:rsid w:val="00764951"/>
    <w:rsid w:val="00764F3F"/>
    <w:rsid w:val="00765A51"/>
    <w:rsid w:val="00765CDB"/>
    <w:rsid w:val="00766E0C"/>
    <w:rsid w:val="007679D4"/>
    <w:rsid w:val="00767CC4"/>
    <w:rsid w:val="00767CDB"/>
    <w:rsid w:val="00770110"/>
    <w:rsid w:val="00770870"/>
    <w:rsid w:val="007714B6"/>
    <w:rsid w:val="00771508"/>
    <w:rsid w:val="00771DA0"/>
    <w:rsid w:val="00771FF8"/>
    <w:rsid w:val="007729AA"/>
    <w:rsid w:val="00773133"/>
    <w:rsid w:val="00773398"/>
    <w:rsid w:val="007738A2"/>
    <w:rsid w:val="00775E88"/>
    <w:rsid w:val="00776AA9"/>
    <w:rsid w:val="00776F25"/>
    <w:rsid w:val="0077706B"/>
    <w:rsid w:val="00777CBD"/>
    <w:rsid w:val="00781207"/>
    <w:rsid w:val="00781AE4"/>
    <w:rsid w:val="00781B09"/>
    <w:rsid w:val="0078204C"/>
    <w:rsid w:val="00782F63"/>
    <w:rsid w:val="00784FFB"/>
    <w:rsid w:val="0078550C"/>
    <w:rsid w:val="00785C66"/>
    <w:rsid w:val="00786A36"/>
    <w:rsid w:val="00786A95"/>
    <w:rsid w:val="00787FCD"/>
    <w:rsid w:val="00790BB6"/>
    <w:rsid w:val="00790D56"/>
    <w:rsid w:val="00791B18"/>
    <w:rsid w:val="00791BFB"/>
    <w:rsid w:val="00791F6F"/>
    <w:rsid w:val="00792274"/>
    <w:rsid w:val="007929FC"/>
    <w:rsid w:val="00793A96"/>
    <w:rsid w:val="00793CF6"/>
    <w:rsid w:val="007942E6"/>
    <w:rsid w:val="007945C4"/>
    <w:rsid w:val="00794755"/>
    <w:rsid w:val="00795420"/>
    <w:rsid w:val="007961D3"/>
    <w:rsid w:val="0079647D"/>
    <w:rsid w:val="007967D8"/>
    <w:rsid w:val="007971B0"/>
    <w:rsid w:val="0079728A"/>
    <w:rsid w:val="007974D9"/>
    <w:rsid w:val="007A08A7"/>
    <w:rsid w:val="007A0C77"/>
    <w:rsid w:val="007A2292"/>
    <w:rsid w:val="007A3076"/>
    <w:rsid w:val="007A3095"/>
    <w:rsid w:val="007A31B5"/>
    <w:rsid w:val="007A3D1A"/>
    <w:rsid w:val="007A4F3B"/>
    <w:rsid w:val="007A54DE"/>
    <w:rsid w:val="007A6311"/>
    <w:rsid w:val="007A6EDF"/>
    <w:rsid w:val="007A7473"/>
    <w:rsid w:val="007A7D38"/>
    <w:rsid w:val="007B2424"/>
    <w:rsid w:val="007B2DDB"/>
    <w:rsid w:val="007B3516"/>
    <w:rsid w:val="007B43D1"/>
    <w:rsid w:val="007B44CC"/>
    <w:rsid w:val="007B59D9"/>
    <w:rsid w:val="007B5C11"/>
    <w:rsid w:val="007B5F05"/>
    <w:rsid w:val="007B6183"/>
    <w:rsid w:val="007B6962"/>
    <w:rsid w:val="007B7053"/>
    <w:rsid w:val="007B7B75"/>
    <w:rsid w:val="007B7E9B"/>
    <w:rsid w:val="007C04A3"/>
    <w:rsid w:val="007C0DD0"/>
    <w:rsid w:val="007C15F5"/>
    <w:rsid w:val="007C28AD"/>
    <w:rsid w:val="007C2A46"/>
    <w:rsid w:val="007C2E99"/>
    <w:rsid w:val="007C5924"/>
    <w:rsid w:val="007C5B84"/>
    <w:rsid w:val="007C6234"/>
    <w:rsid w:val="007C64B4"/>
    <w:rsid w:val="007D053F"/>
    <w:rsid w:val="007D1095"/>
    <w:rsid w:val="007D2523"/>
    <w:rsid w:val="007D27D5"/>
    <w:rsid w:val="007D2931"/>
    <w:rsid w:val="007D5B9C"/>
    <w:rsid w:val="007D6B1B"/>
    <w:rsid w:val="007E124A"/>
    <w:rsid w:val="007E19CE"/>
    <w:rsid w:val="007E2076"/>
    <w:rsid w:val="007E20AB"/>
    <w:rsid w:val="007E2BD0"/>
    <w:rsid w:val="007E3416"/>
    <w:rsid w:val="007E354C"/>
    <w:rsid w:val="007E39E1"/>
    <w:rsid w:val="007E3F89"/>
    <w:rsid w:val="007E4CB3"/>
    <w:rsid w:val="007E522E"/>
    <w:rsid w:val="007E5FC3"/>
    <w:rsid w:val="007E6769"/>
    <w:rsid w:val="007E6777"/>
    <w:rsid w:val="007E69CF"/>
    <w:rsid w:val="007E6AC7"/>
    <w:rsid w:val="007E6D24"/>
    <w:rsid w:val="007E711A"/>
    <w:rsid w:val="007E79A2"/>
    <w:rsid w:val="007F00E5"/>
    <w:rsid w:val="007F00F5"/>
    <w:rsid w:val="007F0567"/>
    <w:rsid w:val="007F1351"/>
    <w:rsid w:val="007F3602"/>
    <w:rsid w:val="007F43F1"/>
    <w:rsid w:val="007F5DD7"/>
    <w:rsid w:val="007F6497"/>
    <w:rsid w:val="007F6E1C"/>
    <w:rsid w:val="007F7599"/>
    <w:rsid w:val="00800299"/>
    <w:rsid w:val="00800BFA"/>
    <w:rsid w:val="00800D96"/>
    <w:rsid w:val="0080137C"/>
    <w:rsid w:val="0080287A"/>
    <w:rsid w:val="0080319E"/>
    <w:rsid w:val="00803822"/>
    <w:rsid w:val="00803F17"/>
    <w:rsid w:val="0080400D"/>
    <w:rsid w:val="00804B6E"/>
    <w:rsid w:val="00804C5E"/>
    <w:rsid w:val="008106F4"/>
    <w:rsid w:val="008112DC"/>
    <w:rsid w:val="0081139A"/>
    <w:rsid w:val="00811ADF"/>
    <w:rsid w:val="00811E26"/>
    <w:rsid w:val="00811E3A"/>
    <w:rsid w:val="0081278D"/>
    <w:rsid w:val="00812CD3"/>
    <w:rsid w:val="00813028"/>
    <w:rsid w:val="008157CB"/>
    <w:rsid w:val="008161BC"/>
    <w:rsid w:val="00820582"/>
    <w:rsid w:val="00821201"/>
    <w:rsid w:val="00821263"/>
    <w:rsid w:val="008212F4"/>
    <w:rsid w:val="00822307"/>
    <w:rsid w:val="00823A8A"/>
    <w:rsid w:val="008247B0"/>
    <w:rsid w:val="008250A2"/>
    <w:rsid w:val="00825BF5"/>
    <w:rsid w:val="00825E12"/>
    <w:rsid w:val="00825FCF"/>
    <w:rsid w:val="00826009"/>
    <w:rsid w:val="00827383"/>
    <w:rsid w:val="00827D99"/>
    <w:rsid w:val="0083188E"/>
    <w:rsid w:val="00831F8B"/>
    <w:rsid w:val="00832623"/>
    <w:rsid w:val="00832E28"/>
    <w:rsid w:val="008352DB"/>
    <w:rsid w:val="00835A3D"/>
    <w:rsid w:val="00837DEA"/>
    <w:rsid w:val="008403A2"/>
    <w:rsid w:val="00841E46"/>
    <w:rsid w:val="00843C1B"/>
    <w:rsid w:val="00844018"/>
    <w:rsid w:val="00845158"/>
    <w:rsid w:val="0084626C"/>
    <w:rsid w:val="008462A6"/>
    <w:rsid w:val="008464FE"/>
    <w:rsid w:val="00846C95"/>
    <w:rsid w:val="00846DB4"/>
    <w:rsid w:val="0085051E"/>
    <w:rsid w:val="008511F7"/>
    <w:rsid w:val="008523DD"/>
    <w:rsid w:val="0085334F"/>
    <w:rsid w:val="0085377D"/>
    <w:rsid w:val="00853CB9"/>
    <w:rsid w:val="00853EAC"/>
    <w:rsid w:val="00853EB0"/>
    <w:rsid w:val="008540A2"/>
    <w:rsid w:val="008541C5"/>
    <w:rsid w:val="00854879"/>
    <w:rsid w:val="0085665F"/>
    <w:rsid w:val="00856B2A"/>
    <w:rsid w:val="008571E2"/>
    <w:rsid w:val="008573E2"/>
    <w:rsid w:val="00857E41"/>
    <w:rsid w:val="00860965"/>
    <w:rsid w:val="00861084"/>
    <w:rsid w:val="008616F3"/>
    <w:rsid w:val="00862011"/>
    <w:rsid w:val="00862715"/>
    <w:rsid w:val="00862CDD"/>
    <w:rsid w:val="00864087"/>
    <w:rsid w:val="00865858"/>
    <w:rsid w:val="00866234"/>
    <w:rsid w:val="0086640A"/>
    <w:rsid w:val="00867086"/>
    <w:rsid w:val="00867407"/>
    <w:rsid w:val="00870F73"/>
    <w:rsid w:val="008712F6"/>
    <w:rsid w:val="0087159D"/>
    <w:rsid w:val="00872816"/>
    <w:rsid w:val="00872B56"/>
    <w:rsid w:val="0087352E"/>
    <w:rsid w:val="00873928"/>
    <w:rsid w:val="008743A0"/>
    <w:rsid w:val="00874464"/>
    <w:rsid w:val="00874476"/>
    <w:rsid w:val="00874BB7"/>
    <w:rsid w:val="00876112"/>
    <w:rsid w:val="008761A6"/>
    <w:rsid w:val="008761B5"/>
    <w:rsid w:val="008765B6"/>
    <w:rsid w:val="00876953"/>
    <w:rsid w:val="00876CF7"/>
    <w:rsid w:val="008804A6"/>
    <w:rsid w:val="008806B5"/>
    <w:rsid w:val="00880904"/>
    <w:rsid w:val="008814D6"/>
    <w:rsid w:val="00881A67"/>
    <w:rsid w:val="008821FD"/>
    <w:rsid w:val="0088246D"/>
    <w:rsid w:val="008825C8"/>
    <w:rsid w:val="00882601"/>
    <w:rsid w:val="008829F7"/>
    <w:rsid w:val="00884156"/>
    <w:rsid w:val="008843FB"/>
    <w:rsid w:val="00884950"/>
    <w:rsid w:val="00884DEE"/>
    <w:rsid w:val="00884F46"/>
    <w:rsid w:val="00885364"/>
    <w:rsid w:val="00886980"/>
    <w:rsid w:val="0088758D"/>
    <w:rsid w:val="0088762C"/>
    <w:rsid w:val="00891129"/>
    <w:rsid w:val="00892CBF"/>
    <w:rsid w:val="0089327C"/>
    <w:rsid w:val="00893371"/>
    <w:rsid w:val="0089347D"/>
    <w:rsid w:val="00893A2A"/>
    <w:rsid w:val="008950C9"/>
    <w:rsid w:val="00895148"/>
    <w:rsid w:val="008957A8"/>
    <w:rsid w:val="00896B58"/>
    <w:rsid w:val="00896ECB"/>
    <w:rsid w:val="00897603"/>
    <w:rsid w:val="00897E23"/>
    <w:rsid w:val="008A0327"/>
    <w:rsid w:val="008A03CD"/>
    <w:rsid w:val="008A2B1E"/>
    <w:rsid w:val="008A2B3F"/>
    <w:rsid w:val="008A3773"/>
    <w:rsid w:val="008A3CBA"/>
    <w:rsid w:val="008A3FC8"/>
    <w:rsid w:val="008A4760"/>
    <w:rsid w:val="008A56BB"/>
    <w:rsid w:val="008A5B11"/>
    <w:rsid w:val="008A5BBF"/>
    <w:rsid w:val="008A62A4"/>
    <w:rsid w:val="008A773C"/>
    <w:rsid w:val="008A77EB"/>
    <w:rsid w:val="008B03BB"/>
    <w:rsid w:val="008B041D"/>
    <w:rsid w:val="008B0BFA"/>
    <w:rsid w:val="008B12FC"/>
    <w:rsid w:val="008B13DE"/>
    <w:rsid w:val="008B40BA"/>
    <w:rsid w:val="008B6EB9"/>
    <w:rsid w:val="008C06C6"/>
    <w:rsid w:val="008C18AB"/>
    <w:rsid w:val="008C293C"/>
    <w:rsid w:val="008C2D2E"/>
    <w:rsid w:val="008C3E8F"/>
    <w:rsid w:val="008C3F93"/>
    <w:rsid w:val="008C615D"/>
    <w:rsid w:val="008C69CE"/>
    <w:rsid w:val="008C6AFC"/>
    <w:rsid w:val="008C7BAE"/>
    <w:rsid w:val="008C7CDF"/>
    <w:rsid w:val="008C7F37"/>
    <w:rsid w:val="008D286D"/>
    <w:rsid w:val="008D32D9"/>
    <w:rsid w:val="008D47B2"/>
    <w:rsid w:val="008D4C5F"/>
    <w:rsid w:val="008D5599"/>
    <w:rsid w:val="008D5F34"/>
    <w:rsid w:val="008D6623"/>
    <w:rsid w:val="008D6DDD"/>
    <w:rsid w:val="008D6DF1"/>
    <w:rsid w:val="008D72D1"/>
    <w:rsid w:val="008D735C"/>
    <w:rsid w:val="008D7C17"/>
    <w:rsid w:val="008E23C8"/>
    <w:rsid w:val="008E405A"/>
    <w:rsid w:val="008E4289"/>
    <w:rsid w:val="008E4381"/>
    <w:rsid w:val="008E55EE"/>
    <w:rsid w:val="008E6BCD"/>
    <w:rsid w:val="008E768C"/>
    <w:rsid w:val="008F01F9"/>
    <w:rsid w:val="008F0BA3"/>
    <w:rsid w:val="008F0FC2"/>
    <w:rsid w:val="008F166B"/>
    <w:rsid w:val="008F18FA"/>
    <w:rsid w:val="008F1C2A"/>
    <w:rsid w:val="008F2DCC"/>
    <w:rsid w:val="008F3107"/>
    <w:rsid w:val="008F4004"/>
    <w:rsid w:val="008F42DE"/>
    <w:rsid w:val="008F748D"/>
    <w:rsid w:val="008F79C4"/>
    <w:rsid w:val="00900B90"/>
    <w:rsid w:val="00901657"/>
    <w:rsid w:val="00902F71"/>
    <w:rsid w:val="00902FE2"/>
    <w:rsid w:val="00903627"/>
    <w:rsid w:val="00903AC0"/>
    <w:rsid w:val="00904116"/>
    <w:rsid w:val="0090426F"/>
    <w:rsid w:val="00904C82"/>
    <w:rsid w:val="00905495"/>
    <w:rsid w:val="00905763"/>
    <w:rsid w:val="009063DC"/>
    <w:rsid w:val="009065D3"/>
    <w:rsid w:val="0090720A"/>
    <w:rsid w:val="009107E1"/>
    <w:rsid w:val="009107EE"/>
    <w:rsid w:val="00911CDC"/>
    <w:rsid w:val="0091266D"/>
    <w:rsid w:val="00912E5A"/>
    <w:rsid w:val="00912F52"/>
    <w:rsid w:val="00913C78"/>
    <w:rsid w:val="009147B8"/>
    <w:rsid w:val="00914D50"/>
    <w:rsid w:val="00915791"/>
    <w:rsid w:val="00915C50"/>
    <w:rsid w:val="0091760C"/>
    <w:rsid w:val="00917B73"/>
    <w:rsid w:val="0092050D"/>
    <w:rsid w:val="00920B62"/>
    <w:rsid w:val="009216E4"/>
    <w:rsid w:val="00923309"/>
    <w:rsid w:val="00923CF0"/>
    <w:rsid w:val="00923EF5"/>
    <w:rsid w:val="00925236"/>
    <w:rsid w:val="009254F4"/>
    <w:rsid w:val="0092561C"/>
    <w:rsid w:val="00925A1D"/>
    <w:rsid w:val="00926DC6"/>
    <w:rsid w:val="00930A4A"/>
    <w:rsid w:val="00930F05"/>
    <w:rsid w:val="009318A8"/>
    <w:rsid w:val="0093220F"/>
    <w:rsid w:val="00934D5D"/>
    <w:rsid w:val="009350AA"/>
    <w:rsid w:val="00936170"/>
    <w:rsid w:val="009369DB"/>
    <w:rsid w:val="00936BD7"/>
    <w:rsid w:val="00937D0F"/>
    <w:rsid w:val="009405C1"/>
    <w:rsid w:val="00940770"/>
    <w:rsid w:val="00940B70"/>
    <w:rsid w:val="009419B5"/>
    <w:rsid w:val="00941BBB"/>
    <w:rsid w:val="009423CE"/>
    <w:rsid w:val="00942417"/>
    <w:rsid w:val="00942C39"/>
    <w:rsid w:val="00942F6E"/>
    <w:rsid w:val="009432E2"/>
    <w:rsid w:val="00944209"/>
    <w:rsid w:val="0094451B"/>
    <w:rsid w:val="00945A62"/>
    <w:rsid w:val="0094603D"/>
    <w:rsid w:val="009460F1"/>
    <w:rsid w:val="009500C7"/>
    <w:rsid w:val="009505E4"/>
    <w:rsid w:val="00950B8A"/>
    <w:rsid w:val="009512DF"/>
    <w:rsid w:val="00953131"/>
    <w:rsid w:val="00953207"/>
    <w:rsid w:val="00953A38"/>
    <w:rsid w:val="00953D8E"/>
    <w:rsid w:val="009550E5"/>
    <w:rsid w:val="00955122"/>
    <w:rsid w:val="0095522E"/>
    <w:rsid w:val="00956794"/>
    <w:rsid w:val="0096012D"/>
    <w:rsid w:val="00960E80"/>
    <w:rsid w:val="00962138"/>
    <w:rsid w:val="0096353B"/>
    <w:rsid w:val="00963578"/>
    <w:rsid w:val="00963C6F"/>
    <w:rsid w:val="0096540E"/>
    <w:rsid w:val="00966361"/>
    <w:rsid w:val="00966AA2"/>
    <w:rsid w:val="00967818"/>
    <w:rsid w:val="00967D67"/>
    <w:rsid w:val="00970E6B"/>
    <w:rsid w:val="009711F0"/>
    <w:rsid w:val="009712E1"/>
    <w:rsid w:val="00971C30"/>
    <w:rsid w:val="00971EE9"/>
    <w:rsid w:val="009723B7"/>
    <w:rsid w:val="00973864"/>
    <w:rsid w:val="00974154"/>
    <w:rsid w:val="00974514"/>
    <w:rsid w:val="00974E06"/>
    <w:rsid w:val="00975056"/>
    <w:rsid w:val="00976BB2"/>
    <w:rsid w:val="009771CC"/>
    <w:rsid w:val="00977BB2"/>
    <w:rsid w:val="00980176"/>
    <w:rsid w:val="00980915"/>
    <w:rsid w:val="00980A0B"/>
    <w:rsid w:val="00980AE8"/>
    <w:rsid w:val="0098185A"/>
    <w:rsid w:val="009826A7"/>
    <w:rsid w:val="00983023"/>
    <w:rsid w:val="00984282"/>
    <w:rsid w:val="00984BAC"/>
    <w:rsid w:val="00984E54"/>
    <w:rsid w:val="00984FE2"/>
    <w:rsid w:val="00985785"/>
    <w:rsid w:val="00985884"/>
    <w:rsid w:val="009863BB"/>
    <w:rsid w:val="00986BC3"/>
    <w:rsid w:val="00987516"/>
    <w:rsid w:val="0098790B"/>
    <w:rsid w:val="0099039D"/>
    <w:rsid w:val="00990AB7"/>
    <w:rsid w:val="009913DD"/>
    <w:rsid w:val="00991459"/>
    <w:rsid w:val="0099341D"/>
    <w:rsid w:val="00993F01"/>
    <w:rsid w:val="00993F6D"/>
    <w:rsid w:val="009945CC"/>
    <w:rsid w:val="00994C8D"/>
    <w:rsid w:val="00997DA7"/>
    <w:rsid w:val="009A0BE8"/>
    <w:rsid w:val="009A1F0F"/>
    <w:rsid w:val="009A2047"/>
    <w:rsid w:val="009A2060"/>
    <w:rsid w:val="009A236B"/>
    <w:rsid w:val="009A3F2A"/>
    <w:rsid w:val="009A5275"/>
    <w:rsid w:val="009A54A5"/>
    <w:rsid w:val="009A550F"/>
    <w:rsid w:val="009A66F6"/>
    <w:rsid w:val="009A7CD3"/>
    <w:rsid w:val="009B059C"/>
    <w:rsid w:val="009B06C7"/>
    <w:rsid w:val="009B098B"/>
    <w:rsid w:val="009B1571"/>
    <w:rsid w:val="009B220E"/>
    <w:rsid w:val="009B2569"/>
    <w:rsid w:val="009B27A8"/>
    <w:rsid w:val="009B38EA"/>
    <w:rsid w:val="009B42C8"/>
    <w:rsid w:val="009B485B"/>
    <w:rsid w:val="009B4EA8"/>
    <w:rsid w:val="009B5936"/>
    <w:rsid w:val="009B70DF"/>
    <w:rsid w:val="009B7215"/>
    <w:rsid w:val="009B7E25"/>
    <w:rsid w:val="009B7F6C"/>
    <w:rsid w:val="009B7F90"/>
    <w:rsid w:val="009C160C"/>
    <w:rsid w:val="009C1876"/>
    <w:rsid w:val="009C2716"/>
    <w:rsid w:val="009C320A"/>
    <w:rsid w:val="009C32A3"/>
    <w:rsid w:val="009C34EC"/>
    <w:rsid w:val="009C38B5"/>
    <w:rsid w:val="009C3AF8"/>
    <w:rsid w:val="009C3BF5"/>
    <w:rsid w:val="009C4200"/>
    <w:rsid w:val="009C49E4"/>
    <w:rsid w:val="009C4C32"/>
    <w:rsid w:val="009C4EA5"/>
    <w:rsid w:val="009C4EDD"/>
    <w:rsid w:val="009C539F"/>
    <w:rsid w:val="009C7840"/>
    <w:rsid w:val="009D0595"/>
    <w:rsid w:val="009D17AA"/>
    <w:rsid w:val="009D18F1"/>
    <w:rsid w:val="009D1B05"/>
    <w:rsid w:val="009D1FC7"/>
    <w:rsid w:val="009D4082"/>
    <w:rsid w:val="009D46DC"/>
    <w:rsid w:val="009D4D92"/>
    <w:rsid w:val="009D51B9"/>
    <w:rsid w:val="009D5417"/>
    <w:rsid w:val="009D6425"/>
    <w:rsid w:val="009D7002"/>
    <w:rsid w:val="009D7337"/>
    <w:rsid w:val="009E1C81"/>
    <w:rsid w:val="009E21EA"/>
    <w:rsid w:val="009E259D"/>
    <w:rsid w:val="009E3C20"/>
    <w:rsid w:val="009E46EC"/>
    <w:rsid w:val="009E519A"/>
    <w:rsid w:val="009E55CF"/>
    <w:rsid w:val="009E56D9"/>
    <w:rsid w:val="009E5E05"/>
    <w:rsid w:val="009E79BA"/>
    <w:rsid w:val="009E7ACE"/>
    <w:rsid w:val="009F01F5"/>
    <w:rsid w:val="009F06A3"/>
    <w:rsid w:val="009F0F6A"/>
    <w:rsid w:val="009F1003"/>
    <w:rsid w:val="009F1087"/>
    <w:rsid w:val="009F1291"/>
    <w:rsid w:val="009F1498"/>
    <w:rsid w:val="009F1892"/>
    <w:rsid w:val="009F1AD7"/>
    <w:rsid w:val="009F1B12"/>
    <w:rsid w:val="009F2417"/>
    <w:rsid w:val="009F3386"/>
    <w:rsid w:val="009F3517"/>
    <w:rsid w:val="009F3750"/>
    <w:rsid w:val="009F4DFC"/>
    <w:rsid w:val="009F512D"/>
    <w:rsid w:val="009F563D"/>
    <w:rsid w:val="009F5D09"/>
    <w:rsid w:val="009F631F"/>
    <w:rsid w:val="009F648E"/>
    <w:rsid w:val="009F6BCB"/>
    <w:rsid w:val="009F6DFC"/>
    <w:rsid w:val="00A001F6"/>
    <w:rsid w:val="00A0187D"/>
    <w:rsid w:val="00A018F2"/>
    <w:rsid w:val="00A01D25"/>
    <w:rsid w:val="00A02BD4"/>
    <w:rsid w:val="00A04858"/>
    <w:rsid w:val="00A049F7"/>
    <w:rsid w:val="00A057AE"/>
    <w:rsid w:val="00A05A04"/>
    <w:rsid w:val="00A0697A"/>
    <w:rsid w:val="00A07207"/>
    <w:rsid w:val="00A0750D"/>
    <w:rsid w:val="00A0779E"/>
    <w:rsid w:val="00A07844"/>
    <w:rsid w:val="00A07B82"/>
    <w:rsid w:val="00A07E30"/>
    <w:rsid w:val="00A07EEE"/>
    <w:rsid w:val="00A1008F"/>
    <w:rsid w:val="00A107B9"/>
    <w:rsid w:val="00A11E47"/>
    <w:rsid w:val="00A1422B"/>
    <w:rsid w:val="00A163A5"/>
    <w:rsid w:val="00A16C20"/>
    <w:rsid w:val="00A17740"/>
    <w:rsid w:val="00A17744"/>
    <w:rsid w:val="00A20245"/>
    <w:rsid w:val="00A2024A"/>
    <w:rsid w:val="00A20C36"/>
    <w:rsid w:val="00A20DE9"/>
    <w:rsid w:val="00A21B9F"/>
    <w:rsid w:val="00A22BC2"/>
    <w:rsid w:val="00A22DE6"/>
    <w:rsid w:val="00A243B8"/>
    <w:rsid w:val="00A24923"/>
    <w:rsid w:val="00A24B62"/>
    <w:rsid w:val="00A251A9"/>
    <w:rsid w:val="00A25EA0"/>
    <w:rsid w:val="00A264A0"/>
    <w:rsid w:val="00A26BF5"/>
    <w:rsid w:val="00A26C93"/>
    <w:rsid w:val="00A26E51"/>
    <w:rsid w:val="00A271E9"/>
    <w:rsid w:val="00A27D2A"/>
    <w:rsid w:val="00A30981"/>
    <w:rsid w:val="00A30EFC"/>
    <w:rsid w:val="00A3198A"/>
    <w:rsid w:val="00A33D8E"/>
    <w:rsid w:val="00A34FB6"/>
    <w:rsid w:val="00A35381"/>
    <w:rsid w:val="00A3543A"/>
    <w:rsid w:val="00A3590D"/>
    <w:rsid w:val="00A35C24"/>
    <w:rsid w:val="00A372B1"/>
    <w:rsid w:val="00A40208"/>
    <w:rsid w:val="00A411D7"/>
    <w:rsid w:val="00A41571"/>
    <w:rsid w:val="00A42993"/>
    <w:rsid w:val="00A429FA"/>
    <w:rsid w:val="00A42E65"/>
    <w:rsid w:val="00A43E0E"/>
    <w:rsid w:val="00A45248"/>
    <w:rsid w:val="00A4695A"/>
    <w:rsid w:val="00A46BBB"/>
    <w:rsid w:val="00A46EE5"/>
    <w:rsid w:val="00A47646"/>
    <w:rsid w:val="00A4781D"/>
    <w:rsid w:val="00A47F30"/>
    <w:rsid w:val="00A50A09"/>
    <w:rsid w:val="00A5226B"/>
    <w:rsid w:val="00A524A8"/>
    <w:rsid w:val="00A52902"/>
    <w:rsid w:val="00A52D21"/>
    <w:rsid w:val="00A5304F"/>
    <w:rsid w:val="00A531FD"/>
    <w:rsid w:val="00A539E7"/>
    <w:rsid w:val="00A53AA3"/>
    <w:rsid w:val="00A53DA1"/>
    <w:rsid w:val="00A54791"/>
    <w:rsid w:val="00A54C39"/>
    <w:rsid w:val="00A54C74"/>
    <w:rsid w:val="00A54F88"/>
    <w:rsid w:val="00A555D3"/>
    <w:rsid w:val="00A55719"/>
    <w:rsid w:val="00A5662E"/>
    <w:rsid w:val="00A56B76"/>
    <w:rsid w:val="00A572A2"/>
    <w:rsid w:val="00A57689"/>
    <w:rsid w:val="00A578D4"/>
    <w:rsid w:val="00A61153"/>
    <w:rsid w:val="00A6155C"/>
    <w:rsid w:val="00A615DB"/>
    <w:rsid w:val="00A61D07"/>
    <w:rsid w:val="00A63885"/>
    <w:rsid w:val="00A64056"/>
    <w:rsid w:val="00A64AB4"/>
    <w:rsid w:val="00A65EBB"/>
    <w:rsid w:val="00A667A1"/>
    <w:rsid w:val="00A66D03"/>
    <w:rsid w:val="00A67055"/>
    <w:rsid w:val="00A67065"/>
    <w:rsid w:val="00A67098"/>
    <w:rsid w:val="00A6742E"/>
    <w:rsid w:val="00A675B4"/>
    <w:rsid w:val="00A67B53"/>
    <w:rsid w:val="00A70162"/>
    <w:rsid w:val="00A712C4"/>
    <w:rsid w:val="00A71919"/>
    <w:rsid w:val="00A720F8"/>
    <w:rsid w:val="00A73213"/>
    <w:rsid w:val="00A73BCF"/>
    <w:rsid w:val="00A755CD"/>
    <w:rsid w:val="00A75779"/>
    <w:rsid w:val="00A75863"/>
    <w:rsid w:val="00A75A64"/>
    <w:rsid w:val="00A763C3"/>
    <w:rsid w:val="00A76F13"/>
    <w:rsid w:val="00A77097"/>
    <w:rsid w:val="00A7765C"/>
    <w:rsid w:val="00A77A78"/>
    <w:rsid w:val="00A77BDE"/>
    <w:rsid w:val="00A811FF"/>
    <w:rsid w:val="00A812D4"/>
    <w:rsid w:val="00A81B30"/>
    <w:rsid w:val="00A82781"/>
    <w:rsid w:val="00A82D65"/>
    <w:rsid w:val="00A84C1E"/>
    <w:rsid w:val="00A84CE4"/>
    <w:rsid w:val="00A85050"/>
    <w:rsid w:val="00A85E4D"/>
    <w:rsid w:val="00A865A9"/>
    <w:rsid w:val="00A869AC"/>
    <w:rsid w:val="00A87B51"/>
    <w:rsid w:val="00A9024B"/>
    <w:rsid w:val="00A90A39"/>
    <w:rsid w:val="00A90D35"/>
    <w:rsid w:val="00A91266"/>
    <w:rsid w:val="00A915DC"/>
    <w:rsid w:val="00A92324"/>
    <w:rsid w:val="00A92B84"/>
    <w:rsid w:val="00A937DD"/>
    <w:rsid w:val="00A94371"/>
    <w:rsid w:val="00A9442B"/>
    <w:rsid w:val="00A9628A"/>
    <w:rsid w:val="00A96731"/>
    <w:rsid w:val="00A969CE"/>
    <w:rsid w:val="00A96E83"/>
    <w:rsid w:val="00A976DF"/>
    <w:rsid w:val="00A97A51"/>
    <w:rsid w:val="00AA074D"/>
    <w:rsid w:val="00AA0ADD"/>
    <w:rsid w:val="00AA107D"/>
    <w:rsid w:val="00AA1609"/>
    <w:rsid w:val="00AA2026"/>
    <w:rsid w:val="00AA34BE"/>
    <w:rsid w:val="00AA370A"/>
    <w:rsid w:val="00AA3947"/>
    <w:rsid w:val="00AA3BFD"/>
    <w:rsid w:val="00AA4411"/>
    <w:rsid w:val="00AA496D"/>
    <w:rsid w:val="00AA615F"/>
    <w:rsid w:val="00AA7861"/>
    <w:rsid w:val="00AA7A91"/>
    <w:rsid w:val="00AB0A9A"/>
    <w:rsid w:val="00AB1B10"/>
    <w:rsid w:val="00AB2637"/>
    <w:rsid w:val="00AB2691"/>
    <w:rsid w:val="00AB2D50"/>
    <w:rsid w:val="00AB2FDC"/>
    <w:rsid w:val="00AB3646"/>
    <w:rsid w:val="00AB3724"/>
    <w:rsid w:val="00AB47A4"/>
    <w:rsid w:val="00AB666A"/>
    <w:rsid w:val="00AB6691"/>
    <w:rsid w:val="00AB66C1"/>
    <w:rsid w:val="00AB6F4B"/>
    <w:rsid w:val="00AB7536"/>
    <w:rsid w:val="00AB7D4E"/>
    <w:rsid w:val="00AC1595"/>
    <w:rsid w:val="00AC200C"/>
    <w:rsid w:val="00AC2DE1"/>
    <w:rsid w:val="00AC32B8"/>
    <w:rsid w:val="00AC3779"/>
    <w:rsid w:val="00AC4152"/>
    <w:rsid w:val="00AC4488"/>
    <w:rsid w:val="00AC55D2"/>
    <w:rsid w:val="00AC7215"/>
    <w:rsid w:val="00AD0987"/>
    <w:rsid w:val="00AD1419"/>
    <w:rsid w:val="00AD1B17"/>
    <w:rsid w:val="00AD1D7F"/>
    <w:rsid w:val="00AD1D8A"/>
    <w:rsid w:val="00AD218F"/>
    <w:rsid w:val="00AD3154"/>
    <w:rsid w:val="00AD341D"/>
    <w:rsid w:val="00AD3E16"/>
    <w:rsid w:val="00AD46F7"/>
    <w:rsid w:val="00AD51E9"/>
    <w:rsid w:val="00AD5A18"/>
    <w:rsid w:val="00AD5D0F"/>
    <w:rsid w:val="00AD6279"/>
    <w:rsid w:val="00AD6E4B"/>
    <w:rsid w:val="00AD7199"/>
    <w:rsid w:val="00AD78E6"/>
    <w:rsid w:val="00AE0BCF"/>
    <w:rsid w:val="00AE0C88"/>
    <w:rsid w:val="00AE16DC"/>
    <w:rsid w:val="00AE2806"/>
    <w:rsid w:val="00AE319D"/>
    <w:rsid w:val="00AE33D6"/>
    <w:rsid w:val="00AE3482"/>
    <w:rsid w:val="00AE38A1"/>
    <w:rsid w:val="00AE3BEB"/>
    <w:rsid w:val="00AE405E"/>
    <w:rsid w:val="00AE4A78"/>
    <w:rsid w:val="00AE5800"/>
    <w:rsid w:val="00AE723B"/>
    <w:rsid w:val="00AE7EC4"/>
    <w:rsid w:val="00AF09D0"/>
    <w:rsid w:val="00AF0FD3"/>
    <w:rsid w:val="00AF1C2D"/>
    <w:rsid w:val="00AF2063"/>
    <w:rsid w:val="00AF23D3"/>
    <w:rsid w:val="00AF2B55"/>
    <w:rsid w:val="00AF30EC"/>
    <w:rsid w:val="00AF40E9"/>
    <w:rsid w:val="00AF4120"/>
    <w:rsid w:val="00AF4508"/>
    <w:rsid w:val="00AF4937"/>
    <w:rsid w:val="00AF4AE4"/>
    <w:rsid w:val="00AF5928"/>
    <w:rsid w:val="00AF5F68"/>
    <w:rsid w:val="00AF6529"/>
    <w:rsid w:val="00AF654E"/>
    <w:rsid w:val="00AF65A9"/>
    <w:rsid w:val="00AF6708"/>
    <w:rsid w:val="00AF7372"/>
    <w:rsid w:val="00AF7C97"/>
    <w:rsid w:val="00B015F0"/>
    <w:rsid w:val="00B01C95"/>
    <w:rsid w:val="00B02292"/>
    <w:rsid w:val="00B02D53"/>
    <w:rsid w:val="00B03D3A"/>
    <w:rsid w:val="00B0481D"/>
    <w:rsid w:val="00B04913"/>
    <w:rsid w:val="00B0581F"/>
    <w:rsid w:val="00B07D86"/>
    <w:rsid w:val="00B07E4D"/>
    <w:rsid w:val="00B10215"/>
    <w:rsid w:val="00B10852"/>
    <w:rsid w:val="00B10B6B"/>
    <w:rsid w:val="00B111FE"/>
    <w:rsid w:val="00B119F3"/>
    <w:rsid w:val="00B11B00"/>
    <w:rsid w:val="00B11CD7"/>
    <w:rsid w:val="00B11D9C"/>
    <w:rsid w:val="00B13017"/>
    <w:rsid w:val="00B13018"/>
    <w:rsid w:val="00B13761"/>
    <w:rsid w:val="00B1383F"/>
    <w:rsid w:val="00B16142"/>
    <w:rsid w:val="00B16F01"/>
    <w:rsid w:val="00B17632"/>
    <w:rsid w:val="00B205C3"/>
    <w:rsid w:val="00B228B5"/>
    <w:rsid w:val="00B23493"/>
    <w:rsid w:val="00B23599"/>
    <w:rsid w:val="00B238CF"/>
    <w:rsid w:val="00B2659E"/>
    <w:rsid w:val="00B27054"/>
    <w:rsid w:val="00B27736"/>
    <w:rsid w:val="00B3082E"/>
    <w:rsid w:val="00B30B19"/>
    <w:rsid w:val="00B325EE"/>
    <w:rsid w:val="00B327F0"/>
    <w:rsid w:val="00B32CC5"/>
    <w:rsid w:val="00B32CE6"/>
    <w:rsid w:val="00B332A0"/>
    <w:rsid w:val="00B33609"/>
    <w:rsid w:val="00B336D2"/>
    <w:rsid w:val="00B33D30"/>
    <w:rsid w:val="00B3405D"/>
    <w:rsid w:val="00B346A1"/>
    <w:rsid w:val="00B349F9"/>
    <w:rsid w:val="00B350CD"/>
    <w:rsid w:val="00B3738D"/>
    <w:rsid w:val="00B376A5"/>
    <w:rsid w:val="00B405F3"/>
    <w:rsid w:val="00B406A3"/>
    <w:rsid w:val="00B40C97"/>
    <w:rsid w:val="00B40E2F"/>
    <w:rsid w:val="00B418D5"/>
    <w:rsid w:val="00B419F4"/>
    <w:rsid w:val="00B41A9C"/>
    <w:rsid w:val="00B41E43"/>
    <w:rsid w:val="00B43BCC"/>
    <w:rsid w:val="00B43C2A"/>
    <w:rsid w:val="00B445D7"/>
    <w:rsid w:val="00B44690"/>
    <w:rsid w:val="00B44A07"/>
    <w:rsid w:val="00B45156"/>
    <w:rsid w:val="00B5002C"/>
    <w:rsid w:val="00B507BB"/>
    <w:rsid w:val="00B50AEC"/>
    <w:rsid w:val="00B515B4"/>
    <w:rsid w:val="00B519A3"/>
    <w:rsid w:val="00B5371A"/>
    <w:rsid w:val="00B544DD"/>
    <w:rsid w:val="00B5500F"/>
    <w:rsid w:val="00B55215"/>
    <w:rsid w:val="00B55249"/>
    <w:rsid w:val="00B55419"/>
    <w:rsid w:val="00B577C5"/>
    <w:rsid w:val="00B60753"/>
    <w:rsid w:val="00B609BF"/>
    <w:rsid w:val="00B60BA0"/>
    <w:rsid w:val="00B60E9B"/>
    <w:rsid w:val="00B60F19"/>
    <w:rsid w:val="00B616C4"/>
    <w:rsid w:val="00B628EC"/>
    <w:rsid w:val="00B6343A"/>
    <w:rsid w:val="00B64700"/>
    <w:rsid w:val="00B65974"/>
    <w:rsid w:val="00B65CB5"/>
    <w:rsid w:val="00B65E29"/>
    <w:rsid w:val="00B66FC0"/>
    <w:rsid w:val="00B67076"/>
    <w:rsid w:val="00B67C8D"/>
    <w:rsid w:val="00B7077F"/>
    <w:rsid w:val="00B71826"/>
    <w:rsid w:val="00B71FB2"/>
    <w:rsid w:val="00B72355"/>
    <w:rsid w:val="00B726A7"/>
    <w:rsid w:val="00B72DBD"/>
    <w:rsid w:val="00B7347C"/>
    <w:rsid w:val="00B73AE9"/>
    <w:rsid w:val="00B747A9"/>
    <w:rsid w:val="00B7487A"/>
    <w:rsid w:val="00B75083"/>
    <w:rsid w:val="00B76677"/>
    <w:rsid w:val="00B77BFA"/>
    <w:rsid w:val="00B77F8A"/>
    <w:rsid w:val="00B77FAA"/>
    <w:rsid w:val="00B80BA9"/>
    <w:rsid w:val="00B81621"/>
    <w:rsid w:val="00B81A18"/>
    <w:rsid w:val="00B822DC"/>
    <w:rsid w:val="00B82A4E"/>
    <w:rsid w:val="00B83A1A"/>
    <w:rsid w:val="00B83F4B"/>
    <w:rsid w:val="00B84386"/>
    <w:rsid w:val="00B84C1F"/>
    <w:rsid w:val="00B858F8"/>
    <w:rsid w:val="00B85902"/>
    <w:rsid w:val="00B86170"/>
    <w:rsid w:val="00B865A8"/>
    <w:rsid w:val="00B9016E"/>
    <w:rsid w:val="00B90A0A"/>
    <w:rsid w:val="00B90BC6"/>
    <w:rsid w:val="00B9229A"/>
    <w:rsid w:val="00B92BC7"/>
    <w:rsid w:val="00B92F5E"/>
    <w:rsid w:val="00B935B4"/>
    <w:rsid w:val="00B93ED5"/>
    <w:rsid w:val="00B9536F"/>
    <w:rsid w:val="00B95B4F"/>
    <w:rsid w:val="00B96243"/>
    <w:rsid w:val="00B96CFF"/>
    <w:rsid w:val="00B974F9"/>
    <w:rsid w:val="00B975AF"/>
    <w:rsid w:val="00BA0324"/>
    <w:rsid w:val="00BA05BA"/>
    <w:rsid w:val="00BA09EF"/>
    <w:rsid w:val="00BA0A7C"/>
    <w:rsid w:val="00BA1B6B"/>
    <w:rsid w:val="00BA2A9E"/>
    <w:rsid w:val="00BA2ADA"/>
    <w:rsid w:val="00BA312A"/>
    <w:rsid w:val="00BA3639"/>
    <w:rsid w:val="00BA4410"/>
    <w:rsid w:val="00BA47EA"/>
    <w:rsid w:val="00BA521D"/>
    <w:rsid w:val="00BA5709"/>
    <w:rsid w:val="00BA6690"/>
    <w:rsid w:val="00BA6C41"/>
    <w:rsid w:val="00BA75DA"/>
    <w:rsid w:val="00BB12EB"/>
    <w:rsid w:val="00BB1978"/>
    <w:rsid w:val="00BB2ECA"/>
    <w:rsid w:val="00BB43A9"/>
    <w:rsid w:val="00BB45F8"/>
    <w:rsid w:val="00BB4AEB"/>
    <w:rsid w:val="00BB51A7"/>
    <w:rsid w:val="00BB5DEC"/>
    <w:rsid w:val="00BB604E"/>
    <w:rsid w:val="00BB6272"/>
    <w:rsid w:val="00BB681C"/>
    <w:rsid w:val="00BB6B78"/>
    <w:rsid w:val="00BB79E5"/>
    <w:rsid w:val="00BB7B92"/>
    <w:rsid w:val="00BC02E5"/>
    <w:rsid w:val="00BC07E8"/>
    <w:rsid w:val="00BC128A"/>
    <w:rsid w:val="00BC1D9F"/>
    <w:rsid w:val="00BC249F"/>
    <w:rsid w:val="00BC3618"/>
    <w:rsid w:val="00BC368F"/>
    <w:rsid w:val="00BC3E3F"/>
    <w:rsid w:val="00BC4BB6"/>
    <w:rsid w:val="00BC4C1E"/>
    <w:rsid w:val="00BC4D0B"/>
    <w:rsid w:val="00BC6135"/>
    <w:rsid w:val="00BC644D"/>
    <w:rsid w:val="00BC6FD3"/>
    <w:rsid w:val="00BC7BA0"/>
    <w:rsid w:val="00BD0616"/>
    <w:rsid w:val="00BD0D78"/>
    <w:rsid w:val="00BD1211"/>
    <w:rsid w:val="00BD2A87"/>
    <w:rsid w:val="00BD2CEA"/>
    <w:rsid w:val="00BD32C9"/>
    <w:rsid w:val="00BD571D"/>
    <w:rsid w:val="00BD5845"/>
    <w:rsid w:val="00BD5BCF"/>
    <w:rsid w:val="00BD5FDD"/>
    <w:rsid w:val="00BD65CA"/>
    <w:rsid w:val="00BD6978"/>
    <w:rsid w:val="00BE0220"/>
    <w:rsid w:val="00BE028C"/>
    <w:rsid w:val="00BE1FAC"/>
    <w:rsid w:val="00BE215D"/>
    <w:rsid w:val="00BE21FD"/>
    <w:rsid w:val="00BE364B"/>
    <w:rsid w:val="00BE4EB0"/>
    <w:rsid w:val="00BE4F80"/>
    <w:rsid w:val="00BE6D2E"/>
    <w:rsid w:val="00BE72B8"/>
    <w:rsid w:val="00BF057C"/>
    <w:rsid w:val="00BF0979"/>
    <w:rsid w:val="00BF14D5"/>
    <w:rsid w:val="00BF2552"/>
    <w:rsid w:val="00BF32F8"/>
    <w:rsid w:val="00BF3671"/>
    <w:rsid w:val="00BF37B7"/>
    <w:rsid w:val="00BF499A"/>
    <w:rsid w:val="00BF6374"/>
    <w:rsid w:val="00C0147C"/>
    <w:rsid w:val="00C01B0B"/>
    <w:rsid w:val="00C01F32"/>
    <w:rsid w:val="00C01F81"/>
    <w:rsid w:val="00C0243B"/>
    <w:rsid w:val="00C02C56"/>
    <w:rsid w:val="00C02E46"/>
    <w:rsid w:val="00C03106"/>
    <w:rsid w:val="00C03F96"/>
    <w:rsid w:val="00C049E8"/>
    <w:rsid w:val="00C05294"/>
    <w:rsid w:val="00C06AD4"/>
    <w:rsid w:val="00C071C7"/>
    <w:rsid w:val="00C072DA"/>
    <w:rsid w:val="00C07E3E"/>
    <w:rsid w:val="00C07EC7"/>
    <w:rsid w:val="00C10776"/>
    <w:rsid w:val="00C10B19"/>
    <w:rsid w:val="00C11886"/>
    <w:rsid w:val="00C11A69"/>
    <w:rsid w:val="00C122B4"/>
    <w:rsid w:val="00C1274C"/>
    <w:rsid w:val="00C13422"/>
    <w:rsid w:val="00C13A05"/>
    <w:rsid w:val="00C13D70"/>
    <w:rsid w:val="00C13DAB"/>
    <w:rsid w:val="00C13E31"/>
    <w:rsid w:val="00C14B8B"/>
    <w:rsid w:val="00C14DA1"/>
    <w:rsid w:val="00C150AE"/>
    <w:rsid w:val="00C15740"/>
    <w:rsid w:val="00C15C92"/>
    <w:rsid w:val="00C169F8"/>
    <w:rsid w:val="00C16B24"/>
    <w:rsid w:val="00C16DBA"/>
    <w:rsid w:val="00C16F48"/>
    <w:rsid w:val="00C17393"/>
    <w:rsid w:val="00C17AC6"/>
    <w:rsid w:val="00C17B9A"/>
    <w:rsid w:val="00C17CD2"/>
    <w:rsid w:val="00C20475"/>
    <w:rsid w:val="00C21BB9"/>
    <w:rsid w:val="00C21F6F"/>
    <w:rsid w:val="00C222F4"/>
    <w:rsid w:val="00C228A3"/>
    <w:rsid w:val="00C2484F"/>
    <w:rsid w:val="00C24B42"/>
    <w:rsid w:val="00C252D7"/>
    <w:rsid w:val="00C25646"/>
    <w:rsid w:val="00C25D40"/>
    <w:rsid w:val="00C26642"/>
    <w:rsid w:val="00C2734A"/>
    <w:rsid w:val="00C30223"/>
    <w:rsid w:val="00C30E84"/>
    <w:rsid w:val="00C3185D"/>
    <w:rsid w:val="00C33AE0"/>
    <w:rsid w:val="00C33B23"/>
    <w:rsid w:val="00C33E8C"/>
    <w:rsid w:val="00C34048"/>
    <w:rsid w:val="00C344E3"/>
    <w:rsid w:val="00C3568B"/>
    <w:rsid w:val="00C3581F"/>
    <w:rsid w:val="00C35A54"/>
    <w:rsid w:val="00C36DDE"/>
    <w:rsid w:val="00C40626"/>
    <w:rsid w:val="00C40952"/>
    <w:rsid w:val="00C40A4B"/>
    <w:rsid w:val="00C40B5A"/>
    <w:rsid w:val="00C41061"/>
    <w:rsid w:val="00C411B8"/>
    <w:rsid w:val="00C41230"/>
    <w:rsid w:val="00C41853"/>
    <w:rsid w:val="00C42F86"/>
    <w:rsid w:val="00C437C2"/>
    <w:rsid w:val="00C441A3"/>
    <w:rsid w:val="00C442A2"/>
    <w:rsid w:val="00C45AA4"/>
    <w:rsid w:val="00C46C31"/>
    <w:rsid w:val="00C46D85"/>
    <w:rsid w:val="00C471EE"/>
    <w:rsid w:val="00C47406"/>
    <w:rsid w:val="00C50477"/>
    <w:rsid w:val="00C50F80"/>
    <w:rsid w:val="00C51A22"/>
    <w:rsid w:val="00C51CA9"/>
    <w:rsid w:val="00C52EE4"/>
    <w:rsid w:val="00C536D2"/>
    <w:rsid w:val="00C5443C"/>
    <w:rsid w:val="00C54A75"/>
    <w:rsid w:val="00C54B5F"/>
    <w:rsid w:val="00C552A9"/>
    <w:rsid w:val="00C56195"/>
    <w:rsid w:val="00C568F3"/>
    <w:rsid w:val="00C56C8C"/>
    <w:rsid w:val="00C57154"/>
    <w:rsid w:val="00C573DD"/>
    <w:rsid w:val="00C61AB7"/>
    <w:rsid w:val="00C6239A"/>
    <w:rsid w:val="00C629A7"/>
    <w:rsid w:val="00C63819"/>
    <w:rsid w:val="00C639F9"/>
    <w:rsid w:val="00C64250"/>
    <w:rsid w:val="00C64AC1"/>
    <w:rsid w:val="00C64EE2"/>
    <w:rsid w:val="00C65297"/>
    <w:rsid w:val="00C65679"/>
    <w:rsid w:val="00C65846"/>
    <w:rsid w:val="00C67BD7"/>
    <w:rsid w:val="00C70467"/>
    <w:rsid w:val="00C710CA"/>
    <w:rsid w:val="00C7127F"/>
    <w:rsid w:val="00C71DC7"/>
    <w:rsid w:val="00C71DD6"/>
    <w:rsid w:val="00C721E9"/>
    <w:rsid w:val="00C74138"/>
    <w:rsid w:val="00C74E53"/>
    <w:rsid w:val="00C7502A"/>
    <w:rsid w:val="00C7556D"/>
    <w:rsid w:val="00C76A64"/>
    <w:rsid w:val="00C76B4B"/>
    <w:rsid w:val="00C771DA"/>
    <w:rsid w:val="00C772F6"/>
    <w:rsid w:val="00C808AD"/>
    <w:rsid w:val="00C8179A"/>
    <w:rsid w:val="00C823C2"/>
    <w:rsid w:val="00C833E3"/>
    <w:rsid w:val="00C8371D"/>
    <w:rsid w:val="00C83A7D"/>
    <w:rsid w:val="00C85187"/>
    <w:rsid w:val="00C8573A"/>
    <w:rsid w:val="00C86084"/>
    <w:rsid w:val="00C861A5"/>
    <w:rsid w:val="00C86286"/>
    <w:rsid w:val="00C879FB"/>
    <w:rsid w:val="00C87DF3"/>
    <w:rsid w:val="00C90C05"/>
    <w:rsid w:val="00C9317F"/>
    <w:rsid w:val="00C93F6E"/>
    <w:rsid w:val="00C94A1C"/>
    <w:rsid w:val="00C94FCF"/>
    <w:rsid w:val="00C95DD9"/>
    <w:rsid w:val="00CA035D"/>
    <w:rsid w:val="00CA1FDB"/>
    <w:rsid w:val="00CA2152"/>
    <w:rsid w:val="00CA2553"/>
    <w:rsid w:val="00CA2554"/>
    <w:rsid w:val="00CA284D"/>
    <w:rsid w:val="00CA2DF2"/>
    <w:rsid w:val="00CA3238"/>
    <w:rsid w:val="00CA3436"/>
    <w:rsid w:val="00CA35C5"/>
    <w:rsid w:val="00CA3CEE"/>
    <w:rsid w:val="00CA441D"/>
    <w:rsid w:val="00CA4868"/>
    <w:rsid w:val="00CA4AF3"/>
    <w:rsid w:val="00CA5D4B"/>
    <w:rsid w:val="00CA60D3"/>
    <w:rsid w:val="00CA65D2"/>
    <w:rsid w:val="00CA685A"/>
    <w:rsid w:val="00CA6A05"/>
    <w:rsid w:val="00CA76AD"/>
    <w:rsid w:val="00CA7FE0"/>
    <w:rsid w:val="00CB0772"/>
    <w:rsid w:val="00CB1592"/>
    <w:rsid w:val="00CB2603"/>
    <w:rsid w:val="00CB314D"/>
    <w:rsid w:val="00CB31A7"/>
    <w:rsid w:val="00CB3EC7"/>
    <w:rsid w:val="00CB47DB"/>
    <w:rsid w:val="00CB5870"/>
    <w:rsid w:val="00CB5987"/>
    <w:rsid w:val="00CB598B"/>
    <w:rsid w:val="00CB5CD8"/>
    <w:rsid w:val="00CB71DF"/>
    <w:rsid w:val="00CC16E7"/>
    <w:rsid w:val="00CC1E59"/>
    <w:rsid w:val="00CC1E7A"/>
    <w:rsid w:val="00CC2468"/>
    <w:rsid w:val="00CC2876"/>
    <w:rsid w:val="00CC2C50"/>
    <w:rsid w:val="00CC2D11"/>
    <w:rsid w:val="00CC356E"/>
    <w:rsid w:val="00CC3573"/>
    <w:rsid w:val="00CC3781"/>
    <w:rsid w:val="00CC3BDA"/>
    <w:rsid w:val="00CC3CF3"/>
    <w:rsid w:val="00CC648C"/>
    <w:rsid w:val="00CC69C3"/>
    <w:rsid w:val="00CC718E"/>
    <w:rsid w:val="00CC78B0"/>
    <w:rsid w:val="00CD0094"/>
    <w:rsid w:val="00CD0096"/>
    <w:rsid w:val="00CD0705"/>
    <w:rsid w:val="00CD12EE"/>
    <w:rsid w:val="00CD2D26"/>
    <w:rsid w:val="00CD34A6"/>
    <w:rsid w:val="00CD36F4"/>
    <w:rsid w:val="00CD3729"/>
    <w:rsid w:val="00CD43D1"/>
    <w:rsid w:val="00CD4A9B"/>
    <w:rsid w:val="00CD5404"/>
    <w:rsid w:val="00CD7190"/>
    <w:rsid w:val="00CD79BD"/>
    <w:rsid w:val="00CD79E2"/>
    <w:rsid w:val="00CD7E9D"/>
    <w:rsid w:val="00CE0E59"/>
    <w:rsid w:val="00CE1646"/>
    <w:rsid w:val="00CE238B"/>
    <w:rsid w:val="00CE2E80"/>
    <w:rsid w:val="00CE3048"/>
    <w:rsid w:val="00CE316F"/>
    <w:rsid w:val="00CE3A0B"/>
    <w:rsid w:val="00CE42B2"/>
    <w:rsid w:val="00CE6E24"/>
    <w:rsid w:val="00CE7597"/>
    <w:rsid w:val="00CE7727"/>
    <w:rsid w:val="00CE7799"/>
    <w:rsid w:val="00CE7F0D"/>
    <w:rsid w:val="00CE7FA2"/>
    <w:rsid w:val="00CF036F"/>
    <w:rsid w:val="00CF0E2F"/>
    <w:rsid w:val="00CF23F4"/>
    <w:rsid w:val="00CF2628"/>
    <w:rsid w:val="00CF3264"/>
    <w:rsid w:val="00CF3E4F"/>
    <w:rsid w:val="00CF4AC0"/>
    <w:rsid w:val="00CF4DC8"/>
    <w:rsid w:val="00CF507E"/>
    <w:rsid w:val="00CF5185"/>
    <w:rsid w:val="00CF53E6"/>
    <w:rsid w:val="00CF5CE1"/>
    <w:rsid w:val="00CF7602"/>
    <w:rsid w:val="00CF7F5E"/>
    <w:rsid w:val="00D00BE6"/>
    <w:rsid w:val="00D00F5D"/>
    <w:rsid w:val="00D02675"/>
    <w:rsid w:val="00D029DE"/>
    <w:rsid w:val="00D02F12"/>
    <w:rsid w:val="00D04420"/>
    <w:rsid w:val="00D04E3F"/>
    <w:rsid w:val="00D0505C"/>
    <w:rsid w:val="00D05E1A"/>
    <w:rsid w:val="00D05F3B"/>
    <w:rsid w:val="00D05F54"/>
    <w:rsid w:val="00D06110"/>
    <w:rsid w:val="00D075BE"/>
    <w:rsid w:val="00D078D4"/>
    <w:rsid w:val="00D07B88"/>
    <w:rsid w:val="00D1072D"/>
    <w:rsid w:val="00D10E13"/>
    <w:rsid w:val="00D10FFA"/>
    <w:rsid w:val="00D11588"/>
    <w:rsid w:val="00D13814"/>
    <w:rsid w:val="00D139B7"/>
    <w:rsid w:val="00D13E6E"/>
    <w:rsid w:val="00D140D5"/>
    <w:rsid w:val="00D141F9"/>
    <w:rsid w:val="00D16089"/>
    <w:rsid w:val="00D1642D"/>
    <w:rsid w:val="00D17B64"/>
    <w:rsid w:val="00D17C40"/>
    <w:rsid w:val="00D205C8"/>
    <w:rsid w:val="00D20B2F"/>
    <w:rsid w:val="00D20CDF"/>
    <w:rsid w:val="00D2114E"/>
    <w:rsid w:val="00D2201E"/>
    <w:rsid w:val="00D2274B"/>
    <w:rsid w:val="00D22F20"/>
    <w:rsid w:val="00D2341E"/>
    <w:rsid w:val="00D236A9"/>
    <w:rsid w:val="00D239CB"/>
    <w:rsid w:val="00D24BD6"/>
    <w:rsid w:val="00D24C9A"/>
    <w:rsid w:val="00D250CD"/>
    <w:rsid w:val="00D2518C"/>
    <w:rsid w:val="00D2638F"/>
    <w:rsid w:val="00D27081"/>
    <w:rsid w:val="00D2757C"/>
    <w:rsid w:val="00D279F6"/>
    <w:rsid w:val="00D30104"/>
    <w:rsid w:val="00D309C0"/>
    <w:rsid w:val="00D31D93"/>
    <w:rsid w:val="00D32980"/>
    <w:rsid w:val="00D32E0D"/>
    <w:rsid w:val="00D3310A"/>
    <w:rsid w:val="00D33845"/>
    <w:rsid w:val="00D33E85"/>
    <w:rsid w:val="00D33F5B"/>
    <w:rsid w:val="00D344C1"/>
    <w:rsid w:val="00D3485A"/>
    <w:rsid w:val="00D3582C"/>
    <w:rsid w:val="00D363BE"/>
    <w:rsid w:val="00D36518"/>
    <w:rsid w:val="00D36C0C"/>
    <w:rsid w:val="00D36E76"/>
    <w:rsid w:val="00D37A09"/>
    <w:rsid w:val="00D4114D"/>
    <w:rsid w:val="00D41DD3"/>
    <w:rsid w:val="00D421AB"/>
    <w:rsid w:val="00D42787"/>
    <w:rsid w:val="00D429D6"/>
    <w:rsid w:val="00D43984"/>
    <w:rsid w:val="00D43D01"/>
    <w:rsid w:val="00D45463"/>
    <w:rsid w:val="00D4577A"/>
    <w:rsid w:val="00D4658E"/>
    <w:rsid w:val="00D465FE"/>
    <w:rsid w:val="00D4676F"/>
    <w:rsid w:val="00D46E5A"/>
    <w:rsid w:val="00D46F89"/>
    <w:rsid w:val="00D473C4"/>
    <w:rsid w:val="00D47998"/>
    <w:rsid w:val="00D47B1E"/>
    <w:rsid w:val="00D5146A"/>
    <w:rsid w:val="00D518F6"/>
    <w:rsid w:val="00D52438"/>
    <w:rsid w:val="00D525E0"/>
    <w:rsid w:val="00D52D8D"/>
    <w:rsid w:val="00D52E32"/>
    <w:rsid w:val="00D52ED4"/>
    <w:rsid w:val="00D5317A"/>
    <w:rsid w:val="00D537D6"/>
    <w:rsid w:val="00D5396B"/>
    <w:rsid w:val="00D548C5"/>
    <w:rsid w:val="00D56452"/>
    <w:rsid w:val="00D567B2"/>
    <w:rsid w:val="00D56872"/>
    <w:rsid w:val="00D568D3"/>
    <w:rsid w:val="00D5692B"/>
    <w:rsid w:val="00D56AF5"/>
    <w:rsid w:val="00D57184"/>
    <w:rsid w:val="00D57390"/>
    <w:rsid w:val="00D5798B"/>
    <w:rsid w:val="00D57BCB"/>
    <w:rsid w:val="00D60202"/>
    <w:rsid w:val="00D61593"/>
    <w:rsid w:val="00D62323"/>
    <w:rsid w:val="00D633E0"/>
    <w:rsid w:val="00D63940"/>
    <w:rsid w:val="00D64795"/>
    <w:rsid w:val="00D65556"/>
    <w:rsid w:val="00D65907"/>
    <w:rsid w:val="00D6623A"/>
    <w:rsid w:val="00D66500"/>
    <w:rsid w:val="00D6687A"/>
    <w:rsid w:val="00D66963"/>
    <w:rsid w:val="00D70165"/>
    <w:rsid w:val="00D70C0B"/>
    <w:rsid w:val="00D70DF4"/>
    <w:rsid w:val="00D714E4"/>
    <w:rsid w:val="00D7158D"/>
    <w:rsid w:val="00D7297A"/>
    <w:rsid w:val="00D735C3"/>
    <w:rsid w:val="00D740B7"/>
    <w:rsid w:val="00D741F4"/>
    <w:rsid w:val="00D7429E"/>
    <w:rsid w:val="00D74633"/>
    <w:rsid w:val="00D75290"/>
    <w:rsid w:val="00D75507"/>
    <w:rsid w:val="00D762EC"/>
    <w:rsid w:val="00D80483"/>
    <w:rsid w:val="00D80527"/>
    <w:rsid w:val="00D8054E"/>
    <w:rsid w:val="00D805EB"/>
    <w:rsid w:val="00D8087C"/>
    <w:rsid w:val="00D814A8"/>
    <w:rsid w:val="00D82114"/>
    <w:rsid w:val="00D82DA4"/>
    <w:rsid w:val="00D82DF3"/>
    <w:rsid w:val="00D83DD6"/>
    <w:rsid w:val="00D84328"/>
    <w:rsid w:val="00D848EF"/>
    <w:rsid w:val="00D84D7A"/>
    <w:rsid w:val="00D85AA6"/>
    <w:rsid w:val="00D86756"/>
    <w:rsid w:val="00D86902"/>
    <w:rsid w:val="00D86DC4"/>
    <w:rsid w:val="00D87C37"/>
    <w:rsid w:val="00D9019B"/>
    <w:rsid w:val="00D90585"/>
    <w:rsid w:val="00D90AB6"/>
    <w:rsid w:val="00D92A99"/>
    <w:rsid w:val="00D92FCE"/>
    <w:rsid w:val="00D932D7"/>
    <w:rsid w:val="00D93DAD"/>
    <w:rsid w:val="00D94895"/>
    <w:rsid w:val="00D94B10"/>
    <w:rsid w:val="00D953CE"/>
    <w:rsid w:val="00D965D8"/>
    <w:rsid w:val="00D96D43"/>
    <w:rsid w:val="00D97828"/>
    <w:rsid w:val="00DA079B"/>
    <w:rsid w:val="00DA0FA4"/>
    <w:rsid w:val="00DA147E"/>
    <w:rsid w:val="00DA14A4"/>
    <w:rsid w:val="00DA244B"/>
    <w:rsid w:val="00DA3404"/>
    <w:rsid w:val="00DA37AE"/>
    <w:rsid w:val="00DA3E8D"/>
    <w:rsid w:val="00DA4713"/>
    <w:rsid w:val="00DA4769"/>
    <w:rsid w:val="00DA5314"/>
    <w:rsid w:val="00DA5F3A"/>
    <w:rsid w:val="00DA64FC"/>
    <w:rsid w:val="00DA73EB"/>
    <w:rsid w:val="00DA74E4"/>
    <w:rsid w:val="00DB02AC"/>
    <w:rsid w:val="00DB098B"/>
    <w:rsid w:val="00DB1573"/>
    <w:rsid w:val="00DB1AE7"/>
    <w:rsid w:val="00DB2220"/>
    <w:rsid w:val="00DB3303"/>
    <w:rsid w:val="00DB4414"/>
    <w:rsid w:val="00DB4B0B"/>
    <w:rsid w:val="00DB4C68"/>
    <w:rsid w:val="00DB51D7"/>
    <w:rsid w:val="00DB5522"/>
    <w:rsid w:val="00DB617E"/>
    <w:rsid w:val="00DB6544"/>
    <w:rsid w:val="00DB6E27"/>
    <w:rsid w:val="00DB6EBF"/>
    <w:rsid w:val="00DB70B8"/>
    <w:rsid w:val="00DB7146"/>
    <w:rsid w:val="00DB71AE"/>
    <w:rsid w:val="00DB7375"/>
    <w:rsid w:val="00DB7832"/>
    <w:rsid w:val="00DB7CDF"/>
    <w:rsid w:val="00DB7E29"/>
    <w:rsid w:val="00DC111A"/>
    <w:rsid w:val="00DC152A"/>
    <w:rsid w:val="00DC2301"/>
    <w:rsid w:val="00DC281A"/>
    <w:rsid w:val="00DC2BC0"/>
    <w:rsid w:val="00DC35C1"/>
    <w:rsid w:val="00DC39BB"/>
    <w:rsid w:val="00DC3B56"/>
    <w:rsid w:val="00DC4448"/>
    <w:rsid w:val="00DC496E"/>
    <w:rsid w:val="00DC5B6E"/>
    <w:rsid w:val="00DC5E4D"/>
    <w:rsid w:val="00DC69D9"/>
    <w:rsid w:val="00DC7786"/>
    <w:rsid w:val="00DC79CA"/>
    <w:rsid w:val="00DC7D29"/>
    <w:rsid w:val="00DD048C"/>
    <w:rsid w:val="00DD1CDE"/>
    <w:rsid w:val="00DD2212"/>
    <w:rsid w:val="00DD2B5E"/>
    <w:rsid w:val="00DD3504"/>
    <w:rsid w:val="00DD3734"/>
    <w:rsid w:val="00DD3E77"/>
    <w:rsid w:val="00DD4255"/>
    <w:rsid w:val="00DD490D"/>
    <w:rsid w:val="00DD694A"/>
    <w:rsid w:val="00DD6B53"/>
    <w:rsid w:val="00DD6D30"/>
    <w:rsid w:val="00DE040A"/>
    <w:rsid w:val="00DE1040"/>
    <w:rsid w:val="00DE161B"/>
    <w:rsid w:val="00DE1B46"/>
    <w:rsid w:val="00DE1EC6"/>
    <w:rsid w:val="00DE1F16"/>
    <w:rsid w:val="00DE2613"/>
    <w:rsid w:val="00DE2A06"/>
    <w:rsid w:val="00DE2AAF"/>
    <w:rsid w:val="00DE2E3B"/>
    <w:rsid w:val="00DE2FA1"/>
    <w:rsid w:val="00DE43DB"/>
    <w:rsid w:val="00DE5025"/>
    <w:rsid w:val="00DE51E4"/>
    <w:rsid w:val="00DE53AA"/>
    <w:rsid w:val="00DE59B0"/>
    <w:rsid w:val="00DE59EB"/>
    <w:rsid w:val="00DE5A81"/>
    <w:rsid w:val="00DE5AC7"/>
    <w:rsid w:val="00DE758E"/>
    <w:rsid w:val="00DE7E4B"/>
    <w:rsid w:val="00DF0199"/>
    <w:rsid w:val="00DF0DFC"/>
    <w:rsid w:val="00DF11C7"/>
    <w:rsid w:val="00DF1330"/>
    <w:rsid w:val="00DF1636"/>
    <w:rsid w:val="00DF2C19"/>
    <w:rsid w:val="00DF3B1E"/>
    <w:rsid w:val="00DF4A76"/>
    <w:rsid w:val="00DF580B"/>
    <w:rsid w:val="00DF580C"/>
    <w:rsid w:val="00DF5EA4"/>
    <w:rsid w:val="00DF68DF"/>
    <w:rsid w:val="00DF69FD"/>
    <w:rsid w:val="00DF6B95"/>
    <w:rsid w:val="00DF71A6"/>
    <w:rsid w:val="00DF73A9"/>
    <w:rsid w:val="00E0254D"/>
    <w:rsid w:val="00E030D0"/>
    <w:rsid w:val="00E033B2"/>
    <w:rsid w:val="00E03CA9"/>
    <w:rsid w:val="00E0457A"/>
    <w:rsid w:val="00E0484A"/>
    <w:rsid w:val="00E04EC8"/>
    <w:rsid w:val="00E04F76"/>
    <w:rsid w:val="00E06206"/>
    <w:rsid w:val="00E06EEE"/>
    <w:rsid w:val="00E1017F"/>
    <w:rsid w:val="00E10263"/>
    <w:rsid w:val="00E128EE"/>
    <w:rsid w:val="00E13674"/>
    <w:rsid w:val="00E13803"/>
    <w:rsid w:val="00E144FC"/>
    <w:rsid w:val="00E146F9"/>
    <w:rsid w:val="00E15666"/>
    <w:rsid w:val="00E1576A"/>
    <w:rsid w:val="00E201D0"/>
    <w:rsid w:val="00E20A21"/>
    <w:rsid w:val="00E20AF4"/>
    <w:rsid w:val="00E20B7B"/>
    <w:rsid w:val="00E20F9D"/>
    <w:rsid w:val="00E21C95"/>
    <w:rsid w:val="00E22743"/>
    <w:rsid w:val="00E24113"/>
    <w:rsid w:val="00E244C3"/>
    <w:rsid w:val="00E25F6E"/>
    <w:rsid w:val="00E2614A"/>
    <w:rsid w:val="00E26CC5"/>
    <w:rsid w:val="00E303AB"/>
    <w:rsid w:val="00E304B1"/>
    <w:rsid w:val="00E304C7"/>
    <w:rsid w:val="00E307CB"/>
    <w:rsid w:val="00E31025"/>
    <w:rsid w:val="00E3135D"/>
    <w:rsid w:val="00E32716"/>
    <w:rsid w:val="00E32B4C"/>
    <w:rsid w:val="00E32D48"/>
    <w:rsid w:val="00E33C04"/>
    <w:rsid w:val="00E34538"/>
    <w:rsid w:val="00E36B75"/>
    <w:rsid w:val="00E36EFB"/>
    <w:rsid w:val="00E40829"/>
    <w:rsid w:val="00E40A83"/>
    <w:rsid w:val="00E40B14"/>
    <w:rsid w:val="00E41098"/>
    <w:rsid w:val="00E418BF"/>
    <w:rsid w:val="00E41C0D"/>
    <w:rsid w:val="00E421AA"/>
    <w:rsid w:val="00E4265C"/>
    <w:rsid w:val="00E4369C"/>
    <w:rsid w:val="00E4397A"/>
    <w:rsid w:val="00E44030"/>
    <w:rsid w:val="00E4404D"/>
    <w:rsid w:val="00E445C3"/>
    <w:rsid w:val="00E44624"/>
    <w:rsid w:val="00E44793"/>
    <w:rsid w:val="00E4527A"/>
    <w:rsid w:val="00E456A8"/>
    <w:rsid w:val="00E46ABC"/>
    <w:rsid w:val="00E47DED"/>
    <w:rsid w:val="00E5082E"/>
    <w:rsid w:val="00E51DED"/>
    <w:rsid w:val="00E5229A"/>
    <w:rsid w:val="00E52DDE"/>
    <w:rsid w:val="00E533CA"/>
    <w:rsid w:val="00E534B3"/>
    <w:rsid w:val="00E53D09"/>
    <w:rsid w:val="00E53F5A"/>
    <w:rsid w:val="00E55545"/>
    <w:rsid w:val="00E55B4C"/>
    <w:rsid w:val="00E5615D"/>
    <w:rsid w:val="00E563A7"/>
    <w:rsid w:val="00E6185F"/>
    <w:rsid w:val="00E62BDE"/>
    <w:rsid w:val="00E62E1B"/>
    <w:rsid w:val="00E62E9F"/>
    <w:rsid w:val="00E6305A"/>
    <w:rsid w:val="00E63F6E"/>
    <w:rsid w:val="00E641B7"/>
    <w:rsid w:val="00E65009"/>
    <w:rsid w:val="00E6503A"/>
    <w:rsid w:val="00E65EA2"/>
    <w:rsid w:val="00E66918"/>
    <w:rsid w:val="00E66AD0"/>
    <w:rsid w:val="00E66B94"/>
    <w:rsid w:val="00E66DBA"/>
    <w:rsid w:val="00E6741D"/>
    <w:rsid w:val="00E72501"/>
    <w:rsid w:val="00E72504"/>
    <w:rsid w:val="00E72AC1"/>
    <w:rsid w:val="00E72BAF"/>
    <w:rsid w:val="00E72DE7"/>
    <w:rsid w:val="00E7312B"/>
    <w:rsid w:val="00E739BB"/>
    <w:rsid w:val="00E746DA"/>
    <w:rsid w:val="00E75402"/>
    <w:rsid w:val="00E75AD8"/>
    <w:rsid w:val="00E769A9"/>
    <w:rsid w:val="00E77441"/>
    <w:rsid w:val="00E776F2"/>
    <w:rsid w:val="00E77848"/>
    <w:rsid w:val="00E77AA1"/>
    <w:rsid w:val="00E77DD1"/>
    <w:rsid w:val="00E80D81"/>
    <w:rsid w:val="00E815A9"/>
    <w:rsid w:val="00E81EA5"/>
    <w:rsid w:val="00E8299F"/>
    <w:rsid w:val="00E82B8E"/>
    <w:rsid w:val="00E83835"/>
    <w:rsid w:val="00E83E58"/>
    <w:rsid w:val="00E84143"/>
    <w:rsid w:val="00E844DA"/>
    <w:rsid w:val="00E845F6"/>
    <w:rsid w:val="00E84671"/>
    <w:rsid w:val="00E8479F"/>
    <w:rsid w:val="00E84823"/>
    <w:rsid w:val="00E8562D"/>
    <w:rsid w:val="00E85716"/>
    <w:rsid w:val="00E87695"/>
    <w:rsid w:val="00E87762"/>
    <w:rsid w:val="00E87B7A"/>
    <w:rsid w:val="00E90C05"/>
    <w:rsid w:val="00E90FAB"/>
    <w:rsid w:val="00E911CF"/>
    <w:rsid w:val="00E9129A"/>
    <w:rsid w:val="00E914B5"/>
    <w:rsid w:val="00E91B9D"/>
    <w:rsid w:val="00E92E3B"/>
    <w:rsid w:val="00E93A41"/>
    <w:rsid w:val="00E93D54"/>
    <w:rsid w:val="00E93D72"/>
    <w:rsid w:val="00E940CA"/>
    <w:rsid w:val="00E94338"/>
    <w:rsid w:val="00E9453B"/>
    <w:rsid w:val="00E945AF"/>
    <w:rsid w:val="00E96971"/>
    <w:rsid w:val="00E977A1"/>
    <w:rsid w:val="00EA05DA"/>
    <w:rsid w:val="00EA1C15"/>
    <w:rsid w:val="00EA333C"/>
    <w:rsid w:val="00EA3A26"/>
    <w:rsid w:val="00EA515F"/>
    <w:rsid w:val="00EA547D"/>
    <w:rsid w:val="00EA589E"/>
    <w:rsid w:val="00EA5DAF"/>
    <w:rsid w:val="00EA6C9C"/>
    <w:rsid w:val="00EA6D50"/>
    <w:rsid w:val="00EB01C5"/>
    <w:rsid w:val="00EB0281"/>
    <w:rsid w:val="00EB0B36"/>
    <w:rsid w:val="00EB0C29"/>
    <w:rsid w:val="00EB108B"/>
    <w:rsid w:val="00EB1D3E"/>
    <w:rsid w:val="00EB2B52"/>
    <w:rsid w:val="00EB2DB4"/>
    <w:rsid w:val="00EB327E"/>
    <w:rsid w:val="00EB4D3F"/>
    <w:rsid w:val="00EB5EAC"/>
    <w:rsid w:val="00EB60E3"/>
    <w:rsid w:val="00EB6ED8"/>
    <w:rsid w:val="00EB7749"/>
    <w:rsid w:val="00EC0537"/>
    <w:rsid w:val="00EC099C"/>
    <w:rsid w:val="00EC1013"/>
    <w:rsid w:val="00EC158C"/>
    <w:rsid w:val="00EC1622"/>
    <w:rsid w:val="00EC283D"/>
    <w:rsid w:val="00EC42E1"/>
    <w:rsid w:val="00EC4FE1"/>
    <w:rsid w:val="00EC5969"/>
    <w:rsid w:val="00EC6112"/>
    <w:rsid w:val="00EC6209"/>
    <w:rsid w:val="00EC6AEC"/>
    <w:rsid w:val="00EC7178"/>
    <w:rsid w:val="00ED0895"/>
    <w:rsid w:val="00ED0A73"/>
    <w:rsid w:val="00ED1413"/>
    <w:rsid w:val="00ED1724"/>
    <w:rsid w:val="00ED272E"/>
    <w:rsid w:val="00ED28CF"/>
    <w:rsid w:val="00ED35E8"/>
    <w:rsid w:val="00ED37C4"/>
    <w:rsid w:val="00ED3BCF"/>
    <w:rsid w:val="00ED430A"/>
    <w:rsid w:val="00ED4C54"/>
    <w:rsid w:val="00ED501A"/>
    <w:rsid w:val="00ED52A9"/>
    <w:rsid w:val="00ED5831"/>
    <w:rsid w:val="00ED5E6F"/>
    <w:rsid w:val="00ED6946"/>
    <w:rsid w:val="00ED694D"/>
    <w:rsid w:val="00ED6979"/>
    <w:rsid w:val="00EE062C"/>
    <w:rsid w:val="00EE09BE"/>
    <w:rsid w:val="00EE0F43"/>
    <w:rsid w:val="00EE13A5"/>
    <w:rsid w:val="00EE1B68"/>
    <w:rsid w:val="00EE2593"/>
    <w:rsid w:val="00EE2EE1"/>
    <w:rsid w:val="00EE3161"/>
    <w:rsid w:val="00EE3214"/>
    <w:rsid w:val="00EE427D"/>
    <w:rsid w:val="00EE49CA"/>
    <w:rsid w:val="00EE4B18"/>
    <w:rsid w:val="00EE4C5B"/>
    <w:rsid w:val="00EE4E7B"/>
    <w:rsid w:val="00EE6996"/>
    <w:rsid w:val="00EE6B61"/>
    <w:rsid w:val="00EE75E7"/>
    <w:rsid w:val="00EE7F60"/>
    <w:rsid w:val="00EF11A8"/>
    <w:rsid w:val="00EF1EB1"/>
    <w:rsid w:val="00EF2249"/>
    <w:rsid w:val="00EF2375"/>
    <w:rsid w:val="00EF2B95"/>
    <w:rsid w:val="00EF325E"/>
    <w:rsid w:val="00EF3342"/>
    <w:rsid w:val="00EF3BA3"/>
    <w:rsid w:val="00EF3BB3"/>
    <w:rsid w:val="00EF3DA7"/>
    <w:rsid w:val="00EF4D77"/>
    <w:rsid w:val="00EF579C"/>
    <w:rsid w:val="00EF6874"/>
    <w:rsid w:val="00EF75CE"/>
    <w:rsid w:val="00F000BC"/>
    <w:rsid w:val="00F02027"/>
    <w:rsid w:val="00F0220E"/>
    <w:rsid w:val="00F044B4"/>
    <w:rsid w:val="00F04707"/>
    <w:rsid w:val="00F04C71"/>
    <w:rsid w:val="00F04DA9"/>
    <w:rsid w:val="00F054F0"/>
    <w:rsid w:val="00F05B90"/>
    <w:rsid w:val="00F05F41"/>
    <w:rsid w:val="00F0623A"/>
    <w:rsid w:val="00F10185"/>
    <w:rsid w:val="00F10C84"/>
    <w:rsid w:val="00F10DD0"/>
    <w:rsid w:val="00F1312F"/>
    <w:rsid w:val="00F13846"/>
    <w:rsid w:val="00F14C5D"/>
    <w:rsid w:val="00F156E2"/>
    <w:rsid w:val="00F173BE"/>
    <w:rsid w:val="00F20014"/>
    <w:rsid w:val="00F202B9"/>
    <w:rsid w:val="00F2068E"/>
    <w:rsid w:val="00F21581"/>
    <w:rsid w:val="00F227B7"/>
    <w:rsid w:val="00F231D6"/>
    <w:rsid w:val="00F23F98"/>
    <w:rsid w:val="00F24BD2"/>
    <w:rsid w:val="00F2675C"/>
    <w:rsid w:val="00F302B8"/>
    <w:rsid w:val="00F304D0"/>
    <w:rsid w:val="00F31157"/>
    <w:rsid w:val="00F31A1F"/>
    <w:rsid w:val="00F31B1E"/>
    <w:rsid w:val="00F3206A"/>
    <w:rsid w:val="00F32EEC"/>
    <w:rsid w:val="00F34347"/>
    <w:rsid w:val="00F34A94"/>
    <w:rsid w:val="00F34E13"/>
    <w:rsid w:val="00F358D2"/>
    <w:rsid w:val="00F3705E"/>
    <w:rsid w:val="00F37262"/>
    <w:rsid w:val="00F40083"/>
    <w:rsid w:val="00F40F43"/>
    <w:rsid w:val="00F41C86"/>
    <w:rsid w:val="00F41EF6"/>
    <w:rsid w:val="00F425A3"/>
    <w:rsid w:val="00F4316D"/>
    <w:rsid w:val="00F43399"/>
    <w:rsid w:val="00F43444"/>
    <w:rsid w:val="00F43C7C"/>
    <w:rsid w:val="00F44A7F"/>
    <w:rsid w:val="00F4583E"/>
    <w:rsid w:val="00F468C9"/>
    <w:rsid w:val="00F50042"/>
    <w:rsid w:val="00F50137"/>
    <w:rsid w:val="00F5053D"/>
    <w:rsid w:val="00F50B7D"/>
    <w:rsid w:val="00F51C4B"/>
    <w:rsid w:val="00F52561"/>
    <w:rsid w:val="00F52862"/>
    <w:rsid w:val="00F530F2"/>
    <w:rsid w:val="00F53164"/>
    <w:rsid w:val="00F53504"/>
    <w:rsid w:val="00F54756"/>
    <w:rsid w:val="00F5502E"/>
    <w:rsid w:val="00F562EB"/>
    <w:rsid w:val="00F56790"/>
    <w:rsid w:val="00F57198"/>
    <w:rsid w:val="00F60378"/>
    <w:rsid w:val="00F60A6E"/>
    <w:rsid w:val="00F61A69"/>
    <w:rsid w:val="00F6260A"/>
    <w:rsid w:val="00F63101"/>
    <w:rsid w:val="00F637BF"/>
    <w:rsid w:val="00F65B06"/>
    <w:rsid w:val="00F65CFD"/>
    <w:rsid w:val="00F65F44"/>
    <w:rsid w:val="00F66EB0"/>
    <w:rsid w:val="00F67A43"/>
    <w:rsid w:val="00F67AD8"/>
    <w:rsid w:val="00F7059D"/>
    <w:rsid w:val="00F7070F"/>
    <w:rsid w:val="00F70FEC"/>
    <w:rsid w:val="00F7108C"/>
    <w:rsid w:val="00F72044"/>
    <w:rsid w:val="00F720EC"/>
    <w:rsid w:val="00F72C0F"/>
    <w:rsid w:val="00F72C38"/>
    <w:rsid w:val="00F73364"/>
    <w:rsid w:val="00F736CB"/>
    <w:rsid w:val="00F738DD"/>
    <w:rsid w:val="00F7445E"/>
    <w:rsid w:val="00F76FE5"/>
    <w:rsid w:val="00F77615"/>
    <w:rsid w:val="00F77CDB"/>
    <w:rsid w:val="00F808F2"/>
    <w:rsid w:val="00F8191F"/>
    <w:rsid w:val="00F81C1D"/>
    <w:rsid w:val="00F81D2E"/>
    <w:rsid w:val="00F81E3A"/>
    <w:rsid w:val="00F82136"/>
    <w:rsid w:val="00F84345"/>
    <w:rsid w:val="00F865DA"/>
    <w:rsid w:val="00F867AB"/>
    <w:rsid w:val="00F86E7E"/>
    <w:rsid w:val="00F90518"/>
    <w:rsid w:val="00F92477"/>
    <w:rsid w:val="00F925E2"/>
    <w:rsid w:val="00F92613"/>
    <w:rsid w:val="00F93384"/>
    <w:rsid w:val="00F93545"/>
    <w:rsid w:val="00F93B8D"/>
    <w:rsid w:val="00F945D6"/>
    <w:rsid w:val="00F94E47"/>
    <w:rsid w:val="00F95C7A"/>
    <w:rsid w:val="00F95D22"/>
    <w:rsid w:val="00F974B9"/>
    <w:rsid w:val="00F9779C"/>
    <w:rsid w:val="00FA096E"/>
    <w:rsid w:val="00FA18FA"/>
    <w:rsid w:val="00FA37B3"/>
    <w:rsid w:val="00FA3C02"/>
    <w:rsid w:val="00FA3F49"/>
    <w:rsid w:val="00FA41E6"/>
    <w:rsid w:val="00FA4B9C"/>
    <w:rsid w:val="00FA4E29"/>
    <w:rsid w:val="00FA5157"/>
    <w:rsid w:val="00FA5789"/>
    <w:rsid w:val="00FA5EBA"/>
    <w:rsid w:val="00FA6FEA"/>
    <w:rsid w:val="00FA7851"/>
    <w:rsid w:val="00FA79D6"/>
    <w:rsid w:val="00FB052D"/>
    <w:rsid w:val="00FB1119"/>
    <w:rsid w:val="00FB1A5D"/>
    <w:rsid w:val="00FB2840"/>
    <w:rsid w:val="00FB29CE"/>
    <w:rsid w:val="00FB2DB7"/>
    <w:rsid w:val="00FB2F15"/>
    <w:rsid w:val="00FB3119"/>
    <w:rsid w:val="00FB31C0"/>
    <w:rsid w:val="00FB3899"/>
    <w:rsid w:val="00FB567E"/>
    <w:rsid w:val="00FB65CD"/>
    <w:rsid w:val="00FB6AB9"/>
    <w:rsid w:val="00FB6FB1"/>
    <w:rsid w:val="00FB71FC"/>
    <w:rsid w:val="00FC01C1"/>
    <w:rsid w:val="00FC0282"/>
    <w:rsid w:val="00FC0764"/>
    <w:rsid w:val="00FC1827"/>
    <w:rsid w:val="00FC1858"/>
    <w:rsid w:val="00FC1CB0"/>
    <w:rsid w:val="00FC1E16"/>
    <w:rsid w:val="00FC2564"/>
    <w:rsid w:val="00FC3348"/>
    <w:rsid w:val="00FC370D"/>
    <w:rsid w:val="00FC3AD3"/>
    <w:rsid w:val="00FC3E16"/>
    <w:rsid w:val="00FC3EA0"/>
    <w:rsid w:val="00FC487A"/>
    <w:rsid w:val="00FC4CB2"/>
    <w:rsid w:val="00FC5062"/>
    <w:rsid w:val="00FC5C50"/>
    <w:rsid w:val="00FC69C1"/>
    <w:rsid w:val="00FC6A42"/>
    <w:rsid w:val="00FC6FE7"/>
    <w:rsid w:val="00FC71A3"/>
    <w:rsid w:val="00FD0470"/>
    <w:rsid w:val="00FD097D"/>
    <w:rsid w:val="00FD13E2"/>
    <w:rsid w:val="00FD17B5"/>
    <w:rsid w:val="00FD196C"/>
    <w:rsid w:val="00FD19CD"/>
    <w:rsid w:val="00FD2947"/>
    <w:rsid w:val="00FD2C91"/>
    <w:rsid w:val="00FD3D75"/>
    <w:rsid w:val="00FD5459"/>
    <w:rsid w:val="00FD5961"/>
    <w:rsid w:val="00FD6D77"/>
    <w:rsid w:val="00FD711B"/>
    <w:rsid w:val="00FE00F1"/>
    <w:rsid w:val="00FE0118"/>
    <w:rsid w:val="00FE163A"/>
    <w:rsid w:val="00FE29F1"/>
    <w:rsid w:val="00FE2BB1"/>
    <w:rsid w:val="00FE364B"/>
    <w:rsid w:val="00FE38B5"/>
    <w:rsid w:val="00FE3C8E"/>
    <w:rsid w:val="00FE3CE5"/>
    <w:rsid w:val="00FE4E78"/>
    <w:rsid w:val="00FE53A7"/>
    <w:rsid w:val="00FE610B"/>
    <w:rsid w:val="00FE6565"/>
    <w:rsid w:val="00FE72EA"/>
    <w:rsid w:val="00FE732D"/>
    <w:rsid w:val="00FE74ED"/>
    <w:rsid w:val="00FE798D"/>
    <w:rsid w:val="00FF4AE5"/>
    <w:rsid w:val="00FF523D"/>
    <w:rsid w:val="00FF5346"/>
    <w:rsid w:val="00FF65CC"/>
    <w:rsid w:val="00FF699F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A09862"/>
  <w15:docId w15:val="{BC18FE0D-D050-4DA7-9EF4-38BE01BF4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20014"/>
    <w:rPr>
      <w:sz w:val="24"/>
      <w:szCs w:val="24"/>
    </w:rPr>
  </w:style>
  <w:style w:type="paragraph" w:styleId="Naslov1">
    <w:name w:val="heading 1"/>
    <w:aliases w:val=" Znak Znak"/>
    <w:basedOn w:val="Navaden"/>
    <w:next w:val="Navaden"/>
    <w:link w:val="Naslov1Znak"/>
    <w:qFormat/>
    <w:rsid w:val="00077E6D"/>
    <w:pPr>
      <w:keepNext/>
      <w:numPr>
        <w:numId w:val="1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3D508D"/>
    <w:pPr>
      <w:keepNext/>
      <w:numPr>
        <w:ilvl w:val="1"/>
        <w:numId w:val="13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3D508D"/>
    <w:pPr>
      <w:keepNext/>
      <w:numPr>
        <w:ilvl w:val="2"/>
        <w:numId w:val="13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basedOn w:val="Navaden"/>
    <w:next w:val="Navaden"/>
    <w:qFormat/>
    <w:rsid w:val="00077E6D"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qFormat/>
    <w:rsid w:val="00077E6D"/>
    <w:pPr>
      <w:numPr>
        <w:ilvl w:val="4"/>
        <w:numId w:val="13"/>
      </w:numPr>
      <w:spacing w:before="240" w:after="60"/>
      <w:outlineLvl w:val="4"/>
    </w:pPr>
    <w:rPr>
      <w:rFonts w:ascii="InterstateCE-Light" w:hAnsi="InterstateCE-Light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077E6D"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5C256D"/>
    <w:pPr>
      <w:numPr>
        <w:ilvl w:val="6"/>
        <w:numId w:val="13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7124B4"/>
    <w:pPr>
      <w:keepNext/>
      <w:numPr>
        <w:ilvl w:val="7"/>
        <w:numId w:val="13"/>
      </w:numPr>
      <w:jc w:val="both"/>
      <w:outlineLvl w:val="7"/>
    </w:pPr>
    <w:rPr>
      <w:rFonts w:ascii="Arial" w:hAnsi="Arial"/>
      <w:b/>
      <w:szCs w:val="20"/>
    </w:rPr>
  </w:style>
  <w:style w:type="paragraph" w:styleId="Naslov9">
    <w:name w:val="heading 9"/>
    <w:basedOn w:val="Navaden"/>
    <w:next w:val="Navaden"/>
    <w:link w:val="Naslov9Znak"/>
    <w:qFormat/>
    <w:rsid w:val="007124B4"/>
    <w:pPr>
      <w:keepNext/>
      <w:numPr>
        <w:ilvl w:val="8"/>
        <w:numId w:val="13"/>
      </w:numPr>
      <w:jc w:val="both"/>
      <w:outlineLvl w:val="8"/>
    </w:pPr>
    <w:rPr>
      <w:rFonts w:ascii="Arial" w:hAnsi="Arial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semiHidden/>
    <w:rsid w:val="00077E6D"/>
    <w:rPr>
      <w:sz w:val="20"/>
      <w:szCs w:val="20"/>
    </w:rPr>
  </w:style>
  <w:style w:type="character" w:styleId="Sprotnaopomba-sklic">
    <w:name w:val="footnote reference"/>
    <w:semiHidden/>
    <w:rsid w:val="00077E6D"/>
    <w:rPr>
      <w:vertAlign w:val="superscript"/>
    </w:rPr>
  </w:style>
  <w:style w:type="paragraph" w:styleId="Telobesedila2">
    <w:name w:val="Body Text 2"/>
    <w:basedOn w:val="Navaden"/>
    <w:link w:val="Telobesedila2Znak"/>
    <w:rsid w:val="00077E6D"/>
    <w:pPr>
      <w:spacing w:after="120" w:line="480" w:lineRule="auto"/>
    </w:pPr>
    <w:rPr>
      <w:rFonts w:ascii="InterstateCE-Light" w:hAnsi="InterstateCE-Light"/>
      <w:sz w:val="20"/>
    </w:rPr>
  </w:style>
  <w:style w:type="character" w:styleId="Hiperpovezava">
    <w:name w:val="Hyperlink"/>
    <w:uiPriority w:val="99"/>
    <w:rsid w:val="00077E6D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uiPriority w:val="39"/>
    <w:rsid w:val="00077E6D"/>
    <w:pPr>
      <w:spacing w:before="120"/>
    </w:pPr>
    <w:rPr>
      <w:rFonts w:asciiTheme="minorHAnsi" w:hAnsiTheme="minorHAnsi" w:cstheme="minorHAnsi"/>
      <w:b/>
      <w:bCs/>
      <w:i/>
      <w:iCs/>
    </w:rPr>
  </w:style>
  <w:style w:type="paragraph" w:styleId="Kazalovsebine2">
    <w:name w:val="toc 2"/>
    <w:basedOn w:val="Navaden"/>
    <w:next w:val="Navaden"/>
    <w:autoRedefine/>
    <w:uiPriority w:val="39"/>
    <w:rsid w:val="0000344E"/>
    <w:pPr>
      <w:spacing w:before="120"/>
      <w:ind w:left="240"/>
    </w:pPr>
    <w:rPr>
      <w:rFonts w:asciiTheme="minorHAnsi" w:hAnsiTheme="minorHAnsi" w:cstheme="minorHAnsi"/>
      <w:b/>
      <w:bCs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BA0A7C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rsid w:val="00077E6D"/>
    <w:pPr>
      <w:spacing w:after="120"/>
    </w:pPr>
  </w:style>
  <w:style w:type="paragraph" w:customStyle="1" w:styleId="Alinea">
    <w:name w:val="Alinea"/>
    <w:basedOn w:val="Navaden"/>
    <w:uiPriority w:val="99"/>
    <w:rsid w:val="00077E6D"/>
    <w:pPr>
      <w:numPr>
        <w:numId w:val="1"/>
      </w:numPr>
      <w:spacing w:after="60"/>
      <w:jc w:val="both"/>
    </w:pPr>
    <w:rPr>
      <w:rFonts w:ascii="InterstateCE-Light" w:hAnsi="InterstateCE-Light"/>
      <w:sz w:val="20"/>
    </w:rPr>
  </w:style>
  <w:style w:type="paragraph" w:styleId="Blokbesedila">
    <w:name w:val="Block Text"/>
    <w:basedOn w:val="Navaden"/>
    <w:rsid w:val="00077E6D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Noga">
    <w:name w:val="footer"/>
    <w:basedOn w:val="Navaden"/>
    <w:link w:val="NogaZnak"/>
    <w:rsid w:val="00077E6D"/>
    <w:pPr>
      <w:tabs>
        <w:tab w:val="center" w:pos="4536"/>
        <w:tab w:val="right" w:pos="9072"/>
      </w:tabs>
      <w:spacing w:after="60"/>
    </w:pPr>
    <w:rPr>
      <w:rFonts w:ascii="InterstateCE-Light" w:hAnsi="InterstateCE-Light"/>
      <w:sz w:val="20"/>
    </w:rPr>
  </w:style>
  <w:style w:type="paragraph" w:styleId="Glava">
    <w:name w:val="header"/>
    <w:aliases w:val="E-PVO-glava,Header-PR"/>
    <w:basedOn w:val="Navaden"/>
    <w:link w:val="GlavaZnak"/>
    <w:rsid w:val="00077E6D"/>
    <w:pPr>
      <w:tabs>
        <w:tab w:val="center" w:pos="4536"/>
        <w:tab w:val="right" w:pos="9072"/>
      </w:tabs>
      <w:spacing w:after="60"/>
    </w:pPr>
    <w:rPr>
      <w:rFonts w:ascii="InterstateCE-Light" w:hAnsi="InterstateCE-Light"/>
      <w:sz w:val="20"/>
    </w:rPr>
  </w:style>
  <w:style w:type="paragraph" w:customStyle="1" w:styleId="BodyText21">
    <w:name w:val="Body Text 21"/>
    <w:basedOn w:val="Navaden"/>
    <w:rsid w:val="00077E6D"/>
    <w:pPr>
      <w:jc w:val="both"/>
    </w:pPr>
    <w:rPr>
      <w:rFonts w:ascii="Arial" w:hAnsi="Arial"/>
      <w:szCs w:val="20"/>
    </w:rPr>
  </w:style>
  <w:style w:type="paragraph" w:styleId="Telobesedila3">
    <w:name w:val="Body Text 3"/>
    <w:basedOn w:val="Navaden"/>
    <w:rsid w:val="00077E6D"/>
    <w:pPr>
      <w:spacing w:after="120"/>
    </w:pPr>
    <w:rPr>
      <w:rFonts w:ascii="InterstateCE-Light" w:hAnsi="InterstateCE-Light"/>
      <w:sz w:val="16"/>
      <w:szCs w:val="16"/>
    </w:rPr>
  </w:style>
  <w:style w:type="paragraph" w:styleId="Telobesedila-zamik">
    <w:name w:val="Body Text Indent"/>
    <w:basedOn w:val="Navaden"/>
    <w:rsid w:val="00077E6D"/>
    <w:pPr>
      <w:spacing w:after="120"/>
      <w:ind w:left="283"/>
    </w:pPr>
  </w:style>
  <w:style w:type="paragraph" w:styleId="Telobesedila-zamik2">
    <w:name w:val="Body Text Indent 2"/>
    <w:basedOn w:val="Navaden"/>
    <w:rsid w:val="00077E6D"/>
    <w:pPr>
      <w:spacing w:after="120" w:line="480" w:lineRule="auto"/>
      <w:ind w:left="283"/>
    </w:pPr>
  </w:style>
  <w:style w:type="paragraph" w:customStyle="1" w:styleId="tabulka">
    <w:name w:val="tabulka"/>
    <w:basedOn w:val="Navaden"/>
    <w:rsid w:val="00077E6D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customStyle="1" w:styleId="Normal2">
    <w:name w:val="Normal2"/>
    <w:rsid w:val="00077E6D"/>
    <w:pPr>
      <w:numPr>
        <w:numId w:val="2"/>
      </w:numPr>
      <w:tabs>
        <w:tab w:val="left" w:pos="927"/>
      </w:tabs>
      <w:spacing w:after="240"/>
      <w:jc w:val="both"/>
    </w:pPr>
    <w:rPr>
      <w:rFonts w:ascii="Arial" w:hAnsi="Arial"/>
      <w:sz w:val="22"/>
    </w:rPr>
  </w:style>
  <w:style w:type="paragraph" w:styleId="Golobesedilo">
    <w:name w:val="Plain Text"/>
    <w:basedOn w:val="Navaden"/>
    <w:link w:val="GolobesediloZnak"/>
    <w:uiPriority w:val="99"/>
    <w:rsid w:val="00077E6D"/>
    <w:rPr>
      <w:rFonts w:ascii="Courier New" w:hAnsi="Courier New" w:cs="Courier New"/>
      <w:sz w:val="20"/>
      <w:szCs w:val="20"/>
    </w:rPr>
  </w:style>
  <w:style w:type="paragraph" w:styleId="Naslov">
    <w:name w:val="Title"/>
    <w:aliases w:val="Naslov1"/>
    <w:basedOn w:val="Naslov1"/>
    <w:link w:val="NaslovZnak"/>
    <w:qFormat/>
    <w:rsid w:val="003D508D"/>
    <w:pPr>
      <w:numPr>
        <w:numId w:val="0"/>
      </w:numPr>
    </w:pPr>
  </w:style>
  <w:style w:type="paragraph" w:customStyle="1" w:styleId="Normal1">
    <w:name w:val="Normal1"/>
    <w:rsid w:val="00077E6D"/>
    <w:pPr>
      <w:numPr>
        <w:ilvl w:val="12"/>
      </w:numPr>
      <w:spacing w:after="240"/>
      <w:ind w:left="1135" w:hanging="851"/>
      <w:jc w:val="both"/>
    </w:pPr>
    <w:rPr>
      <w:rFonts w:ascii="Arial" w:hAnsi="Arial"/>
      <w:sz w:val="22"/>
    </w:rPr>
  </w:style>
  <w:style w:type="paragraph" w:styleId="Telobesedila-zamik3">
    <w:name w:val="Body Text Indent 3"/>
    <w:basedOn w:val="Navaden"/>
    <w:rsid w:val="00077E6D"/>
    <w:pPr>
      <w:ind w:left="360"/>
    </w:pPr>
    <w:rPr>
      <w:rFonts w:ascii="Arial" w:hAnsi="Arial" w:cs="Arial"/>
    </w:rPr>
  </w:style>
  <w:style w:type="paragraph" w:customStyle="1" w:styleId="Oznakadokumenta">
    <w:name w:val="Oznaka dokumenta"/>
    <w:basedOn w:val="Navaden"/>
    <w:rsid w:val="00077E6D"/>
    <w:pPr>
      <w:keepNext/>
      <w:keepLines/>
      <w:spacing w:before="400" w:after="120" w:line="240" w:lineRule="atLeast"/>
      <w:ind w:left="-840"/>
    </w:pPr>
    <w:rPr>
      <w:rFonts w:ascii="Arial" w:hAnsi="Arial"/>
      <w:b/>
      <w:spacing w:val="-100"/>
      <w:kern w:val="28"/>
      <w:sz w:val="108"/>
      <w:szCs w:val="20"/>
    </w:rPr>
  </w:style>
  <w:style w:type="paragraph" w:customStyle="1" w:styleId="Normal3">
    <w:name w:val="Normal3"/>
    <w:rsid w:val="00077E6D"/>
    <w:pPr>
      <w:spacing w:after="240"/>
      <w:ind w:left="1134"/>
      <w:jc w:val="both"/>
    </w:pPr>
    <w:rPr>
      <w:rFonts w:ascii="Arial" w:hAnsi="Arial"/>
      <w:sz w:val="22"/>
    </w:rPr>
  </w:style>
  <w:style w:type="character" w:styleId="tevilkastrani">
    <w:name w:val="page number"/>
    <w:basedOn w:val="Privzetapisavaodstavka"/>
    <w:rsid w:val="00077E6D"/>
  </w:style>
  <w:style w:type="paragraph" w:styleId="Zgradbadokumenta">
    <w:name w:val="Document Map"/>
    <w:basedOn w:val="Navaden"/>
    <w:semiHidden/>
    <w:rsid w:val="00077E6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Telo">
    <w:name w:val="Telo"/>
    <w:basedOn w:val="Telobesedila"/>
    <w:link w:val="TeloZnak"/>
    <w:qFormat/>
    <w:rsid w:val="00077E6D"/>
    <w:pPr>
      <w:keepLines/>
      <w:spacing w:before="240" w:after="0"/>
      <w:jc w:val="both"/>
    </w:pPr>
    <w:rPr>
      <w:i/>
      <w:szCs w:val="20"/>
    </w:rPr>
  </w:style>
  <w:style w:type="paragraph" w:customStyle="1" w:styleId="font5">
    <w:name w:val="font5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25">
    <w:name w:val="xl25"/>
    <w:basedOn w:val="Navaden"/>
    <w:rsid w:val="00077E6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avaden"/>
    <w:rsid w:val="00077E6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avaden"/>
    <w:rsid w:val="00077E6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29">
    <w:name w:val="xl29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30">
    <w:name w:val="xl30"/>
    <w:basedOn w:val="Navaden"/>
    <w:rsid w:val="00077E6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b/>
      <w:bCs/>
    </w:rPr>
  </w:style>
  <w:style w:type="paragraph" w:customStyle="1" w:styleId="xl33">
    <w:name w:val="xl33"/>
    <w:basedOn w:val="Navaden"/>
    <w:rsid w:val="00077E6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avaden"/>
    <w:rsid w:val="00077E6D"/>
    <w:pP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</w:rPr>
  </w:style>
  <w:style w:type="paragraph" w:customStyle="1" w:styleId="xl35">
    <w:name w:val="xl35"/>
    <w:basedOn w:val="Navaden"/>
    <w:rsid w:val="00077E6D"/>
    <w:pPr>
      <w:spacing w:before="100" w:beforeAutospacing="1" w:after="100" w:afterAutospacing="1"/>
      <w:jc w:val="right"/>
    </w:pPr>
    <w:rPr>
      <w:rFonts w:ascii="Arial" w:eastAsia="Arial Unicode MS" w:hAnsi="Arial" w:cs="Arial Unicode MS"/>
      <w:sz w:val="16"/>
      <w:szCs w:val="16"/>
    </w:rPr>
  </w:style>
  <w:style w:type="paragraph" w:customStyle="1" w:styleId="xl36">
    <w:name w:val="xl36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b/>
      <w:bCs/>
      <w:color w:val="008000"/>
    </w:rPr>
  </w:style>
  <w:style w:type="paragraph" w:customStyle="1" w:styleId="xl37">
    <w:name w:val="xl37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b/>
      <w:bCs/>
      <w:color w:val="008000"/>
    </w:rPr>
  </w:style>
  <w:style w:type="paragraph" w:customStyle="1" w:styleId="xl38">
    <w:name w:val="xl38"/>
    <w:basedOn w:val="Navaden"/>
    <w:rsid w:val="00077E6D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color w:val="0000FF"/>
    </w:rPr>
  </w:style>
  <w:style w:type="paragraph" w:customStyle="1" w:styleId="xl39">
    <w:name w:val="xl39"/>
    <w:basedOn w:val="Navaden"/>
    <w:rsid w:val="00077E6D"/>
    <w:pPr>
      <w:spacing w:before="100" w:beforeAutospacing="1" w:after="100" w:afterAutospacing="1"/>
      <w:jc w:val="center"/>
    </w:pPr>
    <w:rPr>
      <w:rFonts w:ascii="Arial" w:eastAsia="Arial Unicode MS" w:hAnsi="Arial" w:cs="Arial Unicode MS"/>
      <w:color w:val="0000FF"/>
    </w:rPr>
  </w:style>
  <w:style w:type="paragraph" w:customStyle="1" w:styleId="xl40">
    <w:name w:val="xl40"/>
    <w:basedOn w:val="Navaden"/>
    <w:rsid w:val="00077E6D"/>
    <w:pPr>
      <w:spacing w:before="100" w:beforeAutospacing="1" w:after="100" w:afterAutospacing="1"/>
      <w:jc w:val="center"/>
    </w:pPr>
    <w:rPr>
      <w:rFonts w:ascii="Arial" w:eastAsia="Arial Unicode MS" w:hAnsi="Arial" w:cs="Arial Unicode MS"/>
    </w:rPr>
  </w:style>
  <w:style w:type="paragraph" w:customStyle="1" w:styleId="xl41">
    <w:name w:val="xl41"/>
    <w:basedOn w:val="Navaden"/>
    <w:rsid w:val="00077E6D"/>
    <w:pP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color w:val="008000"/>
    </w:rPr>
  </w:style>
  <w:style w:type="paragraph" w:customStyle="1" w:styleId="xl42">
    <w:name w:val="xl42"/>
    <w:basedOn w:val="Navaden"/>
    <w:rsid w:val="00077E6D"/>
    <w:pPr>
      <w:spacing w:before="100" w:beforeAutospacing="1" w:after="100" w:afterAutospacing="1"/>
      <w:jc w:val="right"/>
    </w:pPr>
    <w:rPr>
      <w:rFonts w:ascii="Arial" w:eastAsia="Arial Unicode MS" w:hAnsi="Arial" w:cs="Arial Unicode MS"/>
      <w:b/>
      <w:bCs/>
      <w:color w:val="808080"/>
    </w:rPr>
  </w:style>
  <w:style w:type="paragraph" w:customStyle="1" w:styleId="xl43">
    <w:name w:val="xl43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b/>
      <w:bCs/>
      <w:color w:val="808080"/>
    </w:rPr>
  </w:style>
  <w:style w:type="paragraph" w:customStyle="1" w:styleId="xl44">
    <w:name w:val="xl44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color w:val="808080"/>
    </w:rPr>
  </w:style>
  <w:style w:type="paragraph" w:customStyle="1" w:styleId="xl45">
    <w:name w:val="xl45"/>
    <w:basedOn w:val="Navaden"/>
    <w:rsid w:val="00077E6D"/>
    <w:pPr>
      <w:spacing w:before="100" w:beforeAutospacing="1" w:after="100" w:afterAutospacing="1"/>
      <w:ind w:firstLineChars="100" w:firstLine="100"/>
    </w:pPr>
    <w:rPr>
      <w:rFonts w:ascii="Arial" w:eastAsia="Arial Unicode MS" w:hAnsi="Arial" w:cs="Arial Unicode MS"/>
      <w:sz w:val="16"/>
      <w:szCs w:val="16"/>
    </w:rPr>
  </w:style>
  <w:style w:type="paragraph" w:customStyle="1" w:styleId="xl46">
    <w:name w:val="xl46"/>
    <w:basedOn w:val="Navaden"/>
    <w:rsid w:val="00077E6D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  <w:b/>
      <w:bCs/>
      <w:color w:val="808080"/>
    </w:rPr>
  </w:style>
  <w:style w:type="paragraph" w:customStyle="1" w:styleId="xl48">
    <w:name w:val="xl48"/>
    <w:basedOn w:val="Navaden"/>
    <w:rsid w:val="00077E6D"/>
    <w:pPr>
      <w:spacing w:before="100" w:beforeAutospacing="1" w:after="100" w:afterAutospacing="1"/>
      <w:jc w:val="right"/>
    </w:pPr>
    <w:rPr>
      <w:rFonts w:ascii="Arial" w:eastAsia="Arial Unicode MS" w:hAnsi="Arial" w:cs="Arial Unicode MS"/>
      <w:color w:val="808080"/>
    </w:rPr>
  </w:style>
  <w:style w:type="paragraph" w:customStyle="1" w:styleId="xl49">
    <w:name w:val="xl49"/>
    <w:basedOn w:val="Navaden"/>
    <w:rsid w:val="00077E6D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50">
    <w:name w:val="xl50"/>
    <w:basedOn w:val="Navaden"/>
    <w:rsid w:val="00077E6D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customStyle="1" w:styleId="xl51">
    <w:name w:val="xl51"/>
    <w:basedOn w:val="Navaden"/>
    <w:rsid w:val="00077E6D"/>
    <w:pPr>
      <w:spacing w:before="100" w:beforeAutospacing="1" w:after="100" w:afterAutospacing="1"/>
    </w:pPr>
    <w:rPr>
      <w:rFonts w:ascii="Arial" w:eastAsia="Arial Unicode MS" w:hAnsi="Arial" w:cs="Arial Unicode MS"/>
    </w:rPr>
  </w:style>
  <w:style w:type="paragraph" w:customStyle="1" w:styleId="odstavek">
    <w:name w:val="odstavek"/>
    <w:basedOn w:val="Navaden"/>
    <w:rsid w:val="00077E6D"/>
    <w:pPr>
      <w:spacing w:before="60" w:after="60" w:line="312" w:lineRule="auto"/>
      <w:jc w:val="both"/>
    </w:pPr>
    <w:rPr>
      <w:rFonts w:ascii="Arial" w:hAnsi="Arial"/>
      <w:szCs w:val="20"/>
      <w:lang w:val="en-GB"/>
    </w:rPr>
  </w:style>
  <w:style w:type="paragraph" w:customStyle="1" w:styleId="PREDIZMEREnaslov">
    <w:name w:val="PREDIZMERE naslov"/>
    <w:rsid w:val="00077E6D"/>
    <w:pPr>
      <w:spacing w:before="120" w:line="240" w:lineRule="atLeast"/>
      <w:ind w:left="720" w:hanging="720"/>
    </w:pPr>
    <w:rPr>
      <w:rFonts w:ascii="Courier" w:hAnsi="Courier"/>
      <w:b/>
      <w:caps/>
      <w:sz w:val="24"/>
      <w:lang w:val="en-US"/>
    </w:rPr>
  </w:style>
  <w:style w:type="character" w:customStyle="1" w:styleId="SlogKrepko">
    <w:name w:val="Slog Krepko"/>
    <w:rsid w:val="00373D42"/>
    <w:rPr>
      <w:rFonts w:ascii="Times New Roman" w:hAnsi="Times New Roman"/>
      <w:b/>
      <w:bCs/>
      <w:sz w:val="24"/>
    </w:rPr>
  </w:style>
  <w:style w:type="paragraph" w:customStyle="1" w:styleId="Telobesedila21">
    <w:name w:val="Telo besedila 21"/>
    <w:basedOn w:val="Navaden"/>
    <w:rsid w:val="00156A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pacing w:val="-5"/>
      <w:szCs w:val="20"/>
      <w:u w:val="single"/>
    </w:rPr>
  </w:style>
  <w:style w:type="paragraph" w:customStyle="1" w:styleId="0tekst">
    <w:name w:val="0tekst"/>
    <w:rsid w:val="00156ACE"/>
    <w:pPr>
      <w:spacing w:line="200" w:lineRule="atLeast"/>
      <w:ind w:firstLine="397"/>
      <w:jc w:val="both"/>
    </w:pPr>
    <w:rPr>
      <w:rFonts w:ascii="NimbusSanDEE" w:hAnsi="NimbusSanDEE"/>
      <w:color w:val="000000"/>
      <w:sz w:val="19"/>
      <w:lang w:val="en-US"/>
    </w:rPr>
  </w:style>
  <w:style w:type="table" w:customStyle="1" w:styleId="Tabelamrea1">
    <w:name w:val="Tabela – mreža1"/>
    <w:basedOn w:val="Navadnatabela"/>
    <w:rsid w:val="00E84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ipombasklic1">
    <w:name w:val="Pripomba – sklic1"/>
    <w:rsid w:val="00484482"/>
    <w:rPr>
      <w:sz w:val="16"/>
      <w:szCs w:val="16"/>
    </w:rPr>
  </w:style>
  <w:style w:type="paragraph" w:customStyle="1" w:styleId="Pripombabesedilo1">
    <w:name w:val="Pripomba – besedilo1"/>
    <w:basedOn w:val="Navaden"/>
    <w:link w:val="PripombabesediloZnak"/>
    <w:rsid w:val="00484482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link w:val="ZadevapripombeZnak"/>
    <w:rsid w:val="00484482"/>
    <w:rPr>
      <w:b/>
      <w:bCs/>
    </w:rPr>
  </w:style>
  <w:style w:type="paragraph" w:styleId="Besedilooblaka">
    <w:name w:val="Balloon Text"/>
    <w:basedOn w:val="Navaden"/>
    <w:link w:val="BesedilooblakaZnak"/>
    <w:rsid w:val="00484482"/>
    <w:rPr>
      <w:rFonts w:ascii="Tahoma" w:hAnsi="Tahoma" w:cs="Tahoma"/>
      <w:sz w:val="16"/>
      <w:szCs w:val="16"/>
    </w:rPr>
  </w:style>
  <w:style w:type="character" w:customStyle="1" w:styleId="GolobesediloZnak">
    <w:name w:val="Golo besedilo Znak"/>
    <w:link w:val="Golobesedilo"/>
    <w:uiPriority w:val="99"/>
    <w:rsid w:val="00A17740"/>
    <w:rPr>
      <w:rFonts w:ascii="Courier New" w:hAnsi="Courier New" w:cs="Courier New"/>
    </w:rPr>
  </w:style>
  <w:style w:type="character" w:customStyle="1" w:styleId="Naslov8Znak">
    <w:name w:val="Naslov 8 Znak"/>
    <w:link w:val="Naslov8"/>
    <w:rsid w:val="007124B4"/>
    <w:rPr>
      <w:rFonts w:ascii="Arial" w:hAnsi="Arial"/>
      <w:b/>
      <w:sz w:val="24"/>
    </w:rPr>
  </w:style>
  <w:style w:type="character" w:customStyle="1" w:styleId="Naslov9Znak">
    <w:name w:val="Naslov 9 Znak"/>
    <w:link w:val="Naslov9"/>
    <w:rsid w:val="007124B4"/>
    <w:rPr>
      <w:rFonts w:ascii="Arial" w:hAnsi="Arial"/>
      <w:sz w:val="24"/>
    </w:rPr>
  </w:style>
  <w:style w:type="paragraph" w:customStyle="1" w:styleId="Preformatted">
    <w:name w:val="Preformatted"/>
    <w:basedOn w:val="Navaden"/>
    <w:rsid w:val="007124B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customStyle="1" w:styleId="H2">
    <w:name w:val="H2"/>
    <w:basedOn w:val="Navaden"/>
    <w:next w:val="Navaden"/>
    <w:rsid w:val="007124B4"/>
    <w:pPr>
      <w:keepNext/>
      <w:widowControl w:val="0"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ZU">
    <w:name w:val="Z_U"/>
    <w:basedOn w:val="Navaden"/>
    <w:rsid w:val="007124B4"/>
    <w:rPr>
      <w:rFonts w:ascii="Arial" w:hAnsi="Arial"/>
      <w:b/>
      <w:sz w:val="16"/>
      <w:szCs w:val="20"/>
      <w:lang w:val="fr-FR"/>
    </w:rPr>
  </w:style>
  <w:style w:type="paragraph" w:customStyle="1" w:styleId="Rub3">
    <w:name w:val="Rub3"/>
    <w:basedOn w:val="Navaden"/>
    <w:next w:val="Navaden"/>
    <w:rsid w:val="007124B4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1">
    <w:name w:val="Rub1"/>
    <w:basedOn w:val="Navaden"/>
    <w:rsid w:val="007124B4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Rub2">
    <w:name w:val="Rub2"/>
    <w:basedOn w:val="Navaden"/>
    <w:next w:val="Navaden"/>
    <w:rsid w:val="007124B4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4">
    <w:name w:val="Rub4"/>
    <w:basedOn w:val="Navaden"/>
    <w:next w:val="Navaden"/>
    <w:rsid w:val="007124B4"/>
    <w:pPr>
      <w:tabs>
        <w:tab w:val="left" w:pos="709"/>
      </w:tabs>
    </w:pPr>
    <w:rPr>
      <w:b/>
      <w:i/>
      <w:sz w:val="20"/>
      <w:szCs w:val="20"/>
      <w:lang w:val="en-GB"/>
    </w:rPr>
  </w:style>
  <w:style w:type="paragraph" w:customStyle="1" w:styleId="Navaden1">
    <w:name w:val="Navaden1"/>
    <w:basedOn w:val="Rub3"/>
    <w:rsid w:val="007124B4"/>
    <w:pPr>
      <w:ind w:left="705" w:hanging="705"/>
    </w:pPr>
    <w:rPr>
      <w:i w:val="0"/>
    </w:rPr>
  </w:style>
  <w:style w:type="paragraph" w:styleId="Napis">
    <w:name w:val="caption"/>
    <w:basedOn w:val="Navaden"/>
    <w:next w:val="Navaden"/>
    <w:qFormat/>
    <w:rsid w:val="007124B4"/>
    <w:pPr>
      <w:jc w:val="both"/>
    </w:pPr>
    <w:rPr>
      <w:i/>
      <w:sz w:val="22"/>
      <w:szCs w:val="20"/>
    </w:rPr>
  </w:style>
  <w:style w:type="paragraph" w:styleId="Oznaenseznam">
    <w:name w:val="List Bullet"/>
    <w:basedOn w:val="Navaden"/>
    <w:rsid w:val="007124B4"/>
    <w:pPr>
      <w:numPr>
        <w:numId w:val="3"/>
      </w:numPr>
      <w:jc w:val="both"/>
    </w:pPr>
  </w:style>
  <w:style w:type="paragraph" w:customStyle="1" w:styleId="CVITEXT">
    <w:name w:val="CVI TEXT"/>
    <w:basedOn w:val="Navaden"/>
    <w:rsid w:val="007124B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logNaslov1Arial13pt">
    <w:name w:val="Slog Naslov 1 + Arial 13 pt"/>
    <w:basedOn w:val="Naslov1"/>
    <w:rsid w:val="007124B4"/>
    <w:pPr>
      <w:tabs>
        <w:tab w:val="num" w:pos="720"/>
      </w:tabs>
      <w:spacing w:before="360" w:after="240"/>
      <w:ind w:left="720" w:hanging="360"/>
      <w:jc w:val="both"/>
    </w:pPr>
    <w:rPr>
      <w:sz w:val="26"/>
    </w:rPr>
  </w:style>
  <w:style w:type="paragraph" w:customStyle="1" w:styleId="Default">
    <w:name w:val="Default"/>
    <w:rsid w:val="007124B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en">
    <w:name w:val="člen"/>
    <w:basedOn w:val="Navaden"/>
    <w:rsid w:val="007124B4"/>
    <w:pPr>
      <w:jc w:val="center"/>
    </w:pPr>
    <w:rPr>
      <w:sz w:val="20"/>
      <w:szCs w:val="20"/>
    </w:rPr>
  </w:style>
  <w:style w:type="paragraph" w:customStyle="1" w:styleId="DefaultText">
    <w:name w:val="Default Text"/>
    <w:basedOn w:val="Navaden"/>
    <w:rsid w:val="007124B4"/>
    <w:rPr>
      <w:sz w:val="20"/>
      <w:szCs w:val="20"/>
    </w:rPr>
  </w:style>
  <w:style w:type="paragraph" w:customStyle="1" w:styleId="SlogKrepkoNasredini">
    <w:name w:val="Slog Krepko Na sredini"/>
    <w:basedOn w:val="Navaden"/>
    <w:rsid w:val="007124B4"/>
    <w:pPr>
      <w:spacing w:before="240"/>
      <w:jc w:val="center"/>
    </w:pPr>
    <w:rPr>
      <w:b/>
      <w:bCs/>
      <w:szCs w:val="20"/>
    </w:rPr>
  </w:style>
  <w:style w:type="paragraph" w:customStyle="1" w:styleId="Zadeva">
    <w:name w:val="Zadeva"/>
    <w:basedOn w:val="Navaden"/>
    <w:rsid w:val="007124B4"/>
    <w:pPr>
      <w:spacing w:after="240"/>
    </w:pPr>
    <w:rPr>
      <w:i/>
      <w:iCs/>
      <w:szCs w:val="20"/>
    </w:rPr>
  </w:style>
  <w:style w:type="paragraph" w:customStyle="1" w:styleId="Slog1">
    <w:name w:val="Slog1"/>
    <w:basedOn w:val="Navaden"/>
    <w:qFormat/>
    <w:rsid w:val="007124B4"/>
    <w:pPr>
      <w:keepNext/>
      <w:widowControl w:val="0"/>
      <w:numPr>
        <w:ilvl w:val="1"/>
        <w:numId w:val="4"/>
      </w:numPr>
      <w:autoSpaceDE w:val="0"/>
      <w:autoSpaceDN w:val="0"/>
      <w:adjustRightInd w:val="0"/>
      <w:spacing w:before="360" w:after="160"/>
      <w:ind w:hanging="792"/>
      <w:outlineLvl w:val="0"/>
    </w:pPr>
    <w:rPr>
      <w:b/>
      <w:bCs/>
      <w:caps/>
    </w:rPr>
  </w:style>
  <w:style w:type="paragraph" w:customStyle="1" w:styleId="Slog2">
    <w:name w:val="Slog2"/>
    <w:basedOn w:val="Navaden"/>
    <w:qFormat/>
    <w:rsid w:val="007124B4"/>
    <w:pPr>
      <w:numPr>
        <w:numId w:val="4"/>
      </w:numPr>
      <w:spacing w:before="360" w:after="360"/>
      <w:jc w:val="both"/>
    </w:pPr>
    <w:rPr>
      <w:b/>
      <w:bCs/>
      <w:caps/>
      <w:szCs w:val="20"/>
    </w:rPr>
  </w:style>
  <w:style w:type="paragraph" w:styleId="Odstavekseznama">
    <w:name w:val="List Paragraph"/>
    <w:aliases w:val="Naslov2a,Naslov2,za tekst,Odstavek seznama_IP,Graf,Alineje,Seznam_IP_1,naslov 1,1st level - Bullet List Paragraph,Bullets,Glenture - List Paragraph,Lettre d'introduction,List 1 Paragraph,List Paragraph1,Paragrafo elenco,Resume Title,lp1"/>
    <w:basedOn w:val="Navaden"/>
    <w:link w:val="OdstavekseznamaZnak"/>
    <w:uiPriority w:val="34"/>
    <w:qFormat/>
    <w:rsid w:val="007124B4"/>
    <w:pPr>
      <w:ind w:left="708"/>
    </w:pPr>
    <w:rPr>
      <w:szCs w:val="20"/>
    </w:rPr>
  </w:style>
  <w:style w:type="character" w:customStyle="1" w:styleId="BesedilooblakaZnak">
    <w:name w:val="Besedilo oblačka Znak"/>
    <w:link w:val="Besedilooblaka"/>
    <w:rsid w:val="007124B4"/>
    <w:rPr>
      <w:rFonts w:ascii="Tahoma" w:hAnsi="Tahoma" w:cs="Tahoma"/>
      <w:sz w:val="16"/>
      <w:szCs w:val="16"/>
    </w:rPr>
  </w:style>
  <w:style w:type="paragraph" w:customStyle="1" w:styleId="Poglavje1">
    <w:name w:val="Poglavje 1"/>
    <w:basedOn w:val="Telobesedila"/>
    <w:rsid w:val="007124B4"/>
    <w:pPr>
      <w:numPr>
        <w:numId w:val="5"/>
      </w:numPr>
      <w:spacing w:after="0"/>
      <w:jc w:val="both"/>
    </w:pPr>
    <w:rPr>
      <w:rFonts w:ascii="Arial" w:hAnsi="Arial"/>
      <w:b/>
      <w:i/>
      <w:sz w:val="20"/>
    </w:rPr>
  </w:style>
  <w:style w:type="paragraph" w:customStyle="1" w:styleId="Poglavje2">
    <w:name w:val="Poglavje 2"/>
    <w:basedOn w:val="Telobesedila"/>
    <w:rsid w:val="007124B4"/>
    <w:pPr>
      <w:numPr>
        <w:ilvl w:val="1"/>
        <w:numId w:val="5"/>
      </w:numPr>
      <w:spacing w:after="0"/>
      <w:jc w:val="both"/>
    </w:pPr>
    <w:rPr>
      <w:rFonts w:ascii="Arial" w:hAnsi="Arial"/>
      <w:b/>
      <w:sz w:val="20"/>
      <w:szCs w:val="20"/>
    </w:rPr>
  </w:style>
  <w:style w:type="paragraph" w:customStyle="1" w:styleId="Poglavje3">
    <w:name w:val="Poglavje 3"/>
    <w:basedOn w:val="Telobesedila"/>
    <w:rsid w:val="007124B4"/>
    <w:pPr>
      <w:numPr>
        <w:ilvl w:val="2"/>
        <w:numId w:val="5"/>
      </w:numPr>
      <w:spacing w:after="0"/>
      <w:jc w:val="both"/>
    </w:pPr>
    <w:rPr>
      <w:rFonts w:ascii="Arial" w:hAnsi="Arial"/>
      <w:b/>
      <w:sz w:val="20"/>
      <w:szCs w:val="20"/>
    </w:rPr>
  </w:style>
  <w:style w:type="character" w:customStyle="1" w:styleId="Komentar-besediloZnak">
    <w:name w:val="Komentar - besedilo Znak"/>
    <w:rsid w:val="007124B4"/>
  </w:style>
  <w:style w:type="character" w:customStyle="1" w:styleId="PripombabesediloZnak">
    <w:name w:val="Pripomba – besedilo Znak"/>
    <w:link w:val="Pripombabesedilo1"/>
    <w:rsid w:val="007124B4"/>
  </w:style>
  <w:style w:type="character" w:customStyle="1" w:styleId="ZadevapripombeZnak">
    <w:name w:val="Zadeva pripombe Znak"/>
    <w:link w:val="Zadevapripombe1"/>
    <w:rsid w:val="007124B4"/>
    <w:rPr>
      <w:b/>
      <w:bCs/>
    </w:rPr>
  </w:style>
  <w:style w:type="character" w:customStyle="1" w:styleId="Telobesedila2Znak">
    <w:name w:val="Telo besedila 2 Znak"/>
    <w:link w:val="Telobesedila2"/>
    <w:rsid w:val="00A555D3"/>
    <w:rPr>
      <w:rFonts w:ascii="InterstateCE-Light" w:hAnsi="InterstateCE-Light"/>
      <w:szCs w:val="24"/>
    </w:rPr>
  </w:style>
  <w:style w:type="character" w:customStyle="1" w:styleId="NogaZnak">
    <w:name w:val="Noga Znak"/>
    <w:link w:val="Noga"/>
    <w:rsid w:val="00A555D3"/>
    <w:rPr>
      <w:rFonts w:ascii="InterstateCE-Light" w:hAnsi="InterstateCE-Light"/>
      <w:szCs w:val="24"/>
    </w:rPr>
  </w:style>
  <w:style w:type="character" w:customStyle="1" w:styleId="NaslovZnak">
    <w:name w:val="Naslov Znak"/>
    <w:aliases w:val="Naslov1 Znak"/>
    <w:link w:val="Naslov"/>
    <w:rsid w:val="003D508D"/>
    <w:rPr>
      <w:rFonts w:ascii="Arial" w:hAnsi="Arial" w:cs="Arial"/>
      <w:b/>
      <w:bCs/>
      <w:kern w:val="32"/>
      <w:sz w:val="32"/>
      <w:szCs w:val="32"/>
    </w:rPr>
  </w:style>
  <w:style w:type="table" w:customStyle="1" w:styleId="Tabelaelegantna1">
    <w:name w:val="Tabela – elegantna1"/>
    <w:basedOn w:val="Navadnatabela"/>
    <w:rsid w:val="001022D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vadensplet">
    <w:name w:val="Normal (Web)"/>
    <w:basedOn w:val="Navaden"/>
    <w:unhideWhenUsed/>
    <w:rsid w:val="00B04913"/>
    <w:pPr>
      <w:spacing w:after="210"/>
    </w:pPr>
    <w:rPr>
      <w:color w:val="333333"/>
      <w:sz w:val="18"/>
      <w:szCs w:val="18"/>
    </w:rPr>
  </w:style>
  <w:style w:type="paragraph" w:customStyle="1" w:styleId="BodyText22">
    <w:name w:val="Body Text 22"/>
    <w:basedOn w:val="Navaden"/>
    <w:rsid w:val="00E8562D"/>
    <w:pPr>
      <w:ind w:left="360"/>
      <w:jc w:val="both"/>
    </w:pPr>
    <w:rPr>
      <w:rFonts w:ascii="Arial" w:hAnsi="Arial"/>
      <w:sz w:val="22"/>
      <w:szCs w:val="20"/>
      <w:lang w:val="en-US"/>
    </w:rPr>
  </w:style>
  <w:style w:type="paragraph" w:customStyle="1" w:styleId="Telobesedila31">
    <w:name w:val="Telo besedila 31"/>
    <w:basedOn w:val="Navaden"/>
    <w:rsid w:val="00DB617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character" w:styleId="Pripombasklic">
    <w:name w:val="annotation reference"/>
    <w:uiPriority w:val="99"/>
    <w:rsid w:val="000C3903"/>
    <w:rPr>
      <w:sz w:val="16"/>
      <w:szCs w:val="16"/>
    </w:rPr>
  </w:style>
  <w:style w:type="paragraph" w:styleId="Pripombabesedilo">
    <w:name w:val="annotation text"/>
    <w:basedOn w:val="Navaden"/>
    <w:link w:val="PripombabesediloZnak1"/>
    <w:uiPriority w:val="99"/>
    <w:rsid w:val="000C3903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rsid w:val="000C3903"/>
  </w:style>
  <w:style w:type="paragraph" w:styleId="Zadevapripombe">
    <w:name w:val="annotation subject"/>
    <w:basedOn w:val="Pripombabesedilo"/>
    <w:next w:val="Pripombabesedilo"/>
    <w:link w:val="ZadevapripombeZnak1"/>
    <w:rsid w:val="00090D89"/>
    <w:rPr>
      <w:b/>
      <w:bCs/>
    </w:rPr>
  </w:style>
  <w:style w:type="character" w:customStyle="1" w:styleId="ZadevapripombeZnak1">
    <w:name w:val="Zadeva pripombe Znak1"/>
    <w:basedOn w:val="PripombabesediloZnak1"/>
    <w:link w:val="Zadevapripombe"/>
    <w:rsid w:val="00090D89"/>
    <w:rPr>
      <w:b/>
      <w:bCs/>
    </w:rPr>
  </w:style>
  <w:style w:type="character" w:customStyle="1" w:styleId="TeloZnak">
    <w:name w:val="Telo Znak"/>
    <w:link w:val="Telo"/>
    <w:uiPriority w:val="99"/>
    <w:qFormat/>
    <w:locked/>
    <w:rsid w:val="00150471"/>
    <w:rPr>
      <w:i/>
      <w:sz w:val="24"/>
    </w:rPr>
  </w:style>
  <w:style w:type="table" w:styleId="Tabelamrea">
    <w:name w:val="Table Grid"/>
    <w:basedOn w:val="Navadnatabela"/>
    <w:uiPriority w:val="59"/>
    <w:rsid w:val="007F7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">
    <w:name w:val="Glava Znak"/>
    <w:aliases w:val="E-PVO-glava Znak,Header-PR Znak"/>
    <w:link w:val="Glava"/>
    <w:rsid w:val="00AC1595"/>
    <w:rPr>
      <w:rFonts w:ascii="InterstateCE-Light" w:hAnsi="InterstateCE-Light"/>
      <w:szCs w:val="24"/>
    </w:rPr>
  </w:style>
  <w:style w:type="character" w:styleId="Krepko">
    <w:name w:val="Strong"/>
    <w:basedOn w:val="Privzetapisavaodstavka"/>
    <w:uiPriority w:val="22"/>
    <w:qFormat/>
    <w:rsid w:val="00BA4410"/>
    <w:rPr>
      <w:b/>
      <w:bCs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207523"/>
    <w:rPr>
      <w:sz w:val="24"/>
      <w:szCs w:val="24"/>
    </w:rPr>
  </w:style>
  <w:style w:type="character" w:customStyle="1" w:styleId="OdstavekseznamaZnak">
    <w:name w:val="Odstavek seznama Znak"/>
    <w:aliases w:val="Naslov2a Znak,Naslov2 Znak,za tekst Znak,Odstavek seznama_IP Znak,Graf Znak,Alineje Znak,Seznam_IP_1 Znak,naslov 1 Znak,1st level - Bullet List Paragraph Znak,Bullets Znak,Glenture - List Paragraph Znak,Lettre d'introduction Znak"/>
    <w:basedOn w:val="Privzetapisavaodstavka"/>
    <w:link w:val="Odstavekseznama"/>
    <w:uiPriority w:val="34"/>
    <w:qFormat/>
    <w:rsid w:val="009A7CD3"/>
    <w:rPr>
      <w:sz w:val="24"/>
    </w:rPr>
  </w:style>
  <w:style w:type="character" w:customStyle="1" w:styleId="A5">
    <w:name w:val="A5"/>
    <w:uiPriority w:val="99"/>
    <w:rsid w:val="009A7CD3"/>
    <w:rPr>
      <w:color w:val="00000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A0665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character" w:customStyle="1" w:styleId="goohl3">
    <w:name w:val="goohl3"/>
    <w:basedOn w:val="Privzetapisavaodstavka"/>
    <w:rsid w:val="002D531A"/>
  </w:style>
  <w:style w:type="character" w:customStyle="1" w:styleId="goohl1">
    <w:name w:val="goohl1"/>
    <w:basedOn w:val="Privzetapisavaodstavka"/>
    <w:rsid w:val="002D531A"/>
  </w:style>
  <w:style w:type="character" w:customStyle="1" w:styleId="goohl0">
    <w:name w:val="goohl0"/>
    <w:basedOn w:val="Privzetapisavaodstavka"/>
    <w:rsid w:val="002D531A"/>
  </w:style>
  <w:style w:type="character" w:styleId="Poudarek">
    <w:name w:val="Emphasis"/>
    <w:basedOn w:val="Privzetapisavaodstavka"/>
    <w:uiPriority w:val="20"/>
    <w:qFormat/>
    <w:rsid w:val="00223A28"/>
    <w:rPr>
      <w:b/>
      <w:bCs/>
      <w:i w:val="0"/>
      <w:iCs w:val="0"/>
    </w:rPr>
  </w:style>
  <w:style w:type="character" w:customStyle="1" w:styleId="st1">
    <w:name w:val="st1"/>
    <w:basedOn w:val="Privzetapisavaodstavka"/>
    <w:rsid w:val="00223A28"/>
  </w:style>
  <w:style w:type="paragraph" w:customStyle="1" w:styleId="PODPODNASLOV">
    <w:name w:val="PODPODNASLOV"/>
    <w:uiPriority w:val="99"/>
    <w:rsid w:val="00117A96"/>
    <w:pPr>
      <w:numPr>
        <w:numId w:val="7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="MS ??" w:hAnsi="Trebuchet MS"/>
      <w:caps/>
      <w:color w:val="7F7F7F"/>
    </w:rPr>
  </w:style>
  <w:style w:type="paragraph" w:customStyle="1" w:styleId="Sklic-vrstica">
    <w:name w:val="Sklic- vrstica"/>
    <w:basedOn w:val="Telobesedila"/>
    <w:rsid w:val="00AA7861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Naslov3Znak">
    <w:name w:val="Naslov 3 Znak"/>
    <w:basedOn w:val="Privzetapisavaodstavka"/>
    <w:link w:val="Naslov3"/>
    <w:rsid w:val="003D508D"/>
    <w:rPr>
      <w:rFonts w:cs="Arial"/>
      <w:b/>
      <w:bCs/>
      <w:sz w:val="24"/>
      <w:szCs w:val="26"/>
    </w:rPr>
  </w:style>
  <w:style w:type="character" w:customStyle="1" w:styleId="Naslov1Znak">
    <w:name w:val="Naslov 1 Znak"/>
    <w:aliases w:val=" Znak Znak Znak"/>
    <w:basedOn w:val="Privzetapisavaodstavka"/>
    <w:link w:val="Naslov1"/>
    <w:rsid w:val="00625359"/>
    <w:rPr>
      <w:rFonts w:ascii="Arial" w:hAnsi="Arial" w:cs="Arial"/>
      <w:b/>
      <w:bCs/>
      <w:kern w:val="32"/>
      <w:sz w:val="32"/>
      <w:szCs w:val="32"/>
    </w:rPr>
  </w:style>
  <w:style w:type="table" w:customStyle="1" w:styleId="NormalTablePHPDOCX">
    <w:name w:val="Normal Table PHPDOCX"/>
    <w:uiPriority w:val="99"/>
    <w:semiHidden/>
    <w:unhideWhenUsed/>
    <w:qFormat/>
    <w:rsid w:val="0096540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f">
    <w:name w:val="Paragraf"/>
    <w:basedOn w:val="Navaden"/>
    <w:link w:val="ParagrafChar"/>
    <w:qFormat/>
    <w:rsid w:val="0096540E"/>
    <w:pPr>
      <w:spacing w:before="120" w:after="120" w:line="276" w:lineRule="auto"/>
    </w:pPr>
    <w:rPr>
      <w:rFonts w:ascii="Helvetica" w:eastAsiaTheme="minorHAnsi" w:hAnsi="Helvetica" w:cstheme="minorBidi"/>
      <w:sz w:val="18"/>
      <w:szCs w:val="18"/>
      <w:lang w:eastAsia="en-US"/>
    </w:rPr>
  </w:style>
  <w:style w:type="character" w:customStyle="1" w:styleId="ParagrafChar">
    <w:name w:val="Paragraf Char"/>
    <w:basedOn w:val="Privzetapisavaodstavka"/>
    <w:link w:val="Paragraf"/>
    <w:rsid w:val="0096540E"/>
    <w:rPr>
      <w:rFonts w:ascii="Helvetica" w:eastAsiaTheme="minorHAnsi" w:hAnsi="Helvetica" w:cstheme="minorBidi"/>
      <w:sz w:val="18"/>
      <w:szCs w:val="18"/>
      <w:lang w:eastAsia="en-US"/>
    </w:rPr>
  </w:style>
  <w:style w:type="paragraph" w:customStyle="1" w:styleId="full-imagesmall-text">
    <w:name w:val="full-image__small-text"/>
    <w:basedOn w:val="Navaden"/>
    <w:rsid w:val="00E739BB"/>
    <w:pPr>
      <w:spacing w:before="100" w:beforeAutospacing="1" w:after="100" w:afterAutospacing="1"/>
    </w:pPr>
    <w:rPr>
      <w:rFonts w:ascii="BisnodeSans-Regular" w:hAnsi="BisnodeSans-Regular"/>
      <w:sz w:val="42"/>
      <w:szCs w:val="42"/>
    </w:rPr>
  </w:style>
  <w:style w:type="paragraph" w:customStyle="1" w:styleId="1">
    <w:name w:val="1"/>
    <w:basedOn w:val="Navaden"/>
    <w:rsid w:val="000B5EC6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Kazalovsebine4">
    <w:name w:val="toc 4"/>
    <w:basedOn w:val="Navaden"/>
    <w:next w:val="Navaden"/>
    <w:autoRedefine/>
    <w:unhideWhenUsed/>
    <w:rsid w:val="009913DD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Kazalovsebine5">
    <w:name w:val="toc 5"/>
    <w:basedOn w:val="Navaden"/>
    <w:next w:val="Navaden"/>
    <w:autoRedefine/>
    <w:unhideWhenUsed/>
    <w:rsid w:val="009913DD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Kazalovsebine6">
    <w:name w:val="toc 6"/>
    <w:basedOn w:val="Navaden"/>
    <w:next w:val="Navaden"/>
    <w:autoRedefine/>
    <w:unhideWhenUsed/>
    <w:rsid w:val="009913DD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Kazalovsebine7">
    <w:name w:val="toc 7"/>
    <w:basedOn w:val="Navaden"/>
    <w:next w:val="Navaden"/>
    <w:autoRedefine/>
    <w:unhideWhenUsed/>
    <w:rsid w:val="009913DD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Kazalovsebine8">
    <w:name w:val="toc 8"/>
    <w:basedOn w:val="Navaden"/>
    <w:next w:val="Navaden"/>
    <w:autoRedefine/>
    <w:unhideWhenUsed/>
    <w:rsid w:val="009913DD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Kazalovsebine9">
    <w:name w:val="toc 9"/>
    <w:basedOn w:val="Navaden"/>
    <w:next w:val="Navaden"/>
    <w:autoRedefine/>
    <w:unhideWhenUsed/>
    <w:rsid w:val="009913DD"/>
    <w:pPr>
      <w:ind w:left="1920"/>
    </w:pPr>
    <w:rPr>
      <w:rFonts w:asciiTheme="minorHAnsi" w:hAnsiTheme="minorHAnsi" w:cstheme="minorHAnsi"/>
      <w:sz w:val="20"/>
      <w:szCs w:val="20"/>
    </w:rPr>
  </w:style>
  <w:style w:type="paragraph" w:styleId="Revizija">
    <w:name w:val="Revision"/>
    <w:hidden/>
    <w:uiPriority w:val="99"/>
    <w:semiHidden/>
    <w:rsid w:val="0059481F"/>
    <w:rPr>
      <w:sz w:val="24"/>
      <w:szCs w:val="24"/>
    </w:rPr>
  </w:style>
  <w:style w:type="paragraph" w:customStyle="1" w:styleId="len0">
    <w:name w:val="len"/>
    <w:basedOn w:val="Navaden"/>
    <w:rsid w:val="005303CB"/>
    <w:pPr>
      <w:spacing w:before="100" w:beforeAutospacing="1" w:after="100" w:afterAutospacing="1"/>
    </w:pPr>
  </w:style>
  <w:style w:type="paragraph" w:customStyle="1" w:styleId="lennaslov">
    <w:name w:val="lennaslov"/>
    <w:basedOn w:val="Navaden"/>
    <w:rsid w:val="005303CB"/>
    <w:pPr>
      <w:spacing w:before="100" w:beforeAutospacing="1" w:after="100" w:afterAutospacing="1"/>
    </w:pPr>
  </w:style>
  <w:style w:type="paragraph" w:customStyle="1" w:styleId="tevilnatoka">
    <w:name w:val="tevilnatoka"/>
    <w:basedOn w:val="Navaden"/>
    <w:rsid w:val="005303CB"/>
    <w:pPr>
      <w:spacing w:before="100" w:beforeAutospacing="1" w:after="100" w:afterAutospacing="1"/>
    </w:pPr>
  </w:style>
  <w:style w:type="paragraph" w:customStyle="1" w:styleId="alineazaodstavkom">
    <w:name w:val="alineazaodstavkom"/>
    <w:basedOn w:val="Navaden"/>
    <w:rsid w:val="005303CB"/>
    <w:pPr>
      <w:spacing w:before="100" w:beforeAutospacing="1" w:after="100" w:afterAutospacing="1"/>
    </w:pPr>
  </w:style>
  <w:style w:type="paragraph" w:customStyle="1" w:styleId="Navaden2">
    <w:name w:val="Navaden_2"/>
    <w:basedOn w:val="Normal1"/>
    <w:link w:val="Navaden2Znak"/>
    <w:qFormat/>
    <w:rsid w:val="00224616"/>
    <w:pPr>
      <w:numPr>
        <w:ilvl w:val="0"/>
      </w:numPr>
      <w:spacing w:after="0"/>
      <w:ind w:left="1135" w:hanging="851"/>
    </w:pPr>
    <w:rPr>
      <w:rFonts w:ascii="Times New Roman" w:eastAsia="Arial" w:hAnsi="Times New Roman"/>
      <w:sz w:val="24"/>
      <w:szCs w:val="24"/>
    </w:rPr>
  </w:style>
  <w:style w:type="character" w:customStyle="1" w:styleId="Navaden2Znak">
    <w:name w:val="Navaden_2 Znak"/>
    <w:link w:val="Navaden2"/>
    <w:rsid w:val="00224616"/>
    <w:rPr>
      <w:rFonts w:eastAsia="Arial"/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3237FC"/>
    <w:rPr>
      <w:color w:val="808080"/>
    </w:rPr>
  </w:style>
  <w:style w:type="paragraph" w:customStyle="1" w:styleId="Odstavekseznama1">
    <w:name w:val="Odstavek seznama1"/>
    <w:basedOn w:val="Navaden"/>
    <w:rsid w:val="00974514"/>
    <w:pPr>
      <w:ind w:left="708"/>
    </w:pPr>
    <w:rPr>
      <w:szCs w:val="20"/>
    </w:rPr>
  </w:style>
  <w:style w:type="paragraph" w:customStyle="1" w:styleId="Natevanjestevilkami1">
    <w:name w:val="Naštevanje s številkami 1"/>
    <w:rsid w:val="005C3171"/>
    <w:pPr>
      <w:numPr>
        <w:numId w:val="39"/>
      </w:numPr>
      <w:spacing w:before="120" w:after="160" w:line="260" w:lineRule="atLeast"/>
      <w:jc w:val="both"/>
    </w:pPr>
    <w:rPr>
      <w:rFonts w:ascii="Arial" w:hAnsi="Arial"/>
      <w:b/>
      <w:bCs/>
      <w:smallCaps/>
      <w:sz w:val="22"/>
      <w:szCs w:val="28"/>
      <w:lang w:eastAsia="en-US"/>
    </w:rPr>
  </w:style>
  <w:style w:type="paragraph" w:customStyle="1" w:styleId="Natevanjestevilkami2">
    <w:name w:val="Naštevanje s številkami 2"/>
    <w:basedOn w:val="Natevanjestevilkami1"/>
    <w:rsid w:val="005C31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rsid w:val="005C31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rsid w:val="005C31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rsid w:val="005C31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rsid w:val="005C31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rsid w:val="005C31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rsid w:val="005C31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rsid w:val="005C31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5C3171"/>
    <w:pPr>
      <w:numPr>
        <w:numId w:val="38"/>
      </w:numPr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346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1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5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11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3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7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406877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66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52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6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8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77227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06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1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03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6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06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881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71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4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8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6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1196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2088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20288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900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07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6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234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8187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2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6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338217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59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58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6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7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56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1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80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14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8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641528F8134349BF0D62B699697FF2" ma:contentTypeVersion="6" ma:contentTypeDescription="Ustvari nov dokument." ma:contentTypeScope="" ma:versionID="660cdd70ad52a044cb82813b72022f72">
  <xsd:schema xmlns:xsd="http://www.w3.org/2001/XMLSchema" xmlns:xs="http://www.w3.org/2001/XMLSchema" xmlns:p="http://schemas.microsoft.com/office/2006/metadata/properties" xmlns:ns2="50047c90-e20e-4e4e-b933-13ead292e884" xmlns:ns3="ade72bb0-b7c7-48a0-bde2-1e8863d29352" targetNamespace="http://schemas.microsoft.com/office/2006/metadata/properties" ma:root="true" ma:fieldsID="c3288dec75f517f8da315310f7e41cea" ns2:_="" ns3:_="">
    <xsd:import namespace="50047c90-e20e-4e4e-b933-13ead292e884"/>
    <xsd:import namespace="ade72bb0-b7c7-48a0-bde2-1e8863d293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047c90-e20e-4e4e-b933-13ead292e8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2bb0-b7c7-48a0-bde2-1e8863d293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F72DF-CDB6-4603-8E8C-FE87AA397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047c90-e20e-4e4e-b933-13ead292e884"/>
    <ds:schemaRef ds:uri="ade72bb0-b7c7-48a0-bde2-1e8863d293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37233-4B6F-4F1F-970F-031836E0A7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50E64C-4B5E-4004-86B0-00DCCFCF12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98A515-77D5-4DAF-983D-B7AD1398B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414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Naziv naročnika</vt:lpstr>
    </vt:vector>
  </TitlesOfParts>
  <Company>Slovenske zeleznice</Company>
  <LinksUpToDate>false</LinksUpToDate>
  <CharactersWithSpaces>2842</CharactersWithSpaces>
  <SharedDoc>false</SharedDoc>
  <HLinks>
    <vt:vector size="102" baseType="variant">
      <vt:variant>
        <vt:i4>6946877</vt:i4>
      </vt:variant>
      <vt:variant>
        <vt:i4>48</vt:i4>
      </vt:variant>
      <vt:variant>
        <vt:i4>0</vt:i4>
      </vt:variant>
      <vt:variant>
        <vt:i4>5</vt:i4>
      </vt:variant>
      <vt:variant>
        <vt:lpwstr>http://www.uradni-list.si/1/objava.jsp?urlid=201022&amp;objava=901</vt:lpwstr>
      </vt:variant>
      <vt:variant>
        <vt:lpwstr/>
      </vt:variant>
      <vt:variant>
        <vt:i4>7471152</vt:i4>
      </vt:variant>
      <vt:variant>
        <vt:i4>45</vt:i4>
      </vt:variant>
      <vt:variant>
        <vt:i4>0</vt:i4>
      </vt:variant>
      <vt:variant>
        <vt:i4>5</vt:i4>
      </vt:variant>
      <vt:variant>
        <vt:lpwstr>http://www.uradni-list.si/1/objava.jsp?urlid=200870&amp;objava=3025%20</vt:lpwstr>
      </vt:variant>
      <vt:variant>
        <vt:lpwstr/>
      </vt:variant>
      <vt:variant>
        <vt:i4>6750268</vt:i4>
      </vt:variant>
      <vt:variant>
        <vt:i4>42</vt:i4>
      </vt:variant>
      <vt:variant>
        <vt:i4>0</vt:i4>
      </vt:variant>
      <vt:variant>
        <vt:i4>5</vt:i4>
      </vt:variant>
      <vt:variant>
        <vt:lpwstr>http://www.uradni-list.si/1/objava.jsp?urlid=200727&amp;objava=1351</vt:lpwstr>
      </vt:variant>
      <vt:variant>
        <vt:lpwstr/>
      </vt:variant>
      <vt:variant>
        <vt:i4>131155</vt:i4>
      </vt:variant>
      <vt:variant>
        <vt:i4>39</vt:i4>
      </vt:variant>
      <vt:variant>
        <vt:i4>0</vt:i4>
      </vt:variant>
      <vt:variant>
        <vt:i4>5</vt:i4>
      </vt:variant>
      <vt:variant>
        <vt:lpwstr>http://www.uradni-list.si/1/objava.jsp?urlid=201059&amp;stevilka=3296</vt:lpwstr>
      </vt:variant>
      <vt:variant>
        <vt:lpwstr/>
      </vt:variant>
      <vt:variant>
        <vt:i4>655446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http://www.uradni-list.si/1/objava.jsp?urlid=201137&amp;stevilka=1850</vt:lpwstr>
      </vt:variant>
      <vt:variant>
        <vt:lpwstr/>
      </vt:variant>
      <vt:variant>
        <vt:i4>458842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http://www.uradni-list.si/1/objava.jsp?urlid=201022&amp;stevilka=901</vt:lpwstr>
      </vt:variant>
      <vt:variant>
        <vt:lpwstr/>
      </vt:variant>
      <vt:variant>
        <vt:i4>655440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http://www.uradni-list.si/1/objava.jsp?urlid=200870&amp;stevilka=3025</vt:lpwstr>
      </vt:variant>
      <vt:variant>
        <vt:lpwstr/>
      </vt:variant>
      <vt:variant>
        <vt:i4>655451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http://www.uradni-list.si/1/objava.jsp?urlid=200727&amp;stevilka=1351</vt:lpwstr>
      </vt:variant>
      <vt:variant>
        <vt:lpwstr/>
      </vt:variant>
      <vt:variant>
        <vt:i4>655453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http://www.uradni-list.si/1/objava.jsp?urlid=201111&amp;stevilka=452</vt:lpwstr>
      </vt:variant>
      <vt:variant>
        <vt:lpwstr/>
      </vt:variant>
      <vt:variant>
        <vt:i4>65628</vt:i4>
      </vt:variant>
      <vt:variant>
        <vt:i4>21</vt:i4>
      </vt:variant>
      <vt:variant>
        <vt:i4>0</vt:i4>
      </vt:variant>
      <vt:variant>
        <vt:i4>5</vt:i4>
      </vt:variant>
      <vt:variant>
        <vt:lpwstr>http://www.uradni-list.si/1/objava.jsp?urlid=201111&amp;stevilka=449</vt:lpwstr>
      </vt:variant>
      <vt:variant>
        <vt:lpwstr/>
      </vt:variant>
      <vt:variant>
        <vt:i4>83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http://www.uradni-list.si/1/objava.jsp?urlid=201178&amp;stevilka=3294</vt:lpwstr>
      </vt:variant>
      <vt:variant>
        <vt:lpwstr/>
      </vt:variant>
      <vt:variant>
        <vt:i4>917591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http://www.uradni-list.si/1/objava.jsp?urlid=201118&amp;stevilka=765</vt:lpwstr>
      </vt:variant>
      <vt:variant>
        <vt:lpwstr/>
      </vt:variant>
      <vt:variant>
        <vt:i4>852063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http://www.uradni-list.si/1/objava.jsp?urlid=201113&amp;stevilka=554</vt:lpwstr>
      </vt:variant>
      <vt:variant>
        <vt:lpwstr/>
      </vt:variant>
      <vt:variant>
        <vt:i4>262232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http://www.uradni-list.si/1/objava.jsp?urlid=201085&amp;stevilka=4552</vt:lpwstr>
      </vt:variant>
      <vt:variant>
        <vt:lpwstr/>
      </vt:variant>
      <vt:variant>
        <vt:i4>852049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http://www.uradni-list.si/1/objava.jsp?urlid=201010&amp;stevilka=392</vt:lpwstr>
      </vt:variant>
      <vt:variant>
        <vt:lpwstr/>
      </vt:variant>
      <vt:variant>
        <vt:i4>983123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http://www.uradni-list.si/1/objava.jsp?urlid=200985&amp;stevilka=3787</vt:lpwstr>
      </vt:variant>
      <vt:variant>
        <vt:lpwstr/>
      </vt:variant>
      <vt:variant>
        <vt:i4>983127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http://www.uradni-list.si/1/objava.jsp?urlid=200933&amp;stevilka=1510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naročnika</dc:title>
  <dc:creator>nemox</dc:creator>
  <cp:lastModifiedBy>Marjana Žerdin</cp:lastModifiedBy>
  <cp:revision>15</cp:revision>
  <cp:lastPrinted>2023-12-05T08:26:00Z</cp:lastPrinted>
  <dcterms:created xsi:type="dcterms:W3CDTF">2025-06-17T10:56:00Z</dcterms:created>
  <dcterms:modified xsi:type="dcterms:W3CDTF">2025-06-19T11:02:00Z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0x0101000F641528F8134349BF0D62B699697FF2</vt:lpwstr>
  </property>
</Properties>
</file>