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C53CA" w14:textId="77777777" w:rsidR="00545869" w:rsidRPr="002E413B" w:rsidRDefault="00545869" w:rsidP="00545869">
      <w:pPr>
        <w:spacing w:after="160" w:line="259" w:lineRule="auto"/>
        <w:jc w:val="center"/>
        <w:rPr>
          <w:rFonts w:ascii="Calibri" w:eastAsia="Times New Roman" w:hAnsi="Calibri" w:cs="Calibri"/>
          <w:b/>
          <w:sz w:val="32"/>
          <w:szCs w:val="32"/>
          <w:lang w:eastAsia="sl-SI"/>
        </w:rPr>
      </w:pPr>
      <w:r w:rsidRPr="002E413B">
        <w:rPr>
          <w:rFonts w:ascii="Calibri" w:eastAsia="Times New Roman" w:hAnsi="Calibri" w:cs="Calibri"/>
          <w:b/>
          <w:sz w:val="32"/>
          <w:szCs w:val="32"/>
          <w:lang w:eastAsia="sl-SI"/>
        </w:rPr>
        <w:t>DOKUMENTACIJA V ZVEZI Z ODDAJO JAVNEGA NAROČILA</w:t>
      </w:r>
    </w:p>
    <w:p w14:paraId="2F47507D" w14:textId="77777777" w:rsidR="00545869" w:rsidRPr="002E413B" w:rsidRDefault="00545869" w:rsidP="00545869">
      <w:pPr>
        <w:spacing w:after="160" w:line="259" w:lineRule="auto"/>
        <w:jc w:val="center"/>
        <w:rPr>
          <w:rFonts w:ascii="Calibri" w:eastAsia="Times New Roman" w:hAnsi="Calibri" w:cs="Calibri"/>
          <w:sz w:val="32"/>
          <w:szCs w:val="32"/>
          <w:lang w:eastAsia="sl-SI"/>
        </w:rPr>
      </w:pPr>
    </w:p>
    <w:p w14:paraId="5DE798A9" w14:textId="77777777" w:rsidR="00545869" w:rsidRPr="002E413B" w:rsidRDefault="00545869" w:rsidP="00545869">
      <w:pPr>
        <w:spacing w:after="0" w:line="288" w:lineRule="auto"/>
        <w:jc w:val="center"/>
        <w:rPr>
          <w:rFonts w:ascii="Calibri" w:eastAsia="Times New Roman" w:hAnsi="Calibri" w:cs="Calibri"/>
          <w:b/>
          <w:sz w:val="32"/>
          <w:szCs w:val="32"/>
          <w:lang w:eastAsia="sl-SI"/>
        </w:rPr>
      </w:pPr>
      <w:r w:rsidRPr="002E413B">
        <w:rPr>
          <w:rFonts w:ascii="Calibri" w:eastAsia="Times New Roman" w:hAnsi="Calibri" w:cs="Calibri"/>
          <w:b/>
          <w:sz w:val="32"/>
          <w:szCs w:val="32"/>
          <w:lang w:eastAsia="sl-SI"/>
        </w:rPr>
        <w:t xml:space="preserve">PREDMET JAVNEGA NAROČILA: </w:t>
      </w:r>
      <w:r>
        <w:rPr>
          <w:rFonts w:ascii="Calibri" w:eastAsia="Times New Roman" w:hAnsi="Calibri" w:cs="Calibri"/>
          <w:b/>
          <w:sz w:val="32"/>
          <w:szCs w:val="32"/>
          <w:lang w:eastAsia="sl-SI"/>
        </w:rPr>
        <w:t>BLAGO</w:t>
      </w:r>
    </w:p>
    <w:p w14:paraId="18D86FA7" w14:textId="77777777" w:rsidR="00545869" w:rsidRPr="002E413B" w:rsidRDefault="00545869" w:rsidP="00545869">
      <w:pPr>
        <w:spacing w:after="0" w:line="288" w:lineRule="auto"/>
        <w:jc w:val="center"/>
        <w:rPr>
          <w:rFonts w:ascii="Calibri" w:eastAsia="Times New Roman" w:hAnsi="Calibri" w:cs="Calibri"/>
          <w:b/>
          <w:sz w:val="32"/>
          <w:szCs w:val="32"/>
          <w:lang w:eastAsia="sl-SI"/>
        </w:rPr>
      </w:pPr>
    </w:p>
    <w:p w14:paraId="42400E7E" w14:textId="77777777" w:rsidR="00545869" w:rsidRDefault="00545869" w:rsidP="00545869">
      <w:pPr>
        <w:spacing w:after="0" w:line="288" w:lineRule="auto"/>
        <w:jc w:val="center"/>
        <w:rPr>
          <w:rFonts w:ascii="Calibri" w:eastAsia="Times New Roman" w:hAnsi="Calibri" w:cs="Calibri"/>
          <w:b/>
          <w:bCs/>
          <w:color w:val="000000"/>
          <w:sz w:val="32"/>
          <w:szCs w:val="32"/>
          <w:lang w:eastAsia="sl-SI"/>
        </w:rPr>
      </w:pPr>
      <w:r>
        <w:rPr>
          <w:rFonts w:ascii="Calibri" w:eastAsia="Times New Roman" w:hAnsi="Calibri" w:cs="Calibri"/>
          <w:b/>
          <w:bCs/>
          <w:color w:val="000000"/>
          <w:sz w:val="32"/>
          <w:szCs w:val="32"/>
          <w:lang w:eastAsia="sl-SI"/>
        </w:rPr>
        <w:t>ZDRAVILA, MEDICINSKI PRIPOMOČKI, PREHRANSKA DOPOLNILA, OTROŠKO MLEKO</w:t>
      </w:r>
    </w:p>
    <w:p w14:paraId="079EE532" w14:textId="77777777" w:rsidR="00BE660F" w:rsidRDefault="00BE660F" w:rsidP="00545869">
      <w:pPr>
        <w:spacing w:after="0" w:line="288" w:lineRule="auto"/>
        <w:jc w:val="center"/>
        <w:rPr>
          <w:rFonts w:ascii="Calibri" w:eastAsia="Times New Roman" w:hAnsi="Calibri" w:cs="Calibri"/>
          <w:b/>
          <w:bCs/>
          <w:color w:val="000000"/>
          <w:sz w:val="32"/>
          <w:szCs w:val="32"/>
          <w:lang w:eastAsia="sl-SI"/>
        </w:rPr>
      </w:pPr>
    </w:p>
    <w:p w14:paraId="17FC9D3E" w14:textId="1D905A1C" w:rsidR="00BE660F" w:rsidRPr="00BE660F" w:rsidRDefault="00BE660F" w:rsidP="00BE660F">
      <w:pPr>
        <w:spacing w:after="0" w:line="288" w:lineRule="auto"/>
        <w:jc w:val="center"/>
        <w:rPr>
          <w:rFonts w:ascii="Calibri" w:eastAsia="Times New Roman" w:hAnsi="Calibri" w:cs="Calibri"/>
          <w:b/>
          <w:bCs/>
          <w:color w:val="000000"/>
          <w:sz w:val="32"/>
          <w:szCs w:val="32"/>
          <w:lang w:eastAsia="sl-SI"/>
        </w:rPr>
      </w:pPr>
      <w:r w:rsidRPr="00BE660F">
        <w:rPr>
          <w:rFonts w:ascii="Calibri" w:eastAsia="Times New Roman" w:hAnsi="Calibri" w:cs="Calibri"/>
          <w:b/>
          <w:bCs/>
          <w:color w:val="000000"/>
          <w:sz w:val="32"/>
          <w:szCs w:val="32"/>
          <w:lang w:eastAsia="sl-SI"/>
        </w:rPr>
        <w:t>ODPRTI POSTOPEK (40. člen ZJN-3)</w:t>
      </w:r>
    </w:p>
    <w:p w14:paraId="2E78D3C9" w14:textId="77777777" w:rsidR="00545869" w:rsidRPr="002E413B" w:rsidRDefault="00545869" w:rsidP="00545869">
      <w:pPr>
        <w:spacing w:after="0" w:line="288" w:lineRule="auto"/>
        <w:jc w:val="center"/>
        <w:rPr>
          <w:rFonts w:ascii="Calibri" w:eastAsia="Times New Roman" w:hAnsi="Calibri" w:cs="Calibri"/>
          <w:b/>
          <w:sz w:val="32"/>
          <w:szCs w:val="32"/>
          <w:lang w:eastAsia="sl-SI"/>
        </w:rPr>
      </w:pPr>
    </w:p>
    <w:p w14:paraId="6C61A1F4" w14:textId="77777777" w:rsidR="00545869" w:rsidRPr="002E413B" w:rsidRDefault="00545869" w:rsidP="00545869">
      <w:pPr>
        <w:spacing w:after="0" w:line="288" w:lineRule="auto"/>
        <w:jc w:val="both"/>
        <w:rPr>
          <w:rFonts w:ascii="Calibri" w:eastAsia="Times New Roman" w:hAnsi="Calibri" w:cs="Calibri"/>
          <w:b/>
          <w:sz w:val="24"/>
          <w:szCs w:val="24"/>
          <w:lang w:eastAsia="sl-SI"/>
        </w:rPr>
      </w:pPr>
    </w:p>
    <w:p w14:paraId="788F08F8" w14:textId="77777777" w:rsidR="00545869" w:rsidRPr="002E413B" w:rsidRDefault="00545869" w:rsidP="00545869">
      <w:pPr>
        <w:spacing w:after="0" w:line="240" w:lineRule="auto"/>
        <w:jc w:val="both"/>
        <w:rPr>
          <w:rFonts w:ascii="Calibri" w:eastAsia="Times New Roman" w:hAnsi="Calibri" w:cs="Calibri"/>
          <w:b/>
          <w:sz w:val="24"/>
          <w:szCs w:val="24"/>
          <w:lang w:eastAsia="sl-SI"/>
        </w:rPr>
      </w:pPr>
      <w:r w:rsidRPr="002E413B">
        <w:rPr>
          <w:rFonts w:ascii="Calibri" w:eastAsia="Times New Roman" w:hAnsi="Calibri" w:cs="Calibri"/>
          <w:b/>
          <w:sz w:val="24"/>
          <w:szCs w:val="24"/>
          <w:lang w:eastAsia="sl-SI"/>
        </w:rPr>
        <w:t xml:space="preserve">Javno naročilo je objavljeno na portalu javnih naročil.  </w:t>
      </w:r>
    </w:p>
    <w:p w14:paraId="225811B3" w14:textId="77777777" w:rsidR="00545869" w:rsidRPr="002E413B" w:rsidRDefault="00545869" w:rsidP="00545869">
      <w:pPr>
        <w:spacing w:after="0" w:line="240" w:lineRule="auto"/>
        <w:jc w:val="both"/>
        <w:rPr>
          <w:rFonts w:ascii="Calibri" w:eastAsia="Times New Roman" w:hAnsi="Calibri" w:cs="Calibri"/>
          <w:b/>
          <w:sz w:val="24"/>
          <w:szCs w:val="24"/>
          <w:lang w:eastAsia="sl-SI"/>
        </w:rPr>
      </w:pPr>
    </w:p>
    <w:p w14:paraId="0300974C" w14:textId="77777777" w:rsidR="00545869" w:rsidRPr="002E413B" w:rsidRDefault="00545869" w:rsidP="00545869">
      <w:pPr>
        <w:spacing w:after="0" w:line="240" w:lineRule="auto"/>
        <w:jc w:val="both"/>
        <w:rPr>
          <w:rFonts w:ascii="Calibri" w:eastAsia="Times New Roman" w:hAnsi="Calibri" w:cs="Calibri"/>
          <w:b/>
          <w:sz w:val="24"/>
          <w:szCs w:val="24"/>
          <w:highlight w:val="green"/>
          <w:lang w:eastAsia="sl-SI"/>
        </w:rPr>
      </w:pPr>
    </w:p>
    <w:p w14:paraId="48B8DF5A" w14:textId="033EB83B" w:rsidR="00545869" w:rsidRPr="002E413B" w:rsidRDefault="00545869" w:rsidP="00545869">
      <w:pPr>
        <w:spacing w:after="0" w:line="240" w:lineRule="auto"/>
        <w:jc w:val="both"/>
        <w:rPr>
          <w:rFonts w:ascii="Calibri" w:eastAsia="Times New Roman" w:hAnsi="Calibri" w:cs="Calibri"/>
          <w:b/>
          <w:sz w:val="24"/>
          <w:szCs w:val="24"/>
          <w:lang w:eastAsia="sl-SI"/>
        </w:rPr>
      </w:pPr>
      <w:r w:rsidRPr="002E413B">
        <w:rPr>
          <w:rFonts w:ascii="Calibri" w:eastAsia="Times New Roman" w:hAnsi="Calibri" w:cs="Calibri"/>
          <w:b/>
          <w:sz w:val="24"/>
          <w:szCs w:val="24"/>
          <w:lang w:eastAsia="sl-SI"/>
        </w:rPr>
        <w:t xml:space="preserve">Naročnikova številka javnega naročila: </w:t>
      </w:r>
      <w:r w:rsidR="00E74BDF">
        <w:rPr>
          <w:rFonts w:ascii="Calibri" w:eastAsia="Times New Roman" w:hAnsi="Calibri" w:cs="Calibri"/>
          <w:b/>
          <w:sz w:val="24"/>
          <w:szCs w:val="24"/>
          <w:lang w:eastAsia="sl-SI"/>
        </w:rPr>
        <w:t>6</w:t>
      </w:r>
      <w:r w:rsidRPr="002E413B">
        <w:rPr>
          <w:rFonts w:ascii="Calibri" w:eastAsia="Times New Roman" w:hAnsi="Calibri" w:cs="Calibri"/>
          <w:b/>
          <w:sz w:val="24"/>
          <w:szCs w:val="24"/>
          <w:lang w:eastAsia="sl-SI"/>
        </w:rPr>
        <w:t>-JNOP/202</w:t>
      </w:r>
      <w:r w:rsidR="00E74BDF">
        <w:rPr>
          <w:rFonts w:ascii="Calibri" w:eastAsia="Times New Roman" w:hAnsi="Calibri" w:cs="Calibri"/>
          <w:b/>
          <w:sz w:val="24"/>
          <w:szCs w:val="24"/>
          <w:lang w:eastAsia="sl-SI"/>
        </w:rPr>
        <w:t>5</w:t>
      </w:r>
      <w:r w:rsidRPr="002E413B">
        <w:rPr>
          <w:rFonts w:ascii="Calibri" w:eastAsia="Times New Roman" w:hAnsi="Calibri" w:cs="Calibri"/>
          <w:b/>
          <w:sz w:val="24"/>
          <w:szCs w:val="24"/>
          <w:lang w:eastAsia="sl-SI"/>
        </w:rPr>
        <w:t>-</w:t>
      </w:r>
      <w:r>
        <w:rPr>
          <w:rFonts w:ascii="Calibri" w:eastAsia="Times New Roman" w:hAnsi="Calibri" w:cs="Calibri"/>
          <w:b/>
          <w:sz w:val="24"/>
          <w:szCs w:val="24"/>
          <w:lang w:eastAsia="sl-SI"/>
        </w:rPr>
        <w:t>B</w:t>
      </w:r>
    </w:p>
    <w:p w14:paraId="775D67FF" w14:textId="77777777" w:rsidR="00545869" w:rsidRPr="002E413B" w:rsidRDefault="00545869" w:rsidP="00545869">
      <w:pPr>
        <w:spacing w:after="0" w:line="240" w:lineRule="auto"/>
        <w:jc w:val="both"/>
        <w:rPr>
          <w:rFonts w:ascii="Calibri" w:eastAsia="Times New Roman" w:hAnsi="Calibri" w:cs="Calibri"/>
          <w:sz w:val="24"/>
          <w:szCs w:val="24"/>
          <w:lang w:eastAsia="sl-SI"/>
        </w:rPr>
      </w:pPr>
    </w:p>
    <w:p w14:paraId="556B8C7C" w14:textId="77777777" w:rsidR="00545869" w:rsidRPr="002E413B" w:rsidRDefault="00545869" w:rsidP="00545869">
      <w:pPr>
        <w:spacing w:after="0" w:line="240" w:lineRule="auto"/>
        <w:jc w:val="both"/>
        <w:rPr>
          <w:rFonts w:ascii="Calibri" w:eastAsia="Times New Roman" w:hAnsi="Calibri" w:cs="Calibri"/>
          <w:sz w:val="24"/>
          <w:szCs w:val="24"/>
          <w:lang w:eastAsia="sl-SI"/>
        </w:rPr>
      </w:pPr>
    </w:p>
    <w:p w14:paraId="19F94BCA" w14:textId="77777777" w:rsidR="00545869" w:rsidRPr="002E413B" w:rsidRDefault="00545869" w:rsidP="00545869">
      <w:p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Vsebina:</w:t>
      </w:r>
    </w:p>
    <w:p w14:paraId="0BDD3697" w14:textId="77777777" w:rsidR="00545869" w:rsidRPr="002E413B" w:rsidRDefault="00545869" w:rsidP="00545869">
      <w:pPr>
        <w:numPr>
          <w:ilvl w:val="0"/>
          <w:numId w:val="1"/>
        </w:numPr>
        <w:suppressAutoHyphen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Povabilo k predložitvi ponudbe;</w:t>
      </w:r>
    </w:p>
    <w:p w14:paraId="4083E6CB" w14:textId="77777777" w:rsidR="00545869" w:rsidRPr="002E413B" w:rsidRDefault="00545869" w:rsidP="00545869">
      <w:pPr>
        <w:numPr>
          <w:ilvl w:val="0"/>
          <w:numId w:val="1"/>
        </w:numPr>
        <w:suppressAutoHyphen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Navodila ponudnikom za izdelavo ponudbe;</w:t>
      </w:r>
    </w:p>
    <w:p w14:paraId="1F39CC78" w14:textId="77777777" w:rsidR="00545869" w:rsidRPr="002E413B" w:rsidRDefault="00545869" w:rsidP="00545869">
      <w:pPr>
        <w:numPr>
          <w:ilvl w:val="0"/>
          <w:numId w:val="1"/>
        </w:numPr>
        <w:suppressAutoHyphen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Podatki o ponudniku (OBR-1) ;</w:t>
      </w:r>
    </w:p>
    <w:p w14:paraId="0765DF74" w14:textId="77777777" w:rsidR="00545869" w:rsidRPr="002E413B" w:rsidRDefault="00545869" w:rsidP="00545869">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Izjava o sodelovanju s podizvajalci (OBR-2);</w:t>
      </w:r>
    </w:p>
    <w:p w14:paraId="6A3A2008" w14:textId="77777777" w:rsidR="00545869" w:rsidRPr="002E413B" w:rsidRDefault="00545869" w:rsidP="00545869">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Podatki o podizvajalcu (OBR-3);</w:t>
      </w:r>
    </w:p>
    <w:p w14:paraId="52EBCA44" w14:textId="77777777" w:rsidR="00545869" w:rsidRPr="002E413B" w:rsidRDefault="00545869" w:rsidP="00545869">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Predračun (OBR- 4);</w:t>
      </w:r>
    </w:p>
    <w:p w14:paraId="3ABB7A1B" w14:textId="77777777" w:rsidR="00545869" w:rsidRPr="002E413B" w:rsidRDefault="00545869" w:rsidP="00545869">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Vzorec pogodbe (OBR-5);</w:t>
      </w:r>
    </w:p>
    <w:p w14:paraId="45482AC3" w14:textId="77777777" w:rsidR="00545869" w:rsidRPr="002E413B" w:rsidRDefault="00545869" w:rsidP="00545869">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Soglasje za pridobitev potrdila iz kazenske evidence za pravne osebe (OBR-6);</w:t>
      </w:r>
    </w:p>
    <w:p w14:paraId="7C9D4338" w14:textId="77777777" w:rsidR="00545869" w:rsidRPr="002E413B" w:rsidRDefault="00545869" w:rsidP="00545869">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Soglasje za pridobitev potrdila iz kazenske evidence za fizične osebe (OBR -7);</w:t>
      </w:r>
    </w:p>
    <w:p w14:paraId="3828A704" w14:textId="77777777" w:rsidR="00545869" w:rsidRPr="002E413B" w:rsidRDefault="00545869" w:rsidP="00545869">
      <w:pPr>
        <w:numPr>
          <w:ilvl w:val="0"/>
          <w:numId w:val="1"/>
        </w:numPr>
        <w:suppressAutoHyphens/>
        <w:spacing w:after="0" w:line="240" w:lineRule="auto"/>
        <w:jc w:val="both"/>
        <w:rPr>
          <w:rFonts w:ascii="Calibri" w:eastAsia="Times New Roman" w:hAnsi="Calibri" w:cs="Calibri"/>
          <w:sz w:val="24"/>
          <w:szCs w:val="24"/>
          <w:lang w:eastAsia="ar-SA"/>
        </w:rPr>
      </w:pPr>
      <w:r w:rsidRPr="002E413B">
        <w:rPr>
          <w:rFonts w:ascii="Calibri" w:eastAsia="Times New Roman" w:hAnsi="Calibri" w:cs="Calibri"/>
          <w:sz w:val="24"/>
          <w:szCs w:val="24"/>
          <w:lang w:eastAsia="ar-SA"/>
        </w:rPr>
        <w:t>Izjava o posredovanju podatkov (OBR-8);</w:t>
      </w:r>
    </w:p>
    <w:p w14:paraId="0A9C1F0C" w14:textId="77777777" w:rsidR="00545869" w:rsidRPr="002E413B" w:rsidRDefault="00545869" w:rsidP="00545869">
      <w:pPr>
        <w:spacing w:after="0" w:line="240" w:lineRule="auto"/>
        <w:jc w:val="both"/>
        <w:rPr>
          <w:rFonts w:ascii="Calibri" w:eastAsia="Times New Roman" w:hAnsi="Calibri" w:cs="Calibri"/>
          <w:sz w:val="24"/>
          <w:szCs w:val="24"/>
          <w:highlight w:val="yellow"/>
          <w:lang w:eastAsia="sl-SI"/>
        </w:rPr>
      </w:pPr>
    </w:p>
    <w:p w14:paraId="225FB3A0" w14:textId="77777777" w:rsidR="00545869" w:rsidRPr="002E413B" w:rsidRDefault="00545869" w:rsidP="00545869">
      <w:pPr>
        <w:spacing w:after="0" w:line="240" w:lineRule="auto"/>
        <w:jc w:val="both"/>
        <w:rPr>
          <w:rFonts w:ascii="Calibri" w:eastAsia="Times New Roman" w:hAnsi="Calibri" w:cs="Calibri"/>
          <w:sz w:val="24"/>
          <w:szCs w:val="24"/>
          <w:highlight w:val="yellow"/>
          <w:lang w:eastAsia="sl-SI"/>
        </w:rPr>
      </w:pPr>
    </w:p>
    <w:p w14:paraId="4C7AD7AB" w14:textId="77777777" w:rsidR="00545869" w:rsidRPr="002E413B" w:rsidRDefault="00545869" w:rsidP="00545869">
      <w:p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Priloga:</w:t>
      </w:r>
    </w:p>
    <w:p w14:paraId="1FB08D18" w14:textId="77777777" w:rsidR="00545869" w:rsidRPr="002E413B" w:rsidRDefault="00545869" w:rsidP="00545869">
      <w:pPr>
        <w:numPr>
          <w:ilvl w:val="0"/>
          <w:numId w:val="2"/>
        </w:num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ESPD obrazec</w:t>
      </w:r>
    </w:p>
    <w:p w14:paraId="5321A09E" w14:textId="77777777" w:rsidR="00545869" w:rsidRPr="002E413B" w:rsidRDefault="00545869" w:rsidP="00545869">
      <w:pPr>
        <w:spacing w:after="0" w:line="240" w:lineRule="auto"/>
        <w:ind w:left="720"/>
        <w:jc w:val="both"/>
        <w:rPr>
          <w:rFonts w:ascii="Calibri" w:eastAsia="Times New Roman" w:hAnsi="Calibri" w:cs="Calibri"/>
          <w:sz w:val="24"/>
          <w:szCs w:val="24"/>
          <w:lang w:eastAsia="sl-SI"/>
        </w:rPr>
      </w:pPr>
    </w:p>
    <w:p w14:paraId="4C1BB181" w14:textId="77777777" w:rsidR="00545869" w:rsidRPr="002E413B" w:rsidRDefault="00545869" w:rsidP="00545869">
      <w:pPr>
        <w:spacing w:after="0" w:line="240" w:lineRule="auto"/>
        <w:ind w:left="720"/>
        <w:jc w:val="both"/>
        <w:rPr>
          <w:rFonts w:ascii="Calibri" w:eastAsia="Times New Roman" w:hAnsi="Calibri" w:cs="Calibri"/>
          <w:sz w:val="24"/>
          <w:szCs w:val="24"/>
          <w:lang w:eastAsia="sl-SI"/>
        </w:rPr>
      </w:pPr>
    </w:p>
    <w:p w14:paraId="5D756F1D" w14:textId="77777777" w:rsidR="00545869" w:rsidRPr="002E413B" w:rsidRDefault="00545869" w:rsidP="00545869">
      <w:pPr>
        <w:spacing w:after="0" w:line="240" w:lineRule="auto"/>
        <w:ind w:left="720"/>
        <w:jc w:val="both"/>
        <w:rPr>
          <w:rFonts w:ascii="Calibri" w:eastAsia="Times New Roman" w:hAnsi="Calibri" w:cs="Calibri"/>
          <w:sz w:val="24"/>
          <w:szCs w:val="24"/>
          <w:lang w:eastAsia="sl-SI"/>
        </w:rPr>
      </w:pPr>
    </w:p>
    <w:p w14:paraId="7D348FC9" w14:textId="77777777" w:rsidR="00545869" w:rsidRPr="002E413B" w:rsidRDefault="00545869" w:rsidP="00545869">
      <w:pPr>
        <w:spacing w:after="0" w:line="240" w:lineRule="auto"/>
        <w:ind w:left="720"/>
        <w:jc w:val="both"/>
        <w:rPr>
          <w:rFonts w:ascii="Calibri" w:eastAsia="Times New Roman" w:hAnsi="Calibri" w:cs="Calibri"/>
          <w:sz w:val="24"/>
          <w:szCs w:val="24"/>
          <w:lang w:eastAsia="sl-SI"/>
        </w:rPr>
      </w:pPr>
    </w:p>
    <w:p w14:paraId="647D1392" w14:textId="77777777" w:rsidR="00545869" w:rsidRPr="002E413B" w:rsidRDefault="00545869" w:rsidP="00545869">
      <w:pPr>
        <w:spacing w:after="0" w:line="240" w:lineRule="auto"/>
        <w:ind w:left="720"/>
        <w:jc w:val="both"/>
        <w:rPr>
          <w:rFonts w:ascii="Calibri" w:eastAsia="Times New Roman" w:hAnsi="Calibri" w:cs="Calibri"/>
          <w:sz w:val="24"/>
          <w:szCs w:val="24"/>
          <w:lang w:eastAsia="sl-SI"/>
        </w:rPr>
      </w:pPr>
    </w:p>
    <w:p w14:paraId="2D64A421" w14:textId="77777777" w:rsidR="00545869" w:rsidRPr="002E413B" w:rsidRDefault="00545869" w:rsidP="00545869">
      <w:pPr>
        <w:spacing w:after="0" w:line="240" w:lineRule="auto"/>
        <w:ind w:left="720"/>
        <w:jc w:val="both"/>
        <w:rPr>
          <w:rFonts w:ascii="Calibri" w:eastAsia="Times New Roman" w:hAnsi="Calibri" w:cs="Calibri"/>
          <w:sz w:val="24"/>
          <w:szCs w:val="24"/>
          <w:lang w:eastAsia="sl-SI"/>
        </w:rPr>
      </w:pPr>
    </w:p>
    <w:p w14:paraId="08F94289" w14:textId="77777777" w:rsidR="00545869" w:rsidRPr="002E413B" w:rsidRDefault="00545869" w:rsidP="00545869">
      <w:pPr>
        <w:spacing w:after="160" w:line="259" w:lineRule="auto"/>
        <w:ind w:left="7080"/>
        <w:jc w:val="both"/>
        <w:rPr>
          <w:rFonts w:ascii="Calibri" w:eastAsia="Times New Roman" w:hAnsi="Calibri" w:cs="Calibri"/>
          <w:sz w:val="32"/>
          <w:szCs w:val="32"/>
          <w:lang w:eastAsia="sl-SI"/>
        </w:rPr>
      </w:pPr>
    </w:p>
    <w:p w14:paraId="5D7A2C41" w14:textId="77777777" w:rsidR="00545869" w:rsidRPr="002E413B" w:rsidRDefault="00545869" w:rsidP="00545869">
      <w:pPr>
        <w:spacing w:after="160" w:line="259" w:lineRule="auto"/>
        <w:ind w:left="7080"/>
        <w:jc w:val="both"/>
        <w:rPr>
          <w:rFonts w:ascii="Calibri" w:eastAsia="Times New Roman" w:hAnsi="Calibri" w:cs="Calibri"/>
          <w:sz w:val="32"/>
          <w:szCs w:val="32"/>
          <w:lang w:eastAsia="sl-SI"/>
        </w:rPr>
      </w:pPr>
    </w:p>
    <w:p w14:paraId="33009314" w14:textId="77777777" w:rsidR="00545869" w:rsidRDefault="00545869" w:rsidP="00545869">
      <w:pPr>
        <w:spacing w:after="160" w:line="259" w:lineRule="auto"/>
        <w:ind w:left="7080"/>
        <w:jc w:val="both"/>
        <w:rPr>
          <w:rFonts w:ascii="Calibri" w:eastAsia="Times New Roman" w:hAnsi="Calibri" w:cs="Calibri"/>
          <w:sz w:val="32"/>
          <w:szCs w:val="32"/>
          <w:lang w:eastAsia="sl-SI"/>
        </w:rPr>
      </w:pPr>
    </w:p>
    <w:p w14:paraId="49051A41" w14:textId="77777777" w:rsidR="00E74BDF" w:rsidRDefault="00E74BDF" w:rsidP="00545869">
      <w:pPr>
        <w:spacing w:after="160" w:line="259" w:lineRule="auto"/>
        <w:ind w:left="7080"/>
        <w:jc w:val="both"/>
        <w:rPr>
          <w:rFonts w:ascii="Calibri" w:eastAsia="Times New Roman" w:hAnsi="Calibri" w:cs="Calibri"/>
          <w:sz w:val="32"/>
          <w:szCs w:val="32"/>
          <w:lang w:eastAsia="sl-SI"/>
        </w:rPr>
      </w:pPr>
    </w:p>
    <w:p w14:paraId="38173B76" w14:textId="77777777" w:rsidR="00545869" w:rsidRPr="00071411" w:rsidRDefault="00545869" w:rsidP="00545869">
      <w:pPr>
        <w:pBdr>
          <w:top w:val="single" w:sz="24" w:space="1" w:color="548DD4"/>
          <w:left w:val="single" w:sz="24" w:space="4" w:color="548DD4"/>
          <w:bottom w:val="single" w:sz="24" w:space="1" w:color="548DD4"/>
          <w:right w:val="single" w:sz="24" w:space="4" w:color="548DD4"/>
        </w:pBdr>
        <w:shd w:val="clear" w:color="auto" w:fill="548DD4"/>
        <w:suppressAutoHyphens/>
        <w:spacing w:before="360" w:after="0"/>
        <w:rPr>
          <w:rFonts w:eastAsia="Calibri" w:cstheme="minorHAnsi"/>
          <w:szCs w:val="24"/>
        </w:rPr>
      </w:pPr>
      <w:r w:rsidRPr="00071411">
        <w:rPr>
          <w:rFonts w:eastAsia="Calibri" w:cstheme="minorHAnsi"/>
          <w:b/>
          <w:color w:val="FFFFFF"/>
          <w:szCs w:val="24"/>
        </w:rPr>
        <w:t>Povabilo k predložitvi ponudbe</w:t>
      </w:r>
    </w:p>
    <w:p w14:paraId="6E50E57F" w14:textId="77777777" w:rsidR="00545869" w:rsidRDefault="00545869" w:rsidP="00545869">
      <w:pPr>
        <w:suppressAutoHyphens/>
        <w:jc w:val="both"/>
        <w:rPr>
          <w:rFonts w:eastAsia="Calibri" w:cstheme="minorHAnsi"/>
        </w:rPr>
      </w:pPr>
    </w:p>
    <w:p w14:paraId="30812BDA" w14:textId="77777777" w:rsidR="00545869" w:rsidRPr="007D7E9F" w:rsidRDefault="00545869" w:rsidP="00545869">
      <w:pPr>
        <w:suppressAutoHyphens/>
        <w:jc w:val="both"/>
        <w:rPr>
          <w:rFonts w:eastAsia="Calibri" w:cstheme="minorHAnsi"/>
        </w:rPr>
      </w:pPr>
      <w:r w:rsidRPr="007D7E9F">
        <w:rPr>
          <w:rFonts w:eastAsia="Calibri" w:cstheme="minorHAnsi"/>
        </w:rPr>
        <w:t>Naročnik Bolnišnica za ginekologijo in porodništvo Kranj je na Portalu javnih naročil objavila obvestilo o javnem naročilu po odprtem postopku v skladu s 40. členom ZJN-3.</w:t>
      </w:r>
    </w:p>
    <w:p w14:paraId="667C27A1" w14:textId="77777777" w:rsidR="00545869" w:rsidRPr="007D7E9F" w:rsidRDefault="00545869" w:rsidP="00545869">
      <w:pPr>
        <w:suppressAutoHyphens/>
        <w:jc w:val="both"/>
        <w:rPr>
          <w:rFonts w:eastAsia="Calibri" w:cstheme="minorHAnsi"/>
        </w:rPr>
      </w:pPr>
      <w:r w:rsidRPr="007D7E9F">
        <w:rPr>
          <w:rFonts w:eastAsia="Calibri" w:cstheme="minorHAnsi"/>
        </w:rPr>
        <w:t>Predmet javnega razpisa so: »</w:t>
      </w:r>
      <w:r>
        <w:rPr>
          <w:rFonts w:eastAsia="Calibri" w:cstheme="minorHAnsi"/>
          <w:b/>
          <w:bCs/>
        </w:rPr>
        <w:t>ZDRAVILA, MEDICINSKI PRIPOMOČKI, PREHRANSKA DOPOLNILA, OTROŠKO MLEKO</w:t>
      </w:r>
      <w:r w:rsidRPr="007D7E9F">
        <w:rPr>
          <w:rFonts w:eastAsia="Calibri" w:cstheme="minorHAnsi"/>
        </w:rPr>
        <w:t>«</w:t>
      </w:r>
      <w:r w:rsidRPr="007D7E9F">
        <w:rPr>
          <w:rFonts w:eastAsia="Calibri" w:cstheme="minorHAnsi"/>
          <w:b/>
          <w:bCs/>
        </w:rPr>
        <w:t xml:space="preserve"> </w:t>
      </w:r>
      <w:r w:rsidRPr="007D7E9F">
        <w:rPr>
          <w:rFonts w:eastAsia="Calibri" w:cstheme="minorHAnsi"/>
          <w:bCs/>
        </w:rPr>
        <w:t>za potrebe Bolnišnice za ginekologijo in porodništvo Kranj</w:t>
      </w:r>
      <w:r w:rsidRPr="007D7E9F">
        <w:rPr>
          <w:rFonts w:eastAsia="Calibri" w:cstheme="minorHAnsi"/>
        </w:rPr>
        <w:t xml:space="preserve">. </w:t>
      </w:r>
    </w:p>
    <w:p w14:paraId="440938BC" w14:textId="77777777" w:rsidR="00545869" w:rsidRPr="007D7E9F" w:rsidRDefault="00545869" w:rsidP="00545869">
      <w:pPr>
        <w:suppressAutoHyphens/>
        <w:jc w:val="both"/>
        <w:rPr>
          <w:rFonts w:eastAsia="Calibri" w:cstheme="minorHAnsi"/>
        </w:rPr>
      </w:pPr>
      <w:r w:rsidRPr="007D7E9F">
        <w:rPr>
          <w:rFonts w:eastAsia="Calibri" w:cstheme="minorHAnsi"/>
        </w:rPr>
        <w:t>V skladu z 40. členom Zakona o javnem naročanju  (v nadaljevanju ZJN-3; Uradni list RS, št. 91/15 s spremembami in dopolnitvami ) naročnik vabi zainteresirane ponudnike, da oddajo svojo ponudbo v skladu z objavljenim javnim naročilom, to razpisno dokumentacijo in določili ZJN-3.</w:t>
      </w:r>
    </w:p>
    <w:p w14:paraId="30D257B1" w14:textId="77777777" w:rsidR="00545869" w:rsidRDefault="00545869" w:rsidP="00545869">
      <w:pPr>
        <w:suppressAutoHyphens/>
        <w:jc w:val="both"/>
        <w:rPr>
          <w:rFonts w:eastAsia="Calibri" w:cstheme="minorHAnsi"/>
        </w:rPr>
      </w:pPr>
      <w:r w:rsidRPr="007D7E9F">
        <w:rPr>
          <w:rFonts w:eastAsia="Calibri" w:cstheme="minorHAnsi"/>
        </w:rPr>
        <w:t>Ponudbo je treba izdelati in oddati v skladu z navodili te dokumentacije v zvezi z oddajo javnega naročila, ki je ponudnikom dostopna na Uradnem listu RS- Portal javnih naročil (</w:t>
      </w:r>
      <w:hyperlink r:id="rId7" w:history="1">
        <w:r w:rsidRPr="007D7E9F">
          <w:rPr>
            <w:rFonts w:eastAsia="Calibri" w:cstheme="minorHAnsi"/>
            <w:color w:val="0000FF"/>
            <w:u w:val="single"/>
          </w:rPr>
          <w:t>http://www.enaročanje.si</w:t>
        </w:r>
      </w:hyperlink>
      <w:r w:rsidRPr="007D7E9F">
        <w:rPr>
          <w:rFonts w:eastAsia="Calibri" w:cstheme="minorHAnsi"/>
        </w:rPr>
        <w:t>).</w:t>
      </w:r>
    </w:p>
    <w:p w14:paraId="107B0183" w14:textId="77777777" w:rsidR="00545869" w:rsidRPr="007D7E9F" w:rsidRDefault="00545869" w:rsidP="00545869">
      <w:pPr>
        <w:numPr>
          <w:ilvl w:val="1"/>
          <w:numId w:val="17"/>
        </w:numPr>
        <w:suppressAutoHyphens/>
        <w:spacing w:after="0"/>
        <w:jc w:val="both"/>
        <w:rPr>
          <w:rFonts w:eastAsia="Times New Roman" w:cstheme="minorHAnsi"/>
          <w:b/>
          <w:lang w:eastAsia="sl-SI"/>
        </w:rPr>
      </w:pPr>
      <w:r w:rsidRPr="007D7E9F">
        <w:rPr>
          <w:rFonts w:eastAsia="Times New Roman" w:cstheme="minorHAnsi"/>
          <w:b/>
          <w:lang w:eastAsia="sl-SI"/>
        </w:rPr>
        <w:t>Naročnik</w:t>
      </w:r>
    </w:p>
    <w:p w14:paraId="59F5BAC2" w14:textId="77777777" w:rsidR="00545869" w:rsidRPr="007D7E9F" w:rsidRDefault="00545869" w:rsidP="00545869">
      <w:pPr>
        <w:suppressAutoHyphens/>
        <w:spacing w:after="0"/>
        <w:jc w:val="both"/>
        <w:rPr>
          <w:rFonts w:eastAsia="Calibri" w:cstheme="minorHAnsi"/>
        </w:rPr>
      </w:pPr>
      <w:r w:rsidRPr="007D7E9F">
        <w:rPr>
          <w:rFonts w:eastAsia="Calibri" w:cstheme="minorHAnsi"/>
        </w:rPr>
        <w:t>Javno naročilo po odprtem postopku izvaja Bolnišnica za ginekologijo in porodništvo Kranj, Kidričeva cesta 38a, 4000 Kranj (v nadaljevanju naročnik)</w:t>
      </w:r>
    </w:p>
    <w:p w14:paraId="430A78D9" w14:textId="77777777" w:rsidR="00545869" w:rsidRPr="007D7E9F" w:rsidRDefault="00545869" w:rsidP="00545869">
      <w:pPr>
        <w:suppressAutoHyphens/>
        <w:spacing w:after="0"/>
        <w:jc w:val="both"/>
        <w:rPr>
          <w:rFonts w:eastAsia="Calibri" w:cstheme="minorHAnsi"/>
        </w:rPr>
      </w:pPr>
    </w:p>
    <w:p w14:paraId="03CAE48B" w14:textId="77777777" w:rsidR="00545869" w:rsidRPr="007D7E9F" w:rsidRDefault="00545869" w:rsidP="00545869">
      <w:pPr>
        <w:suppressAutoHyphens/>
        <w:spacing w:after="0"/>
        <w:jc w:val="both"/>
        <w:rPr>
          <w:rFonts w:eastAsia="Calibri" w:cstheme="minorHAnsi"/>
          <w:b/>
        </w:rPr>
      </w:pPr>
      <w:r w:rsidRPr="007D7E9F">
        <w:rPr>
          <w:rFonts w:eastAsia="Calibri" w:cstheme="minorHAnsi"/>
          <w:b/>
        </w:rPr>
        <w:t xml:space="preserve">1.2. </w:t>
      </w:r>
      <w:r>
        <w:rPr>
          <w:rFonts w:eastAsia="Calibri" w:cstheme="minorHAnsi"/>
          <w:b/>
        </w:rPr>
        <w:t xml:space="preserve">    </w:t>
      </w:r>
      <w:r w:rsidRPr="007D7E9F">
        <w:rPr>
          <w:rFonts w:eastAsia="Calibri" w:cstheme="minorHAnsi"/>
          <w:b/>
        </w:rPr>
        <w:t xml:space="preserve">Kontaktna oseba naročnika: </w:t>
      </w:r>
    </w:p>
    <w:p w14:paraId="19AE5575" w14:textId="77777777" w:rsidR="00545869" w:rsidRPr="007D7E9F" w:rsidRDefault="00545869" w:rsidP="00545869">
      <w:pPr>
        <w:suppressAutoHyphens/>
        <w:spacing w:after="0"/>
        <w:jc w:val="both"/>
        <w:rPr>
          <w:rFonts w:eastAsia="Calibri" w:cstheme="minorHAnsi"/>
          <w:lang w:val="en-GB" w:eastAsia="sl-SI"/>
        </w:rPr>
      </w:pPr>
      <w:r w:rsidRPr="007D7E9F">
        <w:rPr>
          <w:rFonts w:eastAsia="Calibri" w:cstheme="minorHAnsi"/>
          <w:lang w:eastAsia="sl-SI"/>
        </w:rPr>
        <w:t>Kontaktna oseba s strani naročnika je Jelena VESELINOVIĆ</w:t>
      </w:r>
    </w:p>
    <w:p w14:paraId="50111C61" w14:textId="77777777" w:rsidR="00545869" w:rsidRPr="007D7E9F" w:rsidRDefault="00545869" w:rsidP="00545869">
      <w:pPr>
        <w:numPr>
          <w:ilvl w:val="0"/>
          <w:numId w:val="16"/>
        </w:numPr>
        <w:suppressAutoHyphens/>
        <w:spacing w:after="0"/>
        <w:jc w:val="both"/>
        <w:rPr>
          <w:rFonts w:eastAsia="Calibri" w:cstheme="minorHAnsi"/>
          <w:lang w:val="en-GB" w:eastAsia="sl-SI"/>
        </w:rPr>
      </w:pPr>
      <w:r w:rsidRPr="007D7E9F">
        <w:rPr>
          <w:rFonts w:eastAsia="Calibri" w:cstheme="minorHAnsi"/>
          <w:lang w:eastAsia="sl-SI"/>
        </w:rPr>
        <w:t>tel.:  04 20 82 850</w:t>
      </w:r>
    </w:p>
    <w:p w14:paraId="3B7A9BE4" w14:textId="77777777" w:rsidR="00545869" w:rsidRPr="007D7E9F" w:rsidRDefault="00545869" w:rsidP="00545869">
      <w:pPr>
        <w:numPr>
          <w:ilvl w:val="0"/>
          <w:numId w:val="16"/>
        </w:numPr>
        <w:suppressAutoHyphens/>
        <w:spacing w:after="0"/>
        <w:jc w:val="both"/>
        <w:rPr>
          <w:rFonts w:eastAsia="Calibri" w:cstheme="minorHAnsi"/>
          <w:lang w:val="en-GB" w:eastAsia="sl-SI"/>
        </w:rPr>
      </w:pPr>
      <w:r w:rsidRPr="007D7E9F">
        <w:rPr>
          <w:rFonts w:eastAsia="Calibri" w:cstheme="minorHAnsi"/>
          <w:lang w:eastAsia="sl-SI"/>
        </w:rPr>
        <w:t xml:space="preserve">e-pošta: </w:t>
      </w:r>
      <w:hyperlink r:id="rId8" w:history="1">
        <w:r w:rsidRPr="007D7E9F">
          <w:rPr>
            <w:rStyle w:val="Hiperpovezava"/>
            <w:rFonts w:eastAsia="Calibri" w:cstheme="minorHAnsi"/>
            <w:lang w:val="en-GB" w:eastAsia="sl-SI"/>
          </w:rPr>
          <w:t>jelena.veselinovic@bgp-kranj.si</w:t>
        </w:r>
      </w:hyperlink>
      <w:r w:rsidRPr="007D7E9F">
        <w:rPr>
          <w:rFonts w:eastAsia="Calibri" w:cstheme="minorHAnsi"/>
          <w:lang w:val="en-GB" w:eastAsia="sl-SI"/>
        </w:rPr>
        <w:t xml:space="preserve"> </w:t>
      </w:r>
    </w:p>
    <w:p w14:paraId="69BB4DD2" w14:textId="77777777" w:rsidR="00545869" w:rsidRPr="007D7E9F" w:rsidRDefault="00545869" w:rsidP="00545869">
      <w:pPr>
        <w:suppressAutoHyphens/>
        <w:spacing w:after="0"/>
        <w:jc w:val="both"/>
        <w:rPr>
          <w:rFonts w:eastAsia="Calibri" w:cstheme="minorHAnsi"/>
          <w:lang w:val="en-GB" w:eastAsia="sl-SI"/>
        </w:rPr>
      </w:pPr>
    </w:p>
    <w:p w14:paraId="51A562E1" w14:textId="77777777" w:rsidR="00545869" w:rsidRPr="007D7E9F" w:rsidRDefault="00545869" w:rsidP="00545869">
      <w:pPr>
        <w:suppressAutoHyphens/>
        <w:spacing w:before="225" w:after="225"/>
        <w:jc w:val="both"/>
        <w:rPr>
          <w:rFonts w:eastAsia="Calibri" w:cstheme="minorHAnsi"/>
        </w:rPr>
      </w:pPr>
      <w:r w:rsidRPr="007D7E9F">
        <w:rPr>
          <w:rFonts w:eastAsia="Calibri" w:cstheme="minorHAnsi"/>
          <w:color w:val="000000"/>
        </w:rPr>
        <w:t>Kontaktna oseba je navedena zgolj za primere tehničnih težav v zvezi s pridobivanjem razpisne dokumentacije ali uporabo razpisne dokumentacije (npr. težave pri odpiranju dokumentov). 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50CF39AA" w14:textId="77777777" w:rsidR="00545869" w:rsidRPr="007D7E9F" w:rsidRDefault="00545869" w:rsidP="00545869">
      <w:pPr>
        <w:suppressAutoHyphens/>
        <w:spacing w:after="0"/>
        <w:jc w:val="both"/>
        <w:rPr>
          <w:rFonts w:eastAsia="Calibri" w:cstheme="minorHAnsi"/>
          <w:b/>
        </w:rPr>
      </w:pPr>
      <w:r w:rsidRPr="007D7E9F">
        <w:rPr>
          <w:rFonts w:eastAsia="Calibri" w:cstheme="minorHAnsi"/>
          <w:b/>
        </w:rPr>
        <w:t xml:space="preserve">1.3.  Osnovni podatki o naročilu </w:t>
      </w:r>
    </w:p>
    <w:p w14:paraId="38E40620" w14:textId="405EAB01" w:rsidR="00545869" w:rsidRPr="007D7E9F" w:rsidRDefault="00545869" w:rsidP="00545869">
      <w:pPr>
        <w:suppressAutoHyphens/>
        <w:spacing w:after="0"/>
        <w:jc w:val="both"/>
        <w:rPr>
          <w:rFonts w:eastAsia="Calibri" w:cstheme="minorHAnsi"/>
          <w:b/>
        </w:rPr>
      </w:pPr>
      <w:r w:rsidRPr="007D7E9F">
        <w:rPr>
          <w:rFonts w:eastAsia="Calibri" w:cstheme="minorHAnsi"/>
        </w:rPr>
        <w:t xml:space="preserve">Javno naročilo se vodi pod oznako: </w:t>
      </w:r>
      <w:r w:rsidR="00E74BDF">
        <w:rPr>
          <w:rFonts w:eastAsia="Calibri" w:cstheme="minorHAnsi"/>
          <w:b/>
          <w:bCs/>
        </w:rPr>
        <w:t>6</w:t>
      </w:r>
      <w:r w:rsidRPr="007D7E9F">
        <w:rPr>
          <w:rFonts w:eastAsia="Calibri" w:cstheme="minorHAnsi"/>
          <w:b/>
        </w:rPr>
        <w:t>-JNOP/202</w:t>
      </w:r>
      <w:r w:rsidR="00E74BDF">
        <w:rPr>
          <w:rFonts w:eastAsia="Calibri" w:cstheme="minorHAnsi"/>
          <w:b/>
        </w:rPr>
        <w:t>5</w:t>
      </w:r>
      <w:r w:rsidRPr="007D7E9F">
        <w:rPr>
          <w:rFonts w:eastAsia="Calibri" w:cstheme="minorHAnsi"/>
          <w:b/>
        </w:rPr>
        <w:t>-B</w:t>
      </w:r>
    </w:p>
    <w:p w14:paraId="1ECBCB86" w14:textId="77777777" w:rsidR="00545869" w:rsidRPr="007D7E9F" w:rsidRDefault="00545869" w:rsidP="00545869">
      <w:pPr>
        <w:suppressAutoHyphens/>
        <w:spacing w:after="0"/>
        <w:jc w:val="both"/>
        <w:rPr>
          <w:rFonts w:eastAsia="Calibri" w:cstheme="minorHAnsi"/>
        </w:rPr>
      </w:pPr>
    </w:p>
    <w:p w14:paraId="0B4B9B9D" w14:textId="77777777" w:rsidR="00545869" w:rsidRPr="007D7E9F" w:rsidRDefault="00545869" w:rsidP="00545869">
      <w:pPr>
        <w:suppressAutoHyphens/>
        <w:spacing w:after="0"/>
        <w:jc w:val="both"/>
        <w:rPr>
          <w:rFonts w:eastAsia="Calibri" w:cstheme="minorHAnsi"/>
        </w:rPr>
      </w:pPr>
      <w:r w:rsidRPr="007D7E9F">
        <w:rPr>
          <w:rFonts w:eastAsia="Calibri" w:cstheme="minorHAnsi"/>
        </w:rPr>
        <w:t>Predmet javnega naročila: »</w:t>
      </w:r>
      <w:r>
        <w:rPr>
          <w:rFonts w:eastAsia="Calibri" w:cstheme="minorHAnsi"/>
          <w:b/>
          <w:bCs/>
        </w:rPr>
        <w:t>ZDRAVILA, MEDICINSKI PRIPOMOČKI, PREHRANSKA DOPOLNILA, OTROŠKO MLEKO</w:t>
      </w:r>
      <w:r w:rsidRPr="007D7E9F">
        <w:rPr>
          <w:rFonts w:eastAsia="Calibri" w:cstheme="minorHAnsi"/>
        </w:rPr>
        <w:t>«</w:t>
      </w:r>
      <w:r w:rsidRPr="007D7E9F">
        <w:rPr>
          <w:rFonts w:eastAsia="Calibri" w:cstheme="minorHAnsi"/>
          <w:b/>
          <w:bCs/>
        </w:rPr>
        <w:t xml:space="preserve"> </w:t>
      </w:r>
      <w:r w:rsidRPr="007D7E9F">
        <w:rPr>
          <w:rFonts w:eastAsia="Calibri" w:cstheme="minorHAnsi"/>
          <w:bCs/>
        </w:rPr>
        <w:t>za potrebe Bolnišnice za ginekologijo in porodništvo Kranj.</w:t>
      </w:r>
    </w:p>
    <w:p w14:paraId="6E9D97E5" w14:textId="77777777" w:rsidR="00545869" w:rsidRDefault="00545869" w:rsidP="00545869">
      <w:pPr>
        <w:suppressAutoHyphens/>
        <w:spacing w:after="0"/>
        <w:jc w:val="both"/>
        <w:rPr>
          <w:rFonts w:eastAsia="Calibri" w:cstheme="minorHAnsi"/>
        </w:rPr>
      </w:pPr>
    </w:p>
    <w:p w14:paraId="15BC68F4" w14:textId="23B51C2B" w:rsidR="00BE660F" w:rsidRDefault="00BE660F" w:rsidP="00545869">
      <w:pPr>
        <w:suppressAutoHyphens/>
        <w:spacing w:after="0"/>
        <w:jc w:val="both"/>
        <w:rPr>
          <w:rFonts w:eastAsia="Calibri" w:cstheme="minorHAnsi"/>
        </w:rPr>
      </w:pPr>
      <w:r>
        <w:rPr>
          <w:rFonts w:eastAsia="Calibri" w:cstheme="minorHAnsi"/>
        </w:rPr>
        <w:t>V primeru, da bo naročnik prejel ponudbe, ki bodo višje od zagotovljenih sredstev, si pridržuje pravico da:</w:t>
      </w:r>
    </w:p>
    <w:p w14:paraId="6DAF433D" w14:textId="4DCB7662" w:rsidR="00BE660F" w:rsidRDefault="00BE660F" w:rsidP="00BE660F">
      <w:pPr>
        <w:pStyle w:val="Odstavekseznama"/>
        <w:numPr>
          <w:ilvl w:val="0"/>
          <w:numId w:val="40"/>
        </w:numPr>
        <w:suppressAutoHyphens/>
        <w:spacing w:after="0"/>
        <w:jc w:val="both"/>
        <w:rPr>
          <w:rFonts w:eastAsia="Calibri" w:cstheme="minorHAnsi"/>
        </w:rPr>
      </w:pPr>
      <w:r>
        <w:rPr>
          <w:rFonts w:eastAsia="Calibri" w:cstheme="minorHAnsi"/>
        </w:rPr>
        <w:t>javnega naročila ne odda v celoti</w:t>
      </w:r>
    </w:p>
    <w:p w14:paraId="60605F90" w14:textId="3B6603D1" w:rsidR="00BE660F" w:rsidRDefault="00BE660F" w:rsidP="00BE660F">
      <w:pPr>
        <w:pStyle w:val="Odstavekseznama"/>
        <w:numPr>
          <w:ilvl w:val="0"/>
          <w:numId w:val="40"/>
        </w:numPr>
        <w:suppressAutoHyphens/>
        <w:spacing w:after="0"/>
        <w:jc w:val="both"/>
        <w:rPr>
          <w:rFonts w:eastAsia="Calibri" w:cstheme="minorHAnsi"/>
        </w:rPr>
      </w:pPr>
      <w:r>
        <w:rPr>
          <w:rFonts w:eastAsia="Calibri" w:cstheme="minorHAnsi"/>
        </w:rPr>
        <w:t>javnega naročila ne odda v delu (posamezna vrsta blaga), kjer ponudba presega zagotovljena sredstva</w:t>
      </w:r>
    </w:p>
    <w:p w14:paraId="392D97AB" w14:textId="5D0802C7" w:rsidR="00BE660F" w:rsidRDefault="00BE660F" w:rsidP="00BE660F">
      <w:pPr>
        <w:pStyle w:val="Odstavekseznama"/>
        <w:numPr>
          <w:ilvl w:val="0"/>
          <w:numId w:val="40"/>
        </w:numPr>
        <w:suppressAutoHyphens/>
        <w:spacing w:after="0"/>
        <w:jc w:val="both"/>
        <w:rPr>
          <w:rFonts w:eastAsia="Calibri" w:cstheme="minorHAnsi"/>
        </w:rPr>
      </w:pPr>
      <w:r>
        <w:rPr>
          <w:rFonts w:eastAsia="Calibri" w:cstheme="minorHAnsi"/>
        </w:rPr>
        <w:t xml:space="preserve">količine blaga, pri katerem ponudbena cena presega zagotovljena sredstva, zmanjša. </w:t>
      </w:r>
    </w:p>
    <w:p w14:paraId="4492B8DB" w14:textId="77777777" w:rsidR="00BE660F" w:rsidRPr="00BE660F" w:rsidRDefault="00BE660F" w:rsidP="00BE660F">
      <w:pPr>
        <w:pStyle w:val="Odstavekseznama"/>
        <w:numPr>
          <w:ilvl w:val="0"/>
          <w:numId w:val="40"/>
        </w:numPr>
        <w:suppressAutoHyphens/>
        <w:spacing w:after="0"/>
        <w:jc w:val="both"/>
        <w:rPr>
          <w:rFonts w:eastAsia="Calibri" w:cstheme="minorHAnsi"/>
        </w:rPr>
      </w:pPr>
    </w:p>
    <w:p w14:paraId="2ED91F6F" w14:textId="7A77ABA0" w:rsidR="00545869" w:rsidRPr="00E74BDF" w:rsidRDefault="00545869" w:rsidP="00545869">
      <w:pPr>
        <w:overflowPunct w:val="0"/>
        <w:autoSpaceDE w:val="0"/>
        <w:autoSpaceDN w:val="0"/>
        <w:adjustRightInd w:val="0"/>
        <w:spacing w:after="0"/>
        <w:jc w:val="both"/>
        <w:textAlignment w:val="baseline"/>
        <w:rPr>
          <w:rFonts w:eastAsia="Times New Roman" w:cstheme="minorHAnsi"/>
          <w:b/>
          <w:bCs/>
        </w:rPr>
      </w:pPr>
      <w:r w:rsidRPr="007D7E9F">
        <w:rPr>
          <w:rFonts w:eastAsia="Times New Roman" w:cstheme="minorHAnsi"/>
        </w:rPr>
        <w:lastRenderedPageBreak/>
        <w:t>Naročnik bo oddal predmetno javno naročilo in sklenil pogodbo o sukcesivni dobavi zdravil</w:t>
      </w:r>
      <w:r>
        <w:rPr>
          <w:rFonts w:eastAsia="Times New Roman" w:cstheme="minorHAnsi"/>
        </w:rPr>
        <w:t>, medicinskih pripomočkov, prehranskih dopolnil, otroškega mleka</w:t>
      </w:r>
      <w:r w:rsidRPr="007D7E9F">
        <w:rPr>
          <w:rFonts w:eastAsia="Times New Roman" w:cstheme="minorHAnsi"/>
        </w:rPr>
        <w:t xml:space="preserve"> z izbranimi ponudniki za obdobje </w:t>
      </w:r>
      <w:r w:rsidRPr="007D7E9F">
        <w:rPr>
          <w:rFonts w:eastAsia="Times New Roman" w:cstheme="minorHAnsi"/>
          <w:b/>
        </w:rPr>
        <w:t>36 mesecev</w:t>
      </w:r>
      <w:r w:rsidRPr="007D7E9F">
        <w:rPr>
          <w:rFonts w:eastAsia="Times New Roman" w:cstheme="minorHAnsi"/>
        </w:rPr>
        <w:t xml:space="preserve">. </w:t>
      </w:r>
      <w:r>
        <w:rPr>
          <w:rFonts w:eastAsia="Times New Roman" w:cstheme="minorHAnsi"/>
        </w:rPr>
        <w:t xml:space="preserve">Predvidoma </w:t>
      </w:r>
      <w:r w:rsidRPr="00E74BDF">
        <w:rPr>
          <w:rFonts w:eastAsia="Times New Roman" w:cstheme="minorHAnsi"/>
          <w:b/>
          <w:bCs/>
        </w:rPr>
        <w:t xml:space="preserve">od </w:t>
      </w:r>
      <w:r w:rsidR="00E74BDF" w:rsidRPr="00E74BDF">
        <w:rPr>
          <w:rFonts w:eastAsia="Times New Roman" w:cstheme="minorHAnsi"/>
          <w:b/>
          <w:bCs/>
        </w:rPr>
        <w:t>27.02.2026 do 26.2.2029</w:t>
      </w:r>
      <w:r w:rsidR="00E74BDF">
        <w:rPr>
          <w:rFonts w:eastAsia="Times New Roman" w:cstheme="minorHAnsi"/>
          <w:b/>
          <w:bCs/>
        </w:rPr>
        <w:t xml:space="preserve">. </w:t>
      </w:r>
    </w:p>
    <w:p w14:paraId="5A97A6E3" w14:textId="77777777" w:rsidR="00545869" w:rsidRPr="007D7E9F" w:rsidRDefault="00545869" w:rsidP="00545869">
      <w:pPr>
        <w:suppressAutoHyphens/>
        <w:spacing w:after="0"/>
        <w:jc w:val="both"/>
        <w:rPr>
          <w:rFonts w:eastAsia="Calibri" w:cstheme="minorHAnsi"/>
          <w:b/>
        </w:rPr>
      </w:pPr>
    </w:p>
    <w:p w14:paraId="06EA29D6" w14:textId="77777777" w:rsidR="00545869" w:rsidRPr="007D7E9F" w:rsidRDefault="00545869" w:rsidP="00545869">
      <w:pPr>
        <w:suppressAutoHyphens/>
        <w:spacing w:after="0"/>
        <w:jc w:val="both"/>
        <w:rPr>
          <w:rFonts w:eastAsia="Calibri" w:cstheme="minorHAnsi"/>
        </w:rPr>
      </w:pPr>
      <w:r w:rsidRPr="007D7E9F">
        <w:rPr>
          <w:rFonts w:eastAsia="Calibri" w:cstheme="minorHAnsi"/>
          <w:b/>
        </w:rPr>
        <w:t>1.4.</w:t>
      </w:r>
      <w:r w:rsidRPr="007D7E9F">
        <w:rPr>
          <w:rFonts w:eastAsia="Calibri" w:cstheme="minorHAnsi"/>
        </w:rPr>
        <w:t xml:space="preserve"> </w:t>
      </w:r>
      <w:r w:rsidRPr="007D7E9F">
        <w:rPr>
          <w:rFonts w:eastAsia="Calibri" w:cstheme="minorHAnsi"/>
          <w:b/>
        </w:rPr>
        <w:t>Vrsta postopka:</w:t>
      </w:r>
      <w:r w:rsidRPr="007D7E9F">
        <w:rPr>
          <w:rFonts w:eastAsia="Calibri" w:cstheme="minorHAnsi"/>
        </w:rPr>
        <w:t xml:space="preserve"> </w:t>
      </w:r>
    </w:p>
    <w:p w14:paraId="6053A246" w14:textId="04E90C51" w:rsidR="00545869" w:rsidRDefault="00545869" w:rsidP="00545869">
      <w:pPr>
        <w:suppressAutoHyphens/>
        <w:jc w:val="both"/>
        <w:rPr>
          <w:rFonts w:eastAsia="Calibri" w:cstheme="minorHAnsi"/>
        </w:rPr>
      </w:pPr>
      <w:r w:rsidRPr="007D7E9F">
        <w:rPr>
          <w:rFonts w:eastAsia="Calibri" w:cstheme="minorHAnsi"/>
        </w:rPr>
        <w:t>Za oddajo predmetnega naročila se v skladu s 40. členom Zakona o javnem naročanju (Uradni list RS, št. 91/15</w:t>
      </w:r>
      <w:r w:rsidR="00B90227">
        <w:rPr>
          <w:rFonts w:eastAsia="Calibri" w:cstheme="minorHAnsi"/>
        </w:rPr>
        <w:t xml:space="preserve"> s spremembami in dopolnitvami</w:t>
      </w:r>
      <w:r w:rsidRPr="007D7E9F">
        <w:rPr>
          <w:rFonts w:eastAsia="Calibri" w:cstheme="minorHAnsi"/>
        </w:rPr>
        <w:t>; v nadaljevanju ZJN-3) izvede odprti postopek.</w:t>
      </w:r>
    </w:p>
    <w:p w14:paraId="33B24B22" w14:textId="77777777" w:rsidR="00BE660F" w:rsidRDefault="00BE660F" w:rsidP="00545869">
      <w:pPr>
        <w:suppressAutoHyphens/>
        <w:spacing w:after="0"/>
        <w:jc w:val="both"/>
        <w:rPr>
          <w:rFonts w:eastAsia="Calibri" w:cstheme="minorHAnsi"/>
          <w:b/>
        </w:rPr>
      </w:pPr>
    </w:p>
    <w:p w14:paraId="2AD0B26F" w14:textId="4BCA8738" w:rsidR="00545869" w:rsidRPr="007D7E9F" w:rsidRDefault="00545869" w:rsidP="00545869">
      <w:pPr>
        <w:suppressAutoHyphens/>
        <w:spacing w:after="0"/>
        <w:jc w:val="both"/>
        <w:rPr>
          <w:rFonts w:eastAsia="Calibri" w:cstheme="minorHAnsi"/>
        </w:rPr>
      </w:pPr>
      <w:r w:rsidRPr="007D7E9F">
        <w:rPr>
          <w:rFonts w:eastAsia="Calibri" w:cstheme="minorHAnsi"/>
          <w:b/>
        </w:rPr>
        <w:t>1.5.</w:t>
      </w:r>
      <w:r w:rsidRPr="007D7E9F">
        <w:rPr>
          <w:rFonts w:eastAsia="Calibri" w:cstheme="minorHAnsi"/>
        </w:rPr>
        <w:t xml:space="preserve"> </w:t>
      </w:r>
      <w:r w:rsidRPr="007D7E9F">
        <w:rPr>
          <w:rFonts w:eastAsia="Calibri" w:cstheme="minorHAnsi"/>
          <w:b/>
        </w:rPr>
        <w:t>Rok za oddajo ponudb:</w:t>
      </w:r>
      <w:r w:rsidRPr="007D7E9F">
        <w:rPr>
          <w:rFonts w:eastAsia="Calibri" w:cstheme="minorHAnsi"/>
        </w:rPr>
        <w:t xml:space="preserve"> </w:t>
      </w:r>
    </w:p>
    <w:p w14:paraId="235A1934" w14:textId="6209D6A9" w:rsidR="00545869" w:rsidRPr="007D7E9F" w:rsidRDefault="00545869" w:rsidP="00545869">
      <w:pPr>
        <w:suppressAutoHyphens/>
        <w:spacing w:after="0"/>
        <w:jc w:val="both"/>
        <w:rPr>
          <w:rFonts w:eastAsia="Calibri" w:cstheme="minorHAnsi"/>
          <w:b/>
        </w:rPr>
      </w:pPr>
      <w:r w:rsidRPr="007D7E9F">
        <w:rPr>
          <w:rFonts w:eastAsia="Calibri" w:cstheme="minorHAnsi"/>
        </w:rPr>
        <w:t xml:space="preserve">Rok za oddajo ponudb: </w:t>
      </w:r>
      <w:r w:rsidRPr="007D7E9F">
        <w:rPr>
          <w:rFonts w:eastAsia="Calibri" w:cstheme="minorHAnsi"/>
          <w:b/>
          <w:bCs/>
        </w:rPr>
        <w:t>1</w:t>
      </w:r>
      <w:r w:rsidR="00BE660F">
        <w:rPr>
          <w:rFonts w:eastAsia="Calibri" w:cstheme="minorHAnsi"/>
          <w:b/>
          <w:bCs/>
        </w:rPr>
        <w:t>8</w:t>
      </w:r>
      <w:r w:rsidRPr="007D7E9F">
        <w:rPr>
          <w:rFonts w:eastAsia="Calibri" w:cstheme="minorHAnsi"/>
          <w:b/>
          <w:bCs/>
        </w:rPr>
        <w:t>.12.202</w:t>
      </w:r>
      <w:r w:rsidR="00E74BDF">
        <w:rPr>
          <w:rFonts w:eastAsia="Calibri" w:cstheme="minorHAnsi"/>
          <w:b/>
          <w:bCs/>
        </w:rPr>
        <w:t>5</w:t>
      </w:r>
      <w:r w:rsidRPr="007D7E9F">
        <w:rPr>
          <w:rFonts w:eastAsia="Calibri" w:cstheme="minorHAnsi"/>
          <w:b/>
        </w:rPr>
        <w:t xml:space="preserve"> do 1</w:t>
      </w:r>
      <w:r w:rsidR="00BE660F">
        <w:rPr>
          <w:rFonts w:eastAsia="Calibri" w:cstheme="minorHAnsi"/>
          <w:b/>
        </w:rPr>
        <w:t>2</w:t>
      </w:r>
      <w:r w:rsidRPr="007D7E9F">
        <w:rPr>
          <w:rFonts w:eastAsia="Calibri" w:cstheme="minorHAnsi"/>
          <w:b/>
        </w:rPr>
        <w:t>.00 ure.</w:t>
      </w:r>
    </w:p>
    <w:p w14:paraId="5285A14D" w14:textId="77777777" w:rsidR="00545869" w:rsidRPr="007D7E9F" w:rsidRDefault="00545869" w:rsidP="00545869">
      <w:pPr>
        <w:suppressAutoHyphens/>
        <w:spacing w:after="0"/>
        <w:jc w:val="both"/>
        <w:rPr>
          <w:rFonts w:eastAsia="Calibri" w:cstheme="minorHAnsi"/>
        </w:rPr>
      </w:pPr>
    </w:p>
    <w:p w14:paraId="6B89F6C3" w14:textId="523FFE7B" w:rsidR="00545869" w:rsidRPr="007D7E9F" w:rsidRDefault="00545869" w:rsidP="00545869">
      <w:pPr>
        <w:suppressAutoHyphens/>
        <w:spacing w:after="0"/>
        <w:contextualSpacing/>
        <w:jc w:val="both"/>
        <w:rPr>
          <w:rFonts w:eastAsia="Calibri" w:cstheme="minorHAnsi"/>
        </w:rPr>
      </w:pPr>
      <w:r w:rsidRPr="007D7E9F">
        <w:rPr>
          <w:rFonts w:eastAsia="Calibri" w:cstheme="minorHAnsi"/>
        </w:rPr>
        <w:t xml:space="preserve">Ponudba se šteje za pravočasno oddano, če jo naročnik prejme preko sistema e-JN </w:t>
      </w:r>
      <w:hyperlink r:id="rId9" w:history="1">
        <w:r w:rsidRPr="007D7E9F">
          <w:rPr>
            <w:rFonts w:eastAsia="Calibri" w:cstheme="minorHAnsi"/>
            <w:color w:val="0000FF"/>
            <w:u w:val="single"/>
          </w:rPr>
          <w:t>https://ejn.gov.si/eJN2</w:t>
        </w:r>
      </w:hyperlink>
      <w:r w:rsidRPr="007D7E9F">
        <w:rPr>
          <w:rFonts w:eastAsia="Calibri" w:cstheme="minorHAnsi"/>
        </w:rPr>
        <w:t xml:space="preserve"> najkasneje do </w:t>
      </w:r>
      <w:r w:rsidRPr="007D7E9F">
        <w:rPr>
          <w:rFonts w:eastAsia="Calibri" w:cstheme="minorHAnsi"/>
          <w:b/>
          <w:bCs/>
        </w:rPr>
        <w:t>1</w:t>
      </w:r>
      <w:r w:rsidR="00E74BDF">
        <w:rPr>
          <w:rFonts w:eastAsia="Calibri" w:cstheme="minorHAnsi"/>
          <w:b/>
          <w:bCs/>
        </w:rPr>
        <w:t>8</w:t>
      </w:r>
      <w:r w:rsidRPr="007D7E9F">
        <w:rPr>
          <w:rFonts w:eastAsia="Calibri" w:cstheme="minorHAnsi"/>
          <w:b/>
          <w:bCs/>
        </w:rPr>
        <w:t>.12.202</w:t>
      </w:r>
      <w:r w:rsidR="00E74BDF">
        <w:rPr>
          <w:rFonts w:eastAsia="Calibri" w:cstheme="minorHAnsi"/>
          <w:b/>
          <w:bCs/>
        </w:rPr>
        <w:t>5</w:t>
      </w:r>
      <w:r w:rsidRPr="007D7E9F">
        <w:rPr>
          <w:rFonts w:eastAsia="Calibri" w:cstheme="minorHAnsi"/>
          <w:b/>
        </w:rPr>
        <w:t xml:space="preserve"> do 1</w:t>
      </w:r>
      <w:r w:rsidR="00BE660F">
        <w:rPr>
          <w:rFonts w:eastAsia="Calibri" w:cstheme="minorHAnsi"/>
          <w:b/>
        </w:rPr>
        <w:t>2</w:t>
      </w:r>
      <w:r w:rsidRPr="007D7E9F">
        <w:rPr>
          <w:rFonts w:eastAsia="Calibri" w:cstheme="minorHAnsi"/>
          <w:b/>
        </w:rPr>
        <w:t>. ure</w:t>
      </w:r>
      <w:r w:rsidRPr="007D7E9F">
        <w:rPr>
          <w:rFonts w:eastAsia="Calibri" w:cstheme="minorHAnsi"/>
        </w:rPr>
        <w:t>. Za oddano ponudbo se šteje ponudba, ki je v informacijskem sistemu e-JN označena s statusom »ODDANO«.</w:t>
      </w:r>
    </w:p>
    <w:p w14:paraId="26CC9758" w14:textId="77777777" w:rsidR="00545869" w:rsidRPr="007D7E9F" w:rsidRDefault="00545869" w:rsidP="00545869">
      <w:pPr>
        <w:keepNext/>
        <w:widowControl w:val="0"/>
        <w:suppressAutoHyphens/>
        <w:spacing w:before="240" w:after="60"/>
        <w:jc w:val="both"/>
        <w:outlineLvl w:val="1"/>
        <w:rPr>
          <w:rFonts w:eastAsia="Calibri" w:cstheme="minorHAnsi"/>
          <w:b/>
          <w:bCs/>
        </w:rPr>
      </w:pPr>
      <w:r w:rsidRPr="007D7E9F">
        <w:rPr>
          <w:rFonts w:eastAsia="Calibri" w:cstheme="minorHAnsi"/>
          <w:b/>
          <w:bCs/>
        </w:rPr>
        <w:t xml:space="preserve">1.6. </w:t>
      </w:r>
      <w:r>
        <w:rPr>
          <w:rFonts w:eastAsia="Calibri" w:cstheme="minorHAnsi"/>
          <w:b/>
          <w:bCs/>
        </w:rPr>
        <w:t xml:space="preserve"> </w:t>
      </w:r>
      <w:r w:rsidRPr="007D7E9F">
        <w:rPr>
          <w:rFonts w:eastAsia="Calibri" w:cstheme="minorHAnsi"/>
          <w:b/>
          <w:bCs/>
        </w:rPr>
        <w:t xml:space="preserve">Čas in kraj odpiranja ponudb:                  </w:t>
      </w:r>
    </w:p>
    <w:p w14:paraId="11D6D23B" w14:textId="1CC03942" w:rsidR="00545869" w:rsidRPr="007D7E9F" w:rsidRDefault="00545869" w:rsidP="00545869">
      <w:pPr>
        <w:suppressAutoHyphens/>
        <w:spacing w:after="0"/>
        <w:jc w:val="both"/>
        <w:rPr>
          <w:rFonts w:eastAsia="Calibri" w:cstheme="minorHAnsi"/>
        </w:rPr>
      </w:pPr>
      <w:r w:rsidRPr="007D7E9F">
        <w:rPr>
          <w:rFonts w:eastAsia="Calibri" w:cstheme="minorHAnsi"/>
        </w:rPr>
        <w:t>Odpiranje ponudb bo potekalo avtomatično v informacijskem sistemu e-JN dne</w:t>
      </w:r>
      <w:r w:rsidRPr="007D7E9F">
        <w:rPr>
          <w:rFonts w:eastAsia="Calibri" w:cstheme="minorHAnsi"/>
          <w:b/>
          <w:bCs/>
        </w:rPr>
        <w:t xml:space="preserve"> 1</w:t>
      </w:r>
      <w:r w:rsidR="00E74BDF">
        <w:rPr>
          <w:rFonts w:eastAsia="Calibri" w:cstheme="minorHAnsi"/>
          <w:b/>
          <w:bCs/>
        </w:rPr>
        <w:t>8</w:t>
      </w:r>
      <w:r w:rsidRPr="007D7E9F">
        <w:rPr>
          <w:rFonts w:eastAsia="Calibri" w:cstheme="minorHAnsi"/>
          <w:b/>
          <w:bCs/>
        </w:rPr>
        <w:t>.12.202</w:t>
      </w:r>
      <w:r w:rsidR="00E74BDF">
        <w:rPr>
          <w:rFonts w:eastAsia="Calibri" w:cstheme="minorHAnsi"/>
          <w:b/>
          <w:bCs/>
        </w:rPr>
        <w:t>5</w:t>
      </w:r>
      <w:r w:rsidRPr="007D7E9F">
        <w:rPr>
          <w:rFonts w:eastAsia="Calibri" w:cstheme="minorHAnsi"/>
        </w:rPr>
        <w:t xml:space="preserve"> in se bo začelo ob </w:t>
      </w:r>
      <w:r w:rsidRPr="007D7E9F">
        <w:rPr>
          <w:rFonts w:eastAsia="Calibri" w:cstheme="minorHAnsi"/>
          <w:b/>
        </w:rPr>
        <w:t>1</w:t>
      </w:r>
      <w:r w:rsidR="00BE660F">
        <w:rPr>
          <w:rFonts w:eastAsia="Calibri" w:cstheme="minorHAnsi"/>
          <w:b/>
        </w:rPr>
        <w:t>3</w:t>
      </w:r>
      <w:r w:rsidRPr="007D7E9F">
        <w:rPr>
          <w:rFonts w:eastAsia="Calibri" w:cstheme="minorHAnsi"/>
          <w:b/>
        </w:rPr>
        <w:t xml:space="preserve">.00 uri </w:t>
      </w:r>
      <w:r w:rsidRPr="007D7E9F">
        <w:rPr>
          <w:rFonts w:eastAsia="Calibri" w:cstheme="minorHAnsi"/>
        </w:rPr>
        <w:t xml:space="preserve">na spletnem naslovu </w:t>
      </w:r>
      <w:hyperlink r:id="rId10" w:history="1">
        <w:r w:rsidRPr="007D7E9F">
          <w:rPr>
            <w:rFonts w:eastAsia="Calibri" w:cstheme="minorHAnsi"/>
            <w:color w:val="0000FF"/>
            <w:u w:val="single"/>
          </w:rPr>
          <w:t>https://ejn.gov.si/eJN2</w:t>
        </w:r>
      </w:hyperlink>
      <w:r w:rsidRPr="007D7E9F">
        <w:rPr>
          <w:rFonts w:eastAsia="Calibri" w:cstheme="minorHAnsi"/>
        </w:rPr>
        <w:t xml:space="preserve">. </w:t>
      </w:r>
    </w:p>
    <w:p w14:paraId="794BCAF1" w14:textId="77777777" w:rsidR="00545869" w:rsidRPr="007D7E9F" w:rsidRDefault="00545869" w:rsidP="00545869">
      <w:pPr>
        <w:suppressAutoHyphens/>
        <w:spacing w:after="0"/>
        <w:jc w:val="both"/>
        <w:rPr>
          <w:rFonts w:eastAsia="Calibri" w:cstheme="minorHAnsi"/>
          <w:b/>
        </w:rPr>
      </w:pPr>
    </w:p>
    <w:p w14:paraId="6BB57184" w14:textId="77777777" w:rsidR="00545869" w:rsidRPr="007D7E9F" w:rsidRDefault="00545869" w:rsidP="00545869">
      <w:pPr>
        <w:widowControl w:val="0"/>
        <w:suppressAutoHyphens/>
        <w:spacing w:after="0"/>
        <w:jc w:val="both"/>
        <w:rPr>
          <w:rFonts w:eastAsia="Calibri" w:cstheme="minorHAnsi"/>
        </w:rPr>
      </w:pPr>
      <w:r w:rsidRPr="007D7E9F">
        <w:rPr>
          <w:rFonts w:eastAsia="Calibri" w:cstheme="minorHAnsi"/>
        </w:rPr>
        <w:t xml:space="preserve">                                                                                                </w:t>
      </w:r>
    </w:p>
    <w:p w14:paraId="2AD0B96F" w14:textId="39BA0987" w:rsidR="00545869" w:rsidRPr="007D7E9F" w:rsidRDefault="00545869" w:rsidP="00545869">
      <w:pPr>
        <w:widowControl w:val="0"/>
        <w:suppressAutoHyphens/>
        <w:spacing w:after="0"/>
        <w:ind w:left="5664"/>
        <w:jc w:val="both"/>
        <w:rPr>
          <w:rFonts w:eastAsia="Calibri" w:cstheme="minorHAnsi"/>
        </w:rPr>
      </w:pPr>
      <w:r w:rsidRPr="007D7E9F">
        <w:rPr>
          <w:rFonts w:eastAsia="Calibri" w:cstheme="minorHAnsi"/>
        </w:rPr>
        <w:t xml:space="preserve"> Direktor</w:t>
      </w:r>
      <w:r w:rsidR="00E74BDF">
        <w:rPr>
          <w:rFonts w:eastAsia="Calibri" w:cstheme="minorHAnsi"/>
        </w:rPr>
        <w:t>ica</w:t>
      </w:r>
      <w:r w:rsidRPr="007D7E9F">
        <w:rPr>
          <w:rFonts w:eastAsia="Calibri" w:cstheme="minorHAnsi"/>
        </w:rPr>
        <w:t xml:space="preserve"> :</w:t>
      </w:r>
    </w:p>
    <w:p w14:paraId="2466A121" w14:textId="4A9020E8" w:rsidR="00545869" w:rsidRPr="007D7E9F" w:rsidRDefault="00545869" w:rsidP="00545869">
      <w:pPr>
        <w:widowControl w:val="0"/>
        <w:suppressAutoHyphens/>
        <w:spacing w:after="0"/>
        <w:jc w:val="both"/>
        <w:rPr>
          <w:rFonts w:ascii="Calibri" w:eastAsia="Times New Roman" w:hAnsi="Calibri" w:cs="Calibri"/>
          <w:lang w:eastAsia="sl-SI"/>
        </w:rPr>
      </w:pPr>
      <w:r w:rsidRPr="007D7E9F">
        <w:rPr>
          <w:rFonts w:eastAsia="Calibri" w:cstheme="minorHAnsi"/>
        </w:rPr>
        <w:t xml:space="preserve">                                                         </w:t>
      </w:r>
      <w:r w:rsidRPr="007D7E9F">
        <w:rPr>
          <w:rFonts w:eastAsia="Calibri" w:cstheme="minorHAnsi"/>
        </w:rPr>
        <w:tab/>
      </w:r>
      <w:r w:rsidRPr="007D7E9F">
        <w:rPr>
          <w:rFonts w:eastAsia="Calibri" w:cstheme="minorHAnsi"/>
        </w:rPr>
        <w:tab/>
      </w:r>
      <w:r w:rsidRPr="007D7E9F">
        <w:rPr>
          <w:rFonts w:eastAsia="Calibri" w:cstheme="minorHAnsi"/>
        </w:rPr>
        <w:tab/>
      </w:r>
      <w:r w:rsidRPr="007D7E9F">
        <w:rPr>
          <w:rFonts w:eastAsia="Calibri" w:cstheme="minorHAnsi"/>
        </w:rPr>
        <w:tab/>
      </w:r>
      <w:r w:rsidR="00E74BDF">
        <w:rPr>
          <w:rFonts w:ascii="Calibri" w:eastAsia="Times New Roman" w:hAnsi="Calibri" w:cs="Calibri"/>
          <w:lang w:eastAsia="sl-SI"/>
        </w:rPr>
        <w:t xml:space="preserve">Larisa Hajdinjak, mag. jav. upr. </w:t>
      </w:r>
    </w:p>
    <w:p w14:paraId="1040459C" w14:textId="77777777" w:rsidR="00545869" w:rsidRPr="007D7E9F" w:rsidRDefault="00545869" w:rsidP="00545869">
      <w:pPr>
        <w:tabs>
          <w:tab w:val="left" w:pos="7764"/>
        </w:tabs>
        <w:spacing w:after="160" w:line="259" w:lineRule="auto"/>
        <w:jc w:val="both"/>
        <w:rPr>
          <w:rFonts w:ascii="Calibri" w:eastAsia="Times New Roman" w:hAnsi="Calibri" w:cs="Calibri"/>
          <w:lang w:eastAsia="sl-SI"/>
        </w:rPr>
      </w:pPr>
      <w:r w:rsidRPr="007D7E9F">
        <w:rPr>
          <w:rFonts w:ascii="Calibri" w:eastAsia="Times New Roman" w:hAnsi="Calibri" w:cs="Calibri"/>
          <w:lang w:eastAsia="sl-SI"/>
        </w:rPr>
        <w:tab/>
      </w:r>
    </w:p>
    <w:p w14:paraId="0CBB2440" w14:textId="77777777" w:rsidR="00545869" w:rsidRPr="007D7E9F" w:rsidRDefault="00545869" w:rsidP="00545869">
      <w:pPr>
        <w:spacing w:after="160" w:line="259" w:lineRule="auto"/>
        <w:ind w:left="7080"/>
        <w:rPr>
          <w:rFonts w:ascii="Calibri" w:eastAsia="Times New Roman" w:hAnsi="Calibri" w:cs="Calibri"/>
          <w:lang w:eastAsia="sl-SI"/>
        </w:rPr>
      </w:pPr>
    </w:p>
    <w:p w14:paraId="026A7608" w14:textId="77777777" w:rsidR="00545869" w:rsidRPr="002E413B" w:rsidRDefault="00545869" w:rsidP="00545869">
      <w:pPr>
        <w:spacing w:after="160" w:line="259" w:lineRule="auto"/>
        <w:ind w:left="7080"/>
        <w:rPr>
          <w:rFonts w:ascii="Calibri" w:eastAsia="Times New Roman" w:hAnsi="Calibri" w:cs="Calibri"/>
          <w:sz w:val="32"/>
          <w:szCs w:val="32"/>
          <w:lang w:eastAsia="sl-SI"/>
        </w:rPr>
      </w:pPr>
    </w:p>
    <w:p w14:paraId="493ECF06" w14:textId="77777777" w:rsidR="00545869" w:rsidRPr="002E413B" w:rsidRDefault="00545869" w:rsidP="00545869">
      <w:pPr>
        <w:spacing w:after="160" w:line="259" w:lineRule="auto"/>
        <w:ind w:left="7080"/>
        <w:rPr>
          <w:rFonts w:ascii="Calibri" w:eastAsia="Times New Roman" w:hAnsi="Calibri" w:cs="Calibri"/>
          <w:sz w:val="32"/>
          <w:szCs w:val="32"/>
          <w:lang w:eastAsia="sl-SI"/>
        </w:rPr>
      </w:pPr>
    </w:p>
    <w:p w14:paraId="0998E2EA" w14:textId="77777777" w:rsidR="00545869" w:rsidRPr="002E413B" w:rsidRDefault="00545869" w:rsidP="00545869">
      <w:pPr>
        <w:spacing w:after="160" w:line="259" w:lineRule="auto"/>
        <w:ind w:left="7080"/>
        <w:rPr>
          <w:rFonts w:ascii="Calibri" w:eastAsia="Times New Roman" w:hAnsi="Calibri" w:cs="Calibri"/>
          <w:sz w:val="32"/>
          <w:szCs w:val="32"/>
          <w:lang w:eastAsia="sl-SI"/>
        </w:rPr>
      </w:pPr>
    </w:p>
    <w:p w14:paraId="4945EB4C" w14:textId="77777777" w:rsidR="00545869" w:rsidRPr="002E413B" w:rsidRDefault="00545869" w:rsidP="00545869">
      <w:pPr>
        <w:spacing w:after="160" w:line="259" w:lineRule="auto"/>
        <w:jc w:val="both"/>
        <w:rPr>
          <w:rFonts w:ascii="Calibri" w:eastAsia="Times New Roman" w:hAnsi="Calibri" w:cs="Calibri"/>
          <w:sz w:val="32"/>
          <w:szCs w:val="32"/>
          <w:lang w:eastAsia="sl-SI"/>
        </w:rPr>
      </w:pPr>
    </w:p>
    <w:p w14:paraId="1A60969B" w14:textId="77777777" w:rsidR="00545869" w:rsidRPr="002E413B" w:rsidRDefault="00545869" w:rsidP="00545869">
      <w:pPr>
        <w:spacing w:after="160" w:line="259" w:lineRule="auto"/>
        <w:jc w:val="center"/>
        <w:rPr>
          <w:rFonts w:ascii="Calibri" w:eastAsia="Times New Roman" w:hAnsi="Calibri" w:cs="Calibri"/>
          <w:sz w:val="32"/>
          <w:szCs w:val="32"/>
          <w:lang w:eastAsia="sl-SI"/>
        </w:rPr>
      </w:pPr>
    </w:p>
    <w:p w14:paraId="067E838A" w14:textId="77777777" w:rsidR="00545869" w:rsidRPr="002E413B" w:rsidRDefault="00545869" w:rsidP="00545869">
      <w:pPr>
        <w:spacing w:after="160" w:line="259" w:lineRule="auto"/>
        <w:jc w:val="center"/>
        <w:rPr>
          <w:rFonts w:ascii="Calibri" w:eastAsia="Times New Roman" w:hAnsi="Calibri" w:cs="Calibri"/>
          <w:sz w:val="32"/>
          <w:szCs w:val="32"/>
          <w:lang w:eastAsia="sl-SI"/>
        </w:rPr>
      </w:pPr>
    </w:p>
    <w:p w14:paraId="3E8906B2" w14:textId="77777777" w:rsidR="00545869" w:rsidRPr="002E413B" w:rsidRDefault="00545869" w:rsidP="00545869">
      <w:pPr>
        <w:spacing w:after="160" w:line="259" w:lineRule="auto"/>
        <w:jc w:val="center"/>
        <w:rPr>
          <w:rFonts w:ascii="Calibri" w:eastAsia="Times New Roman" w:hAnsi="Calibri" w:cs="Calibri"/>
          <w:sz w:val="32"/>
          <w:szCs w:val="32"/>
          <w:lang w:eastAsia="sl-SI"/>
        </w:rPr>
      </w:pPr>
    </w:p>
    <w:p w14:paraId="29D2B208" w14:textId="77777777" w:rsidR="00545869" w:rsidRDefault="00545869" w:rsidP="00545869">
      <w:pPr>
        <w:spacing w:after="160" w:line="259" w:lineRule="auto"/>
        <w:jc w:val="center"/>
        <w:rPr>
          <w:rFonts w:ascii="Calibri" w:eastAsia="Times New Roman" w:hAnsi="Calibri" w:cs="Calibri"/>
          <w:sz w:val="32"/>
          <w:szCs w:val="32"/>
          <w:lang w:eastAsia="sl-SI"/>
        </w:rPr>
      </w:pPr>
    </w:p>
    <w:p w14:paraId="1304AECE" w14:textId="77777777" w:rsidR="00545869" w:rsidRDefault="00545869" w:rsidP="00545869">
      <w:pPr>
        <w:spacing w:after="160" w:line="259" w:lineRule="auto"/>
        <w:jc w:val="center"/>
        <w:rPr>
          <w:rFonts w:ascii="Calibri" w:eastAsia="Times New Roman" w:hAnsi="Calibri" w:cs="Calibri"/>
          <w:sz w:val="32"/>
          <w:szCs w:val="32"/>
          <w:lang w:eastAsia="sl-SI"/>
        </w:rPr>
      </w:pPr>
    </w:p>
    <w:p w14:paraId="35B2DCC5" w14:textId="77777777" w:rsidR="00545869" w:rsidRDefault="00545869" w:rsidP="00545869">
      <w:pPr>
        <w:spacing w:after="160" w:line="259" w:lineRule="auto"/>
        <w:jc w:val="center"/>
        <w:rPr>
          <w:rFonts w:ascii="Calibri" w:eastAsia="Times New Roman" w:hAnsi="Calibri" w:cs="Calibri"/>
          <w:sz w:val="32"/>
          <w:szCs w:val="32"/>
          <w:lang w:eastAsia="sl-SI"/>
        </w:rPr>
      </w:pPr>
    </w:p>
    <w:p w14:paraId="29CC336E" w14:textId="77777777" w:rsidR="00545869" w:rsidRDefault="00545869" w:rsidP="00545869">
      <w:pPr>
        <w:spacing w:after="160" w:line="259" w:lineRule="auto"/>
        <w:jc w:val="center"/>
        <w:rPr>
          <w:rFonts w:ascii="Calibri" w:eastAsia="Times New Roman" w:hAnsi="Calibri" w:cs="Calibri"/>
          <w:sz w:val="32"/>
          <w:szCs w:val="32"/>
          <w:lang w:eastAsia="sl-SI"/>
        </w:rPr>
      </w:pPr>
    </w:p>
    <w:p w14:paraId="19DDCFD7" w14:textId="77777777" w:rsidR="00545869" w:rsidRDefault="00545869" w:rsidP="00545869">
      <w:pPr>
        <w:spacing w:after="160" w:line="259" w:lineRule="auto"/>
        <w:jc w:val="center"/>
        <w:rPr>
          <w:rFonts w:ascii="Calibri" w:eastAsia="Times New Roman" w:hAnsi="Calibri" w:cs="Calibri"/>
          <w:sz w:val="32"/>
          <w:szCs w:val="32"/>
          <w:lang w:eastAsia="sl-SI"/>
        </w:rPr>
      </w:pPr>
    </w:p>
    <w:p w14:paraId="6D7B2C84" w14:textId="77777777" w:rsidR="00545869" w:rsidRDefault="00545869" w:rsidP="00545869">
      <w:pPr>
        <w:spacing w:after="160" w:line="259" w:lineRule="auto"/>
        <w:jc w:val="center"/>
        <w:rPr>
          <w:rFonts w:ascii="Calibri" w:eastAsia="Times New Roman" w:hAnsi="Calibri" w:cs="Calibri"/>
          <w:sz w:val="32"/>
          <w:szCs w:val="32"/>
          <w:lang w:eastAsia="sl-SI"/>
        </w:rPr>
      </w:pPr>
    </w:p>
    <w:p w14:paraId="7122B3F9" w14:textId="77777777" w:rsidR="00545869" w:rsidRPr="00071411" w:rsidRDefault="00545869" w:rsidP="00545869">
      <w:pPr>
        <w:keepNext/>
        <w:keepLines/>
        <w:pBdr>
          <w:top w:val="single" w:sz="18" w:space="1" w:color="000001"/>
          <w:left w:val="single" w:sz="18" w:space="4" w:color="000001"/>
          <w:bottom w:val="single" w:sz="18" w:space="1" w:color="000001"/>
          <w:right w:val="single" w:sz="18" w:space="4" w:color="000001"/>
        </w:pBdr>
        <w:shd w:val="clear" w:color="auto" w:fill="000000"/>
        <w:suppressAutoHyphens/>
        <w:spacing w:before="360" w:after="120"/>
        <w:ind w:right="4250"/>
        <w:outlineLvl w:val="0"/>
        <w:rPr>
          <w:rFonts w:eastAsia="Times New Roman" w:cstheme="minorHAnsi"/>
          <w:b/>
          <w:bCs/>
          <w:sz w:val="24"/>
          <w:szCs w:val="28"/>
        </w:rPr>
      </w:pPr>
      <w:r w:rsidRPr="00071411">
        <w:rPr>
          <w:rFonts w:eastAsia="Times New Roman" w:cstheme="minorHAnsi"/>
          <w:b/>
          <w:bCs/>
          <w:color w:val="FFFFFF"/>
        </w:rPr>
        <w:lastRenderedPageBreak/>
        <w:t>OSNOVNA NAVODILA</w:t>
      </w:r>
    </w:p>
    <w:tbl>
      <w:tblPr>
        <w:tblW w:w="0" w:type="auto"/>
        <w:tblInd w:w="109" w:type="dxa"/>
        <w:tblLayout w:type="fixed"/>
        <w:tblLook w:val="0000" w:firstRow="0" w:lastRow="0" w:firstColumn="0" w:lastColumn="0" w:noHBand="0" w:noVBand="0"/>
      </w:tblPr>
      <w:tblGrid>
        <w:gridCol w:w="295"/>
        <w:gridCol w:w="295"/>
      </w:tblGrid>
      <w:tr w:rsidR="00545869" w:rsidRPr="00807A51" w14:paraId="045D4E54" w14:textId="77777777" w:rsidTr="00390398">
        <w:trPr>
          <w:trHeight w:val="273"/>
        </w:trPr>
        <w:tc>
          <w:tcPr>
            <w:tcW w:w="295" w:type="dxa"/>
          </w:tcPr>
          <w:p w14:paraId="5B5F4D8B" w14:textId="77777777" w:rsidR="00545869" w:rsidRPr="00807A51" w:rsidRDefault="00545869" w:rsidP="00545869">
            <w:pPr>
              <w:numPr>
                <w:ilvl w:val="0"/>
                <w:numId w:val="18"/>
              </w:numPr>
              <w:suppressAutoHyphens/>
              <w:spacing w:after="0" w:line="240" w:lineRule="auto"/>
              <w:rPr>
                <w:rFonts w:eastAsia="Calibri" w:cstheme="minorHAnsi"/>
                <w:color w:val="000000"/>
                <w:sz w:val="24"/>
              </w:rPr>
            </w:pPr>
          </w:p>
        </w:tc>
        <w:tc>
          <w:tcPr>
            <w:tcW w:w="295" w:type="dxa"/>
          </w:tcPr>
          <w:p w14:paraId="722EB186" w14:textId="77777777" w:rsidR="00545869" w:rsidRPr="00807A51" w:rsidRDefault="00545869" w:rsidP="00545869">
            <w:pPr>
              <w:numPr>
                <w:ilvl w:val="0"/>
                <w:numId w:val="18"/>
              </w:numPr>
              <w:suppressAutoHyphens/>
              <w:spacing w:after="0" w:line="240" w:lineRule="auto"/>
              <w:rPr>
                <w:rFonts w:eastAsia="Calibri" w:cstheme="minorHAnsi"/>
                <w:color w:val="000000"/>
                <w:sz w:val="24"/>
              </w:rPr>
            </w:pPr>
          </w:p>
        </w:tc>
      </w:tr>
    </w:tbl>
    <w:p w14:paraId="0A92AEAE" w14:textId="77777777" w:rsidR="00545869" w:rsidRPr="00071411" w:rsidRDefault="00545869" w:rsidP="00545869">
      <w:pPr>
        <w:suppressAutoHyphens/>
        <w:spacing w:before="225" w:after="225"/>
        <w:jc w:val="both"/>
        <w:rPr>
          <w:rFonts w:eastAsia="Calibri" w:cstheme="minorHAnsi"/>
          <w:b/>
          <w:color w:val="000000"/>
        </w:rPr>
      </w:pPr>
      <w:r w:rsidRPr="00071411">
        <w:rPr>
          <w:rFonts w:eastAsia="Calibri" w:cstheme="minorHAnsi"/>
          <w:b/>
          <w:color w:val="000000"/>
        </w:rPr>
        <w:t>Navodila za delo s programom Go-Soft</w:t>
      </w:r>
    </w:p>
    <w:p w14:paraId="38440B99" w14:textId="77777777" w:rsidR="00545869" w:rsidRPr="001075D3" w:rsidRDefault="00545869" w:rsidP="00545869">
      <w:pPr>
        <w:suppressAutoHyphens/>
        <w:spacing w:before="225" w:after="225" w:line="240" w:lineRule="auto"/>
        <w:jc w:val="both"/>
        <w:rPr>
          <w:rFonts w:eastAsia="Calibri" w:cstheme="minorHAnsi"/>
        </w:rPr>
      </w:pPr>
      <w:r w:rsidRPr="001075D3">
        <w:rPr>
          <w:rFonts w:eastAsia="Calibri" w:cstheme="minorHAnsi"/>
          <w:color w:val="000000"/>
        </w:rPr>
        <w:t>Vrste, opis in okvirne količine razpisanega blaga so podane v programu GO-SOFT - Predračunu - Seznamu razpisanega blaga, pri čemer so količine razpisanega blaga okvirne, za obdobje 12. mesecev.</w:t>
      </w:r>
    </w:p>
    <w:p w14:paraId="257DC3E0" w14:textId="77777777" w:rsidR="00545869" w:rsidRPr="001075D3" w:rsidRDefault="00545869" w:rsidP="00545869">
      <w:pPr>
        <w:suppressAutoHyphens/>
        <w:jc w:val="both"/>
        <w:rPr>
          <w:rFonts w:eastAsia="Calibri" w:cstheme="minorHAnsi"/>
          <w:lang w:eastAsia="sl-SI"/>
        </w:rPr>
      </w:pPr>
      <w:r w:rsidRPr="001075D3">
        <w:rPr>
          <w:rFonts w:eastAsia="Calibri" w:cstheme="minorHAnsi"/>
          <w:lang w:eastAsia="sl-SI"/>
        </w:rPr>
        <w:t>Specifikacija artiklov v aplikaciji programa GO-SOFT je dostopna preko spletne strani naročnika</w:t>
      </w:r>
      <w:r w:rsidRPr="001075D3">
        <w:rPr>
          <w:rFonts w:eastAsia="Calibri" w:cstheme="minorHAnsi"/>
        </w:rPr>
        <w:t xml:space="preserve"> (</w:t>
      </w:r>
      <w:hyperlink r:id="rId11" w:history="1">
        <w:r w:rsidRPr="001075D3">
          <w:rPr>
            <w:rFonts w:eastAsia="Calibri" w:cstheme="minorHAnsi"/>
            <w:color w:val="0000FF"/>
            <w:u w:val="single"/>
          </w:rPr>
          <w:t>https://bolnisnica-kranj.si/splosno-o-bolnisnici/informacije-javnega-znacaja/javna-narocila</w:t>
        </w:r>
      </w:hyperlink>
      <w:r w:rsidRPr="001075D3">
        <w:rPr>
          <w:rFonts w:eastAsia="Calibri" w:cstheme="minorHAnsi"/>
          <w:lang w:eastAsia="sl-SI"/>
        </w:rPr>
        <w:t xml:space="preserve">), kjer se vam odpre stran s povezavo do artiklov. Izpolnite vse zahtevane rubrike, ponudnik je odgovoren za pravilen vnos vseh vrednosti. </w:t>
      </w:r>
    </w:p>
    <w:p w14:paraId="64D0334D" w14:textId="77777777" w:rsidR="00545869" w:rsidRPr="001075D3" w:rsidRDefault="00545869" w:rsidP="00545869">
      <w:pPr>
        <w:suppressAutoHyphens/>
        <w:jc w:val="both"/>
        <w:rPr>
          <w:rFonts w:eastAsia="Calibri" w:cstheme="minorHAnsi"/>
        </w:rPr>
      </w:pPr>
      <w:r w:rsidRPr="001075D3">
        <w:rPr>
          <w:rFonts w:eastAsia="Calibri" w:cstheme="minorHAnsi"/>
          <w:bCs/>
        </w:rPr>
        <w:t xml:space="preserve">Zainteresirani ponudniki pridobijo dostop do spletne aplikacije (Go-Soft) tako, da na spodaj navedeni E-naslov posredujejo naročniku elektronsko sporočilo, v katerem navedejo svoje podatke in sicer ime podjetja, naslov, matično številko, ID številko za DDV, zakonitega zastopnika, </w:t>
      </w:r>
      <w:r w:rsidRPr="001075D3">
        <w:rPr>
          <w:rFonts w:eastAsia="Calibri" w:cstheme="minorHAnsi"/>
        </w:rPr>
        <w:t>številko objave javnega razpisa na Portalu javnih naročil ter imena in priimke oseb, ki bodo imele pooblastilo za vnos podatkov v naročnikovo spletno aplikacijo za predmetno javno naročilo.</w:t>
      </w:r>
    </w:p>
    <w:p w14:paraId="224D0364" w14:textId="77777777" w:rsidR="00545869" w:rsidRDefault="00545869" w:rsidP="00545869">
      <w:pPr>
        <w:suppressAutoHyphens/>
        <w:jc w:val="both"/>
      </w:pPr>
      <w:r w:rsidRPr="001075D3">
        <w:rPr>
          <w:rFonts w:eastAsia="Calibri" w:cstheme="minorHAnsi"/>
        </w:rPr>
        <w:t xml:space="preserve">Zahtevo za pridobitev uporabniškega imena in gesla posredujte na naslov: </w:t>
      </w:r>
      <w:hyperlink r:id="rId12" w:history="1">
        <w:r w:rsidRPr="001075D3">
          <w:rPr>
            <w:rStyle w:val="Hiperpovezava"/>
            <w:rFonts w:eastAsia="Calibri" w:cstheme="minorHAnsi"/>
            <w:lang w:eastAsia="sl-SI"/>
          </w:rPr>
          <w:t>javna.narocila@bgp-kranj.si</w:t>
        </w:r>
      </w:hyperlink>
    </w:p>
    <w:p w14:paraId="74C3EDC2" w14:textId="430C3440" w:rsidR="00EB5A32" w:rsidRPr="00EB5A32" w:rsidRDefault="00EB5A32" w:rsidP="00EB5A32">
      <w:pPr>
        <w:jc w:val="both"/>
        <w:rPr>
          <w:rFonts w:cstheme="minorHAnsi"/>
          <w:i/>
          <w:iCs/>
        </w:rPr>
      </w:pPr>
      <w:r w:rsidRPr="00EB5A32">
        <w:rPr>
          <w:rFonts w:cstheme="minorHAnsi"/>
          <w:i/>
          <w:iCs/>
        </w:rPr>
        <w:t xml:space="preserve">V kolikor že imate geslo posredujete prijavo na razpis na naslov </w:t>
      </w:r>
      <w:hyperlink r:id="rId13" w:history="1">
        <w:r w:rsidRPr="005A6D9C">
          <w:rPr>
            <w:rStyle w:val="Hiperpovezava"/>
            <w:rFonts w:cstheme="minorHAnsi"/>
            <w:i/>
            <w:iCs/>
          </w:rPr>
          <w:t>javna.narocila@bgp-kranj.si</w:t>
        </w:r>
      </w:hyperlink>
      <w:r>
        <w:rPr>
          <w:rFonts w:cstheme="minorHAnsi"/>
          <w:i/>
          <w:iCs/>
        </w:rPr>
        <w:t xml:space="preserve"> </w:t>
      </w:r>
      <w:r w:rsidRPr="00EB5A32">
        <w:rPr>
          <w:rFonts w:cstheme="minorHAnsi"/>
          <w:i/>
          <w:iCs/>
        </w:rPr>
        <w:t>, da vam dodamo dovoljenje za dostop do razpisa, do katerega potem dostopate z že obstoječim uporabniškim imenom in geslom.</w:t>
      </w:r>
    </w:p>
    <w:p w14:paraId="7F87D4D0" w14:textId="77777777" w:rsidR="00545869" w:rsidRPr="001075D3" w:rsidRDefault="00545869" w:rsidP="00545869">
      <w:pPr>
        <w:suppressAutoHyphens/>
        <w:jc w:val="both"/>
        <w:rPr>
          <w:rFonts w:eastAsia="Calibri" w:cstheme="minorHAnsi"/>
        </w:rPr>
      </w:pPr>
      <w:r w:rsidRPr="001075D3">
        <w:rPr>
          <w:rFonts w:eastAsia="Calibri" w:cstheme="minorHAnsi"/>
        </w:rPr>
        <w:t xml:space="preserve">Naročnik bo zainteresiranim ponudnikom posredoval uporabniško ime in geslo po elektronski pošti, najkasneje v roku treh (3) delovnih dni od posredovanja zahteve. </w:t>
      </w:r>
    </w:p>
    <w:p w14:paraId="18FC2654" w14:textId="77777777" w:rsidR="00545869" w:rsidRPr="001075D3" w:rsidRDefault="00545869" w:rsidP="00545869">
      <w:pPr>
        <w:suppressAutoHyphens/>
        <w:rPr>
          <w:rFonts w:eastAsia="Calibri" w:cstheme="minorHAnsi"/>
        </w:rPr>
      </w:pPr>
      <w:r w:rsidRPr="001075D3">
        <w:rPr>
          <w:rFonts w:eastAsia="Calibri" w:cstheme="minorHAnsi"/>
        </w:rPr>
        <w:t>Uporabnik mora zaradi zavarovanja svoje ponudbe geslo spremeniti.</w:t>
      </w:r>
    </w:p>
    <w:p w14:paraId="1C57143F" w14:textId="77777777" w:rsidR="00545869" w:rsidRDefault="00545869" w:rsidP="00545869">
      <w:pPr>
        <w:spacing w:after="160" w:line="259" w:lineRule="auto"/>
        <w:rPr>
          <w:rFonts w:eastAsia="Calibri" w:cstheme="minorHAnsi"/>
        </w:rPr>
      </w:pPr>
      <w:r w:rsidRPr="001075D3">
        <w:rPr>
          <w:rFonts w:eastAsia="Calibri" w:cstheme="minorHAnsi"/>
        </w:rPr>
        <w:t xml:space="preserve">Več informacij in navodil za vnos v sistem GO-SOFT najdete v prilogi 1. </w:t>
      </w:r>
    </w:p>
    <w:p w14:paraId="53B08369" w14:textId="77777777" w:rsidR="00545869" w:rsidRPr="004327E2" w:rsidRDefault="00545869" w:rsidP="00545869">
      <w:pPr>
        <w:keepNext/>
        <w:keepLines/>
        <w:pBdr>
          <w:top w:val="single" w:sz="18" w:space="1" w:color="000001"/>
          <w:left w:val="single" w:sz="18" w:space="4" w:color="000001"/>
          <w:bottom w:val="single" w:sz="18" w:space="1" w:color="000001"/>
          <w:right w:val="single" w:sz="18" w:space="4" w:color="000001"/>
        </w:pBdr>
        <w:shd w:val="clear" w:color="auto" w:fill="000000"/>
        <w:suppressAutoHyphens/>
        <w:spacing w:before="360" w:after="0"/>
        <w:ind w:right="4250"/>
        <w:outlineLvl w:val="0"/>
        <w:rPr>
          <w:rFonts w:eastAsia="Times New Roman" w:cstheme="minorHAnsi"/>
          <w:b/>
          <w:bCs/>
        </w:rPr>
      </w:pPr>
      <w:r w:rsidRPr="004327E2">
        <w:rPr>
          <w:rFonts w:eastAsia="Times New Roman" w:cstheme="minorHAnsi"/>
          <w:b/>
          <w:bCs/>
          <w:color w:val="FFFFFF"/>
        </w:rPr>
        <w:t xml:space="preserve">PREDLOŽITEV PONUDBE </w:t>
      </w:r>
    </w:p>
    <w:p w14:paraId="35AE3AC5" w14:textId="77777777" w:rsidR="00545869" w:rsidRPr="004327E2" w:rsidRDefault="00545869" w:rsidP="00545869">
      <w:pPr>
        <w:suppressAutoHyphens/>
        <w:spacing w:after="0"/>
        <w:rPr>
          <w:rFonts w:eastAsia="Calibri" w:cstheme="minorHAnsi"/>
        </w:rPr>
      </w:pPr>
    </w:p>
    <w:p w14:paraId="7811796B" w14:textId="77777777" w:rsidR="00545869" w:rsidRPr="004327E2" w:rsidRDefault="00545869" w:rsidP="00545869">
      <w:pPr>
        <w:spacing w:after="0"/>
        <w:contextualSpacing/>
        <w:jc w:val="both"/>
        <w:rPr>
          <w:rFonts w:eastAsia="Calibri" w:cstheme="minorHAnsi"/>
        </w:rPr>
      </w:pPr>
      <w:r w:rsidRPr="004327E2">
        <w:rPr>
          <w:rFonts w:eastAsia="Calibri" w:cstheme="minorHAnsi"/>
        </w:rPr>
        <w:t xml:space="preserve">Ponudniki morajo ponudbe predložiti v informacijski sistem e-JN na spletnem naslovu </w:t>
      </w:r>
      <w:hyperlink r:id="rId14" w:history="1">
        <w:r w:rsidRPr="004327E2">
          <w:rPr>
            <w:rFonts w:eastAsia="Calibri" w:cstheme="minorHAnsi"/>
            <w:color w:val="0000FF"/>
            <w:u w:val="single"/>
          </w:rPr>
          <w:t>https://ejn.gov.si/eJN2</w:t>
        </w:r>
      </w:hyperlink>
      <w:r w:rsidRPr="004327E2">
        <w:rPr>
          <w:rFonts w:eastAsia="Calibr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4327E2">
          <w:rPr>
            <w:rFonts w:eastAsia="Calibri" w:cstheme="minorHAnsi"/>
            <w:color w:val="0000FF"/>
            <w:u w:val="single"/>
          </w:rPr>
          <w:t>https://ejn.gov.si/eJN2</w:t>
        </w:r>
      </w:hyperlink>
      <w:r w:rsidRPr="004327E2">
        <w:rPr>
          <w:rFonts w:eastAsia="Calibri" w:cstheme="minorHAnsi"/>
        </w:rPr>
        <w:t>.</w:t>
      </w:r>
    </w:p>
    <w:p w14:paraId="516C069D" w14:textId="77777777" w:rsidR="00545869" w:rsidRPr="004327E2" w:rsidRDefault="00545869" w:rsidP="00545869">
      <w:pPr>
        <w:spacing w:after="0"/>
        <w:contextualSpacing/>
        <w:jc w:val="both"/>
        <w:rPr>
          <w:rFonts w:eastAsia="Calibri" w:cstheme="minorHAnsi"/>
        </w:rPr>
      </w:pPr>
    </w:p>
    <w:p w14:paraId="3846A1E8" w14:textId="77777777" w:rsidR="00545869" w:rsidRPr="004327E2" w:rsidRDefault="00545869" w:rsidP="00545869">
      <w:pPr>
        <w:spacing w:after="0"/>
        <w:contextualSpacing/>
        <w:jc w:val="both"/>
        <w:rPr>
          <w:rFonts w:eastAsia="Calibri" w:cstheme="minorHAnsi"/>
        </w:rPr>
      </w:pPr>
      <w:r w:rsidRPr="004327E2">
        <w:rPr>
          <w:rFonts w:eastAsia="Calibri" w:cstheme="minorHAnsi"/>
        </w:rPr>
        <w:t xml:space="preserve">Ponudnik se mora pred oddajo ponudbe registrirati na spletnem naslovu </w:t>
      </w:r>
      <w:hyperlink r:id="rId16" w:history="1">
        <w:r w:rsidRPr="004327E2">
          <w:rPr>
            <w:rFonts w:eastAsia="Calibri" w:cstheme="minorHAnsi"/>
            <w:color w:val="0000FF"/>
            <w:u w:val="single"/>
          </w:rPr>
          <w:t>https://ejn.gov.si/eJN2</w:t>
        </w:r>
      </w:hyperlink>
      <w:r w:rsidRPr="004327E2">
        <w:rPr>
          <w:rFonts w:eastAsia="Calibri" w:cstheme="minorHAnsi"/>
        </w:rPr>
        <w:t>, v skladu z Navodili za uporabo e-JN. Če je ponudnik že registriran v informacijski sistem e-JN, se v aplikacijo prijavi na istem naslovu.</w:t>
      </w:r>
    </w:p>
    <w:p w14:paraId="08BE1834" w14:textId="77777777" w:rsidR="00545869" w:rsidRPr="004327E2" w:rsidRDefault="00545869" w:rsidP="00545869">
      <w:pPr>
        <w:spacing w:after="0"/>
        <w:contextualSpacing/>
        <w:jc w:val="both"/>
        <w:rPr>
          <w:rFonts w:eastAsia="Calibri" w:cstheme="minorHAnsi"/>
        </w:rPr>
      </w:pPr>
    </w:p>
    <w:p w14:paraId="7FB32AF9" w14:textId="77777777" w:rsidR="00545869" w:rsidRPr="004327E2" w:rsidRDefault="00545869" w:rsidP="00545869">
      <w:pPr>
        <w:spacing w:after="0"/>
        <w:jc w:val="both"/>
        <w:rPr>
          <w:rFonts w:eastAsia="Calibri" w:cstheme="minorHAnsi"/>
          <w:color w:val="7030A0"/>
        </w:rPr>
      </w:pPr>
      <w:r w:rsidRPr="004327E2">
        <w:rPr>
          <w:rFonts w:eastAsia="Calibri" w:cstheme="minorHAn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Pr="004327E2">
        <w:rPr>
          <w:rFonts w:eastAsia="Calibri" w:cstheme="minorHAnsi"/>
          <w:color w:val="7030A0"/>
        </w:rPr>
        <w:t>.</w:t>
      </w:r>
    </w:p>
    <w:p w14:paraId="1784997B" w14:textId="77777777" w:rsidR="00545869" w:rsidRPr="004327E2" w:rsidRDefault="00545869" w:rsidP="00545869">
      <w:pPr>
        <w:spacing w:after="0"/>
        <w:contextualSpacing/>
        <w:jc w:val="both"/>
        <w:rPr>
          <w:rFonts w:eastAsia="Calibri" w:cstheme="minorHAnsi"/>
        </w:rPr>
      </w:pPr>
    </w:p>
    <w:p w14:paraId="5500C372" w14:textId="725C5509" w:rsidR="00545869" w:rsidRPr="004327E2" w:rsidRDefault="00545869" w:rsidP="00545869">
      <w:pPr>
        <w:spacing w:after="0"/>
        <w:contextualSpacing/>
        <w:jc w:val="both"/>
        <w:rPr>
          <w:rFonts w:eastAsia="Calibri" w:cstheme="minorHAnsi"/>
        </w:rPr>
      </w:pPr>
      <w:r w:rsidRPr="004327E2">
        <w:rPr>
          <w:rFonts w:eastAsia="Calibri" w:cstheme="minorHAnsi"/>
        </w:rPr>
        <w:lastRenderedPageBreak/>
        <w:t xml:space="preserve">Ponudba se šteje za pravočasno oddano, če jo naročnik prejme preko sistema e-JN </w:t>
      </w:r>
      <w:hyperlink r:id="rId17" w:history="1">
        <w:r w:rsidRPr="004327E2">
          <w:rPr>
            <w:rFonts w:eastAsia="Calibri" w:cstheme="minorHAnsi"/>
            <w:color w:val="0000FF"/>
            <w:u w:val="single"/>
          </w:rPr>
          <w:t>https://ejn.gov.si/eJN2</w:t>
        </w:r>
      </w:hyperlink>
      <w:r w:rsidRPr="004327E2">
        <w:rPr>
          <w:rFonts w:eastAsia="Calibri" w:cstheme="minorHAnsi"/>
        </w:rPr>
        <w:t xml:space="preserve"> najkasneje do </w:t>
      </w:r>
      <w:r w:rsidRPr="001F5E2F">
        <w:rPr>
          <w:rFonts w:eastAsia="Calibri" w:cstheme="minorHAnsi"/>
          <w:b/>
        </w:rPr>
        <w:t>1</w:t>
      </w:r>
      <w:r w:rsidR="00E74BDF">
        <w:rPr>
          <w:rFonts w:eastAsia="Calibri" w:cstheme="minorHAnsi"/>
          <w:b/>
        </w:rPr>
        <w:t>8</w:t>
      </w:r>
      <w:r w:rsidRPr="001F5E2F">
        <w:rPr>
          <w:rFonts w:eastAsia="Calibri" w:cstheme="minorHAnsi"/>
          <w:b/>
        </w:rPr>
        <w:t>. 12</w:t>
      </w:r>
      <w:r w:rsidR="007F2037">
        <w:rPr>
          <w:rFonts w:eastAsia="Calibri" w:cstheme="minorHAnsi"/>
          <w:b/>
        </w:rPr>
        <w:t xml:space="preserve">. </w:t>
      </w:r>
      <w:r w:rsidRPr="001F5E2F">
        <w:rPr>
          <w:rFonts w:eastAsia="Calibri" w:cstheme="minorHAnsi"/>
          <w:b/>
        </w:rPr>
        <w:t>202</w:t>
      </w:r>
      <w:r w:rsidR="00E74BDF">
        <w:rPr>
          <w:rFonts w:eastAsia="Calibri" w:cstheme="minorHAnsi"/>
          <w:b/>
        </w:rPr>
        <w:t>5</w:t>
      </w:r>
      <w:r w:rsidRPr="001F5E2F">
        <w:rPr>
          <w:rFonts w:eastAsia="Calibri" w:cstheme="minorHAnsi"/>
          <w:b/>
        </w:rPr>
        <w:t xml:space="preserve"> do 1</w:t>
      </w:r>
      <w:r w:rsidR="00BE660F">
        <w:rPr>
          <w:rFonts w:eastAsia="Calibri" w:cstheme="minorHAnsi"/>
          <w:b/>
        </w:rPr>
        <w:t>2</w:t>
      </w:r>
      <w:r w:rsidRPr="001F5E2F">
        <w:rPr>
          <w:rFonts w:eastAsia="Calibri" w:cstheme="minorHAnsi"/>
          <w:b/>
        </w:rPr>
        <w:t>. ure</w:t>
      </w:r>
      <w:r w:rsidRPr="004327E2">
        <w:rPr>
          <w:rFonts w:eastAsia="Calibri" w:cstheme="minorHAnsi"/>
        </w:rPr>
        <w:t>. Za oddano ponudbo se šteje ponudba, ki je v informacijskem sistemu e-JN označena s statusom »ODDANO«.</w:t>
      </w:r>
    </w:p>
    <w:p w14:paraId="1956DC5C" w14:textId="77777777" w:rsidR="00545869" w:rsidRPr="004327E2" w:rsidRDefault="00545869" w:rsidP="00545869">
      <w:pPr>
        <w:spacing w:after="0"/>
        <w:contextualSpacing/>
        <w:jc w:val="both"/>
        <w:rPr>
          <w:rFonts w:eastAsia="Calibri" w:cstheme="minorHAnsi"/>
        </w:rPr>
      </w:pPr>
    </w:p>
    <w:p w14:paraId="34507723" w14:textId="77777777" w:rsidR="00545869" w:rsidRPr="004327E2" w:rsidRDefault="00545869" w:rsidP="00545869">
      <w:pPr>
        <w:spacing w:after="0"/>
        <w:contextualSpacing/>
        <w:jc w:val="both"/>
        <w:rPr>
          <w:rFonts w:eastAsia="Calibri" w:cstheme="minorHAnsi"/>
        </w:rPr>
      </w:pPr>
      <w:r w:rsidRPr="004327E2">
        <w:rPr>
          <w:rFonts w:eastAsia="Calibri" w:cstheme="minorHAn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DF738A8" w14:textId="77777777" w:rsidR="00545869" w:rsidRPr="004327E2" w:rsidRDefault="00545869" w:rsidP="00545869">
      <w:pPr>
        <w:spacing w:after="0"/>
        <w:contextualSpacing/>
        <w:jc w:val="both"/>
        <w:rPr>
          <w:rFonts w:eastAsia="Calibri" w:cstheme="minorHAnsi"/>
        </w:rPr>
      </w:pPr>
    </w:p>
    <w:p w14:paraId="60454EAF" w14:textId="77777777" w:rsidR="00545869" w:rsidRPr="004327E2" w:rsidRDefault="00545869" w:rsidP="00545869">
      <w:pPr>
        <w:spacing w:after="0"/>
        <w:contextualSpacing/>
        <w:jc w:val="both"/>
        <w:rPr>
          <w:rFonts w:eastAsia="Calibri" w:cstheme="minorHAnsi"/>
        </w:rPr>
      </w:pPr>
      <w:r w:rsidRPr="004327E2">
        <w:rPr>
          <w:rFonts w:eastAsia="Calibri" w:cstheme="minorHAnsi"/>
        </w:rPr>
        <w:t>Po preteku roka za predložitev ponudb ponudbe ne bo več mogoče oddati.</w:t>
      </w:r>
    </w:p>
    <w:p w14:paraId="5DE87E9E" w14:textId="77777777" w:rsidR="00545869" w:rsidRPr="004327E2" w:rsidRDefault="00545869" w:rsidP="00545869">
      <w:pPr>
        <w:spacing w:after="0"/>
        <w:contextualSpacing/>
        <w:jc w:val="both"/>
        <w:rPr>
          <w:rFonts w:eastAsia="Calibri" w:cstheme="minorHAnsi"/>
        </w:rPr>
      </w:pPr>
    </w:p>
    <w:p w14:paraId="3B4E5495" w14:textId="77777777" w:rsidR="00545869" w:rsidRPr="001075D3" w:rsidRDefault="00545869" w:rsidP="00545869">
      <w:pPr>
        <w:spacing w:after="160" w:line="259" w:lineRule="auto"/>
        <w:rPr>
          <w:rFonts w:eastAsia="Times New Roman" w:cstheme="minorHAnsi"/>
          <w:b/>
          <w:lang w:eastAsia="sl-SI"/>
        </w:rPr>
      </w:pPr>
    </w:p>
    <w:p w14:paraId="470FA228" w14:textId="77777777" w:rsidR="00545869" w:rsidRPr="001075D3" w:rsidRDefault="00545869" w:rsidP="00545869">
      <w:pPr>
        <w:spacing w:after="160" w:line="259" w:lineRule="auto"/>
        <w:jc w:val="center"/>
        <w:rPr>
          <w:rFonts w:eastAsia="Times New Roman" w:cstheme="minorHAnsi"/>
          <w:b/>
          <w:lang w:eastAsia="sl-SI"/>
        </w:rPr>
      </w:pPr>
    </w:p>
    <w:p w14:paraId="3DCCC40E" w14:textId="77777777" w:rsidR="00545869" w:rsidRPr="001075D3" w:rsidRDefault="00545869" w:rsidP="00545869">
      <w:pPr>
        <w:spacing w:after="160" w:line="259" w:lineRule="auto"/>
        <w:jc w:val="center"/>
        <w:rPr>
          <w:rFonts w:eastAsia="Times New Roman" w:cstheme="minorHAnsi"/>
          <w:b/>
          <w:lang w:eastAsia="sl-SI"/>
        </w:rPr>
      </w:pPr>
    </w:p>
    <w:p w14:paraId="738A19A9" w14:textId="77777777" w:rsidR="00545869" w:rsidRPr="001075D3" w:rsidRDefault="00545869" w:rsidP="00545869">
      <w:pPr>
        <w:spacing w:after="160" w:line="259" w:lineRule="auto"/>
        <w:jc w:val="center"/>
        <w:rPr>
          <w:rFonts w:eastAsia="Times New Roman" w:cstheme="minorHAnsi"/>
          <w:b/>
          <w:lang w:eastAsia="sl-SI"/>
        </w:rPr>
      </w:pPr>
    </w:p>
    <w:p w14:paraId="14075AAA" w14:textId="77777777" w:rsidR="00545869" w:rsidRPr="001075D3" w:rsidRDefault="00545869" w:rsidP="00545869">
      <w:pPr>
        <w:spacing w:after="160" w:line="259" w:lineRule="auto"/>
        <w:jc w:val="center"/>
        <w:rPr>
          <w:rFonts w:eastAsia="Times New Roman" w:cstheme="minorHAnsi"/>
          <w:b/>
          <w:lang w:eastAsia="sl-SI"/>
        </w:rPr>
      </w:pPr>
    </w:p>
    <w:p w14:paraId="792DDF61" w14:textId="77777777" w:rsidR="00545869" w:rsidRPr="001075D3" w:rsidRDefault="00545869" w:rsidP="00545869">
      <w:pPr>
        <w:spacing w:after="160" w:line="259" w:lineRule="auto"/>
        <w:jc w:val="center"/>
        <w:rPr>
          <w:rFonts w:eastAsia="Times New Roman" w:cstheme="minorHAnsi"/>
          <w:b/>
          <w:lang w:eastAsia="sl-SI"/>
        </w:rPr>
      </w:pPr>
    </w:p>
    <w:p w14:paraId="6FDF9235" w14:textId="77777777" w:rsidR="00545869" w:rsidRPr="001075D3" w:rsidRDefault="00545869" w:rsidP="00545869">
      <w:pPr>
        <w:spacing w:after="160" w:line="259" w:lineRule="auto"/>
        <w:jc w:val="center"/>
        <w:rPr>
          <w:rFonts w:ascii="Calibri" w:eastAsia="Times New Roman" w:hAnsi="Calibri" w:cs="Calibri"/>
          <w:b/>
          <w:lang w:eastAsia="sl-SI"/>
        </w:rPr>
      </w:pPr>
    </w:p>
    <w:p w14:paraId="6EF8F2C3" w14:textId="77777777" w:rsidR="00545869" w:rsidRPr="001075D3" w:rsidRDefault="00545869" w:rsidP="00545869">
      <w:pPr>
        <w:spacing w:after="160" w:line="259" w:lineRule="auto"/>
        <w:jc w:val="center"/>
        <w:rPr>
          <w:rFonts w:ascii="Calibri" w:eastAsia="Times New Roman" w:hAnsi="Calibri" w:cs="Calibri"/>
          <w:b/>
          <w:lang w:eastAsia="sl-SI"/>
        </w:rPr>
      </w:pPr>
    </w:p>
    <w:p w14:paraId="5F861840" w14:textId="77777777" w:rsidR="00545869" w:rsidRPr="001075D3" w:rsidRDefault="00545869" w:rsidP="00545869">
      <w:pPr>
        <w:spacing w:after="160" w:line="259" w:lineRule="auto"/>
        <w:jc w:val="center"/>
        <w:rPr>
          <w:rFonts w:ascii="Calibri" w:eastAsia="Times New Roman" w:hAnsi="Calibri" w:cs="Calibri"/>
          <w:b/>
          <w:lang w:eastAsia="sl-SI"/>
        </w:rPr>
      </w:pPr>
    </w:p>
    <w:p w14:paraId="365D415E" w14:textId="77777777" w:rsidR="00545869" w:rsidRPr="002E413B" w:rsidRDefault="00545869" w:rsidP="00545869">
      <w:pPr>
        <w:spacing w:after="160" w:line="259" w:lineRule="auto"/>
        <w:jc w:val="center"/>
        <w:rPr>
          <w:rFonts w:ascii="Calibri" w:eastAsia="Times New Roman" w:hAnsi="Calibri" w:cs="Calibri"/>
          <w:b/>
          <w:sz w:val="32"/>
          <w:szCs w:val="32"/>
          <w:lang w:eastAsia="sl-SI"/>
        </w:rPr>
        <w:sectPr w:rsidR="00545869" w:rsidRPr="002E413B" w:rsidSect="00082538">
          <w:headerReference w:type="default" r:id="rId18"/>
          <w:footerReference w:type="default" r:id="rId19"/>
          <w:headerReference w:type="first" r:id="rId20"/>
          <w:pgSz w:w="11906" w:h="16838"/>
          <w:pgMar w:top="567" w:right="1418" w:bottom="567" w:left="1418" w:header="283" w:footer="283" w:gutter="0"/>
          <w:cols w:space="708"/>
          <w:titlePg/>
          <w:docGrid w:linePitch="360"/>
        </w:sectPr>
      </w:pPr>
    </w:p>
    <w:p w14:paraId="32A17F20" w14:textId="77777777" w:rsidR="00545869" w:rsidRPr="00906BFF" w:rsidRDefault="00545869" w:rsidP="00545869">
      <w:pPr>
        <w:pStyle w:val="Odstavekseznama"/>
        <w:numPr>
          <w:ilvl w:val="1"/>
          <w:numId w:val="7"/>
        </w:numPr>
        <w:spacing w:after="0" w:line="288" w:lineRule="auto"/>
        <w:ind w:left="0" w:firstLine="0"/>
        <w:jc w:val="both"/>
        <w:rPr>
          <w:rFonts w:cstheme="minorHAnsi"/>
          <w:b/>
          <w:sz w:val="28"/>
          <w:szCs w:val="28"/>
        </w:rPr>
      </w:pPr>
      <w:r>
        <w:rPr>
          <w:rFonts w:cstheme="minorHAnsi"/>
          <w:b/>
          <w:sz w:val="28"/>
          <w:szCs w:val="28"/>
        </w:rPr>
        <w:lastRenderedPageBreak/>
        <w:t xml:space="preserve">Splošno </w:t>
      </w:r>
    </w:p>
    <w:p w14:paraId="7896CF81" w14:textId="77777777" w:rsidR="00545869" w:rsidRPr="002E413B" w:rsidRDefault="00545869" w:rsidP="00545869">
      <w:pPr>
        <w:widowControl w:val="0"/>
        <w:spacing w:after="0"/>
        <w:jc w:val="both"/>
        <w:outlineLvl w:val="0"/>
        <w:rPr>
          <w:rFonts w:eastAsia="Times New Roman" w:cstheme="minorHAnsi"/>
          <w:spacing w:val="-4"/>
          <w:lang w:eastAsia="sl-SI"/>
        </w:rPr>
      </w:pPr>
    </w:p>
    <w:p w14:paraId="4CA382BF" w14:textId="77777777" w:rsidR="00545869" w:rsidRPr="00071411" w:rsidRDefault="00545869" w:rsidP="00545869">
      <w:pPr>
        <w:pStyle w:val="Odstavekseznama"/>
        <w:numPr>
          <w:ilvl w:val="1"/>
          <w:numId w:val="37"/>
        </w:numPr>
        <w:spacing w:after="0" w:line="259" w:lineRule="auto"/>
        <w:jc w:val="both"/>
        <w:rPr>
          <w:rFonts w:cstheme="minorHAnsi"/>
          <w:b/>
        </w:rPr>
      </w:pPr>
      <w:r w:rsidRPr="00071411">
        <w:rPr>
          <w:rFonts w:cstheme="minorHAnsi"/>
          <w:b/>
        </w:rPr>
        <w:t>Predmet javnega naročila</w:t>
      </w:r>
    </w:p>
    <w:p w14:paraId="37DBAF08" w14:textId="77777777" w:rsidR="00545869" w:rsidRDefault="00545869" w:rsidP="00545869">
      <w:pPr>
        <w:spacing w:after="0"/>
        <w:jc w:val="both"/>
        <w:rPr>
          <w:rFonts w:eastAsia="Times New Roman" w:cstheme="minorHAnsi"/>
          <w:lang w:eastAsia="sl-SI"/>
        </w:rPr>
      </w:pPr>
      <w:r>
        <w:rPr>
          <w:rFonts w:eastAsia="Times New Roman" w:cstheme="minorHAnsi"/>
          <w:lang w:eastAsia="sl-SI"/>
        </w:rPr>
        <w:t xml:space="preserve">Predmet javnega naročila je sukcesivna dobava zdravil, medicinskih pripomočkov, prehranskih dopolnil, otroškega mleka za potrebe Bolnišnice za ginekologijo in porodništvo Kranj. Blago ni razdeljeno na sklope, ponudniki lahko oddajo ponudbo za posamezen artikel. </w:t>
      </w:r>
    </w:p>
    <w:p w14:paraId="01D690FD" w14:textId="77777777" w:rsidR="00545869" w:rsidRDefault="00545869" w:rsidP="00545869">
      <w:pPr>
        <w:spacing w:after="0"/>
        <w:jc w:val="both"/>
        <w:rPr>
          <w:rFonts w:eastAsia="Times New Roman" w:cstheme="minorHAnsi"/>
          <w:lang w:eastAsia="sl-SI"/>
        </w:rPr>
      </w:pPr>
    </w:p>
    <w:p w14:paraId="1F84ED8A" w14:textId="77777777" w:rsidR="00545869" w:rsidRPr="00071411" w:rsidRDefault="00545869" w:rsidP="00545869">
      <w:pPr>
        <w:pStyle w:val="Odstavekseznama"/>
        <w:numPr>
          <w:ilvl w:val="1"/>
          <w:numId w:val="37"/>
        </w:numPr>
        <w:suppressAutoHyphens/>
        <w:spacing w:after="0" w:line="259" w:lineRule="auto"/>
        <w:jc w:val="both"/>
        <w:rPr>
          <w:rFonts w:eastAsia="Calibri" w:cstheme="minorHAnsi"/>
          <w:b/>
        </w:rPr>
      </w:pPr>
      <w:r w:rsidRPr="00071411">
        <w:rPr>
          <w:rFonts w:eastAsia="Calibri" w:cstheme="minorHAnsi"/>
          <w:b/>
        </w:rPr>
        <w:t xml:space="preserve"> Sodelovanje </w:t>
      </w:r>
    </w:p>
    <w:p w14:paraId="49998061" w14:textId="77777777" w:rsidR="00545869" w:rsidRPr="00906BFF" w:rsidRDefault="00545869" w:rsidP="00545869">
      <w:pPr>
        <w:suppressAutoHyphens/>
        <w:spacing w:after="0"/>
        <w:jc w:val="both"/>
        <w:rPr>
          <w:rFonts w:eastAsia="Calibri" w:cstheme="minorHAnsi"/>
        </w:rPr>
      </w:pPr>
      <w:r w:rsidRPr="00906BFF">
        <w:rPr>
          <w:rFonts w:eastAsia="Calibri" w:cstheme="minorHAnsi"/>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20DEF164" w14:textId="77777777" w:rsidR="00545869" w:rsidRPr="00906BFF" w:rsidRDefault="00545869" w:rsidP="00545869">
      <w:pPr>
        <w:suppressAutoHyphens/>
        <w:spacing w:after="0"/>
        <w:jc w:val="both"/>
        <w:rPr>
          <w:rFonts w:eastAsia="Calibri" w:cstheme="minorHAnsi"/>
          <w:b/>
        </w:rPr>
      </w:pPr>
    </w:p>
    <w:p w14:paraId="23DF4F3D" w14:textId="77777777" w:rsidR="00545869" w:rsidRPr="00906BFF" w:rsidRDefault="00545869" w:rsidP="00545869">
      <w:pPr>
        <w:suppressAutoHyphens/>
        <w:spacing w:after="0"/>
        <w:jc w:val="both"/>
        <w:rPr>
          <w:rFonts w:eastAsia="Calibri" w:cstheme="minorHAnsi"/>
          <w:b/>
        </w:rPr>
      </w:pPr>
      <w:r w:rsidRPr="00906BFF">
        <w:rPr>
          <w:rFonts w:eastAsia="Calibri" w:cstheme="minorHAnsi"/>
          <w:b/>
        </w:rPr>
        <w:t>1.2.1</w:t>
      </w:r>
      <w:r>
        <w:rPr>
          <w:rFonts w:eastAsia="Calibri" w:cstheme="minorHAnsi"/>
          <w:b/>
        </w:rPr>
        <w:t>.</w:t>
      </w:r>
      <w:r w:rsidRPr="00906BFF">
        <w:rPr>
          <w:rFonts w:eastAsia="Calibri" w:cstheme="minorHAnsi"/>
        </w:rPr>
        <w:t xml:space="preserve"> </w:t>
      </w:r>
      <w:r w:rsidRPr="00906BFF">
        <w:rPr>
          <w:rFonts w:eastAsia="Calibri" w:cstheme="minorHAnsi"/>
          <w:b/>
        </w:rPr>
        <w:t xml:space="preserve"> Tuji ponudniki </w:t>
      </w:r>
    </w:p>
    <w:p w14:paraId="48EF9CB2" w14:textId="77777777" w:rsidR="00545869" w:rsidRPr="00906BFF" w:rsidRDefault="00545869" w:rsidP="00545869">
      <w:pPr>
        <w:suppressAutoHyphens/>
        <w:spacing w:after="0"/>
        <w:jc w:val="both"/>
        <w:rPr>
          <w:rFonts w:eastAsia="Calibri" w:cstheme="minorHAnsi"/>
        </w:rPr>
      </w:pPr>
      <w:r w:rsidRPr="00906BFF">
        <w:rPr>
          <w:rFonts w:eastAsia="Calibri" w:cstheme="minorHAnsi"/>
        </w:rPr>
        <w:t xml:space="preserve">Za ponudnike s sedežem v tuji državi bo naročnik ugotavljal sposobnost na enak način kot za ponudnike s sedežem v Republiki Sloveniji. </w:t>
      </w:r>
    </w:p>
    <w:p w14:paraId="2B5B21B9" w14:textId="77777777" w:rsidR="00545869" w:rsidRPr="00906BFF" w:rsidRDefault="00545869" w:rsidP="00545869">
      <w:pPr>
        <w:suppressAutoHyphens/>
        <w:spacing w:after="0"/>
        <w:jc w:val="both"/>
        <w:rPr>
          <w:rFonts w:eastAsia="Calibri" w:cstheme="minorHAnsi"/>
        </w:rPr>
      </w:pPr>
    </w:p>
    <w:p w14:paraId="62296D81" w14:textId="77777777" w:rsidR="00545869" w:rsidRPr="00906BFF" w:rsidRDefault="00545869" w:rsidP="00545869">
      <w:pPr>
        <w:suppressAutoHyphens/>
        <w:spacing w:after="0"/>
        <w:jc w:val="both"/>
        <w:rPr>
          <w:rFonts w:eastAsia="Calibri" w:cstheme="minorHAnsi"/>
          <w:b/>
        </w:rPr>
      </w:pPr>
      <w:r w:rsidRPr="00906BFF">
        <w:rPr>
          <w:rFonts w:eastAsia="Calibri" w:cstheme="minorHAnsi"/>
          <w:b/>
        </w:rPr>
        <w:t>1.2.2. Podizvajalci</w:t>
      </w:r>
    </w:p>
    <w:p w14:paraId="6A5AC9A6" w14:textId="77777777" w:rsidR="00545869" w:rsidRPr="00906BFF" w:rsidRDefault="00545869" w:rsidP="00545869">
      <w:pPr>
        <w:suppressAutoHyphens/>
        <w:spacing w:after="0"/>
        <w:jc w:val="both"/>
        <w:rPr>
          <w:rFonts w:eastAsia="Calibri" w:cstheme="minorHAnsi"/>
        </w:rPr>
      </w:pPr>
      <w:r w:rsidRPr="00906BFF">
        <w:rPr>
          <w:rFonts w:eastAsia="Calibri" w:cstheme="minorHAnsi"/>
        </w:rPr>
        <w:t xml:space="preserve">Ponudnik lahko v celoti sam izvede predmetno javno naročilo ali pa ga izvede s podizvajalci. </w:t>
      </w:r>
    </w:p>
    <w:p w14:paraId="37F6D2B3" w14:textId="77777777" w:rsidR="00545869" w:rsidRPr="00906BFF" w:rsidRDefault="00545869" w:rsidP="00545869">
      <w:pPr>
        <w:suppressAutoHyphens/>
        <w:spacing w:after="0"/>
        <w:jc w:val="both"/>
        <w:rPr>
          <w:rFonts w:eastAsia="Calibri" w:cstheme="minorHAnsi"/>
        </w:rPr>
      </w:pPr>
      <w:r w:rsidRPr="00906BFF">
        <w:rPr>
          <w:rFonts w:eastAsia="Calibri" w:cstheme="minorHAnsi"/>
        </w:rPr>
        <w:t>Ponudnik mora v ponudbi priložiti zahtevo podizvajalca za neposredno plačilo, če podizvajalec to zahteva in izpolnjen ESPD obrazec za vsakega podizvajalca v skladu z 79. členom ZJN-3.</w:t>
      </w:r>
    </w:p>
    <w:p w14:paraId="12FDFE5D" w14:textId="77777777" w:rsidR="00545869" w:rsidRPr="00906BFF" w:rsidRDefault="00545869" w:rsidP="00545869">
      <w:pPr>
        <w:suppressAutoHyphens/>
        <w:spacing w:after="0"/>
        <w:jc w:val="both"/>
        <w:rPr>
          <w:rFonts w:eastAsia="Calibri" w:cstheme="minorHAnsi"/>
          <w:b/>
        </w:rPr>
      </w:pPr>
    </w:p>
    <w:p w14:paraId="3513E764" w14:textId="77777777" w:rsidR="00545869" w:rsidRPr="00906BFF" w:rsidRDefault="00545869" w:rsidP="00545869">
      <w:pPr>
        <w:suppressAutoHyphens/>
        <w:spacing w:after="0"/>
        <w:jc w:val="both"/>
        <w:rPr>
          <w:rFonts w:eastAsia="Calibri" w:cstheme="minorHAnsi"/>
        </w:rPr>
      </w:pPr>
      <w:r w:rsidRPr="00906BFF">
        <w:rPr>
          <w:rFonts w:eastAsia="Calibri" w:cstheme="minorHAnsi"/>
          <w:b/>
        </w:rPr>
        <w:t>1.2.3</w:t>
      </w:r>
      <w:r>
        <w:rPr>
          <w:rFonts w:eastAsia="Calibri" w:cstheme="minorHAnsi"/>
          <w:b/>
        </w:rPr>
        <w:t>.</w:t>
      </w:r>
      <w:r w:rsidRPr="00906BFF">
        <w:rPr>
          <w:rFonts w:eastAsia="Calibri" w:cstheme="minorHAnsi"/>
          <w:b/>
        </w:rPr>
        <w:t xml:space="preserve">  Skupna ponudba</w:t>
      </w:r>
      <w:r w:rsidRPr="00906BFF">
        <w:rPr>
          <w:rFonts w:eastAsia="Calibri" w:cstheme="minorHAnsi"/>
        </w:rPr>
        <w:t xml:space="preserve"> </w:t>
      </w:r>
    </w:p>
    <w:p w14:paraId="57A0A43E" w14:textId="77777777" w:rsidR="00545869" w:rsidRPr="00906BFF" w:rsidRDefault="00545869" w:rsidP="00545869">
      <w:pPr>
        <w:suppressAutoHyphens/>
        <w:spacing w:after="0"/>
        <w:jc w:val="both"/>
        <w:rPr>
          <w:rFonts w:eastAsia="Calibri" w:cstheme="minorHAnsi"/>
        </w:rPr>
      </w:pPr>
      <w:r w:rsidRPr="00906BFF">
        <w:rPr>
          <w:rFonts w:eastAsia="Calibri" w:cstheme="minorHAnsi"/>
        </w:rPr>
        <w:t xml:space="preserve">Skupine gospodarskih subjektov lahko predložijo skupno ponudbo. V primeru skupne ponudbe naročnik od izbrane skupine zahteva predložitev ustreznega akta o skupni izvedbi naročila iz katerega bo nedvoumno razvidno naslednje: </w:t>
      </w:r>
    </w:p>
    <w:p w14:paraId="48C9D236" w14:textId="77777777" w:rsidR="00545869" w:rsidRPr="00906BFF" w:rsidRDefault="00545869" w:rsidP="00545869">
      <w:pPr>
        <w:suppressAutoHyphens/>
        <w:spacing w:after="0"/>
        <w:jc w:val="both"/>
        <w:rPr>
          <w:rFonts w:eastAsia="Calibri" w:cstheme="minorHAnsi"/>
        </w:rPr>
      </w:pPr>
      <w:r w:rsidRPr="00906BFF">
        <w:rPr>
          <w:rFonts w:eastAsia="Calibri" w:cstheme="minorHAnsi"/>
        </w:rPr>
        <w:t>-</w:t>
      </w:r>
      <w:r w:rsidRPr="00906BFF">
        <w:rPr>
          <w:rFonts w:eastAsia="Calibri" w:cstheme="minorHAnsi"/>
        </w:rPr>
        <w:tab/>
        <w:t xml:space="preserve">imenovanje poslovodečega pri izvedbi javnega naročila; </w:t>
      </w:r>
    </w:p>
    <w:p w14:paraId="01924CD8" w14:textId="77777777" w:rsidR="00545869" w:rsidRPr="00906BFF" w:rsidRDefault="00545869" w:rsidP="00545869">
      <w:pPr>
        <w:suppressAutoHyphens/>
        <w:spacing w:after="0"/>
        <w:ind w:left="705" w:hanging="705"/>
        <w:jc w:val="both"/>
        <w:rPr>
          <w:rFonts w:eastAsia="Calibri" w:cstheme="minorHAnsi"/>
        </w:rPr>
      </w:pPr>
      <w:r w:rsidRPr="00906BFF">
        <w:rPr>
          <w:rFonts w:eastAsia="Calibri" w:cstheme="minorHAnsi"/>
        </w:rPr>
        <w:t>-</w:t>
      </w:r>
      <w:r w:rsidRPr="00906BFF">
        <w:rPr>
          <w:rFonts w:eastAsia="Calibri" w:cstheme="minorHAnsi"/>
        </w:rPr>
        <w:tab/>
        <w:t xml:space="preserve">pooblastilo poslovodečemu za podpis ponudbe, okvirnega sporazuma in kupoprodajne pogodbe,  </w:t>
      </w:r>
    </w:p>
    <w:p w14:paraId="649AAB2C" w14:textId="77777777" w:rsidR="00545869" w:rsidRPr="00906BFF" w:rsidRDefault="00545869" w:rsidP="00545869">
      <w:pPr>
        <w:suppressAutoHyphens/>
        <w:spacing w:after="0"/>
        <w:ind w:left="705" w:hanging="705"/>
        <w:jc w:val="both"/>
        <w:rPr>
          <w:rFonts w:eastAsia="Calibri" w:cstheme="minorHAnsi"/>
        </w:rPr>
      </w:pPr>
      <w:r w:rsidRPr="00906BFF">
        <w:rPr>
          <w:rFonts w:eastAsia="Calibri" w:cstheme="minorHAnsi"/>
        </w:rPr>
        <w:t xml:space="preserve">- </w:t>
      </w:r>
      <w:r w:rsidRPr="00906BFF">
        <w:rPr>
          <w:rFonts w:eastAsia="Calibri" w:cstheme="minorHAnsi"/>
        </w:rPr>
        <w:tab/>
        <w:t xml:space="preserve">izjava, da so seznanjeni z Navodili ponudnikom za izdelavo ponudbe in z razpisnimi pogoji ter merilom za dodelitev javnega naročila in da z njimi v celoti soglašajo, </w:t>
      </w:r>
    </w:p>
    <w:p w14:paraId="1CA59360" w14:textId="77777777" w:rsidR="00545869" w:rsidRPr="00906BFF" w:rsidRDefault="00545869" w:rsidP="00545869">
      <w:pPr>
        <w:suppressAutoHyphens/>
        <w:spacing w:after="0"/>
        <w:ind w:left="705" w:hanging="705"/>
        <w:jc w:val="both"/>
        <w:rPr>
          <w:rFonts w:eastAsia="Calibri" w:cstheme="minorHAnsi"/>
        </w:rPr>
      </w:pPr>
      <w:r w:rsidRPr="00906BFF">
        <w:rPr>
          <w:rFonts w:eastAsia="Calibri" w:cstheme="minorHAnsi"/>
        </w:rPr>
        <w:t xml:space="preserve">- </w:t>
      </w:r>
      <w:r w:rsidRPr="00906BFF">
        <w:rPr>
          <w:rFonts w:eastAsia="Calibri" w:cstheme="minorHAnsi"/>
        </w:rPr>
        <w:tab/>
        <w:t xml:space="preserve">izjava, da so seznanjeni s plačilnimi pogoji iz dokumentacije v zvezi z oddajo javnega naročila in navedba, da odgovarjajo naročniku neomejeno solidarno.  </w:t>
      </w:r>
    </w:p>
    <w:p w14:paraId="17138765" w14:textId="77777777" w:rsidR="00545869" w:rsidRPr="00906BFF" w:rsidRDefault="00545869" w:rsidP="00545869">
      <w:pPr>
        <w:suppressAutoHyphens/>
        <w:spacing w:after="0"/>
        <w:jc w:val="both"/>
        <w:rPr>
          <w:rFonts w:eastAsia="Calibri" w:cstheme="minorHAnsi"/>
        </w:rPr>
      </w:pPr>
    </w:p>
    <w:p w14:paraId="633DE609" w14:textId="77777777" w:rsidR="00545869" w:rsidRPr="00906BFF" w:rsidRDefault="00545869" w:rsidP="00545869">
      <w:pPr>
        <w:suppressAutoHyphens/>
        <w:spacing w:after="0"/>
        <w:jc w:val="both"/>
        <w:rPr>
          <w:rFonts w:eastAsia="Calibri" w:cstheme="minorHAnsi"/>
        </w:rPr>
      </w:pPr>
      <w:r w:rsidRPr="00906BFF">
        <w:rPr>
          <w:rFonts w:eastAsia="Calibri" w:cstheme="minorHAnsi"/>
        </w:rPr>
        <w:t xml:space="preserve">V primeru, da skupina ponudnikov predloži skupno ponudbo, je potrebno za vsakega od sodelujočih gospodarskih subjektov predložiti ločen ESPD obrazec. </w:t>
      </w:r>
    </w:p>
    <w:p w14:paraId="58AED7E3" w14:textId="77777777" w:rsidR="00545869" w:rsidRPr="00906BFF" w:rsidRDefault="00545869" w:rsidP="00545869">
      <w:pPr>
        <w:suppressAutoHyphens/>
        <w:spacing w:before="225" w:after="0"/>
        <w:jc w:val="both"/>
        <w:rPr>
          <w:rFonts w:eastAsia="Calibri" w:cstheme="minorHAnsi"/>
        </w:rPr>
      </w:pPr>
      <w:r w:rsidRPr="00906BFF">
        <w:rPr>
          <w:rFonts w:eastAsia="Calibri" w:cstheme="minorHAnsi"/>
          <w:b/>
        </w:rPr>
        <w:t>1.3</w:t>
      </w:r>
      <w:r>
        <w:rPr>
          <w:rFonts w:eastAsia="Calibri" w:cstheme="minorHAnsi"/>
          <w:b/>
        </w:rPr>
        <w:t>.</w:t>
      </w:r>
      <w:r w:rsidRPr="00906BFF">
        <w:rPr>
          <w:rFonts w:eastAsia="Calibri" w:cstheme="minorHAnsi"/>
          <w:b/>
        </w:rPr>
        <w:t xml:space="preserve">  Pojasnila dokumentacije v zvezi z oddajo javnega naročila </w:t>
      </w:r>
    </w:p>
    <w:p w14:paraId="469CF987" w14:textId="77777777" w:rsidR="00545869" w:rsidRPr="00906BFF" w:rsidRDefault="00545869" w:rsidP="00545869">
      <w:pPr>
        <w:suppressAutoHyphens/>
        <w:spacing w:after="0"/>
        <w:jc w:val="both"/>
        <w:rPr>
          <w:rFonts w:eastAsia="Calibri" w:cstheme="minorHAnsi"/>
        </w:rPr>
      </w:pPr>
      <w:r w:rsidRPr="00906BFF">
        <w:rPr>
          <w:rFonts w:eastAsia="Calibri" w:cstheme="minorHAnsi"/>
        </w:rPr>
        <w:t xml:space="preserve">Pojasnila o vsebini dokumentacije v zvezi z oddajo javnega naročila se lahko zahtevajo le preko portala javnih naročil. </w:t>
      </w:r>
    </w:p>
    <w:p w14:paraId="0F1D96A0" w14:textId="77777777" w:rsidR="00545869" w:rsidRPr="00906BFF" w:rsidRDefault="00545869" w:rsidP="00545869">
      <w:pPr>
        <w:suppressAutoHyphens/>
        <w:spacing w:after="0"/>
        <w:jc w:val="both"/>
        <w:rPr>
          <w:rFonts w:eastAsia="Calibri" w:cstheme="minorHAnsi"/>
        </w:rPr>
      </w:pPr>
    </w:p>
    <w:p w14:paraId="7D281EC9" w14:textId="405B8E3A" w:rsidR="00545869" w:rsidRDefault="00545869" w:rsidP="00545869">
      <w:pPr>
        <w:suppressAutoHyphens/>
        <w:spacing w:after="0"/>
        <w:jc w:val="both"/>
        <w:rPr>
          <w:rFonts w:eastAsia="Calibri" w:cstheme="minorHAnsi"/>
        </w:rPr>
      </w:pPr>
      <w:r w:rsidRPr="00906BFF">
        <w:rPr>
          <w:rFonts w:eastAsia="Calibri" w:cstheme="minorHAnsi"/>
        </w:rPr>
        <w:t xml:space="preserve">Če katerikoli ponudnik zahteva v zvezi z dokumentacijo v zvezi z oddajo javnega naročila oziroma v zvezi s pripravo ponudbe kakršno koli dodatno pojasnilo, mora zanj zaprositi pravočasno oz. najkasneje do </w:t>
      </w:r>
      <w:r w:rsidR="00065587" w:rsidRPr="00065587">
        <w:rPr>
          <w:rFonts w:eastAsia="Calibri" w:cstheme="minorHAnsi"/>
          <w:b/>
          <w:bCs/>
          <w:u w:val="single"/>
        </w:rPr>
        <w:t>5</w:t>
      </w:r>
      <w:r w:rsidR="00E74BDF" w:rsidRPr="00065587">
        <w:rPr>
          <w:rFonts w:eastAsia="Calibri" w:cstheme="minorHAnsi"/>
          <w:b/>
          <w:bCs/>
          <w:u w:val="single"/>
        </w:rPr>
        <w:t>.12.</w:t>
      </w:r>
      <w:r w:rsidR="00E74BDF">
        <w:rPr>
          <w:rFonts w:eastAsia="Calibri" w:cstheme="minorHAnsi"/>
          <w:b/>
          <w:u w:val="single"/>
        </w:rPr>
        <w:t>2025</w:t>
      </w:r>
      <w:r>
        <w:rPr>
          <w:rFonts w:eastAsia="Calibri" w:cstheme="minorHAnsi"/>
          <w:b/>
          <w:u w:val="single"/>
        </w:rPr>
        <w:t xml:space="preserve"> </w:t>
      </w:r>
      <w:r w:rsidRPr="00906BFF">
        <w:rPr>
          <w:rFonts w:eastAsia="Calibri" w:cstheme="minorHAnsi"/>
          <w:b/>
          <w:u w:val="single"/>
        </w:rPr>
        <w:t>do 10.00 ure</w:t>
      </w:r>
      <w:r w:rsidRPr="00906BFF">
        <w:rPr>
          <w:rFonts w:eastAsia="Calibri" w:cstheme="minorHAnsi"/>
        </w:rPr>
        <w:t xml:space="preserve">. Naročnik bo dodatno pojasnilo posredoval najpozneje šest </w:t>
      </w:r>
      <w:r w:rsidR="00E74BDF">
        <w:rPr>
          <w:rFonts w:eastAsia="Calibri" w:cstheme="minorHAnsi"/>
        </w:rPr>
        <w:t xml:space="preserve">(6) </w:t>
      </w:r>
      <w:r w:rsidRPr="00906BFF">
        <w:rPr>
          <w:rFonts w:eastAsia="Calibri" w:cstheme="minorHAnsi"/>
        </w:rPr>
        <w:t xml:space="preserve">dni pred iztekom roka za oddajo ponudb, pod pogojem, da je zahteva bila posredovana pravočasno. </w:t>
      </w:r>
    </w:p>
    <w:p w14:paraId="0731FABC" w14:textId="77777777" w:rsidR="00545869" w:rsidRDefault="00545869" w:rsidP="00545869">
      <w:pPr>
        <w:suppressAutoHyphens/>
        <w:spacing w:after="0"/>
        <w:jc w:val="both"/>
        <w:rPr>
          <w:rFonts w:eastAsia="Calibri" w:cstheme="minorHAnsi"/>
        </w:rPr>
      </w:pPr>
    </w:p>
    <w:p w14:paraId="236CBF90" w14:textId="77777777" w:rsidR="00545869" w:rsidRDefault="00545869" w:rsidP="00545869">
      <w:pPr>
        <w:suppressAutoHyphens/>
        <w:spacing w:after="0"/>
        <w:jc w:val="both"/>
        <w:rPr>
          <w:rFonts w:eastAsia="Calibri" w:cstheme="minorHAnsi"/>
        </w:rPr>
      </w:pPr>
    </w:p>
    <w:p w14:paraId="1DFDB2CF" w14:textId="77777777" w:rsidR="00545869" w:rsidRPr="00906BFF" w:rsidRDefault="00545869" w:rsidP="00545869">
      <w:pPr>
        <w:suppressAutoHyphens/>
        <w:spacing w:after="0"/>
        <w:jc w:val="both"/>
        <w:rPr>
          <w:rFonts w:eastAsia="Calibri" w:cstheme="minorHAnsi"/>
        </w:rPr>
      </w:pPr>
    </w:p>
    <w:p w14:paraId="28C16B38" w14:textId="77777777" w:rsidR="00545869" w:rsidRPr="00906BFF" w:rsidRDefault="00545869" w:rsidP="00545869">
      <w:pPr>
        <w:suppressAutoHyphens/>
        <w:autoSpaceDE w:val="0"/>
        <w:autoSpaceDN w:val="0"/>
        <w:adjustRightInd w:val="0"/>
        <w:spacing w:after="0"/>
        <w:jc w:val="both"/>
        <w:rPr>
          <w:rFonts w:eastAsia="Calibri" w:cstheme="minorHAnsi"/>
        </w:rPr>
      </w:pPr>
    </w:p>
    <w:p w14:paraId="1F3B09C7" w14:textId="77777777" w:rsidR="00545869" w:rsidRPr="00906BFF" w:rsidRDefault="00545869" w:rsidP="00545869">
      <w:pPr>
        <w:suppressAutoHyphens/>
        <w:spacing w:after="0"/>
        <w:jc w:val="both"/>
        <w:rPr>
          <w:rFonts w:eastAsia="Calibri" w:cstheme="minorHAnsi"/>
          <w:b/>
        </w:rPr>
      </w:pPr>
      <w:r w:rsidRPr="00906BFF">
        <w:rPr>
          <w:rFonts w:eastAsia="Calibri" w:cstheme="minorHAnsi"/>
          <w:b/>
        </w:rPr>
        <w:lastRenderedPageBreak/>
        <w:t>1.4</w:t>
      </w:r>
      <w:r>
        <w:rPr>
          <w:rFonts w:eastAsia="Calibri" w:cstheme="minorHAnsi"/>
          <w:b/>
        </w:rPr>
        <w:t>.</w:t>
      </w:r>
      <w:r w:rsidRPr="00906BFF">
        <w:rPr>
          <w:rFonts w:eastAsia="Calibri" w:cstheme="minorHAnsi"/>
          <w:b/>
        </w:rPr>
        <w:t xml:space="preserve">  Dopolnitev in spremembe dokumentacije v zvezi z oddajo javnega naročila </w:t>
      </w:r>
    </w:p>
    <w:p w14:paraId="36F2E73E" w14:textId="77777777" w:rsidR="00545869" w:rsidRPr="00906BFF" w:rsidRDefault="00545869" w:rsidP="00545869">
      <w:pPr>
        <w:suppressAutoHyphens/>
        <w:spacing w:after="0"/>
        <w:jc w:val="both"/>
        <w:rPr>
          <w:rFonts w:eastAsia="Calibri" w:cstheme="minorHAnsi"/>
        </w:rPr>
      </w:pPr>
      <w:r w:rsidRPr="00906BFF">
        <w:rPr>
          <w:rFonts w:eastAsia="Calibri" w:cstheme="minorHAnsi"/>
        </w:rPr>
        <w:t xml:space="preserve">Naročnik si pridržuje pravico spremeniti ali dopolniti dokumentacijo v zvezi z oddajo javnega naročila. V primeru, da bo naročnik v roku za predložitev ponudb spremenil ali dopolnil dokumentacijo v zvezi z oddajo javnega naročila, bo to objavil na portalu javnih  naročil.  </w:t>
      </w:r>
    </w:p>
    <w:p w14:paraId="1F9E0819" w14:textId="77777777" w:rsidR="00545869" w:rsidRPr="00906BFF" w:rsidRDefault="00545869" w:rsidP="00545869">
      <w:pPr>
        <w:suppressAutoHyphens/>
        <w:spacing w:after="0"/>
        <w:jc w:val="both"/>
        <w:rPr>
          <w:rFonts w:eastAsia="Calibri" w:cstheme="minorHAnsi"/>
        </w:rPr>
      </w:pPr>
      <w:r w:rsidRPr="00906BFF">
        <w:rPr>
          <w:rFonts w:eastAsia="Calibri" w:cstheme="minorHAnsi"/>
        </w:rPr>
        <w:t>Po poteku roka za prejem ponudb naročnik ne bo spreminjal ali dopolnjeval dokumentacije v zvezi z oddajo javnega naročila</w:t>
      </w:r>
      <w:r>
        <w:rPr>
          <w:rFonts w:eastAsia="Calibri" w:cstheme="minorHAnsi"/>
        </w:rPr>
        <w:t>.</w:t>
      </w:r>
      <w:r w:rsidRPr="00906BFF">
        <w:rPr>
          <w:rFonts w:eastAsia="Calibri" w:cstheme="minorHAnsi"/>
        </w:rPr>
        <w:t xml:space="preserve"> </w:t>
      </w:r>
    </w:p>
    <w:p w14:paraId="0CA96101" w14:textId="77777777" w:rsidR="00545869" w:rsidRPr="00906BFF" w:rsidRDefault="00545869" w:rsidP="00545869">
      <w:pPr>
        <w:suppressAutoHyphens/>
        <w:spacing w:after="0"/>
        <w:jc w:val="both"/>
        <w:rPr>
          <w:rFonts w:eastAsia="Calibri" w:cstheme="minorHAnsi"/>
        </w:rPr>
      </w:pPr>
    </w:p>
    <w:p w14:paraId="58FB267F" w14:textId="31C1F1DC" w:rsidR="00545869" w:rsidRPr="00906BFF" w:rsidRDefault="00545869" w:rsidP="00545869">
      <w:pPr>
        <w:suppressAutoHyphens/>
        <w:spacing w:after="0"/>
        <w:jc w:val="both"/>
        <w:rPr>
          <w:rFonts w:eastAsia="Calibri" w:cstheme="minorHAnsi"/>
        </w:rPr>
      </w:pPr>
      <w:r w:rsidRPr="00906BFF">
        <w:rPr>
          <w:rFonts w:eastAsia="Calibri" w:cstheme="minorHAnsi"/>
        </w:rPr>
        <w:t xml:space="preserve">V primeru, da bo naročnik spremenil ali dopolnil dokumentacijo v zvezi z oddajo javnega naročila </w:t>
      </w:r>
      <w:r w:rsidR="003A1808">
        <w:rPr>
          <w:rFonts w:eastAsia="Calibri" w:cstheme="minorHAnsi"/>
        </w:rPr>
        <w:t>šest (</w:t>
      </w:r>
      <w:r w:rsidRPr="00906BFF">
        <w:rPr>
          <w:rFonts w:eastAsia="Calibri" w:cstheme="minorHAnsi"/>
        </w:rPr>
        <w:t>6</w:t>
      </w:r>
      <w:r w:rsidR="003A1808">
        <w:rPr>
          <w:rFonts w:eastAsia="Calibri" w:cstheme="minorHAnsi"/>
        </w:rPr>
        <w:t>)</w:t>
      </w:r>
      <w:r w:rsidRPr="00906BFF">
        <w:rPr>
          <w:rFonts w:eastAsia="Calibri" w:cstheme="minorHAnsi"/>
        </w:rPr>
        <w:t xml:space="preserve"> ali manj dni pred rokom, določenim za predložitev ponudb, bo, glede na obseg in vsebino sprememb, ustrezno podaljšal rok za predložitev ponudb. </w:t>
      </w:r>
    </w:p>
    <w:p w14:paraId="3600CCC0" w14:textId="77777777" w:rsidR="00545869" w:rsidRPr="00906BFF" w:rsidRDefault="00545869" w:rsidP="00545869">
      <w:pPr>
        <w:suppressAutoHyphens/>
        <w:spacing w:after="0"/>
        <w:jc w:val="both"/>
        <w:rPr>
          <w:rFonts w:eastAsia="Calibri" w:cstheme="minorHAnsi"/>
        </w:rPr>
      </w:pPr>
      <w:r w:rsidRPr="00906BFF">
        <w:rPr>
          <w:rFonts w:eastAsia="Calibri" w:cstheme="minorHAnsi"/>
        </w:rPr>
        <w:t xml:space="preserve">S premaknitvijo roka za prejem ponudb se pravice in obveznosti naročnika in ponudnika vežejo na nove roke, ki posledično izhajajo iz podaljšanega roka za oddajo ponudb. </w:t>
      </w:r>
    </w:p>
    <w:p w14:paraId="57BBA9D4" w14:textId="77777777" w:rsidR="00545869" w:rsidRPr="00906BFF" w:rsidRDefault="00545869" w:rsidP="00545869">
      <w:pPr>
        <w:suppressAutoHyphens/>
        <w:spacing w:after="0"/>
        <w:jc w:val="both"/>
        <w:rPr>
          <w:rFonts w:eastAsia="Calibri" w:cstheme="minorHAnsi"/>
        </w:rPr>
      </w:pPr>
    </w:p>
    <w:p w14:paraId="556F202D" w14:textId="77777777" w:rsidR="00545869" w:rsidRPr="00906BFF" w:rsidRDefault="00545869" w:rsidP="00545869">
      <w:pPr>
        <w:suppressAutoHyphens/>
        <w:spacing w:after="0"/>
        <w:jc w:val="both"/>
        <w:rPr>
          <w:rFonts w:eastAsia="Calibri" w:cstheme="minorHAnsi"/>
        </w:rPr>
      </w:pPr>
      <w:r w:rsidRPr="00906BFF">
        <w:rPr>
          <w:rFonts w:eastAsia="Calibri" w:cstheme="minorHAnsi"/>
        </w:rPr>
        <w:t xml:space="preserve">Spremembe in dopolnitve razpisne dokumentacije so sestavni del razpisne dokumentacije. </w:t>
      </w:r>
    </w:p>
    <w:p w14:paraId="23324959" w14:textId="77777777" w:rsidR="00545869" w:rsidRPr="00906BFF" w:rsidRDefault="00545869" w:rsidP="00545869">
      <w:pPr>
        <w:suppressAutoHyphens/>
        <w:spacing w:after="60"/>
        <w:contextualSpacing/>
        <w:jc w:val="both"/>
        <w:outlineLvl w:val="8"/>
        <w:rPr>
          <w:rFonts w:eastAsia="Times New Roman" w:cstheme="minorHAnsi"/>
          <w:b/>
          <w:i/>
        </w:rPr>
      </w:pPr>
    </w:p>
    <w:p w14:paraId="5B349D7E" w14:textId="77777777" w:rsidR="00545869" w:rsidRPr="00906BFF" w:rsidRDefault="00545869" w:rsidP="00545869">
      <w:pPr>
        <w:suppressAutoHyphens/>
        <w:spacing w:after="60"/>
        <w:contextualSpacing/>
        <w:jc w:val="both"/>
        <w:outlineLvl w:val="8"/>
        <w:rPr>
          <w:rFonts w:eastAsia="Times New Roman" w:cstheme="minorHAnsi"/>
          <w:b/>
          <w:i/>
        </w:rPr>
      </w:pPr>
      <w:r w:rsidRPr="00906BFF">
        <w:rPr>
          <w:rFonts w:eastAsia="Times New Roman" w:cstheme="minorHAnsi"/>
          <w:b/>
        </w:rPr>
        <w:t>1.5. Zaupnost podatkov in postopka</w:t>
      </w:r>
    </w:p>
    <w:p w14:paraId="0C8AD387" w14:textId="77777777" w:rsidR="00545869" w:rsidRPr="00906BFF" w:rsidRDefault="00545869" w:rsidP="00545869">
      <w:pPr>
        <w:suppressAutoHyphens/>
        <w:spacing w:after="0"/>
        <w:contextualSpacing/>
        <w:jc w:val="both"/>
        <w:rPr>
          <w:rFonts w:eastAsia="Calibri" w:cstheme="minorHAnsi"/>
          <w:iCs/>
          <w:color w:val="272727"/>
        </w:rPr>
      </w:pPr>
      <w:r w:rsidRPr="00906BFF">
        <w:rPr>
          <w:rFonts w:eastAsia="Calibri" w:cstheme="minorHAnsi"/>
          <w:iCs/>
          <w:color w:val="272727"/>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Zakona o gospodarskih družbah (Uradni list RS, št. 65/09 – uradno prečiščeno besedilo, 33/11, 91/11, 32/12, 57/12, 44/13 – odl. US, 82/13, 55/15 in 15/17).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14:paraId="44E192F9" w14:textId="77777777" w:rsidR="00545869" w:rsidRPr="00906BFF" w:rsidRDefault="00545869" w:rsidP="00545869">
      <w:pPr>
        <w:suppressAutoHyphens/>
        <w:spacing w:after="0"/>
        <w:contextualSpacing/>
        <w:jc w:val="both"/>
        <w:rPr>
          <w:rFonts w:eastAsia="Calibri" w:cstheme="minorHAnsi"/>
          <w:iCs/>
          <w:color w:val="272727"/>
        </w:rPr>
      </w:pPr>
    </w:p>
    <w:p w14:paraId="1CD02563" w14:textId="77777777" w:rsidR="00545869" w:rsidRPr="00906BFF" w:rsidRDefault="00545869" w:rsidP="00545869">
      <w:pPr>
        <w:suppressAutoHyphens/>
        <w:spacing w:after="0"/>
        <w:contextualSpacing/>
        <w:jc w:val="both"/>
        <w:rPr>
          <w:rFonts w:eastAsia="Calibri" w:cstheme="minorHAnsi"/>
          <w:iCs/>
          <w:color w:val="272727"/>
        </w:rPr>
      </w:pPr>
      <w:r w:rsidRPr="00906BFF">
        <w:rPr>
          <w:rFonts w:eastAsia="Calibri" w:cstheme="minorHAnsi"/>
          <w:iCs/>
          <w:color w:val="272727"/>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78371304" w14:textId="77777777" w:rsidR="00545869" w:rsidRPr="00906BFF" w:rsidRDefault="00545869" w:rsidP="00545869">
      <w:pPr>
        <w:suppressAutoHyphens/>
        <w:spacing w:after="0"/>
        <w:contextualSpacing/>
        <w:jc w:val="both"/>
        <w:rPr>
          <w:rFonts w:eastAsia="Calibri" w:cstheme="minorHAnsi"/>
          <w:iCs/>
          <w:color w:val="272727"/>
        </w:rPr>
      </w:pPr>
    </w:p>
    <w:p w14:paraId="73E1684D" w14:textId="77777777" w:rsidR="00545869" w:rsidRPr="00906BFF" w:rsidRDefault="00545869" w:rsidP="00545869">
      <w:pPr>
        <w:suppressAutoHyphens/>
        <w:contextualSpacing/>
        <w:jc w:val="both"/>
        <w:rPr>
          <w:rFonts w:eastAsia="Calibri" w:cstheme="minorHAnsi"/>
          <w:b/>
          <w:iCs/>
          <w:color w:val="272727"/>
        </w:rPr>
      </w:pPr>
      <w:r w:rsidRPr="00906BFF">
        <w:rPr>
          <w:rFonts w:eastAsia="Calibri" w:cstheme="minorHAnsi"/>
          <w:b/>
          <w:iCs/>
          <w:color w:val="272727"/>
        </w:rPr>
        <w:t xml:space="preserve">1.6. Zakoni in predpisi </w:t>
      </w:r>
    </w:p>
    <w:p w14:paraId="296B48E3" w14:textId="77777777" w:rsidR="00545869" w:rsidRPr="00906BFF" w:rsidRDefault="00545869" w:rsidP="00545869">
      <w:pPr>
        <w:suppressAutoHyphens/>
        <w:spacing w:after="0" w:line="288" w:lineRule="auto"/>
        <w:jc w:val="both"/>
        <w:rPr>
          <w:rFonts w:eastAsia="Calibri" w:cstheme="minorHAnsi"/>
        </w:rPr>
      </w:pPr>
      <w:r w:rsidRPr="00906BFF">
        <w:rPr>
          <w:rFonts w:eastAsia="Calibri" w:cstheme="minorHAnsi"/>
          <w:color w:val="000000"/>
        </w:rPr>
        <w:t>Oddaja javnega naročila se izvaja predvsem po določbah naslednjih zakonov in na njihovi podlagi sprejetih podzakonskih predpisov:</w:t>
      </w:r>
    </w:p>
    <w:tbl>
      <w:tblPr>
        <w:tblW w:w="0" w:type="auto"/>
        <w:tblInd w:w="109" w:type="dxa"/>
        <w:tblLayout w:type="fixed"/>
        <w:tblLook w:val="0000" w:firstRow="0" w:lastRow="0" w:firstColumn="0" w:lastColumn="0" w:noHBand="0" w:noVBand="0"/>
      </w:tblPr>
      <w:tblGrid>
        <w:gridCol w:w="9178"/>
      </w:tblGrid>
      <w:tr w:rsidR="00545869" w:rsidRPr="00906BFF" w14:paraId="0C4C94EF" w14:textId="77777777" w:rsidTr="00390398">
        <w:tc>
          <w:tcPr>
            <w:tcW w:w="9178" w:type="dxa"/>
          </w:tcPr>
          <w:p w14:paraId="13D7EA22" w14:textId="567C09D2" w:rsidR="00545869" w:rsidRPr="00906BFF" w:rsidRDefault="00545869" w:rsidP="00545869">
            <w:pPr>
              <w:numPr>
                <w:ilvl w:val="0"/>
                <w:numId w:val="20"/>
              </w:numPr>
              <w:suppressAutoHyphens/>
              <w:spacing w:after="0" w:line="288" w:lineRule="auto"/>
              <w:rPr>
                <w:rFonts w:eastAsia="Calibri" w:cstheme="minorHAnsi"/>
              </w:rPr>
            </w:pPr>
            <w:r w:rsidRPr="00906BFF">
              <w:rPr>
                <w:rFonts w:eastAsia="Calibri" w:cstheme="minorHAnsi"/>
                <w:color w:val="000000"/>
              </w:rPr>
              <w:t xml:space="preserve">Zakon o javnem naročanju (ZJN-3;  Uradni list RS, št. 91/15 </w:t>
            </w:r>
            <w:r w:rsidR="00065587">
              <w:rPr>
                <w:rFonts w:eastAsia="Calibri" w:cstheme="minorHAnsi"/>
                <w:color w:val="000000"/>
              </w:rPr>
              <w:t>s spremembami in dopolnitvami</w:t>
            </w:r>
            <w:r w:rsidRPr="00906BFF">
              <w:rPr>
                <w:rFonts w:eastAsia="Calibri" w:cstheme="minorHAnsi"/>
                <w:color w:val="000000"/>
              </w:rPr>
              <w:t>)</w:t>
            </w:r>
          </w:p>
          <w:p w14:paraId="5D3DE0A2" w14:textId="77777777" w:rsidR="00545869" w:rsidRPr="00906BFF" w:rsidRDefault="00545869" w:rsidP="00545869">
            <w:pPr>
              <w:numPr>
                <w:ilvl w:val="0"/>
                <w:numId w:val="20"/>
              </w:numPr>
              <w:suppressAutoHyphens/>
              <w:spacing w:after="0" w:line="288" w:lineRule="auto"/>
              <w:rPr>
                <w:rFonts w:eastAsia="Calibri" w:cstheme="minorHAnsi"/>
              </w:rPr>
            </w:pPr>
            <w:r w:rsidRPr="00906BFF">
              <w:rPr>
                <w:rFonts w:eastAsia="Calibri" w:cstheme="minorHAnsi"/>
                <w:color w:val="000000"/>
              </w:rPr>
              <w:t>Zakon o pravnem varstvu v postopkih javnega naročanja (Uradni list RS, št. 43/11, 60/11 – ZTP-D, 63/13, 90/14 – ZDU-1I in 60/17)</w:t>
            </w:r>
          </w:p>
          <w:p w14:paraId="29DF8F3A" w14:textId="77777777" w:rsidR="00545869" w:rsidRPr="00906BFF" w:rsidRDefault="00545869" w:rsidP="00545869">
            <w:pPr>
              <w:numPr>
                <w:ilvl w:val="0"/>
                <w:numId w:val="20"/>
              </w:numPr>
              <w:suppressAutoHyphens/>
              <w:spacing w:after="0" w:line="288" w:lineRule="auto"/>
              <w:rPr>
                <w:rFonts w:eastAsia="Calibri" w:cstheme="minorHAnsi"/>
              </w:rPr>
            </w:pPr>
            <w:r w:rsidRPr="00906BFF">
              <w:rPr>
                <w:rFonts w:eastAsia="Calibri" w:cstheme="minorHAnsi"/>
                <w:color w:val="000000"/>
              </w:rPr>
              <w:t>Zakon o javnih financah (Uradni list RS, št. 11/11 – uradno prečiščeno besedilo, 14/13 – popr., 101/13, 55/15 – ZFisP, 96/15 – ZIPRS1617 in 13/18)</w:t>
            </w:r>
          </w:p>
          <w:p w14:paraId="00867EE3" w14:textId="77777777" w:rsidR="00545869" w:rsidRPr="00906BFF" w:rsidRDefault="00545869" w:rsidP="00545869">
            <w:pPr>
              <w:numPr>
                <w:ilvl w:val="0"/>
                <w:numId w:val="20"/>
              </w:numPr>
              <w:suppressAutoHyphens/>
              <w:spacing w:after="0" w:line="288" w:lineRule="auto"/>
              <w:rPr>
                <w:rFonts w:eastAsia="Calibri" w:cstheme="minorHAnsi"/>
              </w:rPr>
            </w:pPr>
            <w:r w:rsidRPr="00906BFF">
              <w:rPr>
                <w:rFonts w:eastAsia="Calibri" w:cstheme="minorHAnsi"/>
                <w:color w:val="000000"/>
              </w:rPr>
              <w:t>Zakon o integriteti in preprečevanju korupcije (Uradni list RS, št. 69/11 - uradno prečiščeno besedilo);</w:t>
            </w:r>
          </w:p>
          <w:p w14:paraId="42BE83A3" w14:textId="77777777" w:rsidR="00545869" w:rsidRPr="00906BFF" w:rsidRDefault="00545869" w:rsidP="00545869">
            <w:pPr>
              <w:numPr>
                <w:ilvl w:val="0"/>
                <w:numId w:val="20"/>
              </w:numPr>
              <w:suppressAutoHyphens/>
              <w:spacing w:after="0" w:line="288" w:lineRule="auto"/>
              <w:rPr>
                <w:rFonts w:eastAsia="Calibri" w:cstheme="minorHAnsi"/>
              </w:rPr>
            </w:pPr>
            <w:r w:rsidRPr="00906BFF">
              <w:rPr>
                <w:rFonts w:eastAsia="Calibri" w:cstheme="minorHAnsi"/>
                <w:color w:val="000000"/>
              </w:rPr>
              <w:t>Uredba o finančnih zavarovanjih pri javnem naročanju (Uradni list RS, št. 27/16)</w:t>
            </w:r>
          </w:p>
          <w:p w14:paraId="21CCCE66" w14:textId="77777777" w:rsidR="00545869" w:rsidRPr="00906BFF" w:rsidRDefault="00545869" w:rsidP="00545869">
            <w:pPr>
              <w:numPr>
                <w:ilvl w:val="0"/>
                <w:numId w:val="20"/>
              </w:numPr>
              <w:suppressAutoHyphens/>
              <w:spacing w:after="0" w:line="288" w:lineRule="auto"/>
              <w:rPr>
                <w:rFonts w:eastAsia="Calibri" w:cstheme="minorHAnsi"/>
              </w:rPr>
            </w:pPr>
            <w:r w:rsidRPr="00906BFF">
              <w:rPr>
                <w:rFonts w:eastAsia="Calibri" w:cstheme="minorHAnsi"/>
                <w:color w:val="000000"/>
              </w:rPr>
              <w:t>Obligacijski zakonik (Uradni list RS, št. 97/07 – uradno prečiščeno besedilo in 64/16 – odl. US) ter</w:t>
            </w:r>
          </w:p>
          <w:p w14:paraId="4916D740" w14:textId="77777777" w:rsidR="00545869" w:rsidRPr="00906BFF" w:rsidRDefault="00545869" w:rsidP="00545869">
            <w:pPr>
              <w:numPr>
                <w:ilvl w:val="0"/>
                <w:numId w:val="20"/>
              </w:numPr>
              <w:suppressAutoHyphens/>
              <w:spacing w:after="0" w:line="288" w:lineRule="auto"/>
              <w:rPr>
                <w:rFonts w:eastAsia="Calibri" w:cstheme="minorHAnsi"/>
              </w:rPr>
            </w:pPr>
            <w:r w:rsidRPr="00906BFF">
              <w:rPr>
                <w:rFonts w:eastAsia="Calibri" w:cstheme="minorHAnsi"/>
                <w:color w:val="000000"/>
              </w:rPr>
              <w:t>vsa ostala veljavna zakonodaja, ki velja v Republiki Sloveniji in ureja zadevno področje.</w:t>
            </w:r>
          </w:p>
        </w:tc>
      </w:tr>
    </w:tbl>
    <w:p w14:paraId="70FA50C4" w14:textId="77777777" w:rsidR="00545869" w:rsidRPr="00906BFF" w:rsidRDefault="00545869" w:rsidP="00545869">
      <w:pPr>
        <w:suppressAutoHyphens/>
        <w:spacing w:before="225" w:after="225"/>
        <w:jc w:val="both"/>
        <w:rPr>
          <w:rFonts w:eastAsia="Calibri" w:cstheme="minorHAnsi"/>
        </w:rPr>
      </w:pPr>
      <w:r w:rsidRPr="00906BFF">
        <w:rPr>
          <w:rFonts w:eastAsia="Calibri" w:cstheme="minorHAnsi"/>
          <w:color w:val="000000"/>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4DF95508" w14:textId="77777777" w:rsidR="00545869" w:rsidRPr="00906BFF" w:rsidRDefault="00545869" w:rsidP="00545869">
      <w:pPr>
        <w:suppressAutoHyphens/>
        <w:spacing w:after="0" w:line="288" w:lineRule="auto"/>
        <w:jc w:val="both"/>
        <w:rPr>
          <w:rFonts w:eastAsia="Calibri" w:cstheme="minorHAnsi"/>
        </w:rPr>
      </w:pPr>
      <w:r w:rsidRPr="00906BFF">
        <w:rPr>
          <w:rFonts w:eastAsia="Calibri" w:cstheme="minorHAnsi"/>
          <w:color w:val="000000"/>
        </w:rPr>
        <w:t>Ponudnik v postopku javnega naročanja (v okviru ponudbene dokumentacije) na posebnem obrazcu, ki je sestavni del te razpisne dokumentacije, podajo podatke o:</w:t>
      </w:r>
    </w:p>
    <w:tbl>
      <w:tblPr>
        <w:tblW w:w="0" w:type="auto"/>
        <w:tblInd w:w="109" w:type="dxa"/>
        <w:tblLayout w:type="fixed"/>
        <w:tblLook w:val="0000" w:firstRow="0" w:lastRow="0" w:firstColumn="0" w:lastColumn="0" w:noHBand="0" w:noVBand="0"/>
      </w:tblPr>
      <w:tblGrid>
        <w:gridCol w:w="9178"/>
      </w:tblGrid>
      <w:tr w:rsidR="00545869" w:rsidRPr="00906BFF" w14:paraId="5325CB4C" w14:textId="77777777" w:rsidTr="00390398">
        <w:tc>
          <w:tcPr>
            <w:tcW w:w="9178" w:type="dxa"/>
          </w:tcPr>
          <w:p w14:paraId="713FE80C" w14:textId="77777777" w:rsidR="00545869" w:rsidRPr="00906BFF" w:rsidRDefault="00545869" w:rsidP="00545869">
            <w:pPr>
              <w:numPr>
                <w:ilvl w:val="0"/>
                <w:numId w:val="21"/>
              </w:numPr>
              <w:suppressAutoHyphens/>
              <w:spacing w:after="0" w:line="288" w:lineRule="auto"/>
              <w:rPr>
                <w:rFonts w:eastAsia="Calibri" w:cstheme="minorHAnsi"/>
              </w:rPr>
            </w:pPr>
            <w:r w:rsidRPr="00906BFF">
              <w:rPr>
                <w:rFonts w:eastAsia="Calibri" w:cstheme="minorHAnsi"/>
                <w:color w:val="000000"/>
              </w:rPr>
              <w:t>svojih ustanoviteljih, družbenikih, delničarjih, komanditistih ali drugih lastnikih in podatke o lastniških deležih navedenih oseb in</w:t>
            </w:r>
          </w:p>
          <w:p w14:paraId="3BB613E3" w14:textId="77777777" w:rsidR="00545869" w:rsidRPr="00906BFF" w:rsidRDefault="00545869" w:rsidP="00545869">
            <w:pPr>
              <w:numPr>
                <w:ilvl w:val="0"/>
                <w:numId w:val="21"/>
              </w:numPr>
              <w:suppressAutoHyphens/>
              <w:spacing w:after="0" w:line="288" w:lineRule="auto"/>
              <w:rPr>
                <w:rFonts w:eastAsia="Calibri" w:cstheme="minorHAnsi"/>
              </w:rPr>
            </w:pPr>
            <w:r w:rsidRPr="00906BFF">
              <w:rPr>
                <w:rFonts w:eastAsia="Calibri" w:cstheme="minorHAnsi"/>
                <w:color w:val="000000"/>
              </w:rPr>
              <w:t>gospodarskih subjektih, za katere se glede na določbe zakona, ki ureja gospodarske družbe, šteje, da so z njim povezane družbe.</w:t>
            </w:r>
          </w:p>
        </w:tc>
      </w:tr>
    </w:tbl>
    <w:p w14:paraId="6BF508A9" w14:textId="77777777" w:rsidR="00545869" w:rsidRPr="00906BFF" w:rsidRDefault="00545869" w:rsidP="00545869">
      <w:pPr>
        <w:suppressAutoHyphens/>
        <w:spacing w:before="225" w:after="225"/>
        <w:jc w:val="both"/>
        <w:rPr>
          <w:rFonts w:eastAsia="Calibri" w:cstheme="minorHAnsi"/>
        </w:rPr>
      </w:pPr>
      <w:r w:rsidRPr="00906BFF">
        <w:rPr>
          <w:rFonts w:eastAsia="Calibri" w:cstheme="minorHAnsi"/>
          <w:color w:val="000000"/>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325A245F" w14:textId="77777777" w:rsidR="00545869" w:rsidRPr="00906BFF" w:rsidRDefault="00545869" w:rsidP="00545869">
      <w:pPr>
        <w:suppressAutoHyphens/>
        <w:spacing w:before="225" w:after="225"/>
        <w:jc w:val="both"/>
        <w:rPr>
          <w:rFonts w:eastAsia="Calibri" w:cstheme="minorHAnsi"/>
        </w:rPr>
      </w:pPr>
      <w:r w:rsidRPr="00906BFF">
        <w:rPr>
          <w:rFonts w:eastAsia="Calibri" w:cstheme="minorHAnsi"/>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732166B" w14:textId="6F919939" w:rsidR="00545869" w:rsidRPr="00906BFF" w:rsidRDefault="00545869" w:rsidP="00545869">
      <w:pPr>
        <w:suppressAutoHyphens/>
        <w:spacing w:after="0"/>
        <w:contextualSpacing/>
        <w:jc w:val="both"/>
        <w:rPr>
          <w:rFonts w:eastAsia="Calibri" w:cstheme="minorHAnsi"/>
          <w:iCs/>
          <w:color w:val="272727"/>
        </w:rPr>
      </w:pPr>
      <w:r w:rsidRPr="00906BFF">
        <w:rPr>
          <w:rFonts w:eastAsia="Calibri" w:cstheme="minorHAnsi"/>
          <w:color w:val="000000"/>
        </w:rPr>
        <w:t>V primeru ustavitve postopka nobena stran ne sme začenjati in izvajati postopkov, ki bi oteževali razveljavitev ali spremembo odločitve o izbiri izvajalca ali bi vplivali na nepristranskost naročnika in/ali Državne revizijske komisije</w:t>
      </w:r>
      <w:r w:rsidR="00065587">
        <w:rPr>
          <w:rFonts w:eastAsia="Calibri" w:cstheme="minorHAnsi"/>
          <w:color w:val="000000"/>
        </w:rPr>
        <w:t>.</w:t>
      </w:r>
    </w:p>
    <w:p w14:paraId="6792F2C4" w14:textId="77777777" w:rsidR="00545869" w:rsidRPr="00906BFF" w:rsidRDefault="00545869" w:rsidP="00545869">
      <w:pPr>
        <w:suppressAutoHyphens/>
        <w:spacing w:after="0"/>
        <w:contextualSpacing/>
        <w:jc w:val="both"/>
        <w:rPr>
          <w:rFonts w:eastAsia="Calibri" w:cstheme="minorHAnsi"/>
          <w:iCs/>
          <w:color w:val="272727"/>
        </w:rPr>
      </w:pPr>
    </w:p>
    <w:p w14:paraId="0B7838A0" w14:textId="77777777" w:rsidR="00545869" w:rsidRPr="00906BFF" w:rsidRDefault="00545869" w:rsidP="00545869">
      <w:pPr>
        <w:keepNext/>
        <w:numPr>
          <w:ilvl w:val="0"/>
          <w:numId w:val="37"/>
        </w:numPr>
        <w:suppressAutoHyphens/>
        <w:spacing w:after="0"/>
        <w:jc w:val="both"/>
        <w:rPr>
          <w:rFonts w:eastAsia="Times New Roman" w:cstheme="minorHAnsi"/>
          <w:b/>
          <w:bCs/>
          <w:lang w:eastAsia="sl-SI"/>
        </w:rPr>
      </w:pPr>
      <w:r>
        <w:rPr>
          <w:rFonts w:eastAsia="Times New Roman" w:cstheme="minorHAnsi"/>
          <w:b/>
          <w:bCs/>
          <w:lang w:eastAsia="sl-SI"/>
        </w:rPr>
        <w:t>PONUDBA</w:t>
      </w:r>
      <w:r w:rsidRPr="00906BFF">
        <w:rPr>
          <w:rFonts w:eastAsia="Times New Roman" w:cstheme="minorHAnsi"/>
          <w:b/>
          <w:bCs/>
          <w:lang w:eastAsia="sl-SI"/>
        </w:rPr>
        <w:t xml:space="preserve">                            </w:t>
      </w:r>
    </w:p>
    <w:p w14:paraId="1E21096D" w14:textId="77777777" w:rsidR="00545869" w:rsidRPr="00906BFF" w:rsidRDefault="00545869" w:rsidP="00545869">
      <w:pPr>
        <w:keepNext/>
        <w:suppressAutoHyphens/>
        <w:spacing w:after="0"/>
        <w:jc w:val="both"/>
        <w:rPr>
          <w:rFonts w:eastAsia="Calibri" w:cstheme="minorHAnsi"/>
          <w:b/>
          <w:bCs/>
        </w:rPr>
      </w:pPr>
      <w:r w:rsidRPr="00906BFF">
        <w:rPr>
          <w:rFonts w:eastAsia="Calibri" w:cstheme="minorHAnsi"/>
          <w:b/>
          <w:bCs/>
        </w:rPr>
        <w:br/>
        <w:t>2.1</w:t>
      </w:r>
      <w:r>
        <w:rPr>
          <w:rFonts w:eastAsia="Calibri" w:cstheme="minorHAnsi"/>
          <w:b/>
          <w:bCs/>
        </w:rPr>
        <w:t>.</w:t>
      </w:r>
      <w:r w:rsidRPr="00906BFF">
        <w:rPr>
          <w:rFonts w:eastAsia="Calibri" w:cstheme="minorHAnsi"/>
          <w:b/>
          <w:bCs/>
        </w:rPr>
        <w:t xml:space="preserve"> Jezik</w:t>
      </w:r>
    </w:p>
    <w:p w14:paraId="74735005" w14:textId="77777777" w:rsidR="00545869" w:rsidRPr="00906BFF" w:rsidRDefault="00545869" w:rsidP="00545869">
      <w:pPr>
        <w:widowControl w:val="0"/>
        <w:suppressAutoHyphens/>
        <w:spacing w:after="0"/>
        <w:jc w:val="both"/>
        <w:rPr>
          <w:rFonts w:eastAsia="Calibri" w:cstheme="minorHAnsi"/>
          <w:b/>
          <w:bCs/>
        </w:rPr>
      </w:pPr>
      <w:r w:rsidRPr="00906BFF">
        <w:rPr>
          <w:rFonts w:eastAsia="Calibri" w:cstheme="minorHAnsi"/>
        </w:rPr>
        <w:t>Ponudba oz. ponudbena dokumentacija mora biti oddana v slovenskem jeziku. Naročnik dovoljuje, da se priložijo prospekti, katalogi, tehnične specifikacije ali tehnični opisi v angleškem jeziku.</w:t>
      </w:r>
    </w:p>
    <w:p w14:paraId="06D1BD37" w14:textId="77777777" w:rsidR="00545869" w:rsidRPr="00906BFF" w:rsidRDefault="00545869" w:rsidP="00545869">
      <w:pPr>
        <w:suppressAutoHyphens/>
        <w:jc w:val="both"/>
        <w:rPr>
          <w:rFonts w:eastAsia="Calibri" w:cstheme="minorHAnsi"/>
        </w:rPr>
      </w:pPr>
      <w:r w:rsidRPr="00906BFF">
        <w:rPr>
          <w:rFonts w:eastAsia="Calibri" w:cstheme="minorHAnsi"/>
        </w:rPr>
        <w:t>Če bo naročnik ob pregledovanju in ocenjevanju ponudb menil, da je treba del  ponudbe, ki ni predložen v slovenskem jeziku, prevesti v slovenski jezik, bo prevod v določenem roku naložil ponudniku, na njegove stroške.</w:t>
      </w:r>
    </w:p>
    <w:p w14:paraId="3754A1F3" w14:textId="77777777" w:rsidR="00545869" w:rsidRPr="00906BFF" w:rsidRDefault="00545869" w:rsidP="00545869">
      <w:pPr>
        <w:suppressAutoHyphens/>
        <w:spacing w:after="0"/>
        <w:jc w:val="both"/>
        <w:rPr>
          <w:rFonts w:eastAsia="Calibri" w:cstheme="minorHAnsi"/>
          <w:b/>
        </w:rPr>
      </w:pPr>
      <w:r w:rsidRPr="00906BFF">
        <w:rPr>
          <w:rFonts w:eastAsia="Calibri" w:cstheme="minorHAnsi"/>
          <w:b/>
        </w:rPr>
        <w:t>2.2</w:t>
      </w:r>
      <w:r>
        <w:rPr>
          <w:rFonts w:eastAsia="Calibri" w:cstheme="minorHAnsi"/>
          <w:b/>
        </w:rPr>
        <w:t>.</w:t>
      </w:r>
      <w:r w:rsidRPr="00906BFF">
        <w:rPr>
          <w:rFonts w:eastAsia="Calibri" w:cstheme="minorHAnsi"/>
          <w:b/>
        </w:rPr>
        <w:t xml:space="preserve">  Dopustnost ponudbe </w:t>
      </w:r>
    </w:p>
    <w:p w14:paraId="44D5BF3E" w14:textId="77777777" w:rsidR="00545869" w:rsidRDefault="00545869" w:rsidP="00545869">
      <w:pPr>
        <w:suppressAutoHyphens/>
        <w:spacing w:after="0"/>
        <w:jc w:val="both"/>
        <w:rPr>
          <w:rFonts w:eastAsia="Calibri" w:cstheme="minorHAnsi"/>
        </w:rPr>
      </w:pPr>
      <w:r w:rsidRPr="00906BFF">
        <w:rPr>
          <w:rFonts w:eastAsia="Calibri" w:cstheme="minorHAnsi"/>
        </w:rPr>
        <w:t xml:space="preserve">Dopustna bo tista ponudba, ki jo bo predložil ponudnik, za katerega ne obstajajo razlogi za izključitev in ki izpolnjuje pogoje za sodelovanje, njegova ponudba ustreza potrebam in zahtevam naročnika, določenim v tehničnih specifikacijah in v dokumentaciji v zvezi z oddajo javnega naročila, ki je prispela pravočasno, pri njej ni dokazano nedovoljeno dogovarjanje ali korupcija,  naročnik je ni ocenil za  neobičajno nizko in cena ne presega zagotovljenih sredstev naročnika. </w:t>
      </w:r>
    </w:p>
    <w:p w14:paraId="571690CD" w14:textId="77777777" w:rsidR="00545869" w:rsidRDefault="00545869" w:rsidP="00545869">
      <w:pPr>
        <w:suppressAutoHyphens/>
        <w:spacing w:after="0"/>
        <w:jc w:val="both"/>
        <w:rPr>
          <w:rFonts w:eastAsia="Calibri" w:cstheme="minorHAnsi"/>
        </w:rPr>
      </w:pPr>
    </w:p>
    <w:p w14:paraId="17BDFC2A" w14:textId="77777777" w:rsidR="00545869" w:rsidRDefault="00545869" w:rsidP="00545869">
      <w:pPr>
        <w:suppressAutoHyphens/>
        <w:spacing w:after="0"/>
        <w:jc w:val="both"/>
        <w:rPr>
          <w:rFonts w:eastAsia="Calibri" w:cstheme="minorHAnsi"/>
          <w:b/>
        </w:rPr>
      </w:pPr>
      <w:r>
        <w:rPr>
          <w:rFonts w:eastAsia="Calibri" w:cstheme="minorHAnsi"/>
          <w:b/>
        </w:rPr>
        <w:t>2.3.</w:t>
      </w:r>
      <w:r w:rsidRPr="002019EF">
        <w:rPr>
          <w:rFonts w:eastAsia="Calibri" w:cstheme="minorHAnsi"/>
          <w:b/>
        </w:rPr>
        <w:t xml:space="preserve"> Izpolnitev ponudbe</w:t>
      </w:r>
    </w:p>
    <w:p w14:paraId="6E7F9C1D" w14:textId="77777777" w:rsidR="00545869" w:rsidRDefault="00545869" w:rsidP="00545869">
      <w:pPr>
        <w:suppressAutoHyphens/>
        <w:spacing w:after="0"/>
        <w:jc w:val="both"/>
        <w:rPr>
          <w:rFonts w:eastAsia="Calibri" w:cstheme="minorHAnsi"/>
        </w:rPr>
      </w:pPr>
      <w:r w:rsidRPr="00F41FCA">
        <w:rPr>
          <w:rFonts w:eastAsia="Calibri" w:cstheme="minorHAnsi"/>
        </w:rPr>
        <w:t>Ponudnik mora v ponudbi predložiti naslednje izpolnjene dokumente</w:t>
      </w:r>
      <w:r>
        <w:rPr>
          <w:rFonts w:eastAsia="Calibri" w:cstheme="minorHAnsi"/>
        </w:rPr>
        <w:t>:</w:t>
      </w:r>
    </w:p>
    <w:p w14:paraId="309501F7" w14:textId="77777777" w:rsidR="00545869" w:rsidRPr="00CC01D0" w:rsidRDefault="00545869" w:rsidP="00545869">
      <w:pPr>
        <w:numPr>
          <w:ilvl w:val="0"/>
          <w:numId w:val="39"/>
        </w:numPr>
        <w:suppressAutoHyphens/>
        <w:spacing w:after="0" w:line="240" w:lineRule="auto"/>
        <w:jc w:val="both"/>
        <w:rPr>
          <w:rFonts w:ascii="Calibri" w:eastAsia="Times New Roman" w:hAnsi="Calibri" w:cs="Calibri"/>
          <w:lang w:eastAsia="sl-SI"/>
        </w:rPr>
      </w:pPr>
      <w:r w:rsidRPr="00CC01D0">
        <w:rPr>
          <w:rFonts w:ascii="Calibri" w:eastAsia="Times New Roman" w:hAnsi="Calibri" w:cs="Calibri"/>
          <w:lang w:eastAsia="sl-SI"/>
        </w:rPr>
        <w:t>Podatki o ponudniku (OBR-1) ;</w:t>
      </w:r>
    </w:p>
    <w:p w14:paraId="5F793D44" w14:textId="77777777" w:rsidR="00545869" w:rsidRPr="00CC01D0" w:rsidRDefault="00545869" w:rsidP="00545869">
      <w:pPr>
        <w:numPr>
          <w:ilvl w:val="0"/>
          <w:numId w:val="39"/>
        </w:numPr>
        <w:suppressAutoHyphens/>
        <w:spacing w:after="0" w:line="240" w:lineRule="auto"/>
        <w:jc w:val="both"/>
        <w:rPr>
          <w:rFonts w:ascii="Calibri" w:eastAsia="Times New Roman" w:hAnsi="Calibri" w:cs="Calibri"/>
          <w:lang w:eastAsia="ar-SA"/>
        </w:rPr>
      </w:pPr>
      <w:r w:rsidRPr="00CC01D0">
        <w:rPr>
          <w:rFonts w:ascii="Calibri" w:eastAsia="Times New Roman" w:hAnsi="Calibri" w:cs="Calibri"/>
          <w:lang w:eastAsia="ar-SA"/>
        </w:rPr>
        <w:lastRenderedPageBreak/>
        <w:t>Izjava o sodelovanju s podizvajalci (OBR-2);</w:t>
      </w:r>
    </w:p>
    <w:p w14:paraId="4930400E" w14:textId="77777777" w:rsidR="00545869" w:rsidRPr="00CC01D0" w:rsidRDefault="00545869" w:rsidP="00545869">
      <w:pPr>
        <w:numPr>
          <w:ilvl w:val="0"/>
          <w:numId w:val="39"/>
        </w:numPr>
        <w:suppressAutoHyphens/>
        <w:spacing w:after="0" w:line="240" w:lineRule="auto"/>
        <w:jc w:val="both"/>
        <w:rPr>
          <w:rFonts w:ascii="Calibri" w:eastAsia="Times New Roman" w:hAnsi="Calibri" w:cs="Calibri"/>
          <w:lang w:eastAsia="ar-SA"/>
        </w:rPr>
      </w:pPr>
      <w:r w:rsidRPr="00CC01D0">
        <w:rPr>
          <w:rFonts w:ascii="Calibri" w:eastAsia="Times New Roman" w:hAnsi="Calibri" w:cs="Calibri"/>
          <w:lang w:eastAsia="ar-SA"/>
        </w:rPr>
        <w:t>Podatki o podizvajalcu (OBR-3);</w:t>
      </w:r>
    </w:p>
    <w:p w14:paraId="5B163792" w14:textId="77777777" w:rsidR="00545869" w:rsidRPr="00CC01D0" w:rsidRDefault="00545869" w:rsidP="00545869">
      <w:pPr>
        <w:numPr>
          <w:ilvl w:val="0"/>
          <w:numId w:val="39"/>
        </w:numPr>
        <w:suppressAutoHyphens/>
        <w:spacing w:after="0" w:line="240" w:lineRule="auto"/>
        <w:jc w:val="both"/>
        <w:rPr>
          <w:rFonts w:ascii="Calibri" w:eastAsia="Times New Roman" w:hAnsi="Calibri" w:cs="Calibri"/>
          <w:lang w:eastAsia="ar-SA"/>
        </w:rPr>
      </w:pPr>
      <w:r w:rsidRPr="00CC01D0">
        <w:rPr>
          <w:rFonts w:ascii="Calibri" w:eastAsia="Times New Roman" w:hAnsi="Calibri" w:cs="Calibri"/>
          <w:lang w:eastAsia="ar-SA"/>
        </w:rPr>
        <w:t>Predračun (OBR- 4);</w:t>
      </w:r>
    </w:p>
    <w:p w14:paraId="7E5EB7BF" w14:textId="77777777" w:rsidR="00545869" w:rsidRPr="00CC01D0" w:rsidRDefault="00545869" w:rsidP="00545869">
      <w:pPr>
        <w:numPr>
          <w:ilvl w:val="0"/>
          <w:numId w:val="39"/>
        </w:numPr>
        <w:suppressAutoHyphens/>
        <w:spacing w:after="0" w:line="240" w:lineRule="auto"/>
        <w:jc w:val="both"/>
        <w:rPr>
          <w:rFonts w:ascii="Calibri" w:eastAsia="Times New Roman" w:hAnsi="Calibri" w:cs="Calibri"/>
          <w:lang w:eastAsia="ar-SA"/>
        </w:rPr>
      </w:pPr>
      <w:r w:rsidRPr="00CC01D0">
        <w:rPr>
          <w:rFonts w:ascii="Calibri" w:eastAsia="Times New Roman" w:hAnsi="Calibri" w:cs="Calibri"/>
          <w:lang w:eastAsia="ar-SA"/>
        </w:rPr>
        <w:t>Vzorec pogodbe (OBR-5);</w:t>
      </w:r>
    </w:p>
    <w:p w14:paraId="12BC272E" w14:textId="77777777" w:rsidR="00545869" w:rsidRPr="00CC01D0" w:rsidRDefault="00545869" w:rsidP="00545869">
      <w:pPr>
        <w:numPr>
          <w:ilvl w:val="0"/>
          <w:numId w:val="39"/>
        </w:numPr>
        <w:suppressAutoHyphens/>
        <w:spacing w:after="0" w:line="240" w:lineRule="auto"/>
        <w:jc w:val="both"/>
        <w:rPr>
          <w:rFonts w:ascii="Calibri" w:eastAsia="Times New Roman" w:hAnsi="Calibri" w:cs="Calibri"/>
          <w:lang w:eastAsia="ar-SA"/>
        </w:rPr>
      </w:pPr>
      <w:r w:rsidRPr="00CC01D0">
        <w:rPr>
          <w:rFonts w:ascii="Calibri" w:eastAsia="Times New Roman" w:hAnsi="Calibri" w:cs="Calibri"/>
          <w:lang w:eastAsia="ar-SA"/>
        </w:rPr>
        <w:t>Soglasje za pridobitev potrdila iz kazenske evidence za pravne osebe (OBR-6);</w:t>
      </w:r>
    </w:p>
    <w:p w14:paraId="5737CEE0" w14:textId="77777777" w:rsidR="00545869" w:rsidRPr="00CC01D0" w:rsidRDefault="00545869" w:rsidP="00545869">
      <w:pPr>
        <w:numPr>
          <w:ilvl w:val="0"/>
          <w:numId w:val="39"/>
        </w:numPr>
        <w:suppressAutoHyphens/>
        <w:spacing w:after="0" w:line="240" w:lineRule="auto"/>
        <w:jc w:val="both"/>
        <w:rPr>
          <w:rFonts w:ascii="Calibri" w:eastAsia="Times New Roman" w:hAnsi="Calibri" w:cs="Calibri"/>
          <w:lang w:eastAsia="ar-SA"/>
        </w:rPr>
      </w:pPr>
      <w:r w:rsidRPr="00CC01D0">
        <w:rPr>
          <w:rFonts w:ascii="Calibri" w:eastAsia="Times New Roman" w:hAnsi="Calibri" w:cs="Calibri"/>
          <w:lang w:eastAsia="ar-SA"/>
        </w:rPr>
        <w:t>Soglasje za pridobitev potrdila iz kazenske evidence za fizične osebe (OBR -7);</w:t>
      </w:r>
    </w:p>
    <w:p w14:paraId="130845F0" w14:textId="77777777" w:rsidR="00545869" w:rsidRPr="00CC01D0" w:rsidRDefault="00545869" w:rsidP="00545869">
      <w:pPr>
        <w:numPr>
          <w:ilvl w:val="0"/>
          <w:numId w:val="39"/>
        </w:numPr>
        <w:suppressAutoHyphens/>
        <w:spacing w:after="0" w:line="240" w:lineRule="auto"/>
        <w:jc w:val="both"/>
        <w:rPr>
          <w:rFonts w:ascii="Calibri" w:eastAsia="Times New Roman" w:hAnsi="Calibri" w:cs="Calibri"/>
          <w:lang w:eastAsia="ar-SA"/>
        </w:rPr>
      </w:pPr>
      <w:r w:rsidRPr="00CC01D0">
        <w:rPr>
          <w:rFonts w:ascii="Calibri" w:eastAsia="Times New Roman" w:hAnsi="Calibri" w:cs="Calibri"/>
          <w:lang w:eastAsia="ar-SA"/>
        </w:rPr>
        <w:t>Izjava o posredovanju podatkov (OBR-8);</w:t>
      </w:r>
    </w:p>
    <w:p w14:paraId="3F6FC481" w14:textId="77777777" w:rsidR="00545869" w:rsidRPr="00CC01D0" w:rsidRDefault="00545869" w:rsidP="00545869">
      <w:pPr>
        <w:numPr>
          <w:ilvl w:val="0"/>
          <w:numId w:val="39"/>
        </w:numPr>
        <w:suppressAutoHyphens/>
        <w:spacing w:after="0" w:line="240" w:lineRule="auto"/>
        <w:jc w:val="both"/>
        <w:rPr>
          <w:rFonts w:ascii="Calibri" w:eastAsia="Times New Roman" w:hAnsi="Calibri" w:cs="Calibri"/>
          <w:lang w:eastAsia="ar-SA"/>
        </w:rPr>
      </w:pPr>
      <w:r w:rsidRPr="00CC01D0">
        <w:rPr>
          <w:rFonts w:ascii="Calibri" w:eastAsia="Times New Roman" w:hAnsi="Calibri" w:cs="Calibri"/>
          <w:lang w:eastAsia="ar-SA"/>
        </w:rPr>
        <w:t>ESPD obrazec</w:t>
      </w:r>
      <w:r>
        <w:rPr>
          <w:rFonts w:ascii="Calibri" w:eastAsia="Times New Roman" w:hAnsi="Calibri" w:cs="Calibri"/>
          <w:lang w:eastAsia="ar-SA"/>
        </w:rPr>
        <w:t>.</w:t>
      </w:r>
    </w:p>
    <w:p w14:paraId="3DD26B2B" w14:textId="77777777" w:rsidR="00545869" w:rsidRPr="00F41FCA" w:rsidRDefault="00545869" w:rsidP="00545869">
      <w:pPr>
        <w:suppressAutoHyphens/>
        <w:spacing w:after="0"/>
        <w:jc w:val="both"/>
        <w:rPr>
          <w:rFonts w:eastAsia="Calibri" w:cstheme="minorHAnsi"/>
        </w:rPr>
      </w:pPr>
    </w:p>
    <w:p w14:paraId="4C663673" w14:textId="77777777" w:rsidR="00545869" w:rsidRPr="002019EF" w:rsidRDefault="00545869" w:rsidP="00545869">
      <w:pPr>
        <w:suppressAutoHyphens/>
        <w:spacing w:after="0"/>
        <w:jc w:val="both"/>
        <w:rPr>
          <w:rFonts w:eastAsia="Calibri" w:cstheme="minorHAnsi"/>
          <w:bCs/>
        </w:rPr>
      </w:pPr>
      <w:r w:rsidRPr="002019EF">
        <w:rPr>
          <w:rFonts w:eastAsia="Calibri" w:cstheme="minorHAnsi"/>
          <w:bCs/>
        </w:rPr>
        <w:t xml:space="preserve">Ponudnik celotno ponudbo z vsemi zahtevanimi obrazci v elektronski obliki naloži v informacijskem sistemu e-JN v razdelek »Drugi dokumenti«. </w:t>
      </w:r>
    </w:p>
    <w:p w14:paraId="0843ADDA" w14:textId="77777777" w:rsidR="00545869" w:rsidRPr="002019EF" w:rsidRDefault="00545869" w:rsidP="00545869">
      <w:pPr>
        <w:suppressAutoHyphens/>
        <w:spacing w:after="0"/>
        <w:jc w:val="both"/>
        <w:rPr>
          <w:rFonts w:eastAsia="Calibri" w:cstheme="minorHAnsi"/>
        </w:rPr>
      </w:pPr>
      <w:r>
        <w:rPr>
          <w:rFonts w:eastAsia="Calibri" w:cstheme="minorHAnsi"/>
        </w:rPr>
        <w:t>Ponudnik mora v razdelek »</w:t>
      </w:r>
      <w:r w:rsidRPr="002019EF">
        <w:rPr>
          <w:rFonts w:eastAsia="Calibri" w:cstheme="minorHAnsi"/>
        </w:rPr>
        <w:t>ESPD- ponudnik</w:t>
      </w:r>
      <w:r>
        <w:rPr>
          <w:rFonts w:eastAsia="Calibri" w:cstheme="minorHAnsi"/>
        </w:rPr>
        <w:t>«</w:t>
      </w:r>
      <w:r w:rsidRPr="002019EF">
        <w:rPr>
          <w:rFonts w:eastAsia="Calibri" w:cstheme="minorHAnsi"/>
        </w:rPr>
        <w:t xml:space="preserve"> naložiti izpolnjen obrazec ESPD v XML obliki datoteke.</w:t>
      </w:r>
    </w:p>
    <w:p w14:paraId="27713008" w14:textId="77777777" w:rsidR="00545869" w:rsidRPr="002019EF" w:rsidRDefault="00545869" w:rsidP="00545869">
      <w:pPr>
        <w:suppressAutoHyphens/>
        <w:spacing w:after="0"/>
        <w:jc w:val="both"/>
        <w:rPr>
          <w:rFonts w:eastAsia="Calibri" w:cstheme="minorHAnsi"/>
        </w:rPr>
      </w:pPr>
      <w:r>
        <w:rPr>
          <w:rFonts w:eastAsia="Calibri" w:cstheme="minorHAnsi"/>
        </w:rPr>
        <w:t>Ponudnik v razdelek »</w:t>
      </w:r>
      <w:r w:rsidRPr="002019EF">
        <w:rPr>
          <w:rFonts w:eastAsia="Calibri" w:cstheme="minorHAnsi"/>
        </w:rPr>
        <w:t>Predračun</w:t>
      </w:r>
      <w:r>
        <w:rPr>
          <w:rFonts w:eastAsia="Calibri" w:cstheme="minorHAnsi"/>
        </w:rPr>
        <w:t>«</w:t>
      </w:r>
      <w:r w:rsidRPr="002019EF">
        <w:rPr>
          <w:rFonts w:eastAsia="Calibri" w:cstheme="minorHAnsi"/>
        </w:rPr>
        <w:t xml:space="preserve"> naloži ožigosan in podpisan scan natisa izpolnjenega predračuna seznama razpisanega blaga iz programa GO- SOFT.</w:t>
      </w:r>
    </w:p>
    <w:p w14:paraId="3C4C6059" w14:textId="77777777" w:rsidR="00545869" w:rsidRPr="002019EF" w:rsidRDefault="00545869" w:rsidP="00545869">
      <w:pPr>
        <w:spacing w:after="0"/>
        <w:ind w:left="708"/>
        <w:jc w:val="both"/>
        <w:rPr>
          <w:rFonts w:eastAsia="Times New Roman" w:cstheme="minorHAnsi"/>
          <w:b/>
          <w:lang w:eastAsia="sl-SI"/>
        </w:rPr>
      </w:pPr>
    </w:p>
    <w:p w14:paraId="59190E12" w14:textId="77777777" w:rsidR="00545869" w:rsidRPr="002019EF" w:rsidRDefault="00545869" w:rsidP="00545869">
      <w:pPr>
        <w:suppressAutoHyphens/>
        <w:autoSpaceDE w:val="0"/>
        <w:autoSpaceDN w:val="0"/>
        <w:adjustRightInd w:val="0"/>
        <w:jc w:val="both"/>
        <w:rPr>
          <w:rFonts w:eastAsia="Calibri" w:cstheme="minorHAnsi"/>
          <w:color w:val="000000"/>
        </w:rPr>
      </w:pPr>
      <w:r w:rsidRPr="002019EF">
        <w:rPr>
          <w:rFonts w:eastAsia="Calibri" w:cstheme="minorHAnsi"/>
          <w:color w:val="000000"/>
        </w:rPr>
        <w:t>Vsebine obrazcev, izjav, listin in dokumentov ni dovoljeno spreminjati.</w:t>
      </w:r>
      <w:r w:rsidRPr="002019EF">
        <w:rPr>
          <w:rFonts w:eastAsia="Calibri" w:cstheme="minorHAnsi"/>
          <w:color w:val="000000"/>
        </w:rPr>
        <w:br/>
      </w:r>
      <w:r w:rsidRPr="002019EF">
        <w:rPr>
          <w:rFonts w:eastAsia="Calibri" w:cstheme="minorHAnsi"/>
        </w:rPr>
        <w:t>Ponudnik mora pri pripravi ponudbe in izpolnjevanju obrazcev ter izjav, upoštevati navodila, ki so navedena na posameznem obrazcu.</w:t>
      </w:r>
    </w:p>
    <w:p w14:paraId="313DBD47" w14:textId="77777777" w:rsidR="00545869" w:rsidRPr="002019EF" w:rsidRDefault="00545869" w:rsidP="00545869">
      <w:pPr>
        <w:suppressAutoHyphens/>
        <w:autoSpaceDE w:val="0"/>
        <w:autoSpaceDN w:val="0"/>
        <w:adjustRightInd w:val="0"/>
        <w:jc w:val="both"/>
        <w:rPr>
          <w:rFonts w:eastAsia="Calibri" w:cstheme="minorHAnsi"/>
          <w:color w:val="000000"/>
        </w:rPr>
      </w:pPr>
      <w:r w:rsidRPr="002019EF">
        <w:rPr>
          <w:rFonts w:eastAsia="Calibri" w:cstheme="minorHAnsi"/>
          <w:color w:val="000000"/>
        </w:rPr>
        <w:t>Vse obrazce je treba izpolniti, podpisati in žigosati.</w:t>
      </w:r>
    </w:p>
    <w:p w14:paraId="2893267C" w14:textId="77777777" w:rsidR="00545869" w:rsidRPr="002019EF" w:rsidRDefault="00545869" w:rsidP="00545869">
      <w:pPr>
        <w:suppressAutoHyphens/>
        <w:autoSpaceDE w:val="0"/>
        <w:autoSpaceDN w:val="0"/>
        <w:adjustRightInd w:val="0"/>
        <w:spacing w:after="0"/>
        <w:jc w:val="both"/>
        <w:rPr>
          <w:rFonts w:eastAsia="Calibri" w:cstheme="minorHAnsi"/>
          <w:b/>
          <w:color w:val="000000"/>
        </w:rPr>
      </w:pPr>
      <w:r w:rsidRPr="002019EF">
        <w:rPr>
          <w:rFonts w:eastAsia="Calibri" w:cstheme="minorHAnsi"/>
          <w:b/>
          <w:color w:val="000000"/>
        </w:rPr>
        <w:t>2.4. Veljavnost ponudbe</w:t>
      </w:r>
    </w:p>
    <w:p w14:paraId="303826C9" w14:textId="2382E3D8" w:rsidR="00545869" w:rsidRPr="002019EF" w:rsidRDefault="00545869" w:rsidP="00545869">
      <w:pPr>
        <w:suppressAutoHyphens/>
        <w:spacing w:after="0"/>
        <w:jc w:val="both"/>
        <w:rPr>
          <w:rFonts w:eastAsia="Calibri" w:cstheme="minorHAnsi"/>
          <w:b/>
          <w:lang w:val="en-GB" w:eastAsia="sl-SI"/>
        </w:rPr>
      </w:pPr>
      <w:r w:rsidRPr="002019EF">
        <w:rPr>
          <w:rFonts w:eastAsia="Calibri" w:cstheme="minorHAnsi"/>
          <w:color w:val="000000"/>
          <w:lang w:val="en-GB" w:eastAsia="sl-SI"/>
        </w:rPr>
        <w:t xml:space="preserve">Ponudba mora veljati </w:t>
      </w:r>
      <w:r w:rsidR="00E74BDF">
        <w:rPr>
          <w:rFonts w:eastAsia="Calibri" w:cstheme="minorHAnsi"/>
          <w:color w:val="000000"/>
          <w:lang w:val="en-GB" w:eastAsia="sl-SI"/>
        </w:rPr>
        <w:t xml:space="preserve">še </w:t>
      </w:r>
      <w:r w:rsidRPr="002019EF">
        <w:rPr>
          <w:rFonts w:eastAsia="Calibri" w:cstheme="minorHAnsi"/>
          <w:color w:val="000000"/>
          <w:lang w:val="en-GB" w:eastAsia="sl-SI"/>
        </w:rPr>
        <w:t xml:space="preserve">najmanj </w:t>
      </w:r>
      <w:r w:rsidR="00065587">
        <w:rPr>
          <w:rFonts w:eastAsia="Calibri" w:cstheme="minorHAnsi"/>
          <w:color w:val="000000"/>
          <w:lang w:val="en-GB" w:eastAsia="sl-SI"/>
        </w:rPr>
        <w:t>šest (6) mesecev</w:t>
      </w:r>
      <w:r w:rsidR="00E74BDF" w:rsidRPr="00E74BDF">
        <w:rPr>
          <w:rFonts w:eastAsia="Calibri" w:cstheme="minorHAnsi"/>
          <w:color w:val="000000"/>
          <w:lang w:val="en-GB" w:eastAsia="sl-SI"/>
        </w:rPr>
        <w:t xml:space="preserve"> od roka za oddajo ponudbe.</w:t>
      </w:r>
      <w:r w:rsidR="00E74BDF">
        <w:rPr>
          <w:rFonts w:eastAsia="Calibri" w:cstheme="minorHAnsi"/>
          <w:b/>
          <w:bCs/>
          <w:color w:val="000000"/>
          <w:lang w:val="en-GB" w:eastAsia="sl-SI"/>
        </w:rPr>
        <w:t xml:space="preserve"> </w:t>
      </w:r>
      <w:r w:rsidRPr="002019EF">
        <w:rPr>
          <w:rFonts w:eastAsia="Calibri" w:cstheme="minorHAnsi"/>
          <w:color w:val="000000"/>
          <w:lang w:val="en-GB" w:eastAsia="sl-SI"/>
        </w:rPr>
        <w:t xml:space="preserve"> </w:t>
      </w:r>
    </w:p>
    <w:p w14:paraId="7534A849" w14:textId="77777777" w:rsidR="00545869" w:rsidRPr="002019EF" w:rsidRDefault="00545869" w:rsidP="00545869">
      <w:pPr>
        <w:suppressAutoHyphens/>
        <w:spacing w:after="0"/>
        <w:jc w:val="both"/>
        <w:rPr>
          <w:rFonts w:eastAsia="Calibri" w:cstheme="minorHAnsi"/>
          <w:b/>
          <w:lang w:val="en-GB" w:eastAsia="sl-SI"/>
        </w:rPr>
      </w:pPr>
    </w:p>
    <w:p w14:paraId="0028EC5D" w14:textId="77777777" w:rsidR="00545869" w:rsidRPr="002019EF" w:rsidRDefault="00545869" w:rsidP="00545869">
      <w:pPr>
        <w:suppressAutoHyphens/>
        <w:spacing w:after="0"/>
        <w:jc w:val="both"/>
        <w:rPr>
          <w:rFonts w:eastAsia="Calibri" w:cstheme="minorHAnsi"/>
          <w:b/>
          <w:lang w:val="en-GB" w:eastAsia="sl-SI"/>
        </w:rPr>
      </w:pPr>
      <w:r w:rsidRPr="002019EF">
        <w:rPr>
          <w:rFonts w:eastAsia="Calibri" w:cstheme="minorHAnsi"/>
          <w:b/>
          <w:lang w:val="en-GB" w:eastAsia="sl-SI"/>
        </w:rPr>
        <w:t xml:space="preserve">2.5. Zmanjšanje obsega naročila </w:t>
      </w:r>
    </w:p>
    <w:p w14:paraId="3D00585E" w14:textId="77777777" w:rsidR="00545869" w:rsidRPr="002019EF" w:rsidRDefault="00545869" w:rsidP="00545869">
      <w:pPr>
        <w:suppressAutoHyphens/>
        <w:spacing w:after="0"/>
        <w:jc w:val="both"/>
        <w:rPr>
          <w:rFonts w:eastAsia="Calibri" w:cstheme="minorHAnsi"/>
        </w:rPr>
      </w:pPr>
      <w:r w:rsidRPr="002019EF">
        <w:rPr>
          <w:rFonts w:eastAsia="Calibri" w:cstheme="minorHAnsi"/>
          <w:color w:val="000000"/>
        </w:rPr>
        <w:t>Naročnik si pridržuje pravico, da zmanjša obseg naročila (do 30%), ne da bi zato moral navajati posebne razloge. Ponudniki morajo to dejstvo upoštevati pri sestavi ponudbenih cen.</w:t>
      </w:r>
    </w:p>
    <w:p w14:paraId="514AEAE9" w14:textId="77777777" w:rsidR="00545869" w:rsidRPr="002019EF" w:rsidRDefault="00545869" w:rsidP="00545869">
      <w:pPr>
        <w:suppressAutoHyphens/>
        <w:spacing w:after="0"/>
        <w:jc w:val="both"/>
        <w:rPr>
          <w:rFonts w:eastAsia="Calibri" w:cstheme="minorHAnsi"/>
          <w:color w:val="000000"/>
          <w:lang w:eastAsia="sl-SI"/>
        </w:rPr>
      </w:pPr>
      <w:r w:rsidRPr="002019EF">
        <w:rPr>
          <w:rFonts w:eastAsia="Calibri" w:cstheme="minorHAnsi"/>
          <w:color w:val="000000"/>
          <w:lang w:eastAsia="sl-SI"/>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4222CFED" w14:textId="77777777" w:rsidR="00545869" w:rsidRPr="002019EF" w:rsidRDefault="00545869" w:rsidP="00545869">
      <w:pPr>
        <w:suppressAutoHyphens/>
        <w:spacing w:after="0"/>
        <w:jc w:val="both"/>
        <w:rPr>
          <w:rFonts w:eastAsia="Calibri" w:cstheme="minorHAnsi"/>
          <w:lang w:eastAsia="sl-SI"/>
        </w:rPr>
      </w:pPr>
    </w:p>
    <w:p w14:paraId="4C8F846C" w14:textId="77777777" w:rsidR="00545869" w:rsidRPr="002019EF" w:rsidRDefault="00545869" w:rsidP="00545869">
      <w:pPr>
        <w:suppressAutoHyphens/>
        <w:spacing w:after="0"/>
        <w:jc w:val="both"/>
        <w:rPr>
          <w:rFonts w:eastAsia="Calibri" w:cstheme="minorHAnsi"/>
          <w:b/>
          <w:lang w:eastAsia="sl-SI"/>
        </w:rPr>
      </w:pPr>
      <w:r w:rsidRPr="002019EF">
        <w:rPr>
          <w:rFonts w:eastAsia="Calibri" w:cstheme="minorHAnsi"/>
          <w:b/>
          <w:lang w:eastAsia="sl-SI"/>
        </w:rPr>
        <w:t xml:space="preserve">2.6. Navodilo za izpolnitev predračuna </w:t>
      </w:r>
    </w:p>
    <w:p w14:paraId="38D80E75" w14:textId="77777777" w:rsidR="00545869" w:rsidRPr="002019EF" w:rsidRDefault="00545869" w:rsidP="00545869">
      <w:pPr>
        <w:suppressAutoHyphens/>
        <w:spacing w:after="0"/>
        <w:jc w:val="both"/>
        <w:rPr>
          <w:rFonts w:eastAsia="Calibri" w:cstheme="minorHAnsi"/>
          <w:b/>
          <w:lang w:eastAsia="sl-SI"/>
        </w:rPr>
      </w:pPr>
      <w:r w:rsidRPr="002019EF">
        <w:rPr>
          <w:rFonts w:eastAsia="Calibri" w:cstheme="minorHAnsi"/>
          <w:lang w:eastAsia="sl-SI"/>
        </w:rPr>
        <w:t xml:space="preserve">Ponudnik mora  </w:t>
      </w:r>
      <w:r w:rsidRPr="002019EF">
        <w:rPr>
          <w:rFonts w:eastAsia="Calibri" w:cstheme="minorHAnsi"/>
        </w:rPr>
        <w:t>Predračun - Seznam razpisanega blaga, izpolniti</w:t>
      </w:r>
      <w:r w:rsidRPr="002019EF">
        <w:rPr>
          <w:rFonts w:eastAsia="Calibri" w:cstheme="minorHAnsi"/>
          <w:lang w:eastAsia="sl-SI"/>
        </w:rPr>
        <w:t xml:space="preserve"> v </w:t>
      </w:r>
      <w:r w:rsidRPr="002019EF">
        <w:rPr>
          <w:rFonts w:eastAsia="MS Mincho" w:cstheme="minorHAnsi"/>
          <w:lang w:eastAsia="sl-SI"/>
        </w:rPr>
        <w:t xml:space="preserve">programu GO-SOFT. </w:t>
      </w:r>
    </w:p>
    <w:p w14:paraId="53AF7592" w14:textId="77777777" w:rsidR="00545869" w:rsidRPr="002019EF" w:rsidRDefault="00545869" w:rsidP="00545869">
      <w:pPr>
        <w:suppressAutoHyphens/>
        <w:spacing w:after="0"/>
        <w:jc w:val="both"/>
        <w:rPr>
          <w:rFonts w:eastAsia="Calibri" w:cstheme="minorHAnsi"/>
          <w:lang w:eastAsia="sl-SI"/>
        </w:rPr>
      </w:pPr>
    </w:p>
    <w:p w14:paraId="0D3E3E6E" w14:textId="77777777" w:rsidR="00545869" w:rsidRPr="002019EF" w:rsidRDefault="00545869" w:rsidP="00545869">
      <w:pPr>
        <w:suppressAutoHyphens/>
        <w:spacing w:after="0" w:line="288" w:lineRule="auto"/>
        <w:jc w:val="both"/>
        <w:rPr>
          <w:rFonts w:eastAsia="Calibri" w:cstheme="minorHAnsi"/>
        </w:rPr>
      </w:pPr>
      <w:r w:rsidRPr="002019EF">
        <w:rPr>
          <w:rFonts w:eastAsia="Calibri" w:cstheme="minorHAnsi"/>
        </w:rPr>
        <w:t xml:space="preserve">Ponudnik mora v »Predračun - Seznam razpisanega blaga« (program GoSoft – spletna aplikacija) pri vrstah blaga, ki jih ponuja (v polja obarvana z modro barvo) </w:t>
      </w:r>
      <w:r w:rsidRPr="002019EF">
        <w:rPr>
          <w:rFonts w:eastAsia="Calibri" w:cstheme="minorHAnsi"/>
          <w:b/>
          <w:bCs/>
        </w:rPr>
        <w:t>obvezno vpisati</w:t>
      </w:r>
      <w:r w:rsidRPr="002019EF">
        <w:rPr>
          <w:rFonts w:eastAsia="Calibri" w:cstheme="minorHAnsi"/>
        </w:rPr>
        <w:t xml:space="preserve"> </w:t>
      </w:r>
      <w:r w:rsidRPr="002019EF">
        <w:rPr>
          <w:rFonts w:eastAsia="Calibri" w:cstheme="minorHAnsi"/>
          <w:b/>
          <w:bCs/>
        </w:rPr>
        <w:t>naslednje podatke</w:t>
      </w:r>
      <w:r w:rsidRPr="002019EF">
        <w:rPr>
          <w:rFonts w:eastAsia="Calibri" w:cstheme="minorHAnsi"/>
        </w:rPr>
        <w:t>:</w:t>
      </w:r>
    </w:p>
    <w:p w14:paraId="27EDB404" w14:textId="77777777" w:rsidR="00545869" w:rsidRPr="002019EF" w:rsidRDefault="00545869" w:rsidP="00545869">
      <w:pPr>
        <w:numPr>
          <w:ilvl w:val="0"/>
          <w:numId w:val="25"/>
        </w:numPr>
        <w:suppressAutoHyphens/>
        <w:spacing w:after="0" w:line="288" w:lineRule="auto"/>
        <w:jc w:val="both"/>
        <w:rPr>
          <w:rFonts w:eastAsia="Calibri" w:cstheme="minorHAnsi"/>
          <w:b/>
          <w:lang w:eastAsia="sl-SI"/>
        </w:rPr>
      </w:pPr>
      <w:r w:rsidRPr="002019EF">
        <w:rPr>
          <w:rFonts w:eastAsia="Calibri" w:cstheme="minorHAnsi"/>
          <w:bCs/>
          <w:lang w:eastAsia="sl-SI"/>
        </w:rPr>
        <w:t>cena brez DDV,</w:t>
      </w:r>
    </w:p>
    <w:p w14:paraId="651FBDD1" w14:textId="77777777" w:rsidR="00545869" w:rsidRPr="002019EF" w:rsidRDefault="00545869" w:rsidP="00545869">
      <w:pPr>
        <w:numPr>
          <w:ilvl w:val="0"/>
          <w:numId w:val="25"/>
        </w:numPr>
        <w:suppressAutoHyphens/>
        <w:spacing w:after="0" w:line="288" w:lineRule="auto"/>
        <w:jc w:val="both"/>
        <w:rPr>
          <w:rFonts w:eastAsia="Calibri" w:cstheme="minorHAnsi"/>
          <w:b/>
          <w:lang w:eastAsia="sl-SI"/>
        </w:rPr>
      </w:pPr>
      <w:r w:rsidRPr="002019EF">
        <w:rPr>
          <w:rFonts w:eastAsia="Calibri" w:cstheme="minorHAnsi"/>
          <w:bCs/>
          <w:lang w:eastAsia="sl-SI"/>
        </w:rPr>
        <w:t>davčno stopnjo,</w:t>
      </w:r>
    </w:p>
    <w:p w14:paraId="0DC1D5E4" w14:textId="77777777" w:rsidR="00545869" w:rsidRPr="002019EF" w:rsidRDefault="00545869" w:rsidP="00545869">
      <w:pPr>
        <w:numPr>
          <w:ilvl w:val="0"/>
          <w:numId w:val="25"/>
        </w:numPr>
        <w:suppressAutoHyphens/>
        <w:spacing w:after="0" w:line="288" w:lineRule="auto"/>
        <w:jc w:val="both"/>
        <w:rPr>
          <w:rFonts w:eastAsia="Calibri" w:cstheme="minorHAnsi"/>
          <w:b/>
          <w:lang w:eastAsia="sl-SI"/>
        </w:rPr>
      </w:pPr>
      <w:r w:rsidRPr="002019EF">
        <w:rPr>
          <w:rFonts w:eastAsia="Calibri" w:cstheme="minorHAnsi"/>
          <w:bCs/>
          <w:lang w:eastAsia="sl-SI"/>
        </w:rPr>
        <w:t xml:space="preserve">% popusta, </w:t>
      </w:r>
    </w:p>
    <w:p w14:paraId="603752EF" w14:textId="77777777" w:rsidR="00545869" w:rsidRPr="002019EF" w:rsidRDefault="00545869" w:rsidP="00545869">
      <w:pPr>
        <w:numPr>
          <w:ilvl w:val="0"/>
          <w:numId w:val="25"/>
        </w:numPr>
        <w:suppressAutoHyphens/>
        <w:spacing w:after="0" w:line="288" w:lineRule="auto"/>
        <w:jc w:val="both"/>
        <w:rPr>
          <w:rFonts w:eastAsia="Calibri" w:cstheme="minorHAnsi"/>
          <w:b/>
          <w:lang w:eastAsia="sl-SI"/>
        </w:rPr>
      </w:pPr>
      <w:r w:rsidRPr="002019EF">
        <w:rPr>
          <w:rFonts w:eastAsia="Calibri" w:cstheme="minorHAnsi"/>
          <w:bCs/>
          <w:lang w:eastAsia="sl-SI"/>
        </w:rPr>
        <w:t>naziv artikla,</w:t>
      </w:r>
    </w:p>
    <w:p w14:paraId="45758320" w14:textId="77777777" w:rsidR="00545869" w:rsidRPr="002019EF" w:rsidRDefault="00545869" w:rsidP="00545869">
      <w:pPr>
        <w:numPr>
          <w:ilvl w:val="0"/>
          <w:numId w:val="25"/>
        </w:numPr>
        <w:suppressAutoHyphens/>
        <w:spacing w:after="0" w:line="288" w:lineRule="auto"/>
        <w:jc w:val="both"/>
        <w:rPr>
          <w:rFonts w:eastAsia="Calibri" w:cstheme="minorHAnsi"/>
          <w:b/>
          <w:lang w:eastAsia="sl-SI"/>
        </w:rPr>
      </w:pPr>
      <w:r w:rsidRPr="002019EF">
        <w:rPr>
          <w:rFonts w:eastAsia="Calibri" w:cstheme="minorHAnsi"/>
          <w:bCs/>
          <w:lang w:eastAsia="sl-SI"/>
        </w:rPr>
        <w:t>ATC klasifikacija,</w:t>
      </w:r>
    </w:p>
    <w:p w14:paraId="48343678" w14:textId="77777777" w:rsidR="00545869" w:rsidRPr="002019EF" w:rsidRDefault="00545869" w:rsidP="00545869">
      <w:pPr>
        <w:numPr>
          <w:ilvl w:val="0"/>
          <w:numId w:val="25"/>
        </w:numPr>
        <w:suppressAutoHyphens/>
        <w:spacing w:after="0" w:line="288" w:lineRule="auto"/>
        <w:jc w:val="both"/>
        <w:rPr>
          <w:rFonts w:eastAsia="Calibri" w:cstheme="minorHAnsi"/>
          <w:b/>
          <w:lang w:eastAsia="sl-SI"/>
        </w:rPr>
      </w:pPr>
      <w:r w:rsidRPr="002019EF">
        <w:rPr>
          <w:rFonts w:eastAsia="Calibri" w:cstheme="minorHAnsi"/>
          <w:bCs/>
          <w:lang w:eastAsia="sl-SI"/>
        </w:rPr>
        <w:t>delovna šifra (NŠZ),</w:t>
      </w:r>
    </w:p>
    <w:p w14:paraId="161A7D40" w14:textId="77777777" w:rsidR="00545869" w:rsidRPr="002019EF" w:rsidRDefault="00545869" w:rsidP="00545869">
      <w:pPr>
        <w:numPr>
          <w:ilvl w:val="0"/>
          <w:numId w:val="25"/>
        </w:numPr>
        <w:suppressAutoHyphens/>
        <w:spacing w:after="0" w:line="288" w:lineRule="auto"/>
        <w:jc w:val="both"/>
        <w:rPr>
          <w:rFonts w:eastAsia="Calibri" w:cstheme="minorHAnsi"/>
          <w:b/>
          <w:lang w:eastAsia="sl-SI"/>
        </w:rPr>
      </w:pPr>
      <w:r w:rsidRPr="002019EF">
        <w:rPr>
          <w:rFonts w:eastAsia="Calibri" w:cstheme="minorHAnsi"/>
          <w:bCs/>
          <w:lang w:eastAsia="sl-SI"/>
        </w:rPr>
        <w:t>zdravilna učinkovina,</w:t>
      </w:r>
    </w:p>
    <w:p w14:paraId="1143CA0F" w14:textId="77777777" w:rsidR="00545869" w:rsidRPr="002019EF" w:rsidRDefault="00545869" w:rsidP="00545869">
      <w:pPr>
        <w:numPr>
          <w:ilvl w:val="0"/>
          <w:numId w:val="25"/>
        </w:numPr>
        <w:suppressAutoHyphens/>
        <w:spacing w:after="0" w:line="288" w:lineRule="auto"/>
        <w:jc w:val="both"/>
        <w:rPr>
          <w:rFonts w:eastAsia="Calibri" w:cstheme="minorHAnsi"/>
          <w:b/>
          <w:lang w:eastAsia="sl-SI"/>
        </w:rPr>
      </w:pPr>
      <w:r w:rsidRPr="002019EF">
        <w:rPr>
          <w:rFonts w:eastAsia="Calibri" w:cstheme="minorHAnsi"/>
          <w:bCs/>
          <w:lang w:eastAsia="sl-SI"/>
        </w:rPr>
        <w:t>farmacevtska oblika,</w:t>
      </w:r>
    </w:p>
    <w:p w14:paraId="70AB51B3" w14:textId="77777777" w:rsidR="00545869" w:rsidRPr="002019EF" w:rsidRDefault="00545869" w:rsidP="00545869">
      <w:pPr>
        <w:numPr>
          <w:ilvl w:val="0"/>
          <w:numId w:val="25"/>
        </w:numPr>
        <w:suppressAutoHyphens/>
        <w:spacing w:after="0" w:line="288" w:lineRule="auto"/>
        <w:jc w:val="both"/>
        <w:rPr>
          <w:rFonts w:eastAsia="Calibri" w:cstheme="minorHAnsi"/>
          <w:b/>
          <w:lang w:eastAsia="sl-SI"/>
        </w:rPr>
      </w:pPr>
      <w:r w:rsidRPr="002019EF">
        <w:rPr>
          <w:rFonts w:eastAsia="Calibri" w:cstheme="minorHAnsi"/>
          <w:bCs/>
          <w:lang w:eastAsia="sl-SI"/>
        </w:rPr>
        <w:t>jakost/OEM,</w:t>
      </w:r>
    </w:p>
    <w:p w14:paraId="776A3F54" w14:textId="77777777" w:rsidR="00545869" w:rsidRPr="002019EF" w:rsidRDefault="00545869" w:rsidP="00545869">
      <w:pPr>
        <w:numPr>
          <w:ilvl w:val="0"/>
          <w:numId w:val="25"/>
        </w:numPr>
        <w:suppressAutoHyphens/>
        <w:spacing w:after="0" w:line="288" w:lineRule="auto"/>
        <w:jc w:val="both"/>
        <w:rPr>
          <w:rFonts w:eastAsia="Calibri" w:cstheme="minorHAnsi"/>
          <w:b/>
          <w:lang w:eastAsia="sl-SI"/>
        </w:rPr>
      </w:pPr>
      <w:r w:rsidRPr="002019EF">
        <w:rPr>
          <w:rFonts w:eastAsia="Calibri" w:cstheme="minorHAnsi"/>
          <w:bCs/>
          <w:lang w:eastAsia="sl-SI"/>
        </w:rPr>
        <w:t>število EM v ponujenem pakiranju,</w:t>
      </w:r>
    </w:p>
    <w:p w14:paraId="420C6ABC" w14:textId="77777777" w:rsidR="00545869" w:rsidRPr="002019EF" w:rsidRDefault="00545869" w:rsidP="00545869">
      <w:pPr>
        <w:numPr>
          <w:ilvl w:val="0"/>
          <w:numId w:val="25"/>
        </w:numPr>
        <w:suppressAutoHyphens/>
        <w:spacing w:after="0" w:line="288" w:lineRule="auto"/>
        <w:jc w:val="both"/>
        <w:rPr>
          <w:rFonts w:eastAsia="Calibri" w:cstheme="minorHAnsi"/>
          <w:b/>
          <w:lang w:eastAsia="sl-SI"/>
        </w:rPr>
      </w:pPr>
      <w:r w:rsidRPr="002019EF">
        <w:rPr>
          <w:rFonts w:eastAsia="Calibri" w:cstheme="minorHAnsi"/>
          <w:bCs/>
          <w:lang w:eastAsia="sl-SI"/>
        </w:rPr>
        <w:t>proizvajalca</w:t>
      </w:r>
    </w:p>
    <w:p w14:paraId="71677374" w14:textId="77777777" w:rsidR="00545869" w:rsidRPr="002019EF" w:rsidRDefault="00545869" w:rsidP="00545869">
      <w:pPr>
        <w:numPr>
          <w:ilvl w:val="0"/>
          <w:numId w:val="25"/>
        </w:numPr>
        <w:suppressAutoHyphens/>
        <w:spacing w:after="0" w:line="288" w:lineRule="auto"/>
        <w:jc w:val="both"/>
        <w:rPr>
          <w:rFonts w:eastAsia="Calibri" w:cstheme="minorHAnsi"/>
          <w:b/>
          <w:lang w:eastAsia="sl-SI"/>
        </w:rPr>
      </w:pPr>
      <w:r w:rsidRPr="002019EF">
        <w:rPr>
          <w:rFonts w:eastAsia="Calibri" w:cstheme="minorHAnsi"/>
          <w:bCs/>
          <w:lang w:eastAsia="sl-SI"/>
        </w:rPr>
        <w:t>opomba, ni obvezna.</w:t>
      </w:r>
    </w:p>
    <w:tbl>
      <w:tblPr>
        <w:tblW w:w="9178" w:type="dxa"/>
        <w:tblInd w:w="109" w:type="dxa"/>
        <w:tblLayout w:type="fixed"/>
        <w:tblLook w:val="0000" w:firstRow="0" w:lastRow="0" w:firstColumn="0" w:lastColumn="0" w:noHBand="0" w:noVBand="0"/>
      </w:tblPr>
      <w:tblGrid>
        <w:gridCol w:w="9178"/>
      </w:tblGrid>
      <w:tr w:rsidR="00545869" w:rsidRPr="002019EF" w14:paraId="2CD31DAF" w14:textId="77777777" w:rsidTr="00390398">
        <w:tc>
          <w:tcPr>
            <w:tcW w:w="9178" w:type="dxa"/>
          </w:tcPr>
          <w:p w14:paraId="28C51C15" w14:textId="77777777" w:rsidR="00545869" w:rsidRPr="002019EF" w:rsidRDefault="00545869" w:rsidP="00390398">
            <w:pPr>
              <w:suppressAutoHyphens/>
              <w:spacing w:after="0"/>
              <w:jc w:val="both"/>
              <w:rPr>
                <w:rFonts w:eastAsia="Calibri" w:cstheme="minorHAnsi"/>
                <w:color w:val="000000"/>
              </w:rPr>
            </w:pPr>
            <w:r w:rsidRPr="002019EF">
              <w:rPr>
                <w:rFonts w:eastAsia="Calibri" w:cstheme="minorHAnsi"/>
                <w:b/>
              </w:rPr>
              <w:lastRenderedPageBreak/>
              <w:t xml:space="preserve">V primeru oddaje ponudbe na ident (našo lekarniško šifro – polja obarvana z rumeno) vpišete </w:t>
            </w:r>
            <w:r w:rsidRPr="002019EF">
              <w:rPr>
                <w:rFonts w:eastAsia="Calibri" w:cstheme="minorHAnsi"/>
                <w:bCs/>
              </w:rPr>
              <w:t>ceno brez DDV in eventualen % popusta.</w:t>
            </w:r>
            <w:r w:rsidRPr="002019EF">
              <w:rPr>
                <w:rFonts w:eastAsia="Calibri" w:cstheme="minorHAnsi"/>
                <w:b/>
              </w:rPr>
              <w:t xml:space="preserve"> </w:t>
            </w:r>
            <w:r w:rsidRPr="002019EF">
              <w:rPr>
                <w:rFonts w:eastAsia="Calibri" w:cstheme="minorHAnsi"/>
                <w:b/>
                <w:u w:val="single"/>
              </w:rPr>
              <w:t>Pri vpisu cen morate biti pozorni na razpisano enoto mere.</w:t>
            </w:r>
          </w:p>
        </w:tc>
      </w:tr>
    </w:tbl>
    <w:p w14:paraId="3A268410" w14:textId="77777777" w:rsidR="00545869" w:rsidRPr="002019EF" w:rsidRDefault="00545869" w:rsidP="00545869">
      <w:pPr>
        <w:suppressAutoHyphens/>
        <w:spacing w:before="225" w:after="225"/>
        <w:jc w:val="both"/>
        <w:rPr>
          <w:rFonts w:eastAsia="Calibri" w:cstheme="minorHAnsi"/>
        </w:rPr>
      </w:pPr>
      <w:r w:rsidRPr="002019EF">
        <w:rPr>
          <w:rFonts w:eastAsia="Calibri" w:cstheme="minorHAnsi"/>
          <w:color w:val="000000"/>
        </w:rPr>
        <w:t>Pri vnosu cen mora biti ponudnik pozoren na razpisano enoto mere (sc, tbl, g, kom, amp, bri, via – itd, Ponudnik mora podati ponudbo na razpisano enoto mere (sc, tbl, g, kom, amp, bri, via – itd), pri čemer se lahko enota mere med navideznim artiklom (modro polje) in identom (rumeno polje) razlikuje.</w:t>
      </w:r>
    </w:p>
    <w:tbl>
      <w:tblPr>
        <w:tblW w:w="9178" w:type="dxa"/>
        <w:tblInd w:w="109" w:type="dxa"/>
        <w:tblLayout w:type="fixed"/>
        <w:tblLook w:val="0000" w:firstRow="0" w:lastRow="0" w:firstColumn="0" w:lastColumn="0" w:noHBand="0" w:noVBand="0"/>
      </w:tblPr>
      <w:tblGrid>
        <w:gridCol w:w="9178"/>
      </w:tblGrid>
      <w:tr w:rsidR="00545869" w:rsidRPr="002019EF" w14:paraId="569D47C5" w14:textId="77777777" w:rsidTr="00390398">
        <w:trPr>
          <w:trHeight w:val="1162"/>
        </w:trPr>
        <w:tc>
          <w:tcPr>
            <w:tcW w:w="9178" w:type="dxa"/>
          </w:tcPr>
          <w:p w14:paraId="72A52A35" w14:textId="77777777" w:rsidR="00545869" w:rsidRPr="002019EF" w:rsidRDefault="00545869" w:rsidP="00545869">
            <w:pPr>
              <w:numPr>
                <w:ilvl w:val="0"/>
                <w:numId w:val="22"/>
              </w:numPr>
              <w:suppressAutoHyphens/>
              <w:spacing w:after="0"/>
              <w:jc w:val="both"/>
              <w:rPr>
                <w:rFonts w:eastAsia="Calibri" w:cstheme="minorHAnsi"/>
              </w:rPr>
            </w:pPr>
            <w:r w:rsidRPr="002019EF">
              <w:rPr>
                <w:rFonts w:eastAsia="Calibri" w:cstheme="minorHAnsi"/>
                <w:iCs/>
                <w:color w:val="000000"/>
              </w:rPr>
              <w:t>Naročnik ne odgovarja za morebitne napake pri podajanju posameznih cen in davčnih stopenj oziroma napačno podanih enot v ponujenem pakiranju;</w:t>
            </w:r>
          </w:p>
          <w:p w14:paraId="45512FA3" w14:textId="77777777" w:rsidR="00545869" w:rsidRPr="002019EF" w:rsidRDefault="00545869" w:rsidP="00545869">
            <w:pPr>
              <w:numPr>
                <w:ilvl w:val="0"/>
                <w:numId w:val="22"/>
              </w:numPr>
              <w:suppressAutoHyphens/>
              <w:spacing w:after="0"/>
              <w:jc w:val="both"/>
              <w:rPr>
                <w:rFonts w:eastAsia="Calibri" w:cstheme="minorHAnsi"/>
              </w:rPr>
            </w:pPr>
            <w:r w:rsidRPr="002019EF">
              <w:rPr>
                <w:rFonts w:eastAsia="Calibri" w:cstheme="minorHAnsi"/>
                <w:iCs/>
                <w:color w:val="000000"/>
              </w:rPr>
              <w:t xml:space="preserve">cena brez DDV mora vsebovati vse stroške razen popusta, ki ga ponudnik vpiše v zato namenjeno polje in je fiksen za ves čas trajanja pogodbe za zdravila. </w:t>
            </w:r>
          </w:p>
        </w:tc>
      </w:tr>
    </w:tbl>
    <w:p w14:paraId="6AD73C50" w14:textId="77777777" w:rsidR="00545869" w:rsidRPr="002019EF" w:rsidRDefault="00545869" w:rsidP="00545869">
      <w:pPr>
        <w:suppressAutoHyphens/>
        <w:autoSpaceDE w:val="0"/>
        <w:autoSpaceDN w:val="0"/>
        <w:adjustRightInd w:val="0"/>
        <w:jc w:val="both"/>
        <w:rPr>
          <w:rFonts w:eastAsia="Calibri" w:cstheme="minorHAnsi"/>
          <w:b/>
          <w:color w:val="000000"/>
        </w:rPr>
      </w:pPr>
    </w:p>
    <w:p w14:paraId="5E31AA8B" w14:textId="77777777" w:rsidR="00545869" w:rsidRPr="002019EF" w:rsidRDefault="00545869" w:rsidP="00545869">
      <w:pPr>
        <w:suppressAutoHyphens/>
        <w:autoSpaceDE w:val="0"/>
        <w:autoSpaceDN w:val="0"/>
        <w:adjustRightInd w:val="0"/>
        <w:spacing w:after="0"/>
        <w:jc w:val="both"/>
        <w:rPr>
          <w:rFonts w:eastAsia="Calibri" w:cstheme="minorHAnsi"/>
          <w:b/>
          <w:color w:val="000000"/>
        </w:rPr>
      </w:pPr>
      <w:r w:rsidRPr="002019EF">
        <w:rPr>
          <w:rFonts w:eastAsia="Calibri" w:cstheme="minorHAnsi"/>
          <w:b/>
          <w:color w:val="000000"/>
        </w:rPr>
        <w:t>2.7. ESPD obrazec:</w:t>
      </w:r>
    </w:p>
    <w:p w14:paraId="32687C7A" w14:textId="77777777" w:rsidR="00545869" w:rsidRPr="002019EF" w:rsidRDefault="00545869" w:rsidP="00545869">
      <w:pPr>
        <w:suppressAutoHyphens/>
        <w:spacing w:after="0"/>
        <w:jc w:val="both"/>
        <w:rPr>
          <w:rFonts w:eastAsia="Calibri" w:cstheme="minorHAnsi"/>
        </w:rPr>
      </w:pPr>
      <w:r w:rsidRPr="002019EF">
        <w:rPr>
          <w:rFonts w:eastAsia="Calibri" w:cstheme="minorHAnsi"/>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6D7C0FF6" w14:textId="77777777" w:rsidR="00545869" w:rsidRPr="002019EF" w:rsidRDefault="00545869" w:rsidP="00545869">
      <w:pPr>
        <w:suppressAutoHyphens/>
        <w:jc w:val="both"/>
        <w:rPr>
          <w:rFonts w:eastAsia="Calibri" w:cstheme="minorHAnsi"/>
        </w:rPr>
      </w:pPr>
      <w:r w:rsidRPr="002019EF">
        <w:rPr>
          <w:rFonts w:eastAsia="Calibri" w:cstheme="minorHAnsi"/>
        </w:rPr>
        <w:t xml:space="preserve">Navedbe v ESPD in/ali dokazila, ki ji predloži gospodarski subjekt, morajo biti veljavni. </w:t>
      </w:r>
    </w:p>
    <w:p w14:paraId="4B7D40AF" w14:textId="77777777" w:rsidR="00545869" w:rsidRPr="002019EF" w:rsidRDefault="00545869" w:rsidP="00545869">
      <w:pPr>
        <w:suppressAutoHyphens/>
        <w:jc w:val="both"/>
        <w:rPr>
          <w:rFonts w:eastAsia="Calibri" w:cstheme="minorHAnsi"/>
        </w:rPr>
      </w:pPr>
      <w:r w:rsidRPr="002019EF">
        <w:rPr>
          <w:rFonts w:eastAsia="Calibri" w:cstheme="minorHAnsi"/>
        </w:rPr>
        <w:t xml:space="preserve">Gospodarski subjekt  naročnikov obrazec ESPD (datoteka XML) uvozi na spletni strani Portala javnih naročil/ESPD: </w:t>
      </w:r>
      <w:hyperlink r:id="rId21" w:history="1">
        <w:r w:rsidRPr="002019EF">
          <w:rPr>
            <w:rFonts w:eastAsia="Calibri" w:cstheme="minorHAnsi"/>
            <w:u w:val="single"/>
          </w:rPr>
          <w:t>http://www.enarocanje.si/_ESPD/</w:t>
        </w:r>
      </w:hyperlink>
      <w:r w:rsidRPr="002019EF">
        <w:rPr>
          <w:rFonts w:eastAsia="Calibri" w:cstheme="minorHAnsi"/>
        </w:rPr>
        <w:t>, v njega neposredno vnese zahtevane podatke,</w:t>
      </w:r>
      <w:r w:rsidRPr="002019EF">
        <w:rPr>
          <w:rFonts w:eastAsia="Calibri" w:cstheme="minorHAnsi"/>
          <w:color w:val="FF0000"/>
        </w:rPr>
        <w:t xml:space="preserve"> </w:t>
      </w:r>
      <w:r w:rsidRPr="002019EF">
        <w:rPr>
          <w:rFonts w:eastAsia="Calibri" w:cstheme="minorHAnsi"/>
        </w:rPr>
        <w:t>ga natisne ter izpolnjenega in podpisanega predloži v ponudbi (v pdf obliki)</w:t>
      </w:r>
    </w:p>
    <w:p w14:paraId="1F275E35" w14:textId="77777777" w:rsidR="00545869" w:rsidRPr="002019EF" w:rsidRDefault="00545869" w:rsidP="00545869">
      <w:pPr>
        <w:suppressAutoHyphens/>
        <w:jc w:val="both"/>
        <w:rPr>
          <w:rFonts w:eastAsia="Calibri" w:cstheme="minorHAnsi"/>
        </w:rPr>
      </w:pPr>
      <w:r w:rsidRPr="002019EF">
        <w:rPr>
          <w:rFonts w:eastAsia="Calibri" w:cstheme="minorHAnsi"/>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4455C88F" w14:textId="77777777" w:rsidR="00545869" w:rsidRPr="002019EF" w:rsidRDefault="00545869" w:rsidP="00545869">
      <w:pPr>
        <w:suppressAutoHyphens/>
        <w:spacing w:after="0"/>
        <w:jc w:val="both"/>
        <w:rPr>
          <w:rFonts w:eastAsia="Calibri" w:cstheme="minorHAnsi"/>
        </w:rPr>
      </w:pPr>
      <w:r w:rsidRPr="002019EF">
        <w:rPr>
          <w:rFonts w:eastAsia="Calibri" w:cstheme="minorHAnsi"/>
        </w:rPr>
        <w:t xml:space="preserve">Starost dokumentov ne sme presegati roka, kot ga določajo posamezne določbe te dokumentacije v zvezi z oddajo javnega naročila. V tistih primerih, kjer starost dokumentov ni določena, morajo le-ti izkazovati pravno relevantno stanje gospodarskega subjekta na dan, določen za predložitev ponudb. </w:t>
      </w:r>
    </w:p>
    <w:p w14:paraId="29FBDD5C" w14:textId="77777777" w:rsidR="00545869" w:rsidRPr="002019EF" w:rsidRDefault="00545869" w:rsidP="00545869">
      <w:pPr>
        <w:spacing w:after="0"/>
        <w:jc w:val="both"/>
        <w:rPr>
          <w:rFonts w:eastAsia="Times New Roman" w:cstheme="minorHAnsi"/>
          <w:b/>
          <w:lang w:eastAsia="sl-SI"/>
        </w:rPr>
      </w:pPr>
    </w:p>
    <w:p w14:paraId="3E67C9DF" w14:textId="77777777" w:rsidR="00545869" w:rsidRPr="002019EF" w:rsidRDefault="00545869" w:rsidP="00545869">
      <w:pPr>
        <w:suppressAutoHyphens/>
        <w:spacing w:after="0"/>
        <w:jc w:val="both"/>
        <w:rPr>
          <w:rFonts w:eastAsia="Calibri" w:cstheme="minorHAnsi"/>
          <w:b/>
        </w:rPr>
      </w:pPr>
      <w:r w:rsidRPr="002019EF">
        <w:rPr>
          <w:rFonts w:eastAsia="Calibri" w:cstheme="minorHAnsi"/>
          <w:b/>
        </w:rPr>
        <w:t xml:space="preserve">2.8.  Predložitev ponudbe </w:t>
      </w:r>
    </w:p>
    <w:p w14:paraId="2EB83360" w14:textId="77777777" w:rsidR="00545869" w:rsidRPr="002019EF" w:rsidRDefault="00545869" w:rsidP="00545869">
      <w:pPr>
        <w:suppressAutoHyphens/>
        <w:spacing w:after="0"/>
        <w:contextualSpacing/>
        <w:jc w:val="both"/>
        <w:rPr>
          <w:rFonts w:eastAsia="Calibri" w:cstheme="minorHAnsi"/>
        </w:rPr>
      </w:pPr>
      <w:r w:rsidRPr="002019EF">
        <w:rPr>
          <w:rFonts w:eastAsia="Calibri" w:cstheme="minorHAnsi"/>
        </w:rPr>
        <w:t xml:space="preserve">Ponudniki morajo ponudbe predložiti v informacijski sistem e-JN na spletnem naslovu </w:t>
      </w:r>
      <w:hyperlink r:id="rId22" w:history="1">
        <w:r w:rsidRPr="002019EF">
          <w:rPr>
            <w:rFonts w:eastAsia="Calibri" w:cstheme="minorHAnsi"/>
            <w:color w:val="0000FF"/>
            <w:u w:val="single"/>
          </w:rPr>
          <w:t>https://ejn.gov.si/eJN2</w:t>
        </w:r>
      </w:hyperlink>
      <w:r w:rsidRPr="002019EF">
        <w:rPr>
          <w:rFonts w:eastAsia="Calibri" w:cstheme="minorHAn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3" w:history="1">
        <w:r w:rsidRPr="002019EF">
          <w:rPr>
            <w:rFonts w:eastAsia="Calibri" w:cstheme="minorHAnsi"/>
            <w:color w:val="0000FF"/>
            <w:u w:val="single"/>
          </w:rPr>
          <w:t>https://ejn.gov.si/eJN2</w:t>
        </w:r>
      </w:hyperlink>
      <w:r w:rsidRPr="002019EF">
        <w:rPr>
          <w:rFonts w:eastAsia="Calibri" w:cstheme="minorHAnsi"/>
        </w:rPr>
        <w:t xml:space="preserve">. </w:t>
      </w:r>
    </w:p>
    <w:p w14:paraId="6B97A8AA" w14:textId="77777777" w:rsidR="00545869" w:rsidRPr="002019EF" w:rsidRDefault="00545869" w:rsidP="00545869">
      <w:pPr>
        <w:suppressAutoHyphens/>
        <w:spacing w:after="0"/>
        <w:contextualSpacing/>
        <w:jc w:val="both"/>
        <w:rPr>
          <w:rFonts w:eastAsia="Calibri" w:cstheme="minorHAnsi"/>
        </w:rPr>
      </w:pPr>
    </w:p>
    <w:p w14:paraId="342E63D7" w14:textId="77777777" w:rsidR="00545869" w:rsidRPr="002019EF" w:rsidRDefault="00545869" w:rsidP="00545869">
      <w:pPr>
        <w:suppressAutoHyphens/>
        <w:spacing w:after="0"/>
        <w:jc w:val="both"/>
        <w:rPr>
          <w:rFonts w:eastAsia="Calibri" w:cstheme="minorHAnsi"/>
          <w:b/>
        </w:rPr>
      </w:pPr>
      <w:r w:rsidRPr="002019EF">
        <w:rPr>
          <w:rFonts w:eastAsia="Calibri" w:cstheme="minorHAnsi"/>
          <w:b/>
        </w:rPr>
        <w:t xml:space="preserve">2.9.  Dopustne spremembe in dopolnitve ponudbe </w:t>
      </w:r>
    </w:p>
    <w:p w14:paraId="72B9001A" w14:textId="77777777" w:rsidR="00545869" w:rsidRPr="002019EF" w:rsidRDefault="00545869" w:rsidP="00545869">
      <w:pPr>
        <w:suppressAutoHyphens/>
        <w:spacing w:after="0"/>
        <w:jc w:val="both"/>
        <w:rPr>
          <w:rFonts w:eastAsia="Calibri" w:cstheme="minorHAnsi"/>
        </w:rPr>
      </w:pPr>
      <w:r w:rsidRPr="002019EF">
        <w:rPr>
          <w:rFonts w:eastAsia="Calibri" w:cstheme="minorHAnsi"/>
        </w:rPr>
        <w:t xml:space="preserve">Če bodo ali se bodo zdele informacije ali dokumentacija, ki jo mora predložiti ponudnik, nepopolne ali napačne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w:t>
      </w:r>
    </w:p>
    <w:p w14:paraId="3E45CCD9" w14:textId="77777777" w:rsidR="00545869" w:rsidRPr="002019EF" w:rsidRDefault="00545869" w:rsidP="00545869">
      <w:pPr>
        <w:suppressAutoHyphens/>
        <w:spacing w:after="0"/>
        <w:jc w:val="both"/>
        <w:rPr>
          <w:rFonts w:eastAsia="Calibri" w:cstheme="minorHAnsi"/>
        </w:rPr>
      </w:pPr>
    </w:p>
    <w:p w14:paraId="16D06DC9" w14:textId="77777777" w:rsidR="00545869" w:rsidRPr="002019EF" w:rsidRDefault="00545869" w:rsidP="00545869">
      <w:pPr>
        <w:suppressAutoHyphens/>
        <w:spacing w:after="0"/>
        <w:jc w:val="both"/>
        <w:rPr>
          <w:rFonts w:eastAsia="Calibri" w:cstheme="minorHAnsi"/>
        </w:rPr>
      </w:pPr>
      <w:r w:rsidRPr="002019EF">
        <w:rPr>
          <w:rFonts w:eastAsia="Calibri" w:cstheme="minorHAnsi"/>
        </w:rPr>
        <w:t xml:space="preserve">Naročnik od ponudnika zahteva dopolnitev, popravek, spremembo ali pojasnilo njegove ponudbe le, kadar določenega dejstva ne more preveriti sam. </w:t>
      </w:r>
    </w:p>
    <w:p w14:paraId="55108066" w14:textId="77777777" w:rsidR="00545869" w:rsidRPr="002019EF" w:rsidRDefault="00545869" w:rsidP="00545869">
      <w:pPr>
        <w:suppressAutoHyphens/>
        <w:spacing w:after="0"/>
        <w:jc w:val="both"/>
        <w:rPr>
          <w:rFonts w:eastAsia="Calibri" w:cstheme="minorHAnsi"/>
        </w:rPr>
      </w:pPr>
      <w:r w:rsidRPr="002019EF">
        <w:rPr>
          <w:rFonts w:eastAsia="Calibri" w:cstheme="minorHAnsi"/>
        </w:rPr>
        <w:t xml:space="preserve">Predložitev manjkajočega dokumenta ali dopolnitev, popravek ali pojasnilo informacije ali dokumentacije se lahko nanaša izključno na takšne elemente ponudbe, katerih obstoj pred iztekom roka, določenega za </w:t>
      </w:r>
      <w:r w:rsidRPr="002019EF">
        <w:rPr>
          <w:rFonts w:eastAsia="Calibri" w:cstheme="minorHAnsi"/>
        </w:rPr>
        <w:lastRenderedPageBreak/>
        <w:t>predložitev ponudbe, je mogoče objektivno preveriti. Če ponudnik ne bo predložil manjkajočega dokumenta ali ne bo dopolnil, popravil ali pojasnil ustrezne informacije ali dokumentacije, bo naročnik ponudbo takega ponudnika izločil.</w:t>
      </w:r>
    </w:p>
    <w:p w14:paraId="751AB4B9" w14:textId="77777777" w:rsidR="00545869" w:rsidRPr="002019EF" w:rsidRDefault="00545869" w:rsidP="00545869">
      <w:pPr>
        <w:suppressAutoHyphens/>
        <w:spacing w:after="0"/>
        <w:contextualSpacing/>
        <w:jc w:val="both"/>
        <w:rPr>
          <w:rFonts w:eastAsia="Calibri" w:cstheme="minorHAnsi"/>
        </w:rPr>
      </w:pPr>
    </w:p>
    <w:p w14:paraId="1C941E16" w14:textId="77777777" w:rsidR="00545869" w:rsidRPr="002019EF" w:rsidRDefault="00545869" w:rsidP="00545869">
      <w:pPr>
        <w:suppressAutoHyphens/>
        <w:spacing w:after="0"/>
        <w:contextualSpacing/>
        <w:jc w:val="both"/>
        <w:rPr>
          <w:rFonts w:eastAsia="Calibri" w:cstheme="minorHAnsi"/>
        </w:rPr>
      </w:pPr>
      <w:r w:rsidRPr="002019EF">
        <w:rPr>
          <w:rFonts w:eastAsia="Calibri" w:cstheme="minorHAnsi"/>
        </w:rPr>
        <w:t>Razen kadar gre za popravek ali dopolnitev očitne napake, če zaradi tega popravka ali dopolnitve ni dejansko predlagana nova ponudba, ponudnik ne sme dopolnjevati ali popravljati:</w:t>
      </w:r>
    </w:p>
    <w:p w14:paraId="7952F5A6" w14:textId="77777777" w:rsidR="00545869" w:rsidRPr="002019EF" w:rsidRDefault="00545869" w:rsidP="00545869">
      <w:pPr>
        <w:numPr>
          <w:ilvl w:val="0"/>
          <w:numId w:val="23"/>
        </w:numPr>
        <w:suppressAutoHyphens/>
        <w:spacing w:after="0"/>
        <w:ind w:left="284" w:hanging="284"/>
        <w:contextualSpacing/>
        <w:jc w:val="both"/>
        <w:rPr>
          <w:rFonts w:eastAsia="Calibri" w:cstheme="minorHAnsi"/>
          <w:iCs/>
        </w:rPr>
      </w:pPr>
      <w:r w:rsidRPr="002019EF">
        <w:rPr>
          <w:rFonts w:eastAsia="Calibri" w:cstheme="minorHAnsi"/>
          <w:iCs/>
        </w:rPr>
        <w:t xml:space="preserve">svoje cene brez DDV na enoto, vrednosti postavke brez DDV, skupne vrednosti ponudbe brez DDV, razen kadar se skupna vrednost spremeni v skladu s sedmim odstavkom 89. člena ZJN-3 in ponudbe v okviru meril, </w:t>
      </w:r>
    </w:p>
    <w:p w14:paraId="7EA6E254" w14:textId="77777777" w:rsidR="00545869" w:rsidRPr="002019EF" w:rsidRDefault="00545869" w:rsidP="00545869">
      <w:pPr>
        <w:numPr>
          <w:ilvl w:val="0"/>
          <w:numId w:val="23"/>
        </w:numPr>
        <w:suppressAutoHyphens/>
        <w:spacing w:after="0"/>
        <w:ind w:left="284" w:hanging="284"/>
        <w:contextualSpacing/>
        <w:jc w:val="both"/>
        <w:rPr>
          <w:rFonts w:eastAsia="Calibri" w:cstheme="minorHAnsi"/>
          <w:iCs/>
        </w:rPr>
      </w:pPr>
      <w:r w:rsidRPr="002019EF">
        <w:rPr>
          <w:rFonts w:eastAsia="Calibri" w:cstheme="minorHAnsi"/>
          <w:iCs/>
        </w:rPr>
        <w:t>tistega dela ponudbe, ki se veže na tehnične specifikacije predmeta javnega naročila,</w:t>
      </w:r>
    </w:p>
    <w:p w14:paraId="6345A8A0" w14:textId="77777777" w:rsidR="00545869" w:rsidRPr="002019EF" w:rsidRDefault="00545869" w:rsidP="00545869">
      <w:pPr>
        <w:numPr>
          <w:ilvl w:val="0"/>
          <w:numId w:val="23"/>
        </w:numPr>
        <w:suppressAutoHyphens/>
        <w:spacing w:after="0"/>
        <w:ind w:left="284" w:hanging="284"/>
        <w:contextualSpacing/>
        <w:jc w:val="both"/>
        <w:rPr>
          <w:rFonts w:eastAsia="Calibri" w:cstheme="minorHAnsi"/>
          <w:iCs/>
        </w:rPr>
      </w:pPr>
      <w:r w:rsidRPr="002019EF">
        <w:rPr>
          <w:rFonts w:eastAsia="Calibri" w:cstheme="minorHAnsi"/>
          <w:iCs/>
        </w:rPr>
        <w:t>tistih elementov ponudbe, ki vplivajo ali bi lahko vplivali na drugačno razvrstitev njegove ponudbe glede na preostale ponudbe, ki jih je naročnik prejel v postopku javnega naročanja.</w:t>
      </w:r>
    </w:p>
    <w:p w14:paraId="0262E290" w14:textId="77777777" w:rsidR="00545869" w:rsidRPr="002019EF" w:rsidRDefault="00545869" w:rsidP="00545869">
      <w:pPr>
        <w:suppressAutoHyphens/>
        <w:spacing w:after="0"/>
        <w:contextualSpacing/>
        <w:jc w:val="both"/>
        <w:rPr>
          <w:rFonts w:eastAsia="Calibri" w:cstheme="minorHAnsi"/>
        </w:rPr>
      </w:pPr>
    </w:p>
    <w:p w14:paraId="269A5906" w14:textId="77777777" w:rsidR="00545869" w:rsidRPr="002019EF" w:rsidRDefault="00545869" w:rsidP="00545869">
      <w:pPr>
        <w:suppressAutoHyphens/>
        <w:spacing w:after="0"/>
        <w:contextualSpacing/>
        <w:jc w:val="both"/>
        <w:rPr>
          <w:rFonts w:eastAsia="Calibri" w:cstheme="minorHAnsi"/>
        </w:rPr>
      </w:pPr>
      <w:r w:rsidRPr="002019EF">
        <w:rPr>
          <w:rFonts w:eastAsia="Calibri" w:cstheme="minorHAn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A560331" w14:textId="65805FE7" w:rsidR="00545869" w:rsidRPr="002019EF" w:rsidRDefault="00545869" w:rsidP="00545869">
      <w:pPr>
        <w:suppressAutoHyphens/>
        <w:spacing w:before="225" w:after="225"/>
        <w:jc w:val="both"/>
        <w:rPr>
          <w:rFonts w:eastAsia="Calibri" w:cstheme="minorHAnsi"/>
        </w:rPr>
      </w:pPr>
      <w:r w:rsidRPr="002019EF">
        <w:rPr>
          <w:rFonts w:eastAsia="Calibri" w:cstheme="minorHAnsi"/>
          <w:b/>
          <w:bCs/>
          <w:color w:val="000000"/>
        </w:rPr>
        <w:t>V primeru, da ponudniki v razpisni dokumentaciji ugotovijo napake v pred</w:t>
      </w:r>
      <w:r w:rsidR="00DF4E04">
        <w:rPr>
          <w:rFonts w:eastAsia="Calibri" w:cstheme="minorHAnsi"/>
          <w:b/>
          <w:bCs/>
          <w:color w:val="000000"/>
        </w:rPr>
        <w:t xml:space="preserve"> </w:t>
      </w:r>
      <w:r w:rsidRPr="002019EF">
        <w:rPr>
          <w:rFonts w:eastAsia="Calibri" w:cstheme="minorHAnsi"/>
          <w:b/>
          <w:bCs/>
          <w:color w:val="000000"/>
        </w:rPr>
        <w:t>nastavljenih formulah za izračune ponudbenih cen, naj o tem čim prej obvestijo naročnika.</w:t>
      </w:r>
      <w:r w:rsidRPr="002019EF">
        <w:rPr>
          <w:rFonts w:eastAsia="Calibri" w:cstheme="minorHAnsi"/>
          <w:color w:val="000000"/>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w:t>
      </w:r>
      <w:r w:rsidR="00DF4E04">
        <w:rPr>
          <w:rFonts w:eastAsia="Calibri" w:cstheme="minorHAnsi"/>
          <w:color w:val="000000"/>
        </w:rPr>
        <w:t xml:space="preserve"> </w:t>
      </w:r>
      <w:r w:rsidRPr="002019EF">
        <w:rPr>
          <w:rFonts w:eastAsia="Calibri" w:cstheme="minorHAnsi"/>
          <w:color w:val="000000"/>
        </w:rPr>
        <w:t>izpolnjenih količin ali na kakršenkoli način posegati v same vsebinske zahteve predmeta naročila. </w:t>
      </w:r>
    </w:p>
    <w:p w14:paraId="20C52846" w14:textId="77777777" w:rsidR="00545869" w:rsidRPr="002019EF" w:rsidRDefault="00545869" w:rsidP="00545869">
      <w:pPr>
        <w:suppressAutoHyphens/>
        <w:spacing w:after="0"/>
        <w:jc w:val="both"/>
        <w:rPr>
          <w:rFonts w:eastAsia="Calibri" w:cstheme="minorHAnsi"/>
        </w:rPr>
      </w:pPr>
      <w:r w:rsidRPr="002019EF">
        <w:rPr>
          <w:rFonts w:eastAsia="Calibri" w:cstheme="minorHAnsi"/>
          <w:b/>
        </w:rPr>
        <w:t xml:space="preserve">2.10.  Navedba zavajajočih podatkov </w:t>
      </w:r>
      <w:r w:rsidRPr="002019EF">
        <w:rPr>
          <w:rFonts w:eastAsia="Calibri" w:cstheme="minorHAnsi"/>
        </w:rPr>
        <w:t xml:space="preserve"> </w:t>
      </w:r>
    </w:p>
    <w:p w14:paraId="46A6C51E" w14:textId="77777777" w:rsidR="00545869" w:rsidRPr="002019EF" w:rsidRDefault="00545869" w:rsidP="00545869">
      <w:pPr>
        <w:suppressAutoHyphens/>
        <w:spacing w:after="0"/>
        <w:jc w:val="both"/>
        <w:rPr>
          <w:rFonts w:eastAsia="Calibri" w:cstheme="minorHAnsi"/>
        </w:rPr>
      </w:pPr>
      <w:r w:rsidRPr="002019EF">
        <w:rPr>
          <w:rFonts w:eastAsia="Calibri" w:cstheme="minorHAnsi"/>
        </w:rPr>
        <w:t xml:space="preserve">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predlog za uvedbo postopka o prekršku iz 5. točke prvega odstavka ali 1. točke drugega odstavka 112. člena ZJN-3.  </w:t>
      </w:r>
    </w:p>
    <w:p w14:paraId="06E4F8E0" w14:textId="77777777" w:rsidR="00545869" w:rsidRPr="002019EF" w:rsidRDefault="00545869" w:rsidP="00545869">
      <w:pPr>
        <w:suppressAutoHyphens/>
        <w:spacing w:after="0"/>
        <w:jc w:val="both"/>
        <w:rPr>
          <w:rFonts w:eastAsia="Calibri" w:cstheme="minorHAnsi"/>
          <w:b/>
        </w:rPr>
      </w:pPr>
    </w:p>
    <w:p w14:paraId="192C6F36" w14:textId="77777777" w:rsidR="00545869" w:rsidRPr="002019EF" w:rsidRDefault="00545869" w:rsidP="00545869">
      <w:pPr>
        <w:suppressAutoHyphens/>
        <w:spacing w:after="0"/>
        <w:jc w:val="both"/>
        <w:rPr>
          <w:rFonts w:eastAsia="Calibri" w:cstheme="minorHAnsi"/>
          <w:b/>
        </w:rPr>
      </w:pPr>
      <w:r w:rsidRPr="002019EF">
        <w:rPr>
          <w:rFonts w:eastAsia="Calibri" w:cstheme="minorHAnsi"/>
          <w:b/>
        </w:rPr>
        <w:t xml:space="preserve">2.11.  Stroški priprave ponudbe  </w:t>
      </w:r>
    </w:p>
    <w:p w14:paraId="58B3292E" w14:textId="77777777" w:rsidR="00545869" w:rsidRDefault="00545869" w:rsidP="00545869">
      <w:pPr>
        <w:suppressAutoHyphens/>
        <w:spacing w:after="0"/>
        <w:jc w:val="both"/>
        <w:rPr>
          <w:rFonts w:eastAsia="Calibri" w:cstheme="minorHAnsi"/>
        </w:rPr>
      </w:pPr>
      <w:r w:rsidRPr="002019EF">
        <w:rPr>
          <w:rFonts w:eastAsia="Calibri" w:cstheme="minorHAnsi"/>
        </w:rPr>
        <w:t xml:space="preserve">Ponudniki nosijo sami vse stroške povezane s pripravo in predložitvijo ponudbe, vključno s stroški tehnične dokumentacije (prospektni material, katalogi, tehnični opisi, …).  </w:t>
      </w:r>
    </w:p>
    <w:p w14:paraId="6C3FBD3F" w14:textId="77777777" w:rsidR="00545869" w:rsidRDefault="00545869" w:rsidP="00545869">
      <w:pPr>
        <w:suppressAutoHyphens/>
        <w:spacing w:after="0"/>
        <w:jc w:val="both"/>
        <w:rPr>
          <w:rFonts w:eastAsia="Calibri" w:cstheme="minorHAnsi"/>
        </w:rPr>
      </w:pPr>
    </w:p>
    <w:p w14:paraId="644C1D89" w14:textId="77777777" w:rsidR="00545869" w:rsidRPr="002019EF" w:rsidRDefault="00545869" w:rsidP="00545869">
      <w:pPr>
        <w:keepNext/>
        <w:widowControl w:val="0"/>
        <w:numPr>
          <w:ilvl w:val="1"/>
          <w:numId w:val="24"/>
        </w:numPr>
        <w:suppressAutoHyphens/>
        <w:adjustRightInd w:val="0"/>
        <w:spacing w:after="0"/>
        <w:ind w:left="0" w:hanging="284"/>
        <w:jc w:val="both"/>
        <w:textAlignment w:val="baseline"/>
        <w:outlineLvl w:val="1"/>
        <w:rPr>
          <w:rFonts w:eastAsia="Times New Roman" w:cstheme="minorHAnsi"/>
          <w:b/>
          <w:bCs/>
          <w:i/>
          <w:vanish/>
          <w:color w:val="000000"/>
          <w:lang w:eastAsia="sl-SI"/>
        </w:rPr>
      </w:pPr>
      <w:bookmarkStart w:id="0" w:name="_Toc455563489"/>
      <w:bookmarkStart w:id="1" w:name="_Toc462235102"/>
      <w:bookmarkStart w:id="2" w:name="_Toc454910628"/>
      <w:bookmarkStart w:id="3" w:name="_Toc454913964"/>
      <w:bookmarkStart w:id="4" w:name="_Toc454914847"/>
      <w:bookmarkStart w:id="5" w:name="_Toc455136027"/>
      <w:bookmarkEnd w:id="0"/>
      <w:bookmarkEnd w:id="1"/>
    </w:p>
    <w:bookmarkEnd w:id="2"/>
    <w:bookmarkEnd w:id="3"/>
    <w:bookmarkEnd w:id="4"/>
    <w:bookmarkEnd w:id="5"/>
    <w:p w14:paraId="5715F027" w14:textId="77777777" w:rsidR="00545869" w:rsidRPr="002019EF" w:rsidRDefault="00545869" w:rsidP="00545869">
      <w:pPr>
        <w:suppressAutoHyphens/>
        <w:spacing w:after="0"/>
        <w:jc w:val="both"/>
        <w:rPr>
          <w:rFonts w:eastAsia="Calibri" w:cstheme="minorHAnsi"/>
          <w:b/>
        </w:rPr>
      </w:pPr>
      <w:r w:rsidRPr="002019EF">
        <w:rPr>
          <w:rFonts w:eastAsia="Calibri" w:cstheme="minorHAnsi"/>
          <w:b/>
        </w:rPr>
        <w:t xml:space="preserve">2.12.  Ugotavljanje sposobnosti </w:t>
      </w:r>
    </w:p>
    <w:p w14:paraId="7FAAEAC5" w14:textId="77777777" w:rsidR="00545869" w:rsidRPr="002019EF" w:rsidRDefault="00545869" w:rsidP="00545869">
      <w:pPr>
        <w:suppressAutoHyphens/>
        <w:spacing w:after="0"/>
        <w:jc w:val="both"/>
        <w:rPr>
          <w:rFonts w:eastAsia="Calibri" w:cstheme="minorHAnsi"/>
        </w:rPr>
      </w:pPr>
      <w:r w:rsidRPr="002019EF">
        <w:rPr>
          <w:rFonts w:eastAsia="Calibri" w:cstheme="minorHAnsi"/>
          <w:b/>
        </w:rPr>
        <w:t xml:space="preserve"> </w:t>
      </w:r>
      <w:r w:rsidRPr="002019EF">
        <w:rPr>
          <w:rFonts w:eastAsia="Calibri" w:cstheme="minorHAnsi"/>
        </w:rPr>
        <w:t>Ponudnik mora izpolnjevati vse pogoje, ki so navedeni v predmetni dokumentaciji v zvezi z oddajo javnega naročila. Vrsta dokazila, s katerim ponudnik izkaže izpolnjevanje zahtevanega pogoja, je navedena za vsakim zahtevanim pogojem.</w:t>
      </w:r>
    </w:p>
    <w:p w14:paraId="5AFD8944" w14:textId="77777777" w:rsidR="00545869" w:rsidRPr="002019EF" w:rsidRDefault="00545869" w:rsidP="00545869">
      <w:pPr>
        <w:suppressAutoHyphens/>
        <w:jc w:val="both"/>
        <w:rPr>
          <w:rFonts w:eastAsia="Calibri" w:cstheme="minorHAnsi"/>
          <w:color w:val="000000"/>
        </w:rPr>
      </w:pPr>
      <w:r w:rsidRPr="002019EF">
        <w:rPr>
          <w:rFonts w:eastAsia="Calibri" w:cstheme="minorHAnsi"/>
        </w:rPr>
        <w:br/>
        <w:t>Naročnik bo pred oddajo javnega naročila od ponudnika, kateremu se je odločil oddati predmetno naročilo, zahteval, da predloži dokazila iz ESPD obrazca, kot dokaz neobstoja razlogov za izključitev iz točke 2.8. teh navodil.</w:t>
      </w:r>
    </w:p>
    <w:p w14:paraId="4B87DFBA" w14:textId="77777777" w:rsidR="00545869" w:rsidRDefault="00545869" w:rsidP="00545869">
      <w:pPr>
        <w:widowControl w:val="0"/>
        <w:suppressAutoHyphens/>
        <w:overflowPunct w:val="0"/>
        <w:autoSpaceDE w:val="0"/>
        <w:autoSpaceDN w:val="0"/>
        <w:adjustRightInd w:val="0"/>
        <w:spacing w:after="0"/>
        <w:ind w:right="20"/>
        <w:jc w:val="both"/>
        <w:rPr>
          <w:rFonts w:eastAsia="Calibri" w:cstheme="minorHAnsi"/>
        </w:rPr>
      </w:pPr>
      <w:r w:rsidRPr="002019EF">
        <w:rPr>
          <w:rFonts w:eastAsia="Calibri" w:cstheme="minorHAnsi"/>
        </w:rPr>
        <w:t xml:space="preserve">Podatke, ki se vodijo v uradnih evidencah in ponudnik za njih ne bo predložil dokazila sam, lahko naročnik </w:t>
      </w:r>
      <w:r w:rsidRPr="002019EF">
        <w:rPr>
          <w:rFonts w:eastAsia="Calibri" w:cstheme="minorHAnsi"/>
        </w:rPr>
        <w:lastRenderedPageBreak/>
        <w:t>preveri v uradni evidenci.</w:t>
      </w:r>
    </w:p>
    <w:p w14:paraId="369EBD3C" w14:textId="77777777" w:rsidR="00545869" w:rsidRDefault="00545869" w:rsidP="00545869">
      <w:pPr>
        <w:widowControl w:val="0"/>
        <w:suppressAutoHyphens/>
        <w:overflowPunct w:val="0"/>
        <w:autoSpaceDE w:val="0"/>
        <w:autoSpaceDN w:val="0"/>
        <w:adjustRightInd w:val="0"/>
        <w:spacing w:after="0"/>
        <w:ind w:right="20"/>
        <w:jc w:val="both"/>
        <w:rPr>
          <w:rFonts w:eastAsia="Calibri" w:cstheme="minorHAnsi"/>
        </w:rPr>
      </w:pPr>
    </w:p>
    <w:p w14:paraId="02CE7866" w14:textId="77777777" w:rsidR="00545869" w:rsidRPr="0046338B" w:rsidRDefault="00545869" w:rsidP="00545869">
      <w:pPr>
        <w:suppressAutoHyphens/>
        <w:spacing w:after="0"/>
        <w:jc w:val="both"/>
        <w:rPr>
          <w:rFonts w:eastAsia="Calibri" w:cstheme="minorHAnsi"/>
        </w:rPr>
      </w:pPr>
      <w:r w:rsidRPr="0046338B">
        <w:rPr>
          <w:rFonts w:eastAsia="Calibri" w:cstheme="minorHAnsi"/>
        </w:rPr>
        <w:t xml:space="preserve">Naročnik bo ugotavljal sposobnost gospodarskih subjektov kot sledi: </w:t>
      </w:r>
    </w:p>
    <w:p w14:paraId="45ED8D1D" w14:textId="77777777" w:rsidR="00545869" w:rsidRPr="0046338B" w:rsidRDefault="00545869" w:rsidP="00545869">
      <w:pPr>
        <w:suppressAutoHyphens/>
        <w:spacing w:after="0"/>
        <w:jc w:val="both"/>
        <w:rPr>
          <w:rFonts w:eastAsia="Calibri" w:cstheme="minorHAnsi"/>
          <w:b/>
        </w:rPr>
      </w:pPr>
    </w:p>
    <w:p w14:paraId="454B63E2" w14:textId="77777777" w:rsidR="00545869" w:rsidRPr="0046338B" w:rsidRDefault="00545869" w:rsidP="00545869">
      <w:pPr>
        <w:suppressAutoHyphens/>
        <w:spacing w:after="0"/>
        <w:jc w:val="both"/>
        <w:rPr>
          <w:rFonts w:eastAsia="Calibri" w:cstheme="minorHAnsi"/>
          <w:b/>
        </w:rPr>
      </w:pPr>
      <w:r w:rsidRPr="0046338B">
        <w:rPr>
          <w:rFonts w:eastAsia="Calibri" w:cstheme="minorHAnsi"/>
          <w:b/>
        </w:rPr>
        <w:t xml:space="preserve">2.12.1. Razlogi za izključitev </w:t>
      </w:r>
    </w:p>
    <w:p w14:paraId="7843B77B" w14:textId="77777777" w:rsidR="00545869" w:rsidRPr="0046338B" w:rsidRDefault="00545869" w:rsidP="00545869">
      <w:pPr>
        <w:suppressAutoHyphens/>
        <w:spacing w:after="0"/>
        <w:jc w:val="both"/>
        <w:rPr>
          <w:rFonts w:eastAsia="Calibri" w:cstheme="minorHAnsi"/>
        </w:rPr>
      </w:pPr>
      <w:r w:rsidRPr="0046338B">
        <w:rPr>
          <w:rFonts w:eastAsia="Calibri" w:cstheme="minorHAnsi"/>
          <w:color w:val="00000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8E2D67A" w14:textId="77777777" w:rsidR="00545869" w:rsidRPr="0046338B" w:rsidRDefault="00545869" w:rsidP="00545869">
      <w:pPr>
        <w:suppressAutoHyphens/>
        <w:spacing w:after="0"/>
        <w:jc w:val="both"/>
        <w:rPr>
          <w:rFonts w:eastAsia="Calibri" w:cstheme="minorHAnsi"/>
          <w:color w:val="000000"/>
        </w:rPr>
      </w:pPr>
      <w:r w:rsidRPr="0046338B">
        <w:rPr>
          <w:rFonts w:eastAsia="Calibri" w:cstheme="minorHAnsi"/>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114AFCA3" w14:textId="77777777" w:rsidR="00545869" w:rsidRPr="002019EF" w:rsidRDefault="00545869" w:rsidP="00545869">
      <w:pPr>
        <w:widowControl w:val="0"/>
        <w:suppressAutoHyphens/>
        <w:overflowPunct w:val="0"/>
        <w:autoSpaceDE w:val="0"/>
        <w:autoSpaceDN w:val="0"/>
        <w:adjustRightInd w:val="0"/>
        <w:spacing w:after="0"/>
        <w:ind w:right="20"/>
        <w:jc w:val="both"/>
        <w:rPr>
          <w:rFonts w:eastAsia="Calibri" w:cstheme="minorHAnsi"/>
        </w:rPr>
      </w:pPr>
    </w:p>
    <w:p w14:paraId="04CAA56D" w14:textId="77777777" w:rsidR="00545869" w:rsidRPr="00906BFF" w:rsidRDefault="00545869" w:rsidP="00545869">
      <w:pPr>
        <w:suppressAutoHyphens/>
        <w:spacing w:after="0"/>
        <w:jc w:val="both"/>
        <w:rPr>
          <w:rFonts w:eastAsia="Calibri" w:cstheme="minorHAnsi"/>
        </w:rPr>
      </w:pPr>
    </w:p>
    <w:p w14:paraId="6D390084" w14:textId="77777777" w:rsidR="00545869" w:rsidRPr="002E413B" w:rsidRDefault="00545869" w:rsidP="00545869">
      <w:pPr>
        <w:shd w:val="clear" w:color="auto" w:fill="C2D69B"/>
        <w:spacing w:after="0"/>
        <w:rPr>
          <w:rFonts w:eastAsia="Times New Roman" w:cstheme="minorHAnsi"/>
          <w:b/>
          <w:lang w:eastAsia="sl-SI"/>
        </w:rPr>
      </w:pPr>
      <w:r w:rsidRPr="002E413B">
        <w:rPr>
          <w:rFonts w:eastAsia="Times New Roman" w:cstheme="minorHAnsi"/>
          <w:b/>
          <w:lang w:eastAsia="sl-SI"/>
        </w:rPr>
        <w:t>RAZLOGI ZA IZKLJUČITEV</w:t>
      </w:r>
    </w:p>
    <w:p w14:paraId="3ED5B174" w14:textId="77777777" w:rsidR="00545869" w:rsidRPr="002E413B" w:rsidRDefault="00545869" w:rsidP="00545869">
      <w:pPr>
        <w:numPr>
          <w:ilvl w:val="0"/>
          <w:numId w:val="14"/>
        </w:numPr>
        <w:spacing w:after="0" w:line="259" w:lineRule="auto"/>
        <w:ind w:left="426" w:hanging="426"/>
        <w:jc w:val="both"/>
        <w:rPr>
          <w:rFonts w:eastAsia="Times New Roman" w:cstheme="minorHAnsi"/>
          <w:lang w:eastAsia="sl-SI"/>
        </w:rPr>
      </w:pPr>
      <w:r w:rsidRPr="002E413B">
        <w:rPr>
          <w:rFonts w:eastAsia="Times New Roman" w:cstheme="minorHAnsi"/>
          <w:iCs/>
          <w:color w:val="000000"/>
          <w:lang w:eastAsia="sl-SI"/>
        </w:rPr>
        <w:t xml:space="preserve">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w:t>
      </w:r>
      <w:r w:rsidRPr="002E413B">
        <w:rPr>
          <w:rFonts w:eastAsia="Times New Roman" w:cstheme="minorHAnsi"/>
          <w:lang w:eastAsia="sl-SI"/>
        </w:rPr>
        <w:t>v prvem odstavku 75. člena ZJN-3.</w:t>
      </w:r>
    </w:p>
    <w:p w14:paraId="27057F64" w14:textId="77777777" w:rsidR="00545869" w:rsidRPr="002E413B" w:rsidRDefault="00545869" w:rsidP="00545869">
      <w:pPr>
        <w:numPr>
          <w:ilvl w:val="0"/>
          <w:numId w:val="14"/>
        </w:numPr>
        <w:spacing w:after="0" w:line="259" w:lineRule="auto"/>
        <w:ind w:left="426" w:hanging="426"/>
        <w:jc w:val="both"/>
        <w:rPr>
          <w:rFonts w:eastAsia="Times New Roman" w:cstheme="minorHAnsi"/>
          <w:iCs/>
          <w:color w:val="000000"/>
          <w:lang w:eastAsia="sl-SI"/>
        </w:rPr>
      </w:pPr>
      <w:r w:rsidRPr="002E413B">
        <w:rPr>
          <w:rFonts w:eastAsia="Times New Roman" w:cstheme="minorHAnsi"/>
          <w:iCs/>
          <w:color w:val="000000"/>
          <w:lang w:eastAsia="sl-SI"/>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18F4E769" w14:textId="77777777" w:rsidR="00545869" w:rsidRPr="002E413B" w:rsidRDefault="00545869" w:rsidP="00545869">
      <w:pPr>
        <w:numPr>
          <w:ilvl w:val="0"/>
          <w:numId w:val="14"/>
        </w:numPr>
        <w:spacing w:after="0" w:line="259" w:lineRule="auto"/>
        <w:ind w:left="426" w:hanging="426"/>
        <w:jc w:val="both"/>
        <w:rPr>
          <w:rFonts w:eastAsia="Times New Roman" w:cstheme="minorHAnsi"/>
          <w:lang w:eastAsia="sl-SI"/>
        </w:rPr>
      </w:pPr>
      <w:r w:rsidRPr="002E413B">
        <w:rPr>
          <w:rFonts w:eastAsia="Times New Roman" w:cstheme="minorHAnsi"/>
          <w:iCs/>
          <w:color w:val="000000"/>
          <w:lang w:eastAsia="sl-SI"/>
        </w:rPr>
        <w:t>Naročnik bo iz postopka javnega naročanja izključil ponudnika, če je ta na dan, ko poteče rok za oddajo ponudb, izločen iz postopkov oddaje javnih naročil zaradi uvrstitve v evidenco gospodarskih subjektov z negativnimi referencami.</w:t>
      </w:r>
    </w:p>
    <w:p w14:paraId="065E76F2" w14:textId="77777777" w:rsidR="00545869" w:rsidRPr="002E413B" w:rsidRDefault="00545869" w:rsidP="00545869">
      <w:pPr>
        <w:numPr>
          <w:ilvl w:val="0"/>
          <w:numId w:val="14"/>
        </w:numPr>
        <w:spacing w:after="0" w:line="259" w:lineRule="auto"/>
        <w:ind w:left="426" w:hanging="426"/>
        <w:jc w:val="both"/>
        <w:rPr>
          <w:rFonts w:eastAsia="Calibri" w:cstheme="minorHAnsi"/>
          <w:lang w:eastAsia="sl-SI"/>
        </w:rPr>
      </w:pPr>
      <w:r w:rsidRPr="002E413B">
        <w:rPr>
          <w:rFonts w:eastAsia="Calibri" w:cstheme="minorHAnsi"/>
          <w:iCs/>
          <w:color w:val="000000"/>
          <w:lang w:eastAsia="sl-SI"/>
        </w:rPr>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105E68C" w14:textId="77777777" w:rsidR="00545869" w:rsidRPr="002E413B" w:rsidRDefault="00545869" w:rsidP="00545869">
      <w:pPr>
        <w:spacing w:after="0"/>
        <w:jc w:val="both"/>
        <w:rPr>
          <w:rFonts w:eastAsia="Times New Roman" w:cstheme="minorHAnsi"/>
          <w:lang w:eastAsia="sl-SI"/>
        </w:rPr>
      </w:pPr>
      <w:r w:rsidRPr="002E413B">
        <w:rPr>
          <w:rFonts w:eastAsia="Times New Roman" w:cstheme="minorHAnsi"/>
          <w:b/>
          <w:lang w:eastAsia="sl-SI"/>
        </w:rPr>
        <w:t xml:space="preserve">DOKAZILO: </w:t>
      </w:r>
      <w:r w:rsidRPr="002E413B">
        <w:rPr>
          <w:rFonts w:eastAsia="Times New Roman" w:cstheme="minorHAnsi"/>
          <w:lang w:eastAsia="sl-SI"/>
        </w:rPr>
        <w:t xml:space="preserve">Izpolnjen </w:t>
      </w:r>
      <w:r w:rsidRPr="002E413B">
        <w:rPr>
          <w:rFonts w:eastAsia="Times New Roman" w:cstheme="minorHAnsi"/>
          <w:b/>
          <w:lang w:eastAsia="sl-SI"/>
        </w:rPr>
        <w:t>ESPD</w:t>
      </w:r>
      <w:r w:rsidRPr="002E413B">
        <w:rPr>
          <w:rFonts w:eastAsia="Times New Roman" w:cstheme="minorHAnsi"/>
          <w:lang w:eastAsia="sl-SI"/>
        </w:rPr>
        <w:t xml:space="preserve"> obrazec </w:t>
      </w:r>
      <w:r w:rsidRPr="002E413B">
        <w:rPr>
          <w:rFonts w:eastAsia="Times New Roman" w:cstheme="minorHAnsi"/>
          <w:u w:val="single"/>
          <w:lang w:eastAsia="sl-SI"/>
        </w:rPr>
        <w:t>za vse gospodarske subjekte v ponudbi</w:t>
      </w:r>
      <w:r w:rsidRPr="002E413B">
        <w:rPr>
          <w:rFonts w:eastAsia="Times New Roman" w:cstheme="minorHAnsi"/>
          <w:lang w:eastAsia="sl-SI"/>
        </w:rPr>
        <w:t xml:space="preserve">. </w:t>
      </w:r>
    </w:p>
    <w:p w14:paraId="0A6A7163" w14:textId="77777777" w:rsidR="00545869" w:rsidRDefault="00545869" w:rsidP="00545869">
      <w:pPr>
        <w:spacing w:after="0"/>
        <w:jc w:val="both"/>
        <w:rPr>
          <w:rFonts w:eastAsia="Times New Roman" w:cstheme="minorHAnsi"/>
          <w:b/>
          <w:i/>
          <w:u w:val="single"/>
          <w:lang w:eastAsia="sl-SI"/>
        </w:rPr>
      </w:pPr>
      <w:r w:rsidRPr="002E413B">
        <w:rPr>
          <w:rFonts w:eastAsia="Times New Roman" w:cstheme="minorHAnsi"/>
          <w:b/>
          <w:bCs/>
          <w:lang w:eastAsia="sl-SI"/>
        </w:rPr>
        <w:t xml:space="preserve">OPOMBA: </w:t>
      </w:r>
      <w:r w:rsidRPr="002E413B">
        <w:rPr>
          <w:rFonts w:eastAsia="Times New Roman" w:cstheme="minorHAnsi"/>
          <w:bCs/>
          <w:lang w:eastAsia="sl-SI"/>
        </w:rPr>
        <w:t>Naročnik bo pred oddajo javnega naročila v okviru pregleda in ocenjevanja ponudb od ponudnikov zahteval predložitev pooblastila za pridobitev podatkov iz kazenske evidence (za vse gospodarske subjekte</w:t>
      </w:r>
      <w:r w:rsidRPr="002E413B">
        <w:rPr>
          <w:rFonts w:eastAsia="Times New Roman" w:cstheme="minorHAnsi"/>
          <w:lang w:eastAsia="sl-SI"/>
        </w:rPr>
        <w:t xml:space="preserve"> in vse osebe, ki so članice upravnega, vodstvenega ali nadzornega organa tega gospodarskega subjekta, vključno z osebami, ki imajo pooblastila za njegovo zastopanje ali odločanje ali nadzor, navedene v obrazcu ESPD). </w:t>
      </w:r>
      <w:r w:rsidRPr="002E413B">
        <w:rPr>
          <w:rFonts w:eastAsia="Times New Roman" w:cstheme="minorHAnsi"/>
          <w:b/>
          <w:i/>
          <w:u w:val="single"/>
          <w:lang w:eastAsia="sl-SI"/>
        </w:rPr>
        <w:t>Ponudnik lahko že v ponudbi predloži predmetna pooblastila. Ponudnik lahko potrdila iz Kazenske evidence predloži tudi sam. Tako predložena potrdila morajo odražati zadnje stanje, ne smejo oa biti starejša od 30 dni od dneva objave javnega naročila na Portalu javnih naročil.</w:t>
      </w:r>
    </w:p>
    <w:p w14:paraId="69F618B6" w14:textId="77777777" w:rsidR="00E74BDF" w:rsidRPr="002E413B" w:rsidRDefault="00E74BDF" w:rsidP="00545869">
      <w:pPr>
        <w:spacing w:after="0"/>
        <w:jc w:val="both"/>
        <w:rPr>
          <w:rFonts w:eastAsia="Times New Roman" w:cstheme="minorHAnsi"/>
          <w:b/>
          <w:i/>
          <w:u w:val="single"/>
          <w:lang w:eastAsia="sl-SI"/>
        </w:rPr>
      </w:pPr>
    </w:p>
    <w:p w14:paraId="308CA56D" w14:textId="77777777" w:rsidR="00545869" w:rsidRPr="002E413B" w:rsidRDefault="00545869" w:rsidP="00545869">
      <w:pPr>
        <w:spacing w:after="0"/>
        <w:jc w:val="both"/>
        <w:rPr>
          <w:rFonts w:eastAsia="Times New Roman" w:cstheme="minorHAnsi"/>
          <w:b/>
          <w:i/>
          <w:u w:val="single"/>
          <w:lang w:eastAsia="sl-SI"/>
        </w:rPr>
      </w:pPr>
    </w:p>
    <w:p w14:paraId="1EB324DC" w14:textId="77777777" w:rsidR="00545869" w:rsidRPr="002E413B" w:rsidRDefault="00545869" w:rsidP="00545869">
      <w:pPr>
        <w:shd w:val="clear" w:color="auto" w:fill="C2D69B"/>
        <w:spacing w:after="0"/>
        <w:rPr>
          <w:rFonts w:eastAsia="Times New Roman" w:cstheme="minorHAnsi"/>
          <w:b/>
          <w:lang w:eastAsia="sl-SI"/>
        </w:rPr>
      </w:pPr>
      <w:r w:rsidRPr="002E413B">
        <w:rPr>
          <w:rFonts w:eastAsia="Times New Roman" w:cstheme="minorHAnsi"/>
          <w:b/>
          <w:lang w:eastAsia="sl-SI"/>
        </w:rPr>
        <w:lastRenderedPageBreak/>
        <w:t>POGOJI ZA SODELOVANJE</w:t>
      </w:r>
    </w:p>
    <w:p w14:paraId="5999D2BA" w14:textId="77777777" w:rsidR="00545869" w:rsidRDefault="00545869" w:rsidP="00545869">
      <w:pPr>
        <w:spacing w:after="0"/>
        <w:rPr>
          <w:rFonts w:eastAsia="Times New Roman" w:cstheme="minorHAnsi"/>
          <w:u w:val="single"/>
          <w:lang w:eastAsia="sl-SI"/>
        </w:rPr>
      </w:pPr>
      <w:r>
        <w:rPr>
          <w:rFonts w:eastAsia="Times New Roman" w:cstheme="minorHAnsi"/>
          <w:u w:val="single"/>
          <w:lang w:eastAsia="sl-SI"/>
        </w:rPr>
        <w:t>Dovoljenje za opravljanje prometa z zdravili/medicinskimi pripomočki</w:t>
      </w:r>
    </w:p>
    <w:p w14:paraId="7D361C5B" w14:textId="77777777" w:rsidR="00545869" w:rsidRDefault="00545869" w:rsidP="00545869">
      <w:pPr>
        <w:pStyle w:val="Odstavekseznama"/>
        <w:numPr>
          <w:ilvl w:val="0"/>
          <w:numId w:val="14"/>
        </w:numPr>
        <w:spacing w:after="0" w:line="259" w:lineRule="auto"/>
        <w:ind w:left="0" w:firstLine="0"/>
        <w:rPr>
          <w:rFonts w:cstheme="minorHAnsi"/>
        </w:rPr>
      </w:pPr>
      <w:r w:rsidRPr="00137B05">
        <w:rPr>
          <w:rFonts w:cstheme="minorHAnsi"/>
        </w:rPr>
        <w:t xml:space="preserve">Ponudnik je vpisan v Seznam imetnikov dovoljenj za opravljanje prometa z zdravili na debelo pri JAZMP oz. je vpisan v Seznam priglašenih veletrgovcev, ki so pridobili dovoljenje v drugi EU članici, ki ga vodi JAZMP </w:t>
      </w:r>
      <w:r>
        <w:rPr>
          <w:rFonts w:cstheme="minorHAnsi"/>
        </w:rPr>
        <w:t>.</w:t>
      </w:r>
    </w:p>
    <w:p w14:paraId="1FEAD9C1" w14:textId="77777777" w:rsidR="00545869" w:rsidRDefault="00545869" w:rsidP="00545869">
      <w:pPr>
        <w:pStyle w:val="Odstavekseznama"/>
        <w:spacing w:after="0"/>
        <w:ind w:left="0"/>
        <w:rPr>
          <w:rFonts w:cstheme="minorHAnsi"/>
        </w:rPr>
      </w:pPr>
      <w:r w:rsidRPr="00C42239">
        <w:rPr>
          <w:rFonts w:cstheme="minorHAnsi"/>
          <w:b/>
        </w:rPr>
        <w:t>DOKAZILO</w:t>
      </w:r>
      <w:r w:rsidRPr="00137B05">
        <w:rPr>
          <w:rFonts w:cstheme="minorHAnsi"/>
        </w:rPr>
        <w:t xml:space="preserve">: Izpolnjen </w:t>
      </w:r>
      <w:r w:rsidRPr="00C42239">
        <w:rPr>
          <w:rFonts w:cstheme="minorHAnsi"/>
          <w:b/>
        </w:rPr>
        <w:t>ESPD</w:t>
      </w:r>
      <w:r w:rsidRPr="00137B05">
        <w:rPr>
          <w:rFonts w:cstheme="minorHAnsi"/>
        </w:rPr>
        <w:t xml:space="preserve"> obrazec za vse gospodarske subjekte v ponudbi.</w:t>
      </w:r>
    </w:p>
    <w:p w14:paraId="0FB07CFC" w14:textId="77777777" w:rsidR="00545869" w:rsidRPr="00137B05" w:rsidRDefault="00545869" w:rsidP="00545869">
      <w:pPr>
        <w:pStyle w:val="Odstavekseznama"/>
        <w:spacing w:after="0"/>
        <w:ind w:left="0"/>
        <w:rPr>
          <w:rFonts w:cstheme="minorHAnsi"/>
        </w:rPr>
      </w:pPr>
    </w:p>
    <w:p w14:paraId="00B7880C" w14:textId="77777777" w:rsidR="00545869" w:rsidRPr="00137B05" w:rsidRDefault="00545869" w:rsidP="00545869">
      <w:pPr>
        <w:spacing w:after="0"/>
        <w:rPr>
          <w:rFonts w:cstheme="minorHAnsi"/>
          <w:u w:val="single"/>
        </w:rPr>
      </w:pPr>
      <w:r w:rsidRPr="002E413B">
        <w:rPr>
          <w:rFonts w:eastAsia="Times New Roman" w:cstheme="minorHAnsi"/>
          <w:u w:val="single"/>
          <w:lang w:eastAsia="sl-SI"/>
        </w:rPr>
        <w:t>Ustreznost za opravljanje poklicne dejavnosti</w:t>
      </w:r>
    </w:p>
    <w:p w14:paraId="1BEAE630" w14:textId="77777777" w:rsidR="00545869" w:rsidRPr="002E413B" w:rsidRDefault="00545869" w:rsidP="00545869">
      <w:pPr>
        <w:numPr>
          <w:ilvl w:val="0"/>
          <w:numId w:val="14"/>
        </w:numPr>
        <w:spacing w:after="0" w:line="259" w:lineRule="auto"/>
        <w:ind w:left="426" w:hanging="426"/>
        <w:jc w:val="both"/>
        <w:rPr>
          <w:rFonts w:eastAsia="Times New Roman" w:cstheme="minorHAnsi"/>
          <w:lang w:eastAsia="sl-SI"/>
        </w:rPr>
      </w:pPr>
      <w:r>
        <w:rPr>
          <w:rFonts w:eastAsia="Times New Roman" w:cstheme="minorHAnsi"/>
          <w:lang w:eastAsia="sl-SI"/>
        </w:rPr>
        <w:t>Ponudnik je vpisan v enega od poklicnih ali poslovnih registrov, ki se vodijo v državi članici, v kateri ima ponudnik sedež. Seznam poklicnih ali poslovnih registrov v državah članicah Evropske unije določa Priloga XI Direktive 2014/24/EU.</w:t>
      </w:r>
    </w:p>
    <w:p w14:paraId="1D8D9143" w14:textId="77777777" w:rsidR="00545869" w:rsidRPr="002E413B" w:rsidRDefault="00545869" w:rsidP="00545869">
      <w:pPr>
        <w:numPr>
          <w:ilvl w:val="0"/>
          <w:numId w:val="14"/>
        </w:numPr>
        <w:spacing w:after="0" w:line="259" w:lineRule="auto"/>
        <w:ind w:left="426" w:hanging="426"/>
        <w:jc w:val="both"/>
        <w:rPr>
          <w:rFonts w:eastAsia="Times New Roman" w:cstheme="minorHAnsi"/>
          <w:lang w:eastAsia="sl-SI"/>
        </w:rPr>
      </w:pPr>
      <w:r w:rsidRPr="002E413B">
        <w:rPr>
          <w:rFonts w:eastAsia="Times New Roman" w:cstheme="minorHAnsi"/>
          <w:lang w:eastAsia="sl-SI"/>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5B0A83CE" w14:textId="77777777" w:rsidR="00545869" w:rsidRDefault="00545869" w:rsidP="00545869">
      <w:pPr>
        <w:spacing w:after="0"/>
        <w:jc w:val="both"/>
        <w:rPr>
          <w:rFonts w:eastAsia="Times New Roman" w:cstheme="minorHAnsi"/>
          <w:lang w:eastAsia="sl-SI"/>
        </w:rPr>
      </w:pPr>
      <w:r w:rsidRPr="002E413B">
        <w:rPr>
          <w:rFonts w:eastAsia="Times New Roman" w:cstheme="minorHAnsi"/>
          <w:b/>
          <w:lang w:eastAsia="sl-SI"/>
        </w:rPr>
        <w:t xml:space="preserve">DOKAZILO: </w:t>
      </w:r>
      <w:r w:rsidRPr="002E413B">
        <w:rPr>
          <w:rFonts w:eastAsia="Times New Roman" w:cstheme="minorHAnsi"/>
          <w:lang w:eastAsia="sl-SI"/>
        </w:rPr>
        <w:t xml:space="preserve">Izpolnjen </w:t>
      </w:r>
      <w:r w:rsidRPr="002E413B">
        <w:rPr>
          <w:rFonts w:eastAsia="Times New Roman" w:cstheme="minorHAnsi"/>
          <w:b/>
          <w:lang w:eastAsia="sl-SI"/>
        </w:rPr>
        <w:t>ESPD</w:t>
      </w:r>
      <w:r w:rsidRPr="002E413B">
        <w:rPr>
          <w:rFonts w:eastAsia="Times New Roman" w:cstheme="minorHAnsi"/>
          <w:lang w:eastAsia="sl-SI"/>
        </w:rPr>
        <w:t xml:space="preserve"> obrazec </w:t>
      </w:r>
      <w:r w:rsidRPr="002E413B">
        <w:rPr>
          <w:rFonts w:eastAsia="Times New Roman" w:cstheme="minorHAnsi"/>
          <w:u w:val="single"/>
          <w:lang w:eastAsia="sl-SI"/>
        </w:rPr>
        <w:t>za vse gospodarske subjekte v ponudbi</w:t>
      </w:r>
      <w:r w:rsidRPr="002E413B">
        <w:rPr>
          <w:rFonts w:eastAsia="Times New Roman" w:cstheme="minorHAnsi"/>
          <w:lang w:eastAsia="sl-SI"/>
        </w:rPr>
        <w:t>.</w:t>
      </w:r>
    </w:p>
    <w:p w14:paraId="3D6F4A78" w14:textId="77777777" w:rsidR="00545869" w:rsidRPr="002E413B" w:rsidRDefault="00545869" w:rsidP="00545869">
      <w:pPr>
        <w:spacing w:after="0"/>
        <w:jc w:val="both"/>
        <w:rPr>
          <w:rFonts w:eastAsia="Times New Roman" w:cstheme="minorHAnsi"/>
          <w:b/>
          <w:lang w:eastAsia="sl-SI"/>
        </w:rPr>
      </w:pPr>
    </w:p>
    <w:p w14:paraId="7188AA78" w14:textId="77777777" w:rsidR="00545869" w:rsidRPr="002E413B" w:rsidRDefault="00545869" w:rsidP="00545869">
      <w:pPr>
        <w:spacing w:after="0"/>
        <w:rPr>
          <w:rFonts w:eastAsia="Times New Roman" w:cstheme="minorHAnsi"/>
          <w:u w:val="single"/>
          <w:lang w:eastAsia="sl-SI"/>
        </w:rPr>
      </w:pPr>
      <w:r w:rsidRPr="002E413B">
        <w:rPr>
          <w:rFonts w:eastAsia="Times New Roman" w:cstheme="minorHAnsi"/>
          <w:u w:val="single"/>
          <w:lang w:eastAsia="sl-SI"/>
        </w:rPr>
        <w:t>Ekonomski in finančni položaj</w:t>
      </w:r>
    </w:p>
    <w:p w14:paraId="2300A55F" w14:textId="77777777" w:rsidR="00545869" w:rsidRPr="002E413B" w:rsidRDefault="00545869" w:rsidP="00545869">
      <w:pPr>
        <w:numPr>
          <w:ilvl w:val="0"/>
          <w:numId w:val="14"/>
        </w:numPr>
        <w:spacing w:after="0" w:line="259" w:lineRule="auto"/>
        <w:ind w:left="426" w:hanging="426"/>
        <w:contextualSpacing/>
        <w:jc w:val="both"/>
        <w:rPr>
          <w:rFonts w:eastAsia="Times New Roman" w:cstheme="minorHAnsi"/>
          <w:lang w:eastAsia="sl-SI"/>
        </w:rPr>
      </w:pPr>
      <w:r w:rsidRPr="002E413B">
        <w:rPr>
          <w:rFonts w:eastAsia="Times New Roman" w:cstheme="minorHAnsi"/>
          <w:lang w:eastAsia="sl-SI"/>
        </w:rPr>
        <w:t>Gospodarski subjekt mora imeti potrebne ekonomske in finančne zmogljivosti za izvedbo javnega naročila.</w:t>
      </w:r>
    </w:p>
    <w:p w14:paraId="6AD4F704" w14:textId="77777777" w:rsidR="00545869" w:rsidRPr="002E413B" w:rsidRDefault="00545869" w:rsidP="00545869">
      <w:pPr>
        <w:spacing w:after="0"/>
        <w:ind w:left="1080"/>
        <w:jc w:val="both"/>
        <w:rPr>
          <w:rFonts w:eastAsia="Times New Roman" w:cstheme="minorHAnsi"/>
          <w:lang w:eastAsia="sl-SI"/>
        </w:rPr>
      </w:pPr>
    </w:p>
    <w:p w14:paraId="07153590" w14:textId="77777777" w:rsidR="00545869" w:rsidRPr="002E413B" w:rsidRDefault="00545869" w:rsidP="00545869">
      <w:pPr>
        <w:spacing w:after="0"/>
        <w:jc w:val="both"/>
        <w:rPr>
          <w:rFonts w:eastAsia="Times New Roman" w:cstheme="minorHAnsi"/>
          <w:lang w:eastAsia="sl-SI"/>
        </w:rPr>
      </w:pPr>
      <w:r w:rsidRPr="002E413B">
        <w:rPr>
          <w:rFonts w:eastAsia="Times New Roman" w:cstheme="minorHAnsi"/>
          <w:lang w:eastAsia="sl-SI"/>
        </w:rPr>
        <w:t>V primeru samostojne ponudbe mora pogoj izpolnjevati ponudnik, v primeru skupine gospodarskih subjektov lahko pogoj izpolnijo subjekti skupaj.</w:t>
      </w:r>
    </w:p>
    <w:p w14:paraId="53B4985F" w14:textId="77777777" w:rsidR="00545869" w:rsidRPr="002E413B" w:rsidRDefault="00545869" w:rsidP="00545869">
      <w:pPr>
        <w:spacing w:after="0"/>
        <w:jc w:val="both"/>
        <w:rPr>
          <w:rFonts w:eastAsia="Times New Roman" w:cstheme="minorHAnsi"/>
          <w:lang w:eastAsia="sl-SI"/>
        </w:rPr>
      </w:pPr>
      <w:r w:rsidRPr="002E413B">
        <w:rPr>
          <w:rFonts w:eastAsia="Times New Roman" w:cstheme="minorHAnsi"/>
          <w:lang w:eastAsia="sl-SI"/>
        </w:rPr>
        <w:t>Dokazilo: Izpolnjen ESPD obrazec</w:t>
      </w:r>
    </w:p>
    <w:p w14:paraId="52466427" w14:textId="77777777" w:rsidR="00545869" w:rsidRPr="002E413B" w:rsidRDefault="00545869" w:rsidP="00545869">
      <w:pPr>
        <w:spacing w:after="0"/>
        <w:rPr>
          <w:rFonts w:eastAsia="Times New Roman" w:cstheme="minorHAnsi"/>
          <w:u w:val="single"/>
          <w:lang w:eastAsia="sl-SI"/>
        </w:rPr>
      </w:pPr>
    </w:p>
    <w:p w14:paraId="717D1EBB" w14:textId="77777777" w:rsidR="00545869" w:rsidRPr="002E413B" w:rsidRDefault="00545869" w:rsidP="00545869">
      <w:pPr>
        <w:spacing w:after="0"/>
        <w:rPr>
          <w:rFonts w:eastAsia="Times New Roman" w:cstheme="minorHAnsi"/>
          <w:u w:val="single"/>
          <w:lang w:eastAsia="sl-SI"/>
        </w:rPr>
      </w:pPr>
      <w:r w:rsidRPr="002E413B">
        <w:rPr>
          <w:rFonts w:eastAsia="Times New Roman" w:cstheme="minorHAnsi"/>
          <w:u w:val="single"/>
          <w:lang w:eastAsia="sl-SI"/>
        </w:rPr>
        <w:t>Tehnična in strokovna sposobnost</w:t>
      </w:r>
    </w:p>
    <w:p w14:paraId="6810E1B8" w14:textId="77777777" w:rsidR="00545869" w:rsidRPr="002E413B" w:rsidRDefault="00545869" w:rsidP="00545869">
      <w:pPr>
        <w:numPr>
          <w:ilvl w:val="0"/>
          <w:numId w:val="14"/>
        </w:numPr>
        <w:spacing w:after="0" w:line="259" w:lineRule="auto"/>
        <w:ind w:left="426" w:hanging="426"/>
        <w:jc w:val="both"/>
        <w:rPr>
          <w:rFonts w:eastAsia="Times New Roman" w:cstheme="minorHAnsi"/>
          <w:u w:val="single"/>
          <w:lang w:eastAsia="sl-SI"/>
        </w:rPr>
      </w:pPr>
      <w:r w:rsidRPr="002E413B">
        <w:rPr>
          <w:rFonts w:eastAsia="Times New Roman" w:cstheme="minorHAnsi"/>
          <w:lang w:eastAsia="sl-SI"/>
        </w:rPr>
        <w:t xml:space="preserve">Ponudnik </w:t>
      </w:r>
      <w:r>
        <w:rPr>
          <w:rFonts w:eastAsia="Times New Roman" w:cstheme="minorHAnsi"/>
          <w:lang w:eastAsia="sl-SI"/>
        </w:rPr>
        <w:t>mora zagotavljati izpolnjevanje vseh strokovnih zahtev naročnika iz razpisne dokumentacije in njenih prilog (zlasti: Specifikacija zahtev naročnika za predmet naročila, vzorec pogodbe)</w:t>
      </w:r>
      <w:r w:rsidRPr="002E413B">
        <w:rPr>
          <w:rFonts w:eastAsia="Times New Roman" w:cstheme="minorHAnsi"/>
          <w:lang w:eastAsia="sl-SI"/>
        </w:rPr>
        <w:t xml:space="preserve"> </w:t>
      </w:r>
    </w:p>
    <w:p w14:paraId="6AB03E5C" w14:textId="77777777" w:rsidR="00545869" w:rsidRPr="002E413B" w:rsidRDefault="00545869" w:rsidP="00545869">
      <w:pPr>
        <w:spacing w:after="0"/>
        <w:jc w:val="both"/>
        <w:rPr>
          <w:rFonts w:eastAsia="Times New Roman" w:cstheme="minorHAnsi"/>
          <w:bCs/>
          <w:lang w:eastAsia="sl-SI"/>
        </w:rPr>
      </w:pPr>
      <w:r w:rsidRPr="002E413B">
        <w:rPr>
          <w:rFonts w:eastAsia="Times New Roman" w:cstheme="minorHAnsi"/>
          <w:b/>
          <w:lang w:eastAsia="sl-SI"/>
        </w:rPr>
        <w:t xml:space="preserve">DOKAZILO: </w:t>
      </w:r>
      <w:r w:rsidRPr="002E413B">
        <w:rPr>
          <w:rFonts w:eastAsia="Times New Roman" w:cstheme="minorHAnsi"/>
          <w:lang w:eastAsia="sl-SI"/>
        </w:rPr>
        <w:t xml:space="preserve">Izpolnjen </w:t>
      </w:r>
      <w:r w:rsidRPr="002E413B">
        <w:rPr>
          <w:rFonts w:eastAsia="Times New Roman" w:cstheme="minorHAnsi"/>
          <w:b/>
          <w:lang w:eastAsia="sl-SI"/>
        </w:rPr>
        <w:t>ESPD</w:t>
      </w:r>
      <w:r w:rsidRPr="002E413B">
        <w:rPr>
          <w:rFonts w:eastAsia="Times New Roman" w:cstheme="minorHAnsi"/>
          <w:lang w:eastAsia="sl-SI"/>
        </w:rPr>
        <w:t xml:space="preserve"> obrazec</w:t>
      </w:r>
      <w:r w:rsidRPr="002E413B">
        <w:rPr>
          <w:rFonts w:eastAsia="Times New Roman" w:cstheme="minorHAnsi"/>
          <w:bCs/>
          <w:lang w:eastAsia="sl-SI"/>
        </w:rPr>
        <w:t>.</w:t>
      </w:r>
    </w:p>
    <w:p w14:paraId="06554C8E" w14:textId="77777777" w:rsidR="00545869" w:rsidRPr="002E413B" w:rsidRDefault="00545869" w:rsidP="00545869">
      <w:pPr>
        <w:spacing w:after="0"/>
        <w:jc w:val="both"/>
        <w:rPr>
          <w:rFonts w:eastAsia="Times New Roman" w:cstheme="minorHAnsi"/>
          <w:bCs/>
          <w:lang w:eastAsia="sl-SI"/>
        </w:rPr>
      </w:pPr>
    </w:p>
    <w:p w14:paraId="1166A41A" w14:textId="77777777" w:rsidR="00545869" w:rsidRDefault="00545869" w:rsidP="00545869">
      <w:pPr>
        <w:numPr>
          <w:ilvl w:val="0"/>
          <w:numId w:val="14"/>
        </w:numPr>
        <w:spacing w:after="0" w:line="259" w:lineRule="auto"/>
        <w:ind w:left="426" w:hanging="426"/>
        <w:contextualSpacing/>
        <w:jc w:val="both"/>
        <w:rPr>
          <w:rFonts w:eastAsia="Times New Roman" w:cstheme="minorHAnsi"/>
          <w:bCs/>
          <w:lang w:eastAsia="sl-SI"/>
        </w:rPr>
      </w:pPr>
      <w:r w:rsidRPr="002E413B">
        <w:rPr>
          <w:rFonts w:eastAsia="Times New Roman" w:cstheme="minorHAnsi"/>
          <w:bCs/>
          <w:lang w:eastAsia="sl-SI"/>
        </w:rPr>
        <w:t xml:space="preserve">Ponudnik </w:t>
      </w:r>
      <w:r>
        <w:rPr>
          <w:rFonts w:eastAsia="Times New Roman" w:cstheme="minorHAnsi"/>
          <w:bCs/>
          <w:lang w:eastAsia="sl-SI"/>
        </w:rPr>
        <w:t xml:space="preserve">mora zagotavljati načelo sledljivosti blaga pri naročniku, pri čemer se zavezuje ob dobavah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 </w:t>
      </w:r>
    </w:p>
    <w:p w14:paraId="29B23BFC" w14:textId="77777777" w:rsidR="00545869" w:rsidRDefault="00545869" w:rsidP="00545869">
      <w:pPr>
        <w:spacing w:after="0" w:line="259" w:lineRule="auto"/>
        <w:contextualSpacing/>
        <w:jc w:val="both"/>
        <w:rPr>
          <w:rFonts w:eastAsia="Times New Roman" w:cstheme="minorHAnsi"/>
          <w:bCs/>
          <w:lang w:eastAsia="sl-SI"/>
        </w:rPr>
      </w:pPr>
      <w:r w:rsidRPr="00C42239">
        <w:rPr>
          <w:rFonts w:eastAsia="Times New Roman" w:cstheme="minorHAnsi"/>
          <w:b/>
          <w:bCs/>
          <w:lang w:eastAsia="sl-SI"/>
        </w:rPr>
        <w:t>DOKAZILO</w:t>
      </w:r>
      <w:r w:rsidRPr="00C42239">
        <w:rPr>
          <w:rFonts w:eastAsia="Times New Roman" w:cstheme="minorHAnsi"/>
          <w:bCs/>
          <w:lang w:eastAsia="sl-SI"/>
        </w:rPr>
        <w:t xml:space="preserve">: Izpolnjen </w:t>
      </w:r>
      <w:r w:rsidRPr="00C42239">
        <w:rPr>
          <w:rFonts w:eastAsia="Times New Roman" w:cstheme="minorHAnsi"/>
          <w:b/>
          <w:bCs/>
          <w:lang w:eastAsia="sl-SI"/>
        </w:rPr>
        <w:t>ESPD</w:t>
      </w:r>
      <w:r w:rsidRPr="00C42239">
        <w:rPr>
          <w:rFonts w:eastAsia="Times New Roman" w:cstheme="minorHAnsi"/>
          <w:bCs/>
          <w:lang w:eastAsia="sl-SI"/>
        </w:rPr>
        <w:t xml:space="preserve"> obrazec.</w:t>
      </w:r>
    </w:p>
    <w:p w14:paraId="35B3F16A" w14:textId="77777777" w:rsidR="00545869" w:rsidRDefault="00545869" w:rsidP="00545869">
      <w:pPr>
        <w:spacing w:after="0" w:line="259" w:lineRule="auto"/>
        <w:contextualSpacing/>
        <w:jc w:val="both"/>
        <w:rPr>
          <w:rFonts w:eastAsia="Times New Roman" w:cstheme="minorHAnsi"/>
          <w:bCs/>
          <w:lang w:eastAsia="sl-SI"/>
        </w:rPr>
      </w:pPr>
    </w:p>
    <w:p w14:paraId="53413231" w14:textId="77777777" w:rsidR="00545869" w:rsidRPr="007A6FDD" w:rsidRDefault="00545869" w:rsidP="00545869">
      <w:pPr>
        <w:suppressAutoHyphens/>
        <w:spacing w:after="0"/>
        <w:jc w:val="both"/>
        <w:rPr>
          <w:rFonts w:eastAsia="Calibri" w:cstheme="minorHAnsi"/>
          <w:b/>
        </w:rPr>
      </w:pPr>
      <w:r w:rsidRPr="007A6FDD">
        <w:rPr>
          <w:rFonts w:eastAsia="Calibri" w:cstheme="minorHAnsi"/>
          <w:b/>
        </w:rPr>
        <w:t xml:space="preserve">2.13  Ponudbena vrednost </w:t>
      </w:r>
    </w:p>
    <w:p w14:paraId="072F74F8" w14:textId="77777777" w:rsidR="00545869" w:rsidRPr="007A6FDD" w:rsidRDefault="00545869" w:rsidP="00545869">
      <w:pPr>
        <w:tabs>
          <w:tab w:val="left" w:pos="962"/>
        </w:tabs>
        <w:suppressAutoHyphens/>
        <w:spacing w:after="0"/>
        <w:jc w:val="both"/>
        <w:rPr>
          <w:rFonts w:eastAsia="Calibri" w:cstheme="minorHAnsi"/>
        </w:rPr>
      </w:pPr>
      <w:r w:rsidRPr="007A6FDD">
        <w:rPr>
          <w:rFonts w:eastAsia="Calibri" w:cstheme="minorHAnsi"/>
        </w:rPr>
        <w:t xml:space="preserve">Cene morajo biti podane v evrih (EUR). </w:t>
      </w:r>
    </w:p>
    <w:p w14:paraId="42A7088A"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Končna cena mora vsebovati </w:t>
      </w:r>
      <w:r w:rsidRPr="007A6FDD">
        <w:rPr>
          <w:rFonts w:eastAsia="Calibri" w:cstheme="minorHAnsi"/>
          <w:b/>
          <w:bCs/>
        </w:rPr>
        <w:t>vse stroške</w:t>
      </w:r>
      <w:r w:rsidRPr="007A6FDD">
        <w:rPr>
          <w:rFonts w:eastAsia="Calibri" w:cstheme="minorHAnsi"/>
        </w:rPr>
        <w:t xml:space="preserve"> (dobave blaga, špediterske, prevozne, carinske ter vse morebitne druge stroške…), stopnjo popusta in davek na dodano vrednost. </w:t>
      </w:r>
      <w:r w:rsidRPr="007A6FDD">
        <w:rPr>
          <w:rFonts w:eastAsia="Calibri" w:cstheme="minorHAnsi"/>
          <w:color w:val="000000"/>
        </w:rPr>
        <w:t>DDV se obračunava po stopnji, ki velja v trenutku nastanka obdavčljivega dogodka.</w:t>
      </w:r>
    </w:p>
    <w:p w14:paraId="1CFF63B0" w14:textId="77777777" w:rsidR="00545869" w:rsidRPr="007A6FDD" w:rsidRDefault="00545869" w:rsidP="00545869">
      <w:pPr>
        <w:suppressAutoHyphens/>
        <w:spacing w:after="0"/>
        <w:jc w:val="both"/>
        <w:rPr>
          <w:rFonts w:eastAsia="Calibri" w:cstheme="minorHAnsi"/>
        </w:rPr>
      </w:pPr>
    </w:p>
    <w:p w14:paraId="0CA00A57" w14:textId="09CF7BB7" w:rsidR="00545869" w:rsidRPr="007A6FDD" w:rsidRDefault="00545869" w:rsidP="00545869">
      <w:pPr>
        <w:suppressAutoHyphens/>
        <w:spacing w:after="0"/>
        <w:jc w:val="both"/>
        <w:rPr>
          <w:rFonts w:eastAsia="Calibri" w:cstheme="minorHAnsi"/>
          <w:b/>
        </w:rPr>
      </w:pPr>
      <w:r w:rsidRPr="007A6FDD">
        <w:rPr>
          <w:rFonts w:eastAsia="Calibri" w:cstheme="minorHAnsi"/>
          <w:color w:val="000000"/>
        </w:rPr>
        <w:t xml:space="preserve">Osnova za izračun najugodnejše ponudbe je najnižja absolutna cena ponujenega zdravila brez DDV za vsako razpisano učinkovino (cena na enoto oz cena v EUR brez DDV z upoštevanim fiksnim popustom), ponujena ob predpostavki izračuna na dan </w:t>
      </w:r>
      <w:r w:rsidR="00E74BDF" w:rsidRPr="00E74BDF">
        <w:rPr>
          <w:rFonts w:eastAsia="Calibri" w:cstheme="minorHAnsi"/>
          <w:b/>
          <w:color w:val="000000"/>
          <w:highlight w:val="yellow"/>
        </w:rPr>
        <w:t>26.11.2025</w:t>
      </w:r>
      <w:r w:rsidRPr="007A6FDD">
        <w:rPr>
          <w:rFonts w:eastAsia="Calibri" w:cstheme="minorHAnsi"/>
          <w:color w:val="000000"/>
        </w:rPr>
        <w:t xml:space="preserve"> (ne glede na to, ali se od tega datuma do oddaje ponudbe oziroma izdaje odločitve dogovorjena cena z ZZZS oziroma najvišja dovoljena cena zdravila pri JAZMP spremeni). V kolikor bo ponudnik za posamezno zdravilo podal dogovorjeno ceno z ZZZS oziroma najvišjo </w:t>
      </w:r>
      <w:r w:rsidRPr="007A6FDD">
        <w:rPr>
          <w:rFonts w:eastAsia="Calibri" w:cstheme="minorHAnsi"/>
          <w:color w:val="000000"/>
        </w:rPr>
        <w:lastRenderedPageBreak/>
        <w:t>dovoljeno ceno zdravila pri JAZMP, veljavno na kasnejši datum, bo naročnik pri izračunu upošteval ceno na dan</w:t>
      </w:r>
      <w:r w:rsidRPr="007A6FDD">
        <w:rPr>
          <w:rFonts w:eastAsia="Calibri" w:cstheme="minorHAnsi"/>
          <w:b/>
          <w:color w:val="FF6600"/>
        </w:rPr>
        <w:t xml:space="preserve"> </w:t>
      </w:r>
      <w:r w:rsidR="00E74BDF" w:rsidRPr="00E74BDF">
        <w:rPr>
          <w:rFonts w:eastAsia="Calibri" w:cstheme="minorHAnsi"/>
          <w:b/>
          <w:highlight w:val="yellow"/>
        </w:rPr>
        <w:t>26</w:t>
      </w:r>
      <w:r w:rsidRPr="00E74BDF">
        <w:rPr>
          <w:rFonts w:eastAsia="Calibri" w:cstheme="minorHAnsi"/>
          <w:b/>
          <w:highlight w:val="yellow"/>
        </w:rPr>
        <w:t>. 11. 202</w:t>
      </w:r>
      <w:r w:rsidR="00E74BDF" w:rsidRPr="00E74BDF">
        <w:rPr>
          <w:rFonts w:eastAsia="Calibri" w:cstheme="minorHAnsi"/>
          <w:b/>
          <w:highlight w:val="yellow"/>
        </w:rPr>
        <w:t>5</w:t>
      </w:r>
      <w:r w:rsidRPr="00E74BDF">
        <w:rPr>
          <w:rFonts w:eastAsia="Calibri" w:cstheme="minorHAnsi"/>
          <w:b/>
          <w:highlight w:val="yellow"/>
        </w:rPr>
        <w:t>.</w:t>
      </w:r>
    </w:p>
    <w:p w14:paraId="72B9764E" w14:textId="77777777" w:rsidR="00545869" w:rsidRPr="007A6FDD" w:rsidRDefault="00545869" w:rsidP="00545869">
      <w:pPr>
        <w:suppressAutoHyphens/>
        <w:spacing w:after="0"/>
        <w:jc w:val="both"/>
        <w:rPr>
          <w:rFonts w:eastAsia="Calibri" w:cstheme="minorHAnsi"/>
          <w:b/>
          <w:color w:val="FF6600"/>
        </w:rPr>
      </w:pPr>
    </w:p>
    <w:p w14:paraId="4FFC9236" w14:textId="77777777" w:rsidR="00545869" w:rsidRPr="007A6FDD" w:rsidRDefault="00545869" w:rsidP="00545869">
      <w:pPr>
        <w:suppressAutoHyphens/>
        <w:autoSpaceDE w:val="0"/>
        <w:spacing w:after="0"/>
        <w:jc w:val="both"/>
        <w:rPr>
          <w:rFonts w:eastAsia="Calibri" w:cstheme="minorHAnsi"/>
        </w:rPr>
      </w:pPr>
      <w:r w:rsidRPr="007A6FDD">
        <w:rPr>
          <w:rFonts w:eastAsia="Calibri" w:cstheme="minorHAnsi"/>
          <w:color w:val="000000"/>
          <w:u w:val="single"/>
        </w:rPr>
        <w:t>Stopnja popusta mora biti fiksna ves čas trajanja pogodbe.</w:t>
      </w:r>
    </w:p>
    <w:p w14:paraId="2781EF78" w14:textId="526A98AC" w:rsidR="00545869" w:rsidRPr="007A6FDD" w:rsidRDefault="00545869" w:rsidP="00545869">
      <w:pPr>
        <w:suppressAutoHyphens/>
        <w:spacing w:before="225" w:after="225"/>
        <w:jc w:val="both"/>
        <w:rPr>
          <w:rFonts w:eastAsia="Calibri" w:cstheme="minorHAnsi"/>
        </w:rPr>
      </w:pPr>
      <w:r w:rsidRPr="007A6FDD">
        <w:rPr>
          <w:rFonts w:eastAsia="Calibri" w:cstheme="minorHAnsi"/>
          <w:color w:val="000000"/>
        </w:rPr>
        <w:t xml:space="preserve">Veljavna cena brez DDV za prijavljeno pakiranje za registrirana zdravila je cena ponujenega zdravila pri JAZMP, veljavna </w:t>
      </w:r>
      <w:r w:rsidRPr="007A6FDD">
        <w:rPr>
          <w:rFonts w:eastAsia="Calibri" w:cstheme="minorHAnsi"/>
        </w:rPr>
        <w:t>na</w:t>
      </w:r>
      <w:r w:rsidRPr="007A6FDD">
        <w:rPr>
          <w:rFonts w:eastAsia="Calibri" w:cstheme="minorHAnsi"/>
          <w:b/>
        </w:rPr>
        <w:t xml:space="preserve"> </w:t>
      </w:r>
      <w:r w:rsidRPr="00E74BDF">
        <w:rPr>
          <w:rFonts w:eastAsia="Calibri" w:cstheme="minorHAnsi"/>
          <w:b/>
          <w:bCs/>
          <w:highlight w:val="yellow"/>
        </w:rPr>
        <w:t xml:space="preserve">dan </w:t>
      </w:r>
      <w:r w:rsidR="00E74BDF" w:rsidRPr="00E74BDF">
        <w:rPr>
          <w:rFonts w:eastAsia="Calibri" w:cstheme="minorHAnsi"/>
          <w:b/>
          <w:bCs/>
          <w:highlight w:val="yellow"/>
        </w:rPr>
        <w:t>26</w:t>
      </w:r>
      <w:r w:rsidRPr="00E74BDF">
        <w:rPr>
          <w:rFonts w:eastAsia="Calibri" w:cstheme="minorHAnsi"/>
          <w:b/>
          <w:bCs/>
          <w:highlight w:val="yellow"/>
        </w:rPr>
        <w:t>. 11. 202</w:t>
      </w:r>
      <w:r w:rsidR="00E74BDF" w:rsidRPr="00E74BDF">
        <w:rPr>
          <w:rFonts w:eastAsia="Calibri" w:cstheme="minorHAnsi"/>
          <w:b/>
          <w:bCs/>
          <w:highlight w:val="yellow"/>
        </w:rPr>
        <w:t>5</w:t>
      </w:r>
      <w:r>
        <w:rPr>
          <w:rFonts w:eastAsia="Calibri" w:cstheme="minorHAnsi"/>
          <w:b/>
          <w:bCs/>
        </w:rPr>
        <w:t xml:space="preserve"> </w:t>
      </w:r>
      <w:r w:rsidRPr="007A6FDD">
        <w:rPr>
          <w:rFonts w:eastAsia="Calibri" w:cstheme="minorHAnsi"/>
          <w:color w:val="000000"/>
        </w:rPr>
        <w:t xml:space="preserve">usklajena s Pravilnikom o določanju cen zdravil za uporabo v humani medicini (Uradni list RS, št. 32/15, 15/16 in 19/18) </w:t>
      </w:r>
      <w:r w:rsidRPr="007A6FDD">
        <w:rPr>
          <w:rFonts w:eastAsia="Calibri" w:cstheme="minorHAnsi"/>
          <w:color w:val="000000"/>
          <w:u w:val="single"/>
        </w:rPr>
        <w:t>oziroma dogovorjena cena na podlagi dogovora o cenah zdravil med ZZZS in proizvajalci zdravil.</w:t>
      </w:r>
    </w:p>
    <w:p w14:paraId="3ECC9DDE" w14:textId="77777777" w:rsidR="00545869" w:rsidRPr="007A6FDD" w:rsidRDefault="00545869" w:rsidP="00545869">
      <w:pPr>
        <w:suppressAutoHyphens/>
        <w:spacing w:before="225" w:after="225"/>
        <w:jc w:val="both"/>
        <w:rPr>
          <w:rFonts w:eastAsia="Calibri" w:cstheme="minorHAnsi"/>
          <w:color w:val="000000"/>
        </w:rPr>
      </w:pPr>
      <w:r w:rsidRPr="007A6FDD">
        <w:rPr>
          <w:rFonts w:eastAsia="Calibri" w:cstheme="minorHAnsi"/>
          <w:color w:val="000000"/>
        </w:rPr>
        <w:t xml:space="preserve">Naročnik bo imel na voljo zagotovljena sredstva za področje predmeta javnega naročila zgolj v vrednosti razpisanih količin blaga, ki jih je določil na osnovi porabe in  doseženih cen z upoštevanim popustom v preteklem 12. mesečnem obdobju. </w:t>
      </w:r>
    </w:p>
    <w:p w14:paraId="4AD12E3B" w14:textId="77777777" w:rsidR="00545869" w:rsidRPr="007A6FDD" w:rsidRDefault="00545869" w:rsidP="00545869">
      <w:pPr>
        <w:numPr>
          <w:ilvl w:val="1"/>
          <w:numId w:val="28"/>
        </w:numPr>
        <w:suppressAutoHyphens/>
        <w:spacing w:after="0"/>
        <w:jc w:val="both"/>
        <w:rPr>
          <w:rFonts w:eastAsia="Calibri" w:cstheme="minorHAnsi"/>
        </w:rPr>
      </w:pPr>
      <w:r w:rsidRPr="007A6FDD">
        <w:rPr>
          <w:rFonts w:eastAsia="Calibri" w:cstheme="minorHAnsi"/>
          <w:b/>
        </w:rPr>
        <w:t xml:space="preserve">Merilo </w:t>
      </w:r>
    </w:p>
    <w:p w14:paraId="55E76C71" w14:textId="77777777" w:rsidR="00545869" w:rsidRPr="007A6FDD" w:rsidRDefault="00545869" w:rsidP="00545869">
      <w:pPr>
        <w:suppressAutoHyphens/>
        <w:spacing w:before="225" w:after="225"/>
        <w:jc w:val="both"/>
        <w:rPr>
          <w:rFonts w:eastAsia="Calibri" w:cstheme="minorHAnsi"/>
          <w:color w:val="000000"/>
        </w:rPr>
      </w:pPr>
      <w:r w:rsidRPr="007A6FDD">
        <w:rPr>
          <w:rFonts w:eastAsia="Calibri" w:cstheme="minorHAnsi"/>
          <w:color w:val="000000"/>
        </w:rPr>
        <w:t xml:space="preserve">Izbira ponudb bo potekala po naslednjem kriteriju: </w:t>
      </w:r>
    </w:p>
    <w:p w14:paraId="2A38112E" w14:textId="77777777" w:rsidR="00545869" w:rsidRPr="007A6FDD" w:rsidRDefault="00545869" w:rsidP="00545869">
      <w:pPr>
        <w:numPr>
          <w:ilvl w:val="0"/>
          <w:numId w:val="27"/>
        </w:numPr>
        <w:suppressAutoHyphens/>
        <w:spacing w:before="225" w:after="225"/>
        <w:ind w:left="284"/>
        <w:jc w:val="both"/>
        <w:rPr>
          <w:rFonts w:eastAsia="Calibri" w:cstheme="minorHAnsi"/>
          <w:b/>
          <w:bCs/>
        </w:rPr>
      </w:pPr>
      <w:r w:rsidRPr="007A6FDD">
        <w:rPr>
          <w:rFonts w:eastAsia="Times New Roman" w:cstheme="minorHAnsi"/>
          <w:b/>
          <w:bCs/>
        </w:rPr>
        <w:t>Merilo, za izbor najugodnejšega ponudnika za registrirana zdravila</w:t>
      </w:r>
    </w:p>
    <w:p w14:paraId="43F7DB4A" w14:textId="1E7B4F43" w:rsidR="00545869" w:rsidRPr="007A6FDD" w:rsidRDefault="00545869" w:rsidP="00545869">
      <w:pPr>
        <w:suppressAutoHyphens/>
        <w:spacing w:after="0"/>
        <w:ind w:left="360"/>
        <w:jc w:val="both"/>
        <w:rPr>
          <w:rFonts w:eastAsia="Calibri" w:cstheme="minorHAnsi"/>
        </w:rPr>
      </w:pPr>
      <w:r w:rsidRPr="007A6FDD">
        <w:rPr>
          <w:rFonts w:eastAsia="Calibri" w:cstheme="minorHAnsi"/>
        </w:rPr>
        <w:t xml:space="preserve">Merilo, za izbor najugodnejšega ponudnika za registrirana zdravila je najnižja končna cena z upoštevanim </w:t>
      </w:r>
      <w:r w:rsidRPr="007A6FDD">
        <w:rPr>
          <w:rFonts w:eastAsia="Calibri" w:cstheme="minorHAnsi"/>
          <w:u w:val="single"/>
        </w:rPr>
        <w:t>fiksnim popustom</w:t>
      </w:r>
      <w:r w:rsidRPr="007A6FDD">
        <w:rPr>
          <w:rFonts w:eastAsia="Calibri" w:cstheme="minorHAnsi"/>
        </w:rPr>
        <w:t xml:space="preserve"> na dogovorjene oz. izredno višje dovoljene cene oz. najvišje dovoljene cene, ki jih določa Javna agencija RS za zdravila in medicinske pripomočke oz. dogovorjene cene na podlagi dogovora o cenah zdravil med ZZZS in proizvajalci zdravil, in sicer za posamezno razpisano vrsto blaga. Osnova za izračun najugodnejše ponudbe je najnižja absolutna cena ponujenega zdravila brez DDV za vsako razpisano učinkovino (cena na enoto oz cena v EUR brez DDV z </w:t>
      </w:r>
      <w:r w:rsidRPr="007A6FDD">
        <w:rPr>
          <w:rFonts w:eastAsia="Calibri" w:cstheme="minorHAnsi"/>
          <w:u w:val="single"/>
        </w:rPr>
        <w:t>upoštevanim fiksnim popustom na dogovorjene cene</w:t>
      </w:r>
      <w:r w:rsidRPr="007A6FDD">
        <w:rPr>
          <w:rFonts w:eastAsia="Calibri" w:cstheme="minorHAnsi"/>
        </w:rPr>
        <w:t xml:space="preserve">), ponujena ob predpostavki izračuna na dan </w:t>
      </w:r>
      <w:r w:rsidR="00E74BDF" w:rsidRPr="00E74BDF">
        <w:rPr>
          <w:rFonts w:eastAsia="Calibri" w:cstheme="minorHAnsi"/>
          <w:b/>
          <w:highlight w:val="yellow"/>
        </w:rPr>
        <w:t>26</w:t>
      </w:r>
      <w:r w:rsidRPr="00E74BDF">
        <w:rPr>
          <w:rFonts w:eastAsia="Calibri" w:cstheme="minorHAnsi"/>
          <w:b/>
          <w:bCs/>
          <w:highlight w:val="yellow"/>
        </w:rPr>
        <w:t>. 11. 202</w:t>
      </w:r>
      <w:r w:rsidR="00E74BDF" w:rsidRPr="00E74BDF">
        <w:rPr>
          <w:rFonts w:eastAsia="Calibri" w:cstheme="minorHAnsi"/>
          <w:b/>
          <w:bCs/>
          <w:highlight w:val="yellow"/>
        </w:rPr>
        <w:t>5</w:t>
      </w:r>
      <w:r w:rsidRPr="007A6FDD">
        <w:rPr>
          <w:rFonts w:eastAsia="Calibri" w:cstheme="minorHAnsi"/>
        </w:rPr>
        <w:t xml:space="preserve"> (ne glede na to, ali se od tega datuma do oddaje ponudbe oziroma izdaje odločitve dogovorjena cena z ZZZS oziroma najvišja dovoljena cena zdravila pri JAZMP spremeni). V kolikor bo ponudnik za posamezno zdravilo podal dogovorjeno ceno z ZZZS oziroma najvišjo dovoljeno ceno zdravila pri JAZMP, veljavno na kasnejši datum, bo naročnik pri izračunu upošteval ceno na dan </w:t>
      </w:r>
      <w:r w:rsidR="00E74BDF" w:rsidRPr="00E74BDF">
        <w:rPr>
          <w:rFonts w:eastAsia="Calibri" w:cstheme="minorHAnsi"/>
          <w:b/>
          <w:bCs/>
        </w:rPr>
        <w:t>26</w:t>
      </w:r>
      <w:r w:rsidRPr="00E74BDF">
        <w:rPr>
          <w:rFonts w:eastAsia="Calibri" w:cstheme="minorHAnsi"/>
          <w:b/>
          <w:bCs/>
        </w:rPr>
        <w:t>. 11. 202</w:t>
      </w:r>
      <w:r w:rsidR="00E74BDF" w:rsidRPr="00E74BDF">
        <w:rPr>
          <w:rFonts w:eastAsia="Calibri" w:cstheme="minorHAnsi"/>
          <w:b/>
          <w:bCs/>
        </w:rPr>
        <w:t>5</w:t>
      </w:r>
      <w:r w:rsidRPr="00E74BDF">
        <w:rPr>
          <w:rFonts w:eastAsia="Calibri" w:cstheme="minorHAnsi"/>
          <w:b/>
          <w:bCs/>
        </w:rPr>
        <w:t>.</w:t>
      </w:r>
      <w:r w:rsidRPr="007A6FDD">
        <w:rPr>
          <w:rFonts w:eastAsia="Calibri" w:cstheme="minorHAnsi"/>
        </w:rPr>
        <w:t xml:space="preserve"> </w:t>
      </w:r>
    </w:p>
    <w:p w14:paraId="16A48DF6" w14:textId="77777777" w:rsidR="00545869" w:rsidRPr="007A6FDD" w:rsidRDefault="00545869" w:rsidP="00545869">
      <w:pPr>
        <w:suppressAutoHyphens/>
        <w:spacing w:after="0"/>
        <w:jc w:val="both"/>
        <w:rPr>
          <w:rFonts w:eastAsia="Calibri" w:cstheme="minorHAnsi"/>
        </w:rPr>
      </w:pPr>
    </w:p>
    <w:p w14:paraId="41E6D54F" w14:textId="77777777" w:rsidR="00545869" w:rsidRPr="007A6FDD" w:rsidRDefault="00545869" w:rsidP="00545869">
      <w:pPr>
        <w:numPr>
          <w:ilvl w:val="0"/>
          <w:numId w:val="27"/>
        </w:numPr>
        <w:tabs>
          <w:tab w:val="left" w:pos="284"/>
        </w:tabs>
        <w:suppressAutoHyphens/>
        <w:spacing w:after="0"/>
        <w:ind w:left="284"/>
        <w:jc w:val="both"/>
        <w:rPr>
          <w:rFonts w:eastAsia="Arial Unicode MS" w:cstheme="minorHAnsi"/>
          <w:b/>
          <w:bCs/>
          <w:lang w:eastAsia="sl-SI"/>
        </w:rPr>
      </w:pPr>
      <w:r w:rsidRPr="007A6FDD">
        <w:rPr>
          <w:rFonts w:eastAsia="Times New Roman" w:cstheme="minorHAnsi"/>
          <w:b/>
          <w:bCs/>
          <w:lang w:eastAsia="sl-SI"/>
        </w:rPr>
        <w:t>Merilo, za izbor najugodnejšega ponudnika za blago, ki se ne razvršča med registrirana  zdravila</w:t>
      </w:r>
    </w:p>
    <w:p w14:paraId="4F92015A" w14:textId="77777777" w:rsidR="00545869" w:rsidRDefault="00545869" w:rsidP="00545869">
      <w:pPr>
        <w:suppressAutoHyphens/>
        <w:spacing w:after="0"/>
        <w:ind w:left="360" w:hanging="219"/>
        <w:jc w:val="both"/>
        <w:rPr>
          <w:rFonts w:eastAsia="Calibri" w:cstheme="minorHAnsi"/>
        </w:rPr>
      </w:pPr>
      <w:r w:rsidRPr="007A6FDD">
        <w:rPr>
          <w:rFonts w:eastAsia="Calibri" w:cstheme="minorHAnsi"/>
        </w:rPr>
        <w:t xml:space="preserve">   Merilo za izbor najugodnejšega ponudnika za blago, ki se ne razvršč</w:t>
      </w:r>
      <w:r>
        <w:rPr>
          <w:rFonts w:eastAsia="Calibri" w:cstheme="minorHAnsi"/>
        </w:rPr>
        <w:t>a med registrirana zdravila  je</w:t>
      </w:r>
    </w:p>
    <w:p w14:paraId="2F4AC8BE" w14:textId="77777777" w:rsidR="00545869" w:rsidRPr="007A6FDD" w:rsidRDefault="00545869" w:rsidP="00545869">
      <w:pPr>
        <w:suppressAutoHyphens/>
        <w:spacing w:after="0"/>
        <w:ind w:left="360" w:hanging="76"/>
        <w:jc w:val="both"/>
        <w:rPr>
          <w:rFonts w:eastAsia="Calibri" w:cstheme="minorHAnsi"/>
        </w:rPr>
      </w:pPr>
      <w:r w:rsidRPr="007A6FDD">
        <w:rPr>
          <w:rFonts w:eastAsia="Calibri" w:cstheme="minorHAnsi"/>
        </w:rPr>
        <w:t>najnižja končna cena z upoštevanim fiksnim popustom (v kolikor bo podan), in sicer za posamezno razpisano vrsto blaga.</w:t>
      </w:r>
    </w:p>
    <w:p w14:paraId="6303DBD7" w14:textId="77777777" w:rsidR="00545869" w:rsidRPr="007A6FDD" w:rsidRDefault="00545869" w:rsidP="00545869">
      <w:pPr>
        <w:suppressAutoHyphens/>
        <w:spacing w:after="0"/>
        <w:ind w:left="360" w:hanging="219"/>
        <w:jc w:val="both"/>
        <w:rPr>
          <w:rFonts w:eastAsia="Calibri" w:cstheme="minorHAnsi"/>
        </w:rPr>
      </w:pPr>
    </w:p>
    <w:p w14:paraId="2615B780" w14:textId="77777777" w:rsidR="00545869" w:rsidRPr="007A6FDD" w:rsidRDefault="00545869" w:rsidP="00545869">
      <w:pPr>
        <w:suppressAutoHyphens/>
        <w:spacing w:after="0"/>
        <w:jc w:val="both"/>
        <w:rPr>
          <w:rFonts w:eastAsia="Calibri" w:cstheme="minorHAnsi"/>
          <w:lang w:eastAsia="sl-SI"/>
        </w:rPr>
      </w:pPr>
      <w:r w:rsidRPr="007A6FDD">
        <w:rPr>
          <w:rFonts w:eastAsia="Calibri" w:cstheme="minorHAnsi"/>
          <w:lang w:eastAsia="sl-SI"/>
        </w:rPr>
        <w:t>Naročnik bo oddal javno naročilo pogodbenim strankam, ki bodo ponudile najnižje cene za posamezno vrsto blaga</w:t>
      </w:r>
      <w:r>
        <w:rPr>
          <w:rFonts w:eastAsia="Calibri" w:cstheme="minorHAnsi"/>
          <w:lang w:eastAsia="sl-SI"/>
        </w:rPr>
        <w:t>.</w:t>
      </w:r>
    </w:p>
    <w:p w14:paraId="2A2D6EA9" w14:textId="77777777" w:rsidR="00545869" w:rsidRPr="007A6FDD" w:rsidRDefault="00545869" w:rsidP="00545869">
      <w:pPr>
        <w:suppressAutoHyphens/>
        <w:spacing w:before="225" w:after="225"/>
        <w:jc w:val="both"/>
        <w:rPr>
          <w:rFonts w:eastAsia="Calibri" w:cstheme="minorHAnsi"/>
        </w:rPr>
      </w:pPr>
      <w:r w:rsidRPr="007A6FDD">
        <w:rPr>
          <w:rFonts w:eastAsia="Calibri" w:cstheme="minorHAnsi"/>
        </w:rPr>
        <w:t>V primeru prihoda cenejšega zamenljivega zdravila z enako učinkovino, enake jakosti in v enaki farmacevtski obliki na trg, si naročnik pridržuje pravico, da v kolikor dobavitelj tega zdravila naročniku na podlagi poziva oziroma povpraševanja ne more ponuditi, da lahko naročnik le tega brez kakršnekoli odškodninske odgovornosti do dobavitelja kupi pri drugem ponudniku</w:t>
      </w:r>
    </w:p>
    <w:p w14:paraId="2BFB15F9" w14:textId="77777777" w:rsidR="00545869" w:rsidRDefault="00545869" w:rsidP="00545869">
      <w:pPr>
        <w:suppressAutoHyphens/>
        <w:spacing w:after="0" w:line="300" w:lineRule="exact"/>
        <w:jc w:val="both"/>
        <w:rPr>
          <w:rFonts w:eastAsia="Calibri" w:cstheme="minorHAnsi"/>
          <w:bCs/>
        </w:rPr>
      </w:pPr>
      <w:r w:rsidRPr="007A6FDD">
        <w:rPr>
          <w:rFonts w:eastAsia="Calibri" w:cstheme="minorHAnsi"/>
          <w:bCs/>
        </w:rPr>
        <w:t>Naročnik bo v primeru, da bo dobil dve enaki najugodnejši dopustni ponudbi, za izbor dobavitelja opravil žrebanje. Ponudniki, ki so ponudili enako najugodnejšo ponudbo bodo na žrebanje vabljeni.</w:t>
      </w:r>
    </w:p>
    <w:p w14:paraId="3C9DC838" w14:textId="77777777" w:rsidR="00E74BDF" w:rsidRDefault="00E74BDF" w:rsidP="00545869">
      <w:pPr>
        <w:suppressAutoHyphens/>
        <w:spacing w:after="0" w:line="300" w:lineRule="exact"/>
        <w:jc w:val="both"/>
        <w:rPr>
          <w:rFonts w:eastAsia="Calibri" w:cstheme="minorHAnsi"/>
          <w:bCs/>
        </w:rPr>
      </w:pPr>
    </w:p>
    <w:p w14:paraId="62E30944" w14:textId="77777777" w:rsidR="00E74BDF" w:rsidRPr="007A6FDD" w:rsidRDefault="00E74BDF" w:rsidP="00545869">
      <w:pPr>
        <w:suppressAutoHyphens/>
        <w:spacing w:after="0" w:line="300" w:lineRule="exact"/>
        <w:jc w:val="both"/>
        <w:rPr>
          <w:rFonts w:eastAsia="Calibri" w:cstheme="minorHAnsi"/>
          <w:bCs/>
        </w:rPr>
      </w:pPr>
    </w:p>
    <w:p w14:paraId="5A86BD5C" w14:textId="77777777" w:rsidR="00545869" w:rsidRPr="007A6FDD" w:rsidRDefault="00545869" w:rsidP="00545869">
      <w:pPr>
        <w:suppressAutoHyphens/>
        <w:spacing w:after="0"/>
        <w:contextualSpacing/>
        <w:jc w:val="both"/>
        <w:rPr>
          <w:rFonts w:eastAsia="Calibri" w:cstheme="minorHAnsi"/>
          <w:b/>
        </w:rPr>
      </w:pPr>
      <w:r w:rsidRPr="007A6FDD">
        <w:rPr>
          <w:rFonts w:eastAsia="Calibri" w:cstheme="minorHAnsi"/>
          <w:b/>
        </w:rPr>
        <w:lastRenderedPageBreak/>
        <w:t xml:space="preserve">2.15. Neobičajno nizka cena </w:t>
      </w:r>
    </w:p>
    <w:p w14:paraId="7E1B4C55" w14:textId="77777777" w:rsidR="00545869" w:rsidRPr="007A6FDD" w:rsidRDefault="00545869" w:rsidP="00545869">
      <w:pPr>
        <w:suppressAutoHyphens/>
        <w:spacing w:after="0"/>
        <w:contextualSpacing/>
        <w:jc w:val="both"/>
        <w:rPr>
          <w:rFonts w:eastAsia="Calibri" w:cstheme="minorHAnsi"/>
        </w:rPr>
      </w:pPr>
      <w:r w:rsidRPr="007A6FDD">
        <w:rPr>
          <w:rFonts w:eastAsia="Calibri" w:cstheme="minorHAnsi"/>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784C57E1" w14:textId="77777777" w:rsidR="00545869" w:rsidRPr="007A6FDD" w:rsidRDefault="00545869" w:rsidP="00545869">
      <w:pPr>
        <w:suppressAutoHyphens/>
        <w:spacing w:after="0"/>
        <w:contextualSpacing/>
        <w:jc w:val="both"/>
        <w:rPr>
          <w:rFonts w:eastAsia="Calibri" w:cstheme="minorHAnsi"/>
        </w:rPr>
      </w:pPr>
      <w:r w:rsidRPr="007A6FDD">
        <w:rPr>
          <w:rFonts w:eastAsia="Calibri" w:cstheme="minorHAnsi"/>
        </w:rPr>
        <w:t xml:space="preserve">Naročnik bo preveril, ali je ponudba neobičajno nizka tudi, če je vrednost ponudbe za več kot 50 odstotkov nižja od povprečne vrednosti pravočasnih ponudb in za več kot dvajset (20) odstotkov nižja od naslednje uvrščene ponudbe, vendar le, če je prejel vsaj štiri (4) pravočasne ponudbe. </w:t>
      </w:r>
    </w:p>
    <w:p w14:paraId="23D44E72" w14:textId="77777777" w:rsidR="00545869" w:rsidRPr="007A6FDD" w:rsidRDefault="00545869" w:rsidP="00545869">
      <w:pPr>
        <w:suppressAutoHyphens/>
        <w:spacing w:after="0"/>
        <w:contextualSpacing/>
        <w:jc w:val="both"/>
        <w:rPr>
          <w:rFonts w:eastAsia="Calibri" w:cstheme="minorHAnsi"/>
        </w:rPr>
      </w:pPr>
      <w:r w:rsidRPr="007A6FDD">
        <w:rPr>
          <w:rFonts w:eastAsia="Calibri" w:cstheme="minorHAnsi"/>
        </w:rPr>
        <w:t xml:space="preserve">Kadar naročnik v postopku javnega naročanja preveri dopustnost vseh ponudb, v skladu s prejšnjim stavkom preveri, ali je ponudba neobičajno nizka glede na dopustne ponudbe. </w:t>
      </w:r>
    </w:p>
    <w:p w14:paraId="22D2410F" w14:textId="77777777" w:rsidR="00545869" w:rsidRPr="007A6FDD" w:rsidRDefault="00545869" w:rsidP="00545869">
      <w:pPr>
        <w:suppressAutoHyphens/>
        <w:spacing w:after="0"/>
        <w:contextualSpacing/>
        <w:jc w:val="both"/>
        <w:rPr>
          <w:rFonts w:eastAsia="Calibri" w:cstheme="minorHAnsi"/>
        </w:rPr>
      </w:pPr>
    </w:p>
    <w:p w14:paraId="7716A786" w14:textId="77777777" w:rsidR="00545869" w:rsidRPr="007A6FDD" w:rsidRDefault="00545869" w:rsidP="00545869">
      <w:pPr>
        <w:suppressAutoHyphens/>
        <w:spacing w:after="0"/>
        <w:contextualSpacing/>
        <w:jc w:val="both"/>
        <w:rPr>
          <w:rFonts w:eastAsia="Calibri" w:cstheme="minorHAnsi"/>
        </w:rPr>
      </w:pPr>
      <w:r w:rsidRPr="007A6FDD">
        <w:rPr>
          <w:rFonts w:eastAsia="Calibri" w:cstheme="minorHAnsi"/>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14:paraId="3B25C008" w14:textId="77777777" w:rsidR="00545869" w:rsidRPr="007A6FDD" w:rsidRDefault="00545869" w:rsidP="00545869">
      <w:pPr>
        <w:suppressAutoHyphens/>
        <w:spacing w:after="0"/>
        <w:contextualSpacing/>
        <w:jc w:val="both"/>
        <w:rPr>
          <w:rFonts w:eastAsia="Calibri" w:cstheme="minorHAnsi"/>
        </w:rPr>
      </w:pPr>
      <w:r w:rsidRPr="007A6FDD">
        <w:rPr>
          <w:rFonts w:eastAsia="Calibri" w:cstheme="minorHAnsi"/>
        </w:rPr>
        <w:t xml:space="preserve">Če bo naročnik ugotovil, da je ponudba neobičajno nizka, ker ni skladna z veljavnimi obveznostmi iz drugega odstavka 3. člena ZJN-3, jo bo naročnik zavrnil. </w:t>
      </w:r>
    </w:p>
    <w:p w14:paraId="3244D297"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  </w:t>
      </w:r>
    </w:p>
    <w:p w14:paraId="154FC2F9" w14:textId="77777777" w:rsidR="00545869" w:rsidRPr="007A6FDD" w:rsidRDefault="00545869" w:rsidP="00065587">
      <w:pPr>
        <w:suppressAutoHyphens/>
        <w:spacing w:after="0" w:line="240" w:lineRule="auto"/>
        <w:jc w:val="both"/>
        <w:rPr>
          <w:rFonts w:eastAsia="Calibri" w:cstheme="minorHAnsi"/>
          <w:b/>
        </w:rPr>
      </w:pPr>
      <w:r w:rsidRPr="007A6FDD">
        <w:rPr>
          <w:rFonts w:eastAsia="Calibri" w:cstheme="minorHAnsi"/>
          <w:b/>
        </w:rPr>
        <w:t xml:space="preserve">2.16.  Veljavnost ponudbe </w:t>
      </w:r>
    </w:p>
    <w:p w14:paraId="2FF79550" w14:textId="77777777" w:rsidR="00545869" w:rsidRPr="007A6FDD" w:rsidRDefault="00545869" w:rsidP="00065587">
      <w:pPr>
        <w:suppressAutoHyphens/>
        <w:spacing w:after="0" w:line="240" w:lineRule="auto"/>
        <w:contextualSpacing/>
        <w:jc w:val="both"/>
        <w:rPr>
          <w:rFonts w:eastAsia="Calibri" w:cstheme="minorHAnsi"/>
        </w:rPr>
      </w:pPr>
      <w:r w:rsidRPr="007A6FDD">
        <w:rPr>
          <w:rFonts w:eastAsia="Calibri" w:cstheme="minorHAnsi"/>
        </w:rPr>
        <w:t xml:space="preserve"> </w:t>
      </w:r>
    </w:p>
    <w:p w14:paraId="4827E325" w14:textId="6AA13BA6" w:rsidR="00545869" w:rsidRPr="007A6FDD" w:rsidRDefault="00545869" w:rsidP="00065587">
      <w:pPr>
        <w:suppressAutoHyphens/>
        <w:spacing w:after="0" w:line="240" w:lineRule="auto"/>
        <w:jc w:val="both"/>
        <w:rPr>
          <w:rFonts w:eastAsia="Calibri" w:cstheme="minorHAnsi"/>
          <w:b/>
        </w:rPr>
      </w:pPr>
      <w:r w:rsidRPr="007A6FDD">
        <w:rPr>
          <w:rFonts w:eastAsia="Calibri" w:cstheme="minorHAnsi"/>
        </w:rPr>
        <w:t xml:space="preserve">Ponudba mora veljati </w:t>
      </w:r>
      <w:r w:rsidR="00E74BDF">
        <w:rPr>
          <w:rFonts w:eastAsia="Calibri" w:cstheme="minorHAnsi"/>
        </w:rPr>
        <w:t xml:space="preserve">še </w:t>
      </w:r>
      <w:r w:rsidRPr="007A6FDD">
        <w:rPr>
          <w:rFonts w:eastAsia="Calibri" w:cstheme="minorHAnsi"/>
        </w:rPr>
        <w:t xml:space="preserve">vsaj </w:t>
      </w:r>
      <w:r w:rsidR="00E74BDF" w:rsidRPr="00E74BDF">
        <w:rPr>
          <w:rFonts w:eastAsia="Calibri" w:cstheme="minorHAnsi"/>
        </w:rPr>
        <w:t>šest (6) mesecev od datum</w:t>
      </w:r>
      <w:r w:rsidR="00E74BDF">
        <w:rPr>
          <w:rFonts w:eastAsia="Calibri" w:cstheme="minorHAnsi"/>
        </w:rPr>
        <w:t>a</w:t>
      </w:r>
      <w:r w:rsidR="00E74BDF" w:rsidRPr="00E74BDF">
        <w:rPr>
          <w:rFonts w:eastAsia="Calibri" w:cstheme="minorHAnsi"/>
        </w:rPr>
        <w:t xml:space="preserve"> za oddajo ponudbe.</w:t>
      </w:r>
      <w:r w:rsidR="00E74BDF">
        <w:rPr>
          <w:rFonts w:eastAsia="Calibri" w:cstheme="minorHAnsi"/>
          <w:b/>
          <w:bCs/>
        </w:rPr>
        <w:t xml:space="preserve"> </w:t>
      </w:r>
    </w:p>
    <w:p w14:paraId="3D41EE6A"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  </w:t>
      </w:r>
    </w:p>
    <w:p w14:paraId="25642888" w14:textId="77777777" w:rsidR="00545869" w:rsidRPr="007A6FDD" w:rsidRDefault="00545869" w:rsidP="00545869">
      <w:pPr>
        <w:suppressAutoHyphens/>
        <w:spacing w:after="0"/>
        <w:jc w:val="both"/>
        <w:rPr>
          <w:rFonts w:eastAsia="Calibri" w:cstheme="minorHAnsi"/>
        </w:rPr>
      </w:pPr>
      <w:r w:rsidRPr="007A6FDD">
        <w:rPr>
          <w:rFonts w:eastAsia="Calibri" w:cstheme="minorHAnsi"/>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0E73C2F3" w14:textId="77777777" w:rsidR="00545869" w:rsidRPr="007A6FDD" w:rsidRDefault="00545869" w:rsidP="00545869">
      <w:pPr>
        <w:suppressAutoHyphens/>
        <w:spacing w:after="0"/>
        <w:jc w:val="both"/>
        <w:rPr>
          <w:rFonts w:eastAsia="Calibri" w:cstheme="minorHAnsi"/>
        </w:rPr>
      </w:pPr>
    </w:p>
    <w:p w14:paraId="0A0A9A14" w14:textId="77777777" w:rsidR="00545869" w:rsidRPr="007A6FDD" w:rsidRDefault="00545869" w:rsidP="00545869">
      <w:pPr>
        <w:suppressAutoHyphens/>
        <w:spacing w:after="0"/>
        <w:jc w:val="both"/>
        <w:rPr>
          <w:rFonts w:eastAsia="Calibri" w:cstheme="minorHAnsi"/>
          <w:b/>
        </w:rPr>
      </w:pPr>
      <w:r w:rsidRPr="007A6FDD">
        <w:rPr>
          <w:rFonts w:eastAsia="Calibri" w:cstheme="minorHAnsi"/>
          <w:b/>
        </w:rPr>
        <w:t xml:space="preserve">2.17  Variantne ponudbe </w:t>
      </w:r>
    </w:p>
    <w:p w14:paraId="53C5B4C6"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Variantne ponudbe niso dovoljene.  </w:t>
      </w:r>
    </w:p>
    <w:p w14:paraId="62B50305" w14:textId="77777777" w:rsidR="00545869" w:rsidRPr="007A6FDD" w:rsidRDefault="00545869" w:rsidP="00545869">
      <w:pPr>
        <w:suppressAutoHyphens/>
        <w:spacing w:after="0"/>
        <w:jc w:val="both"/>
        <w:rPr>
          <w:rFonts w:eastAsia="Calibri" w:cstheme="minorHAnsi"/>
          <w:b/>
        </w:rPr>
      </w:pPr>
    </w:p>
    <w:p w14:paraId="5541B0A8" w14:textId="77777777" w:rsidR="00545869" w:rsidRPr="007A6FDD" w:rsidRDefault="00545869" w:rsidP="00545869">
      <w:pPr>
        <w:suppressAutoHyphens/>
        <w:spacing w:after="0"/>
        <w:jc w:val="both"/>
        <w:rPr>
          <w:rFonts w:eastAsia="Calibri" w:cstheme="minorHAnsi"/>
          <w:b/>
          <w:bCs/>
        </w:rPr>
      </w:pPr>
      <w:r w:rsidRPr="007A6FDD">
        <w:rPr>
          <w:rFonts w:eastAsia="Calibri" w:cstheme="minorHAnsi"/>
          <w:b/>
          <w:bCs/>
        </w:rPr>
        <w:t xml:space="preserve">2.18. Finančna zavarovanja </w:t>
      </w:r>
    </w:p>
    <w:p w14:paraId="5422EEB4" w14:textId="77777777" w:rsidR="00545869" w:rsidRPr="007A6FDD" w:rsidRDefault="00545869" w:rsidP="00545869">
      <w:pPr>
        <w:suppressAutoHyphens/>
        <w:spacing w:after="0"/>
        <w:jc w:val="both"/>
        <w:rPr>
          <w:rFonts w:eastAsia="Calibri" w:cstheme="minorHAnsi"/>
          <w:color w:val="FF0000"/>
        </w:rPr>
      </w:pPr>
      <w:r w:rsidRPr="007A6FDD">
        <w:rPr>
          <w:rFonts w:eastAsia="Calibri" w:cstheme="minorHAnsi"/>
        </w:rPr>
        <w:t xml:space="preserve">Izbrani ponudnik bo moral ob podpisu pogodbe naročniku predložiti menično izjavo in lastno podpisano menico za dobro izvedbo pogodbenih obveznosti v višini 5% skupne pogodbene vrednosti z DDV, z veljavnostjo še najmanj 1 teden po poteku veljavnosti pogodbe. </w:t>
      </w:r>
    </w:p>
    <w:p w14:paraId="5B2C48C7" w14:textId="77777777" w:rsidR="00545869" w:rsidRPr="007A6FDD" w:rsidRDefault="00545869" w:rsidP="00545869">
      <w:pPr>
        <w:suppressAutoHyphens/>
        <w:spacing w:before="225" w:after="225"/>
        <w:jc w:val="both"/>
        <w:rPr>
          <w:rFonts w:eastAsia="Calibri" w:cstheme="minorHAnsi"/>
          <w:color w:val="000000"/>
        </w:rPr>
      </w:pPr>
      <w:r w:rsidRPr="007A6FDD">
        <w:rPr>
          <w:rFonts w:eastAsia="Calibri" w:cstheme="minorHAnsi"/>
          <w:color w:val="000000"/>
        </w:rPr>
        <w:t>V primeru, da bo skupna pogodbena vrednost pri posameznem izbranem ponudniku nižja od 5.000 EUR brez DDV, izbranemu ponudniku menice ne bo potrebno prilagati.</w:t>
      </w:r>
    </w:p>
    <w:p w14:paraId="4CF0EEE2" w14:textId="77777777" w:rsidR="00545869" w:rsidRPr="007A6FDD" w:rsidRDefault="00545869" w:rsidP="00545869">
      <w:pPr>
        <w:suppressAutoHyphens/>
        <w:autoSpaceDE w:val="0"/>
        <w:autoSpaceDN w:val="0"/>
        <w:adjustRightInd w:val="0"/>
        <w:spacing w:after="0"/>
        <w:jc w:val="both"/>
        <w:rPr>
          <w:rFonts w:eastAsia="Calibri" w:cstheme="minorHAnsi"/>
        </w:rPr>
      </w:pPr>
      <w:r w:rsidRPr="007A6FDD">
        <w:rPr>
          <w:rFonts w:eastAsia="Calibri" w:cstheme="minorHAnsi"/>
        </w:rPr>
        <w:t xml:space="preserve">Naročnik bo unovčil finančno zavarovanje za dobro izvedbo pogodbenih obveznosti v primeru: </w:t>
      </w:r>
    </w:p>
    <w:p w14:paraId="52091FDA" w14:textId="77777777" w:rsidR="00545869" w:rsidRPr="007A6FDD" w:rsidRDefault="00545869" w:rsidP="00545869">
      <w:pPr>
        <w:suppressAutoHyphens/>
        <w:autoSpaceDE w:val="0"/>
        <w:autoSpaceDN w:val="0"/>
        <w:adjustRightInd w:val="0"/>
        <w:spacing w:before="100" w:beforeAutospacing="1" w:after="0"/>
        <w:ind w:left="708"/>
        <w:contextualSpacing/>
        <w:jc w:val="both"/>
        <w:rPr>
          <w:rFonts w:eastAsia="Calibri" w:cstheme="minorHAnsi"/>
          <w:color w:val="000000"/>
        </w:rPr>
      </w:pPr>
      <w:r w:rsidRPr="007A6FDD">
        <w:rPr>
          <w:rFonts w:eastAsia="Calibri" w:cstheme="minorHAnsi"/>
          <w:color w:val="000000"/>
        </w:rPr>
        <w:t>- če dobavitelj ne bo dobavljal blaga  v skladu z zahtevami dokumentacije v zvezi z oddajo javnega naročila;</w:t>
      </w:r>
    </w:p>
    <w:p w14:paraId="4317E089" w14:textId="77777777" w:rsidR="00545869" w:rsidRPr="007A6FDD" w:rsidRDefault="00545869" w:rsidP="00545869">
      <w:pPr>
        <w:suppressAutoHyphens/>
        <w:autoSpaceDE w:val="0"/>
        <w:autoSpaceDN w:val="0"/>
        <w:adjustRightInd w:val="0"/>
        <w:spacing w:after="0"/>
        <w:ind w:left="708"/>
        <w:jc w:val="both"/>
        <w:rPr>
          <w:rFonts w:eastAsia="Calibri" w:cstheme="minorHAnsi"/>
          <w:color w:val="000000"/>
        </w:rPr>
      </w:pPr>
      <w:r w:rsidRPr="007A6FDD">
        <w:rPr>
          <w:rFonts w:eastAsia="Calibri" w:cstheme="minorHAnsi"/>
          <w:color w:val="000000"/>
        </w:rPr>
        <w:t>- če bo dobavitelj kršil določila pogodbe in določbe veljavne zakonodaje v zvezi z varovanjem poslovnih skrivnosti in zaupnosti podatkov.</w:t>
      </w:r>
    </w:p>
    <w:p w14:paraId="060DC8A8" w14:textId="77777777" w:rsidR="00545869" w:rsidRDefault="00545869" w:rsidP="00545869">
      <w:pPr>
        <w:suppressAutoHyphens/>
        <w:autoSpaceDE w:val="0"/>
        <w:autoSpaceDN w:val="0"/>
        <w:adjustRightInd w:val="0"/>
        <w:jc w:val="both"/>
        <w:rPr>
          <w:rFonts w:eastAsia="Calibri" w:cstheme="minorHAnsi"/>
          <w:b/>
        </w:rPr>
      </w:pPr>
      <w:r w:rsidRPr="007A6FDD">
        <w:rPr>
          <w:rFonts w:eastAsia="Calibri" w:cstheme="minorHAnsi"/>
        </w:rPr>
        <w:br/>
      </w:r>
    </w:p>
    <w:p w14:paraId="59D78330" w14:textId="77777777" w:rsidR="00545869" w:rsidRDefault="00545869" w:rsidP="00545869">
      <w:pPr>
        <w:suppressAutoHyphens/>
        <w:autoSpaceDE w:val="0"/>
        <w:autoSpaceDN w:val="0"/>
        <w:adjustRightInd w:val="0"/>
        <w:jc w:val="both"/>
        <w:rPr>
          <w:rFonts w:eastAsia="Calibri" w:cstheme="minorHAnsi"/>
          <w:b/>
        </w:rPr>
      </w:pPr>
    </w:p>
    <w:p w14:paraId="3BD09E15" w14:textId="77777777" w:rsidR="00545869" w:rsidRPr="007A6FDD" w:rsidRDefault="00545869" w:rsidP="00545869">
      <w:pPr>
        <w:suppressAutoHyphens/>
        <w:autoSpaceDE w:val="0"/>
        <w:autoSpaceDN w:val="0"/>
        <w:adjustRightInd w:val="0"/>
        <w:jc w:val="both"/>
        <w:rPr>
          <w:rFonts w:eastAsia="Calibri" w:cstheme="minorHAnsi"/>
          <w:b/>
        </w:rPr>
      </w:pPr>
      <w:r w:rsidRPr="007A6FDD">
        <w:rPr>
          <w:rFonts w:eastAsia="Calibri" w:cstheme="minorHAnsi"/>
          <w:b/>
        </w:rPr>
        <w:lastRenderedPageBreak/>
        <w:t xml:space="preserve">3. Odpiranje ponudb </w:t>
      </w:r>
    </w:p>
    <w:p w14:paraId="4D4D56B5" w14:textId="209CDC9F" w:rsidR="00545869" w:rsidRPr="007A6FDD" w:rsidRDefault="00545869" w:rsidP="00545869">
      <w:pPr>
        <w:suppressAutoHyphens/>
        <w:spacing w:after="0"/>
        <w:jc w:val="both"/>
        <w:rPr>
          <w:rFonts w:eastAsia="Calibri" w:cstheme="minorHAnsi"/>
        </w:rPr>
      </w:pPr>
      <w:r w:rsidRPr="007A6FDD">
        <w:rPr>
          <w:rFonts w:eastAsia="Calibri" w:cstheme="minorHAnsi"/>
        </w:rPr>
        <w:t xml:space="preserve">Odpiranje ponudb bo potekalo avtomatično v informacijskem sistemu e-JN dne </w:t>
      </w:r>
      <w:r w:rsidR="00E74BDF" w:rsidRPr="00E74BDF">
        <w:rPr>
          <w:rFonts w:eastAsia="Calibri" w:cstheme="minorHAnsi"/>
          <w:b/>
          <w:highlight w:val="yellow"/>
        </w:rPr>
        <w:t>18.12.2025</w:t>
      </w:r>
      <w:r w:rsidRPr="007A6FDD">
        <w:rPr>
          <w:rFonts w:eastAsia="Calibri" w:cstheme="minorHAnsi"/>
        </w:rPr>
        <w:t xml:space="preserve"> in se bo začelo ob </w:t>
      </w:r>
      <w:r w:rsidRPr="007A6FDD">
        <w:rPr>
          <w:rFonts w:eastAsia="Calibri" w:cstheme="minorHAnsi"/>
          <w:b/>
        </w:rPr>
        <w:t>1</w:t>
      </w:r>
      <w:r w:rsidR="00065587">
        <w:rPr>
          <w:rFonts w:eastAsia="Calibri" w:cstheme="minorHAnsi"/>
          <w:b/>
        </w:rPr>
        <w:t>3</w:t>
      </w:r>
      <w:r w:rsidRPr="007A6FDD">
        <w:rPr>
          <w:rFonts w:eastAsia="Calibri" w:cstheme="minorHAnsi"/>
          <w:b/>
        </w:rPr>
        <w:t xml:space="preserve">.00 uri </w:t>
      </w:r>
      <w:r w:rsidRPr="007A6FDD">
        <w:rPr>
          <w:rFonts w:eastAsia="Calibri" w:cstheme="minorHAnsi"/>
        </w:rPr>
        <w:t xml:space="preserve">na spletnem naslovu </w:t>
      </w:r>
      <w:hyperlink r:id="rId24" w:history="1">
        <w:r w:rsidRPr="007A6FDD">
          <w:rPr>
            <w:rFonts w:eastAsia="Calibri" w:cstheme="minorHAnsi"/>
            <w:color w:val="0000FF"/>
            <w:u w:val="single"/>
          </w:rPr>
          <w:t>https://ejn.gov.si/eJN2</w:t>
        </w:r>
      </w:hyperlink>
      <w:r w:rsidRPr="007A6FDD">
        <w:rPr>
          <w:rFonts w:eastAsia="Calibri" w:cstheme="minorHAnsi"/>
        </w:rPr>
        <w:t xml:space="preserve">. </w:t>
      </w:r>
    </w:p>
    <w:p w14:paraId="2B0437BF" w14:textId="77777777" w:rsidR="00545869" w:rsidRPr="007A6FDD" w:rsidRDefault="00545869" w:rsidP="00545869">
      <w:pPr>
        <w:suppressAutoHyphens/>
        <w:spacing w:after="0"/>
        <w:jc w:val="both"/>
        <w:rPr>
          <w:rFonts w:eastAsia="Calibri" w:cstheme="minorHAnsi"/>
        </w:rPr>
      </w:pPr>
    </w:p>
    <w:p w14:paraId="5BDB53A1" w14:textId="77777777" w:rsidR="00545869" w:rsidRPr="007A6FDD" w:rsidRDefault="00545869" w:rsidP="00545869">
      <w:pPr>
        <w:suppressAutoHyphens/>
        <w:spacing w:after="0"/>
        <w:contextualSpacing/>
        <w:jc w:val="both"/>
        <w:rPr>
          <w:rFonts w:eastAsia="Calibri" w:cstheme="minorHAnsi"/>
        </w:rPr>
      </w:pPr>
      <w:r w:rsidRPr="007A6FDD">
        <w:rPr>
          <w:rFonts w:eastAsia="Calibri" w:cstheme="minorHAnsi"/>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08243F01" w14:textId="77777777" w:rsidR="00545869" w:rsidRPr="007A6FDD" w:rsidRDefault="00545869" w:rsidP="00545869">
      <w:pPr>
        <w:suppressAutoHyphens/>
        <w:spacing w:after="0"/>
        <w:contextualSpacing/>
        <w:jc w:val="both"/>
        <w:rPr>
          <w:rFonts w:eastAsia="Calibri" w:cstheme="minorHAnsi"/>
        </w:rPr>
      </w:pPr>
    </w:p>
    <w:p w14:paraId="7191B1F9" w14:textId="77777777" w:rsidR="00545869" w:rsidRPr="007A6FDD" w:rsidRDefault="00545869" w:rsidP="00545869">
      <w:pPr>
        <w:suppressAutoHyphens/>
        <w:spacing w:after="0"/>
        <w:contextualSpacing/>
        <w:jc w:val="both"/>
        <w:rPr>
          <w:rFonts w:eastAsia="Calibri" w:cstheme="minorHAnsi"/>
        </w:rPr>
      </w:pPr>
      <w:r w:rsidRPr="007A6FDD">
        <w:rPr>
          <w:rFonts w:eastAsia="Calibri" w:cstheme="minorHAnsi"/>
        </w:rPr>
        <w:t xml:space="preserve">Ponudniki, ki so oddali ponudbe, imajo te podatke v informacijskem sistemu e-JN. </w:t>
      </w:r>
    </w:p>
    <w:p w14:paraId="7D658887" w14:textId="77777777" w:rsidR="00545869" w:rsidRPr="007A6FDD" w:rsidRDefault="00545869" w:rsidP="00545869">
      <w:pPr>
        <w:suppressAutoHyphens/>
        <w:spacing w:after="0"/>
        <w:contextualSpacing/>
        <w:jc w:val="both"/>
        <w:rPr>
          <w:rFonts w:eastAsia="Calibri" w:cstheme="minorHAnsi"/>
          <w:b/>
          <w:color w:val="272727"/>
        </w:rPr>
      </w:pPr>
    </w:p>
    <w:p w14:paraId="3B33929D" w14:textId="77777777" w:rsidR="00545869" w:rsidRPr="007A6FDD" w:rsidRDefault="00545869" w:rsidP="00545869">
      <w:pPr>
        <w:suppressAutoHyphens/>
        <w:spacing w:after="0"/>
        <w:jc w:val="both"/>
        <w:rPr>
          <w:rFonts w:eastAsia="Calibri" w:cstheme="minorHAnsi"/>
          <w:b/>
        </w:rPr>
      </w:pPr>
      <w:r w:rsidRPr="007A6FDD">
        <w:rPr>
          <w:rFonts w:eastAsia="Calibri" w:cstheme="minorHAnsi"/>
          <w:b/>
        </w:rPr>
        <w:t>4.   SKLENITEV POGODBE</w:t>
      </w:r>
    </w:p>
    <w:p w14:paraId="448C5658" w14:textId="77777777" w:rsidR="00545869" w:rsidRPr="007A6FDD" w:rsidRDefault="00545869" w:rsidP="00545869">
      <w:pPr>
        <w:suppressAutoHyphens/>
        <w:spacing w:before="225" w:after="225"/>
        <w:jc w:val="both"/>
        <w:rPr>
          <w:rFonts w:eastAsia="Calibri" w:cstheme="minorHAnsi"/>
        </w:rPr>
      </w:pPr>
      <w:r w:rsidRPr="007A6FDD">
        <w:rPr>
          <w:rFonts w:eastAsia="Calibri" w:cstheme="minorHAnsi"/>
          <w:color w:val="000000"/>
        </w:rPr>
        <w:t>Naročnik bo z najugodnejšimi ponudniki, za katere bo ugotovil, da izpolnjujejo vse zahteve in pogoje iz te razpisne dokumentacije, sklenil pogodbo v skladu z določbami vzorca pogodbe iz te razpisne dokumentacije. </w:t>
      </w:r>
    </w:p>
    <w:p w14:paraId="56D9487B" w14:textId="77777777" w:rsidR="00545869" w:rsidRPr="007A6FDD" w:rsidRDefault="00545869" w:rsidP="00545869">
      <w:pPr>
        <w:suppressAutoHyphens/>
        <w:jc w:val="both"/>
        <w:rPr>
          <w:rFonts w:eastAsia="Calibri" w:cstheme="minorHAnsi"/>
        </w:rPr>
      </w:pPr>
      <w:r w:rsidRPr="007A6FDD">
        <w:rPr>
          <w:rFonts w:eastAsia="Calibri" w:cstheme="minorHAnsi"/>
        </w:rPr>
        <w:t xml:space="preserve">Naročnik bo sklenil pogodbo z enim ponudnikom za posamezno vrsto blaga za obdobje </w:t>
      </w:r>
      <w:r>
        <w:rPr>
          <w:rFonts w:eastAsia="Calibri" w:cstheme="minorHAnsi"/>
        </w:rPr>
        <w:t>treh</w:t>
      </w:r>
      <w:r w:rsidRPr="007A6FDD">
        <w:rPr>
          <w:rFonts w:eastAsia="Calibri" w:cstheme="minorHAnsi"/>
        </w:rPr>
        <w:t xml:space="preserve"> (</w:t>
      </w:r>
      <w:r>
        <w:rPr>
          <w:rFonts w:eastAsia="Calibri" w:cstheme="minorHAnsi"/>
        </w:rPr>
        <w:t>3</w:t>
      </w:r>
      <w:r w:rsidRPr="007A6FDD">
        <w:rPr>
          <w:rFonts w:eastAsia="Calibri" w:cstheme="minorHAnsi"/>
        </w:rPr>
        <w:t xml:space="preserve">) let. </w:t>
      </w:r>
    </w:p>
    <w:p w14:paraId="68BE80B4" w14:textId="77777777" w:rsidR="00545869" w:rsidRPr="007A6FDD" w:rsidRDefault="00545869" w:rsidP="00545869">
      <w:pPr>
        <w:suppressAutoHyphens/>
        <w:jc w:val="both"/>
        <w:rPr>
          <w:rFonts w:eastAsia="Calibri" w:cstheme="minorHAnsi"/>
          <w:color w:val="000000"/>
        </w:rPr>
      </w:pPr>
      <w:r w:rsidRPr="007A6FDD">
        <w:rPr>
          <w:rFonts w:eastAsia="Times New Roman" w:cstheme="minorHAnsi"/>
          <w:color w:val="000000"/>
          <w:lang w:eastAsia="sl-SI"/>
        </w:rPr>
        <w:t>Vsi podpisniki pogodbe morajo pristopiti k podpisu v roku osmih (8) dni po prejemu pisnega poziva naročnika</w:t>
      </w:r>
      <w:r w:rsidRPr="007A6FDD">
        <w:rPr>
          <w:rFonts w:eastAsia="Calibri" w:cstheme="minorHAnsi"/>
          <w:color w:val="000000"/>
        </w:rPr>
        <w:t xml:space="preserve">. </w:t>
      </w:r>
    </w:p>
    <w:p w14:paraId="6F5C7A6A" w14:textId="77777777" w:rsidR="00545869" w:rsidRPr="007A6FDD" w:rsidRDefault="00545869" w:rsidP="00545869">
      <w:pPr>
        <w:suppressAutoHyphens/>
        <w:jc w:val="both"/>
        <w:rPr>
          <w:rFonts w:eastAsia="Calibri" w:cstheme="minorHAnsi"/>
          <w:color w:val="000000"/>
        </w:rPr>
      </w:pPr>
      <w:r w:rsidRPr="007A6FDD">
        <w:rPr>
          <w:rFonts w:eastAsia="Calibri" w:cstheme="minorHAnsi"/>
          <w:color w:val="000000"/>
        </w:rPr>
        <w:t>Če ponudnik ne pristopi k podpisu pogodbe v zahtevanem roku ali naročniku v roku desetih (10) dni po podpisu pogodbe ne predloži dokumenta zavarovanja za dobro izvedbo pogodbenih obveznosti, naročnik lahko šteje, da pogodba ni bila sklenjena, razen če naročnik izjavi, da je pogodba še vedno v veljavi in dopusti predložitev v kasnejšem roku.</w:t>
      </w:r>
    </w:p>
    <w:p w14:paraId="49D12C78" w14:textId="77777777" w:rsidR="00545869" w:rsidRPr="007A6FDD" w:rsidRDefault="00545869" w:rsidP="00545869">
      <w:pPr>
        <w:suppressLineNumbers/>
        <w:tabs>
          <w:tab w:val="center" w:pos="4536"/>
          <w:tab w:val="right" w:pos="9072"/>
        </w:tabs>
        <w:suppressAutoHyphens/>
        <w:spacing w:after="0"/>
        <w:jc w:val="both"/>
        <w:rPr>
          <w:rFonts w:eastAsia="Calibri" w:cstheme="minorHAnsi"/>
          <w:b/>
        </w:rPr>
      </w:pPr>
    </w:p>
    <w:p w14:paraId="78A3CA16" w14:textId="77777777" w:rsidR="00545869" w:rsidRPr="007A6FDD" w:rsidRDefault="00545869" w:rsidP="00545869">
      <w:pPr>
        <w:suppressLineNumbers/>
        <w:tabs>
          <w:tab w:val="center" w:pos="4536"/>
          <w:tab w:val="right" w:pos="9072"/>
        </w:tabs>
        <w:suppressAutoHyphens/>
        <w:spacing w:after="0"/>
        <w:jc w:val="both"/>
        <w:rPr>
          <w:rFonts w:eastAsia="Calibri" w:cstheme="minorHAnsi"/>
          <w:b/>
        </w:rPr>
      </w:pPr>
      <w:r w:rsidRPr="007A6FDD">
        <w:rPr>
          <w:rFonts w:eastAsia="Calibri" w:cstheme="minorHAnsi"/>
          <w:b/>
        </w:rPr>
        <w:t xml:space="preserve">5.  KONČNA DOLOČILA </w:t>
      </w:r>
    </w:p>
    <w:p w14:paraId="3E8CADAC"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Poleg določil iz teh navodil veljajo tudi določila iz pogodbe o nabavi in celotne dokumentacije v zvezi z oddajo javnega naročila. V dvomu se presojajo posamezna določila v skladu z zakonskimi členi ZJN-3 in Obligacijskega zakonika (Uradni list RS, št. 97/07).  </w:t>
      </w:r>
    </w:p>
    <w:p w14:paraId="35EF66BE" w14:textId="77777777" w:rsidR="00545869" w:rsidRPr="007A6FDD" w:rsidRDefault="00545869" w:rsidP="00545869">
      <w:pPr>
        <w:suppressAutoHyphens/>
        <w:spacing w:after="0"/>
        <w:jc w:val="both"/>
        <w:rPr>
          <w:rFonts w:eastAsia="Calibri" w:cstheme="minorHAnsi"/>
          <w:b/>
        </w:rPr>
      </w:pPr>
    </w:p>
    <w:p w14:paraId="3C4556E6" w14:textId="77777777" w:rsidR="00545869" w:rsidRPr="007A6FDD" w:rsidRDefault="00545869" w:rsidP="00545869">
      <w:pPr>
        <w:suppressAutoHyphens/>
        <w:spacing w:after="0"/>
        <w:jc w:val="both"/>
        <w:rPr>
          <w:rFonts w:eastAsia="Calibri" w:cstheme="minorHAnsi"/>
          <w:b/>
        </w:rPr>
      </w:pPr>
      <w:r>
        <w:rPr>
          <w:rFonts w:eastAsia="Calibri" w:cstheme="minorHAnsi"/>
          <w:b/>
        </w:rPr>
        <w:t>6</w:t>
      </w:r>
      <w:r w:rsidRPr="007A6FDD">
        <w:rPr>
          <w:rFonts w:eastAsia="Calibri" w:cstheme="minorHAnsi"/>
          <w:b/>
        </w:rPr>
        <w:t xml:space="preserve">.  PRAVNO VARSTVO </w:t>
      </w:r>
    </w:p>
    <w:p w14:paraId="4B238128" w14:textId="77777777" w:rsidR="00545869" w:rsidRPr="007A6FDD" w:rsidRDefault="00545869" w:rsidP="00545869">
      <w:pPr>
        <w:suppressAutoHyphens/>
        <w:spacing w:after="0"/>
        <w:jc w:val="both"/>
        <w:rPr>
          <w:rFonts w:eastAsia="Calibri" w:cstheme="minorHAnsi"/>
          <w:b/>
        </w:rPr>
      </w:pPr>
      <w:r w:rsidRPr="007A6FDD">
        <w:rPr>
          <w:rFonts w:eastAsia="Calibri" w:cstheme="minorHAnsi"/>
        </w:rPr>
        <w:t xml:space="preserve">Pravno varstvo ponudnikov v postopku javnega naročanja je zagotovljeno v skladu z določbami Zakona o  pravnem varstvu v postopkih javnega naročanja (Uradni list RS, št. 43/11, 60/11 - ZTP-D, 63/13, 90/14 - ZDU-1I, 60/17 in 72/19, v nadaljnjem besedilu: ZPVPJN), po postopku in na način kot ga določa zakon. </w:t>
      </w:r>
    </w:p>
    <w:p w14:paraId="2C1EBFF0" w14:textId="77777777" w:rsidR="00545869" w:rsidRPr="007A6FDD" w:rsidRDefault="00545869" w:rsidP="00545869">
      <w:pPr>
        <w:suppressAutoHyphens/>
        <w:spacing w:after="0"/>
        <w:jc w:val="both"/>
        <w:rPr>
          <w:rFonts w:eastAsia="Calibri" w:cstheme="minorHAnsi"/>
        </w:rPr>
      </w:pPr>
    </w:p>
    <w:p w14:paraId="32B61CF3" w14:textId="77777777" w:rsidR="00545869" w:rsidRPr="007A6FDD" w:rsidRDefault="00545869" w:rsidP="00545869">
      <w:pPr>
        <w:suppressAutoHyphens/>
        <w:spacing w:after="0"/>
        <w:jc w:val="both"/>
        <w:rPr>
          <w:rFonts w:eastAsia="Calibri" w:cstheme="minorHAnsi"/>
        </w:rPr>
      </w:pPr>
      <w:r w:rsidRPr="007A6FDD">
        <w:rPr>
          <w:rFonts w:eastAsia="Calibri" w:cstheme="minorHAnsi"/>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  ureja oddajo javnih naročil, ali ZPVPJN ne določa drugače. Zahtevo za pravno varstvo lahko vloži aktivno legitimirana oseba, kot jo določa 14. člen ZPVPJN.</w:t>
      </w:r>
    </w:p>
    <w:p w14:paraId="0F816A0D" w14:textId="77777777" w:rsidR="00545869" w:rsidRPr="007A6FDD" w:rsidRDefault="00545869" w:rsidP="00545869">
      <w:pPr>
        <w:suppressAutoHyphens/>
        <w:spacing w:after="0"/>
        <w:jc w:val="both"/>
        <w:rPr>
          <w:rFonts w:eastAsia="Calibri" w:cstheme="minorHAnsi"/>
        </w:rPr>
      </w:pPr>
    </w:p>
    <w:p w14:paraId="72CE2B0B"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Zahtevek za revizijo mora vsebovati: </w:t>
      </w:r>
    </w:p>
    <w:p w14:paraId="6A563948"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1. ime in naslov vlagatelja zahtevka (v nadaljnjem besedilu: vlagatelj) ter kontaktno osebo, </w:t>
      </w:r>
    </w:p>
    <w:p w14:paraId="08E07BC4"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2. ime naročnika, </w:t>
      </w:r>
    </w:p>
    <w:p w14:paraId="26F8C44E"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3. oznako javnega naročila, </w:t>
      </w:r>
    </w:p>
    <w:p w14:paraId="308F9D5C"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4. predmet javnega naročila, </w:t>
      </w:r>
    </w:p>
    <w:p w14:paraId="10948EAB"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5. očitane kršitve, </w:t>
      </w:r>
    </w:p>
    <w:p w14:paraId="2E31EB19"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6. dejstva in dokaze, s katerimi se kršitve dokazujejo, </w:t>
      </w:r>
    </w:p>
    <w:p w14:paraId="4C14E1AB" w14:textId="77777777" w:rsidR="00545869" w:rsidRPr="007A6FDD" w:rsidRDefault="00545869" w:rsidP="00545869">
      <w:pPr>
        <w:suppressAutoHyphens/>
        <w:spacing w:after="0"/>
        <w:jc w:val="both"/>
        <w:rPr>
          <w:rFonts w:eastAsia="Calibri" w:cstheme="minorHAnsi"/>
        </w:rPr>
      </w:pPr>
      <w:r w:rsidRPr="007A6FDD">
        <w:rPr>
          <w:rFonts w:eastAsia="Calibri" w:cstheme="minorHAnsi"/>
        </w:rPr>
        <w:t>7. pooblastilo za zastopanje v predrevizijskem in revizijskem postopku, če vlagatelj nastopa s pooblaščencem,</w:t>
      </w:r>
    </w:p>
    <w:p w14:paraId="582230D1" w14:textId="77777777" w:rsidR="00545869" w:rsidRPr="007A6FDD" w:rsidRDefault="00545869" w:rsidP="00545869">
      <w:pPr>
        <w:suppressAutoHyphens/>
        <w:spacing w:after="0"/>
        <w:jc w:val="both"/>
        <w:rPr>
          <w:rFonts w:eastAsia="Calibri" w:cstheme="minorHAnsi"/>
        </w:rPr>
      </w:pPr>
      <w:r w:rsidRPr="007A6FDD">
        <w:rPr>
          <w:rFonts w:eastAsia="Calibri" w:cstheme="minorHAnsi"/>
        </w:rPr>
        <w:lastRenderedPageBreak/>
        <w:t xml:space="preserve">8. navedbo, ali gre v konkretnem postopku javnega naročila za sofinanciranje iz evropskih sredstev in iz katerega sklada. </w:t>
      </w:r>
    </w:p>
    <w:p w14:paraId="32B797A5" w14:textId="77777777" w:rsidR="00545869" w:rsidRPr="007A6FDD" w:rsidRDefault="00545869" w:rsidP="00545869">
      <w:pPr>
        <w:suppressAutoHyphens/>
        <w:spacing w:after="0"/>
        <w:jc w:val="both"/>
        <w:rPr>
          <w:rFonts w:eastAsia="Calibri" w:cstheme="minorHAnsi"/>
        </w:rPr>
      </w:pPr>
    </w:p>
    <w:p w14:paraId="484166FD" w14:textId="77777777" w:rsidR="00545869" w:rsidRPr="007A6FDD" w:rsidRDefault="00545869" w:rsidP="00545869">
      <w:pPr>
        <w:suppressAutoHyphens/>
        <w:spacing w:after="0"/>
        <w:jc w:val="both"/>
        <w:rPr>
          <w:rFonts w:eastAsia="Calibri" w:cstheme="minorHAnsi"/>
        </w:rPr>
      </w:pPr>
      <w:r w:rsidRPr="007A6FDD">
        <w:rPr>
          <w:rFonts w:eastAsia="Calibri" w:cstheme="minorHAnsi"/>
        </w:rPr>
        <w:t>Vlagatelj mora zahtevku za revizijo priložiti potrdilo o plačilu takse v višini 4.000,00 EUR.</w:t>
      </w:r>
    </w:p>
    <w:p w14:paraId="1018CDC8"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 </w:t>
      </w:r>
    </w:p>
    <w:p w14:paraId="229B2B47" w14:textId="77777777" w:rsidR="00545869" w:rsidRPr="007A6FDD" w:rsidRDefault="00545869" w:rsidP="00545869">
      <w:pPr>
        <w:suppressAutoHyphens/>
        <w:spacing w:after="0"/>
        <w:jc w:val="both"/>
        <w:rPr>
          <w:rFonts w:eastAsia="Calibri" w:cstheme="minorHAnsi"/>
        </w:rPr>
      </w:pPr>
      <w:r w:rsidRPr="007A6FDD">
        <w:rPr>
          <w:rFonts w:eastAsia="Calibri" w:cstheme="minorHAnsi"/>
        </w:rPr>
        <w:t xml:space="preserve">Takso je potrebno vplačati na podračun, odprt pri Banki Slovenije za namen plačila taks za predrevizijski in revizijski postopek, številka SI56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 </w:t>
      </w:r>
    </w:p>
    <w:p w14:paraId="35D8106B" w14:textId="77777777" w:rsidR="00545869" w:rsidRPr="007A6FDD" w:rsidRDefault="00545869" w:rsidP="00545869">
      <w:pPr>
        <w:suppressAutoHyphens/>
        <w:spacing w:after="0"/>
        <w:jc w:val="both"/>
        <w:rPr>
          <w:rFonts w:eastAsia="Calibri" w:cstheme="minorHAnsi"/>
        </w:rPr>
      </w:pPr>
    </w:p>
    <w:p w14:paraId="3CFAB99B" w14:textId="6A641D58" w:rsidR="00545869" w:rsidRPr="007A6FDD" w:rsidRDefault="00545869" w:rsidP="00545869">
      <w:pPr>
        <w:suppressAutoHyphens/>
        <w:spacing w:after="0"/>
        <w:jc w:val="both"/>
        <w:rPr>
          <w:rFonts w:eastAsia="Calibri" w:cstheme="minorHAnsi"/>
        </w:rPr>
      </w:pPr>
      <w:r w:rsidRPr="007A6FDD">
        <w:rPr>
          <w:rFonts w:eastAsia="Calibri" w:cstheme="minorHAnsi"/>
        </w:rPr>
        <w:t xml:space="preserve">Zahtevek za revizijo se vloži preko </w:t>
      </w:r>
      <w:r w:rsidR="0086200C">
        <w:rPr>
          <w:rFonts w:eastAsia="Calibri" w:cstheme="minorHAnsi"/>
        </w:rPr>
        <w:t xml:space="preserve">portala </w:t>
      </w:r>
      <w:r w:rsidRPr="007A6FDD">
        <w:rPr>
          <w:rFonts w:eastAsia="Calibri" w:cstheme="minorHAnsi"/>
        </w:rPr>
        <w:t xml:space="preserve">eRevizija. </w:t>
      </w:r>
    </w:p>
    <w:p w14:paraId="79AF35E3" w14:textId="77777777" w:rsidR="00545869" w:rsidRPr="007A6FDD" w:rsidRDefault="00545869" w:rsidP="00545869">
      <w:pPr>
        <w:suppressAutoHyphens/>
        <w:spacing w:after="0"/>
        <w:jc w:val="both"/>
        <w:rPr>
          <w:rFonts w:eastAsia="Calibri" w:cstheme="minorHAnsi"/>
        </w:rPr>
      </w:pPr>
    </w:p>
    <w:p w14:paraId="038D9145" w14:textId="4F6030F4" w:rsidR="00545869" w:rsidRDefault="0086200C" w:rsidP="00545869">
      <w:pPr>
        <w:suppressAutoHyphens/>
        <w:jc w:val="both"/>
        <w:rPr>
          <w:rFonts w:eastAsia="Calibri" w:cstheme="minorHAnsi"/>
        </w:rPr>
      </w:pPr>
      <w:r>
        <w:rPr>
          <w:rFonts w:eastAsia="Calibri" w:cstheme="minorHAnsi"/>
        </w:rPr>
        <w:t>Zahtevek za revizijo, ki se nanaša na vsebino objave, povabilo k oddaji ponudbe ali razpisno dokumentacijo, se vloži v desetih (10) delovnih dneh od dneva objave obvestila o naročilu ali prejema povabila k oddaji ponudbe.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w:t>
      </w:r>
    </w:p>
    <w:p w14:paraId="29205A83" w14:textId="1792082C" w:rsidR="0086200C" w:rsidRPr="007A6FDD" w:rsidRDefault="0086200C" w:rsidP="00545869">
      <w:pPr>
        <w:suppressAutoHyphens/>
        <w:jc w:val="both"/>
        <w:rPr>
          <w:rFonts w:eastAsia="Calibri" w:cstheme="minorHAnsi"/>
        </w:rPr>
      </w:pPr>
      <w:r>
        <w:rPr>
          <w:rFonts w:eastAsia="Calibri" w:cstheme="minorHAnsi"/>
        </w:rPr>
        <w:t xml:space="preserve">Če naročnik ugotovi, da niso izpolnjeni procesni pogoji iz prve, tretje, četrte ali pete alineje prvega odstavka 26. člena ZPVPJN, se zahtevek za revizijo najpozneje v treh (3) delovnih dneh </w:t>
      </w:r>
      <w:r w:rsidR="00356ED0">
        <w:rPr>
          <w:rFonts w:eastAsia="Calibri" w:cstheme="minorHAnsi"/>
        </w:rPr>
        <w:t>od prejema s sklepom zavrže.</w:t>
      </w:r>
    </w:p>
    <w:p w14:paraId="690AC34E" w14:textId="77777777" w:rsidR="00545869" w:rsidRDefault="00545869" w:rsidP="00545869">
      <w:pPr>
        <w:suppressAutoHyphens/>
        <w:jc w:val="both"/>
        <w:rPr>
          <w:rFonts w:eastAsia="Calibri" w:cstheme="minorHAnsi"/>
        </w:rPr>
      </w:pPr>
    </w:p>
    <w:p w14:paraId="5CF36CDD" w14:textId="77777777" w:rsidR="00545869" w:rsidRDefault="00545869" w:rsidP="00545869">
      <w:pPr>
        <w:suppressAutoHyphens/>
        <w:jc w:val="both"/>
        <w:rPr>
          <w:rFonts w:eastAsia="Calibri" w:cstheme="minorHAnsi"/>
        </w:rPr>
      </w:pPr>
    </w:p>
    <w:p w14:paraId="01A438D9" w14:textId="77777777" w:rsidR="00545869" w:rsidRDefault="00545869" w:rsidP="00545869">
      <w:pPr>
        <w:suppressAutoHyphens/>
        <w:jc w:val="both"/>
        <w:rPr>
          <w:rFonts w:eastAsia="Calibri" w:cstheme="minorHAnsi"/>
        </w:rPr>
      </w:pPr>
    </w:p>
    <w:p w14:paraId="14259927" w14:textId="77777777" w:rsidR="00545869" w:rsidRDefault="00545869" w:rsidP="00545869">
      <w:pPr>
        <w:suppressAutoHyphens/>
        <w:jc w:val="both"/>
        <w:rPr>
          <w:rFonts w:eastAsia="Calibri" w:cstheme="minorHAnsi"/>
        </w:rPr>
      </w:pPr>
    </w:p>
    <w:p w14:paraId="10B5DDB7" w14:textId="77777777" w:rsidR="00E74BDF" w:rsidRDefault="00E74BDF" w:rsidP="00545869">
      <w:pPr>
        <w:suppressAutoHyphens/>
        <w:jc w:val="both"/>
        <w:rPr>
          <w:rFonts w:eastAsia="Calibri" w:cstheme="minorHAnsi"/>
        </w:rPr>
      </w:pPr>
    </w:p>
    <w:p w14:paraId="34A86149" w14:textId="77777777" w:rsidR="00E74BDF" w:rsidRDefault="00E74BDF" w:rsidP="00545869">
      <w:pPr>
        <w:suppressAutoHyphens/>
        <w:jc w:val="both"/>
        <w:rPr>
          <w:rFonts w:eastAsia="Calibri" w:cstheme="minorHAnsi"/>
        </w:rPr>
      </w:pPr>
    </w:p>
    <w:p w14:paraId="18853F86" w14:textId="77777777" w:rsidR="00356ED0" w:rsidRDefault="00356ED0" w:rsidP="00545869">
      <w:pPr>
        <w:suppressAutoHyphens/>
        <w:jc w:val="both"/>
        <w:rPr>
          <w:rFonts w:eastAsia="Calibri" w:cstheme="minorHAnsi"/>
        </w:rPr>
      </w:pPr>
    </w:p>
    <w:p w14:paraId="76AFD979" w14:textId="77777777" w:rsidR="00356ED0" w:rsidRDefault="00356ED0" w:rsidP="00545869">
      <w:pPr>
        <w:suppressAutoHyphens/>
        <w:jc w:val="both"/>
        <w:rPr>
          <w:rFonts w:eastAsia="Calibri" w:cstheme="minorHAnsi"/>
        </w:rPr>
      </w:pPr>
    </w:p>
    <w:p w14:paraId="7E5E7585" w14:textId="77777777" w:rsidR="00356ED0" w:rsidRDefault="00356ED0" w:rsidP="00545869">
      <w:pPr>
        <w:suppressAutoHyphens/>
        <w:jc w:val="both"/>
        <w:rPr>
          <w:rFonts w:eastAsia="Calibri" w:cstheme="minorHAnsi"/>
        </w:rPr>
      </w:pPr>
    </w:p>
    <w:p w14:paraId="15781B36" w14:textId="77777777" w:rsidR="00356ED0" w:rsidRDefault="00356ED0" w:rsidP="00545869">
      <w:pPr>
        <w:suppressAutoHyphens/>
        <w:jc w:val="both"/>
        <w:rPr>
          <w:rFonts w:eastAsia="Calibri" w:cstheme="minorHAnsi"/>
        </w:rPr>
      </w:pPr>
    </w:p>
    <w:p w14:paraId="3643E223" w14:textId="77777777" w:rsidR="00356ED0" w:rsidRDefault="00356ED0" w:rsidP="00545869">
      <w:pPr>
        <w:suppressAutoHyphens/>
        <w:jc w:val="both"/>
        <w:rPr>
          <w:rFonts w:eastAsia="Calibri" w:cstheme="minorHAnsi"/>
        </w:rPr>
      </w:pPr>
    </w:p>
    <w:p w14:paraId="02B9F885" w14:textId="77777777" w:rsidR="00E74BDF" w:rsidRDefault="00E74BDF" w:rsidP="00545869">
      <w:pPr>
        <w:suppressAutoHyphens/>
        <w:jc w:val="both"/>
        <w:rPr>
          <w:rFonts w:eastAsia="Calibri" w:cstheme="minorHAnsi"/>
        </w:rPr>
      </w:pPr>
    </w:p>
    <w:p w14:paraId="0171291E" w14:textId="77777777" w:rsidR="00545869" w:rsidRPr="007A6FDD" w:rsidRDefault="00545869" w:rsidP="00545869">
      <w:pPr>
        <w:suppressAutoHyphens/>
        <w:jc w:val="both"/>
        <w:rPr>
          <w:rFonts w:eastAsia="Calibri" w:cstheme="minorHAnsi"/>
        </w:rPr>
      </w:pPr>
    </w:p>
    <w:p w14:paraId="6D430880" w14:textId="77777777" w:rsidR="00545869" w:rsidRPr="007A6FDD" w:rsidRDefault="00545869" w:rsidP="00545869">
      <w:pPr>
        <w:keepNext/>
        <w:keepLines/>
        <w:pBdr>
          <w:top w:val="single" w:sz="24" w:space="1" w:color="548DD4"/>
          <w:left w:val="single" w:sz="24" w:space="4" w:color="548DD4"/>
          <w:bottom w:val="single" w:sz="24" w:space="1" w:color="548DD4"/>
          <w:right w:val="single" w:sz="24" w:space="4" w:color="548DD4"/>
        </w:pBdr>
        <w:shd w:val="clear" w:color="auto" w:fill="548DD4"/>
        <w:suppressAutoHyphens/>
        <w:spacing w:after="120"/>
        <w:outlineLvl w:val="0"/>
        <w:rPr>
          <w:rFonts w:eastAsia="Times New Roman" w:cstheme="minorHAnsi"/>
          <w:b/>
          <w:bCs/>
        </w:rPr>
      </w:pPr>
      <w:r w:rsidRPr="007A6FDD">
        <w:rPr>
          <w:rFonts w:eastAsia="Times New Roman" w:cstheme="minorHAnsi"/>
          <w:b/>
          <w:bCs/>
          <w:color w:val="FFFFFF"/>
        </w:rPr>
        <w:lastRenderedPageBreak/>
        <w:t>Tehnične specifikacije</w:t>
      </w:r>
    </w:p>
    <w:p w14:paraId="3FA9F938" w14:textId="77777777" w:rsidR="00545869" w:rsidRPr="007A6FDD" w:rsidRDefault="00545869" w:rsidP="00545869">
      <w:pPr>
        <w:suppressAutoHyphens/>
        <w:spacing w:before="225" w:after="225"/>
        <w:jc w:val="both"/>
        <w:rPr>
          <w:rFonts w:eastAsia="Calibri" w:cstheme="minorHAnsi"/>
        </w:rPr>
      </w:pPr>
      <w:r w:rsidRPr="007A6FDD">
        <w:rPr>
          <w:rFonts w:eastAsia="Calibri" w:cstheme="minorHAnsi"/>
          <w:b/>
          <w:bCs/>
          <w:color w:val="000000"/>
        </w:rPr>
        <w:t xml:space="preserve">Predmet javnega naročila: </w:t>
      </w:r>
      <w:r>
        <w:rPr>
          <w:rFonts w:eastAsia="Calibri" w:cstheme="minorHAnsi"/>
          <w:b/>
          <w:bCs/>
        </w:rPr>
        <w:t>ZDRAVILA, MEDICINSKI PRIPOMOČKI, PREHRANSKA DOPOLNILA, OTROŠKO MLEKO</w:t>
      </w:r>
    </w:p>
    <w:p w14:paraId="76CAB787" w14:textId="77777777" w:rsidR="00545869" w:rsidRDefault="00545869" w:rsidP="00545869">
      <w:pPr>
        <w:suppressAutoHyphens/>
        <w:spacing w:before="225" w:after="225"/>
        <w:jc w:val="both"/>
        <w:rPr>
          <w:rFonts w:eastAsia="Calibri" w:cstheme="minorHAnsi"/>
          <w:color w:val="000000"/>
        </w:rPr>
      </w:pPr>
      <w:r>
        <w:rPr>
          <w:rFonts w:eastAsia="Calibri" w:cstheme="minorHAnsi"/>
          <w:b/>
          <w:bCs/>
        </w:rPr>
        <w:t>ZDRAVILA, MEDICINSKI PRIPOMOČKI, PREHRANSKA DOPOLNILA, OTROŠKO MLEKO</w:t>
      </w:r>
      <w:r w:rsidRPr="007A6FDD">
        <w:rPr>
          <w:rFonts w:eastAsia="Calibri" w:cstheme="minorHAnsi"/>
          <w:color w:val="000000"/>
        </w:rPr>
        <w:t xml:space="preserve"> </w:t>
      </w:r>
    </w:p>
    <w:p w14:paraId="59EF9C3E" w14:textId="77777777" w:rsidR="00545869" w:rsidRPr="007A6FDD" w:rsidRDefault="00545869" w:rsidP="00545869">
      <w:pPr>
        <w:suppressAutoHyphens/>
        <w:spacing w:before="225" w:after="225"/>
        <w:jc w:val="both"/>
        <w:rPr>
          <w:rFonts w:eastAsia="Calibri" w:cstheme="minorHAnsi"/>
        </w:rPr>
      </w:pPr>
      <w:r w:rsidRPr="007A6FDD">
        <w:rPr>
          <w:rFonts w:eastAsia="Calibri" w:cstheme="minorHAnsi"/>
          <w:color w:val="000000"/>
        </w:rPr>
        <w:t>Vrste in okvirne količine razpisanega blaga so podane v Predračunu - Seznamu razpisanega blaga (v programu GO-SOFT), pri čemer so količine razpisanega blaga okvirne, za obdobje 12. mesecev.</w:t>
      </w:r>
    </w:p>
    <w:p w14:paraId="5849ED6F" w14:textId="77777777" w:rsidR="00545869" w:rsidRPr="007A6FDD" w:rsidRDefault="00545869" w:rsidP="00545869">
      <w:pPr>
        <w:suppressAutoHyphens/>
        <w:spacing w:before="225" w:after="225"/>
        <w:jc w:val="both"/>
        <w:rPr>
          <w:rFonts w:eastAsia="Calibri" w:cstheme="minorHAnsi"/>
        </w:rPr>
      </w:pPr>
      <w:r w:rsidRPr="007A6FDD">
        <w:rPr>
          <w:rFonts w:eastAsia="Calibri" w:cstheme="minorHAnsi"/>
          <w:b/>
          <w:bCs/>
          <w:color w:val="000000"/>
        </w:rPr>
        <w:t>Zahteve naročnika za izbranega ponudnika glede izvajanja naročila (DOBAVA BLAGA: ZDRAVIL) – izbrani ponudnik bo moral zagotavljati:</w:t>
      </w:r>
    </w:p>
    <w:tbl>
      <w:tblPr>
        <w:tblW w:w="9178" w:type="dxa"/>
        <w:tblInd w:w="109" w:type="dxa"/>
        <w:tblLayout w:type="fixed"/>
        <w:tblLook w:val="0000" w:firstRow="0" w:lastRow="0" w:firstColumn="0" w:lastColumn="0" w:noHBand="0" w:noVBand="0"/>
      </w:tblPr>
      <w:tblGrid>
        <w:gridCol w:w="9178"/>
      </w:tblGrid>
      <w:tr w:rsidR="00545869" w:rsidRPr="007A6FDD" w14:paraId="368D0E33" w14:textId="77777777" w:rsidTr="00390398">
        <w:tc>
          <w:tcPr>
            <w:tcW w:w="9178" w:type="dxa"/>
          </w:tcPr>
          <w:p w14:paraId="27269F48"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da je pridobitev blaga in promet z blagom v skladu z Zakonom o zdravilih (ZZdr-2, Uradni list RS, št. 17/2014  s spremembami in dopolnitvami);</w:t>
            </w:r>
          </w:p>
          <w:p w14:paraId="0FB94C79" w14:textId="77777777" w:rsidR="00545869" w:rsidRPr="007A6FDD" w:rsidRDefault="00545869" w:rsidP="00545869">
            <w:pPr>
              <w:numPr>
                <w:ilvl w:val="0"/>
                <w:numId w:val="29"/>
              </w:numPr>
              <w:suppressAutoHyphens/>
              <w:spacing w:after="0"/>
              <w:jc w:val="both"/>
              <w:rPr>
                <w:rFonts w:eastAsia="Calibri" w:cstheme="minorHAnsi"/>
              </w:rPr>
            </w:pPr>
            <w:r>
              <w:t>da bo o začasnem ali stalnem prenehanju opravljanja prometa z zdravilom ali motnjah v preskrbi z zdravilom pisno obvestil naročnika v roku 1 meseca oziroma v najkrajšem času, pred prenehanjem zagotavljanja dobave pogodbeno določene učinkovine, razen v primeru višje sile</w:t>
            </w:r>
            <w:r w:rsidRPr="007A6FDD">
              <w:rPr>
                <w:rFonts w:eastAsia="Calibri" w:cstheme="minorHAnsi"/>
                <w:color w:val="000000"/>
              </w:rPr>
              <w:t>;</w:t>
            </w:r>
          </w:p>
          <w:p w14:paraId="52B78417"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da ima za vse ponujene artikle, razen za neregistrirana in nujna zdravila, sklenjene pogodbe s proizvajalci oz. predstavniki proizvajalcev v Republiki Sloveniji;</w:t>
            </w:r>
          </w:p>
          <w:p w14:paraId="655340CB"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da imajo ponujena zdravila dovoljenje za promet v skladu z Zakonom o zdravilih (ZZdr-2, Uradni list RS, št. 17/2014, s spremembami in dopolnitvami) ali dovoljenje za promet po centraliziranem postopku ali po postopku z medsebojnim priznavanjem v skladu s predpisi Evropske unije oz. z začasnim dovoljenjem za vnos/uvoz s seznama EZ ali NPZ/ vnos/uvoz za posamično zdravljenje;</w:t>
            </w:r>
          </w:p>
          <w:p w14:paraId="45E98ECD"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 xml:space="preserve">da bodo ponujena zdravila v času objave razpisa dostopna na trgu RS oz. morajo biti  zdravila, ki jih ponuja prisotna na trgu tudi ves čas trajanja pogodbe </w:t>
            </w:r>
            <w:r>
              <w:rPr>
                <w:rFonts w:eastAsia="Calibri" w:cstheme="minorHAnsi"/>
                <w:color w:val="000000"/>
              </w:rPr>
              <w:t>r</w:t>
            </w:r>
            <w:r w:rsidRPr="007A6FDD">
              <w:rPr>
                <w:rFonts w:eastAsia="Calibri" w:cstheme="minorHAnsi"/>
                <w:color w:val="000000"/>
              </w:rPr>
              <w:t>azen v primeru trajnega ali začasnega prenehanja;</w:t>
            </w:r>
          </w:p>
          <w:p w14:paraId="2C182D42"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da bo rok uporabe dobavljenega blaga vsaj šest (6) mesecev od datuma prevzema oz. izjemoma manj po predhodnem dogovoru z naročnikom;</w:t>
            </w:r>
          </w:p>
        </w:tc>
      </w:tr>
      <w:tr w:rsidR="00545869" w:rsidRPr="007A6FDD" w14:paraId="3FBCEE5D" w14:textId="77777777" w:rsidTr="00390398">
        <w:tc>
          <w:tcPr>
            <w:tcW w:w="9178" w:type="dxa"/>
          </w:tcPr>
          <w:p w14:paraId="5C669078"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 xml:space="preserve">da zagotavlja dostavo blaga ddp Lekarna, </w:t>
            </w:r>
            <w:r>
              <w:rPr>
                <w:rFonts w:eastAsia="Calibri" w:cstheme="minorHAnsi"/>
                <w:color w:val="000000"/>
              </w:rPr>
              <w:t>Bolnišnica za ginekologijo in porodništvo Kranj,</w:t>
            </w:r>
            <w:r w:rsidRPr="007A6FDD">
              <w:rPr>
                <w:rFonts w:eastAsia="Calibri" w:cstheme="minorHAnsi"/>
                <w:color w:val="000000"/>
              </w:rPr>
              <w:t xml:space="preserve"> razloženo v skladišča naročnika v sklopu ponudbene cene;</w:t>
            </w:r>
          </w:p>
          <w:p w14:paraId="65C1328B"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da zagotavlja dobavni rok za vsa registrirana zdravila, ki so predmet tega razpisa največ 48 ur (oz. manj v nujnih primerih po predhodnem dogovoru med naročnikom in dobaviteljem) od potrditve naročila na lokacijo naročnika ter dostavo na  dan in uro, ki ju določi naročnik;</w:t>
            </w:r>
          </w:p>
        </w:tc>
      </w:tr>
      <w:tr w:rsidR="00545869" w:rsidRPr="007A6FDD" w14:paraId="44B7E43A" w14:textId="77777777" w:rsidTr="00390398">
        <w:tc>
          <w:tcPr>
            <w:tcW w:w="9178" w:type="dxa"/>
          </w:tcPr>
          <w:p w14:paraId="4E1146E4"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dobavni čas za neregistrirana zdravila v najkrajšem možnem času od pridobitve dovoljenja za uvoz od Javne agencije RS za zdravila in medicinske pripomočke;</w:t>
            </w:r>
          </w:p>
          <w:p w14:paraId="07D98242"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pri naročilu registriranih zdravil zagotoviti dobavo celotne količine naročenega blaga  po vsakem posameznem naročilu oz. da bo v primeru odstopanj od dobavnega roka oz.  neizdobavi celotnih naročenih količin (velja za registrirana zdravila), naročnika o tem pisno obvestil in mu sporočil dejanski rok dobave za naročeno blago;</w:t>
            </w:r>
          </w:p>
          <w:p w14:paraId="3E66C0E5"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da bo 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 izbranem po javnem naročilu.</w:t>
            </w:r>
          </w:p>
          <w:p w14:paraId="0702DD66"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 xml:space="preserve">zagotavljal načelo sledljivosti blaga pri naročniku, pri čemer se zavezuje ob dobavah blaga sklicevati na pogodbo in na naročilnico naročnika, ter zagotavljati ujemanje podatkov: naziv </w:t>
            </w:r>
            <w:r w:rsidRPr="007A6FDD">
              <w:rPr>
                <w:rFonts w:eastAsia="Calibri" w:cstheme="minorHAnsi"/>
                <w:color w:val="000000"/>
              </w:rPr>
              <w:lastRenderedPageBreak/>
              <w:t>blaga in kataloška številka proizvajalca, v ponudbeni dokumentaciji, na dobavnici, računu in embalaži;</w:t>
            </w:r>
          </w:p>
          <w:p w14:paraId="13F43B1E"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 xml:space="preserve">da zagotavlja skladnost podatkov glede ponujenih popustov in cen, in sicer v ponudbi, pogodbi in na  dobavnici ter računu, </w:t>
            </w:r>
          </w:p>
          <w:p w14:paraId="1B8CB60F" w14:textId="77777777" w:rsidR="00545869" w:rsidRPr="007A6FDD" w:rsidRDefault="00545869" w:rsidP="00545869">
            <w:pPr>
              <w:numPr>
                <w:ilvl w:val="0"/>
                <w:numId w:val="29"/>
              </w:numPr>
              <w:suppressAutoHyphens/>
              <w:spacing w:after="0"/>
              <w:jc w:val="both"/>
              <w:rPr>
                <w:rFonts w:eastAsia="Calibri" w:cstheme="minorHAnsi"/>
              </w:rPr>
            </w:pPr>
            <w:bookmarkStart w:id="6" w:name="_Hlk8116594"/>
            <w:r w:rsidRPr="007A6FDD">
              <w:rPr>
                <w:rFonts w:eastAsia="Calibri" w:cstheme="minorHAnsi"/>
                <w:color w:val="000000"/>
              </w:rPr>
              <w:t>da bo na svoje stroške poskrbel za odvoz celotne embalaže, ki je predmet dobave pogodbenega blaga v skladu z Uredbo o ravnanju z odpadnimi zdravili (Ur.l.RS, št. 105/08 in 84/18-ZIURKOE), v kolikor bi naročnik to zahteval;</w:t>
            </w:r>
          </w:p>
          <w:p w14:paraId="00310DDB"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rPr>
              <w:t>da bo na svoje stroške poskrbel za odvoz steklene embalaže z ostankom zdravila, ter zdravila s pretečenim rokom uporabnosti v vseh agregatnih stanjih (Ur.l.RS, št. 105/08 in 84/18 - ZIURKOE), zabojnike za zbiranje zdravil priskrbi dobavitelj</w:t>
            </w:r>
            <w:r w:rsidRPr="007A6FDD">
              <w:rPr>
                <w:rFonts w:eastAsia="Calibri" w:cstheme="minorHAnsi"/>
                <w:color w:val="000000"/>
              </w:rPr>
              <w:t>;</w:t>
            </w:r>
          </w:p>
          <w:p w14:paraId="74ED4B12" w14:textId="77777777" w:rsidR="00545869" w:rsidRPr="007A6FDD"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 xml:space="preserve">da bosta primarna in zunanja ovojnina (osnovno pakiranje) vsebovali podatke: naziv blaga, </w:t>
            </w:r>
            <w:r w:rsidRPr="007A6FDD">
              <w:rPr>
                <w:rFonts w:eastAsia="Calibri" w:cstheme="minorHAnsi"/>
              </w:rPr>
              <w:t>naziv proizvajalca, oznako dimenzij, število kosov v osnovnem pakiranju, rok uporabe in ostale zahtevane elemente po Deligirani Uredbi komisije EU 2016/161;</w:t>
            </w:r>
          </w:p>
          <w:p w14:paraId="4E65DA71" w14:textId="65473985" w:rsidR="00545869" w:rsidRPr="00356ED0" w:rsidRDefault="00545869" w:rsidP="00545869">
            <w:pPr>
              <w:numPr>
                <w:ilvl w:val="0"/>
                <w:numId w:val="29"/>
              </w:numPr>
              <w:suppressAutoHyphens/>
              <w:spacing w:after="0"/>
              <w:jc w:val="both"/>
              <w:rPr>
                <w:rFonts w:eastAsia="Calibri" w:cstheme="minorHAnsi"/>
              </w:rPr>
            </w:pPr>
            <w:r w:rsidRPr="007A6FDD">
              <w:rPr>
                <w:rFonts w:eastAsia="Calibri" w:cstheme="minorHAnsi"/>
                <w:color w:val="000000"/>
              </w:rPr>
              <w:t>opremljenost transportne embalaže z ustreznimi simboli in naslednjimi podatki: naziv blaga, naziv proizvajalca, oznako dimenzij, število kosov v transportnem pakiranju, rok uporabe, kataloško številko proizvajalca in črtno kodo</w:t>
            </w:r>
            <w:bookmarkEnd w:id="6"/>
            <w:r w:rsidRPr="007A6FDD">
              <w:rPr>
                <w:rFonts w:eastAsia="Calibri" w:cstheme="minorHAnsi"/>
                <w:color w:val="000000"/>
              </w:rPr>
              <w:t>, št. kosov v osnovnem pakiranju</w:t>
            </w:r>
            <w:r w:rsidR="00356ED0">
              <w:rPr>
                <w:rFonts w:eastAsia="Calibri" w:cstheme="minorHAnsi"/>
                <w:color w:val="000000"/>
              </w:rPr>
              <w:t>,</w:t>
            </w:r>
          </w:p>
          <w:p w14:paraId="78948C32" w14:textId="77777777" w:rsidR="00356ED0" w:rsidRDefault="00356ED0" w:rsidP="00356ED0">
            <w:pPr>
              <w:suppressAutoHyphens/>
              <w:spacing w:after="0"/>
              <w:jc w:val="both"/>
              <w:rPr>
                <w:rFonts w:eastAsia="Calibri" w:cstheme="minorHAnsi"/>
                <w:color w:val="000000"/>
              </w:rPr>
            </w:pPr>
          </w:p>
          <w:p w14:paraId="45FFB3C3" w14:textId="135ACB5B" w:rsidR="00356ED0" w:rsidRPr="007A6FDD" w:rsidRDefault="00356ED0" w:rsidP="00356ED0">
            <w:pPr>
              <w:suppressAutoHyphens/>
              <w:spacing w:after="0"/>
              <w:jc w:val="both"/>
              <w:rPr>
                <w:rFonts w:eastAsia="Calibri" w:cstheme="minorHAnsi"/>
              </w:rPr>
            </w:pPr>
            <w:r>
              <w:rPr>
                <w:rFonts w:eastAsia="Calibri" w:cstheme="minorHAnsi"/>
                <w:color w:val="000000"/>
              </w:rPr>
              <w:t xml:space="preserve">Naročnik si pridržuje pravico, da lahko ponudniku, v izrednih primerih, ko zdravilo več ne more uporabiti za potek zdravljenja, vrne dostavljeno blago brez navajanja razlogov v roku osem (8) dni od datuma dostave. </w:t>
            </w:r>
          </w:p>
          <w:p w14:paraId="3479EE4E" w14:textId="77777777" w:rsidR="00545869" w:rsidRPr="007A6FDD" w:rsidRDefault="00545869" w:rsidP="00390398">
            <w:pPr>
              <w:suppressAutoHyphens/>
              <w:spacing w:after="0"/>
              <w:ind w:left="720"/>
              <w:jc w:val="both"/>
              <w:rPr>
                <w:rFonts w:eastAsia="Calibri" w:cstheme="minorHAnsi"/>
              </w:rPr>
            </w:pPr>
          </w:p>
        </w:tc>
      </w:tr>
    </w:tbl>
    <w:p w14:paraId="5DBB6042" w14:textId="77777777" w:rsidR="00545869" w:rsidRPr="002E413B" w:rsidRDefault="00545869" w:rsidP="00545869">
      <w:pPr>
        <w:spacing w:after="0" w:line="240" w:lineRule="auto"/>
        <w:jc w:val="right"/>
        <w:rPr>
          <w:rFonts w:ascii="Calibri" w:eastAsia="Times New Roman" w:hAnsi="Calibri" w:cs="Calibri"/>
          <w:b/>
          <w:sz w:val="24"/>
          <w:szCs w:val="24"/>
          <w:lang w:eastAsia="sl-SI"/>
        </w:rPr>
      </w:pPr>
      <w:r w:rsidRPr="002E413B">
        <w:rPr>
          <w:rFonts w:eastAsia="Times New Roman" w:cstheme="minorHAnsi"/>
          <w:lang w:eastAsia="sl-SI"/>
        </w:rPr>
        <w:lastRenderedPageBreak/>
        <w:br w:type="page"/>
      </w:r>
    </w:p>
    <w:p w14:paraId="78689FFC" w14:textId="77777777" w:rsidR="00545869" w:rsidRPr="002E413B" w:rsidRDefault="00545869" w:rsidP="00545869">
      <w:pPr>
        <w:spacing w:after="0" w:line="240" w:lineRule="auto"/>
        <w:jc w:val="right"/>
        <w:rPr>
          <w:rFonts w:ascii="Calibri" w:eastAsia="Times New Roman" w:hAnsi="Calibri" w:cs="Calibri"/>
          <w:b/>
          <w:sz w:val="32"/>
          <w:szCs w:val="32"/>
          <w:lang w:eastAsia="sl-SI"/>
        </w:rPr>
      </w:pPr>
      <w:r w:rsidRPr="002E413B">
        <w:rPr>
          <w:rFonts w:ascii="Calibri" w:eastAsia="Times New Roman" w:hAnsi="Calibri" w:cs="Calibri"/>
          <w:b/>
          <w:szCs w:val="24"/>
          <w:lang w:eastAsia="sl-SI"/>
        </w:rPr>
        <w:lastRenderedPageBreak/>
        <w:t xml:space="preserve">             </w:t>
      </w:r>
      <w:r w:rsidRPr="002E413B">
        <w:rPr>
          <w:rFonts w:ascii="Calibri" w:eastAsia="Times New Roman" w:hAnsi="Calibri" w:cs="Calibri"/>
          <w:b/>
          <w:sz w:val="24"/>
          <w:szCs w:val="24"/>
          <w:lang w:eastAsia="sl-SI"/>
        </w:rPr>
        <w:t>OBR-1</w:t>
      </w:r>
    </w:p>
    <w:p w14:paraId="60CE88D8" w14:textId="77777777" w:rsidR="00545869" w:rsidRPr="002E413B" w:rsidRDefault="00545869" w:rsidP="00545869">
      <w:pPr>
        <w:spacing w:after="0" w:line="240" w:lineRule="auto"/>
        <w:jc w:val="center"/>
        <w:rPr>
          <w:rFonts w:ascii="Calibri" w:eastAsia="Times New Roman" w:hAnsi="Calibri" w:cs="Calibri"/>
          <w:b/>
          <w:sz w:val="28"/>
          <w:szCs w:val="32"/>
          <w:lang w:eastAsia="sl-SI"/>
        </w:rPr>
      </w:pPr>
      <w:r w:rsidRPr="002E413B">
        <w:rPr>
          <w:rFonts w:ascii="Calibri" w:eastAsia="Times New Roman" w:hAnsi="Calibri" w:cs="Calibri"/>
          <w:b/>
          <w:sz w:val="28"/>
          <w:szCs w:val="32"/>
          <w:lang w:eastAsia="sl-SI"/>
        </w:rPr>
        <w:t xml:space="preserve">PODATKI O PONUDNIKU                               </w:t>
      </w:r>
    </w:p>
    <w:p w14:paraId="6E64C1E0" w14:textId="77777777" w:rsidR="00545869" w:rsidRPr="002E413B" w:rsidRDefault="00545869" w:rsidP="00545869">
      <w:pPr>
        <w:spacing w:after="0" w:line="240" w:lineRule="auto"/>
        <w:jc w:val="center"/>
        <w:rPr>
          <w:rFonts w:ascii="Calibri" w:eastAsia="Times New Roman" w:hAnsi="Calibri" w:cs="Calibri"/>
          <w:b/>
          <w:sz w:val="28"/>
          <w:szCs w:val="28"/>
          <w:lang w:eastAsia="sl-SI"/>
        </w:rPr>
      </w:pPr>
    </w:p>
    <w:p w14:paraId="2A6E8E6F" w14:textId="77777777" w:rsidR="00545869" w:rsidRPr="002E413B" w:rsidRDefault="00545869" w:rsidP="00545869">
      <w:pPr>
        <w:spacing w:after="0" w:line="288"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Na podlagi javnega naročila objavljenega na portalu javnih naročil, dne</w:t>
      </w:r>
      <w:r>
        <w:rPr>
          <w:rFonts w:ascii="Calibri" w:eastAsia="Times New Roman" w:hAnsi="Calibri" w:cs="Calibri"/>
          <w:sz w:val="24"/>
          <w:szCs w:val="24"/>
          <w:lang w:eastAsia="sl-SI"/>
        </w:rPr>
        <w:t xml:space="preserve"> __________________</w:t>
      </w:r>
      <w:r w:rsidRPr="002E413B">
        <w:rPr>
          <w:rFonts w:ascii="Calibri" w:eastAsia="Times New Roman" w:hAnsi="Calibri" w:cs="Calibri"/>
          <w:sz w:val="24"/>
          <w:szCs w:val="24"/>
          <w:lang w:eastAsia="sl-SI"/>
        </w:rPr>
        <w:t xml:space="preserve">, pod številko objave </w:t>
      </w:r>
      <w:r>
        <w:rPr>
          <w:rFonts w:ascii="Calibri" w:eastAsia="Times New Roman" w:hAnsi="Calibri" w:cs="Calibri"/>
          <w:sz w:val="24"/>
          <w:szCs w:val="24"/>
          <w:lang w:eastAsia="sl-SI"/>
        </w:rPr>
        <w:t>_______________</w:t>
      </w:r>
      <w:r w:rsidRPr="002E413B">
        <w:rPr>
          <w:rFonts w:ascii="Calibri" w:eastAsia="Times New Roman" w:hAnsi="Calibri" w:cs="Calibri"/>
          <w:sz w:val="24"/>
          <w:szCs w:val="24"/>
          <w:lang w:eastAsia="sl-SI"/>
        </w:rPr>
        <w:t>, predmet »</w:t>
      </w:r>
      <w:r>
        <w:rPr>
          <w:rFonts w:eastAsia="Calibri" w:cstheme="minorHAnsi"/>
          <w:b/>
          <w:bCs/>
        </w:rPr>
        <w:t>ZDRAVILA, MEDICINSKI PRIPOMOČKI, PREHRANSKA DOPOLNILA, OTROŠKO MLEKO</w:t>
      </w:r>
      <w:r w:rsidRPr="002E413B">
        <w:rPr>
          <w:rFonts w:ascii="Calibri" w:eastAsia="Times New Roman" w:hAnsi="Calibri" w:cs="Calibri"/>
          <w:sz w:val="24"/>
          <w:szCs w:val="24"/>
          <w:lang w:eastAsia="sl-SI"/>
        </w:rPr>
        <w:t xml:space="preserve">«, prilagamo našo ponudbeno dokumentacijo v skladu z navodili za pripravo ponudbe. </w:t>
      </w:r>
    </w:p>
    <w:p w14:paraId="6E5B0D11" w14:textId="77777777" w:rsidR="00545869" w:rsidRPr="002E413B" w:rsidRDefault="00545869" w:rsidP="00545869">
      <w:pPr>
        <w:spacing w:after="0" w:line="240" w:lineRule="auto"/>
        <w:jc w:val="both"/>
        <w:rPr>
          <w:rFonts w:ascii="Calibri" w:eastAsia="Times New Roman" w:hAnsi="Calibri" w:cs="Calibri"/>
          <w:sz w:val="24"/>
          <w:szCs w:val="24"/>
          <w:lang w:eastAsia="sl-SI"/>
        </w:rPr>
      </w:pPr>
    </w:p>
    <w:p w14:paraId="36112FBA" w14:textId="77777777" w:rsidR="00545869" w:rsidRPr="002E413B" w:rsidRDefault="00545869" w:rsidP="00545869">
      <w:p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Ponudbo oddajamo (ustrezno označi):</w:t>
      </w:r>
    </w:p>
    <w:p w14:paraId="4C60B16F" w14:textId="77777777" w:rsidR="00545869" w:rsidRPr="002E413B" w:rsidRDefault="00545869" w:rsidP="00545869">
      <w:pPr>
        <w:numPr>
          <w:ilvl w:val="3"/>
          <w:numId w:val="3"/>
        </w:num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SAMOSTOJNO – kot samostojni ponudnik</w:t>
      </w:r>
    </w:p>
    <w:p w14:paraId="3483D860" w14:textId="77777777" w:rsidR="00545869" w:rsidRPr="002E413B" w:rsidRDefault="00545869" w:rsidP="00545869">
      <w:pPr>
        <w:numPr>
          <w:ilvl w:val="3"/>
          <w:numId w:val="3"/>
        </w:num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S PODIZVAJALCI – kot samostojen ponudnik s podizvajalci</w:t>
      </w:r>
    </w:p>
    <w:p w14:paraId="4110A7AD" w14:textId="77777777" w:rsidR="00545869" w:rsidRPr="002E413B" w:rsidRDefault="00545869" w:rsidP="00545869">
      <w:pPr>
        <w:numPr>
          <w:ilvl w:val="3"/>
          <w:numId w:val="3"/>
        </w:numPr>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SKUPNA PONUDBA – kot vodilni partner v skupini ponudnikov</w:t>
      </w:r>
    </w:p>
    <w:p w14:paraId="36FD78A8" w14:textId="77777777" w:rsidR="00545869" w:rsidRPr="002E413B" w:rsidRDefault="00545869" w:rsidP="00545869">
      <w:pPr>
        <w:numPr>
          <w:ilvl w:val="3"/>
          <w:numId w:val="3"/>
        </w:numPr>
        <w:spacing w:after="0" w:line="240" w:lineRule="auto"/>
        <w:jc w:val="both"/>
        <w:rPr>
          <w:rFonts w:ascii="Calibri" w:eastAsia="Times New Roman" w:hAnsi="Calibri" w:cs="Calibri"/>
          <w:sz w:val="24"/>
          <w:szCs w:val="24"/>
          <w:lang w:val="it-IT" w:eastAsia="sl-SI"/>
        </w:rPr>
      </w:pPr>
      <w:r w:rsidRPr="002E413B">
        <w:rPr>
          <w:rFonts w:ascii="Calibri" w:eastAsia="Times New Roman" w:hAnsi="Calibri" w:cs="Calibri"/>
          <w:sz w:val="24"/>
          <w:szCs w:val="24"/>
          <w:lang w:eastAsia="sl-SI"/>
        </w:rPr>
        <w:t>SKUPNA PONUDBA – kot partner v skupini ponudnikov</w:t>
      </w:r>
    </w:p>
    <w:p w14:paraId="350A9295" w14:textId="77777777" w:rsidR="00545869" w:rsidRPr="002E413B" w:rsidRDefault="00545869" w:rsidP="00545869">
      <w:pPr>
        <w:spacing w:after="0" w:line="360" w:lineRule="auto"/>
        <w:jc w:val="both"/>
        <w:rPr>
          <w:rFonts w:ascii="Calibri" w:eastAsia="Times New Roman" w:hAnsi="Calibri" w:cs="Calibri"/>
          <w:sz w:val="24"/>
          <w:szCs w:val="24"/>
          <w:lang w:eastAsia="sl-SI"/>
        </w:rPr>
      </w:pPr>
    </w:p>
    <w:p w14:paraId="71A637E4" w14:textId="77777777" w:rsidR="00545869" w:rsidRPr="002E413B" w:rsidRDefault="00545869" w:rsidP="00545869">
      <w:pPr>
        <w:spacing w:after="0" w:line="240" w:lineRule="auto"/>
        <w:rPr>
          <w:rFonts w:ascii="Calibri" w:eastAsia="Times New Roman" w:hAnsi="Calibri" w:cs="Calibri"/>
          <w:b/>
          <w:sz w:val="24"/>
          <w:szCs w:val="24"/>
          <w:lang w:eastAsia="sl-SI"/>
        </w:rPr>
      </w:pPr>
      <w:r w:rsidRPr="002E413B">
        <w:rPr>
          <w:rFonts w:ascii="Calibri" w:eastAsia="Times New Roman" w:hAnsi="Calibri" w:cs="Calibri"/>
          <w:b/>
          <w:sz w:val="24"/>
          <w:szCs w:val="24"/>
          <w:lang w:eastAsia="sl-SI"/>
        </w:rPr>
        <w:t>Podatki o gospodarskem subjektu:</w:t>
      </w:r>
    </w:p>
    <w:p w14:paraId="10BB16E6" w14:textId="77777777" w:rsidR="00545869" w:rsidRPr="002E413B" w:rsidRDefault="00545869" w:rsidP="00545869">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Naziv: _____________________________________________________________________</w:t>
      </w:r>
    </w:p>
    <w:p w14:paraId="746A2CC6" w14:textId="77777777" w:rsidR="00545869" w:rsidRPr="002E413B" w:rsidRDefault="00545869" w:rsidP="00545869">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Naslov: ____________________________________________________________________</w:t>
      </w:r>
    </w:p>
    <w:p w14:paraId="2844A31D" w14:textId="77777777" w:rsidR="00545869" w:rsidRPr="002E413B" w:rsidRDefault="00545869" w:rsidP="00545869">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Davčna številka: _____________________________________________________________</w:t>
      </w:r>
    </w:p>
    <w:p w14:paraId="6C325AB0" w14:textId="77777777" w:rsidR="00545869" w:rsidRPr="002E413B" w:rsidRDefault="00545869" w:rsidP="00545869">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Matična številka: ____________________________________________________________</w:t>
      </w:r>
    </w:p>
    <w:p w14:paraId="62CDF2E5" w14:textId="77777777" w:rsidR="00545869" w:rsidRPr="002E413B" w:rsidRDefault="00545869" w:rsidP="00545869">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Številka transakcijskega računa / odprt pri banki ___________________________________</w:t>
      </w:r>
    </w:p>
    <w:p w14:paraId="11EC16D5" w14:textId="77777777" w:rsidR="00545869" w:rsidRPr="002E413B" w:rsidRDefault="00545869" w:rsidP="00545869">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Številka telefona: ____________________________________________________________</w:t>
      </w:r>
    </w:p>
    <w:p w14:paraId="2934A27A" w14:textId="77777777" w:rsidR="00545869" w:rsidRPr="002E413B" w:rsidRDefault="00545869" w:rsidP="00545869">
      <w:pPr>
        <w:spacing w:after="0" w:line="240" w:lineRule="auto"/>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Ponudnik je MSP* (ustrezno označi):     DA        NE</w:t>
      </w:r>
    </w:p>
    <w:p w14:paraId="6349E587" w14:textId="77777777" w:rsidR="00545869" w:rsidRPr="002E413B" w:rsidRDefault="00545869" w:rsidP="00545869">
      <w:pPr>
        <w:keepNext/>
        <w:tabs>
          <w:tab w:val="left" w:pos="2835"/>
        </w:tabs>
        <w:spacing w:after="0" w:line="240" w:lineRule="auto"/>
        <w:jc w:val="both"/>
        <w:rPr>
          <w:rFonts w:ascii="Calibri" w:eastAsia="Times New Roman" w:hAnsi="Calibri" w:cs="Calibri"/>
          <w:sz w:val="16"/>
          <w:szCs w:val="16"/>
          <w:lang w:eastAsia="sl-SI"/>
        </w:rPr>
      </w:pPr>
      <w:r w:rsidRPr="002E413B">
        <w:rPr>
          <w:rFonts w:ascii="Calibri" w:eastAsia="Times New Roman" w:hAnsi="Calibri" w:cs="Calibri"/>
          <w:sz w:val="16"/>
          <w:szCs w:val="16"/>
          <w:lang w:eastAsia="sl-SI"/>
        </w:rPr>
        <w:t>*MSP: mikro, mala in srednje velika podjetja kot so opredeljena v Priporočilu Komisije 2003/361/ES.</w:t>
      </w:r>
    </w:p>
    <w:p w14:paraId="24F769A0" w14:textId="77777777" w:rsidR="00545869" w:rsidRPr="002E413B" w:rsidRDefault="00545869" w:rsidP="00545869">
      <w:pPr>
        <w:keepNext/>
        <w:tabs>
          <w:tab w:val="left" w:pos="2835"/>
        </w:tabs>
        <w:spacing w:after="0" w:line="240" w:lineRule="auto"/>
        <w:jc w:val="both"/>
        <w:rPr>
          <w:rFonts w:ascii="Calibri" w:eastAsia="Times New Roman" w:hAnsi="Calibri" w:cs="Calibri"/>
          <w:sz w:val="18"/>
          <w:szCs w:val="18"/>
          <w:lang w:eastAsia="sl-SI"/>
        </w:rPr>
      </w:pPr>
    </w:p>
    <w:p w14:paraId="429BE316" w14:textId="77777777" w:rsidR="00545869" w:rsidRPr="002E413B" w:rsidRDefault="00545869" w:rsidP="00545869">
      <w:pPr>
        <w:keepNext/>
        <w:tabs>
          <w:tab w:val="left" w:pos="2835"/>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Odgovorna oseba za podpis ponudbe in pogodbe: __________________________________</w:t>
      </w:r>
    </w:p>
    <w:p w14:paraId="7163932A" w14:textId="77777777" w:rsidR="00545869" w:rsidRPr="002E413B" w:rsidRDefault="00545869" w:rsidP="00545869">
      <w:pPr>
        <w:keepNext/>
        <w:numPr>
          <w:ilvl w:val="0"/>
          <w:numId w:val="4"/>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funkcija: ____________________________________</w:t>
      </w:r>
    </w:p>
    <w:p w14:paraId="141199BD" w14:textId="77777777" w:rsidR="00545869" w:rsidRPr="002E413B" w:rsidRDefault="00545869" w:rsidP="00545869">
      <w:pPr>
        <w:keepNext/>
        <w:numPr>
          <w:ilvl w:val="0"/>
          <w:numId w:val="4"/>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telefon: ____________________________________</w:t>
      </w:r>
    </w:p>
    <w:p w14:paraId="0243954C" w14:textId="77777777" w:rsidR="00545869" w:rsidRPr="002E413B" w:rsidRDefault="00545869" w:rsidP="00545869">
      <w:pPr>
        <w:keepNext/>
        <w:numPr>
          <w:ilvl w:val="0"/>
          <w:numId w:val="4"/>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e-mail: ____________________________________</w:t>
      </w:r>
    </w:p>
    <w:p w14:paraId="75C32979" w14:textId="77777777" w:rsidR="00545869" w:rsidRPr="002E413B" w:rsidRDefault="00545869" w:rsidP="00545869">
      <w:pPr>
        <w:keepNext/>
        <w:tabs>
          <w:tab w:val="left" w:pos="709"/>
        </w:tabs>
        <w:spacing w:after="0" w:line="240" w:lineRule="auto"/>
        <w:jc w:val="both"/>
        <w:rPr>
          <w:rFonts w:ascii="Calibri" w:eastAsia="Times New Roman" w:hAnsi="Calibri" w:cs="Calibri"/>
          <w:sz w:val="24"/>
          <w:szCs w:val="24"/>
          <w:lang w:eastAsia="sl-SI"/>
        </w:rPr>
      </w:pPr>
    </w:p>
    <w:p w14:paraId="5B1AEEE2" w14:textId="77777777" w:rsidR="00545869" w:rsidRPr="002E413B" w:rsidRDefault="00545869" w:rsidP="00545869">
      <w:pPr>
        <w:keepNext/>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Kontaktna oseba za obveščanje: _________________________________________________</w:t>
      </w:r>
    </w:p>
    <w:p w14:paraId="334B4279" w14:textId="77777777" w:rsidR="00545869" w:rsidRPr="002E413B" w:rsidRDefault="00545869" w:rsidP="00545869">
      <w:pPr>
        <w:keepNext/>
        <w:numPr>
          <w:ilvl w:val="0"/>
          <w:numId w:val="4"/>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funkcija: ____________________________________</w:t>
      </w:r>
    </w:p>
    <w:p w14:paraId="6941E4C9" w14:textId="77777777" w:rsidR="00545869" w:rsidRPr="002E413B" w:rsidRDefault="00545869" w:rsidP="00545869">
      <w:pPr>
        <w:keepNext/>
        <w:numPr>
          <w:ilvl w:val="0"/>
          <w:numId w:val="4"/>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telefon: _____________________________________</w:t>
      </w:r>
    </w:p>
    <w:p w14:paraId="1FF2E224" w14:textId="77777777" w:rsidR="00545869" w:rsidRPr="002E413B" w:rsidRDefault="00545869" w:rsidP="00545869">
      <w:pPr>
        <w:keepNext/>
        <w:numPr>
          <w:ilvl w:val="0"/>
          <w:numId w:val="4"/>
        </w:numPr>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e-mail: _____________________________________</w:t>
      </w:r>
    </w:p>
    <w:p w14:paraId="43DA40DE" w14:textId="77777777" w:rsidR="00545869" w:rsidRPr="002E413B" w:rsidRDefault="00545869" w:rsidP="00545869">
      <w:pPr>
        <w:keepNext/>
        <w:tabs>
          <w:tab w:val="left" w:pos="709"/>
        </w:tabs>
        <w:spacing w:after="0" w:line="240" w:lineRule="auto"/>
        <w:jc w:val="both"/>
        <w:rPr>
          <w:rFonts w:ascii="Calibri" w:eastAsia="Times New Roman" w:hAnsi="Calibri" w:cs="Calibri"/>
          <w:sz w:val="24"/>
          <w:szCs w:val="24"/>
          <w:lang w:eastAsia="sl-SI"/>
        </w:rPr>
      </w:pPr>
    </w:p>
    <w:p w14:paraId="26F74A8F" w14:textId="4464BE79" w:rsidR="00545869" w:rsidRPr="002E413B" w:rsidRDefault="00545869" w:rsidP="00545869">
      <w:pPr>
        <w:keepNext/>
        <w:tabs>
          <w:tab w:val="left" w:pos="709"/>
        </w:tabs>
        <w:spacing w:after="0" w:line="240" w:lineRule="auto"/>
        <w:jc w:val="both"/>
        <w:rPr>
          <w:rFonts w:ascii="Calibri" w:eastAsia="Times New Roman" w:hAnsi="Calibri" w:cs="Calibri"/>
          <w:sz w:val="24"/>
          <w:szCs w:val="24"/>
          <w:lang w:eastAsia="sl-SI"/>
        </w:rPr>
      </w:pPr>
      <w:r w:rsidRPr="002E413B">
        <w:rPr>
          <w:rFonts w:ascii="Calibri" w:eastAsia="Times New Roman" w:hAnsi="Calibri" w:cs="Calibri"/>
          <w:sz w:val="24"/>
          <w:szCs w:val="24"/>
          <w:lang w:eastAsia="sl-SI"/>
        </w:rPr>
        <w:t xml:space="preserve">Veljavnost ponudbe do: ___________ oz. najmanj </w:t>
      </w:r>
      <w:r w:rsidR="001430BE">
        <w:rPr>
          <w:rFonts w:ascii="Calibri" w:eastAsia="Times New Roman" w:hAnsi="Calibri" w:cs="Calibri"/>
          <w:sz w:val="24"/>
          <w:szCs w:val="24"/>
          <w:lang w:eastAsia="sl-SI"/>
        </w:rPr>
        <w:t>šest (6) mesecev</w:t>
      </w:r>
      <w:r w:rsidRPr="002E413B">
        <w:rPr>
          <w:rFonts w:ascii="Calibri" w:eastAsia="Times New Roman" w:hAnsi="Calibri" w:cs="Calibri"/>
          <w:sz w:val="24"/>
          <w:szCs w:val="24"/>
          <w:lang w:eastAsia="sl-SI"/>
        </w:rPr>
        <w:t xml:space="preserve"> po datumu določenem za prejem ponudb.</w:t>
      </w:r>
    </w:p>
    <w:p w14:paraId="77F4157B" w14:textId="77777777" w:rsidR="00545869" w:rsidRPr="002E413B" w:rsidRDefault="00545869" w:rsidP="00545869">
      <w:pPr>
        <w:keepNext/>
        <w:tabs>
          <w:tab w:val="left" w:pos="709"/>
        </w:tabs>
        <w:spacing w:after="0" w:line="240" w:lineRule="auto"/>
        <w:jc w:val="both"/>
        <w:rPr>
          <w:rFonts w:ascii="Calibri" w:eastAsia="Times New Roman" w:hAnsi="Calibri" w:cs="Calibri"/>
          <w:sz w:val="24"/>
          <w:szCs w:val="24"/>
          <w:lang w:eastAsia="sl-SI"/>
        </w:rPr>
      </w:pPr>
    </w:p>
    <w:p w14:paraId="69E8FF1A" w14:textId="77777777" w:rsidR="00545869" w:rsidRPr="002E413B" w:rsidRDefault="00545869" w:rsidP="00545869">
      <w:pPr>
        <w:keepNext/>
        <w:tabs>
          <w:tab w:val="left" w:pos="709"/>
        </w:tabs>
        <w:spacing w:after="0" w:line="240" w:lineRule="auto"/>
        <w:jc w:val="both"/>
        <w:rPr>
          <w:rFonts w:ascii="Calibri" w:eastAsia="Times New Roman" w:hAnsi="Calibri" w:cs="Calibri"/>
          <w:sz w:val="24"/>
          <w:szCs w:val="24"/>
          <w:lang w:eastAsia="sl-SI"/>
        </w:rPr>
      </w:pPr>
    </w:p>
    <w:p w14:paraId="2A8F662F" w14:textId="77777777" w:rsidR="00545869" w:rsidRPr="002E413B" w:rsidRDefault="00545869" w:rsidP="00545869">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5A4FD577" w14:textId="77777777" w:rsidR="00545869" w:rsidRPr="002E413B" w:rsidRDefault="00545869" w:rsidP="00545869">
      <w:pPr>
        <w:shd w:val="clear" w:color="auto" w:fill="F2F2F2"/>
        <w:spacing w:after="0"/>
        <w:jc w:val="both"/>
        <w:rPr>
          <w:rFonts w:eastAsia="Times New Roman" w:cstheme="minorHAnsi"/>
          <w:lang w:eastAsia="sl-SI"/>
        </w:rPr>
      </w:pPr>
    </w:p>
    <w:p w14:paraId="43BD1F81" w14:textId="77777777" w:rsidR="00545869" w:rsidRPr="002E413B" w:rsidRDefault="00545869" w:rsidP="00545869">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496E7992" w14:textId="77777777" w:rsidR="00545869" w:rsidRPr="002E413B" w:rsidRDefault="00545869" w:rsidP="00545869">
      <w:pPr>
        <w:spacing w:after="0" w:line="240" w:lineRule="auto"/>
        <w:rPr>
          <w:rFonts w:ascii="Calibri" w:eastAsia="Times New Roman" w:hAnsi="Calibri" w:cs="Calibri"/>
          <w:b/>
          <w:sz w:val="24"/>
          <w:szCs w:val="24"/>
          <w:lang w:eastAsia="sl-SI"/>
        </w:rPr>
      </w:pPr>
    </w:p>
    <w:p w14:paraId="2E3AAA7C" w14:textId="77777777" w:rsidR="00545869" w:rsidRPr="002E413B" w:rsidRDefault="00545869" w:rsidP="00545869">
      <w:pPr>
        <w:spacing w:after="0" w:line="240" w:lineRule="auto"/>
        <w:rPr>
          <w:rFonts w:ascii="Calibri" w:eastAsia="Times New Roman" w:hAnsi="Calibri" w:cs="Calibri"/>
          <w:b/>
          <w:sz w:val="24"/>
          <w:szCs w:val="24"/>
          <w:lang w:eastAsia="sl-SI"/>
        </w:rPr>
      </w:pPr>
    </w:p>
    <w:p w14:paraId="1BAB25B9" w14:textId="77777777" w:rsidR="00545869" w:rsidRPr="002E413B" w:rsidRDefault="00545869" w:rsidP="00545869">
      <w:pPr>
        <w:spacing w:after="0" w:line="240" w:lineRule="auto"/>
        <w:rPr>
          <w:rFonts w:ascii="Calibri" w:eastAsia="Times New Roman" w:hAnsi="Calibri" w:cs="Calibri"/>
          <w:b/>
          <w:sz w:val="24"/>
          <w:szCs w:val="24"/>
          <w:lang w:eastAsia="sl-SI"/>
        </w:rPr>
      </w:pPr>
    </w:p>
    <w:p w14:paraId="0FD2F969" w14:textId="77777777" w:rsidR="00545869" w:rsidRPr="002E413B" w:rsidRDefault="00545869" w:rsidP="00545869">
      <w:pPr>
        <w:suppressAutoHyphens/>
        <w:spacing w:after="0" w:line="288" w:lineRule="auto"/>
        <w:jc w:val="both"/>
        <w:rPr>
          <w:rFonts w:ascii="Calibri" w:eastAsia="Times New Roman" w:hAnsi="Calibri" w:cs="Calibri"/>
          <w:sz w:val="16"/>
          <w:szCs w:val="16"/>
          <w:lang w:eastAsia="ar-SA"/>
        </w:rPr>
      </w:pPr>
    </w:p>
    <w:p w14:paraId="2BB6E466" w14:textId="77777777" w:rsidR="00545869" w:rsidRPr="002E413B" w:rsidRDefault="00545869" w:rsidP="00545869">
      <w:pPr>
        <w:suppressAutoHyphens/>
        <w:spacing w:after="0" w:line="288" w:lineRule="auto"/>
        <w:jc w:val="both"/>
        <w:rPr>
          <w:rFonts w:ascii="Calibri" w:eastAsia="Times New Roman" w:hAnsi="Calibri" w:cs="Calibri"/>
          <w:sz w:val="16"/>
          <w:szCs w:val="16"/>
          <w:lang w:eastAsia="ar-SA"/>
        </w:rPr>
      </w:pPr>
    </w:p>
    <w:p w14:paraId="2264D9D3" w14:textId="77777777" w:rsidR="00545869" w:rsidRPr="002E413B" w:rsidRDefault="00545869" w:rsidP="00545869">
      <w:pPr>
        <w:suppressAutoHyphens/>
        <w:spacing w:after="0" w:line="288" w:lineRule="auto"/>
        <w:jc w:val="both"/>
        <w:rPr>
          <w:rFonts w:ascii="Calibri" w:eastAsia="Times New Roman" w:hAnsi="Calibri" w:cs="Calibri"/>
          <w:sz w:val="16"/>
          <w:szCs w:val="16"/>
          <w:lang w:eastAsia="ar-SA"/>
        </w:rPr>
      </w:pPr>
      <w:r w:rsidRPr="002E413B">
        <w:rPr>
          <w:rFonts w:ascii="Calibri" w:eastAsia="Times New Roman" w:hAnsi="Calibri" w:cs="Calibri"/>
          <w:sz w:val="16"/>
          <w:szCs w:val="16"/>
          <w:lang w:eastAsia="ar-SA"/>
        </w:rPr>
        <w:t xml:space="preserve">V primeru skupne ponudbe obrazec OBR-1 izpolnijo vsi ponudniki-partnerji. </w:t>
      </w:r>
    </w:p>
    <w:p w14:paraId="1205330B" w14:textId="77777777" w:rsidR="00545869" w:rsidRDefault="00545869" w:rsidP="00545869">
      <w:pPr>
        <w:rPr>
          <w:rFonts w:eastAsia="Times New Roman" w:cstheme="minorHAnsi"/>
          <w:b/>
          <w:sz w:val="24"/>
          <w:shd w:val="clear" w:color="auto" w:fill="FFFFFF"/>
          <w:lang w:eastAsia="sl-SI"/>
        </w:rPr>
      </w:pPr>
      <w:r>
        <w:rPr>
          <w:rFonts w:eastAsia="Times New Roman" w:cstheme="minorHAnsi"/>
          <w:b/>
          <w:sz w:val="24"/>
          <w:shd w:val="clear" w:color="auto" w:fill="FFFFFF"/>
          <w:lang w:eastAsia="sl-SI"/>
        </w:rPr>
        <w:br w:type="page"/>
      </w:r>
    </w:p>
    <w:p w14:paraId="6C83FA18" w14:textId="77777777" w:rsidR="00545869" w:rsidRPr="002E413B" w:rsidRDefault="00545869" w:rsidP="00545869">
      <w:pPr>
        <w:autoSpaceDE w:val="0"/>
        <w:autoSpaceDN w:val="0"/>
        <w:adjustRightInd w:val="0"/>
        <w:spacing w:after="0"/>
        <w:jc w:val="right"/>
        <w:rPr>
          <w:rFonts w:eastAsia="Times New Roman" w:cstheme="minorHAnsi"/>
          <w:b/>
          <w:sz w:val="24"/>
          <w:lang w:eastAsia="sl-SI"/>
        </w:rPr>
      </w:pPr>
      <w:r w:rsidRPr="002E413B">
        <w:rPr>
          <w:rFonts w:eastAsia="Times New Roman" w:cstheme="minorHAnsi"/>
          <w:b/>
          <w:sz w:val="24"/>
          <w:shd w:val="clear" w:color="auto" w:fill="FFFFFF"/>
          <w:lang w:eastAsia="sl-SI"/>
        </w:rPr>
        <w:lastRenderedPageBreak/>
        <w:t>OBR-2</w:t>
      </w:r>
    </w:p>
    <w:p w14:paraId="1E1E6767" w14:textId="77777777" w:rsidR="00545869" w:rsidRPr="002E413B" w:rsidRDefault="00545869" w:rsidP="00545869">
      <w:pPr>
        <w:spacing w:after="0"/>
        <w:jc w:val="both"/>
        <w:rPr>
          <w:rFonts w:eastAsia="Times New Roman" w:cstheme="minorHAnsi"/>
          <w:highlight w:val="yellow"/>
          <w:lang w:eastAsia="sl-SI"/>
        </w:rPr>
      </w:pPr>
    </w:p>
    <w:p w14:paraId="0F71977D" w14:textId="77777777" w:rsidR="00545869" w:rsidRPr="002E413B" w:rsidRDefault="00545869" w:rsidP="00545869">
      <w:pPr>
        <w:spacing w:after="0"/>
        <w:jc w:val="center"/>
        <w:rPr>
          <w:rFonts w:eastAsia="Times New Roman" w:cstheme="minorHAnsi"/>
          <w:b/>
          <w:bCs/>
          <w:sz w:val="28"/>
          <w:szCs w:val="28"/>
          <w:lang w:eastAsia="sl-SI"/>
        </w:rPr>
      </w:pPr>
      <w:r w:rsidRPr="002E413B">
        <w:rPr>
          <w:rFonts w:eastAsia="Times New Roman" w:cstheme="minorHAnsi"/>
          <w:b/>
          <w:bCs/>
          <w:sz w:val="28"/>
          <w:szCs w:val="28"/>
          <w:lang w:eastAsia="sl-SI"/>
        </w:rPr>
        <w:t>IZJAVA O SODELOVANJU S PODIZVAJALCI</w:t>
      </w:r>
    </w:p>
    <w:p w14:paraId="13CD4B50" w14:textId="77777777" w:rsidR="00545869" w:rsidRPr="002E413B" w:rsidRDefault="00545869" w:rsidP="00545869">
      <w:pPr>
        <w:spacing w:after="0"/>
        <w:rPr>
          <w:rFonts w:eastAsia="Times New Roman" w:cstheme="minorHAnsi"/>
          <w:bCs/>
          <w:lang w:eastAsia="sl-SI"/>
        </w:rPr>
      </w:pPr>
    </w:p>
    <w:p w14:paraId="45CEF8AE" w14:textId="77777777" w:rsidR="00545869" w:rsidRPr="002E413B" w:rsidRDefault="00545869" w:rsidP="00545869">
      <w:pPr>
        <w:spacing w:after="0"/>
        <w:rPr>
          <w:rFonts w:eastAsia="Times New Roman" w:cstheme="minorHAnsi"/>
          <w:bCs/>
          <w:lang w:eastAsia="sl-SI"/>
        </w:rPr>
      </w:pPr>
    </w:p>
    <w:p w14:paraId="30270307" w14:textId="77777777" w:rsidR="00545869" w:rsidRPr="002E413B" w:rsidRDefault="00545869" w:rsidP="00545869">
      <w:pPr>
        <w:spacing w:after="0"/>
        <w:rPr>
          <w:rFonts w:eastAsia="Times New Roman" w:cstheme="minorHAnsi"/>
          <w:bCs/>
          <w:lang w:eastAsia="sl-SI"/>
        </w:rPr>
      </w:pPr>
    </w:p>
    <w:p w14:paraId="63ABF8E2" w14:textId="77777777" w:rsidR="00545869" w:rsidRPr="002E413B" w:rsidRDefault="00545869" w:rsidP="00545869">
      <w:pPr>
        <w:spacing w:after="0"/>
        <w:jc w:val="both"/>
        <w:rPr>
          <w:rFonts w:eastAsia="Times New Roman" w:cstheme="minorHAnsi"/>
          <w:bCs/>
          <w:lang w:eastAsia="sl-SI"/>
        </w:rPr>
      </w:pPr>
      <w:r w:rsidRPr="002E413B">
        <w:rPr>
          <w:rFonts w:eastAsia="Times New Roman" w:cstheme="minorHAnsi"/>
          <w:bCs/>
          <w:lang w:eastAsia="sl-SI"/>
        </w:rPr>
        <w:t xml:space="preserve">Ponudnik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lang w:eastAsia="sl-SI"/>
        </w:rPr>
        <w:t xml:space="preserve"> izjavljamo, da bomo pri izvedbi javnega naročila št. </w:t>
      </w:r>
      <w:r>
        <w:rPr>
          <w:rFonts w:eastAsia="Times New Roman" w:cstheme="minorHAnsi"/>
          <w:bCs/>
          <w:lang w:eastAsia="sl-SI"/>
        </w:rPr>
        <w:t xml:space="preserve">________________ </w:t>
      </w:r>
      <w:r w:rsidRPr="002E413B">
        <w:rPr>
          <w:rFonts w:eastAsia="Times New Roman" w:cstheme="minorHAnsi"/>
          <w:bCs/>
          <w:lang w:eastAsia="sl-SI"/>
        </w:rPr>
        <w:t>sodelovali z naslednjimi podizvajalci:</w:t>
      </w:r>
    </w:p>
    <w:p w14:paraId="5777F208" w14:textId="77777777" w:rsidR="00545869" w:rsidRPr="002E413B" w:rsidRDefault="00545869" w:rsidP="00545869">
      <w:pPr>
        <w:spacing w:after="0"/>
        <w:jc w:val="both"/>
        <w:rPr>
          <w:rFonts w:eastAsia="Times New Roman" w:cstheme="minorHAnsi"/>
          <w:bCs/>
          <w:lang w:eastAsia="sl-SI"/>
        </w:rPr>
      </w:pPr>
    </w:p>
    <w:p w14:paraId="2F8D0761" w14:textId="77777777" w:rsidR="00545869" w:rsidRPr="002E413B" w:rsidRDefault="00545869" w:rsidP="00545869">
      <w:pPr>
        <w:spacing w:after="0"/>
        <w:jc w:val="both"/>
        <w:rPr>
          <w:rFonts w:eastAsia="Times New Roman" w:cstheme="minorHAnsi"/>
          <w:bCs/>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6"/>
        <w:gridCol w:w="2127"/>
      </w:tblGrid>
      <w:tr w:rsidR="00545869" w:rsidRPr="002E413B" w14:paraId="088B5D8D" w14:textId="77777777" w:rsidTr="00390398">
        <w:trPr>
          <w:trHeight w:val="460"/>
        </w:trPr>
        <w:tc>
          <w:tcPr>
            <w:tcW w:w="2835" w:type="dxa"/>
            <w:tcBorders>
              <w:top w:val="nil"/>
              <w:left w:val="nil"/>
              <w:right w:val="nil"/>
            </w:tcBorders>
          </w:tcPr>
          <w:p w14:paraId="5060F259" w14:textId="77777777" w:rsidR="00545869" w:rsidRPr="002E413B" w:rsidRDefault="00545869" w:rsidP="00390398">
            <w:pPr>
              <w:widowControl w:val="0"/>
              <w:spacing w:after="0"/>
              <w:jc w:val="both"/>
              <w:rPr>
                <w:rFonts w:eastAsia="Times New Roman" w:cstheme="minorHAnsi"/>
                <w:color w:val="000000"/>
                <w:lang w:eastAsia="sl-SI"/>
              </w:rPr>
            </w:pPr>
          </w:p>
        </w:tc>
        <w:tc>
          <w:tcPr>
            <w:tcW w:w="4536" w:type="dxa"/>
            <w:tcBorders>
              <w:top w:val="nil"/>
              <w:left w:val="nil"/>
            </w:tcBorders>
          </w:tcPr>
          <w:p w14:paraId="323E1F91" w14:textId="77777777" w:rsidR="00545869" w:rsidRPr="002E413B" w:rsidRDefault="00545869" w:rsidP="00390398">
            <w:pPr>
              <w:keepNext/>
              <w:spacing w:after="0"/>
              <w:jc w:val="both"/>
              <w:rPr>
                <w:rFonts w:eastAsia="Times New Roman" w:cstheme="minorHAnsi"/>
                <w:color w:val="000000"/>
                <w:lang w:eastAsia="sl-SI"/>
              </w:rPr>
            </w:pPr>
          </w:p>
        </w:tc>
        <w:tc>
          <w:tcPr>
            <w:tcW w:w="2127" w:type="dxa"/>
          </w:tcPr>
          <w:p w14:paraId="144DD259" w14:textId="77777777" w:rsidR="00545869" w:rsidRPr="002E413B" w:rsidRDefault="00545869" w:rsidP="00390398">
            <w:pPr>
              <w:keepNext/>
              <w:spacing w:after="0"/>
              <w:jc w:val="center"/>
              <w:rPr>
                <w:rFonts w:eastAsia="Times New Roman" w:cstheme="minorHAnsi"/>
                <w:color w:val="000000"/>
                <w:lang w:eastAsia="sl-SI"/>
              </w:rPr>
            </w:pPr>
            <w:r w:rsidRPr="002E413B">
              <w:rPr>
                <w:rFonts w:eastAsia="Times New Roman" w:cstheme="minorHAnsi"/>
                <w:color w:val="000000"/>
                <w:lang w:eastAsia="sl-SI"/>
              </w:rPr>
              <w:t>Zahteva za neposredno plačilo od podizvajalca</w:t>
            </w:r>
          </w:p>
        </w:tc>
      </w:tr>
      <w:tr w:rsidR="00545869" w:rsidRPr="002E413B" w14:paraId="4FD961D0" w14:textId="77777777" w:rsidTr="00390398">
        <w:trPr>
          <w:trHeight w:val="53"/>
        </w:trPr>
        <w:tc>
          <w:tcPr>
            <w:tcW w:w="2835" w:type="dxa"/>
          </w:tcPr>
          <w:p w14:paraId="6590AD0F" w14:textId="77777777" w:rsidR="00545869" w:rsidRPr="002E413B" w:rsidRDefault="00545869" w:rsidP="00390398">
            <w:pPr>
              <w:widowControl w:val="0"/>
              <w:spacing w:after="0"/>
              <w:jc w:val="both"/>
              <w:rPr>
                <w:rFonts w:eastAsia="Times New Roman" w:cstheme="minorHAnsi"/>
                <w:b/>
                <w:bCs/>
                <w:color w:val="000000"/>
                <w:lang w:eastAsia="sl-SI"/>
              </w:rPr>
            </w:pPr>
            <w:r w:rsidRPr="002E413B">
              <w:rPr>
                <w:rFonts w:eastAsia="Times New Roman" w:cstheme="minorHAnsi"/>
                <w:b/>
                <w:bCs/>
                <w:color w:val="000000"/>
                <w:lang w:eastAsia="sl-SI"/>
              </w:rPr>
              <w:t>NAZIV PODIZVAJALCA ŠT. 1</w:t>
            </w:r>
          </w:p>
        </w:tc>
        <w:tc>
          <w:tcPr>
            <w:tcW w:w="4536" w:type="dxa"/>
          </w:tcPr>
          <w:p w14:paraId="7A4BF32F" w14:textId="77777777" w:rsidR="00545869" w:rsidRPr="002E413B" w:rsidRDefault="00545869" w:rsidP="00390398">
            <w:pPr>
              <w:keepNext/>
              <w:spacing w:after="0"/>
              <w:jc w:val="both"/>
              <w:rPr>
                <w:rFonts w:eastAsia="Times New Roman" w:cstheme="minorHAnsi"/>
                <w:color w:val="000000"/>
                <w:lang w:eastAsia="sl-SI"/>
              </w:rPr>
            </w:pPr>
          </w:p>
        </w:tc>
        <w:tc>
          <w:tcPr>
            <w:tcW w:w="2127" w:type="dxa"/>
          </w:tcPr>
          <w:p w14:paraId="4EBD5101" w14:textId="77777777" w:rsidR="00545869" w:rsidRPr="002E413B" w:rsidRDefault="00545869" w:rsidP="00390398">
            <w:pPr>
              <w:keepNext/>
              <w:spacing w:after="0"/>
              <w:jc w:val="center"/>
              <w:rPr>
                <w:rFonts w:eastAsia="Times New Roman" w:cstheme="minorHAnsi"/>
                <w:color w:val="000000"/>
                <w:lang w:eastAsia="sl-SI"/>
              </w:rPr>
            </w:pPr>
            <w:r w:rsidRPr="002E413B">
              <w:rPr>
                <w:rFonts w:eastAsia="Times New Roman" w:cstheme="minorHAnsi"/>
                <w:color w:val="000000"/>
                <w:lang w:eastAsia="sl-SI"/>
              </w:rPr>
              <w:t>DA                NE</w:t>
            </w:r>
          </w:p>
        </w:tc>
      </w:tr>
      <w:tr w:rsidR="00545869" w:rsidRPr="002E413B" w14:paraId="7CC6820F" w14:textId="77777777" w:rsidTr="00390398">
        <w:trPr>
          <w:trHeight w:val="53"/>
        </w:trPr>
        <w:tc>
          <w:tcPr>
            <w:tcW w:w="2835" w:type="dxa"/>
          </w:tcPr>
          <w:p w14:paraId="618A4938" w14:textId="77777777" w:rsidR="00545869" w:rsidRPr="002E413B" w:rsidRDefault="00545869" w:rsidP="00390398">
            <w:pPr>
              <w:widowControl w:val="0"/>
              <w:spacing w:after="0"/>
              <w:jc w:val="both"/>
              <w:rPr>
                <w:rFonts w:eastAsia="Times New Roman" w:cstheme="minorHAnsi"/>
                <w:color w:val="000000"/>
                <w:lang w:eastAsia="sl-SI"/>
              </w:rPr>
            </w:pPr>
            <w:r w:rsidRPr="002E413B">
              <w:rPr>
                <w:rFonts w:eastAsia="Times New Roman" w:cstheme="minorHAnsi"/>
                <w:b/>
                <w:bCs/>
                <w:color w:val="000000"/>
                <w:lang w:eastAsia="sl-SI"/>
              </w:rPr>
              <w:t>NAZIV PODIZVAJALCA ŠT. 2</w:t>
            </w:r>
          </w:p>
        </w:tc>
        <w:tc>
          <w:tcPr>
            <w:tcW w:w="4536" w:type="dxa"/>
          </w:tcPr>
          <w:p w14:paraId="1127CF53" w14:textId="77777777" w:rsidR="00545869" w:rsidRPr="002E413B" w:rsidRDefault="00545869" w:rsidP="00390398">
            <w:pPr>
              <w:keepNext/>
              <w:spacing w:after="0"/>
              <w:jc w:val="both"/>
              <w:rPr>
                <w:rFonts w:eastAsia="Times New Roman" w:cstheme="minorHAnsi"/>
                <w:color w:val="000000"/>
                <w:lang w:eastAsia="sl-SI"/>
              </w:rPr>
            </w:pPr>
          </w:p>
        </w:tc>
        <w:tc>
          <w:tcPr>
            <w:tcW w:w="2127" w:type="dxa"/>
          </w:tcPr>
          <w:p w14:paraId="3F495ECC" w14:textId="77777777" w:rsidR="00545869" w:rsidRPr="002E413B" w:rsidRDefault="00545869" w:rsidP="00390398">
            <w:pPr>
              <w:keepNext/>
              <w:spacing w:after="0"/>
              <w:jc w:val="center"/>
              <w:rPr>
                <w:rFonts w:eastAsia="Times New Roman" w:cstheme="minorHAnsi"/>
                <w:color w:val="000000"/>
                <w:lang w:eastAsia="sl-SI"/>
              </w:rPr>
            </w:pPr>
            <w:r w:rsidRPr="002E413B">
              <w:rPr>
                <w:rFonts w:eastAsia="Times New Roman" w:cstheme="minorHAnsi"/>
                <w:color w:val="000000"/>
                <w:lang w:eastAsia="sl-SI"/>
              </w:rPr>
              <w:t>DA                NE</w:t>
            </w:r>
          </w:p>
        </w:tc>
      </w:tr>
      <w:tr w:rsidR="00545869" w:rsidRPr="002E413B" w14:paraId="4264B4A4" w14:textId="77777777" w:rsidTr="00390398">
        <w:trPr>
          <w:trHeight w:val="53"/>
        </w:trPr>
        <w:tc>
          <w:tcPr>
            <w:tcW w:w="2835" w:type="dxa"/>
          </w:tcPr>
          <w:p w14:paraId="6678845D" w14:textId="77777777" w:rsidR="00545869" w:rsidRPr="002E413B" w:rsidRDefault="00545869" w:rsidP="00390398">
            <w:pPr>
              <w:widowControl w:val="0"/>
              <w:spacing w:after="0"/>
              <w:jc w:val="both"/>
              <w:rPr>
                <w:rFonts w:eastAsia="Times New Roman" w:cstheme="minorHAnsi"/>
                <w:color w:val="000000"/>
                <w:lang w:eastAsia="sl-SI"/>
              </w:rPr>
            </w:pPr>
            <w:r w:rsidRPr="002E413B">
              <w:rPr>
                <w:rFonts w:eastAsia="Times New Roman" w:cstheme="minorHAnsi"/>
                <w:b/>
                <w:bCs/>
                <w:color w:val="000000"/>
                <w:lang w:eastAsia="sl-SI"/>
              </w:rPr>
              <w:t>NAZIV PODIZVAJALCA ŠT. 3</w:t>
            </w:r>
          </w:p>
        </w:tc>
        <w:tc>
          <w:tcPr>
            <w:tcW w:w="4536" w:type="dxa"/>
          </w:tcPr>
          <w:p w14:paraId="387ADAFF" w14:textId="77777777" w:rsidR="00545869" w:rsidRPr="002E413B" w:rsidRDefault="00545869" w:rsidP="00390398">
            <w:pPr>
              <w:keepNext/>
              <w:spacing w:after="0"/>
              <w:jc w:val="both"/>
              <w:rPr>
                <w:rFonts w:eastAsia="Times New Roman" w:cstheme="minorHAnsi"/>
                <w:color w:val="000000"/>
                <w:lang w:eastAsia="sl-SI"/>
              </w:rPr>
            </w:pPr>
          </w:p>
        </w:tc>
        <w:tc>
          <w:tcPr>
            <w:tcW w:w="2127" w:type="dxa"/>
          </w:tcPr>
          <w:p w14:paraId="5C30421A" w14:textId="77777777" w:rsidR="00545869" w:rsidRPr="002E413B" w:rsidRDefault="00545869" w:rsidP="00390398">
            <w:pPr>
              <w:keepNext/>
              <w:spacing w:after="0"/>
              <w:jc w:val="center"/>
              <w:rPr>
                <w:rFonts w:eastAsia="Times New Roman" w:cstheme="minorHAnsi"/>
                <w:color w:val="000000"/>
                <w:lang w:eastAsia="sl-SI"/>
              </w:rPr>
            </w:pPr>
            <w:r w:rsidRPr="002E413B">
              <w:rPr>
                <w:rFonts w:eastAsia="Times New Roman" w:cstheme="minorHAnsi"/>
                <w:color w:val="000000"/>
                <w:lang w:eastAsia="sl-SI"/>
              </w:rPr>
              <w:t>DA                NE</w:t>
            </w:r>
          </w:p>
        </w:tc>
      </w:tr>
      <w:tr w:rsidR="00545869" w:rsidRPr="002E413B" w14:paraId="65C7C96A" w14:textId="77777777" w:rsidTr="00390398">
        <w:trPr>
          <w:trHeight w:val="53"/>
        </w:trPr>
        <w:tc>
          <w:tcPr>
            <w:tcW w:w="2835" w:type="dxa"/>
          </w:tcPr>
          <w:p w14:paraId="2C72BF36" w14:textId="77777777" w:rsidR="00545869" w:rsidRPr="002E413B" w:rsidRDefault="00545869" w:rsidP="00390398">
            <w:pPr>
              <w:widowControl w:val="0"/>
              <w:spacing w:after="0"/>
              <w:jc w:val="both"/>
              <w:rPr>
                <w:rFonts w:eastAsia="Times New Roman" w:cstheme="minorHAnsi"/>
                <w:color w:val="000000"/>
                <w:lang w:eastAsia="sl-SI"/>
              </w:rPr>
            </w:pPr>
            <w:r w:rsidRPr="002E413B">
              <w:rPr>
                <w:rFonts w:eastAsia="Times New Roman" w:cstheme="minorHAnsi"/>
                <w:b/>
                <w:bCs/>
                <w:color w:val="000000"/>
                <w:lang w:eastAsia="sl-SI"/>
              </w:rPr>
              <w:t>NAZIV PODIZVAJALCA ŠT. …</w:t>
            </w:r>
          </w:p>
        </w:tc>
        <w:tc>
          <w:tcPr>
            <w:tcW w:w="4536" w:type="dxa"/>
          </w:tcPr>
          <w:p w14:paraId="491E46F8" w14:textId="77777777" w:rsidR="00545869" w:rsidRPr="002E413B" w:rsidRDefault="00545869" w:rsidP="00390398">
            <w:pPr>
              <w:keepNext/>
              <w:spacing w:after="0"/>
              <w:jc w:val="both"/>
              <w:rPr>
                <w:rFonts w:eastAsia="Times New Roman" w:cstheme="minorHAnsi"/>
                <w:color w:val="000000"/>
                <w:lang w:eastAsia="sl-SI"/>
              </w:rPr>
            </w:pPr>
          </w:p>
        </w:tc>
        <w:tc>
          <w:tcPr>
            <w:tcW w:w="2127" w:type="dxa"/>
          </w:tcPr>
          <w:p w14:paraId="29957575" w14:textId="77777777" w:rsidR="00545869" w:rsidRPr="002E413B" w:rsidRDefault="00545869" w:rsidP="00390398">
            <w:pPr>
              <w:keepNext/>
              <w:spacing w:after="0"/>
              <w:jc w:val="center"/>
              <w:rPr>
                <w:rFonts w:eastAsia="Times New Roman" w:cstheme="minorHAnsi"/>
                <w:color w:val="000000"/>
                <w:lang w:eastAsia="sl-SI"/>
              </w:rPr>
            </w:pPr>
            <w:r w:rsidRPr="002E413B">
              <w:rPr>
                <w:rFonts w:eastAsia="Times New Roman" w:cstheme="minorHAnsi"/>
                <w:color w:val="000000"/>
                <w:lang w:eastAsia="sl-SI"/>
              </w:rPr>
              <w:t>DA                NE</w:t>
            </w:r>
          </w:p>
        </w:tc>
      </w:tr>
    </w:tbl>
    <w:p w14:paraId="3C86E563" w14:textId="77777777" w:rsidR="00545869" w:rsidRPr="002E413B" w:rsidRDefault="00545869" w:rsidP="00545869">
      <w:pPr>
        <w:spacing w:after="0"/>
        <w:jc w:val="both"/>
        <w:rPr>
          <w:rFonts w:eastAsia="Times New Roman" w:cstheme="minorHAnsi"/>
          <w:bCs/>
          <w:lang w:eastAsia="sl-SI"/>
        </w:rPr>
      </w:pPr>
    </w:p>
    <w:p w14:paraId="1E1AE6CD" w14:textId="77777777" w:rsidR="00545869" w:rsidRPr="002E413B" w:rsidRDefault="00545869" w:rsidP="00545869">
      <w:pPr>
        <w:spacing w:after="0"/>
        <w:jc w:val="both"/>
        <w:rPr>
          <w:rFonts w:eastAsia="Times New Roman" w:cstheme="minorHAnsi"/>
          <w:bCs/>
          <w:lang w:eastAsia="sl-SI"/>
        </w:rPr>
      </w:pPr>
    </w:p>
    <w:p w14:paraId="0915062A" w14:textId="77777777" w:rsidR="00545869" w:rsidRPr="002E413B" w:rsidRDefault="00545869" w:rsidP="00545869">
      <w:pPr>
        <w:spacing w:after="0"/>
        <w:jc w:val="center"/>
        <w:rPr>
          <w:rFonts w:eastAsia="Times New Roman" w:cstheme="minorHAnsi"/>
          <w:bCs/>
          <w:lang w:eastAsia="sl-SI"/>
        </w:rPr>
      </w:pPr>
      <w:r w:rsidRPr="002E413B">
        <w:rPr>
          <w:rFonts w:eastAsia="Times New Roman" w:cstheme="minorHAnsi"/>
          <w:bCs/>
          <w:lang w:eastAsia="sl-SI"/>
        </w:rPr>
        <w:t>in v kolikor to zahteva nominirani podizvajalec, dajemo</w:t>
      </w:r>
    </w:p>
    <w:p w14:paraId="069A3BDF" w14:textId="77777777" w:rsidR="00545869" w:rsidRPr="002E413B" w:rsidRDefault="00545869" w:rsidP="00545869">
      <w:pPr>
        <w:spacing w:after="0"/>
        <w:jc w:val="center"/>
        <w:rPr>
          <w:rFonts w:eastAsia="Times New Roman" w:cstheme="minorHAnsi"/>
          <w:bCs/>
          <w:lang w:eastAsia="sl-SI"/>
        </w:rPr>
      </w:pPr>
    </w:p>
    <w:p w14:paraId="65F79FD8" w14:textId="77777777" w:rsidR="00545869" w:rsidRPr="002E413B" w:rsidRDefault="00545869" w:rsidP="00545869">
      <w:pPr>
        <w:spacing w:after="0"/>
        <w:jc w:val="center"/>
        <w:rPr>
          <w:rFonts w:eastAsia="Times New Roman" w:cstheme="minorHAnsi"/>
          <w:b/>
          <w:bCs/>
          <w:lang w:eastAsia="sl-SI"/>
        </w:rPr>
      </w:pPr>
      <w:r w:rsidRPr="002E413B">
        <w:rPr>
          <w:rFonts w:eastAsia="Times New Roman" w:cstheme="minorHAnsi"/>
          <w:b/>
          <w:bCs/>
          <w:lang w:eastAsia="sl-SI"/>
        </w:rPr>
        <w:t>POOBLASTILO ZA NEPOSREDNO PLAČEVANJE PODIZVAJALCEM</w:t>
      </w:r>
    </w:p>
    <w:p w14:paraId="67BC0665" w14:textId="77777777" w:rsidR="00545869" w:rsidRPr="002E413B" w:rsidRDefault="00545869" w:rsidP="00545869">
      <w:pPr>
        <w:spacing w:after="0"/>
        <w:rPr>
          <w:rFonts w:eastAsia="Times New Roman" w:cstheme="minorHAnsi"/>
          <w:bCs/>
          <w:lang w:eastAsia="sl-SI"/>
        </w:rPr>
      </w:pPr>
    </w:p>
    <w:p w14:paraId="334E443B" w14:textId="77777777" w:rsidR="00545869" w:rsidRPr="002E413B" w:rsidRDefault="00545869" w:rsidP="00545869">
      <w:pPr>
        <w:spacing w:after="0"/>
        <w:rPr>
          <w:rFonts w:eastAsia="Times New Roman" w:cstheme="minorHAnsi"/>
          <w:bCs/>
          <w:lang w:eastAsia="sl-SI"/>
        </w:rPr>
      </w:pPr>
    </w:p>
    <w:p w14:paraId="5C9C68B8" w14:textId="77777777" w:rsidR="00545869" w:rsidRPr="002E413B" w:rsidRDefault="00545869" w:rsidP="00545869">
      <w:pPr>
        <w:spacing w:after="0"/>
        <w:jc w:val="both"/>
        <w:rPr>
          <w:rFonts w:eastAsia="Times New Roman" w:cstheme="minorHAnsi"/>
          <w:bCs/>
          <w:lang w:eastAsia="sl-SI"/>
        </w:rPr>
      </w:pPr>
      <w:r w:rsidRPr="002E413B">
        <w:rPr>
          <w:rFonts w:eastAsia="Times New Roman" w:cstheme="minorHAnsi"/>
          <w:bCs/>
          <w:lang w:eastAsia="sl-SI"/>
        </w:rPr>
        <w:t>Pooblaščamo naročnika, da na podlagi potrjenega računa oziroma situacije neposredno plačuje naše obveznosti do podizvajalcev, ki smo jih kot ponudnik navedli v zgornji tabeli in označili, da so podali zahtevo za neposredno plačilo.</w:t>
      </w:r>
    </w:p>
    <w:p w14:paraId="776A3A26" w14:textId="77777777" w:rsidR="00545869" w:rsidRPr="002E413B" w:rsidRDefault="00545869" w:rsidP="00545869">
      <w:pPr>
        <w:spacing w:after="0"/>
        <w:rPr>
          <w:rFonts w:eastAsia="Times New Roman" w:cstheme="minorHAnsi"/>
          <w:bCs/>
          <w:lang w:eastAsia="sl-SI"/>
        </w:rPr>
      </w:pPr>
    </w:p>
    <w:p w14:paraId="4145C5CE" w14:textId="77777777" w:rsidR="00545869" w:rsidRPr="002E413B" w:rsidRDefault="00545869" w:rsidP="00545869">
      <w:pPr>
        <w:spacing w:after="0"/>
        <w:rPr>
          <w:rFonts w:eastAsia="Times New Roman" w:cstheme="minorHAnsi"/>
          <w:bCs/>
          <w:lang w:eastAsia="sl-SI"/>
        </w:rPr>
      </w:pPr>
      <w:r w:rsidRPr="002E413B">
        <w:rPr>
          <w:rFonts w:eastAsia="Times New Roman" w:cstheme="minorHAnsi"/>
          <w:bCs/>
          <w:lang w:eastAsia="sl-SI"/>
        </w:rPr>
        <w:t>Za podizvajalce v nadaljevanju ponudbe (OBR-3) prilagamo njihove podatke.</w:t>
      </w:r>
    </w:p>
    <w:p w14:paraId="2CC24F5F" w14:textId="77777777" w:rsidR="00545869" w:rsidRPr="002E413B" w:rsidRDefault="00545869" w:rsidP="00545869">
      <w:pPr>
        <w:spacing w:after="0"/>
        <w:rPr>
          <w:rFonts w:eastAsia="Times New Roman" w:cstheme="minorHAnsi"/>
          <w:b/>
          <w:bCs/>
          <w:lang w:eastAsia="sl-SI"/>
        </w:rPr>
      </w:pPr>
    </w:p>
    <w:p w14:paraId="356BB9B1" w14:textId="77777777" w:rsidR="00545869" w:rsidRPr="002E413B" w:rsidRDefault="00545869" w:rsidP="00545869">
      <w:pPr>
        <w:spacing w:after="0"/>
        <w:rPr>
          <w:rFonts w:eastAsia="Times New Roman" w:cstheme="minorHAnsi"/>
          <w:b/>
          <w:bCs/>
          <w:lang w:eastAsia="sl-SI"/>
        </w:rPr>
      </w:pPr>
    </w:p>
    <w:p w14:paraId="00BF8E67" w14:textId="77777777" w:rsidR="00545869" w:rsidRPr="002E413B" w:rsidRDefault="00545869" w:rsidP="00545869">
      <w:pPr>
        <w:spacing w:after="0"/>
        <w:rPr>
          <w:rFonts w:eastAsia="Times New Roman" w:cstheme="minorHAnsi"/>
          <w:b/>
          <w:bCs/>
          <w:lang w:eastAsia="sl-SI"/>
        </w:rPr>
      </w:pPr>
    </w:p>
    <w:p w14:paraId="4FC6A363" w14:textId="77777777" w:rsidR="00545869" w:rsidRPr="002E413B" w:rsidRDefault="00545869" w:rsidP="00545869">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1276FFFC" w14:textId="77777777" w:rsidR="00545869" w:rsidRPr="002E413B" w:rsidRDefault="00545869" w:rsidP="00545869">
      <w:pPr>
        <w:shd w:val="clear" w:color="auto" w:fill="F2F2F2"/>
        <w:spacing w:after="0"/>
        <w:jc w:val="both"/>
        <w:rPr>
          <w:rFonts w:eastAsia="Times New Roman" w:cstheme="minorHAnsi"/>
          <w:lang w:eastAsia="sl-SI"/>
        </w:rPr>
      </w:pPr>
    </w:p>
    <w:p w14:paraId="7A471E84" w14:textId="77777777" w:rsidR="00545869" w:rsidRPr="002E413B" w:rsidRDefault="00545869" w:rsidP="00545869">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156AA218" w14:textId="77777777" w:rsidR="00545869" w:rsidRPr="002E413B" w:rsidRDefault="00545869" w:rsidP="00545869">
      <w:pPr>
        <w:spacing w:after="0"/>
        <w:rPr>
          <w:rFonts w:eastAsia="Times New Roman" w:cstheme="minorHAnsi"/>
          <w:bCs/>
          <w:lang w:eastAsia="sl-SI"/>
        </w:rPr>
      </w:pPr>
    </w:p>
    <w:p w14:paraId="36D93B2D" w14:textId="77777777" w:rsidR="00545869" w:rsidRPr="002E413B" w:rsidRDefault="00545869" w:rsidP="00545869">
      <w:pPr>
        <w:spacing w:after="0"/>
        <w:rPr>
          <w:rFonts w:eastAsia="Times New Roman" w:cstheme="minorHAnsi"/>
          <w:bCs/>
          <w:lang w:eastAsia="sl-SI"/>
        </w:rPr>
      </w:pPr>
    </w:p>
    <w:p w14:paraId="46BFF9A0" w14:textId="77777777" w:rsidR="00545869" w:rsidRPr="002E413B" w:rsidRDefault="00545869" w:rsidP="00545869">
      <w:pPr>
        <w:spacing w:after="0"/>
        <w:jc w:val="both"/>
        <w:rPr>
          <w:rFonts w:eastAsia="Times New Roman" w:cstheme="minorHAnsi"/>
          <w:bCs/>
          <w:lang w:eastAsia="sl-SI"/>
        </w:rPr>
      </w:pPr>
    </w:p>
    <w:p w14:paraId="4DD84584" w14:textId="77777777" w:rsidR="00545869" w:rsidRPr="002E413B" w:rsidRDefault="00545869" w:rsidP="00545869">
      <w:pPr>
        <w:spacing w:after="0"/>
        <w:jc w:val="both"/>
        <w:rPr>
          <w:rFonts w:eastAsia="Times New Roman" w:cstheme="minorHAnsi"/>
          <w:bCs/>
          <w:lang w:eastAsia="sl-SI"/>
        </w:rPr>
      </w:pPr>
    </w:p>
    <w:p w14:paraId="7CEFC359" w14:textId="77777777" w:rsidR="00545869" w:rsidRPr="002E413B" w:rsidRDefault="00545869" w:rsidP="00545869">
      <w:pPr>
        <w:spacing w:after="0"/>
        <w:jc w:val="both"/>
        <w:rPr>
          <w:rFonts w:eastAsia="Times New Roman" w:cstheme="minorHAnsi"/>
          <w:bCs/>
          <w:lang w:eastAsia="sl-SI"/>
        </w:rPr>
      </w:pPr>
    </w:p>
    <w:p w14:paraId="15262AD7" w14:textId="77777777" w:rsidR="00545869" w:rsidRPr="002E413B" w:rsidRDefault="00545869" w:rsidP="00545869">
      <w:pPr>
        <w:spacing w:after="0"/>
        <w:jc w:val="both"/>
        <w:rPr>
          <w:rFonts w:eastAsia="Times New Roman" w:cstheme="minorHAnsi"/>
          <w:bCs/>
          <w:lang w:eastAsia="sl-SI"/>
        </w:rPr>
      </w:pPr>
    </w:p>
    <w:p w14:paraId="7446372B" w14:textId="77777777" w:rsidR="00545869" w:rsidRPr="002E413B" w:rsidRDefault="00545869" w:rsidP="00545869">
      <w:pPr>
        <w:spacing w:after="0"/>
        <w:jc w:val="both"/>
        <w:rPr>
          <w:rFonts w:eastAsia="Times New Roman" w:cstheme="minorHAnsi"/>
          <w:bCs/>
          <w:lang w:eastAsia="sl-SI"/>
        </w:rPr>
      </w:pPr>
    </w:p>
    <w:p w14:paraId="44BF6E3F" w14:textId="77777777" w:rsidR="00545869" w:rsidRPr="002E413B" w:rsidRDefault="00545869" w:rsidP="00545869">
      <w:pPr>
        <w:spacing w:after="0"/>
        <w:jc w:val="both"/>
        <w:rPr>
          <w:rFonts w:eastAsia="Times New Roman" w:cstheme="minorHAnsi"/>
          <w:bCs/>
          <w:i/>
          <w:sz w:val="16"/>
          <w:szCs w:val="16"/>
          <w:lang w:eastAsia="sl-SI"/>
        </w:rPr>
      </w:pPr>
      <w:r w:rsidRPr="002E413B">
        <w:rPr>
          <w:rFonts w:eastAsia="Times New Roman" w:cstheme="minorHAnsi"/>
          <w:bCs/>
          <w:i/>
          <w:sz w:val="16"/>
          <w:szCs w:val="16"/>
          <w:lang w:eastAsia="sl-SI"/>
        </w:rPr>
        <w:t>Obrazec se izpolni in podpiše kadar namerava ponudnik izvesti javno naročilo s podizvajalcem, ki (ne) - zahteva neposredno plačilo v skladu s 94. členom ZJN-3, ter posledično služi kot priloga k pogodbi o izvedbi javnega naročila. V primeru, da ponudnik ne namerava izvesti javno naročilo s podizvajalcem, obrazca ni potrebno izpolniti.</w:t>
      </w:r>
    </w:p>
    <w:p w14:paraId="7EF54A03" w14:textId="77777777" w:rsidR="00545869" w:rsidRPr="002E413B" w:rsidRDefault="00545869" w:rsidP="00545869">
      <w:pPr>
        <w:spacing w:after="0"/>
        <w:jc w:val="right"/>
        <w:rPr>
          <w:rFonts w:eastAsia="Times New Roman" w:cstheme="minorHAnsi"/>
          <w:b/>
          <w:lang w:eastAsia="sl-SI"/>
        </w:rPr>
      </w:pPr>
      <w:r w:rsidRPr="002E413B">
        <w:rPr>
          <w:rFonts w:eastAsia="Times New Roman" w:cstheme="minorHAnsi"/>
          <w:bCs/>
          <w:lang w:eastAsia="sl-SI"/>
        </w:rPr>
        <w:br w:type="page"/>
      </w:r>
      <w:r w:rsidRPr="002E413B">
        <w:rPr>
          <w:rFonts w:eastAsia="Times New Roman" w:cstheme="minorHAnsi"/>
          <w:b/>
          <w:sz w:val="24"/>
          <w:shd w:val="clear" w:color="auto" w:fill="FFFFFF"/>
          <w:lang w:eastAsia="sl-SI"/>
        </w:rPr>
        <w:lastRenderedPageBreak/>
        <w:t>OBR-3</w:t>
      </w:r>
    </w:p>
    <w:p w14:paraId="23256135" w14:textId="77777777" w:rsidR="00545869" w:rsidRPr="002E413B" w:rsidRDefault="00545869" w:rsidP="00545869">
      <w:pPr>
        <w:spacing w:after="0"/>
        <w:jc w:val="center"/>
        <w:rPr>
          <w:rFonts w:eastAsia="Times New Roman" w:cstheme="minorHAnsi"/>
          <w:bCs/>
          <w:lang w:eastAsia="sl-SI"/>
        </w:rPr>
      </w:pPr>
    </w:p>
    <w:p w14:paraId="6C0EFB81" w14:textId="77777777" w:rsidR="00545869" w:rsidRPr="002E413B" w:rsidRDefault="00545869" w:rsidP="00545869">
      <w:pPr>
        <w:spacing w:after="0"/>
        <w:jc w:val="center"/>
        <w:rPr>
          <w:rFonts w:eastAsia="Times New Roman" w:cstheme="minorHAnsi"/>
          <w:b/>
          <w:bCs/>
          <w:sz w:val="28"/>
          <w:szCs w:val="28"/>
          <w:lang w:eastAsia="sl-SI"/>
        </w:rPr>
      </w:pPr>
      <w:r w:rsidRPr="002E413B">
        <w:rPr>
          <w:rFonts w:eastAsia="Times New Roman" w:cstheme="minorHAnsi"/>
          <w:b/>
          <w:bCs/>
          <w:sz w:val="28"/>
          <w:szCs w:val="28"/>
          <w:lang w:eastAsia="sl-SI"/>
        </w:rPr>
        <w:t>PODATKI O PODIZVAJALCU</w:t>
      </w:r>
    </w:p>
    <w:p w14:paraId="15D3681F" w14:textId="77777777" w:rsidR="00545869" w:rsidRPr="002E413B" w:rsidRDefault="00545869" w:rsidP="00545869">
      <w:pPr>
        <w:spacing w:after="0"/>
        <w:jc w:val="center"/>
        <w:rPr>
          <w:rFonts w:eastAsia="Times New Roman" w:cstheme="minorHAnsi"/>
          <w:b/>
          <w:bCs/>
          <w:lang w:eastAsia="sl-SI"/>
        </w:rPr>
      </w:pPr>
    </w:p>
    <w:p w14:paraId="6A4E223C" w14:textId="77777777" w:rsidR="00545869" w:rsidRPr="002E413B" w:rsidRDefault="00545869" w:rsidP="00545869">
      <w:pPr>
        <w:spacing w:after="0"/>
        <w:jc w:val="center"/>
        <w:rPr>
          <w:rFonts w:eastAsia="Times New Roman" w:cstheme="minorHAnsi"/>
          <w:b/>
          <w:bCs/>
          <w:lang w:eastAsia="sl-SI"/>
        </w:rPr>
      </w:pPr>
    </w:p>
    <w:p w14:paraId="528441BF" w14:textId="77777777" w:rsidR="00545869" w:rsidRPr="002E413B" w:rsidRDefault="00545869" w:rsidP="00545869">
      <w:pPr>
        <w:spacing w:after="0"/>
        <w:rPr>
          <w:rFonts w:eastAsia="Times New Roman" w:cstheme="minorHAnsi"/>
          <w:b/>
          <w:bCs/>
          <w:lang w:eastAsia="sl-SI"/>
        </w:rPr>
      </w:pPr>
      <w:r w:rsidRPr="002E413B">
        <w:rPr>
          <w:rFonts w:eastAsia="Times New Roman" w:cstheme="minorHAnsi"/>
          <w:b/>
          <w:bCs/>
          <w:lang w:eastAsia="sl-SI"/>
        </w:rPr>
        <w:t>Podatki o podizvajalcu:</w:t>
      </w:r>
    </w:p>
    <w:p w14:paraId="36DB1015" w14:textId="77777777" w:rsidR="00545869" w:rsidRPr="002E413B" w:rsidRDefault="00545869" w:rsidP="00545869">
      <w:pPr>
        <w:spacing w:after="0"/>
        <w:rPr>
          <w:rFonts w:eastAsia="Times New Roman" w:cstheme="minorHAnsi"/>
          <w:bCs/>
          <w:lang w:eastAsia="sl-SI"/>
        </w:rPr>
      </w:pPr>
    </w:p>
    <w:p w14:paraId="0D04CB5A" w14:textId="77777777" w:rsidR="00545869" w:rsidRPr="002E413B" w:rsidRDefault="00545869" w:rsidP="00545869">
      <w:pPr>
        <w:spacing w:after="0"/>
        <w:rPr>
          <w:rFonts w:eastAsia="Times New Roman" w:cstheme="minorHAnsi"/>
          <w:bCs/>
          <w:lang w:eastAsia="sl-SI"/>
        </w:rPr>
      </w:pPr>
      <w:r w:rsidRPr="002E413B">
        <w:rPr>
          <w:rFonts w:eastAsia="Times New Roman" w:cstheme="minorHAnsi"/>
          <w:bCs/>
          <w:lang w:eastAsia="sl-SI"/>
        </w:rPr>
        <w:t xml:space="preserve">Naziv: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0BF9E762" w14:textId="77777777" w:rsidR="00545869" w:rsidRPr="002E413B" w:rsidRDefault="00545869" w:rsidP="00545869">
      <w:pPr>
        <w:spacing w:after="0"/>
        <w:rPr>
          <w:rFonts w:eastAsia="Times New Roman" w:cstheme="minorHAnsi"/>
          <w:bCs/>
          <w:lang w:eastAsia="sl-SI"/>
        </w:rPr>
      </w:pPr>
      <w:r w:rsidRPr="002E413B">
        <w:rPr>
          <w:rFonts w:eastAsia="Times New Roman" w:cstheme="minorHAnsi"/>
          <w:bCs/>
          <w:lang w:eastAsia="sl-SI"/>
        </w:rPr>
        <w:t xml:space="preserve">Naslov: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0D2E4A1C" w14:textId="77777777" w:rsidR="00545869" w:rsidRPr="002E413B" w:rsidRDefault="00545869" w:rsidP="00545869">
      <w:pPr>
        <w:spacing w:after="0"/>
        <w:rPr>
          <w:rFonts w:eastAsia="Times New Roman" w:cstheme="minorHAnsi"/>
          <w:bCs/>
          <w:lang w:eastAsia="sl-SI"/>
        </w:rPr>
      </w:pPr>
      <w:r w:rsidRPr="002E413B">
        <w:rPr>
          <w:rFonts w:eastAsia="Times New Roman" w:cstheme="minorHAnsi"/>
          <w:bCs/>
          <w:lang w:eastAsia="sl-SI"/>
        </w:rPr>
        <w:t xml:space="preserve">Davčna številka: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43DDCDCB" w14:textId="77777777" w:rsidR="00545869" w:rsidRPr="002E413B" w:rsidRDefault="00545869" w:rsidP="00545869">
      <w:pPr>
        <w:spacing w:after="0"/>
        <w:rPr>
          <w:rFonts w:eastAsia="Times New Roman" w:cstheme="minorHAnsi"/>
          <w:bCs/>
          <w:lang w:eastAsia="sl-SI"/>
        </w:rPr>
      </w:pPr>
      <w:r w:rsidRPr="002E413B">
        <w:rPr>
          <w:rFonts w:eastAsia="Times New Roman" w:cstheme="minorHAnsi"/>
          <w:bCs/>
          <w:lang w:eastAsia="sl-SI"/>
        </w:rPr>
        <w:t xml:space="preserve">Finančni urad: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2F2CB260" w14:textId="77777777" w:rsidR="00545869" w:rsidRPr="002E413B" w:rsidRDefault="00545869" w:rsidP="00545869">
      <w:pPr>
        <w:spacing w:after="0"/>
        <w:rPr>
          <w:rFonts w:eastAsia="Times New Roman" w:cstheme="minorHAnsi"/>
          <w:bCs/>
          <w:lang w:eastAsia="sl-SI"/>
        </w:rPr>
      </w:pPr>
      <w:r w:rsidRPr="002E413B">
        <w:rPr>
          <w:rFonts w:eastAsia="Times New Roman" w:cstheme="minorHAnsi"/>
          <w:bCs/>
          <w:lang w:eastAsia="sl-SI"/>
        </w:rPr>
        <w:t xml:space="preserve">Matična številka: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60C3C73E" w14:textId="77777777" w:rsidR="00545869" w:rsidRPr="002E413B" w:rsidRDefault="00545869" w:rsidP="00545869">
      <w:pPr>
        <w:spacing w:after="0"/>
        <w:rPr>
          <w:rFonts w:eastAsia="Times New Roman" w:cstheme="minorHAnsi"/>
          <w:bCs/>
          <w:lang w:eastAsia="sl-SI"/>
        </w:rPr>
      </w:pPr>
      <w:r w:rsidRPr="002E413B">
        <w:rPr>
          <w:rFonts w:eastAsia="Times New Roman" w:cstheme="minorHAnsi"/>
          <w:bCs/>
          <w:lang w:eastAsia="sl-SI"/>
        </w:rPr>
        <w:t xml:space="preserve">Številka transakcijskega računa / odprt pri banki: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51BF8278" w14:textId="77777777" w:rsidR="00545869" w:rsidRPr="002E413B" w:rsidRDefault="00545869" w:rsidP="00545869">
      <w:pPr>
        <w:spacing w:after="0"/>
        <w:rPr>
          <w:rFonts w:eastAsia="Times New Roman" w:cstheme="minorHAnsi"/>
          <w:bCs/>
          <w:lang w:eastAsia="sl-SI"/>
        </w:rPr>
      </w:pPr>
      <w:r w:rsidRPr="002E413B">
        <w:rPr>
          <w:rFonts w:eastAsia="Times New Roman" w:cstheme="minorHAnsi"/>
          <w:bCs/>
          <w:lang w:eastAsia="sl-SI"/>
        </w:rPr>
        <w:t xml:space="preserve">Številka telefona: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3AFD137B" w14:textId="77777777" w:rsidR="00545869" w:rsidRPr="002E413B" w:rsidRDefault="00545869" w:rsidP="00545869">
      <w:pPr>
        <w:spacing w:after="0"/>
        <w:rPr>
          <w:rFonts w:eastAsia="Times New Roman" w:cstheme="minorHAnsi"/>
          <w:bCs/>
          <w:u w:val="single"/>
          <w:lang w:eastAsia="sl-SI"/>
        </w:rPr>
      </w:pPr>
      <w:r w:rsidRPr="002E413B">
        <w:rPr>
          <w:rFonts w:eastAsia="Times New Roman" w:cstheme="minorHAnsi"/>
          <w:bCs/>
          <w:lang w:eastAsia="sl-SI"/>
        </w:rPr>
        <w:t xml:space="preserve">Vsi zakoniti zastopniki podizvajalca: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19E12004" w14:textId="77777777" w:rsidR="00545869" w:rsidRPr="002E413B" w:rsidRDefault="00545869" w:rsidP="00545869">
      <w:pPr>
        <w:spacing w:after="0"/>
        <w:rPr>
          <w:rFonts w:eastAsia="Times New Roman" w:cstheme="minorHAnsi"/>
          <w:bCs/>
          <w:lang w:eastAsia="sl-SI"/>
        </w:rPr>
      </w:pPr>
    </w:p>
    <w:p w14:paraId="6C95F41F" w14:textId="77777777" w:rsidR="00545869" w:rsidRPr="002E413B" w:rsidRDefault="00545869" w:rsidP="00545869">
      <w:pPr>
        <w:spacing w:after="0"/>
        <w:rPr>
          <w:rFonts w:eastAsia="Times New Roman" w:cstheme="minorHAnsi"/>
          <w:bCs/>
          <w:lang w:eastAsia="sl-SI"/>
        </w:rPr>
      </w:pPr>
    </w:p>
    <w:p w14:paraId="4FC32BB8" w14:textId="77777777" w:rsidR="00545869" w:rsidRPr="002E413B" w:rsidRDefault="00545869" w:rsidP="00545869">
      <w:pPr>
        <w:spacing w:after="0"/>
        <w:rPr>
          <w:rFonts w:eastAsia="Times New Roman" w:cstheme="minorHAnsi"/>
          <w:bCs/>
          <w:lang w:eastAsia="sl-SI"/>
        </w:rPr>
      </w:pPr>
      <w:r w:rsidRPr="002E413B">
        <w:rPr>
          <w:rFonts w:eastAsia="Times New Roman" w:cstheme="minorHAnsi"/>
          <w:bCs/>
          <w:lang w:eastAsia="sl-SI"/>
        </w:rPr>
        <w:t xml:space="preserve">Kontaktna oseba podizvajalca za obveščanje: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0D70FF66" w14:textId="77777777" w:rsidR="00545869" w:rsidRPr="002E413B" w:rsidRDefault="00545869" w:rsidP="00545869">
      <w:pPr>
        <w:numPr>
          <w:ilvl w:val="0"/>
          <w:numId w:val="13"/>
        </w:numPr>
        <w:spacing w:after="0" w:line="259" w:lineRule="auto"/>
        <w:rPr>
          <w:rFonts w:eastAsia="Times New Roman" w:cstheme="minorHAnsi"/>
          <w:bCs/>
          <w:lang w:eastAsia="sl-SI"/>
        </w:rPr>
      </w:pPr>
      <w:r w:rsidRPr="002E413B">
        <w:rPr>
          <w:rFonts w:eastAsia="Times New Roman" w:cstheme="minorHAnsi"/>
          <w:bCs/>
          <w:lang w:eastAsia="sl-SI"/>
        </w:rPr>
        <w:t xml:space="preserve">funkcija: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43029F75" w14:textId="77777777" w:rsidR="00545869" w:rsidRPr="002E413B" w:rsidRDefault="00545869" w:rsidP="00545869">
      <w:pPr>
        <w:numPr>
          <w:ilvl w:val="0"/>
          <w:numId w:val="13"/>
        </w:numPr>
        <w:spacing w:after="0" w:line="259" w:lineRule="auto"/>
        <w:rPr>
          <w:rFonts w:eastAsia="Times New Roman" w:cstheme="minorHAnsi"/>
          <w:bCs/>
          <w:lang w:eastAsia="sl-SI"/>
        </w:rPr>
      </w:pPr>
      <w:r w:rsidRPr="002E413B">
        <w:rPr>
          <w:rFonts w:eastAsia="Times New Roman" w:cstheme="minorHAnsi"/>
          <w:bCs/>
          <w:lang w:eastAsia="sl-SI"/>
        </w:rPr>
        <w:t xml:space="preserve">telefon: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56AC1635" w14:textId="77777777" w:rsidR="00545869" w:rsidRPr="002E413B" w:rsidRDefault="00545869" w:rsidP="00545869">
      <w:pPr>
        <w:numPr>
          <w:ilvl w:val="0"/>
          <w:numId w:val="13"/>
        </w:numPr>
        <w:spacing w:after="0" w:line="259" w:lineRule="auto"/>
        <w:rPr>
          <w:rFonts w:eastAsia="Times New Roman" w:cstheme="minorHAnsi"/>
          <w:bCs/>
          <w:lang w:eastAsia="sl-SI"/>
        </w:rPr>
      </w:pPr>
      <w:r w:rsidRPr="002E413B">
        <w:rPr>
          <w:rFonts w:eastAsia="Times New Roman" w:cstheme="minorHAnsi"/>
          <w:bCs/>
          <w:lang w:eastAsia="sl-SI"/>
        </w:rPr>
        <w:t xml:space="preserve">e-mail: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22DCCCC4" w14:textId="77777777" w:rsidR="00545869" w:rsidRPr="002E413B" w:rsidRDefault="00545869" w:rsidP="00545869">
      <w:pPr>
        <w:spacing w:after="0"/>
        <w:ind w:left="284"/>
        <w:rPr>
          <w:rFonts w:eastAsia="Times New Roman" w:cstheme="minorHAnsi"/>
          <w:bCs/>
          <w:lang w:eastAsia="sl-SI"/>
        </w:rPr>
      </w:pPr>
    </w:p>
    <w:p w14:paraId="0BA8490F" w14:textId="77777777" w:rsidR="00545869" w:rsidRPr="002E413B" w:rsidRDefault="00545869" w:rsidP="00545869">
      <w:pPr>
        <w:spacing w:after="0"/>
        <w:ind w:left="284"/>
        <w:rPr>
          <w:rFonts w:eastAsia="Times New Roman" w:cstheme="minorHAnsi"/>
          <w:bCs/>
          <w:lang w:eastAsia="sl-SI"/>
        </w:rPr>
      </w:pPr>
    </w:p>
    <w:p w14:paraId="52076D5C" w14:textId="77777777" w:rsidR="00545869" w:rsidRPr="002E413B" w:rsidRDefault="00545869" w:rsidP="00545869">
      <w:pPr>
        <w:spacing w:after="0"/>
        <w:rPr>
          <w:rFonts w:eastAsia="Times New Roman" w:cstheme="minorHAnsi"/>
          <w:b/>
          <w:bCs/>
          <w:u w:val="single"/>
          <w:lang w:eastAsia="sl-SI"/>
        </w:rPr>
      </w:pPr>
      <w:r w:rsidRPr="002E413B">
        <w:rPr>
          <w:rFonts w:eastAsia="Times New Roman" w:cstheme="minorHAnsi"/>
          <w:b/>
          <w:bCs/>
          <w:lang w:eastAsia="sl-SI"/>
        </w:rPr>
        <w:t xml:space="preserve">V skladu s 94. členom ZJN-3 kot podizvajalec zahtevamo neposredno plačilo: </w:t>
      </w:r>
      <w:r w:rsidRPr="002E413B">
        <w:rPr>
          <w:rFonts w:eastAsia="Times New Roman" w:cstheme="minorHAnsi"/>
          <w:b/>
          <w:bCs/>
          <w:u w:val="single"/>
          <w:lang w:eastAsia="sl-SI"/>
        </w:rPr>
        <w:t xml:space="preserve">    DA </w:t>
      </w:r>
      <w:r w:rsidRPr="002E413B">
        <w:rPr>
          <w:rFonts w:eastAsia="Times New Roman" w:cstheme="minorHAnsi"/>
          <w:b/>
          <w:bCs/>
          <w:u w:val="single"/>
          <w:lang w:eastAsia="sl-SI"/>
        </w:rPr>
        <w:tab/>
      </w:r>
      <w:r w:rsidRPr="002E413B">
        <w:rPr>
          <w:rFonts w:eastAsia="Times New Roman" w:cstheme="minorHAnsi"/>
          <w:b/>
          <w:bCs/>
          <w:u w:val="single"/>
          <w:lang w:eastAsia="sl-SI"/>
        </w:rPr>
        <w:tab/>
        <w:t>NE</w:t>
      </w:r>
      <w:r w:rsidRPr="002E413B">
        <w:rPr>
          <w:rFonts w:eastAsia="Times New Roman" w:cstheme="minorHAnsi"/>
          <w:b/>
          <w:bCs/>
          <w:u w:val="single"/>
          <w:lang w:eastAsia="sl-SI"/>
        </w:rPr>
        <w:tab/>
      </w:r>
    </w:p>
    <w:p w14:paraId="01FB4302" w14:textId="77777777" w:rsidR="00545869" w:rsidRPr="002E413B" w:rsidRDefault="00545869" w:rsidP="00545869">
      <w:pPr>
        <w:spacing w:after="0"/>
        <w:rPr>
          <w:rFonts w:eastAsia="Times New Roman" w:cstheme="minorHAnsi"/>
          <w:bCs/>
          <w:lang w:eastAsia="sl-SI"/>
        </w:rPr>
      </w:pPr>
    </w:p>
    <w:p w14:paraId="1F465C60" w14:textId="77777777" w:rsidR="00545869" w:rsidRPr="002E413B" w:rsidRDefault="00545869" w:rsidP="00545869">
      <w:pPr>
        <w:spacing w:after="0"/>
        <w:rPr>
          <w:rFonts w:eastAsia="Times New Roman" w:cstheme="minorHAnsi"/>
          <w:bCs/>
          <w:lang w:eastAsia="sl-SI"/>
        </w:rPr>
      </w:pPr>
    </w:p>
    <w:p w14:paraId="69528EA4" w14:textId="77777777" w:rsidR="00545869" w:rsidRPr="002E413B" w:rsidRDefault="00545869" w:rsidP="00545869">
      <w:pPr>
        <w:spacing w:after="0"/>
        <w:rPr>
          <w:rFonts w:eastAsia="Times New Roman" w:cstheme="minorHAnsi"/>
          <w:bCs/>
          <w:u w:val="single"/>
          <w:lang w:eastAsia="sl-SI"/>
        </w:rPr>
      </w:pPr>
      <w:r w:rsidRPr="002E413B">
        <w:rPr>
          <w:rFonts w:eastAsia="Times New Roman" w:cstheme="minorHAnsi"/>
          <w:bCs/>
          <w:lang w:eastAsia="sl-SI"/>
        </w:rPr>
        <w:t>Vsak del javnega naročila (storitev/gradnja/blago), ki se oddaja v podizvajanje (vrsta/opis del):</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1F370A2A" w14:textId="77777777" w:rsidR="00545869" w:rsidRPr="002E413B" w:rsidRDefault="00545869" w:rsidP="00545869">
      <w:pPr>
        <w:spacing w:after="0"/>
        <w:rPr>
          <w:rFonts w:eastAsia="Times New Roman" w:cstheme="minorHAnsi"/>
          <w:bCs/>
          <w:u w:val="single"/>
          <w:lang w:eastAsia="sl-SI"/>
        </w:rPr>
      </w:pPr>
      <w:r w:rsidRPr="002E413B">
        <w:rPr>
          <w:rFonts w:eastAsia="Times New Roman" w:cstheme="minorHAnsi"/>
          <w:bCs/>
          <w:lang w:eastAsia="sl-SI"/>
        </w:rPr>
        <w:t xml:space="preserve">Količina / delež (%) javnega naročila, ki se oddaja v podizvajanje: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1D8DA5E8" w14:textId="77777777" w:rsidR="00545869" w:rsidRPr="002E413B" w:rsidRDefault="00545869" w:rsidP="00545869">
      <w:pPr>
        <w:spacing w:after="0"/>
        <w:rPr>
          <w:rFonts w:eastAsia="Times New Roman" w:cstheme="minorHAnsi"/>
          <w:bCs/>
          <w:u w:val="single"/>
          <w:lang w:eastAsia="sl-SI"/>
        </w:rPr>
      </w:pPr>
      <w:r w:rsidRPr="002E413B">
        <w:rPr>
          <w:rFonts w:eastAsia="Times New Roman" w:cstheme="minorHAnsi"/>
          <w:bCs/>
          <w:lang w:eastAsia="sl-SI"/>
        </w:rPr>
        <w:t xml:space="preserve">Vrednost del brez DDV: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5E22750B" w14:textId="77777777" w:rsidR="00545869" w:rsidRPr="002E413B" w:rsidRDefault="00545869" w:rsidP="00545869">
      <w:pPr>
        <w:spacing w:after="0"/>
        <w:rPr>
          <w:rFonts w:eastAsia="Times New Roman" w:cstheme="minorHAnsi"/>
          <w:bCs/>
          <w:u w:val="single"/>
          <w:lang w:eastAsia="sl-SI"/>
        </w:rPr>
      </w:pPr>
      <w:r w:rsidRPr="002E413B">
        <w:rPr>
          <w:rFonts w:eastAsia="Times New Roman" w:cstheme="minorHAnsi"/>
          <w:bCs/>
          <w:lang w:eastAsia="sl-SI"/>
        </w:rPr>
        <w:t xml:space="preserve">Kraj izvedbe: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6AF116F0" w14:textId="77777777" w:rsidR="00545869" w:rsidRPr="002E413B" w:rsidRDefault="00545869" w:rsidP="00545869">
      <w:pPr>
        <w:spacing w:after="0"/>
        <w:rPr>
          <w:rFonts w:eastAsia="Times New Roman" w:cstheme="minorHAnsi"/>
          <w:bCs/>
          <w:u w:val="single"/>
          <w:lang w:eastAsia="sl-SI"/>
        </w:rPr>
      </w:pPr>
      <w:r w:rsidRPr="002E413B">
        <w:rPr>
          <w:rFonts w:eastAsia="Times New Roman" w:cstheme="minorHAnsi"/>
          <w:bCs/>
          <w:lang w:eastAsia="sl-SI"/>
        </w:rPr>
        <w:t xml:space="preserve">Rok izvedbe: </w:t>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r w:rsidRPr="002E413B">
        <w:rPr>
          <w:rFonts w:eastAsia="Times New Roman" w:cstheme="minorHAnsi"/>
          <w:bCs/>
          <w:u w:val="single"/>
          <w:lang w:eastAsia="sl-SI"/>
        </w:rPr>
        <w:tab/>
      </w:r>
    </w:p>
    <w:p w14:paraId="3E09DD43" w14:textId="77777777" w:rsidR="00545869" w:rsidRPr="002E413B" w:rsidRDefault="00545869" w:rsidP="00545869">
      <w:pPr>
        <w:spacing w:after="0"/>
        <w:ind w:left="284"/>
        <w:rPr>
          <w:rFonts w:eastAsia="Times New Roman" w:cstheme="minorHAnsi"/>
          <w:bCs/>
          <w:lang w:eastAsia="sl-SI"/>
        </w:rPr>
      </w:pPr>
    </w:p>
    <w:p w14:paraId="1B7A38B8" w14:textId="77777777" w:rsidR="00545869" w:rsidRPr="002E413B" w:rsidRDefault="00545869" w:rsidP="00545869">
      <w:pPr>
        <w:spacing w:after="0"/>
        <w:rPr>
          <w:rFonts w:eastAsia="Times New Roman" w:cstheme="minorHAnsi"/>
          <w:bCs/>
          <w:lang w:eastAsia="sl-SI"/>
        </w:rPr>
      </w:pPr>
    </w:p>
    <w:p w14:paraId="3ADEBB78" w14:textId="77777777" w:rsidR="00545869" w:rsidRPr="002E413B" w:rsidRDefault="00545869" w:rsidP="00545869">
      <w:pPr>
        <w:spacing w:after="0"/>
        <w:rPr>
          <w:rFonts w:eastAsia="Times New Roman" w:cstheme="minorHAnsi"/>
          <w:bCs/>
          <w:lang w:eastAsia="sl-SI"/>
        </w:rPr>
      </w:pPr>
    </w:p>
    <w:p w14:paraId="0DCAAF28" w14:textId="77777777" w:rsidR="00545869" w:rsidRPr="002E413B" w:rsidRDefault="00545869" w:rsidP="00545869">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33AE4CBA" w14:textId="77777777" w:rsidR="00545869" w:rsidRPr="002E413B" w:rsidRDefault="00545869" w:rsidP="00545869">
      <w:pPr>
        <w:shd w:val="clear" w:color="auto" w:fill="F2F2F2"/>
        <w:spacing w:after="0"/>
        <w:jc w:val="both"/>
        <w:rPr>
          <w:rFonts w:eastAsia="Times New Roman" w:cstheme="minorHAnsi"/>
          <w:lang w:eastAsia="sl-SI"/>
        </w:rPr>
      </w:pPr>
    </w:p>
    <w:p w14:paraId="40C24214" w14:textId="77777777" w:rsidR="00545869" w:rsidRPr="002E413B" w:rsidRDefault="00545869" w:rsidP="00545869">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podizvajalca: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776DD02E" w14:textId="77777777" w:rsidR="00545869" w:rsidRPr="002E413B" w:rsidRDefault="00545869" w:rsidP="00545869">
      <w:pPr>
        <w:spacing w:after="0"/>
        <w:rPr>
          <w:rFonts w:eastAsia="Times New Roman" w:cstheme="minorHAnsi"/>
          <w:bCs/>
          <w:lang w:eastAsia="sl-SI"/>
        </w:rPr>
      </w:pPr>
    </w:p>
    <w:p w14:paraId="4AD86986" w14:textId="77777777" w:rsidR="00545869" w:rsidRPr="002E413B" w:rsidRDefault="00545869" w:rsidP="00545869">
      <w:pPr>
        <w:spacing w:after="0"/>
        <w:jc w:val="both"/>
        <w:rPr>
          <w:rFonts w:eastAsia="Times New Roman" w:cstheme="minorHAnsi"/>
          <w:b/>
          <w:lang w:eastAsia="sl-SI"/>
        </w:rPr>
      </w:pPr>
    </w:p>
    <w:p w14:paraId="6B551A69" w14:textId="77777777" w:rsidR="00545869" w:rsidRPr="002E413B" w:rsidRDefault="00545869" w:rsidP="00545869">
      <w:pPr>
        <w:spacing w:after="0"/>
        <w:jc w:val="both"/>
        <w:rPr>
          <w:rFonts w:eastAsia="Times New Roman" w:cstheme="minorHAnsi"/>
          <w:b/>
          <w:lang w:eastAsia="sl-SI"/>
        </w:rPr>
        <w:sectPr w:rsidR="00545869" w:rsidRPr="002E413B" w:rsidSect="00545869">
          <w:headerReference w:type="default" r:id="rId25"/>
          <w:pgSz w:w="11906" w:h="16838"/>
          <w:pgMar w:top="1134" w:right="1134" w:bottom="1134" w:left="1134" w:header="709" w:footer="709" w:gutter="0"/>
          <w:cols w:space="708"/>
          <w:docGrid w:linePitch="360"/>
        </w:sectPr>
      </w:pPr>
    </w:p>
    <w:p w14:paraId="3AE31B17" w14:textId="77777777" w:rsidR="00545869" w:rsidRPr="002E413B" w:rsidRDefault="00545869" w:rsidP="00545869">
      <w:pPr>
        <w:spacing w:after="0"/>
        <w:jc w:val="right"/>
        <w:rPr>
          <w:rFonts w:eastAsia="Times New Roman" w:cstheme="minorHAnsi"/>
          <w:b/>
          <w:sz w:val="24"/>
          <w:lang w:eastAsia="sl-SI"/>
        </w:rPr>
      </w:pPr>
      <w:r w:rsidRPr="002E413B">
        <w:rPr>
          <w:rFonts w:eastAsia="Times New Roman" w:cstheme="minorHAnsi"/>
          <w:b/>
          <w:sz w:val="24"/>
          <w:lang w:eastAsia="sl-SI"/>
        </w:rPr>
        <w:lastRenderedPageBreak/>
        <w:t>OBR-4</w:t>
      </w:r>
    </w:p>
    <w:p w14:paraId="35931F64" w14:textId="77777777" w:rsidR="00545869" w:rsidRDefault="00545869" w:rsidP="00545869">
      <w:pPr>
        <w:keepNext/>
        <w:spacing w:after="0"/>
        <w:jc w:val="center"/>
        <w:outlineLvl w:val="0"/>
        <w:rPr>
          <w:rFonts w:eastAsia="Times New Roman" w:cstheme="minorHAnsi"/>
          <w:b/>
          <w:sz w:val="28"/>
          <w:szCs w:val="28"/>
          <w:lang w:eastAsia="sl-SI"/>
        </w:rPr>
      </w:pPr>
      <w:r w:rsidRPr="002E413B">
        <w:rPr>
          <w:rFonts w:eastAsia="Times New Roman" w:cstheme="minorHAnsi"/>
          <w:b/>
          <w:sz w:val="28"/>
          <w:szCs w:val="28"/>
          <w:lang w:eastAsia="sl-SI"/>
        </w:rPr>
        <w:t>PREDRAČUN</w:t>
      </w:r>
    </w:p>
    <w:p w14:paraId="68281797" w14:textId="77777777" w:rsidR="00545869" w:rsidRPr="002E413B" w:rsidRDefault="00545869" w:rsidP="00545869">
      <w:pPr>
        <w:keepNext/>
        <w:spacing w:after="0"/>
        <w:jc w:val="center"/>
        <w:outlineLvl w:val="0"/>
        <w:rPr>
          <w:rFonts w:eastAsia="Times New Roman" w:cstheme="minorHAnsi"/>
          <w:b/>
          <w:lang w:eastAsia="sl-SI"/>
        </w:rPr>
      </w:pPr>
      <w:r>
        <w:rPr>
          <w:rFonts w:eastAsia="Times New Roman" w:cstheme="minorHAnsi"/>
          <w:b/>
          <w:sz w:val="28"/>
          <w:szCs w:val="28"/>
          <w:lang w:eastAsia="sl-SI"/>
        </w:rPr>
        <w:t>Seznam razpisanega blaga (Program GoSoft)</w:t>
      </w:r>
    </w:p>
    <w:p w14:paraId="651DFB02" w14:textId="77777777" w:rsidR="00545869" w:rsidRPr="002E413B" w:rsidRDefault="00545869" w:rsidP="00545869">
      <w:pPr>
        <w:keepNext/>
        <w:spacing w:after="0"/>
        <w:outlineLvl w:val="0"/>
        <w:rPr>
          <w:rFonts w:eastAsia="Times New Roman" w:cstheme="minorHAnsi"/>
          <w:b/>
          <w:lang w:eastAsia="sl-SI"/>
        </w:rPr>
      </w:pPr>
    </w:p>
    <w:p w14:paraId="4A335EEE" w14:textId="77777777" w:rsidR="00545869" w:rsidRPr="002E413B" w:rsidRDefault="00545869" w:rsidP="00545869">
      <w:pPr>
        <w:keepNext/>
        <w:spacing w:after="0"/>
        <w:outlineLvl w:val="0"/>
        <w:rPr>
          <w:rFonts w:eastAsia="Times New Roman" w:cstheme="minorHAnsi"/>
          <w:b/>
          <w:lang w:eastAsia="sl-SI"/>
        </w:rPr>
      </w:pPr>
    </w:p>
    <w:p w14:paraId="2FCDBD2F" w14:textId="77777777" w:rsidR="00545869" w:rsidRPr="002E413B" w:rsidRDefault="00545869" w:rsidP="00545869">
      <w:pPr>
        <w:spacing w:after="0" w:line="240" w:lineRule="auto"/>
        <w:rPr>
          <w:rFonts w:ascii="Calibri" w:eastAsia="Times New Roman" w:hAnsi="Calibri" w:cs="Arial"/>
          <w:b/>
          <w:bCs/>
          <w:sz w:val="24"/>
          <w:szCs w:val="24"/>
          <w:lang w:eastAsia="sl-SI"/>
        </w:rPr>
      </w:pPr>
      <w:r w:rsidRPr="002E413B">
        <w:rPr>
          <w:rFonts w:ascii="Calibri" w:eastAsia="Times New Roman" w:hAnsi="Calibri" w:cs="Calibri"/>
          <w:b/>
          <w:sz w:val="24"/>
          <w:szCs w:val="24"/>
          <w:lang w:eastAsia="sl-SI"/>
        </w:rPr>
        <w:t xml:space="preserve">Predmet javnega naročila: </w:t>
      </w:r>
      <w:r>
        <w:rPr>
          <w:rFonts w:eastAsia="Calibri" w:cstheme="minorHAnsi"/>
          <w:b/>
          <w:bCs/>
        </w:rPr>
        <w:t>ZDRAVILA, MEDICINSKI PRIPOMOČKI, PREHRANSKA DOPOLNILA, OTROŠKO MLEKO</w:t>
      </w:r>
    </w:p>
    <w:p w14:paraId="02DF7D0F" w14:textId="77777777" w:rsidR="00545869" w:rsidRPr="002E413B" w:rsidRDefault="00545869" w:rsidP="00545869">
      <w:pPr>
        <w:spacing w:after="0" w:line="240" w:lineRule="auto"/>
        <w:rPr>
          <w:rFonts w:ascii="Calibri" w:eastAsia="Times New Roman" w:hAnsi="Calibri" w:cs="Calibri"/>
          <w:b/>
          <w:sz w:val="24"/>
          <w:szCs w:val="24"/>
          <w:lang w:eastAsia="sl-SI"/>
        </w:rPr>
      </w:pPr>
    </w:p>
    <w:tbl>
      <w:tblPr>
        <w:tblW w:w="8984" w:type="dxa"/>
        <w:tblInd w:w="115" w:type="dxa"/>
        <w:tblLayout w:type="fixed"/>
        <w:tblLook w:val="0000" w:firstRow="0" w:lastRow="0" w:firstColumn="0" w:lastColumn="0" w:noHBand="0" w:noVBand="0"/>
      </w:tblPr>
      <w:tblGrid>
        <w:gridCol w:w="2570"/>
        <w:gridCol w:w="6414"/>
      </w:tblGrid>
      <w:tr w:rsidR="00545869" w:rsidRPr="00215484" w14:paraId="15356A8E" w14:textId="77777777" w:rsidTr="00390398">
        <w:trPr>
          <w:trHeight w:val="422"/>
        </w:trPr>
        <w:tc>
          <w:tcPr>
            <w:tcW w:w="2570" w:type="dxa"/>
            <w:tcBorders>
              <w:top w:val="single" w:sz="4" w:space="0" w:color="000001"/>
              <w:left w:val="single" w:sz="4" w:space="0" w:color="000001"/>
              <w:bottom w:val="single" w:sz="4" w:space="0" w:color="000001"/>
              <w:right w:val="single" w:sz="4" w:space="0" w:color="000001"/>
            </w:tcBorders>
            <w:shd w:val="clear" w:color="auto" w:fill="D1D1D1"/>
            <w:vAlign w:val="center"/>
          </w:tcPr>
          <w:p w14:paraId="52CD58C7" w14:textId="77777777" w:rsidR="00545869" w:rsidRPr="00215484" w:rsidRDefault="00545869" w:rsidP="00390398">
            <w:pPr>
              <w:suppressAutoHyphens/>
              <w:spacing w:after="0"/>
              <w:jc w:val="center"/>
              <w:rPr>
                <w:rFonts w:eastAsia="Calibri" w:cstheme="minorHAnsi"/>
              </w:rPr>
            </w:pPr>
            <w:r w:rsidRPr="00215484">
              <w:rPr>
                <w:rFonts w:eastAsia="Calibri" w:cstheme="minorHAnsi"/>
                <w:color w:val="000000"/>
              </w:rPr>
              <w:t> </w:t>
            </w:r>
            <w:r w:rsidRPr="00215484">
              <w:rPr>
                <w:rFonts w:eastAsia="Calibri" w:cstheme="minorHAnsi"/>
                <w:b/>
                <w:bCs/>
                <w:color w:val="000000"/>
                <w:position w:val="-12"/>
              </w:rPr>
              <w:t>Postavka</w:t>
            </w:r>
          </w:p>
        </w:tc>
        <w:tc>
          <w:tcPr>
            <w:tcW w:w="6414" w:type="dxa"/>
            <w:tcBorders>
              <w:top w:val="single" w:sz="4" w:space="0" w:color="000001"/>
              <w:left w:val="single" w:sz="4" w:space="0" w:color="000001"/>
              <w:bottom w:val="single" w:sz="4" w:space="0" w:color="000001"/>
              <w:right w:val="single" w:sz="4" w:space="0" w:color="000001"/>
            </w:tcBorders>
            <w:shd w:val="clear" w:color="auto" w:fill="D1D1D1"/>
            <w:vAlign w:val="center"/>
          </w:tcPr>
          <w:p w14:paraId="2AD3AA35" w14:textId="77777777" w:rsidR="00545869" w:rsidRPr="00215484" w:rsidRDefault="00545869" w:rsidP="00390398">
            <w:pPr>
              <w:suppressAutoHyphens/>
              <w:spacing w:after="0"/>
              <w:rPr>
                <w:rFonts w:eastAsia="Calibri" w:cstheme="minorHAnsi"/>
              </w:rPr>
            </w:pPr>
          </w:p>
        </w:tc>
      </w:tr>
      <w:tr w:rsidR="00545869" w:rsidRPr="00215484" w14:paraId="7C2D522E" w14:textId="77777777" w:rsidTr="00390398">
        <w:trPr>
          <w:trHeight w:val="557"/>
        </w:trPr>
        <w:tc>
          <w:tcPr>
            <w:tcW w:w="2570" w:type="dxa"/>
            <w:tcBorders>
              <w:top w:val="single" w:sz="4" w:space="0" w:color="000001"/>
              <w:left w:val="single" w:sz="4" w:space="0" w:color="000001"/>
              <w:bottom w:val="single" w:sz="4" w:space="0" w:color="000001"/>
              <w:right w:val="single" w:sz="4" w:space="0" w:color="000001"/>
            </w:tcBorders>
            <w:vAlign w:val="center"/>
          </w:tcPr>
          <w:p w14:paraId="3D457F03" w14:textId="77777777" w:rsidR="00545869" w:rsidRPr="00215484" w:rsidRDefault="00545869" w:rsidP="00390398">
            <w:pPr>
              <w:suppressAutoHyphens/>
              <w:spacing w:after="0"/>
              <w:rPr>
                <w:rFonts w:eastAsia="Calibri" w:cstheme="minorHAnsi"/>
              </w:rPr>
            </w:pPr>
            <w:r w:rsidRPr="00215484">
              <w:rPr>
                <w:rFonts w:eastAsia="Calibri" w:cstheme="minorHAnsi"/>
                <w:b/>
                <w:bCs/>
                <w:color w:val="000000"/>
                <w:position w:val="-12"/>
              </w:rPr>
              <w:t>ZDRAVILA</w:t>
            </w:r>
          </w:p>
        </w:tc>
        <w:tc>
          <w:tcPr>
            <w:tcW w:w="6414" w:type="dxa"/>
            <w:tcBorders>
              <w:top w:val="single" w:sz="4" w:space="0" w:color="000001"/>
              <w:left w:val="single" w:sz="4" w:space="0" w:color="000001"/>
              <w:bottom w:val="single" w:sz="4" w:space="0" w:color="000001"/>
              <w:right w:val="single" w:sz="4" w:space="0" w:color="000001"/>
            </w:tcBorders>
            <w:vAlign w:val="center"/>
          </w:tcPr>
          <w:p w14:paraId="2E265D20" w14:textId="77777777" w:rsidR="00545869" w:rsidRPr="00215484" w:rsidRDefault="00545869" w:rsidP="00390398">
            <w:pPr>
              <w:suppressAutoHyphens/>
              <w:spacing w:after="0"/>
              <w:rPr>
                <w:rFonts w:eastAsia="Calibri" w:cstheme="minorHAnsi"/>
                <w:color w:val="000000"/>
                <w:position w:val="-12"/>
              </w:rPr>
            </w:pPr>
            <w:r w:rsidRPr="00215484">
              <w:rPr>
                <w:rFonts w:eastAsia="Calibri" w:cstheme="minorHAnsi"/>
                <w:color w:val="000000"/>
                <w:position w:val="-12"/>
              </w:rPr>
              <w:t> </w:t>
            </w:r>
          </w:p>
          <w:p w14:paraId="10CF4F99" w14:textId="77777777" w:rsidR="00545869" w:rsidRPr="00215484" w:rsidRDefault="00545869" w:rsidP="00390398">
            <w:pPr>
              <w:suppressAutoHyphens/>
              <w:spacing w:after="0"/>
              <w:rPr>
                <w:rFonts w:eastAsia="Calibri" w:cstheme="minorHAnsi"/>
              </w:rPr>
            </w:pPr>
          </w:p>
        </w:tc>
      </w:tr>
      <w:tr w:rsidR="00545869" w:rsidRPr="00215484" w14:paraId="56A7A2C5" w14:textId="77777777" w:rsidTr="00390398">
        <w:trPr>
          <w:trHeight w:val="557"/>
        </w:trPr>
        <w:tc>
          <w:tcPr>
            <w:tcW w:w="2570"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1B6B85A" w14:textId="77777777" w:rsidR="00545869" w:rsidRPr="00215484" w:rsidRDefault="00545869" w:rsidP="00390398">
            <w:pPr>
              <w:suppressAutoHyphens/>
              <w:spacing w:after="0"/>
              <w:rPr>
                <w:rFonts w:eastAsia="Calibri" w:cstheme="minorHAnsi"/>
              </w:rPr>
            </w:pPr>
            <w:r w:rsidRPr="00215484">
              <w:rPr>
                <w:rFonts w:eastAsia="Calibri" w:cstheme="minorHAnsi"/>
                <w:b/>
                <w:bCs/>
                <w:color w:val="000000"/>
                <w:position w:val="-12"/>
              </w:rPr>
              <w:t>Skupaj</w:t>
            </w:r>
          </w:p>
        </w:tc>
        <w:tc>
          <w:tcPr>
            <w:tcW w:w="6414"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09CB4877" w14:textId="77777777" w:rsidR="00545869" w:rsidRPr="00215484" w:rsidRDefault="00545869" w:rsidP="00390398">
            <w:pPr>
              <w:suppressAutoHyphens/>
              <w:spacing w:after="0"/>
              <w:jc w:val="center"/>
              <w:rPr>
                <w:rFonts w:eastAsia="Calibri" w:cstheme="minorHAnsi"/>
              </w:rPr>
            </w:pPr>
            <w:r w:rsidRPr="00215484">
              <w:rPr>
                <w:rFonts w:eastAsia="Calibri" w:cstheme="minorHAnsi"/>
                <w:color w:val="000000"/>
                <w:position w:val="-12"/>
              </w:rPr>
              <w:t xml:space="preserve">Cene posameznih artiklov so razvidne iz ponudbenega predračuna </w:t>
            </w:r>
          </w:p>
        </w:tc>
      </w:tr>
    </w:tbl>
    <w:p w14:paraId="781C397A" w14:textId="77777777" w:rsidR="00545869" w:rsidRDefault="00545869" w:rsidP="00545869">
      <w:pPr>
        <w:spacing w:after="0" w:line="240" w:lineRule="auto"/>
        <w:rPr>
          <w:rFonts w:ascii="Calibri" w:eastAsia="Times New Roman" w:hAnsi="Calibri" w:cs="Calibri"/>
          <w:b/>
          <w:sz w:val="24"/>
          <w:szCs w:val="24"/>
          <w:lang w:eastAsia="sl-SI"/>
        </w:rPr>
      </w:pPr>
    </w:p>
    <w:p w14:paraId="6DD5FC52" w14:textId="77777777" w:rsidR="00545869" w:rsidRPr="00215484" w:rsidRDefault="00545869" w:rsidP="00545869">
      <w:pPr>
        <w:suppressAutoHyphens/>
        <w:spacing w:before="225" w:after="225"/>
        <w:jc w:val="both"/>
        <w:rPr>
          <w:rFonts w:ascii="Arial" w:eastAsia="Calibri" w:hAnsi="Arial" w:cs="Arial"/>
        </w:rPr>
      </w:pPr>
      <w:r w:rsidRPr="00215484">
        <w:rPr>
          <w:rFonts w:eastAsia="Calibri" w:cstheme="minorHAnsi"/>
          <w:b/>
          <w:bCs/>
          <w:color w:val="000000"/>
        </w:rPr>
        <w:t xml:space="preserve">Ponudbena cena je razvidna v Predračunu-seznamu razpisanega blaga ali storitev, ki je sestavni del ponudbe. Pisna verzija predračuna mora biti izpolnjena, podpisana in ožigosana in v </w:t>
      </w:r>
      <w:r>
        <w:rPr>
          <w:rFonts w:eastAsia="Calibri" w:cstheme="minorHAnsi"/>
          <w:b/>
          <w:bCs/>
          <w:color w:val="000000"/>
        </w:rPr>
        <w:t>PDF obliki naložena v razdelek »</w:t>
      </w:r>
      <w:r w:rsidRPr="00215484">
        <w:rPr>
          <w:rFonts w:eastAsia="Calibri" w:cstheme="minorHAnsi"/>
          <w:b/>
          <w:bCs/>
          <w:color w:val="000000"/>
        </w:rPr>
        <w:t>Predračun</w:t>
      </w:r>
      <w:r>
        <w:rPr>
          <w:rFonts w:eastAsia="Calibri" w:cstheme="minorHAnsi"/>
          <w:b/>
          <w:bCs/>
          <w:color w:val="000000"/>
        </w:rPr>
        <w:t>«</w:t>
      </w:r>
      <w:r w:rsidRPr="00215484">
        <w:rPr>
          <w:rFonts w:eastAsia="Calibri" w:cstheme="minorHAnsi"/>
          <w:b/>
          <w:bCs/>
          <w:color w:val="000000"/>
        </w:rPr>
        <w:t xml:space="preserve"> in se mora ujemati z vneseno ponudbo v naročnikov sistem GO – SOFT</w:t>
      </w:r>
      <w:r w:rsidRPr="00215484">
        <w:rPr>
          <w:rFonts w:ascii="Arial" w:eastAsia="Calibri" w:hAnsi="Arial" w:cs="Arial"/>
          <w:b/>
          <w:bCs/>
          <w:color w:val="000000"/>
        </w:rPr>
        <w:t>.</w:t>
      </w:r>
    </w:p>
    <w:p w14:paraId="453DD17F" w14:textId="77777777" w:rsidR="00545869" w:rsidRPr="002E413B" w:rsidRDefault="00545869" w:rsidP="00545869">
      <w:pPr>
        <w:spacing w:after="0" w:line="240" w:lineRule="auto"/>
        <w:rPr>
          <w:rFonts w:ascii="Calibri" w:eastAsia="Times New Roman" w:hAnsi="Calibri" w:cs="Calibri"/>
          <w:b/>
          <w:sz w:val="24"/>
          <w:szCs w:val="24"/>
          <w:lang w:eastAsia="sl-SI"/>
        </w:rPr>
      </w:pPr>
    </w:p>
    <w:p w14:paraId="6F9ACAC7" w14:textId="77777777" w:rsidR="00545869" w:rsidRPr="002E413B" w:rsidRDefault="00545869" w:rsidP="00545869">
      <w:pPr>
        <w:spacing w:after="0"/>
        <w:rPr>
          <w:rFonts w:eastAsia="Times New Roman" w:cstheme="minorHAnsi"/>
          <w:b/>
          <w:lang w:eastAsia="sl-SI"/>
        </w:rPr>
      </w:pPr>
    </w:p>
    <w:p w14:paraId="206225BD" w14:textId="77777777" w:rsidR="00545869" w:rsidRPr="002E413B" w:rsidRDefault="00545869" w:rsidP="00545869">
      <w:pPr>
        <w:shd w:val="clear" w:color="auto" w:fill="F2F2F2"/>
        <w:spacing w:after="0"/>
        <w:jc w:val="both"/>
        <w:rPr>
          <w:rFonts w:eastAsia="Times New Roman" w:cstheme="minorHAnsi"/>
          <w:lang w:eastAsia="sl-SI"/>
        </w:rPr>
      </w:pPr>
    </w:p>
    <w:p w14:paraId="704E776F" w14:textId="77777777" w:rsidR="00545869" w:rsidRPr="002E413B" w:rsidRDefault="00545869" w:rsidP="00545869">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0D48CADF" w14:textId="77777777" w:rsidR="00545869" w:rsidRPr="002E413B" w:rsidRDefault="00545869" w:rsidP="00545869">
      <w:pPr>
        <w:shd w:val="clear" w:color="auto" w:fill="F2F2F2"/>
        <w:spacing w:after="0"/>
        <w:jc w:val="both"/>
        <w:rPr>
          <w:rFonts w:eastAsia="Times New Roman" w:cstheme="minorHAnsi"/>
          <w:lang w:eastAsia="sl-SI"/>
        </w:rPr>
      </w:pPr>
    </w:p>
    <w:p w14:paraId="3C9B9611" w14:textId="77777777" w:rsidR="00545869" w:rsidRPr="002E413B" w:rsidRDefault="00545869" w:rsidP="00545869">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37D8E7D6" w14:textId="77777777" w:rsidR="00545869" w:rsidRPr="002E413B" w:rsidRDefault="00545869" w:rsidP="00545869">
      <w:pPr>
        <w:spacing w:after="0"/>
        <w:rPr>
          <w:rFonts w:eastAsia="Times New Roman" w:cstheme="minorHAnsi"/>
          <w:b/>
          <w:lang w:eastAsia="sl-SI"/>
        </w:rPr>
      </w:pPr>
    </w:p>
    <w:p w14:paraId="1742D888" w14:textId="77777777" w:rsidR="00545869" w:rsidRPr="002E413B" w:rsidRDefault="00545869" w:rsidP="00545869">
      <w:pPr>
        <w:spacing w:after="0"/>
        <w:rPr>
          <w:rFonts w:eastAsia="Times New Roman" w:cstheme="minorHAnsi"/>
          <w:b/>
          <w:lang w:eastAsia="sl-SI"/>
        </w:rPr>
      </w:pPr>
    </w:p>
    <w:p w14:paraId="7A79A06F" w14:textId="77777777" w:rsidR="00545869" w:rsidRPr="002E413B" w:rsidRDefault="00545869" w:rsidP="00545869">
      <w:pPr>
        <w:spacing w:after="0"/>
        <w:rPr>
          <w:rFonts w:eastAsia="Times New Roman" w:cstheme="minorHAnsi"/>
          <w:b/>
          <w:lang w:eastAsia="sl-SI"/>
        </w:rPr>
      </w:pPr>
    </w:p>
    <w:p w14:paraId="270CCA05" w14:textId="77777777" w:rsidR="00545869" w:rsidRPr="002E413B" w:rsidRDefault="00545869" w:rsidP="00545869">
      <w:pPr>
        <w:spacing w:after="0"/>
        <w:rPr>
          <w:rFonts w:eastAsia="Times New Roman" w:cstheme="minorHAnsi"/>
          <w:b/>
          <w:lang w:eastAsia="sl-SI"/>
        </w:rPr>
      </w:pPr>
    </w:p>
    <w:p w14:paraId="30AEF9DC" w14:textId="77777777" w:rsidR="00545869" w:rsidRPr="002E413B" w:rsidRDefault="00545869" w:rsidP="00545869">
      <w:pPr>
        <w:spacing w:after="0"/>
        <w:rPr>
          <w:rFonts w:eastAsia="Times New Roman" w:cstheme="minorHAnsi"/>
          <w:b/>
          <w:lang w:eastAsia="sl-SI"/>
        </w:rPr>
      </w:pPr>
    </w:p>
    <w:p w14:paraId="43B430CF" w14:textId="77777777" w:rsidR="00545869" w:rsidRPr="002E413B" w:rsidRDefault="00545869" w:rsidP="00545869">
      <w:pPr>
        <w:spacing w:after="0"/>
        <w:rPr>
          <w:rFonts w:eastAsia="Times New Roman" w:cstheme="minorHAnsi"/>
          <w:b/>
          <w:lang w:eastAsia="sl-SI"/>
        </w:rPr>
      </w:pPr>
    </w:p>
    <w:p w14:paraId="72C13E67" w14:textId="77777777" w:rsidR="00545869" w:rsidRPr="002E413B" w:rsidRDefault="00545869" w:rsidP="00545869">
      <w:pPr>
        <w:spacing w:after="0"/>
        <w:rPr>
          <w:rFonts w:eastAsia="Times New Roman" w:cstheme="minorHAnsi"/>
          <w:b/>
          <w:lang w:eastAsia="sl-SI"/>
        </w:rPr>
      </w:pPr>
    </w:p>
    <w:p w14:paraId="7A83E103" w14:textId="77777777" w:rsidR="00545869" w:rsidRPr="002E413B" w:rsidRDefault="00545869" w:rsidP="00545869">
      <w:pPr>
        <w:spacing w:after="0"/>
        <w:rPr>
          <w:rFonts w:eastAsia="Times New Roman" w:cstheme="minorHAnsi"/>
          <w:b/>
          <w:lang w:eastAsia="sl-SI"/>
        </w:rPr>
      </w:pPr>
    </w:p>
    <w:p w14:paraId="305C2A00" w14:textId="77777777" w:rsidR="00545869" w:rsidRPr="002E413B" w:rsidRDefault="00545869" w:rsidP="00545869">
      <w:pPr>
        <w:spacing w:after="0"/>
        <w:rPr>
          <w:rFonts w:eastAsia="Times New Roman" w:cstheme="minorHAnsi"/>
          <w:b/>
          <w:lang w:eastAsia="sl-SI"/>
        </w:rPr>
      </w:pPr>
    </w:p>
    <w:p w14:paraId="5AC409DB" w14:textId="77777777" w:rsidR="00545869" w:rsidRPr="002E413B" w:rsidRDefault="00545869" w:rsidP="00545869">
      <w:pPr>
        <w:spacing w:after="0"/>
        <w:rPr>
          <w:rFonts w:eastAsia="Times New Roman" w:cstheme="minorHAnsi"/>
          <w:b/>
          <w:lang w:eastAsia="sl-SI"/>
        </w:rPr>
      </w:pPr>
    </w:p>
    <w:p w14:paraId="2DBAF7D1" w14:textId="77777777" w:rsidR="00545869" w:rsidRPr="002E413B" w:rsidRDefault="00545869" w:rsidP="00545869">
      <w:pPr>
        <w:spacing w:after="0"/>
        <w:rPr>
          <w:rFonts w:eastAsia="Times New Roman" w:cstheme="minorHAnsi"/>
          <w:b/>
          <w:lang w:eastAsia="sl-SI"/>
        </w:rPr>
      </w:pPr>
    </w:p>
    <w:p w14:paraId="78C1DDEC" w14:textId="77777777" w:rsidR="00545869" w:rsidRPr="002E413B" w:rsidRDefault="00545869" w:rsidP="00545869">
      <w:pPr>
        <w:spacing w:after="0"/>
        <w:rPr>
          <w:rFonts w:eastAsia="Times New Roman" w:cstheme="minorHAnsi"/>
          <w:b/>
          <w:lang w:eastAsia="sl-SI"/>
        </w:rPr>
      </w:pPr>
    </w:p>
    <w:p w14:paraId="406B8E23" w14:textId="77777777" w:rsidR="00545869" w:rsidRPr="002E413B" w:rsidRDefault="00545869" w:rsidP="00545869">
      <w:pPr>
        <w:spacing w:after="0"/>
        <w:rPr>
          <w:rFonts w:eastAsia="Times New Roman" w:cstheme="minorHAnsi"/>
          <w:b/>
          <w:lang w:eastAsia="sl-SI"/>
        </w:rPr>
      </w:pPr>
    </w:p>
    <w:p w14:paraId="7938A1AA" w14:textId="77777777" w:rsidR="00545869" w:rsidRPr="002E413B" w:rsidRDefault="00545869" w:rsidP="00545869">
      <w:pPr>
        <w:spacing w:after="0"/>
        <w:jc w:val="right"/>
        <w:rPr>
          <w:rFonts w:eastAsia="Times New Roman" w:cstheme="minorHAnsi"/>
          <w:b/>
          <w:lang w:eastAsia="sl-SI"/>
        </w:rPr>
        <w:sectPr w:rsidR="00545869" w:rsidRPr="002E413B" w:rsidSect="00545869">
          <w:headerReference w:type="even" r:id="rId26"/>
          <w:footerReference w:type="even" r:id="rId27"/>
          <w:footerReference w:type="default" r:id="rId28"/>
          <w:footerReference w:type="first" r:id="rId29"/>
          <w:pgSz w:w="11906" w:h="16838"/>
          <w:pgMar w:top="1134" w:right="1134" w:bottom="1134" w:left="1134" w:header="708" w:footer="708" w:gutter="0"/>
          <w:cols w:space="708"/>
          <w:titlePg/>
          <w:docGrid w:linePitch="299"/>
        </w:sectPr>
      </w:pPr>
    </w:p>
    <w:p w14:paraId="0C9EE581" w14:textId="77777777" w:rsidR="00545869" w:rsidRPr="002E413B" w:rsidRDefault="00545869" w:rsidP="00545869">
      <w:pPr>
        <w:spacing w:after="0"/>
        <w:jc w:val="right"/>
        <w:rPr>
          <w:rFonts w:eastAsia="Times New Roman" w:cstheme="minorHAnsi"/>
          <w:b/>
          <w:sz w:val="24"/>
          <w:lang w:eastAsia="sl-SI"/>
        </w:rPr>
      </w:pPr>
      <w:r w:rsidRPr="002E413B">
        <w:rPr>
          <w:rFonts w:eastAsia="Times New Roman" w:cstheme="minorHAnsi"/>
          <w:b/>
          <w:sz w:val="24"/>
          <w:lang w:eastAsia="sl-SI"/>
        </w:rPr>
        <w:lastRenderedPageBreak/>
        <w:t>OBR-5</w:t>
      </w:r>
    </w:p>
    <w:p w14:paraId="46D74B52" w14:textId="77777777" w:rsidR="00545869" w:rsidRPr="002E413B" w:rsidRDefault="00545869" w:rsidP="00545869">
      <w:pPr>
        <w:shd w:val="clear" w:color="auto" w:fill="D9D9D9"/>
        <w:spacing w:after="0"/>
        <w:rPr>
          <w:rFonts w:eastAsia="Times New Roman" w:cstheme="minorHAnsi"/>
          <w:b/>
          <w:lang w:eastAsia="sl-SI"/>
        </w:rPr>
      </w:pPr>
      <w:r w:rsidRPr="002E413B">
        <w:rPr>
          <w:rFonts w:eastAsia="Times New Roman" w:cstheme="minorHAnsi"/>
          <w:b/>
          <w:lang w:eastAsia="sl-SI"/>
        </w:rPr>
        <w:t>NAROČNIK</w:t>
      </w:r>
    </w:p>
    <w:p w14:paraId="4C71713D" w14:textId="0FDB41F5" w:rsidR="00545869" w:rsidRPr="002E413B" w:rsidRDefault="00545869" w:rsidP="00545869">
      <w:pPr>
        <w:spacing w:after="0"/>
        <w:rPr>
          <w:rFonts w:eastAsia="Times New Roman" w:cstheme="minorHAnsi"/>
          <w:lang w:eastAsia="sl-SI"/>
        </w:rPr>
      </w:pPr>
      <w:r w:rsidRPr="002E413B">
        <w:rPr>
          <w:rFonts w:eastAsia="Times New Roman" w:cstheme="minorHAnsi"/>
          <w:lang w:eastAsia="sl-SI"/>
        </w:rPr>
        <w:t>Naziv in sedež:</w:t>
      </w:r>
      <w:r w:rsidRPr="002E413B">
        <w:rPr>
          <w:rFonts w:eastAsia="Times New Roman" w:cstheme="minorHAnsi"/>
          <w:b/>
          <w:lang w:eastAsia="sl-SI"/>
        </w:rPr>
        <w:tab/>
      </w:r>
      <w:r w:rsidR="00E74BDF">
        <w:rPr>
          <w:rFonts w:eastAsia="Times New Roman" w:cstheme="minorHAnsi"/>
          <w:b/>
          <w:lang w:eastAsia="sl-SI"/>
        </w:rPr>
        <w:t xml:space="preserve">    </w:t>
      </w:r>
      <w:r w:rsidRPr="002E413B">
        <w:rPr>
          <w:rFonts w:eastAsia="Times New Roman" w:cstheme="minorHAnsi"/>
          <w:b/>
          <w:lang w:eastAsia="sl-SI"/>
        </w:rPr>
        <w:t>JZ Bolnišnica za ginekologijo in porodništvo Kranj, Kidričeva cesta 38a, 4000 Kranj</w:t>
      </w:r>
    </w:p>
    <w:p w14:paraId="371212F1" w14:textId="428E9758" w:rsidR="00545869" w:rsidRPr="002E413B" w:rsidRDefault="00545869" w:rsidP="00545869">
      <w:pPr>
        <w:spacing w:after="0"/>
        <w:rPr>
          <w:rFonts w:eastAsia="Times New Roman" w:cstheme="minorHAnsi"/>
          <w:lang w:eastAsia="sl-SI"/>
        </w:rPr>
      </w:pPr>
      <w:r w:rsidRPr="002E413B">
        <w:rPr>
          <w:rFonts w:eastAsia="Times New Roman" w:cstheme="minorHAnsi"/>
          <w:lang w:eastAsia="sl-SI"/>
        </w:rPr>
        <w:t xml:space="preserve">ID št. za DDV: </w:t>
      </w:r>
      <w:r w:rsidR="00E74BDF">
        <w:rPr>
          <w:rFonts w:eastAsia="Times New Roman" w:cstheme="minorHAnsi"/>
          <w:lang w:eastAsia="sl-SI"/>
        </w:rPr>
        <w:t xml:space="preserve">       </w:t>
      </w:r>
      <w:r w:rsidRPr="002E413B">
        <w:rPr>
          <w:rFonts w:eastAsia="Times New Roman" w:cstheme="minorHAnsi"/>
          <w:b/>
          <w:lang w:eastAsia="sl-SI"/>
        </w:rPr>
        <w:t>SI41851455</w:t>
      </w:r>
    </w:p>
    <w:p w14:paraId="4B6D82F7" w14:textId="7350E328" w:rsidR="00545869" w:rsidRPr="002E413B" w:rsidRDefault="00545869" w:rsidP="00545869">
      <w:pPr>
        <w:spacing w:after="0"/>
        <w:rPr>
          <w:rFonts w:eastAsia="Times New Roman" w:cstheme="minorHAnsi"/>
          <w:b/>
          <w:lang w:eastAsia="sl-SI"/>
        </w:rPr>
      </w:pPr>
      <w:r w:rsidRPr="002E413B">
        <w:rPr>
          <w:rFonts w:eastAsia="Times New Roman" w:cstheme="minorHAnsi"/>
          <w:lang w:eastAsia="sl-SI"/>
        </w:rPr>
        <w:t xml:space="preserve">Matična številka: </w:t>
      </w:r>
      <w:r w:rsidR="00E74BDF">
        <w:rPr>
          <w:rFonts w:eastAsia="Times New Roman" w:cstheme="minorHAnsi"/>
          <w:lang w:eastAsia="sl-SI"/>
        </w:rPr>
        <w:t xml:space="preserve"> </w:t>
      </w:r>
      <w:r w:rsidRPr="00D31A03">
        <w:rPr>
          <w:rFonts w:eastAsia="Times New Roman" w:cstheme="minorHAnsi"/>
          <w:b/>
          <w:lang w:eastAsia="sl-SI"/>
        </w:rPr>
        <w:t>5053820</w:t>
      </w:r>
    </w:p>
    <w:p w14:paraId="43460849" w14:textId="63E7D8E9" w:rsidR="00545869" w:rsidRPr="002E413B" w:rsidRDefault="00545869" w:rsidP="00545869">
      <w:pPr>
        <w:spacing w:after="0"/>
        <w:rPr>
          <w:rFonts w:ascii="Calibri" w:eastAsia="Times New Roman" w:hAnsi="Calibri" w:cs="Calibri"/>
          <w:sz w:val="24"/>
          <w:szCs w:val="24"/>
          <w:lang w:eastAsia="sl-SI"/>
        </w:rPr>
      </w:pPr>
      <w:r w:rsidRPr="002E413B">
        <w:rPr>
          <w:rFonts w:eastAsia="Times New Roman" w:cstheme="minorHAnsi"/>
          <w:lang w:eastAsia="sl-SI"/>
        </w:rPr>
        <w:t xml:space="preserve">Poslovni račun: </w:t>
      </w:r>
      <w:r w:rsidR="00E74BDF">
        <w:rPr>
          <w:rFonts w:eastAsia="Times New Roman" w:cstheme="minorHAnsi"/>
          <w:lang w:eastAsia="sl-SI"/>
        </w:rPr>
        <w:t xml:space="preserve">     </w:t>
      </w:r>
      <w:r w:rsidRPr="00BF1C74">
        <w:rPr>
          <w:rFonts w:ascii="Calibri" w:eastAsia="Times New Roman" w:hAnsi="Calibri" w:cs="Calibri"/>
          <w:b/>
          <w:lang w:eastAsia="sl-SI"/>
        </w:rPr>
        <w:t>01100-6030277409</w:t>
      </w:r>
    </w:p>
    <w:p w14:paraId="70B8A817" w14:textId="77777777" w:rsidR="00545869" w:rsidRPr="00D31A03" w:rsidRDefault="00545869" w:rsidP="00545869">
      <w:pPr>
        <w:spacing w:after="0"/>
        <w:rPr>
          <w:rFonts w:eastAsia="Times New Roman" w:cstheme="minorHAnsi"/>
          <w:b/>
          <w:lang w:eastAsia="sl-SI"/>
        </w:rPr>
      </w:pPr>
      <w:r w:rsidRPr="002E413B">
        <w:rPr>
          <w:rFonts w:eastAsia="Times New Roman" w:cstheme="minorHAnsi"/>
          <w:lang w:eastAsia="sl-SI"/>
        </w:rPr>
        <w:t>Skrbnik pogodbe:</w:t>
      </w:r>
      <w:r w:rsidRPr="002E413B">
        <w:rPr>
          <w:rFonts w:eastAsia="Times New Roman" w:cstheme="minorHAnsi"/>
          <w:lang w:eastAsia="sl-SI"/>
        </w:rPr>
        <w:tab/>
      </w:r>
      <w:r w:rsidRPr="00D31A03">
        <w:rPr>
          <w:rFonts w:eastAsia="Times New Roman" w:cstheme="minorHAnsi"/>
          <w:b/>
          <w:lang w:eastAsia="sl-SI"/>
        </w:rPr>
        <w:t>Helena Hribar Benda, mag. farm.</w:t>
      </w:r>
      <w:r>
        <w:rPr>
          <w:rFonts w:eastAsia="Times New Roman" w:cstheme="minorHAnsi"/>
          <w:b/>
          <w:lang w:eastAsia="sl-SI"/>
        </w:rPr>
        <w:t>,</w:t>
      </w:r>
      <w:r w:rsidRPr="00D31A03">
        <w:rPr>
          <w:rFonts w:eastAsia="Times New Roman" w:cstheme="minorHAnsi"/>
          <w:b/>
          <w:lang w:eastAsia="sl-SI"/>
        </w:rPr>
        <w:t xml:space="preserve"> spec. klin. farm. </w:t>
      </w:r>
    </w:p>
    <w:p w14:paraId="771576CF" w14:textId="2BB43CA9" w:rsidR="00545869" w:rsidRPr="002E413B" w:rsidRDefault="00545869" w:rsidP="00545869">
      <w:pPr>
        <w:spacing w:after="0"/>
        <w:rPr>
          <w:rFonts w:eastAsia="Times New Roman" w:cstheme="minorHAnsi"/>
          <w:b/>
          <w:lang w:eastAsia="sl-SI"/>
        </w:rPr>
      </w:pPr>
      <w:r w:rsidRPr="002E413B">
        <w:rPr>
          <w:rFonts w:eastAsia="Times New Roman" w:cstheme="minorHAnsi"/>
          <w:lang w:eastAsia="sl-SI"/>
        </w:rPr>
        <w:t>Podpisnik pogodbe:</w:t>
      </w:r>
      <w:r w:rsidRPr="002E413B">
        <w:rPr>
          <w:rFonts w:eastAsia="Times New Roman" w:cstheme="minorHAnsi"/>
          <w:lang w:eastAsia="sl-SI"/>
        </w:rPr>
        <w:tab/>
      </w:r>
      <w:r w:rsidRPr="002E413B">
        <w:rPr>
          <w:rFonts w:eastAsia="Times New Roman" w:cstheme="minorHAnsi"/>
          <w:b/>
          <w:lang w:eastAsia="sl-SI"/>
        </w:rPr>
        <w:t>direktor</w:t>
      </w:r>
      <w:r w:rsidR="00E74BDF">
        <w:rPr>
          <w:rFonts w:eastAsia="Times New Roman" w:cstheme="minorHAnsi"/>
          <w:b/>
          <w:lang w:eastAsia="sl-SI"/>
        </w:rPr>
        <w:t>ica</w:t>
      </w:r>
      <w:r w:rsidRPr="002E413B">
        <w:rPr>
          <w:rFonts w:eastAsia="Times New Roman" w:cstheme="minorHAnsi"/>
          <w:b/>
          <w:lang w:eastAsia="sl-SI"/>
        </w:rPr>
        <w:t xml:space="preserve">: </w:t>
      </w:r>
      <w:r w:rsidR="00E74BDF">
        <w:rPr>
          <w:rFonts w:eastAsia="Times New Roman" w:cstheme="minorHAnsi"/>
          <w:b/>
          <w:lang w:eastAsia="sl-SI"/>
        </w:rPr>
        <w:t xml:space="preserve">Larisa Hajdinjak, mag. jav. upr. </w:t>
      </w:r>
      <w:r w:rsidRPr="002E413B">
        <w:rPr>
          <w:rFonts w:eastAsia="Times New Roman" w:cstheme="minorHAnsi"/>
          <w:b/>
          <w:lang w:eastAsia="sl-SI"/>
        </w:rPr>
        <w:t xml:space="preserve"> </w:t>
      </w:r>
    </w:p>
    <w:p w14:paraId="0D7BD82A" w14:textId="77777777" w:rsidR="00545869" w:rsidRPr="002E413B" w:rsidRDefault="00545869" w:rsidP="00545869">
      <w:pPr>
        <w:autoSpaceDE w:val="0"/>
        <w:autoSpaceDN w:val="0"/>
        <w:adjustRightInd w:val="0"/>
        <w:spacing w:after="0"/>
        <w:rPr>
          <w:rFonts w:eastAsia="Times New Roman" w:cstheme="minorHAnsi"/>
          <w:lang w:eastAsia="sl-SI"/>
        </w:rPr>
      </w:pPr>
    </w:p>
    <w:p w14:paraId="63208B90" w14:textId="77777777" w:rsidR="00545869" w:rsidRPr="002E413B" w:rsidRDefault="00545869" w:rsidP="00545869">
      <w:pPr>
        <w:autoSpaceDE w:val="0"/>
        <w:autoSpaceDN w:val="0"/>
        <w:adjustRightInd w:val="0"/>
        <w:spacing w:after="0"/>
        <w:rPr>
          <w:rFonts w:eastAsia="Times New Roman" w:cstheme="minorHAnsi"/>
          <w:lang w:eastAsia="sl-SI"/>
        </w:rPr>
      </w:pPr>
      <w:r w:rsidRPr="002E413B">
        <w:rPr>
          <w:rFonts w:eastAsia="Times New Roman" w:cstheme="minorHAnsi"/>
          <w:lang w:eastAsia="sl-SI"/>
        </w:rPr>
        <w:t>in</w:t>
      </w:r>
    </w:p>
    <w:p w14:paraId="7296F803" w14:textId="77777777" w:rsidR="00545869" w:rsidRPr="002E413B" w:rsidRDefault="00545869" w:rsidP="00545869">
      <w:pPr>
        <w:autoSpaceDE w:val="0"/>
        <w:autoSpaceDN w:val="0"/>
        <w:adjustRightInd w:val="0"/>
        <w:spacing w:after="0"/>
        <w:rPr>
          <w:rFonts w:eastAsia="Times New Roman" w:cstheme="minorHAnsi"/>
          <w:lang w:eastAsia="sl-SI"/>
        </w:rPr>
      </w:pPr>
    </w:p>
    <w:p w14:paraId="24B59017" w14:textId="77777777" w:rsidR="00545869" w:rsidRPr="002E413B" w:rsidRDefault="00545869" w:rsidP="00545869">
      <w:pPr>
        <w:shd w:val="clear" w:color="auto" w:fill="D9D9D9"/>
        <w:spacing w:after="0"/>
        <w:rPr>
          <w:rFonts w:eastAsia="Times New Roman" w:cstheme="minorHAnsi"/>
          <w:b/>
          <w:lang w:eastAsia="sl-SI"/>
        </w:rPr>
      </w:pPr>
      <w:r>
        <w:rPr>
          <w:rFonts w:eastAsia="Times New Roman" w:cstheme="minorHAnsi"/>
          <w:b/>
          <w:lang w:eastAsia="sl-SI"/>
        </w:rPr>
        <w:t>PONUDNIK</w:t>
      </w:r>
    </w:p>
    <w:p w14:paraId="646585B7" w14:textId="77777777" w:rsidR="00545869" w:rsidRPr="002E413B" w:rsidRDefault="00545869" w:rsidP="00545869">
      <w:pPr>
        <w:spacing w:after="0"/>
        <w:rPr>
          <w:rFonts w:eastAsia="Times New Roman" w:cstheme="minorHAnsi"/>
          <w:u w:val="dotted"/>
          <w:lang w:eastAsia="sl-SI"/>
        </w:rPr>
      </w:pPr>
      <w:r w:rsidRPr="002E413B">
        <w:rPr>
          <w:rFonts w:eastAsia="Times New Roman" w:cstheme="minorHAnsi"/>
          <w:lang w:eastAsia="sl-SI"/>
        </w:rPr>
        <w:t>Naziv in sedež:</w:t>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p>
    <w:p w14:paraId="25C7A2A3" w14:textId="77777777" w:rsidR="00545869" w:rsidRPr="002E413B" w:rsidRDefault="00545869" w:rsidP="00545869">
      <w:pPr>
        <w:spacing w:after="0"/>
        <w:rPr>
          <w:rFonts w:eastAsia="Times New Roman" w:cstheme="minorHAnsi"/>
          <w:u w:val="dotted"/>
          <w:lang w:eastAsia="sl-SI"/>
        </w:rPr>
      </w:pPr>
      <w:r w:rsidRPr="002E413B">
        <w:rPr>
          <w:rFonts w:eastAsia="Times New Roman" w:cstheme="minorHAnsi"/>
          <w:lang w:eastAsia="sl-SI"/>
        </w:rPr>
        <w:t xml:space="preserve">ID št. za DDV: </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r w:rsidRPr="002E413B">
        <w:rPr>
          <w:rFonts w:eastAsia="Times New Roman" w:cstheme="minorHAnsi"/>
          <w:b/>
          <w:u w:val="single"/>
        </w:rPr>
        <w:tab/>
      </w:r>
    </w:p>
    <w:p w14:paraId="76B702EE" w14:textId="77777777" w:rsidR="00545869" w:rsidRPr="002E413B" w:rsidRDefault="00545869" w:rsidP="00545869">
      <w:pPr>
        <w:spacing w:after="0"/>
        <w:rPr>
          <w:rFonts w:eastAsia="Times New Roman" w:cstheme="minorHAnsi"/>
          <w:b/>
          <w:u w:val="dotted"/>
          <w:lang w:eastAsia="sl-SI"/>
        </w:rPr>
      </w:pPr>
      <w:r w:rsidRPr="002E413B">
        <w:rPr>
          <w:rFonts w:eastAsia="Times New Roman" w:cstheme="minorHAnsi"/>
          <w:lang w:eastAsia="sl-SI"/>
        </w:rPr>
        <w:t>Matična številka:</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p>
    <w:p w14:paraId="65F85BBF" w14:textId="77777777" w:rsidR="00545869" w:rsidRPr="002E413B" w:rsidRDefault="00545869" w:rsidP="00545869">
      <w:pPr>
        <w:spacing w:after="0"/>
        <w:rPr>
          <w:rFonts w:eastAsia="Times New Roman" w:cstheme="minorHAnsi"/>
          <w:u w:val="dotted"/>
          <w:lang w:eastAsia="sl-SI"/>
        </w:rPr>
      </w:pPr>
      <w:r w:rsidRPr="002E413B">
        <w:rPr>
          <w:rFonts w:eastAsia="Times New Roman" w:cstheme="minorHAnsi"/>
          <w:lang w:eastAsia="sl-SI"/>
        </w:rPr>
        <w:t>Poslovni račun:</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p>
    <w:p w14:paraId="03E48ED3" w14:textId="77777777" w:rsidR="00545869" w:rsidRPr="002E413B" w:rsidRDefault="00545869" w:rsidP="00545869">
      <w:pPr>
        <w:spacing w:after="0"/>
        <w:rPr>
          <w:rFonts w:eastAsia="Times New Roman" w:cstheme="minorHAnsi"/>
          <w:u w:val="dotted"/>
          <w:lang w:eastAsia="sl-SI"/>
        </w:rPr>
      </w:pPr>
      <w:r w:rsidRPr="002E413B">
        <w:rPr>
          <w:rFonts w:eastAsia="Times New Roman" w:cstheme="minorHAnsi"/>
          <w:lang w:eastAsia="sl-SI"/>
        </w:rPr>
        <w:t>Skrbnik pogodbe:</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p>
    <w:p w14:paraId="7247DF5C" w14:textId="77777777" w:rsidR="00545869" w:rsidRPr="002E413B" w:rsidRDefault="00545869" w:rsidP="00545869">
      <w:pPr>
        <w:spacing w:after="0"/>
        <w:rPr>
          <w:rFonts w:eastAsia="Times New Roman" w:cstheme="minorHAnsi"/>
          <w:b/>
          <w:lang w:eastAsia="sl-SI"/>
        </w:rPr>
      </w:pPr>
      <w:r w:rsidRPr="002E413B">
        <w:rPr>
          <w:rFonts w:eastAsia="Times New Roman" w:cstheme="minorHAnsi"/>
          <w:lang w:eastAsia="sl-SI"/>
        </w:rPr>
        <w:t>Podpisnik pogodbe:</w:t>
      </w:r>
      <w:r w:rsidRPr="002E413B">
        <w:rPr>
          <w:rFonts w:eastAsia="Times New Roman" w:cstheme="minorHAnsi"/>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p>
    <w:p w14:paraId="4A50BACA" w14:textId="77777777" w:rsidR="00545869" w:rsidRDefault="00545869" w:rsidP="00545869">
      <w:pPr>
        <w:spacing w:after="0"/>
        <w:jc w:val="both"/>
        <w:rPr>
          <w:rFonts w:eastAsia="Times New Roman" w:cstheme="minorHAnsi"/>
          <w:lang w:eastAsia="sl-SI"/>
        </w:rPr>
      </w:pPr>
    </w:p>
    <w:p w14:paraId="161AC6A7" w14:textId="77777777" w:rsidR="00545869" w:rsidRPr="002E413B" w:rsidRDefault="00545869" w:rsidP="00545869">
      <w:pPr>
        <w:spacing w:after="0"/>
        <w:jc w:val="both"/>
        <w:rPr>
          <w:rFonts w:eastAsia="Times New Roman" w:cstheme="minorHAnsi"/>
          <w:lang w:eastAsia="sl-SI"/>
        </w:rPr>
      </w:pPr>
    </w:p>
    <w:p w14:paraId="1C43C465" w14:textId="77777777" w:rsidR="00545869" w:rsidRPr="002E413B" w:rsidRDefault="00545869" w:rsidP="00545869">
      <w:pPr>
        <w:spacing w:after="0"/>
        <w:jc w:val="both"/>
        <w:rPr>
          <w:rFonts w:eastAsia="Times New Roman" w:cstheme="minorHAnsi"/>
          <w:lang w:eastAsia="sl-SI"/>
        </w:rPr>
      </w:pPr>
      <w:r w:rsidRPr="002E413B">
        <w:rPr>
          <w:rFonts w:eastAsia="Times New Roman" w:cstheme="minorHAnsi"/>
          <w:lang w:eastAsia="sl-SI"/>
        </w:rPr>
        <w:t>sklepata naslednjo</w:t>
      </w:r>
    </w:p>
    <w:p w14:paraId="6ED2145B" w14:textId="77777777" w:rsidR="00545869" w:rsidRPr="002E413B" w:rsidRDefault="00545869" w:rsidP="00545869">
      <w:pPr>
        <w:spacing w:after="0"/>
        <w:jc w:val="both"/>
        <w:rPr>
          <w:rFonts w:eastAsia="Times New Roman" w:cstheme="minorHAnsi"/>
          <w:lang w:eastAsia="sl-SI"/>
        </w:rPr>
      </w:pPr>
    </w:p>
    <w:p w14:paraId="0C63D3B5" w14:textId="77777777" w:rsidR="00545869" w:rsidRPr="002E413B" w:rsidRDefault="00545869" w:rsidP="00545869">
      <w:pPr>
        <w:spacing w:after="0"/>
        <w:jc w:val="both"/>
        <w:rPr>
          <w:rFonts w:eastAsia="Times New Roman" w:cstheme="minorHAnsi"/>
          <w:lang w:eastAsia="sl-SI"/>
        </w:rPr>
      </w:pPr>
    </w:p>
    <w:p w14:paraId="6CBD88EA" w14:textId="77777777" w:rsidR="00545869" w:rsidRPr="002E413B" w:rsidRDefault="00545869" w:rsidP="00545869">
      <w:pPr>
        <w:spacing w:after="0"/>
        <w:jc w:val="center"/>
        <w:rPr>
          <w:rFonts w:eastAsia="Times New Roman" w:cstheme="minorHAnsi"/>
          <w:lang w:eastAsia="sl-SI"/>
        </w:rPr>
      </w:pPr>
      <w:r w:rsidRPr="002E413B">
        <w:rPr>
          <w:rFonts w:eastAsia="Times New Roman" w:cstheme="minorHAnsi"/>
          <w:b/>
          <w:sz w:val="32"/>
          <w:szCs w:val="32"/>
          <w:lang w:eastAsia="sl-SI"/>
        </w:rPr>
        <w:t xml:space="preserve">POGODBO </w:t>
      </w:r>
      <w:r>
        <w:rPr>
          <w:rFonts w:eastAsia="Times New Roman" w:cstheme="minorHAnsi"/>
          <w:b/>
          <w:sz w:val="32"/>
          <w:szCs w:val="32"/>
          <w:lang w:eastAsia="sl-SI"/>
        </w:rPr>
        <w:t xml:space="preserve">ZA DOBAVO </w:t>
      </w:r>
      <w:r w:rsidRPr="00017B83">
        <w:rPr>
          <w:rFonts w:eastAsia="Calibri" w:cstheme="minorHAnsi"/>
          <w:b/>
          <w:bCs/>
          <w:sz w:val="32"/>
        </w:rPr>
        <w:t>ZDRAVIL, MEDICINSKI</w:t>
      </w:r>
      <w:r>
        <w:rPr>
          <w:rFonts w:eastAsia="Calibri" w:cstheme="minorHAnsi"/>
          <w:b/>
          <w:bCs/>
          <w:sz w:val="32"/>
        </w:rPr>
        <w:t>H</w:t>
      </w:r>
      <w:r w:rsidRPr="00017B83">
        <w:rPr>
          <w:rFonts w:eastAsia="Calibri" w:cstheme="minorHAnsi"/>
          <w:b/>
          <w:bCs/>
          <w:sz w:val="32"/>
        </w:rPr>
        <w:t xml:space="preserve"> PRIPOMOČK</w:t>
      </w:r>
      <w:r>
        <w:rPr>
          <w:rFonts w:eastAsia="Calibri" w:cstheme="minorHAnsi"/>
          <w:b/>
          <w:bCs/>
          <w:sz w:val="32"/>
        </w:rPr>
        <w:t>OV</w:t>
      </w:r>
      <w:r w:rsidRPr="00017B83">
        <w:rPr>
          <w:rFonts w:eastAsia="Calibri" w:cstheme="minorHAnsi"/>
          <w:b/>
          <w:bCs/>
          <w:sz w:val="32"/>
        </w:rPr>
        <w:t>, PREHRANSK</w:t>
      </w:r>
      <w:r>
        <w:rPr>
          <w:rFonts w:eastAsia="Calibri" w:cstheme="minorHAnsi"/>
          <w:b/>
          <w:bCs/>
          <w:sz w:val="32"/>
        </w:rPr>
        <w:t>IH</w:t>
      </w:r>
      <w:r w:rsidRPr="00017B83">
        <w:rPr>
          <w:rFonts w:eastAsia="Calibri" w:cstheme="minorHAnsi"/>
          <w:b/>
          <w:bCs/>
          <w:sz w:val="32"/>
        </w:rPr>
        <w:t xml:space="preserve"> DOPOLNIL, OTROŠK</w:t>
      </w:r>
      <w:r>
        <w:rPr>
          <w:rFonts w:eastAsia="Calibri" w:cstheme="minorHAnsi"/>
          <w:b/>
          <w:bCs/>
          <w:sz w:val="32"/>
        </w:rPr>
        <w:t>EGA</w:t>
      </w:r>
      <w:r w:rsidRPr="00017B83">
        <w:rPr>
          <w:rFonts w:eastAsia="Calibri" w:cstheme="minorHAnsi"/>
          <w:b/>
          <w:bCs/>
          <w:sz w:val="32"/>
        </w:rPr>
        <w:t xml:space="preserve"> MLEK</w:t>
      </w:r>
      <w:r>
        <w:rPr>
          <w:rFonts w:eastAsia="Calibri" w:cstheme="minorHAnsi"/>
          <w:b/>
          <w:bCs/>
          <w:sz w:val="32"/>
        </w:rPr>
        <w:t>A</w:t>
      </w:r>
      <w:r w:rsidRPr="00017B83">
        <w:rPr>
          <w:rFonts w:eastAsia="Times New Roman" w:cstheme="minorHAnsi"/>
          <w:b/>
          <w:sz w:val="44"/>
          <w:szCs w:val="32"/>
          <w:lang w:eastAsia="sl-SI"/>
        </w:rPr>
        <w:t xml:space="preserve"> </w:t>
      </w:r>
    </w:p>
    <w:p w14:paraId="3E3A61C2" w14:textId="77777777" w:rsidR="00545869" w:rsidRPr="002E413B" w:rsidRDefault="00545869" w:rsidP="00545869">
      <w:pPr>
        <w:spacing w:after="0"/>
        <w:jc w:val="both"/>
        <w:rPr>
          <w:rFonts w:eastAsia="Times New Roman" w:cstheme="minorHAnsi"/>
          <w:lang w:eastAsia="sl-SI"/>
        </w:rPr>
      </w:pPr>
    </w:p>
    <w:p w14:paraId="60C526EB" w14:textId="77777777" w:rsidR="00545869" w:rsidRPr="00D31A03" w:rsidRDefault="00545869" w:rsidP="00545869">
      <w:pPr>
        <w:spacing w:after="0"/>
        <w:jc w:val="both"/>
        <w:rPr>
          <w:rFonts w:eastAsia="Times New Roman" w:cstheme="minorHAnsi"/>
          <w:lang w:eastAsia="sl-SI"/>
        </w:rPr>
      </w:pPr>
    </w:p>
    <w:p w14:paraId="0672DE3D" w14:textId="77777777" w:rsidR="00545869" w:rsidRPr="00D31A03" w:rsidRDefault="00545869" w:rsidP="00545869">
      <w:pPr>
        <w:suppressAutoHyphens/>
        <w:spacing w:after="0"/>
        <w:jc w:val="both"/>
        <w:rPr>
          <w:rFonts w:eastAsia="Times New Roman" w:cstheme="minorHAnsi"/>
          <w:b/>
          <w:lang w:eastAsia="ar-SA"/>
        </w:rPr>
      </w:pPr>
      <w:r w:rsidRPr="00D31A03">
        <w:rPr>
          <w:rFonts w:eastAsia="Times New Roman" w:cstheme="minorHAnsi"/>
          <w:b/>
          <w:lang w:eastAsia="ar-SA"/>
        </w:rPr>
        <w:t>1. PREDMET POGODBE</w:t>
      </w:r>
    </w:p>
    <w:p w14:paraId="7FC48DF7" w14:textId="77777777" w:rsidR="00545869" w:rsidRPr="00D31A03" w:rsidRDefault="00545869" w:rsidP="00545869">
      <w:pPr>
        <w:suppressAutoHyphens/>
        <w:spacing w:after="0"/>
        <w:jc w:val="both"/>
        <w:rPr>
          <w:rFonts w:eastAsia="Times New Roman" w:cstheme="minorHAnsi"/>
          <w:lang w:eastAsia="ar-SA"/>
        </w:rPr>
      </w:pPr>
    </w:p>
    <w:p w14:paraId="32874BB2"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0B6FB506"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xml:space="preserve">Pogodbeni stranki uvodoma ugotavljata: </w:t>
      </w:r>
    </w:p>
    <w:p w14:paraId="578053FC" w14:textId="77777777" w:rsidR="00545869" w:rsidRPr="00D31A03" w:rsidRDefault="00545869" w:rsidP="00545869">
      <w:pPr>
        <w:numPr>
          <w:ilvl w:val="0"/>
          <w:numId w:val="31"/>
        </w:numPr>
        <w:suppressAutoHyphens/>
        <w:spacing w:after="0"/>
        <w:jc w:val="both"/>
        <w:rPr>
          <w:rFonts w:eastAsia="Times New Roman" w:cstheme="minorHAnsi"/>
          <w:lang w:eastAsia="ar-SA"/>
        </w:rPr>
      </w:pPr>
      <w:r w:rsidRPr="00D31A03">
        <w:rPr>
          <w:rFonts w:eastAsia="Times New Roman" w:cstheme="minorHAnsi"/>
          <w:lang w:eastAsia="ar-SA"/>
        </w:rPr>
        <w:t>da je naročnik izvedel postopek oddaje javnega naročila v skladu s 40. členom Zakona o javnem naročanju (Uradni list RS, št. 91/2015 s spremembami in dopolnitvami; v nadaljevanju: ZJN-3). Javno naročilo je bilo objavljeno na Portalu javnih naročil z dne ___________________, pod številko objave __________________ in v Uradnem listu EU št. ___________________ z dne __________________, za dobavo blaga, po vrsti in količini, kot je navedeno v razpisni dokumentaciji, ki jo je pripravil naročnik v postopku javnega naročila;</w:t>
      </w:r>
    </w:p>
    <w:p w14:paraId="7122DC36" w14:textId="77777777" w:rsidR="00545869" w:rsidRPr="00D31A03" w:rsidRDefault="00545869" w:rsidP="00545869">
      <w:pPr>
        <w:numPr>
          <w:ilvl w:val="0"/>
          <w:numId w:val="31"/>
        </w:numPr>
        <w:suppressAutoHyphens/>
        <w:spacing w:after="0"/>
        <w:contextualSpacing/>
        <w:jc w:val="both"/>
        <w:rPr>
          <w:rFonts w:eastAsia="Times New Roman" w:cstheme="minorHAnsi"/>
        </w:rPr>
      </w:pPr>
      <w:r w:rsidRPr="00D31A03">
        <w:rPr>
          <w:rFonts w:eastAsia="Times New Roman" w:cstheme="minorHAnsi"/>
        </w:rPr>
        <w:t>da je naročnik na podlagi javnega naročila iz prve alineje tega člena in prejetih ponudb, z Odločitvijo o oddaji javnega naročila št. _______________objavljeno na Portalu javnih naročil dne _____________, izbral dobavitelja za dobavo razpisanih materialov v okviru omenjenega javnega naročila, zaradi česar se sklepa predmetna pogodba.</w:t>
      </w:r>
    </w:p>
    <w:p w14:paraId="6166F282"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w:t>
      </w:r>
    </w:p>
    <w:p w14:paraId="45725ED6"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4FAD0A03"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S to pogodbo se stranki pogodbe dogovorita o splošnih in posebnih pogojih izvajanja javnega naročila.</w:t>
      </w:r>
    </w:p>
    <w:p w14:paraId="3C65FFDD"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Sestavni del in priloga te pogodbe je dokumentacija v zvezi z oddajo javnega naročila in ponudbena dokumentacija.</w:t>
      </w:r>
    </w:p>
    <w:p w14:paraId="301594E8"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lastRenderedPageBreak/>
        <w:t>člen</w:t>
      </w:r>
    </w:p>
    <w:p w14:paraId="46FE5708"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Predmet te pogodbe je sukcesivna dobava zdravil</w:t>
      </w:r>
      <w:r>
        <w:rPr>
          <w:rFonts w:eastAsia="Times New Roman" w:cstheme="minorHAnsi"/>
          <w:lang w:eastAsia="ar-SA"/>
        </w:rPr>
        <w:t>, medicinskih pripomočkov, prehranskih dopolnil, otroškega mleka</w:t>
      </w:r>
      <w:r w:rsidRPr="00D31A03">
        <w:rPr>
          <w:rFonts w:eastAsia="Times New Roman" w:cstheme="minorHAnsi"/>
          <w:lang w:eastAsia="ar-SA"/>
        </w:rPr>
        <w:t xml:space="preserve"> (v nadaljevanju besedilu: blago), kar je opredeljeno v dobaviteljevi specifikaciji iz ponudbe s predračunom št. ___________, z dne _________________, s katero se je dobavitelj prijavil na javno naročilo iz 1. člena te pogodbe in sicer za naslednje artikle:</w:t>
      </w:r>
    </w:p>
    <w:p w14:paraId="265DA413" w14:textId="77777777" w:rsidR="00545869" w:rsidRPr="00D31A03" w:rsidRDefault="00545869" w:rsidP="00545869">
      <w:pPr>
        <w:suppressAutoHyphens/>
        <w:spacing w:after="0"/>
        <w:jc w:val="both"/>
        <w:rPr>
          <w:rFonts w:eastAsia="Times New Roman" w:cstheme="minorHAnsi"/>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535"/>
        <w:gridCol w:w="4536"/>
      </w:tblGrid>
      <w:tr w:rsidR="00545869" w:rsidRPr="00D31A03" w14:paraId="55E06065" w14:textId="77777777" w:rsidTr="00390398">
        <w:tc>
          <w:tcPr>
            <w:tcW w:w="4535" w:type="dxa"/>
            <w:tcBorders>
              <w:top w:val="single" w:sz="1" w:space="0" w:color="000000"/>
              <w:left w:val="single" w:sz="1" w:space="0" w:color="000000"/>
              <w:bottom w:val="single" w:sz="1" w:space="0" w:color="000000"/>
            </w:tcBorders>
          </w:tcPr>
          <w:p w14:paraId="716C4265" w14:textId="77777777" w:rsidR="00545869" w:rsidRPr="00D31A03" w:rsidRDefault="00545869" w:rsidP="00390398">
            <w:pPr>
              <w:suppressLineNumbers/>
              <w:suppressAutoHyphens/>
              <w:spacing w:after="0"/>
              <w:jc w:val="both"/>
              <w:rPr>
                <w:rFonts w:eastAsia="Times New Roman" w:cstheme="minorHAnsi"/>
                <w:lang w:eastAsia="ar-SA"/>
              </w:rPr>
            </w:pPr>
            <w:r w:rsidRPr="00D31A03">
              <w:rPr>
                <w:rFonts w:eastAsia="Times New Roman" w:cstheme="minorHAnsi"/>
                <w:lang w:eastAsia="ar-SA"/>
              </w:rPr>
              <w:t>Sklop</w:t>
            </w:r>
          </w:p>
        </w:tc>
        <w:tc>
          <w:tcPr>
            <w:tcW w:w="4536" w:type="dxa"/>
            <w:tcBorders>
              <w:top w:val="single" w:sz="1" w:space="0" w:color="000000"/>
              <w:left w:val="single" w:sz="1" w:space="0" w:color="000000"/>
              <w:bottom w:val="single" w:sz="1" w:space="0" w:color="000000"/>
              <w:right w:val="single" w:sz="1" w:space="0" w:color="000000"/>
            </w:tcBorders>
          </w:tcPr>
          <w:p w14:paraId="613C0032" w14:textId="77777777" w:rsidR="00545869" w:rsidRPr="00D31A03" w:rsidRDefault="00545869" w:rsidP="00390398">
            <w:pPr>
              <w:suppressLineNumbers/>
              <w:suppressAutoHyphens/>
              <w:spacing w:after="0"/>
              <w:jc w:val="both"/>
              <w:rPr>
                <w:rFonts w:eastAsia="Times New Roman" w:cstheme="minorHAnsi"/>
                <w:lang w:eastAsia="ar-SA"/>
              </w:rPr>
            </w:pPr>
            <w:r w:rsidRPr="00D31A03">
              <w:rPr>
                <w:rFonts w:eastAsia="Times New Roman" w:cstheme="minorHAnsi"/>
                <w:lang w:eastAsia="ar-SA"/>
              </w:rPr>
              <w:t>Skupina</w:t>
            </w:r>
          </w:p>
        </w:tc>
      </w:tr>
    </w:tbl>
    <w:p w14:paraId="1BDEE18E" w14:textId="77777777" w:rsidR="00545869" w:rsidRPr="00D31A03" w:rsidRDefault="00545869" w:rsidP="00545869">
      <w:pPr>
        <w:suppressAutoHyphens/>
        <w:spacing w:after="0"/>
        <w:jc w:val="both"/>
        <w:rPr>
          <w:rFonts w:eastAsia="Times New Roman" w:cstheme="minorHAnsi"/>
          <w:b/>
          <w:lang w:eastAsia="ar-SA"/>
        </w:rPr>
      </w:pPr>
    </w:p>
    <w:p w14:paraId="507FB66A"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b/>
          <w:lang w:eastAsia="ar-SA"/>
        </w:rPr>
        <w:t>2. PODIZVAJALCI</w:t>
      </w:r>
    </w:p>
    <w:p w14:paraId="4E85D254"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7EE2C7D7" w14:textId="77777777" w:rsidR="00545869" w:rsidRPr="00D31A03" w:rsidRDefault="00545869" w:rsidP="00545869">
      <w:pPr>
        <w:suppressAutoHyphens/>
        <w:spacing w:after="0"/>
        <w:jc w:val="both"/>
        <w:rPr>
          <w:rFonts w:eastAsia="Times New Roman" w:cstheme="minorHAnsi"/>
          <w:b/>
          <w:lang w:eastAsia="ar-SA"/>
        </w:rPr>
      </w:pPr>
      <w:r w:rsidRPr="00D31A03">
        <w:rPr>
          <w:rFonts w:eastAsia="Times New Roman" w:cstheme="minorHAnsi"/>
          <w:b/>
          <w:lang w:eastAsia="ar-SA"/>
        </w:rPr>
        <w:t>Dobavitelj bo naročilo izvedel z naslednjimi podizvajalci:</w:t>
      </w:r>
    </w:p>
    <w:p w14:paraId="5D196F73" w14:textId="77777777" w:rsidR="00545869" w:rsidRPr="00D31A03" w:rsidRDefault="00545869" w:rsidP="00545869">
      <w:pPr>
        <w:suppressAutoHyphens/>
        <w:spacing w:after="0"/>
        <w:jc w:val="both"/>
        <w:rPr>
          <w:rFonts w:eastAsia="Times New Roman" w:cstheme="minorHAnsi"/>
          <w:lang w:eastAsia="ar-SA"/>
        </w:rPr>
      </w:pPr>
    </w:p>
    <w:p w14:paraId="33D581CB"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__________________________________________</w:t>
      </w:r>
    </w:p>
    <w:p w14:paraId="20E11B9E"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__________________________________________</w:t>
      </w:r>
    </w:p>
    <w:p w14:paraId="76ED5230"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xml:space="preserve">Dobavitelj se zavezuje, da bo poskrbel, da bodo njegovi podizvajalci naročniku najkasneje v roku 5 dni po sklenitvi pogodbe med dobaviteljem in podizvajalcem, posredovali kopijo pogodbe, ki so jo sklenili s svojim naročnikom (dobaviteljem). </w:t>
      </w:r>
    </w:p>
    <w:p w14:paraId="0976FAD2" w14:textId="77777777" w:rsidR="00545869" w:rsidRPr="00D31A03" w:rsidRDefault="00545869" w:rsidP="00545869">
      <w:pPr>
        <w:suppressAutoHyphens/>
        <w:spacing w:after="0"/>
        <w:jc w:val="both"/>
        <w:rPr>
          <w:rFonts w:eastAsia="Times New Roman" w:cstheme="minorHAnsi"/>
          <w:lang w:eastAsia="ar-SA"/>
        </w:rPr>
      </w:pPr>
    </w:p>
    <w:p w14:paraId="3480F5AC"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Podrobni podatki o podizvajalcih, predračuni in soglasja k neposrednemu plačilu naročnika ter kopije pogodb med dobaviteljem in podizvajalci so v prilogi in so sestavni del te pogodbe. Tako podatki o podizvajalcih, o predmetu, količini in vrednosti dobav, ki jih bodo dobavljali podizvajalci ter podatki o rokih dobave in kraju dobave, kot tudi kopije pogodb s podizvajalci v skladu z ZJN-3, so obvezna sestavina pogodbe.</w:t>
      </w:r>
    </w:p>
    <w:p w14:paraId="525DA7D7" w14:textId="77777777" w:rsidR="00545869" w:rsidRPr="00D31A03" w:rsidRDefault="00545869" w:rsidP="00545869">
      <w:pPr>
        <w:suppressAutoHyphens/>
        <w:spacing w:after="0"/>
        <w:jc w:val="both"/>
        <w:rPr>
          <w:rFonts w:eastAsia="Times New Roman" w:cstheme="minorHAnsi"/>
          <w:lang w:eastAsia="ar-SA"/>
        </w:rPr>
      </w:pPr>
    </w:p>
    <w:p w14:paraId="6DFCD392"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V primeru, da po sklenitvi pogodbe dobavitelj zamenja katerega izmed svojih podizvajalcev, mora najkasneje v roku 5 dni po zamenjavi naročniku predložiti:</w:t>
      </w:r>
    </w:p>
    <w:p w14:paraId="174D7A88" w14:textId="77777777" w:rsidR="00545869" w:rsidRPr="00D31A03" w:rsidRDefault="00545869" w:rsidP="00545869">
      <w:pPr>
        <w:suppressAutoHyphens/>
        <w:spacing w:after="0"/>
        <w:ind w:left="709" w:hanging="341"/>
        <w:jc w:val="both"/>
        <w:rPr>
          <w:rFonts w:eastAsia="Times New Roman" w:cstheme="minorHAnsi"/>
          <w:lang w:eastAsia="ar-SA"/>
        </w:rPr>
      </w:pPr>
      <w:r w:rsidRPr="00D31A03">
        <w:rPr>
          <w:rFonts w:eastAsia="Times New Roman" w:cstheme="minorHAnsi"/>
          <w:lang w:eastAsia="ar-SA"/>
        </w:rPr>
        <w:t>-  svojo izjavo, da je poravnal vse obveznosti prvotnemu podizvajalcu,</w:t>
      </w:r>
    </w:p>
    <w:p w14:paraId="12627BDD" w14:textId="77777777" w:rsidR="00545869" w:rsidRPr="00D31A03" w:rsidRDefault="00545869" w:rsidP="00545869">
      <w:pPr>
        <w:suppressAutoHyphens/>
        <w:spacing w:after="0"/>
        <w:ind w:left="709" w:hanging="341"/>
        <w:jc w:val="both"/>
        <w:rPr>
          <w:rFonts w:eastAsia="Times New Roman" w:cstheme="minorHAnsi"/>
          <w:lang w:eastAsia="ar-SA"/>
        </w:rPr>
      </w:pPr>
      <w:r w:rsidRPr="00D31A03">
        <w:rPr>
          <w:rFonts w:eastAsia="Times New Roman" w:cstheme="minorHAnsi"/>
          <w:lang w:eastAsia="ar-SA"/>
        </w:rPr>
        <w:t>-  pooblastilo naročniku za plačilo vseh opravljenih in prevzetih dobav blaga neposredno novemu podizvajalcu,</w:t>
      </w:r>
    </w:p>
    <w:p w14:paraId="6736998F" w14:textId="77777777" w:rsidR="00545869" w:rsidRPr="00D31A03" w:rsidRDefault="00545869" w:rsidP="00545869">
      <w:pPr>
        <w:suppressAutoHyphens/>
        <w:spacing w:after="0"/>
        <w:ind w:left="709" w:hanging="341"/>
        <w:jc w:val="both"/>
        <w:rPr>
          <w:rFonts w:eastAsia="Times New Roman" w:cstheme="minorHAnsi"/>
          <w:lang w:eastAsia="ar-SA"/>
        </w:rPr>
      </w:pPr>
      <w:r w:rsidRPr="00D31A03">
        <w:rPr>
          <w:rFonts w:eastAsia="Times New Roman" w:cstheme="minorHAnsi"/>
          <w:lang w:eastAsia="ar-SA"/>
        </w:rPr>
        <w:t>-  vrednosti dobav in podatke ter soglasje novega podizvajalca za neposredna plačila naročnika,</w:t>
      </w:r>
    </w:p>
    <w:p w14:paraId="34ADFFB5" w14:textId="77777777" w:rsidR="00545869" w:rsidRPr="00D31A03" w:rsidRDefault="00545869" w:rsidP="00545869">
      <w:pPr>
        <w:suppressAutoHyphens/>
        <w:spacing w:after="0"/>
        <w:ind w:left="709" w:hanging="341"/>
        <w:jc w:val="both"/>
        <w:rPr>
          <w:rFonts w:eastAsia="Times New Roman" w:cstheme="minorHAnsi"/>
          <w:lang w:eastAsia="ar-SA"/>
        </w:rPr>
      </w:pPr>
      <w:r w:rsidRPr="00D31A03">
        <w:rPr>
          <w:rFonts w:eastAsia="Times New Roman" w:cstheme="minorHAnsi"/>
          <w:lang w:eastAsia="ar-SA"/>
        </w:rPr>
        <w:t>-   kopijo pogodbe z novim podizvajalcem.</w:t>
      </w:r>
    </w:p>
    <w:p w14:paraId="123786CB" w14:textId="77777777" w:rsidR="00545869" w:rsidRPr="00D31A03" w:rsidRDefault="00545869" w:rsidP="00545869">
      <w:pPr>
        <w:suppressAutoHyphens/>
        <w:spacing w:after="0"/>
        <w:ind w:left="709" w:hanging="341"/>
        <w:jc w:val="both"/>
        <w:rPr>
          <w:rFonts w:eastAsia="Times New Roman" w:cstheme="minorHAnsi"/>
          <w:lang w:eastAsia="ar-SA"/>
        </w:rPr>
      </w:pPr>
    </w:p>
    <w:p w14:paraId="773ACA85"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Dobavitelj s podpisom te pogodbe pooblašča naročnika za plačilo prevzetih dobav blaga neposredno podizvajalcem.</w:t>
      </w:r>
    </w:p>
    <w:p w14:paraId="25785A09" w14:textId="77777777" w:rsidR="00545869" w:rsidRPr="00D31A03" w:rsidRDefault="00545869" w:rsidP="00545869">
      <w:pPr>
        <w:suppressAutoHyphens/>
        <w:spacing w:after="0"/>
        <w:jc w:val="both"/>
        <w:rPr>
          <w:rFonts w:eastAsia="Times New Roman" w:cstheme="minorHAnsi"/>
          <w:lang w:eastAsia="ar-SA"/>
        </w:rPr>
      </w:pPr>
    </w:p>
    <w:p w14:paraId="1522DFB7" w14:textId="77777777" w:rsidR="00545869" w:rsidRPr="00017B83" w:rsidRDefault="00545869" w:rsidP="00545869">
      <w:pPr>
        <w:suppressAutoHyphens/>
        <w:spacing w:after="0"/>
        <w:jc w:val="both"/>
        <w:rPr>
          <w:rFonts w:eastAsia="Times New Roman" w:cstheme="minorHAnsi"/>
          <w:b/>
          <w:lang w:eastAsia="ar-SA"/>
        </w:rPr>
      </w:pPr>
      <w:r w:rsidRPr="00017B83">
        <w:rPr>
          <w:rFonts w:eastAsia="Times New Roman" w:cstheme="minorHAnsi"/>
          <w:b/>
          <w:lang w:eastAsia="ar-SA"/>
        </w:rPr>
        <w:t xml:space="preserve">(V primeru, da dobavitelj nastopa samostojno se ta člen spremeni in sicer se glasi: </w:t>
      </w:r>
    </w:p>
    <w:p w14:paraId="75ED3E27" w14:textId="77777777" w:rsidR="00545869" w:rsidRPr="00017B83" w:rsidRDefault="00545869" w:rsidP="00545869">
      <w:pPr>
        <w:suppressAutoHyphens/>
        <w:spacing w:after="0"/>
        <w:jc w:val="both"/>
        <w:rPr>
          <w:rFonts w:eastAsia="Times New Roman" w:cstheme="minorHAnsi"/>
          <w:b/>
          <w:lang w:eastAsia="ar-SA"/>
        </w:rPr>
      </w:pPr>
      <w:r w:rsidRPr="00017B83">
        <w:rPr>
          <w:rFonts w:eastAsia="Times New Roman" w:cstheme="minorHAnsi"/>
          <w:b/>
          <w:lang w:eastAsia="ar-SA"/>
        </w:rPr>
        <w:t>»Dobavitelj bo naročilo, ki je predmet te pogodbe izvedel samostojno.«)</w:t>
      </w:r>
    </w:p>
    <w:p w14:paraId="297653BB" w14:textId="77777777" w:rsidR="00545869" w:rsidRPr="00D31A03" w:rsidRDefault="00545869" w:rsidP="00545869">
      <w:pPr>
        <w:suppressAutoHyphens/>
        <w:spacing w:after="0"/>
        <w:jc w:val="both"/>
        <w:rPr>
          <w:rFonts w:eastAsia="Times New Roman" w:cstheme="minorHAnsi"/>
          <w:lang w:eastAsia="ar-SA"/>
        </w:rPr>
      </w:pPr>
    </w:p>
    <w:p w14:paraId="3B7706A0" w14:textId="77777777" w:rsidR="00545869" w:rsidRPr="00D31A03" w:rsidRDefault="00545869" w:rsidP="00545869">
      <w:pPr>
        <w:suppressAutoHyphens/>
        <w:spacing w:after="0"/>
        <w:jc w:val="both"/>
        <w:rPr>
          <w:rFonts w:eastAsia="Times New Roman" w:cstheme="minorHAnsi"/>
          <w:b/>
          <w:lang w:eastAsia="ar-SA"/>
        </w:rPr>
      </w:pPr>
      <w:r w:rsidRPr="00D31A03">
        <w:rPr>
          <w:rFonts w:eastAsia="Times New Roman" w:cstheme="minorHAnsi"/>
          <w:b/>
          <w:lang w:eastAsia="ar-SA"/>
        </w:rPr>
        <w:t>3.</w:t>
      </w:r>
      <w:r>
        <w:rPr>
          <w:rFonts w:eastAsia="Times New Roman" w:cstheme="minorHAnsi"/>
          <w:b/>
          <w:lang w:eastAsia="ar-SA"/>
        </w:rPr>
        <w:t xml:space="preserve"> VELJAVNOST</w:t>
      </w:r>
      <w:r w:rsidRPr="00D31A03">
        <w:rPr>
          <w:rFonts w:eastAsia="Times New Roman" w:cstheme="minorHAnsi"/>
          <w:b/>
          <w:lang w:eastAsia="ar-SA"/>
        </w:rPr>
        <w:t xml:space="preserve"> POGODBE</w:t>
      </w:r>
    </w:p>
    <w:p w14:paraId="6045EBDC" w14:textId="77777777" w:rsidR="00545869" w:rsidRPr="00D31A03" w:rsidRDefault="00545869" w:rsidP="00545869">
      <w:pPr>
        <w:numPr>
          <w:ilvl w:val="0"/>
          <w:numId w:val="34"/>
        </w:numPr>
        <w:suppressAutoHyphens/>
        <w:spacing w:after="0" w:line="288" w:lineRule="auto"/>
        <w:jc w:val="center"/>
        <w:rPr>
          <w:rFonts w:eastAsia="Times New Roman" w:cstheme="minorHAnsi"/>
          <w:b/>
          <w:lang w:eastAsia="ar-SA"/>
        </w:rPr>
      </w:pPr>
      <w:r w:rsidRPr="00D31A03">
        <w:rPr>
          <w:rFonts w:eastAsia="Times New Roman" w:cstheme="minorHAnsi"/>
          <w:b/>
          <w:lang w:eastAsia="ar-SA"/>
        </w:rPr>
        <w:t>člen</w:t>
      </w:r>
    </w:p>
    <w:p w14:paraId="7576388D" w14:textId="77777777" w:rsidR="00545869" w:rsidRDefault="00545869" w:rsidP="00545869">
      <w:pPr>
        <w:suppressAutoHyphens/>
        <w:spacing w:after="0" w:line="288" w:lineRule="auto"/>
        <w:jc w:val="both"/>
        <w:rPr>
          <w:rFonts w:eastAsia="Calibri" w:cstheme="minorHAnsi"/>
          <w:color w:val="000000"/>
        </w:rPr>
      </w:pPr>
      <w:r w:rsidRPr="00D31A03">
        <w:rPr>
          <w:rFonts w:eastAsia="Calibri" w:cstheme="minorHAnsi"/>
          <w:color w:val="000000"/>
        </w:rPr>
        <w:t xml:space="preserve">Ta pogodba se sklepa za obdobje </w:t>
      </w:r>
      <w:r>
        <w:rPr>
          <w:rFonts w:eastAsia="Calibri" w:cstheme="minorHAnsi"/>
          <w:color w:val="000000"/>
        </w:rPr>
        <w:t>36</w:t>
      </w:r>
      <w:r w:rsidRPr="00D31A03">
        <w:rPr>
          <w:rFonts w:eastAsia="Calibri" w:cstheme="minorHAnsi"/>
          <w:color w:val="000000"/>
        </w:rPr>
        <w:t xml:space="preserve"> mesecev od podpisa pogodbe obeh pogodbenih strank, in sicer od _____________ do______________ .</w:t>
      </w:r>
    </w:p>
    <w:p w14:paraId="53646D10" w14:textId="77777777" w:rsidR="00545869" w:rsidRDefault="00545869" w:rsidP="00545869">
      <w:pPr>
        <w:suppressAutoHyphens/>
        <w:spacing w:after="0" w:line="288" w:lineRule="auto"/>
        <w:jc w:val="both"/>
        <w:rPr>
          <w:rFonts w:eastAsia="Calibri" w:cstheme="minorHAnsi"/>
        </w:rPr>
      </w:pPr>
    </w:p>
    <w:p w14:paraId="4EB8D1C2" w14:textId="77777777" w:rsidR="00545869" w:rsidRDefault="00545869" w:rsidP="00545869">
      <w:pPr>
        <w:suppressAutoHyphens/>
        <w:spacing w:after="0" w:line="288" w:lineRule="auto"/>
        <w:jc w:val="both"/>
        <w:rPr>
          <w:rFonts w:eastAsia="Calibri" w:cstheme="minorHAnsi"/>
        </w:rPr>
      </w:pPr>
    </w:p>
    <w:p w14:paraId="2353DC3D"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b/>
          <w:lang w:eastAsia="ar-SA"/>
        </w:rPr>
        <w:t>4. NAČIN IZVAJANJA POGODBE</w:t>
      </w:r>
    </w:p>
    <w:p w14:paraId="6334E50D"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7F441C34"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lastRenderedPageBreak/>
        <w:t>Predmet javnega naročila so stalne nabave blaga, ki jih naročnik po obsegu in časovno ne more vnaprej določiti. Obseg (količin) dobav te pogodbe, ki jih bo naročnik naročal je okviren.</w:t>
      </w:r>
    </w:p>
    <w:p w14:paraId="72FAFA16" w14:textId="77777777" w:rsidR="00545869" w:rsidRPr="00D31A03" w:rsidRDefault="00545869" w:rsidP="00545869">
      <w:pPr>
        <w:suppressAutoHyphens/>
        <w:spacing w:after="0"/>
        <w:jc w:val="both"/>
        <w:rPr>
          <w:rFonts w:eastAsia="Times New Roman" w:cstheme="minorHAnsi"/>
          <w:lang w:eastAsia="ar-SA"/>
        </w:rPr>
      </w:pPr>
    </w:p>
    <w:p w14:paraId="2159204B"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Naročnik in dobavitelj se izrecno dogovorita, da bo naročnik v obdobju trajanja te pogodbe kupoval le tiste vrste in količine blaga iz predračuna, ki jih bo dejansko potreboval. Naročnik se s to pogodbo ne zavezuje k nabavi celotnih količin blaga, določenih v Predračunu – Seznamu razpisanega blaga (program Go-Soft), saj je količina zanj v trenutku sklepanja te pogodbe objektivno neugotovljiva.</w:t>
      </w:r>
    </w:p>
    <w:p w14:paraId="7338B249" w14:textId="77777777" w:rsidR="00545869" w:rsidRPr="00D31A03" w:rsidRDefault="00545869" w:rsidP="00545869">
      <w:pPr>
        <w:suppressAutoHyphens/>
        <w:spacing w:after="0"/>
        <w:jc w:val="both"/>
        <w:rPr>
          <w:rFonts w:eastAsia="Times New Roman" w:cstheme="minorHAnsi"/>
          <w:lang w:eastAsia="ar-SA"/>
        </w:rPr>
      </w:pPr>
    </w:p>
    <w:p w14:paraId="611CA0F0"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Dobavitelj se obvezuje, da bo naročniku, v primeru, da bo le-ta ugotovil potrebo po drugem istovrstnem blagu, ki ni vsebovano na Predračunu – Seznamu razpisanega blaga, le-to dobavil na način in po pogojih, dogovorjenih s to pogodbo. Naročnik si pridružuje pravico skleniti aneks za dodatne dobave zdravil v skladu z navodili podanimi v razpisni dokumentaciji in v skladu s prvim odstavkom 95. člena ZJN-3.</w:t>
      </w:r>
    </w:p>
    <w:p w14:paraId="2257124C" w14:textId="77777777" w:rsidR="00545869" w:rsidRPr="00D31A03" w:rsidRDefault="00545869" w:rsidP="00545869">
      <w:pPr>
        <w:suppressAutoHyphens/>
        <w:spacing w:after="0"/>
        <w:jc w:val="both"/>
        <w:rPr>
          <w:rFonts w:eastAsia="Times New Roman" w:cstheme="minorHAnsi"/>
          <w:lang w:eastAsia="ar-SA"/>
        </w:rPr>
      </w:pPr>
    </w:p>
    <w:p w14:paraId="0165B1CC"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Dobavitelj se zavezuje, da bo za dodatne dobave istovrstnega blaga, ki ni vsebovano v Predračunu – Seznamu razpisanega blaga (program Go-Soft), naročniku na podlagi povabila predložil ponudbo.</w:t>
      </w:r>
    </w:p>
    <w:p w14:paraId="35629DD3" w14:textId="77777777" w:rsidR="00545869" w:rsidRPr="00D31A03" w:rsidRDefault="00545869" w:rsidP="00545869">
      <w:pPr>
        <w:suppressAutoHyphens/>
        <w:spacing w:after="0"/>
        <w:jc w:val="both"/>
        <w:rPr>
          <w:rFonts w:eastAsia="Times New Roman" w:cstheme="minorHAnsi"/>
          <w:lang w:eastAsia="ar-SA"/>
        </w:rPr>
      </w:pPr>
    </w:p>
    <w:p w14:paraId="234D82C5"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w:t>
      </w:r>
      <w:r w:rsidRPr="00D31A03">
        <w:rPr>
          <w:rFonts w:eastAsia="Times New Roman" w:cstheme="minorHAnsi"/>
          <w:b/>
          <w:lang w:eastAsia="ar-SA"/>
        </w:rPr>
        <w:t>5. VREDNOST POGODBE</w:t>
      </w:r>
    </w:p>
    <w:p w14:paraId="6F9E79B5" w14:textId="77777777" w:rsidR="00545869" w:rsidRPr="00D31A03" w:rsidRDefault="00545869" w:rsidP="00545869">
      <w:pPr>
        <w:numPr>
          <w:ilvl w:val="0"/>
          <w:numId w:val="34"/>
        </w:numPr>
        <w:suppressAutoHyphens/>
        <w:spacing w:after="0" w:line="288" w:lineRule="auto"/>
        <w:jc w:val="center"/>
        <w:rPr>
          <w:rFonts w:eastAsia="Times New Roman" w:cstheme="minorHAnsi"/>
          <w:b/>
          <w:lang w:eastAsia="ar-SA"/>
        </w:rPr>
      </w:pPr>
      <w:r w:rsidRPr="00D31A03">
        <w:rPr>
          <w:rFonts w:eastAsia="Times New Roman" w:cstheme="minorHAnsi"/>
          <w:b/>
          <w:lang w:eastAsia="ar-SA"/>
        </w:rPr>
        <w:t>člen</w:t>
      </w:r>
    </w:p>
    <w:p w14:paraId="2DB01329" w14:textId="77777777" w:rsidR="00545869" w:rsidRPr="00D31A03" w:rsidRDefault="00545869" w:rsidP="00545869">
      <w:pPr>
        <w:suppressAutoHyphens/>
        <w:spacing w:after="0" w:line="288" w:lineRule="auto"/>
        <w:jc w:val="both"/>
        <w:rPr>
          <w:rFonts w:eastAsia="Times New Roman" w:cstheme="minorHAnsi"/>
          <w:lang w:eastAsia="ar-SA"/>
        </w:rPr>
      </w:pPr>
      <w:r w:rsidRPr="00D31A03">
        <w:rPr>
          <w:rFonts w:eastAsia="Times New Roman" w:cstheme="minorHAnsi"/>
          <w:lang w:eastAsia="ar-SA"/>
        </w:rPr>
        <w:t xml:space="preserve">Okvirna </w:t>
      </w:r>
      <w:r>
        <w:rPr>
          <w:rFonts w:eastAsia="Times New Roman" w:cstheme="minorHAnsi"/>
          <w:lang w:eastAsia="ar-SA"/>
        </w:rPr>
        <w:t>triletna</w:t>
      </w:r>
      <w:r w:rsidRPr="00D31A03">
        <w:rPr>
          <w:rFonts w:eastAsia="Times New Roman" w:cstheme="minorHAnsi"/>
          <w:lang w:eastAsia="ar-SA"/>
        </w:rPr>
        <w:t xml:space="preserve"> pogodbena vrednost za dobavljeno blago znaša ________________ EUR brez DDV in __________________ EUR z DDV ter je skladna s predračunom št. __________________, z dne _________________ v ponudbi za javno naročilo.</w:t>
      </w:r>
    </w:p>
    <w:p w14:paraId="56DBCFDA" w14:textId="77777777" w:rsidR="00545869" w:rsidRPr="00D31A03" w:rsidRDefault="00545869" w:rsidP="00545869">
      <w:pPr>
        <w:suppressAutoHyphens/>
        <w:spacing w:after="0"/>
        <w:jc w:val="both"/>
        <w:rPr>
          <w:rFonts w:eastAsia="Times New Roman" w:cstheme="minorHAnsi"/>
          <w:lang w:eastAsia="ar-SA"/>
        </w:rPr>
      </w:pPr>
    </w:p>
    <w:p w14:paraId="49C1D4BB"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2C0AF169"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Za cene blaga, ki so predmet te pogodbe veljajo cene iz ponudbe.</w:t>
      </w:r>
    </w:p>
    <w:p w14:paraId="3ADC1D11" w14:textId="77777777" w:rsidR="00545869" w:rsidRPr="00D31A03" w:rsidRDefault="00545869" w:rsidP="00545869">
      <w:pPr>
        <w:suppressAutoHyphens/>
        <w:spacing w:after="0"/>
        <w:jc w:val="both"/>
        <w:rPr>
          <w:rFonts w:eastAsia="Times New Roman" w:cstheme="minorHAnsi"/>
          <w:lang w:eastAsia="ar-SA"/>
        </w:rPr>
      </w:pPr>
    </w:p>
    <w:p w14:paraId="2953D970"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Popusti za neregistrirana zdravila oz. popusti za registrirana zdravila iz ponudnikovega Predračuna (go-soft) - Seznama razpisanega blaga so fiksni za ves čas trajanja te pogodbe. Cene za posamezne vrste blaga za registrirana zdravila niso fiksne, temveč se usklajujejo v skladu z Zakonom o zdravilih (v nadaljnjem besedilu: ZZdr-2; Uradni list RS št. 17/14 in 66/19) ob upoštevanju Pravilnika o določanju cen zdravil za uporabo v humani medicini Uradni list RS, št. 32/15, 15/16, 19/18, 11/19 in 26/20).</w:t>
      </w:r>
    </w:p>
    <w:p w14:paraId="10C96360" w14:textId="77777777" w:rsidR="00545869" w:rsidRPr="00D31A03" w:rsidRDefault="00545869" w:rsidP="00545869">
      <w:pPr>
        <w:suppressAutoHyphens/>
        <w:spacing w:after="0"/>
        <w:jc w:val="both"/>
        <w:rPr>
          <w:rFonts w:eastAsia="Times New Roman" w:cstheme="minorHAnsi"/>
          <w:lang w:eastAsia="ar-SA"/>
        </w:rPr>
      </w:pPr>
    </w:p>
    <w:p w14:paraId="18F60A82"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Cene blaga z vključenim popustom vključujejo vse stroške dobavitelja, ki so potrebni za izvedbo naročila (davki, morebitne carine, transportni in zavarovalni stroški, stroški skladiščenja, testiranja na sedežu ponudnika, naročnika ali zunanjih izvajalcih, prevajanje, svetovanje in podobno).</w:t>
      </w:r>
    </w:p>
    <w:p w14:paraId="31FDCC48" w14:textId="77777777" w:rsidR="00545869" w:rsidRPr="00D31A03" w:rsidRDefault="00545869" w:rsidP="00545869">
      <w:pPr>
        <w:suppressAutoHyphens/>
        <w:spacing w:after="0"/>
        <w:jc w:val="both"/>
        <w:rPr>
          <w:rFonts w:eastAsia="Times New Roman" w:cstheme="minorHAnsi"/>
          <w:lang w:eastAsia="ar-SA"/>
        </w:rPr>
      </w:pPr>
    </w:p>
    <w:p w14:paraId="7092C2B1" w14:textId="77777777" w:rsidR="00545869" w:rsidRPr="00D31A03" w:rsidRDefault="00545869" w:rsidP="00545869">
      <w:pPr>
        <w:suppressAutoHyphens/>
        <w:spacing w:after="0"/>
        <w:jc w:val="both"/>
        <w:rPr>
          <w:rFonts w:eastAsia="Times New Roman" w:cstheme="minorHAnsi"/>
          <w:color w:val="000000"/>
          <w:lang w:eastAsia="ar-SA"/>
        </w:rPr>
      </w:pPr>
      <w:r w:rsidRPr="00D31A03">
        <w:rPr>
          <w:rFonts w:eastAsia="Times New Roman" w:cstheme="minorHAnsi"/>
          <w:color w:val="000000"/>
          <w:lang w:eastAsia="ar-SA"/>
        </w:rPr>
        <w:t>Cene veljajo dpp. skladišče bolnišnična lekarna – razloženo.</w:t>
      </w:r>
    </w:p>
    <w:p w14:paraId="58F83A9F" w14:textId="59F1E61A" w:rsidR="00545869" w:rsidRPr="00D31A03" w:rsidRDefault="00545869" w:rsidP="00545869">
      <w:pPr>
        <w:suppressAutoHyphens/>
        <w:spacing w:before="225" w:after="225"/>
        <w:jc w:val="both"/>
        <w:rPr>
          <w:rFonts w:eastAsia="Calibri" w:cstheme="minorHAnsi"/>
          <w:color w:val="000000"/>
        </w:rPr>
      </w:pPr>
      <w:r w:rsidRPr="00D31A03">
        <w:rPr>
          <w:rFonts w:eastAsia="Calibri" w:cstheme="minorHAnsi"/>
          <w:color w:val="000000"/>
        </w:rPr>
        <w:t>V primeru spremembe zakona, ki ureja davek na dodano vrednost, s katerim se spremeni davčna stopnja za vrste blaga iz ponudbe v času trajanja pogodbe, se lahko cene iz ponudbe korigirajo izključno v višini nastale davčne spremembe.</w:t>
      </w:r>
    </w:p>
    <w:p w14:paraId="45EDC3F2" w14:textId="77777777" w:rsidR="00545869" w:rsidRPr="00D31A03" w:rsidRDefault="00545869" w:rsidP="00545869">
      <w:pPr>
        <w:suppressAutoHyphens/>
        <w:spacing w:after="0"/>
        <w:jc w:val="both"/>
        <w:rPr>
          <w:rFonts w:eastAsia="Times New Roman" w:cstheme="minorHAnsi"/>
          <w:b/>
          <w:lang w:eastAsia="ar-SA"/>
        </w:rPr>
      </w:pPr>
      <w:r w:rsidRPr="00D31A03">
        <w:rPr>
          <w:rFonts w:eastAsia="Times New Roman" w:cstheme="minorHAnsi"/>
          <w:b/>
          <w:lang w:eastAsia="ar-SA"/>
        </w:rPr>
        <w:t>6. OBRAČUN IN ROK PLAČILA</w:t>
      </w:r>
    </w:p>
    <w:p w14:paraId="4D83011E" w14:textId="77777777" w:rsidR="00545869" w:rsidRPr="00C50895" w:rsidRDefault="00545869" w:rsidP="00545869">
      <w:pPr>
        <w:numPr>
          <w:ilvl w:val="0"/>
          <w:numId w:val="34"/>
        </w:numPr>
        <w:suppressAutoHyphens/>
        <w:spacing w:after="0"/>
        <w:jc w:val="center"/>
        <w:rPr>
          <w:rFonts w:eastAsia="Times New Roman" w:cstheme="minorHAnsi"/>
          <w:b/>
          <w:lang w:eastAsia="ar-SA"/>
        </w:rPr>
      </w:pPr>
      <w:r w:rsidRPr="00C50895">
        <w:rPr>
          <w:rFonts w:eastAsia="Times New Roman" w:cstheme="minorHAnsi"/>
          <w:b/>
          <w:lang w:eastAsia="ar-SA"/>
        </w:rPr>
        <w:t>člen</w:t>
      </w:r>
    </w:p>
    <w:p w14:paraId="35CEAC73"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xml:space="preserve">Naročnik se obvezuje izvršiti plačilo za dobavljeno blago po predmetnih naročilih na račun dobavitelja št. _______________________ odprt pri _______________________ v roku </w:t>
      </w:r>
      <w:r>
        <w:rPr>
          <w:rFonts w:eastAsia="Times New Roman" w:cstheme="minorHAnsi"/>
          <w:lang w:eastAsia="ar-SA"/>
        </w:rPr>
        <w:t>3</w:t>
      </w:r>
      <w:r w:rsidRPr="00D31A03">
        <w:rPr>
          <w:rFonts w:eastAsia="Times New Roman" w:cstheme="minorHAnsi"/>
          <w:lang w:eastAsia="ar-SA"/>
        </w:rPr>
        <w:t>0 dni od prejema pravilno izstavljenega računa oziroma skladno z veljavnimi predpisi, ki določajo roke plačila.</w:t>
      </w:r>
    </w:p>
    <w:p w14:paraId="10357CD4"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lastRenderedPageBreak/>
        <w:t xml:space="preserve">Račun mora biti opremljen z naročnikovo številko te pogodbe in priloženimi dobavnicami ali evidenčnimi listi, podpisanimi s strani dobavitelja oz. drugim primernim spremnim dokumentom. </w:t>
      </w:r>
    </w:p>
    <w:p w14:paraId="6F029725" w14:textId="77777777" w:rsidR="00545869" w:rsidRPr="00D31A03" w:rsidRDefault="00545869" w:rsidP="00545869">
      <w:pPr>
        <w:suppressAutoHyphens/>
        <w:spacing w:after="0"/>
        <w:jc w:val="both"/>
        <w:rPr>
          <w:rFonts w:eastAsia="Times New Roman" w:cstheme="minorHAnsi"/>
          <w:lang w:eastAsia="ar-SA"/>
        </w:rPr>
      </w:pPr>
    </w:p>
    <w:p w14:paraId="516D673E"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xml:space="preserve">Dobavitelj mora račun poslati kupcu izključno v elektronski obliki (e-račun), skladno z Zakonom o opravljanju plačilnih storitev za proračunske uporabnike (Uradni list RS, št. </w:t>
      </w:r>
      <w:hyperlink r:id="rId30" w:tgtFrame="_blank" w:tooltip="Zakon o opravljanju plačilnih storitev za proračunske uporabnike (ZOPSPU-1)" w:history="1">
        <w:r w:rsidRPr="00D31A03">
          <w:rPr>
            <w:rFonts w:eastAsia="Times New Roman" w:cstheme="minorHAnsi"/>
            <w:u w:val="single"/>
            <w:lang w:eastAsia="ar-SA"/>
          </w:rPr>
          <w:t>77/16</w:t>
        </w:r>
      </w:hyperlink>
      <w:r w:rsidRPr="00D31A03">
        <w:rPr>
          <w:rFonts w:eastAsia="Times New Roman" w:cstheme="minorHAnsi"/>
          <w:lang w:eastAsia="ar-SA"/>
        </w:rPr>
        <w:t xml:space="preserve">). Račun mora biti opremljen z naročnikovo številko te pogodbe in priloženimi dobavnicami ter primopredajnima zapisnikoma, podpisanima s strani kupca in prodajalca. </w:t>
      </w:r>
    </w:p>
    <w:p w14:paraId="6D1E98A7" w14:textId="77777777" w:rsidR="00545869" w:rsidRPr="00D31A03" w:rsidRDefault="00545869" w:rsidP="00545869">
      <w:pPr>
        <w:suppressAutoHyphens/>
        <w:spacing w:after="0"/>
        <w:jc w:val="both"/>
        <w:rPr>
          <w:rFonts w:eastAsia="Times New Roman" w:cstheme="minorHAnsi"/>
          <w:lang w:eastAsia="ar-SA"/>
        </w:rPr>
      </w:pPr>
    </w:p>
    <w:p w14:paraId="49D3246C"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Naročnik se obvezuje, da bo po prejemu računa in prilog v roku 8 dni le-te pregledal, ter dobavitelju sporočil morebitne nepravilnosti in pomanjkljivosti. Naročnik ima pravico zavrniti račun delno ali v celoti s priloženo dokumentacijo v roku 8 dni po prejemu z obrazložitvijo.</w:t>
      </w:r>
    </w:p>
    <w:p w14:paraId="4429107C" w14:textId="77777777" w:rsidR="00545869" w:rsidRPr="00D31A03" w:rsidRDefault="00545869" w:rsidP="00545869">
      <w:pPr>
        <w:suppressAutoHyphens/>
        <w:spacing w:after="0"/>
        <w:jc w:val="both"/>
        <w:rPr>
          <w:rFonts w:eastAsia="Times New Roman" w:cstheme="minorHAnsi"/>
          <w:lang w:eastAsia="ar-SA"/>
        </w:rPr>
      </w:pPr>
    </w:p>
    <w:p w14:paraId="766A494C"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V primeru, da naročnik blaga ne bi plačal v dogovorjenem roku, ima dobavitelj pravico obračunati zakonite zamudne obresti, ki tečejo od dneva zapadlosti računa pa do plačila.</w:t>
      </w:r>
    </w:p>
    <w:p w14:paraId="668AEA29" w14:textId="77777777" w:rsidR="00545869" w:rsidRPr="00D31A03" w:rsidRDefault="00545869" w:rsidP="00545869">
      <w:pPr>
        <w:suppressAutoHyphens/>
        <w:spacing w:after="0"/>
        <w:jc w:val="both"/>
        <w:rPr>
          <w:rFonts w:eastAsia="Times New Roman" w:cstheme="minorHAnsi"/>
          <w:b/>
          <w:lang w:eastAsia="ar-SA"/>
        </w:rPr>
      </w:pPr>
    </w:p>
    <w:p w14:paraId="7A4602FA"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b/>
          <w:lang w:eastAsia="ar-SA"/>
        </w:rPr>
        <w:t>7. NAČIN NAROČANJA</w:t>
      </w:r>
    </w:p>
    <w:p w14:paraId="6AED3A16"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29DA5534"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Naročnik naroča posamezne vrste blaga sukcesivno glede na potrebe. Naročnik si pridržuje pravico do izrednega naročila.</w:t>
      </w:r>
    </w:p>
    <w:p w14:paraId="3803856E" w14:textId="77777777" w:rsidR="00545869" w:rsidRPr="00D31A03" w:rsidRDefault="00545869" w:rsidP="00545869">
      <w:pPr>
        <w:suppressAutoHyphens/>
        <w:spacing w:after="0"/>
        <w:jc w:val="both"/>
        <w:rPr>
          <w:rFonts w:eastAsia="Times New Roman" w:cstheme="minorHAnsi"/>
          <w:lang w:eastAsia="ar-SA"/>
        </w:rPr>
      </w:pPr>
    </w:p>
    <w:p w14:paraId="7A22A91F"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Naročnik bo blago naročal po e-pošti, v kateri bo opredelil vrste in količine blaga.</w:t>
      </w:r>
    </w:p>
    <w:p w14:paraId="1EBEF423" w14:textId="77777777" w:rsidR="00545869" w:rsidRPr="00D31A03" w:rsidRDefault="00545869" w:rsidP="00545869">
      <w:pPr>
        <w:suppressAutoHyphens/>
        <w:spacing w:after="0"/>
        <w:jc w:val="both"/>
        <w:rPr>
          <w:rFonts w:eastAsia="Times New Roman" w:cstheme="minorHAnsi"/>
          <w:lang w:eastAsia="ar-SA"/>
        </w:rPr>
      </w:pPr>
    </w:p>
    <w:p w14:paraId="1EA8AF85"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xml:space="preserve">Dobavitelj se obvezuje o nezmožnosti dobave obvestiti naročnika v roku 2 ur, v primeru, da naročenega blaga ne bo mogel dobaviti v dogovorjenem 48-urnem roku in pri tem sporočiti dejanski rok dobave. </w:t>
      </w:r>
    </w:p>
    <w:p w14:paraId="48623BC3" w14:textId="77777777" w:rsidR="00545869" w:rsidRPr="00D31A03" w:rsidRDefault="00545869" w:rsidP="00545869">
      <w:pPr>
        <w:suppressAutoHyphens/>
        <w:spacing w:after="0"/>
        <w:jc w:val="both"/>
        <w:rPr>
          <w:rFonts w:eastAsia="Times New Roman" w:cstheme="minorHAnsi"/>
          <w:lang w:eastAsia="ar-SA"/>
        </w:rPr>
      </w:pPr>
    </w:p>
    <w:p w14:paraId="7B9B7563"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b/>
          <w:lang w:eastAsia="ar-SA"/>
        </w:rPr>
        <w:t>8. DOBAVA IN PREVZEM BLAGA</w:t>
      </w:r>
    </w:p>
    <w:p w14:paraId="15F35718"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3360FE93"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Dobavitelj zagotavlja kakovost blaga, ki ustreza obstoječim standardom, ki veljajo v Republiki Sloveniji in deklarirani kakovosti na embalaži blaga, pravilom stroke ter zahtevam naročnika.</w:t>
      </w:r>
    </w:p>
    <w:p w14:paraId="2B13127D" w14:textId="77777777" w:rsidR="00545869" w:rsidRPr="00D31A03" w:rsidRDefault="00545869" w:rsidP="00545869">
      <w:pPr>
        <w:suppressAutoHyphens/>
        <w:spacing w:after="0"/>
        <w:jc w:val="both"/>
        <w:rPr>
          <w:rFonts w:eastAsia="Times New Roman" w:cstheme="minorHAnsi"/>
          <w:lang w:eastAsia="ar-SA"/>
        </w:rPr>
      </w:pPr>
    </w:p>
    <w:p w14:paraId="15B90B05"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Dobavitelj naročniku tudi zagotavlja:</w:t>
      </w:r>
    </w:p>
    <w:p w14:paraId="76E88ED6" w14:textId="77777777" w:rsidR="00545869" w:rsidRPr="00D31A03" w:rsidRDefault="00545869" w:rsidP="00545869">
      <w:pPr>
        <w:suppressAutoHyphens/>
        <w:spacing w:after="0"/>
        <w:ind w:left="567" w:hanging="207"/>
        <w:jc w:val="both"/>
        <w:rPr>
          <w:rFonts w:eastAsia="Times New Roman" w:cstheme="minorHAnsi"/>
          <w:lang w:eastAsia="ar-SA"/>
        </w:rPr>
      </w:pPr>
      <w:r w:rsidRPr="00D31A03">
        <w:rPr>
          <w:rFonts w:eastAsia="Times New Roman" w:cstheme="minorHAnsi"/>
          <w:lang w:eastAsia="ar-SA"/>
        </w:rPr>
        <w:t>-  da dobavljeno blago ne bo imelo napak;</w:t>
      </w:r>
    </w:p>
    <w:p w14:paraId="52BCA7A5" w14:textId="77777777" w:rsidR="00545869" w:rsidRPr="00D31A03" w:rsidRDefault="00545869" w:rsidP="00545869">
      <w:pPr>
        <w:suppressAutoHyphens/>
        <w:spacing w:after="0"/>
        <w:ind w:left="567" w:hanging="207"/>
        <w:jc w:val="both"/>
        <w:rPr>
          <w:rFonts w:eastAsia="Times New Roman" w:cstheme="minorHAnsi"/>
          <w:lang w:eastAsia="ar-SA"/>
        </w:rPr>
      </w:pPr>
      <w:r w:rsidRPr="00D31A03">
        <w:rPr>
          <w:rFonts w:eastAsia="Times New Roman" w:cstheme="minorHAnsi"/>
          <w:lang w:eastAsia="ar-SA"/>
        </w:rPr>
        <w:t>- da bo dostavil kvalitetno blago, ki popolnoma ustreza vsem opisom, karakteristikam in specifikacijam, ki so bile dane v okviru dokumentacije v vezi z oddajo javnega naročila ali ponudbene dokumentacije;</w:t>
      </w:r>
    </w:p>
    <w:p w14:paraId="2A78412E" w14:textId="77777777" w:rsidR="00545869" w:rsidRPr="00D31A03" w:rsidRDefault="00545869" w:rsidP="00545869">
      <w:pPr>
        <w:suppressAutoHyphens/>
        <w:spacing w:after="0"/>
        <w:ind w:left="567" w:hanging="207"/>
        <w:jc w:val="both"/>
        <w:rPr>
          <w:rFonts w:eastAsia="Times New Roman" w:cstheme="minorHAnsi"/>
          <w:lang w:eastAsia="ar-SA"/>
        </w:rPr>
      </w:pPr>
      <w:r w:rsidRPr="00D31A03">
        <w:rPr>
          <w:rFonts w:eastAsia="Times New Roman" w:cstheme="minorHAnsi"/>
          <w:lang w:eastAsia="ar-SA"/>
        </w:rPr>
        <w:t>-  da bo blago pakirano v skladu z veljavnimi zakonskimi predpisi v Republiki Sloveniji;</w:t>
      </w:r>
    </w:p>
    <w:p w14:paraId="62694C30" w14:textId="77777777" w:rsidR="00545869" w:rsidRPr="00D31A03" w:rsidRDefault="00545869" w:rsidP="00545869">
      <w:pPr>
        <w:suppressAutoHyphens/>
        <w:spacing w:after="0"/>
        <w:ind w:left="567" w:hanging="207"/>
        <w:jc w:val="both"/>
        <w:rPr>
          <w:rFonts w:eastAsia="Times New Roman" w:cstheme="minorHAnsi"/>
          <w:lang w:eastAsia="ar-SA"/>
        </w:rPr>
      </w:pPr>
      <w:r w:rsidRPr="00D31A03">
        <w:rPr>
          <w:rFonts w:eastAsia="Times New Roman" w:cstheme="minorHAnsi"/>
          <w:lang w:eastAsia="ar-SA"/>
        </w:rPr>
        <w:t>-  da bo na željo naročnika posredoval vse informacije in podatke o neželenih učinkih;</w:t>
      </w:r>
    </w:p>
    <w:p w14:paraId="7C9CBC67" w14:textId="77777777" w:rsidR="00545869" w:rsidRPr="00D31A03" w:rsidRDefault="00545869" w:rsidP="00545869">
      <w:pPr>
        <w:suppressAutoHyphens/>
        <w:spacing w:after="0"/>
        <w:ind w:left="567" w:hanging="207"/>
        <w:jc w:val="both"/>
        <w:rPr>
          <w:rFonts w:eastAsia="Times New Roman" w:cstheme="minorHAnsi"/>
          <w:lang w:eastAsia="ar-SA"/>
        </w:rPr>
      </w:pPr>
      <w:r w:rsidRPr="00D31A03">
        <w:rPr>
          <w:rFonts w:eastAsia="Times New Roman" w:cstheme="minorHAnsi"/>
          <w:lang w:eastAsia="ar-SA"/>
        </w:rPr>
        <w:t>-  da bo nosil vse stroške, ki bi nastali zaradi odpoklica blaga zaradi napake, storjene s strani dobavitelja oziroma proizvajalca blaga.</w:t>
      </w:r>
    </w:p>
    <w:p w14:paraId="23F4BBFF" w14:textId="77777777" w:rsidR="00545869" w:rsidRDefault="00545869" w:rsidP="00545869">
      <w:pPr>
        <w:suppressAutoHyphens/>
        <w:spacing w:after="0"/>
        <w:ind w:left="567" w:hanging="207"/>
        <w:jc w:val="both"/>
        <w:rPr>
          <w:rFonts w:eastAsia="Times New Roman" w:cstheme="minorHAnsi"/>
          <w:lang w:eastAsia="ar-SA"/>
        </w:rPr>
      </w:pPr>
      <w:r w:rsidRPr="00D31A03">
        <w:rPr>
          <w:rFonts w:eastAsia="Times New Roman" w:cstheme="minorHAnsi"/>
          <w:lang w:eastAsia="ar-SA"/>
        </w:rPr>
        <w:t>-  za blago, ki se shranjujejo na hladnem, zagotavljati hladno verigo v transportu blaga do predaje naročniku, pri čemer bo naročniku predložil potrdilo, da je dostava potekala po pravilih hladne verige oziroma dokaze o temperaturnih pogojih med transportom, če bo naročnik to zahteval.</w:t>
      </w:r>
    </w:p>
    <w:p w14:paraId="3BD85FFA" w14:textId="77777777" w:rsidR="00E74BDF" w:rsidRDefault="00E74BDF" w:rsidP="00545869">
      <w:pPr>
        <w:suppressAutoHyphens/>
        <w:spacing w:after="0"/>
        <w:ind w:left="567" w:hanging="207"/>
        <w:jc w:val="both"/>
        <w:rPr>
          <w:rFonts w:eastAsia="Times New Roman" w:cstheme="minorHAnsi"/>
          <w:lang w:eastAsia="ar-SA"/>
        </w:rPr>
      </w:pPr>
    </w:p>
    <w:p w14:paraId="101C2E87" w14:textId="77777777" w:rsidR="00E74BDF" w:rsidRDefault="00E74BDF" w:rsidP="00545869">
      <w:pPr>
        <w:suppressAutoHyphens/>
        <w:spacing w:after="0"/>
        <w:ind w:left="567" w:hanging="207"/>
        <w:jc w:val="both"/>
        <w:rPr>
          <w:rFonts w:eastAsia="Times New Roman" w:cstheme="minorHAnsi"/>
          <w:lang w:eastAsia="ar-SA"/>
        </w:rPr>
      </w:pPr>
    </w:p>
    <w:p w14:paraId="7EDCF3C9" w14:textId="77777777" w:rsidR="00545869" w:rsidRDefault="00545869" w:rsidP="00545869">
      <w:pPr>
        <w:suppressAutoHyphens/>
        <w:spacing w:after="0"/>
        <w:ind w:left="567" w:hanging="207"/>
        <w:jc w:val="both"/>
        <w:rPr>
          <w:rFonts w:eastAsia="Times New Roman" w:cstheme="minorHAnsi"/>
          <w:lang w:eastAsia="ar-SA"/>
        </w:rPr>
      </w:pPr>
    </w:p>
    <w:p w14:paraId="7D81512A" w14:textId="77777777" w:rsidR="00545869" w:rsidRPr="00D31A03" w:rsidRDefault="00545869" w:rsidP="00545869">
      <w:pPr>
        <w:suppressAutoHyphens/>
        <w:spacing w:after="0"/>
        <w:ind w:left="567" w:hanging="207"/>
        <w:jc w:val="both"/>
        <w:rPr>
          <w:rFonts w:eastAsia="Times New Roman" w:cstheme="minorHAnsi"/>
          <w:lang w:eastAsia="ar-SA"/>
        </w:rPr>
      </w:pPr>
    </w:p>
    <w:p w14:paraId="6513AEDE" w14:textId="77777777" w:rsidR="00545869" w:rsidRPr="00D31A03" w:rsidRDefault="00545869" w:rsidP="00545869">
      <w:pPr>
        <w:suppressAutoHyphens/>
        <w:spacing w:after="0"/>
        <w:ind w:left="720" w:hanging="360"/>
        <w:jc w:val="both"/>
        <w:rPr>
          <w:rFonts w:eastAsia="Times New Roman" w:cstheme="minorHAnsi"/>
          <w:lang w:eastAsia="ar-SA"/>
        </w:rPr>
      </w:pPr>
    </w:p>
    <w:p w14:paraId="3F28692B"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lastRenderedPageBreak/>
        <w:t>člen</w:t>
      </w:r>
    </w:p>
    <w:p w14:paraId="0C576D64"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xml:space="preserve">Dobavitelj se obvezuje dostaviti celotni naročeni asortima, ki je bil naročen z eno naročilnico. Izjemoma bo dostava blaga izvedena z različno časovno dinamiko, pri čemer bodo spremni dokumenti izstavljeni po številkah naročilnice. </w:t>
      </w:r>
    </w:p>
    <w:p w14:paraId="110C55D8" w14:textId="77777777" w:rsidR="00545869" w:rsidRPr="00D31A03" w:rsidRDefault="00545869" w:rsidP="00545869">
      <w:pPr>
        <w:suppressAutoHyphens/>
        <w:spacing w:after="0"/>
        <w:jc w:val="both"/>
        <w:rPr>
          <w:rFonts w:eastAsia="Times New Roman" w:cstheme="minorHAnsi"/>
          <w:lang w:eastAsia="ar-SA"/>
        </w:rPr>
      </w:pPr>
    </w:p>
    <w:p w14:paraId="21460202"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15C7C598"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Naročnik se obvezuje prevzeti naročeno blago v celoti na podlagi predložene in podpisane dobavnice s strani dobavitelja. Dobavnica in račun morata obvezno vsebovati številko naročilnice.</w:t>
      </w:r>
    </w:p>
    <w:p w14:paraId="2BF41AE8"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xml:space="preserve">Dobavljeno blago po dobavnici mora imeti enak naziv kot naročeno, enako enoto mere in enako kataloško številko. </w:t>
      </w:r>
    </w:p>
    <w:p w14:paraId="4EB90315"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Naročnik je dolžan blago in embalažo ob prevzemu na običajen laičen način pregledati.</w:t>
      </w:r>
    </w:p>
    <w:p w14:paraId="2AB81D70" w14:textId="77777777" w:rsidR="00545869" w:rsidRPr="00D31A03" w:rsidRDefault="00545869" w:rsidP="00545869">
      <w:pPr>
        <w:suppressAutoHyphens/>
        <w:spacing w:after="0"/>
        <w:jc w:val="both"/>
        <w:rPr>
          <w:rFonts w:eastAsia="Times New Roman" w:cstheme="minorHAnsi"/>
          <w:lang w:eastAsia="ar-SA"/>
        </w:rPr>
      </w:pPr>
    </w:p>
    <w:p w14:paraId="744E1F3C"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Količinski prevzem se opravi ob prevzemu, kakovostni pa v uzančnih rokih.</w:t>
      </w:r>
    </w:p>
    <w:p w14:paraId="741140EC" w14:textId="77777777" w:rsidR="00545869" w:rsidRPr="00D31A03" w:rsidRDefault="00545869" w:rsidP="00545869">
      <w:pPr>
        <w:suppressAutoHyphens/>
        <w:spacing w:after="0"/>
        <w:jc w:val="both"/>
        <w:rPr>
          <w:rFonts w:eastAsia="Times New Roman" w:cstheme="minorHAnsi"/>
          <w:lang w:eastAsia="ar-SA"/>
        </w:rPr>
      </w:pPr>
    </w:p>
    <w:p w14:paraId="54F48EF3"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V primeru napak v količini in/ali kakovosti je naročnik dolžan dobavitelja najkasneje v 24 urah od ugotovitve o tem pisno obvestiti.</w:t>
      </w:r>
    </w:p>
    <w:p w14:paraId="451CEBCD"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Naročnik mora dobavitelju omogočiti pregled reklamiranega blaga v roku 24 ur.</w:t>
      </w:r>
    </w:p>
    <w:p w14:paraId="018EE40E" w14:textId="77777777" w:rsidR="00545869" w:rsidRPr="00D31A03" w:rsidRDefault="00545869" w:rsidP="00545869">
      <w:pPr>
        <w:suppressAutoHyphens/>
        <w:spacing w:after="0"/>
        <w:jc w:val="both"/>
        <w:rPr>
          <w:rFonts w:eastAsia="Times New Roman" w:cstheme="minorHAnsi"/>
          <w:lang w:eastAsia="ar-SA"/>
        </w:rPr>
      </w:pPr>
    </w:p>
    <w:p w14:paraId="61CF92A0"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14:paraId="7338DE0A" w14:textId="77777777" w:rsidR="00545869" w:rsidRPr="00D31A03" w:rsidRDefault="00545869" w:rsidP="00545869">
      <w:pPr>
        <w:suppressAutoHyphens/>
        <w:spacing w:after="0"/>
        <w:jc w:val="both"/>
        <w:rPr>
          <w:rFonts w:eastAsia="Times New Roman" w:cstheme="minorHAnsi"/>
          <w:lang w:eastAsia="ar-SA"/>
        </w:rPr>
      </w:pPr>
    </w:p>
    <w:p w14:paraId="67AB09BC"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27A164EA"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Dobavitelj se zavezuje, da bo:</w:t>
      </w:r>
    </w:p>
    <w:p w14:paraId="75A922E5" w14:textId="77777777" w:rsidR="00545869" w:rsidRPr="00D31A03" w:rsidRDefault="00545869" w:rsidP="00545869">
      <w:pPr>
        <w:keepNext/>
        <w:numPr>
          <w:ilvl w:val="0"/>
          <w:numId w:val="32"/>
        </w:numPr>
        <w:suppressAutoHyphens/>
        <w:spacing w:after="0"/>
        <w:jc w:val="both"/>
        <w:outlineLvl w:val="0"/>
        <w:rPr>
          <w:rFonts w:eastAsia="Times New Roman" w:cstheme="minorHAnsi"/>
          <w:b/>
          <w:lang w:val="en-GB" w:eastAsia="ar-SA"/>
        </w:rPr>
      </w:pPr>
      <w:r w:rsidRPr="00D31A03">
        <w:rPr>
          <w:rFonts w:eastAsia="Times New Roman" w:cstheme="minorHAnsi"/>
          <w:lang w:eastAsia="ar-SA"/>
        </w:rPr>
        <w:t xml:space="preserve">zagotavljal dostavo blaga ddp </w:t>
      </w:r>
      <w:r>
        <w:rPr>
          <w:rFonts w:eastAsia="Times New Roman" w:cstheme="minorHAnsi"/>
          <w:lang w:eastAsia="ar-SA"/>
        </w:rPr>
        <w:t>Bolnišnica za ginekologijo in porodništvo Kranj</w:t>
      </w:r>
      <w:r w:rsidRPr="00D31A03">
        <w:rPr>
          <w:rFonts w:eastAsia="Times New Roman" w:cstheme="minorHAnsi"/>
          <w:lang w:eastAsia="ar-SA"/>
        </w:rPr>
        <w:t xml:space="preserve"> razloženo v skladišče naročnika – Lekarna - v sklopu ponudbene cene;</w:t>
      </w:r>
    </w:p>
    <w:p w14:paraId="74ACACBD" w14:textId="77777777" w:rsidR="00545869" w:rsidRPr="00D31A03" w:rsidRDefault="00545869" w:rsidP="00545869">
      <w:pPr>
        <w:numPr>
          <w:ilvl w:val="0"/>
          <w:numId w:val="32"/>
        </w:numPr>
        <w:suppressAutoHyphens/>
        <w:spacing w:after="0"/>
        <w:jc w:val="both"/>
        <w:rPr>
          <w:rFonts w:eastAsia="Times New Roman" w:cstheme="minorHAnsi"/>
          <w:lang w:eastAsia="ar-SA"/>
        </w:rPr>
      </w:pPr>
      <w:r w:rsidRPr="00D31A03">
        <w:rPr>
          <w:rFonts w:eastAsia="Times New Roman" w:cstheme="minorHAnsi"/>
          <w:lang w:eastAsia="ar-SA"/>
        </w:rPr>
        <w:t>dobavil naročeno blago v dobavnem roku za vsa registrirana zdravila, ki so predmet tega razpisa, v 48 urah od potrditve naročila na lokacijo naročnika;</w:t>
      </w:r>
    </w:p>
    <w:p w14:paraId="1F6BD11D" w14:textId="77777777" w:rsidR="00545869" w:rsidRPr="00D31A03" w:rsidRDefault="00545869" w:rsidP="00545869">
      <w:pPr>
        <w:numPr>
          <w:ilvl w:val="0"/>
          <w:numId w:val="32"/>
        </w:numPr>
        <w:suppressAutoHyphens/>
        <w:spacing w:after="0"/>
        <w:jc w:val="both"/>
        <w:rPr>
          <w:rFonts w:eastAsia="Times New Roman" w:cstheme="minorHAnsi"/>
          <w:lang w:eastAsia="ar-SA"/>
        </w:rPr>
      </w:pPr>
      <w:r w:rsidRPr="00D31A03">
        <w:rPr>
          <w:rFonts w:eastAsia="Times New Roman" w:cstheme="minorHAnsi"/>
          <w:lang w:eastAsia="ar-SA"/>
        </w:rPr>
        <w:t>za neregistrirana zdravila zagotovil dobavo v najkrajšem možnem času od pridobitve dovoljenja za uvoz Javne agencije RS za zdravila in medicinske pripomočke;</w:t>
      </w:r>
    </w:p>
    <w:p w14:paraId="06420228" w14:textId="77777777" w:rsidR="00545869" w:rsidRPr="00D31A03" w:rsidRDefault="00545869" w:rsidP="00545869">
      <w:pPr>
        <w:numPr>
          <w:ilvl w:val="0"/>
          <w:numId w:val="32"/>
        </w:numPr>
        <w:suppressAutoHyphens/>
        <w:spacing w:after="0"/>
        <w:jc w:val="both"/>
        <w:rPr>
          <w:rFonts w:eastAsia="Times New Roman" w:cstheme="minorHAnsi"/>
          <w:lang w:eastAsia="ar-SA"/>
        </w:rPr>
      </w:pPr>
      <w:r w:rsidRPr="00D31A03">
        <w:rPr>
          <w:rFonts w:eastAsia="Times New Roman" w:cstheme="minorHAnsi"/>
          <w:lang w:eastAsia="ar-SA"/>
        </w:rPr>
        <w:t>pri naročilu registriranih zdravil dobavil celotne količine naročenega blaga po vsakem posameznem naročilu;</w:t>
      </w:r>
    </w:p>
    <w:p w14:paraId="2D5969FC" w14:textId="77777777" w:rsidR="00545869" w:rsidRPr="00D31A03" w:rsidRDefault="00545869" w:rsidP="00545869">
      <w:pPr>
        <w:numPr>
          <w:ilvl w:val="0"/>
          <w:numId w:val="32"/>
        </w:numPr>
        <w:suppressAutoHyphens/>
        <w:spacing w:after="0"/>
        <w:jc w:val="both"/>
        <w:rPr>
          <w:rFonts w:eastAsia="Times New Roman" w:cstheme="minorHAnsi"/>
          <w:lang w:eastAsia="ar-SA"/>
        </w:rPr>
      </w:pPr>
      <w:r w:rsidRPr="00D31A03">
        <w:rPr>
          <w:rFonts w:eastAsia="Times New Roman" w:cstheme="minorHAnsi"/>
          <w:lang w:eastAsia="ar-SA"/>
        </w:rPr>
        <w:t>v primeru zamude pri dobavi blaga, ki ni posledica višje sile ali razlogov na strani naročnika, plačal naročniku vse stroške, ki bi nastali zaradi nepravočasne dobave blaga, pri čemer bo lahko naročnik blago naročil pri drugem dobavitelju, razliko v ceni pa zaračunal dobavitelju;</w:t>
      </w:r>
    </w:p>
    <w:p w14:paraId="5A43BDE4" w14:textId="77777777" w:rsidR="00545869" w:rsidRPr="00D31A03" w:rsidRDefault="00545869" w:rsidP="00545869">
      <w:pPr>
        <w:numPr>
          <w:ilvl w:val="0"/>
          <w:numId w:val="32"/>
        </w:numPr>
        <w:suppressAutoHyphens/>
        <w:spacing w:after="0"/>
        <w:jc w:val="both"/>
        <w:rPr>
          <w:rFonts w:eastAsia="Times New Roman" w:cstheme="minorHAnsi"/>
          <w:lang w:eastAsia="ar-SA"/>
        </w:rPr>
      </w:pPr>
      <w:r w:rsidRPr="00D31A03">
        <w:rPr>
          <w:rFonts w:eastAsia="Times New Roman" w:cstheme="minorHAnsi"/>
          <w:lang w:eastAsia="ar-SA"/>
        </w:rPr>
        <w:t>zagotavljal načelo sledljivosti blaga pri naročniku, pri čemer se zavezuje ob dobavah blaga sklicevati na naročilnico naročnika in zagotavljati ujemanje podatkov: naziv blaga in kataloške številke proizvajalca, v ponudbeni dokumentaciji, na dobavnici, računu in embalaži;</w:t>
      </w:r>
    </w:p>
    <w:p w14:paraId="73D8A965" w14:textId="77777777" w:rsidR="00545869" w:rsidRPr="00D31A03" w:rsidRDefault="00545869" w:rsidP="00545869">
      <w:pPr>
        <w:numPr>
          <w:ilvl w:val="0"/>
          <w:numId w:val="32"/>
        </w:numPr>
        <w:suppressAutoHyphens/>
        <w:spacing w:after="0"/>
        <w:jc w:val="both"/>
        <w:rPr>
          <w:rFonts w:eastAsia="Times New Roman" w:cstheme="minorHAnsi"/>
          <w:lang w:eastAsia="ar-SA"/>
        </w:rPr>
      </w:pPr>
      <w:r w:rsidRPr="00D31A03">
        <w:rPr>
          <w:rFonts w:eastAsia="Times New Roman" w:cstheme="minorHAnsi"/>
          <w:lang w:eastAsia="ar-SA"/>
        </w:rPr>
        <w:t>izpolnjeval ostale zahteve, ki so bile zahtevane v dokumentaciji v zvezi z oddajo javnega naročila.</w:t>
      </w:r>
    </w:p>
    <w:p w14:paraId="59E7722A" w14:textId="77777777" w:rsidR="00545869" w:rsidRPr="00D31A03" w:rsidRDefault="00545869" w:rsidP="00545869">
      <w:pPr>
        <w:suppressAutoHyphens/>
        <w:spacing w:after="0"/>
        <w:jc w:val="both"/>
        <w:rPr>
          <w:rFonts w:eastAsia="Times New Roman" w:cstheme="minorHAnsi"/>
          <w:lang w:eastAsia="ar-SA"/>
        </w:rPr>
      </w:pPr>
    </w:p>
    <w:p w14:paraId="1F139372"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Vsa dobava se vrši v dopoldanskem delovnem času naročnika, to je od 7:00 ure do vključno 14:00 ure.</w:t>
      </w:r>
    </w:p>
    <w:p w14:paraId="4D0C3C41" w14:textId="77777777" w:rsidR="00545869" w:rsidRPr="00D31A03" w:rsidRDefault="00545869" w:rsidP="00545869">
      <w:pPr>
        <w:suppressAutoHyphens/>
        <w:spacing w:after="0"/>
        <w:jc w:val="both"/>
        <w:rPr>
          <w:rFonts w:eastAsia="Times New Roman" w:cstheme="minorHAnsi"/>
          <w:lang w:eastAsia="ar-SA"/>
        </w:rPr>
      </w:pPr>
    </w:p>
    <w:p w14:paraId="69705A29"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Dobavitelj mora hkrati z blagom naročniku izročiti tudi pravilno izpolnjeno dobavnico v elektronski in/ali fizični obliki.</w:t>
      </w:r>
    </w:p>
    <w:p w14:paraId="163FBADA" w14:textId="77777777" w:rsidR="00545869" w:rsidRPr="00D31A03" w:rsidRDefault="00545869" w:rsidP="00545869">
      <w:pPr>
        <w:suppressAutoHyphens/>
        <w:spacing w:after="0"/>
        <w:jc w:val="both"/>
        <w:rPr>
          <w:rFonts w:eastAsia="Times New Roman" w:cstheme="minorHAnsi"/>
          <w:lang w:eastAsia="ar-SA"/>
        </w:rPr>
      </w:pPr>
    </w:p>
    <w:p w14:paraId="25EFFC83" w14:textId="77777777" w:rsidR="00545869" w:rsidRPr="00D31A03" w:rsidRDefault="00545869" w:rsidP="00545869">
      <w:pPr>
        <w:suppressAutoHyphens/>
        <w:spacing w:after="0"/>
        <w:jc w:val="both"/>
        <w:rPr>
          <w:rFonts w:eastAsia="Times New Roman" w:cstheme="minorHAnsi"/>
          <w:b/>
          <w:bCs/>
          <w:lang w:eastAsia="ar-SA"/>
        </w:rPr>
      </w:pPr>
      <w:r w:rsidRPr="00D31A03">
        <w:rPr>
          <w:rFonts w:eastAsia="Times New Roman" w:cstheme="minorHAnsi"/>
          <w:b/>
          <w:bCs/>
          <w:lang w:eastAsia="ar-SA"/>
        </w:rPr>
        <w:lastRenderedPageBreak/>
        <w:t xml:space="preserve">9. OBVEZNOSTI NAROČNIKA  </w:t>
      </w:r>
    </w:p>
    <w:p w14:paraId="02B6F3BA"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3FB0DAA5" w14:textId="77777777" w:rsidR="00545869" w:rsidRPr="00D31A03" w:rsidRDefault="00545869" w:rsidP="00545869">
      <w:pPr>
        <w:spacing w:after="0"/>
        <w:jc w:val="both"/>
        <w:rPr>
          <w:rFonts w:eastAsia="Times New Roman" w:cstheme="minorHAnsi"/>
          <w:lang w:eastAsia="sl-SI"/>
        </w:rPr>
      </w:pPr>
      <w:r w:rsidRPr="00D31A03">
        <w:rPr>
          <w:rFonts w:eastAsia="Times New Roman" w:cstheme="minorHAnsi"/>
          <w:lang w:eastAsia="sl-SI"/>
        </w:rPr>
        <w:t>Naročnik se obvezuje:</w:t>
      </w:r>
    </w:p>
    <w:p w14:paraId="7EC0CEFF" w14:textId="77777777" w:rsidR="00545869" w:rsidRPr="00D31A03" w:rsidRDefault="00545869" w:rsidP="00545869">
      <w:pPr>
        <w:numPr>
          <w:ilvl w:val="0"/>
          <w:numId w:val="35"/>
        </w:numPr>
        <w:suppressAutoHyphens/>
        <w:spacing w:after="0"/>
        <w:jc w:val="both"/>
        <w:rPr>
          <w:rFonts w:eastAsia="Times New Roman" w:cstheme="minorHAnsi"/>
          <w:lang w:eastAsia="sl-SI"/>
        </w:rPr>
      </w:pPr>
      <w:r w:rsidRPr="00D31A03">
        <w:rPr>
          <w:rFonts w:eastAsia="Times New Roman" w:cstheme="minorHAnsi"/>
          <w:lang w:eastAsia="sl-SI"/>
        </w:rPr>
        <w:t>da bo</w:t>
      </w:r>
      <w:r w:rsidRPr="00D31A03">
        <w:rPr>
          <w:rFonts w:eastAsia="Times New Roman" w:cstheme="minorHAnsi"/>
          <w:lang w:eastAsia="ar-SA"/>
        </w:rPr>
        <w:t xml:space="preserve"> v obdobju trajanja te pogodbe naročeval le tiste vrste in količine blaga iz predračuna, ki jih bo dejansko potreboval.</w:t>
      </w:r>
    </w:p>
    <w:p w14:paraId="45D2026D" w14:textId="77777777" w:rsidR="00545869" w:rsidRPr="00D31A03" w:rsidRDefault="00545869" w:rsidP="00545869">
      <w:pPr>
        <w:numPr>
          <w:ilvl w:val="0"/>
          <w:numId w:val="35"/>
        </w:numPr>
        <w:suppressAutoHyphens/>
        <w:spacing w:after="0"/>
        <w:jc w:val="both"/>
        <w:rPr>
          <w:rFonts w:eastAsia="Times New Roman" w:cstheme="minorHAnsi"/>
          <w:lang w:eastAsia="sl-SI"/>
        </w:rPr>
      </w:pPr>
      <w:r w:rsidRPr="00D31A03">
        <w:rPr>
          <w:rFonts w:eastAsia="Times New Roman" w:cstheme="minorHAnsi"/>
          <w:lang w:eastAsia="sl-SI"/>
        </w:rPr>
        <w:t>poravnati svojo finančno obveznost do dobavitelja v dogovorjenih rokih.</w:t>
      </w:r>
    </w:p>
    <w:p w14:paraId="24B3D7C1" w14:textId="77777777" w:rsidR="00545869" w:rsidRPr="00D31A03" w:rsidRDefault="00545869" w:rsidP="00545869">
      <w:pPr>
        <w:suppressAutoHyphens/>
        <w:spacing w:after="0"/>
        <w:jc w:val="both"/>
        <w:rPr>
          <w:rFonts w:eastAsia="Times New Roman" w:cstheme="minorHAnsi"/>
          <w:b/>
          <w:lang w:eastAsia="ar-SA"/>
        </w:rPr>
      </w:pPr>
    </w:p>
    <w:p w14:paraId="2268DDE2"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b/>
          <w:lang w:eastAsia="ar-SA"/>
        </w:rPr>
        <w:t>10. KRITNI KUP</w:t>
      </w:r>
    </w:p>
    <w:p w14:paraId="2C14E79E"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39065AEF"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w:t>
      </w:r>
    </w:p>
    <w:p w14:paraId="43DB680D" w14:textId="77777777" w:rsidR="00545869" w:rsidRPr="00D31A03" w:rsidRDefault="00545869" w:rsidP="00545869">
      <w:pPr>
        <w:suppressAutoHyphens/>
        <w:spacing w:after="0"/>
        <w:jc w:val="both"/>
        <w:rPr>
          <w:rFonts w:eastAsia="Times New Roman" w:cstheme="minorHAnsi"/>
          <w:lang w:eastAsia="ar-SA"/>
        </w:rPr>
      </w:pPr>
    </w:p>
    <w:p w14:paraId="5333A3C5"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7F1EAFBA" w14:textId="77777777" w:rsidR="00545869" w:rsidRPr="00D31A03" w:rsidRDefault="00545869" w:rsidP="00545869">
      <w:pPr>
        <w:suppressAutoHyphens/>
        <w:spacing w:after="0"/>
        <w:jc w:val="both"/>
        <w:rPr>
          <w:rFonts w:eastAsia="Times New Roman" w:cstheme="minorHAnsi"/>
          <w:lang w:eastAsia="ar-SA"/>
        </w:rPr>
      </w:pPr>
    </w:p>
    <w:p w14:paraId="574879BD"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Dobavitelj je dolžan pismeno obvestiti naročnika o nastanku višje sile v najkrajšem času od nastanka višje sile oziroma v roku 3 dni od nastanka.</w:t>
      </w:r>
    </w:p>
    <w:p w14:paraId="12733B94" w14:textId="77777777" w:rsidR="00545869" w:rsidRPr="00D31A03" w:rsidRDefault="00545869" w:rsidP="00545869">
      <w:pPr>
        <w:suppressAutoHyphens/>
        <w:spacing w:after="0"/>
        <w:jc w:val="both"/>
        <w:rPr>
          <w:rFonts w:eastAsia="Times New Roman" w:cstheme="minorHAnsi"/>
          <w:lang w:eastAsia="ar-SA"/>
        </w:rPr>
      </w:pPr>
    </w:p>
    <w:p w14:paraId="69C1502A"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382D4C53" w14:textId="77777777" w:rsidR="00545869" w:rsidRPr="00D31A03" w:rsidRDefault="00545869" w:rsidP="00545869">
      <w:pPr>
        <w:suppressAutoHyphens/>
        <w:spacing w:after="0"/>
        <w:jc w:val="both"/>
        <w:rPr>
          <w:rFonts w:eastAsia="Times New Roman" w:cstheme="minorHAnsi"/>
          <w:lang w:eastAsia="ar-SA"/>
        </w:rPr>
      </w:pPr>
    </w:p>
    <w:p w14:paraId="3CD5E9AA"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xml:space="preserve">Šteje se, da je bil dobavitelj o nameravanem kritnem kupu obveščen, če naročnik razpolaga z dokazilom o poslanem obvestilu. </w:t>
      </w:r>
    </w:p>
    <w:p w14:paraId="7571EC9B" w14:textId="77777777" w:rsidR="00545869" w:rsidRPr="00D31A03" w:rsidRDefault="00545869" w:rsidP="00545869">
      <w:pPr>
        <w:suppressAutoHyphens/>
        <w:spacing w:after="0"/>
        <w:jc w:val="both"/>
        <w:rPr>
          <w:rFonts w:eastAsia="Times New Roman" w:cstheme="minorHAnsi"/>
          <w:lang w:eastAsia="ar-SA"/>
        </w:rPr>
      </w:pPr>
    </w:p>
    <w:p w14:paraId="2E8EEBF3"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Razliko med ceno po kateri je naročnik izvršil kritni kup in ceno iz te pogodbe je dolžan naročnik dokazati s kopijo računa, po katerem je kritni kup plačal, dobavitelj pa je dolžan naročniku za razliko izstaviti dobropis.</w:t>
      </w:r>
    </w:p>
    <w:p w14:paraId="3BFE83A6" w14:textId="77777777" w:rsidR="00545869" w:rsidRPr="00D31A03" w:rsidRDefault="00545869" w:rsidP="00545869">
      <w:pPr>
        <w:suppressAutoHyphens/>
        <w:spacing w:after="0"/>
        <w:jc w:val="both"/>
        <w:rPr>
          <w:rFonts w:eastAsia="Times New Roman" w:cstheme="minorHAnsi"/>
          <w:lang w:eastAsia="ar-SA"/>
        </w:rPr>
      </w:pPr>
    </w:p>
    <w:p w14:paraId="2E0D3DE3"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xml:space="preserve">V koliko je naročnik primoran izvesti kritni kup zaradi neizvedene dobave blaga oz. zamude pri dobavi blaga v skladu s to pogodbo 2-krat, se šteje da je pogodba z dobaviteljem razdrta v celoti, ko naročnik o tem obvesti dobavitelja. </w:t>
      </w:r>
    </w:p>
    <w:p w14:paraId="4D0C0B59" w14:textId="77777777" w:rsidR="00545869" w:rsidRPr="00D31A03" w:rsidRDefault="00545869" w:rsidP="00545869">
      <w:pPr>
        <w:suppressAutoHyphens/>
        <w:spacing w:after="0"/>
        <w:jc w:val="both"/>
        <w:rPr>
          <w:rFonts w:eastAsia="Times New Roman" w:cstheme="minorHAnsi"/>
          <w:lang w:eastAsia="ar-SA"/>
        </w:rPr>
      </w:pPr>
    </w:p>
    <w:p w14:paraId="621C4606"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b/>
          <w:lang w:eastAsia="ar-SA"/>
        </w:rPr>
        <w:t>11. VAROVANJE POSLOVNE SKRIVNOSTI, PROTIKORUPCIJSKO DOLOČILO IN SOCIALNA KLAVZULA</w:t>
      </w:r>
    </w:p>
    <w:p w14:paraId="71B73536"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1C813B13"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Stranki bosta vse medsebojne dogovore, podatke in dokumentacijo, ki so predmet te pogodbe in bodo označeni za zaupne ali bo iz vsebine mogoče sklepati, da gre za podatke zaupne narave, varovali kot poslovno skrivnost ves čas trajanja pogodbe in jih ne bosta neupravičeno uporabljali v svojo korist oziroma komercialno izkoriščali ali posredovali tretjim osebam izven organizacij, ki niso vključene v izvajanje nalog predmeta te pogodbe.</w:t>
      </w:r>
    </w:p>
    <w:p w14:paraId="24C41575" w14:textId="77777777" w:rsidR="00545869" w:rsidRPr="00D31A03" w:rsidRDefault="00545869" w:rsidP="00545869">
      <w:pPr>
        <w:suppressAutoHyphens/>
        <w:spacing w:after="0"/>
        <w:jc w:val="both"/>
        <w:rPr>
          <w:rFonts w:eastAsia="Times New Roman" w:cstheme="minorHAnsi"/>
          <w:lang w:eastAsia="ar-SA"/>
        </w:rPr>
      </w:pPr>
    </w:p>
    <w:p w14:paraId="1177DCE8"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Če obstaja možnost, da se pogodbenima strankama povzroči škoda zaradi izdaje poslovne skrivnosti tudi po prenehanju pogodbenega razmerja, se podatki še naprej ohranjajo kot poslovna skrivnost, v vsakem primeru pa še najmanj dve leti po prenehanju pogodbe.</w:t>
      </w:r>
    </w:p>
    <w:p w14:paraId="3E627AFC" w14:textId="77777777" w:rsidR="00545869" w:rsidRPr="00D31A03" w:rsidRDefault="00545869" w:rsidP="00545869">
      <w:pPr>
        <w:suppressAutoHyphens/>
        <w:spacing w:after="0"/>
        <w:jc w:val="both"/>
        <w:rPr>
          <w:rFonts w:eastAsia="Times New Roman" w:cstheme="minorHAnsi"/>
          <w:lang w:eastAsia="ar-SA"/>
        </w:rPr>
      </w:pPr>
    </w:p>
    <w:p w14:paraId="6314F30E"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35BD544D" w14:textId="77777777" w:rsidR="00545869" w:rsidRPr="00D31A03" w:rsidRDefault="00545869" w:rsidP="00545869">
      <w:pPr>
        <w:suppressAutoHyphens/>
        <w:spacing w:after="0"/>
        <w:jc w:val="both"/>
        <w:rPr>
          <w:rFonts w:eastAsia="Times New Roman" w:cstheme="minorHAnsi"/>
          <w:lang w:eastAsia="ar-SA"/>
        </w:rPr>
      </w:pPr>
    </w:p>
    <w:p w14:paraId="3B57DD3F"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Pogodbeni stranki lahko s pisnim dogovorom določita izjeme od te določbe.</w:t>
      </w:r>
    </w:p>
    <w:p w14:paraId="34CF9A78" w14:textId="77777777" w:rsidR="00545869" w:rsidRPr="00D31A03" w:rsidRDefault="00545869" w:rsidP="00545869">
      <w:pPr>
        <w:suppressAutoHyphens/>
        <w:spacing w:after="0"/>
        <w:jc w:val="both"/>
        <w:rPr>
          <w:rFonts w:eastAsia="Times New Roman" w:cstheme="minorHAnsi"/>
          <w:lang w:eastAsia="ar-SA"/>
        </w:rPr>
      </w:pPr>
    </w:p>
    <w:p w14:paraId="1B65CC9B"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2B671613"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Ta pogodba je nična, kadar kdo v imenu ali na račun druge pogodbene stranke predstavniku ali posredniku naročnika obljubi, ponudi ali da kakšno nedovoljeno korist za:</w:t>
      </w:r>
    </w:p>
    <w:p w14:paraId="2CC6A07C" w14:textId="77777777" w:rsidR="00545869" w:rsidRPr="00D31A03" w:rsidRDefault="00545869" w:rsidP="00545869">
      <w:pPr>
        <w:suppressAutoHyphens/>
        <w:spacing w:after="0"/>
        <w:ind w:left="720" w:hanging="360"/>
        <w:jc w:val="both"/>
        <w:rPr>
          <w:rFonts w:eastAsia="Times New Roman" w:cstheme="minorHAnsi"/>
          <w:lang w:eastAsia="ar-SA"/>
        </w:rPr>
      </w:pPr>
      <w:r w:rsidRPr="00D31A03">
        <w:rPr>
          <w:rFonts w:eastAsia="Times New Roman" w:cstheme="minorHAnsi"/>
          <w:lang w:eastAsia="ar-SA"/>
        </w:rPr>
        <w:t>-  pridobitev posla ali</w:t>
      </w:r>
    </w:p>
    <w:p w14:paraId="5B0776C2" w14:textId="77777777" w:rsidR="00545869" w:rsidRPr="00D31A03" w:rsidRDefault="00545869" w:rsidP="00545869">
      <w:pPr>
        <w:suppressAutoHyphens/>
        <w:spacing w:after="0"/>
        <w:ind w:left="720" w:hanging="360"/>
        <w:jc w:val="both"/>
        <w:rPr>
          <w:rFonts w:eastAsia="Times New Roman" w:cstheme="minorHAnsi"/>
          <w:lang w:eastAsia="ar-SA"/>
        </w:rPr>
      </w:pPr>
      <w:r w:rsidRPr="00D31A03">
        <w:rPr>
          <w:rFonts w:eastAsia="Times New Roman" w:cstheme="minorHAnsi"/>
          <w:lang w:eastAsia="ar-SA"/>
        </w:rPr>
        <w:t>-  za sklenitev posla pod ugodnejšimi pogoji ali</w:t>
      </w:r>
    </w:p>
    <w:p w14:paraId="4863D5C8" w14:textId="77777777" w:rsidR="00545869" w:rsidRPr="00D31A03" w:rsidRDefault="00545869" w:rsidP="00545869">
      <w:pPr>
        <w:suppressAutoHyphens/>
        <w:spacing w:after="0"/>
        <w:ind w:left="720" w:hanging="360"/>
        <w:jc w:val="both"/>
        <w:rPr>
          <w:rFonts w:eastAsia="Times New Roman" w:cstheme="minorHAnsi"/>
          <w:lang w:eastAsia="ar-SA"/>
        </w:rPr>
      </w:pPr>
      <w:r w:rsidRPr="00D31A03">
        <w:rPr>
          <w:rFonts w:eastAsia="Times New Roman" w:cstheme="minorHAnsi"/>
          <w:lang w:eastAsia="ar-SA"/>
        </w:rPr>
        <w:t>-  za opustitev dolžnega nadzora nad izvajanjem pogodbenih obveznosti ali</w:t>
      </w:r>
    </w:p>
    <w:p w14:paraId="390D2350" w14:textId="77777777" w:rsidR="00545869" w:rsidRPr="00D31A03" w:rsidRDefault="00545869" w:rsidP="00545869">
      <w:pPr>
        <w:suppressAutoHyphens/>
        <w:spacing w:after="0"/>
        <w:ind w:left="720" w:hanging="360"/>
        <w:jc w:val="both"/>
        <w:rPr>
          <w:rFonts w:eastAsia="Times New Roman" w:cstheme="minorHAnsi"/>
          <w:lang w:eastAsia="ar-SA"/>
        </w:rPr>
      </w:pPr>
      <w:r w:rsidRPr="00D31A03">
        <w:rPr>
          <w:rFonts w:eastAsia="Times New Roman" w:cstheme="minorHAnsi"/>
          <w:lang w:eastAsia="ar-SA"/>
        </w:rPr>
        <w:t>- za drugo ravnanje ali opustitev, s katerim je naročniku povzročena škoda ali je omogočena pridobitev nedovoljene koristi predstavniku naročnika, drugi pogodbeni stranki ali njenemu predstavniku, zastopniku, posredniku.</w:t>
      </w:r>
    </w:p>
    <w:p w14:paraId="48107CBE"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Ta pogodba skladno s četrtim odstavkom 67. člena ZJN-3 preneha veljati, če je naročnik seznanjen, da je pristojni državni organ ali sodišče s pravnomočno odločitvijo ugotovilo kršitev delovne, okoljske ali socialne zakonodaje s strani dobavitelja ali njegovega podizvajalca.</w:t>
      </w:r>
    </w:p>
    <w:p w14:paraId="3B8E6635"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w:t>
      </w:r>
    </w:p>
    <w:p w14:paraId="60F3C948"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V primeru, da so izpolnjeni pogoji za predčasno prenehanje pogodbe po prejšnjem odstavku, naročnik odstopi od pogodbe.</w:t>
      </w:r>
    </w:p>
    <w:p w14:paraId="037DBAAF" w14:textId="77777777" w:rsidR="00545869" w:rsidRPr="00D31A03" w:rsidRDefault="00545869" w:rsidP="00545869">
      <w:pPr>
        <w:suppressAutoHyphens/>
        <w:spacing w:after="0"/>
        <w:jc w:val="both"/>
        <w:rPr>
          <w:rFonts w:eastAsia="Times New Roman" w:cstheme="minorHAnsi"/>
          <w:b/>
          <w:lang w:eastAsia="ar-SA"/>
        </w:rPr>
      </w:pPr>
    </w:p>
    <w:p w14:paraId="096F71CB"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136D1E4A" w14:textId="77777777" w:rsidR="00545869" w:rsidRPr="00D31A03" w:rsidRDefault="00545869" w:rsidP="00545869">
      <w:pPr>
        <w:suppressAutoHyphens/>
        <w:autoSpaceDE w:val="0"/>
        <w:autoSpaceDN w:val="0"/>
        <w:adjustRightInd w:val="0"/>
        <w:spacing w:after="0"/>
        <w:jc w:val="both"/>
        <w:rPr>
          <w:rFonts w:eastAsia="Times New Roman" w:cstheme="minorHAnsi"/>
          <w:bCs/>
          <w:lang w:eastAsia="ar-SA"/>
        </w:rPr>
      </w:pPr>
      <w:r w:rsidRPr="00D31A03">
        <w:rPr>
          <w:rFonts w:eastAsia="Times New Roman" w:cstheme="minorHAnsi"/>
          <w:bCs/>
          <w:lang w:eastAsia="ar-SA"/>
        </w:rPr>
        <w:t>Ta pogodba je sklenjena pod razveznim pogojem, ki se uresniči v primeru izpolnitve ene od naslednjih okoliščin:</w:t>
      </w:r>
    </w:p>
    <w:p w14:paraId="5C2FB06F" w14:textId="77777777" w:rsidR="00545869" w:rsidRPr="00D31A03" w:rsidRDefault="00545869" w:rsidP="00545869">
      <w:pPr>
        <w:suppressAutoHyphens/>
        <w:autoSpaceDE w:val="0"/>
        <w:autoSpaceDN w:val="0"/>
        <w:adjustRightInd w:val="0"/>
        <w:spacing w:after="0"/>
        <w:ind w:left="567"/>
        <w:jc w:val="both"/>
        <w:rPr>
          <w:rFonts w:eastAsia="Times New Roman" w:cstheme="minorHAnsi"/>
          <w:bCs/>
          <w:lang w:eastAsia="ar-SA"/>
        </w:rPr>
      </w:pPr>
      <w:r w:rsidRPr="00D31A03">
        <w:rPr>
          <w:rFonts w:eastAsia="Times New Roman" w:cstheme="minorHAnsi"/>
          <w:bCs/>
          <w:lang w:eastAsia="ar-SA"/>
        </w:rPr>
        <w:t>-</w:t>
      </w:r>
      <w:r w:rsidRPr="00D31A03">
        <w:rPr>
          <w:rFonts w:eastAsia="Times New Roman" w:cstheme="minorHAnsi"/>
          <w:bCs/>
          <w:lang w:eastAsia="ar-SA"/>
        </w:rPr>
        <w:tab/>
        <w:t xml:space="preserve">če bo naročnik seznanjen, da je sodišče s pravnomočno odločitvijo ugotovilo kršitev obveznosti delovne, okoljske ali socialne zakonodaje s strani dobavitelja ali podizvajalca ali </w:t>
      </w:r>
    </w:p>
    <w:p w14:paraId="2C906AF7" w14:textId="77777777" w:rsidR="00545869" w:rsidRPr="00D31A03" w:rsidRDefault="00545869" w:rsidP="00545869">
      <w:pPr>
        <w:suppressAutoHyphens/>
        <w:autoSpaceDE w:val="0"/>
        <w:autoSpaceDN w:val="0"/>
        <w:adjustRightInd w:val="0"/>
        <w:spacing w:after="0"/>
        <w:ind w:left="567"/>
        <w:jc w:val="both"/>
        <w:rPr>
          <w:rFonts w:eastAsia="Times New Roman" w:cstheme="minorHAnsi"/>
          <w:bCs/>
          <w:lang w:eastAsia="ar-SA"/>
        </w:rPr>
      </w:pPr>
      <w:r w:rsidRPr="00D31A03">
        <w:rPr>
          <w:rFonts w:eastAsia="Times New Roman" w:cstheme="minorHAnsi"/>
          <w:bCs/>
          <w:lang w:eastAsia="ar-SA"/>
        </w:rPr>
        <w:t>-</w:t>
      </w:r>
      <w:r w:rsidRPr="00D31A03">
        <w:rPr>
          <w:rFonts w:eastAsia="Times New Roman" w:cstheme="minorHAnsi"/>
          <w:bCs/>
          <w:lang w:eastAsia="ar-SA"/>
        </w:rPr>
        <w:tab/>
        <w:t>če bo naročnik seznanjen, da je pristojni državni organ pri dobavitelju ali podizvajalcu v času izvajanja pogodbe ugotovil najmanj dve kršitvi v zvezi s:</w:t>
      </w:r>
    </w:p>
    <w:p w14:paraId="3B645B00" w14:textId="77777777" w:rsidR="00545869" w:rsidRPr="00D31A03" w:rsidRDefault="00545869" w:rsidP="00545869">
      <w:pPr>
        <w:numPr>
          <w:ilvl w:val="0"/>
          <w:numId w:val="33"/>
        </w:numPr>
        <w:suppressAutoHyphens/>
        <w:autoSpaceDE w:val="0"/>
        <w:autoSpaceDN w:val="0"/>
        <w:adjustRightInd w:val="0"/>
        <w:spacing w:after="0"/>
        <w:jc w:val="both"/>
        <w:rPr>
          <w:rFonts w:eastAsia="Calibri" w:cstheme="minorHAnsi"/>
          <w:bCs/>
        </w:rPr>
      </w:pPr>
      <w:r w:rsidRPr="00D31A03">
        <w:rPr>
          <w:rFonts w:eastAsia="Calibri" w:cstheme="minorHAnsi"/>
          <w:bCs/>
        </w:rPr>
        <w:t xml:space="preserve">plačilom za delo, </w:t>
      </w:r>
    </w:p>
    <w:p w14:paraId="1403DD9A" w14:textId="77777777" w:rsidR="00545869" w:rsidRPr="00D31A03" w:rsidRDefault="00545869" w:rsidP="00545869">
      <w:pPr>
        <w:numPr>
          <w:ilvl w:val="0"/>
          <w:numId w:val="33"/>
        </w:numPr>
        <w:suppressAutoHyphens/>
        <w:autoSpaceDE w:val="0"/>
        <w:autoSpaceDN w:val="0"/>
        <w:adjustRightInd w:val="0"/>
        <w:spacing w:after="0"/>
        <w:jc w:val="both"/>
        <w:rPr>
          <w:rFonts w:eastAsia="Calibri" w:cstheme="minorHAnsi"/>
          <w:bCs/>
        </w:rPr>
      </w:pPr>
      <w:r w:rsidRPr="00D31A03">
        <w:rPr>
          <w:rFonts w:eastAsia="Calibri" w:cstheme="minorHAnsi"/>
          <w:bCs/>
        </w:rPr>
        <w:t xml:space="preserve">delovnim časom, </w:t>
      </w:r>
    </w:p>
    <w:p w14:paraId="7359252C" w14:textId="77777777" w:rsidR="00545869" w:rsidRPr="00D31A03" w:rsidRDefault="00545869" w:rsidP="00545869">
      <w:pPr>
        <w:numPr>
          <w:ilvl w:val="0"/>
          <w:numId w:val="33"/>
        </w:numPr>
        <w:suppressAutoHyphens/>
        <w:autoSpaceDE w:val="0"/>
        <w:autoSpaceDN w:val="0"/>
        <w:adjustRightInd w:val="0"/>
        <w:spacing w:after="0"/>
        <w:jc w:val="both"/>
        <w:rPr>
          <w:rFonts w:eastAsia="Calibri" w:cstheme="minorHAnsi"/>
          <w:bCs/>
        </w:rPr>
      </w:pPr>
      <w:r w:rsidRPr="00D31A03">
        <w:rPr>
          <w:rFonts w:eastAsia="Calibri" w:cstheme="minorHAnsi"/>
          <w:bCs/>
        </w:rPr>
        <w:t xml:space="preserve">počitki, </w:t>
      </w:r>
    </w:p>
    <w:p w14:paraId="3DF40D15" w14:textId="77777777" w:rsidR="00545869" w:rsidRPr="00D31A03" w:rsidRDefault="00545869" w:rsidP="00545869">
      <w:pPr>
        <w:numPr>
          <w:ilvl w:val="0"/>
          <w:numId w:val="33"/>
        </w:numPr>
        <w:suppressAutoHyphens/>
        <w:autoSpaceDE w:val="0"/>
        <w:autoSpaceDN w:val="0"/>
        <w:adjustRightInd w:val="0"/>
        <w:spacing w:after="0"/>
        <w:jc w:val="both"/>
        <w:rPr>
          <w:rFonts w:eastAsia="Calibri" w:cstheme="minorHAnsi"/>
          <w:bCs/>
        </w:rPr>
      </w:pPr>
      <w:r w:rsidRPr="00D31A03">
        <w:rPr>
          <w:rFonts w:eastAsia="Calibri" w:cstheme="minorHAnsi"/>
          <w:bCs/>
        </w:rPr>
        <w:t xml:space="preserve">opravljanjem dela na podlagi pogodb civilnega prava kljub obstoju elementov delovnega razmerja ali v zvezi z zaposlovanjem na črno </w:t>
      </w:r>
    </w:p>
    <w:p w14:paraId="56A6C175" w14:textId="77777777" w:rsidR="00545869" w:rsidRPr="00D31A03" w:rsidRDefault="00545869" w:rsidP="00545869">
      <w:pPr>
        <w:suppressAutoHyphens/>
        <w:autoSpaceDE w:val="0"/>
        <w:autoSpaceDN w:val="0"/>
        <w:adjustRightInd w:val="0"/>
        <w:spacing w:after="0"/>
        <w:ind w:left="567"/>
        <w:jc w:val="both"/>
        <w:rPr>
          <w:rFonts w:eastAsia="Times New Roman" w:cstheme="minorHAnsi"/>
          <w:bCs/>
          <w:lang w:eastAsia="ar-SA"/>
        </w:rPr>
      </w:pPr>
      <w:r w:rsidRPr="00D31A03">
        <w:rPr>
          <w:rFonts w:eastAsia="Times New Roman" w:cstheme="minorHAnsi"/>
          <w:bCs/>
          <w:lang w:eastAsia="ar-SA"/>
        </w:rPr>
        <w:t>in za kateri mu je bila s pravnomočno odločitvijo ali več pravnomočnimi odločitvami izrečena globa za prekršek,</w:t>
      </w:r>
    </w:p>
    <w:p w14:paraId="565895BF" w14:textId="77777777" w:rsidR="00545869" w:rsidRPr="00D31A03" w:rsidRDefault="00545869" w:rsidP="00545869">
      <w:pPr>
        <w:suppressAutoHyphens/>
        <w:autoSpaceDE w:val="0"/>
        <w:autoSpaceDN w:val="0"/>
        <w:adjustRightInd w:val="0"/>
        <w:spacing w:after="0"/>
        <w:jc w:val="both"/>
        <w:rPr>
          <w:rFonts w:eastAsia="Times New Roman" w:cstheme="minorHAnsi"/>
          <w:bCs/>
          <w:lang w:eastAsia="ar-SA"/>
        </w:rPr>
      </w:pPr>
      <w:r w:rsidRPr="00D31A03">
        <w:rPr>
          <w:rFonts w:eastAsia="Times New Roman" w:cstheme="minorHAnsi"/>
          <w:bCs/>
          <w:lang w:eastAsia="ar-SA"/>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F759DF9" w14:textId="77777777" w:rsidR="00545869" w:rsidRPr="00D31A03" w:rsidRDefault="00545869" w:rsidP="00545869">
      <w:pPr>
        <w:suppressAutoHyphens/>
        <w:autoSpaceDE w:val="0"/>
        <w:autoSpaceDN w:val="0"/>
        <w:adjustRightInd w:val="0"/>
        <w:spacing w:after="0"/>
        <w:jc w:val="both"/>
        <w:rPr>
          <w:rFonts w:eastAsia="Times New Roman" w:cstheme="minorHAnsi"/>
          <w:bCs/>
          <w:lang w:eastAsia="ar-SA"/>
        </w:rPr>
      </w:pPr>
    </w:p>
    <w:p w14:paraId="7E3A2E46" w14:textId="77777777" w:rsidR="00545869" w:rsidRPr="00D31A03" w:rsidRDefault="00545869" w:rsidP="00545869">
      <w:pPr>
        <w:suppressAutoHyphens/>
        <w:autoSpaceDE w:val="0"/>
        <w:autoSpaceDN w:val="0"/>
        <w:adjustRightInd w:val="0"/>
        <w:spacing w:after="0"/>
        <w:jc w:val="both"/>
        <w:rPr>
          <w:rFonts w:eastAsia="Times New Roman" w:cstheme="minorHAnsi"/>
          <w:bCs/>
          <w:lang w:eastAsia="ar-SA"/>
        </w:rPr>
      </w:pPr>
      <w:r w:rsidRPr="00D31A03">
        <w:rPr>
          <w:rFonts w:eastAsia="Times New Roman" w:cstheme="minorHAnsi"/>
          <w:bCs/>
          <w:lang w:eastAsia="ar-SA"/>
        </w:rPr>
        <w:t>V primeru izpolnitve okoliščine in pogojev iz prejšnjega odstavka se šteje, da je pogodba razvezana z dnem sklenitve nove pogodbe o izvedbi javnega naročila za predmetno naročilo. O datumu sklenitve nove pogodbe bo naročnik obvestil dobavitelja.</w:t>
      </w:r>
    </w:p>
    <w:p w14:paraId="190E24F3" w14:textId="77777777" w:rsidR="00545869" w:rsidRPr="00D31A03" w:rsidRDefault="00545869" w:rsidP="00545869">
      <w:pPr>
        <w:suppressAutoHyphens/>
        <w:autoSpaceDE w:val="0"/>
        <w:autoSpaceDN w:val="0"/>
        <w:adjustRightInd w:val="0"/>
        <w:spacing w:after="0"/>
        <w:jc w:val="both"/>
        <w:rPr>
          <w:rFonts w:eastAsia="Times New Roman" w:cstheme="minorHAnsi"/>
          <w:bCs/>
          <w:lang w:eastAsia="ar-SA"/>
        </w:rPr>
      </w:pPr>
    </w:p>
    <w:p w14:paraId="4EAC38F2" w14:textId="77777777" w:rsidR="00545869" w:rsidRPr="00D31A03" w:rsidRDefault="00545869" w:rsidP="00545869">
      <w:pPr>
        <w:suppressAutoHyphens/>
        <w:autoSpaceDE w:val="0"/>
        <w:autoSpaceDN w:val="0"/>
        <w:adjustRightInd w:val="0"/>
        <w:spacing w:after="0"/>
        <w:jc w:val="both"/>
        <w:rPr>
          <w:rFonts w:eastAsia="Times New Roman" w:cstheme="minorHAnsi"/>
          <w:bCs/>
          <w:lang w:eastAsia="ar-SA"/>
        </w:rPr>
      </w:pPr>
      <w:r w:rsidRPr="00D31A03">
        <w:rPr>
          <w:rFonts w:eastAsia="Times New Roman" w:cstheme="minorHAnsi"/>
          <w:bCs/>
          <w:lang w:eastAsia="ar-SA"/>
        </w:rPr>
        <w:t>Če naročnik v roku 30 dni od seznanitve s kršitvijo ne začne novega postopka javnega naročila, se šteje, da je pogodba razvezana trideseti dan od seznanitve s kršitvijo.</w:t>
      </w:r>
    </w:p>
    <w:p w14:paraId="40117E5F" w14:textId="77777777" w:rsidR="00545869" w:rsidRPr="00D31A03" w:rsidRDefault="00545869" w:rsidP="00545869">
      <w:pPr>
        <w:suppressAutoHyphens/>
        <w:spacing w:after="0"/>
        <w:jc w:val="both"/>
        <w:rPr>
          <w:rFonts w:eastAsia="Times New Roman" w:cstheme="minorHAnsi"/>
          <w:lang w:eastAsia="ar-SA"/>
        </w:rPr>
      </w:pPr>
    </w:p>
    <w:p w14:paraId="7A29CFE9"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b/>
          <w:lang w:eastAsia="ar-SA"/>
        </w:rPr>
        <w:t>12. ZAVAROVANJE</w:t>
      </w:r>
    </w:p>
    <w:p w14:paraId="311A0FD6"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4FDE57B0"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Dobavitelj se zavezuje ob podpisu te pogodbe naročniku izročiti menično izjavo z menico za dobro izvedbo pogodbenih obveznosti v višini 5% skupne pogodbene vrednosti iz 7. člena te pogodbe z vključenim DDV, v kolikor pogodbena vrednost presega vrednost 5.000,00 EUR brez DDV. Veljavnost menične izjave in menice mora biti še najmanj 1 teden po poteku veljavnosti pogodbe</w:t>
      </w:r>
    </w:p>
    <w:p w14:paraId="1FD6D7B3" w14:textId="77777777" w:rsidR="00545869" w:rsidRPr="00D31A03" w:rsidRDefault="00545869" w:rsidP="00545869">
      <w:pPr>
        <w:suppressAutoHyphens/>
        <w:spacing w:after="0"/>
        <w:jc w:val="both"/>
        <w:rPr>
          <w:rFonts w:eastAsia="Times New Roman" w:cstheme="minorHAnsi"/>
          <w:lang w:eastAsia="ar-SA"/>
        </w:rPr>
      </w:pPr>
    </w:p>
    <w:p w14:paraId="101DC2ED"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V primeru vnovčitve menice za dobro izvedbo pogodbenih obveznosti, bo moral dobavitelj pogodbe vnovčeno menico ustrezno nadomestiti z novo.</w:t>
      </w:r>
    </w:p>
    <w:p w14:paraId="60CBA9DB" w14:textId="77777777" w:rsidR="00545869" w:rsidRPr="00D31A03" w:rsidRDefault="00545869" w:rsidP="00545869">
      <w:pPr>
        <w:suppressAutoHyphens/>
        <w:spacing w:after="0"/>
        <w:jc w:val="both"/>
        <w:rPr>
          <w:rFonts w:eastAsia="Times New Roman" w:cstheme="minorHAnsi"/>
          <w:lang w:eastAsia="ar-SA"/>
        </w:rPr>
      </w:pPr>
    </w:p>
    <w:p w14:paraId="00401366"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Naročnik bo zavarovanje za dobro izvedbo pogodbenih obveznosti lahko unovčil, če naročeno blago pri posamezni dobavi:</w:t>
      </w:r>
    </w:p>
    <w:p w14:paraId="3534E58E" w14:textId="77777777" w:rsidR="00545869" w:rsidRPr="00D31A03" w:rsidRDefault="00545869" w:rsidP="00545869">
      <w:pPr>
        <w:numPr>
          <w:ilvl w:val="0"/>
          <w:numId w:val="30"/>
        </w:numPr>
        <w:suppressAutoHyphens/>
        <w:spacing w:after="0"/>
        <w:jc w:val="both"/>
        <w:rPr>
          <w:rFonts w:eastAsia="Times New Roman" w:cstheme="minorHAnsi"/>
          <w:lang w:eastAsia="ar-SA"/>
        </w:rPr>
      </w:pPr>
      <w:r w:rsidRPr="00D31A03">
        <w:rPr>
          <w:rFonts w:eastAsia="Times New Roman" w:cstheme="minorHAnsi"/>
          <w:lang w:eastAsia="ar-SA"/>
        </w:rPr>
        <w:t>ne bo odgovarjalo dogovorjenim standardom in kvaliteti;</w:t>
      </w:r>
    </w:p>
    <w:p w14:paraId="49574696" w14:textId="77777777" w:rsidR="00545869" w:rsidRPr="00D31A03" w:rsidRDefault="00545869" w:rsidP="00545869">
      <w:pPr>
        <w:numPr>
          <w:ilvl w:val="0"/>
          <w:numId w:val="30"/>
        </w:numPr>
        <w:suppressAutoHyphens/>
        <w:spacing w:after="0"/>
        <w:jc w:val="both"/>
        <w:rPr>
          <w:rFonts w:eastAsia="Times New Roman" w:cstheme="minorHAnsi"/>
          <w:lang w:eastAsia="ar-SA"/>
        </w:rPr>
      </w:pPr>
      <w:r w:rsidRPr="00D31A03">
        <w:rPr>
          <w:rFonts w:eastAsia="Times New Roman" w:cstheme="minorHAnsi"/>
          <w:lang w:eastAsia="ar-SA"/>
        </w:rPr>
        <w:t>ne bo prejel v roku in v količinah, opredeljenih v naročilnici.</w:t>
      </w:r>
    </w:p>
    <w:p w14:paraId="343BD417" w14:textId="77777777" w:rsidR="00545869" w:rsidRPr="00D31A03" w:rsidRDefault="00545869" w:rsidP="00545869">
      <w:pPr>
        <w:suppressAutoHyphens/>
        <w:spacing w:after="0"/>
        <w:jc w:val="both"/>
        <w:rPr>
          <w:rFonts w:eastAsia="Times New Roman" w:cstheme="minorHAnsi"/>
          <w:b/>
          <w:lang w:eastAsia="ar-SA"/>
        </w:rPr>
      </w:pPr>
    </w:p>
    <w:p w14:paraId="764449E6"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b/>
          <w:lang w:eastAsia="ar-SA"/>
        </w:rPr>
        <w:t>13. SKRBNIKA POGODBE</w:t>
      </w:r>
      <w:r w:rsidRPr="00D31A03">
        <w:rPr>
          <w:rFonts w:eastAsia="Times New Roman" w:cstheme="minorHAnsi"/>
          <w:lang w:eastAsia="ar-SA"/>
        </w:rPr>
        <w:t> </w:t>
      </w:r>
    </w:p>
    <w:p w14:paraId="34D3EAB3"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40DFAF77" w14:textId="77777777" w:rsidR="00545869" w:rsidRPr="00D31A03" w:rsidRDefault="00545869" w:rsidP="00545869">
      <w:pPr>
        <w:suppressAutoHyphens/>
        <w:spacing w:after="0"/>
        <w:jc w:val="both"/>
        <w:rPr>
          <w:rFonts w:eastAsia="Times New Roman" w:cstheme="minorHAnsi"/>
          <w:lang w:eastAsia="ar-SA"/>
        </w:rPr>
      </w:pPr>
      <w:r>
        <w:rPr>
          <w:rFonts w:eastAsia="Times New Roman" w:cstheme="minorHAnsi"/>
          <w:lang w:eastAsia="ar-SA"/>
        </w:rPr>
        <w:t>Skrbnik pogodbe</w:t>
      </w:r>
      <w:r w:rsidRPr="00D31A03">
        <w:rPr>
          <w:rFonts w:eastAsia="Times New Roman" w:cstheme="minorHAnsi"/>
          <w:lang w:eastAsia="ar-SA"/>
        </w:rPr>
        <w:t xml:space="preserve"> na strani naročnika je </w:t>
      </w:r>
      <w:r>
        <w:rPr>
          <w:rFonts w:eastAsia="Times New Roman" w:cstheme="minorHAnsi"/>
          <w:lang w:eastAsia="ar-SA"/>
        </w:rPr>
        <w:t>Helena Hribar Benda, mag. farm., spec. klin. farm.</w:t>
      </w:r>
    </w:p>
    <w:p w14:paraId="605B4B49" w14:textId="77777777" w:rsidR="00545869" w:rsidRPr="00D31A03" w:rsidRDefault="00545869" w:rsidP="00545869">
      <w:pPr>
        <w:suppressAutoHyphens/>
        <w:spacing w:after="0"/>
        <w:jc w:val="both"/>
        <w:rPr>
          <w:rFonts w:eastAsia="Times New Roman" w:cstheme="minorHAnsi"/>
          <w:lang w:eastAsia="ar-SA"/>
        </w:rPr>
      </w:pPr>
    </w:p>
    <w:p w14:paraId="29640E4E"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Skrbnik pogodbe na strani dobavitelja je ___________________________</w:t>
      </w:r>
    </w:p>
    <w:p w14:paraId="7E85978E" w14:textId="77777777" w:rsidR="00545869" w:rsidRPr="00D31A03" w:rsidRDefault="00545869" w:rsidP="00545869">
      <w:pPr>
        <w:suppressAutoHyphens/>
        <w:spacing w:after="0"/>
        <w:jc w:val="both"/>
        <w:rPr>
          <w:rFonts w:eastAsia="Times New Roman" w:cstheme="minorHAnsi"/>
          <w:b/>
          <w:lang w:eastAsia="ar-SA"/>
        </w:rPr>
      </w:pPr>
    </w:p>
    <w:p w14:paraId="66141EE4" w14:textId="77777777" w:rsidR="00545869" w:rsidRPr="00D31A03" w:rsidRDefault="00545869" w:rsidP="00545869">
      <w:pPr>
        <w:suppressAutoHyphens/>
        <w:spacing w:after="0"/>
        <w:jc w:val="both"/>
        <w:rPr>
          <w:rFonts w:eastAsia="Times New Roman" w:cstheme="minorHAnsi"/>
          <w:b/>
          <w:lang w:eastAsia="ar-SA"/>
        </w:rPr>
      </w:pPr>
      <w:r w:rsidRPr="00D31A03">
        <w:rPr>
          <w:rFonts w:eastAsia="Times New Roman" w:cstheme="minorHAnsi"/>
          <w:b/>
          <w:lang w:eastAsia="ar-SA"/>
        </w:rPr>
        <w:t>14. PRENEHANJE VELJAVNOSTI POGODBE</w:t>
      </w:r>
    </w:p>
    <w:p w14:paraId="2CF1F7DB" w14:textId="77777777" w:rsidR="00545869" w:rsidRPr="00D31A03" w:rsidRDefault="00545869" w:rsidP="00545869">
      <w:pPr>
        <w:suppressAutoHyphens/>
        <w:spacing w:after="0"/>
        <w:jc w:val="both"/>
        <w:rPr>
          <w:rFonts w:eastAsia="Times New Roman" w:cstheme="minorHAnsi"/>
          <w:lang w:eastAsia="ar-SA"/>
        </w:rPr>
      </w:pPr>
    </w:p>
    <w:p w14:paraId="59BE5D08"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7703D8E4"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Naročnik bo vse pripombe v zvezi z izvrševanjem te pogodbe sporočal dobavitelju v pisni obliki. Če dobavitelj ne upošteva upravičenih pripomb naročnika, lahko naročnik od pogodbe odstopi.</w:t>
      </w:r>
    </w:p>
    <w:p w14:paraId="69A48CA0" w14:textId="77777777" w:rsidR="00545869" w:rsidRPr="00D31A03" w:rsidRDefault="00545869" w:rsidP="00545869">
      <w:pPr>
        <w:suppressAutoHyphens/>
        <w:spacing w:after="0"/>
        <w:jc w:val="both"/>
        <w:rPr>
          <w:rFonts w:eastAsia="Times New Roman" w:cstheme="minorHAnsi"/>
          <w:lang w:eastAsia="ar-SA"/>
        </w:rPr>
      </w:pPr>
    </w:p>
    <w:p w14:paraId="68B3C23F"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Naročnik lahko predčasno odpove to pogodbo :</w:t>
      </w:r>
    </w:p>
    <w:p w14:paraId="532FC8D9" w14:textId="77777777" w:rsidR="00545869" w:rsidRPr="00D31A03" w:rsidRDefault="00545869" w:rsidP="00545869">
      <w:pPr>
        <w:numPr>
          <w:ilvl w:val="0"/>
          <w:numId w:val="30"/>
        </w:numPr>
        <w:suppressAutoHyphens/>
        <w:spacing w:after="0"/>
        <w:contextualSpacing/>
        <w:jc w:val="both"/>
        <w:rPr>
          <w:rFonts w:eastAsia="Times New Roman" w:cstheme="minorHAnsi"/>
          <w:lang w:eastAsia="ar-SA"/>
        </w:rPr>
      </w:pPr>
      <w:r w:rsidRPr="00D31A03">
        <w:rPr>
          <w:rFonts w:eastAsia="Times New Roman" w:cstheme="minorHAnsi"/>
          <w:lang w:eastAsia="ar-SA"/>
        </w:rPr>
        <w:t>če nastopijo pri dobavitelju okoliščine, ki pomenijo znižanje cen in dobavitelj o tem ne obvesti naročnika in mu ne omogoči ugodnejšega nakupa;</w:t>
      </w:r>
    </w:p>
    <w:p w14:paraId="6B38FE20" w14:textId="77777777" w:rsidR="00545869" w:rsidRPr="00D31A03" w:rsidRDefault="00545869" w:rsidP="00545869">
      <w:pPr>
        <w:numPr>
          <w:ilvl w:val="0"/>
          <w:numId w:val="30"/>
        </w:numPr>
        <w:suppressAutoHyphens/>
        <w:spacing w:after="0"/>
        <w:contextualSpacing/>
        <w:jc w:val="both"/>
        <w:rPr>
          <w:rFonts w:eastAsia="Times New Roman" w:cstheme="minorHAnsi"/>
          <w:lang w:eastAsia="ar-SA"/>
        </w:rPr>
      </w:pPr>
      <w:r w:rsidRPr="00D31A03">
        <w:rPr>
          <w:rFonts w:eastAsia="Times New Roman" w:cstheme="minorHAnsi"/>
          <w:lang w:eastAsia="ar-SA"/>
        </w:rPr>
        <w:t>če dobavitelj neutemeljeno zavrne naročilo;</w:t>
      </w:r>
    </w:p>
    <w:p w14:paraId="047A14E7" w14:textId="77777777" w:rsidR="00545869" w:rsidRPr="00D31A03" w:rsidRDefault="00545869" w:rsidP="00545869">
      <w:pPr>
        <w:numPr>
          <w:ilvl w:val="0"/>
          <w:numId w:val="30"/>
        </w:numPr>
        <w:suppressAutoHyphens/>
        <w:spacing w:after="0"/>
        <w:contextualSpacing/>
        <w:jc w:val="both"/>
        <w:rPr>
          <w:rFonts w:eastAsia="Times New Roman" w:cstheme="minorHAnsi"/>
          <w:lang w:eastAsia="ar-SA"/>
        </w:rPr>
      </w:pPr>
      <w:r w:rsidRPr="00D31A03">
        <w:rPr>
          <w:rFonts w:eastAsia="Times New Roman" w:cstheme="minorHAnsi"/>
          <w:lang w:eastAsia="ar-SA"/>
        </w:rPr>
        <w:t>če dobavitelj zamuja z izvedbo naročila;</w:t>
      </w:r>
    </w:p>
    <w:p w14:paraId="5A809E62" w14:textId="77777777" w:rsidR="00545869" w:rsidRPr="00D31A03" w:rsidRDefault="00545869" w:rsidP="00545869">
      <w:pPr>
        <w:numPr>
          <w:ilvl w:val="0"/>
          <w:numId w:val="30"/>
        </w:numPr>
        <w:suppressAutoHyphens/>
        <w:spacing w:after="0"/>
        <w:contextualSpacing/>
        <w:jc w:val="both"/>
        <w:rPr>
          <w:rFonts w:eastAsia="Times New Roman" w:cstheme="minorHAnsi"/>
          <w:lang w:eastAsia="ar-SA"/>
        </w:rPr>
      </w:pPr>
      <w:r w:rsidRPr="00D31A03">
        <w:rPr>
          <w:rFonts w:eastAsia="Times New Roman" w:cstheme="minorHAnsi"/>
          <w:lang w:eastAsia="ar-SA"/>
        </w:rPr>
        <w:t>zaradi ponavljajočih napak na blagu (dobavljeno blago ne ustreza dogovorjeni vrsti in kakovosti – nekvalitetno blago);</w:t>
      </w:r>
    </w:p>
    <w:p w14:paraId="134905D9" w14:textId="77777777" w:rsidR="00545869" w:rsidRPr="00D31A03" w:rsidRDefault="00545869" w:rsidP="00545869">
      <w:pPr>
        <w:numPr>
          <w:ilvl w:val="0"/>
          <w:numId w:val="30"/>
        </w:numPr>
        <w:suppressAutoHyphens/>
        <w:spacing w:after="0"/>
        <w:contextualSpacing/>
        <w:jc w:val="both"/>
        <w:rPr>
          <w:rFonts w:eastAsia="Times New Roman" w:cstheme="minorHAnsi"/>
          <w:lang w:eastAsia="ar-SA"/>
        </w:rPr>
      </w:pPr>
      <w:r w:rsidRPr="00D31A03">
        <w:rPr>
          <w:rFonts w:eastAsia="Times New Roman" w:cstheme="minorHAnsi"/>
          <w:lang w:eastAsia="ar-SA"/>
        </w:rPr>
        <w:t>zaradi spremembe v kvaliteti dostavljenega blaga;</w:t>
      </w:r>
    </w:p>
    <w:p w14:paraId="73720D0D" w14:textId="77777777" w:rsidR="00545869" w:rsidRPr="00D31A03" w:rsidRDefault="00545869" w:rsidP="00545869">
      <w:pPr>
        <w:numPr>
          <w:ilvl w:val="0"/>
          <w:numId w:val="30"/>
        </w:numPr>
        <w:suppressAutoHyphens/>
        <w:spacing w:after="0"/>
        <w:contextualSpacing/>
        <w:jc w:val="both"/>
        <w:rPr>
          <w:rFonts w:eastAsia="Times New Roman" w:cstheme="minorHAnsi"/>
          <w:lang w:eastAsia="ar-SA"/>
        </w:rPr>
      </w:pPr>
      <w:r w:rsidRPr="00D31A03">
        <w:rPr>
          <w:rFonts w:eastAsia="Times New Roman" w:cstheme="minorHAnsi"/>
          <w:lang w:eastAsia="ar-SA"/>
        </w:rPr>
        <w:t>zaradi neupravičenih podražitev;</w:t>
      </w:r>
    </w:p>
    <w:p w14:paraId="796BA6E7" w14:textId="77777777" w:rsidR="00545869" w:rsidRPr="00D31A03" w:rsidRDefault="00545869" w:rsidP="00545869">
      <w:pPr>
        <w:numPr>
          <w:ilvl w:val="0"/>
          <w:numId w:val="30"/>
        </w:numPr>
        <w:suppressAutoHyphens/>
        <w:spacing w:after="0"/>
        <w:contextualSpacing/>
        <w:jc w:val="both"/>
        <w:rPr>
          <w:rFonts w:eastAsia="Times New Roman" w:cstheme="minorHAnsi"/>
          <w:lang w:eastAsia="ar-SA"/>
        </w:rPr>
      </w:pPr>
      <w:r w:rsidRPr="00D31A03">
        <w:rPr>
          <w:rFonts w:eastAsia="Times New Roman" w:cstheme="minorHAnsi"/>
          <w:lang w:eastAsia="ar-SA"/>
        </w:rPr>
        <w:t>kadar dobavitelj ne upošteva reklamacij glede kakovosti, vrste in količine dobav;</w:t>
      </w:r>
    </w:p>
    <w:p w14:paraId="31EEDD6F" w14:textId="77777777" w:rsidR="00545869" w:rsidRPr="00D31A03" w:rsidRDefault="00545869" w:rsidP="00545869">
      <w:pPr>
        <w:numPr>
          <w:ilvl w:val="0"/>
          <w:numId w:val="30"/>
        </w:numPr>
        <w:suppressAutoHyphens/>
        <w:spacing w:after="0"/>
        <w:contextualSpacing/>
        <w:jc w:val="both"/>
        <w:rPr>
          <w:rFonts w:eastAsia="Times New Roman" w:cstheme="minorHAnsi"/>
          <w:lang w:eastAsia="ar-SA"/>
        </w:rPr>
      </w:pPr>
      <w:r w:rsidRPr="00D31A03">
        <w:rPr>
          <w:rFonts w:eastAsia="Times New Roman" w:cstheme="minorHAnsi"/>
          <w:lang w:eastAsia="ar-SA"/>
        </w:rPr>
        <w:t>če dobavitelj grobo krši ostala določila te pogodbe</w:t>
      </w:r>
    </w:p>
    <w:p w14:paraId="33B1CC5C" w14:textId="77777777" w:rsidR="00545869" w:rsidRPr="00D31A03" w:rsidRDefault="00545869" w:rsidP="00545869">
      <w:pPr>
        <w:numPr>
          <w:ilvl w:val="0"/>
          <w:numId w:val="30"/>
        </w:numPr>
        <w:suppressAutoHyphens/>
        <w:spacing w:after="0"/>
        <w:contextualSpacing/>
        <w:jc w:val="both"/>
        <w:rPr>
          <w:rFonts w:eastAsia="Times New Roman" w:cstheme="minorHAnsi"/>
          <w:lang w:eastAsia="ar-SA"/>
        </w:rPr>
      </w:pPr>
      <w:r w:rsidRPr="00D31A03">
        <w:rPr>
          <w:rFonts w:eastAsia="Times New Roman" w:cstheme="minorHAnsi"/>
          <w:lang w:eastAsia="ar-SA"/>
        </w:rPr>
        <w:t>če je izvedeno novo predmetno javno naročilo, naročnik o dnevu pravnomočnosti pisno obvesti dobavitelja;</w:t>
      </w:r>
    </w:p>
    <w:p w14:paraId="46F9A184" w14:textId="77777777" w:rsidR="00545869" w:rsidRPr="00D31A03" w:rsidRDefault="00545869" w:rsidP="00545869">
      <w:pPr>
        <w:numPr>
          <w:ilvl w:val="0"/>
          <w:numId w:val="30"/>
        </w:numPr>
        <w:suppressAutoHyphens/>
        <w:spacing w:after="0"/>
        <w:contextualSpacing/>
        <w:jc w:val="both"/>
        <w:rPr>
          <w:rFonts w:eastAsia="Times New Roman" w:cstheme="minorHAnsi"/>
          <w:lang w:eastAsia="ar-SA"/>
        </w:rPr>
      </w:pPr>
      <w:r w:rsidRPr="00D31A03">
        <w:rPr>
          <w:rFonts w:eastAsia="Times New Roman" w:cstheme="minorHAnsi"/>
          <w:lang w:eastAsia="ar-SA"/>
        </w:rPr>
        <w:t>če zaradi sprememb v poslovanju ne bi več potreboval dobave blaga ali zaradi drugih poslovnih razlogov;</w:t>
      </w:r>
    </w:p>
    <w:p w14:paraId="71B6125A" w14:textId="77777777" w:rsidR="00545869" w:rsidRPr="00D31A03" w:rsidRDefault="00545869" w:rsidP="00545869">
      <w:pPr>
        <w:numPr>
          <w:ilvl w:val="0"/>
          <w:numId w:val="30"/>
        </w:numPr>
        <w:suppressAutoHyphens/>
        <w:spacing w:after="0"/>
        <w:contextualSpacing/>
        <w:jc w:val="both"/>
        <w:rPr>
          <w:rFonts w:eastAsia="Times New Roman" w:cstheme="minorHAnsi"/>
          <w:lang w:eastAsia="ar-SA"/>
        </w:rPr>
      </w:pPr>
      <w:r w:rsidRPr="00D31A03">
        <w:rPr>
          <w:rFonts w:eastAsia="Times New Roman" w:cstheme="minorHAnsi"/>
          <w:lang w:eastAsia="ar-SA"/>
        </w:rPr>
        <w:lastRenderedPageBreak/>
        <w:t>če naročnik naknadno, tekom rabe, ugotovi, da blago kljub izpolnjevanju vseh pogojev iz razpisne dokumentacije ni primerno za uporabo.</w:t>
      </w:r>
    </w:p>
    <w:p w14:paraId="70EAF8E2" w14:textId="77777777" w:rsidR="00545869" w:rsidRPr="00D31A03" w:rsidRDefault="00545869" w:rsidP="00545869">
      <w:pPr>
        <w:suppressAutoHyphens/>
        <w:spacing w:after="0"/>
        <w:jc w:val="both"/>
        <w:rPr>
          <w:rFonts w:eastAsia="Times New Roman" w:cstheme="minorHAnsi"/>
          <w:lang w:eastAsia="ar-SA"/>
        </w:rPr>
      </w:pPr>
    </w:p>
    <w:p w14:paraId="015AEF6A"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Odpoved v primerih iz prejšnjih dveh odstavkov tega člena stopi v veljavo z dnem, ko dobavitelj prejme pisno obvestilo.</w:t>
      </w:r>
    </w:p>
    <w:p w14:paraId="189F6BFC" w14:textId="77777777" w:rsidR="00545869" w:rsidRPr="00D31A03" w:rsidRDefault="00545869" w:rsidP="00545869">
      <w:pPr>
        <w:suppressAutoHyphens/>
        <w:spacing w:after="0"/>
        <w:jc w:val="both"/>
        <w:rPr>
          <w:rFonts w:eastAsia="Times New Roman" w:cstheme="minorHAnsi"/>
          <w:lang w:eastAsia="ar-SA"/>
        </w:rPr>
      </w:pPr>
    </w:p>
    <w:p w14:paraId="36FE580C"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Naročnik si pridržuje pravico, da v primeru prekinitve te pogodbe iz zgoraj naštetih razlogov v prvih 8. alinejah drugega odstavka tega člena unovči finančno zavarovanje za dobro izvedbo pogodbenih obveznosti.</w:t>
      </w:r>
    </w:p>
    <w:p w14:paraId="56849DDC"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38A8ECD2"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Ne glede na določbo 22. člena te pogodbe lahko katerakoli od strank pogodbe brez razloga odstopi od pogodbe, vendar mora o tem pisno obvestiti nasprotno stranko najmanj en (1) mesec pred nameravanim odstopom. Odpovedni rok prične teči z dnem, ko nasprotna stranka prejme odpoved.</w:t>
      </w:r>
    </w:p>
    <w:p w14:paraId="4391FD58" w14:textId="77777777" w:rsidR="00545869" w:rsidRPr="00D31A03" w:rsidRDefault="00545869" w:rsidP="00545869">
      <w:pPr>
        <w:suppressAutoHyphens/>
        <w:spacing w:after="0"/>
        <w:jc w:val="both"/>
        <w:rPr>
          <w:rFonts w:eastAsia="Times New Roman" w:cstheme="minorHAnsi"/>
          <w:lang w:eastAsia="ar-SA"/>
        </w:rPr>
      </w:pPr>
    </w:p>
    <w:p w14:paraId="52B0F6A1"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69F25A46"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Kakršnekoli spremembe te pogodbe so možne le v enaki, t.j. pisni obliki, in le izjemoma, vedno pa ob soglasju obeh pogodbenih strank, pri čemer le te ne morejo biti v nasprotju z določili ZJN-3 in Obligacijskim zakonikom (Uradni list RS št. 97/07, uradno prečiščeno besedilo, 64/2016 – odl.US, v nadaljnjem besedilu: Obligacijski zakonik).</w:t>
      </w:r>
    </w:p>
    <w:p w14:paraId="117E1CD4"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w:t>
      </w:r>
    </w:p>
    <w:p w14:paraId="2E24ABFC"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Če katerakoli od določb pogodbe je ali postane neveljavna, to ne vpliva na ostale določbe te pogodbe. Neveljavna določba se nadomesti z veljavno, ki mora čim bolj ustrezati namenu, ki ga je želela doseči neveljavna določila.</w:t>
      </w:r>
    </w:p>
    <w:p w14:paraId="4FE6BA83"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w:t>
      </w:r>
    </w:p>
    <w:p w14:paraId="618E16DE"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Za posamezna vprašanja, ki niso urejena s to pogodbo se uporabljajo določila Obligacijskega zakonika.</w:t>
      </w:r>
    </w:p>
    <w:p w14:paraId="23103657" w14:textId="77777777" w:rsidR="00545869" w:rsidRPr="00D31A03" w:rsidRDefault="00545869" w:rsidP="00545869">
      <w:pPr>
        <w:suppressAutoHyphens/>
        <w:spacing w:after="0"/>
        <w:jc w:val="both"/>
        <w:rPr>
          <w:rFonts w:eastAsia="Times New Roman" w:cstheme="minorHAnsi"/>
          <w:lang w:eastAsia="ar-SA"/>
        </w:rPr>
      </w:pPr>
    </w:p>
    <w:p w14:paraId="40016C77" w14:textId="77777777" w:rsidR="00545869" w:rsidRPr="00D31A03" w:rsidRDefault="00545869" w:rsidP="00545869">
      <w:pPr>
        <w:numPr>
          <w:ilvl w:val="0"/>
          <w:numId w:val="34"/>
        </w:numPr>
        <w:suppressAutoHyphens/>
        <w:spacing w:after="0" w:line="240" w:lineRule="auto"/>
        <w:jc w:val="center"/>
        <w:rPr>
          <w:rFonts w:eastAsia="Times New Roman" w:cstheme="minorHAnsi"/>
          <w:b/>
          <w:lang w:eastAsia="ar-SA"/>
        </w:rPr>
      </w:pPr>
      <w:r w:rsidRPr="00D31A03">
        <w:rPr>
          <w:rFonts w:eastAsia="Times New Roman" w:cstheme="minorHAnsi"/>
          <w:b/>
          <w:lang w:eastAsia="ar-SA"/>
        </w:rPr>
        <w:t>člen</w:t>
      </w:r>
    </w:p>
    <w:p w14:paraId="11AAE84D"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Pogodbeni stranki sta sporazumni, da vsi podatki, do katerih bi prišli z izvedbo te pogodbe, predstavljajo poslovno skrivnost in se zavezujeta, da bosta vse podatke skrbno varovali, in jih uporabljali izključno v zvezi z izvedbo te pogodbe.</w:t>
      </w:r>
    </w:p>
    <w:p w14:paraId="649E87FE" w14:textId="77777777" w:rsidR="00545869" w:rsidRPr="00D31A03" w:rsidRDefault="00545869" w:rsidP="00545869">
      <w:pPr>
        <w:suppressAutoHyphens/>
        <w:spacing w:after="0" w:line="240" w:lineRule="auto"/>
        <w:rPr>
          <w:rFonts w:eastAsia="Times New Roman" w:cstheme="minorHAnsi"/>
          <w:b/>
          <w:lang w:eastAsia="ar-SA"/>
        </w:rPr>
      </w:pPr>
    </w:p>
    <w:p w14:paraId="30D41A0E" w14:textId="77777777" w:rsidR="00545869" w:rsidRPr="00D31A03" w:rsidRDefault="00545869" w:rsidP="00545869">
      <w:pPr>
        <w:suppressAutoHyphens/>
        <w:spacing w:after="0" w:line="240" w:lineRule="auto"/>
        <w:rPr>
          <w:rFonts w:eastAsia="Times New Roman" w:cstheme="minorHAnsi"/>
          <w:b/>
          <w:lang w:eastAsia="ar-SA"/>
        </w:rPr>
      </w:pPr>
    </w:p>
    <w:p w14:paraId="53F84B73" w14:textId="77777777" w:rsidR="00545869" w:rsidRPr="00D31A03" w:rsidRDefault="00545869" w:rsidP="00545869">
      <w:pPr>
        <w:suppressAutoHyphens/>
        <w:spacing w:after="0"/>
        <w:jc w:val="both"/>
        <w:rPr>
          <w:rFonts w:eastAsia="Times New Roman" w:cstheme="minorHAnsi"/>
          <w:b/>
          <w:lang w:eastAsia="ar-SA"/>
        </w:rPr>
      </w:pPr>
      <w:r w:rsidRPr="00D31A03">
        <w:rPr>
          <w:rFonts w:eastAsia="Times New Roman" w:cstheme="minorHAnsi"/>
          <w:b/>
          <w:lang w:eastAsia="ar-SA"/>
        </w:rPr>
        <w:t>15. POGODBENA KAZEN</w:t>
      </w:r>
    </w:p>
    <w:p w14:paraId="777355BD" w14:textId="77777777" w:rsidR="00545869" w:rsidRPr="00D31A03" w:rsidRDefault="00545869" w:rsidP="00545869">
      <w:pPr>
        <w:numPr>
          <w:ilvl w:val="0"/>
          <w:numId w:val="34"/>
        </w:numPr>
        <w:suppressAutoHyphens/>
        <w:spacing w:after="0" w:line="240" w:lineRule="auto"/>
        <w:jc w:val="center"/>
        <w:rPr>
          <w:rFonts w:eastAsia="Times New Roman" w:cstheme="minorHAnsi"/>
          <w:b/>
          <w:lang w:eastAsia="ar-SA"/>
        </w:rPr>
      </w:pPr>
      <w:r w:rsidRPr="00D31A03">
        <w:rPr>
          <w:rFonts w:eastAsia="Times New Roman" w:cstheme="minorHAnsi"/>
          <w:b/>
          <w:lang w:eastAsia="ar-SA"/>
        </w:rPr>
        <w:t xml:space="preserve"> člen</w:t>
      </w:r>
    </w:p>
    <w:p w14:paraId="1EAD2122"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V primeru da dobavitelj po svoji krivdi zakasni z izpolnitvijo pogodbenih obvez, lahko naročnik izvajalcu za vsak dan zamude zaračuna pogodbeno kazen v višini 0,2 % skupne pogodbene vrednosti sklopa oziroma posameznega artikla. Skupna pogodbena kazen lahko znese največ 10% skupne pogodbene vrednosti.</w:t>
      </w:r>
    </w:p>
    <w:p w14:paraId="72DCD75C" w14:textId="77777777" w:rsidR="00545869" w:rsidRPr="00D31A03" w:rsidRDefault="00545869" w:rsidP="00545869">
      <w:pPr>
        <w:suppressAutoHyphens/>
        <w:spacing w:after="0"/>
        <w:jc w:val="both"/>
        <w:rPr>
          <w:rFonts w:eastAsia="Times New Roman" w:cstheme="minorHAnsi"/>
          <w:lang w:eastAsia="ar-SA"/>
        </w:rPr>
      </w:pPr>
    </w:p>
    <w:p w14:paraId="1D3EE59A"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Ne glede na prejšnji odstavek tega člena dobavitelj odgovarja naročniku za vso morebitno škodo, ki bi jo povzročil naročniku, kot tudi za vse stroške, ki bi jih naročnik utrpel zaradi pomanjkljivo ali nepravilno opravljenih pogodbenih obveznosti.</w:t>
      </w:r>
    </w:p>
    <w:p w14:paraId="10FAFE1E" w14:textId="77777777" w:rsidR="00545869" w:rsidRPr="00D31A03" w:rsidRDefault="00545869" w:rsidP="00545869">
      <w:pPr>
        <w:suppressAutoHyphens/>
        <w:spacing w:after="0"/>
        <w:jc w:val="both"/>
        <w:rPr>
          <w:rFonts w:eastAsia="Times New Roman" w:cstheme="minorHAnsi"/>
          <w:lang w:eastAsia="ar-SA"/>
        </w:rPr>
      </w:pPr>
    </w:p>
    <w:p w14:paraId="07F38F15"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Če bo škoda, ki jo bo zaradi zamude utrpel naročnik večja od pogodbene kazni, ima naročnik pravico zahtevati znesek razlike do polne odškodnine in tudi unovčiti garancijo za dobro izvedbo pogodbenih obveznosti.</w:t>
      </w:r>
    </w:p>
    <w:p w14:paraId="25C4C55D" w14:textId="77777777" w:rsidR="00545869" w:rsidRPr="00D31A03" w:rsidRDefault="00545869" w:rsidP="00545869">
      <w:pPr>
        <w:suppressAutoHyphens/>
        <w:spacing w:after="0"/>
        <w:jc w:val="both"/>
        <w:rPr>
          <w:rFonts w:eastAsia="Times New Roman" w:cstheme="minorHAnsi"/>
          <w:b/>
          <w:lang w:eastAsia="ar-SA"/>
        </w:rPr>
      </w:pPr>
    </w:p>
    <w:p w14:paraId="08D44520"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b/>
          <w:lang w:eastAsia="ar-SA"/>
        </w:rPr>
        <w:lastRenderedPageBreak/>
        <w:t>16. KONČNE DOLOČBE</w:t>
      </w:r>
    </w:p>
    <w:p w14:paraId="526C82EA"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27E71DE1"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Stranki pogodbe se obvezujeta, da bosta naredili vse, kar je potrebno za izvršitev te pogodbe in da bosta ravnala kot dobra gospodarja, dobavitelj pa tudi s skrbnostjo dobrega strokovnjaka.</w:t>
      </w:r>
    </w:p>
    <w:p w14:paraId="68721687" w14:textId="77777777" w:rsidR="00545869" w:rsidRPr="00D31A03" w:rsidRDefault="00545869" w:rsidP="00545869">
      <w:pPr>
        <w:suppressAutoHyphens/>
        <w:spacing w:after="0"/>
        <w:jc w:val="both"/>
        <w:rPr>
          <w:rFonts w:eastAsia="Times New Roman" w:cstheme="minorHAnsi"/>
          <w:lang w:eastAsia="ar-SA"/>
        </w:rPr>
      </w:pPr>
    </w:p>
    <w:p w14:paraId="7BD7386B"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0A9C58FC"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Pogodbeni stranki se obvezujeta, da bosta vse morebitne spore iz te pogodbe reševali sporazumno s pogajanji, če ta ne bodo uspešna pa z mediacijo.</w:t>
      </w:r>
    </w:p>
    <w:p w14:paraId="2B0E759E"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Morebitne spore iz te pogodbe, ki jih pogodbeni stranki ne bi mogli rešiti sporazumno oz. z mediacijo, rešuje stvarno pristojno sodišče po sedežu naročnika.</w:t>
      </w:r>
    </w:p>
    <w:p w14:paraId="64C2FF78" w14:textId="77777777" w:rsidR="00545869" w:rsidRPr="00D31A03" w:rsidRDefault="00545869" w:rsidP="00545869">
      <w:pPr>
        <w:suppressAutoHyphens/>
        <w:spacing w:after="0"/>
        <w:jc w:val="center"/>
        <w:rPr>
          <w:rFonts w:eastAsia="Times New Roman" w:cstheme="minorHAnsi"/>
          <w:lang w:eastAsia="ar-SA"/>
        </w:rPr>
      </w:pPr>
    </w:p>
    <w:p w14:paraId="27CF8CF7"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člen</w:t>
      </w:r>
    </w:p>
    <w:p w14:paraId="605FA88F" w14:textId="77777777" w:rsidR="00545869" w:rsidRPr="00D31A03" w:rsidRDefault="00545869" w:rsidP="00545869">
      <w:pPr>
        <w:suppressAutoHyphens/>
        <w:spacing w:after="0"/>
        <w:ind w:left="1080"/>
        <w:jc w:val="both"/>
        <w:rPr>
          <w:rFonts w:eastAsia="Times New Roman" w:cstheme="minorHAnsi"/>
          <w:b/>
          <w:lang w:eastAsia="ar-SA"/>
        </w:rPr>
      </w:pPr>
    </w:p>
    <w:p w14:paraId="50D26511"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 xml:space="preserve">Ta pogodba se sklepa za obdobje </w:t>
      </w:r>
      <w:r>
        <w:rPr>
          <w:rFonts w:eastAsia="Times New Roman" w:cstheme="minorHAnsi"/>
          <w:lang w:eastAsia="ar-SA"/>
        </w:rPr>
        <w:t>36</w:t>
      </w:r>
      <w:r w:rsidRPr="00D31A03">
        <w:rPr>
          <w:rFonts w:eastAsia="Times New Roman" w:cstheme="minorHAnsi"/>
          <w:lang w:eastAsia="ar-SA"/>
        </w:rPr>
        <w:t xml:space="preserve"> mesecev, od </w:t>
      </w:r>
      <w:r w:rsidRPr="00D31A03">
        <w:rPr>
          <w:rFonts w:eastAsia="Times New Roman" w:cstheme="minorHAnsi"/>
          <w:b/>
          <w:lang w:eastAsia="ar-SA"/>
        </w:rPr>
        <w:t>__________________</w:t>
      </w:r>
      <w:r w:rsidRPr="00D31A03">
        <w:rPr>
          <w:rFonts w:eastAsia="Times New Roman" w:cstheme="minorHAnsi"/>
          <w:lang w:eastAsia="ar-SA"/>
        </w:rPr>
        <w:t xml:space="preserve"> do ______________ in je sklenjena, pod pogojem, da dobavitelj najkasneje v roku 10 dni po podpisu te pogodbe naročniku predloži zavarovanje za dobro izvedbo pogodbenih obveznosti iz 18. člena te pogodbe.</w:t>
      </w:r>
    </w:p>
    <w:p w14:paraId="327C2554" w14:textId="77777777" w:rsidR="00545869" w:rsidRPr="00D31A03" w:rsidRDefault="00545869" w:rsidP="00545869">
      <w:pPr>
        <w:suppressAutoHyphens/>
        <w:spacing w:after="0"/>
        <w:ind w:left="720" w:hanging="360"/>
        <w:jc w:val="center"/>
        <w:rPr>
          <w:rFonts w:eastAsia="Times New Roman" w:cstheme="minorHAnsi"/>
          <w:lang w:eastAsia="ar-SA"/>
        </w:rPr>
      </w:pPr>
    </w:p>
    <w:p w14:paraId="5FB0CD6C" w14:textId="77777777" w:rsidR="00545869" w:rsidRPr="00D31A03" w:rsidRDefault="00545869" w:rsidP="00545869">
      <w:pPr>
        <w:numPr>
          <w:ilvl w:val="0"/>
          <w:numId w:val="34"/>
        </w:numPr>
        <w:suppressAutoHyphens/>
        <w:spacing w:after="0"/>
        <w:jc w:val="center"/>
        <w:rPr>
          <w:rFonts w:eastAsia="Times New Roman" w:cstheme="minorHAnsi"/>
          <w:b/>
          <w:lang w:eastAsia="ar-SA"/>
        </w:rPr>
      </w:pPr>
      <w:r w:rsidRPr="00D31A03">
        <w:rPr>
          <w:rFonts w:eastAsia="Times New Roman" w:cstheme="minorHAnsi"/>
          <w:b/>
          <w:lang w:eastAsia="ar-SA"/>
        </w:rPr>
        <w:t xml:space="preserve"> člen</w:t>
      </w:r>
    </w:p>
    <w:p w14:paraId="1CC59422" w14:textId="77777777" w:rsidR="00545869" w:rsidRPr="00D31A03" w:rsidRDefault="00545869" w:rsidP="00545869">
      <w:pPr>
        <w:suppressAutoHyphens/>
        <w:spacing w:after="0"/>
        <w:ind w:left="720"/>
        <w:jc w:val="both"/>
        <w:rPr>
          <w:rFonts w:eastAsia="Times New Roman" w:cstheme="minorHAnsi"/>
          <w:b/>
          <w:lang w:eastAsia="ar-SA"/>
        </w:rPr>
      </w:pPr>
    </w:p>
    <w:p w14:paraId="62D0A568" w14:textId="77777777" w:rsidR="00545869" w:rsidRPr="00D31A03" w:rsidRDefault="00545869" w:rsidP="00545869">
      <w:pPr>
        <w:suppressAutoHyphens/>
        <w:spacing w:after="0"/>
        <w:jc w:val="both"/>
        <w:rPr>
          <w:rFonts w:eastAsia="Times New Roman" w:cstheme="minorHAnsi"/>
          <w:lang w:eastAsia="ar-SA"/>
        </w:rPr>
      </w:pPr>
      <w:r w:rsidRPr="00D31A03">
        <w:rPr>
          <w:rFonts w:eastAsia="Times New Roman" w:cstheme="minorHAnsi"/>
          <w:lang w:eastAsia="ar-SA"/>
        </w:rPr>
        <w:t>Pogodba je sestavljena in podpisana v dveh enakih izvodih, od katerih prejme vsaka od pogodbenih strank po en izvod.</w:t>
      </w:r>
    </w:p>
    <w:p w14:paraId="79666470" w14:textId="77777777" w:rsidR="00545869" w:rsidRPr="002E413B" w:rsidRDefault="00545869" w:rsidP="00545869">
      <w:pPr>
        <w:spacing w:after="0"/>
        <w:rPr>
          <w:rFonts w:eastAsia="Times New Roman" w:cstheme="minorHAnsi"/>
          <w:b/>
          <w:lang w:eastAsia="sl-SI"/>
        </w:rPr>
      </w:pPr>
    </w:p>
    <w:p w14:paraId="68281ED6" w14:textId="3356C918" w:rsidR="00545869" w:rsidRPr="002E413B" w:rsidRDefault="00545869" w:rsidP="00545869">
      <w:pPr>
        <w:autoSpaceDE w:val="0"/>
        <w:autoSpaceDN w:val="0"/>
        <w:adjustRightInd w:val="0"/>
        <w:spacing w:after="0"/>
        <w:jc w:val="both"/>
        <w:rPr>
          <w:rFonts w:eastAsia="Times New Roman" w:cstheme="minorHAnsi"/>
          <w:u w:val="single"/>
          <w:lang w:eastAsia="sl-SI"/>
        </w:rPr>
      </w:pPr>
      <w:r w:rsidRPr="002E413B">
        <w:rPr>
          <w:rFonts w:eastAsia="Times New Roman" w:cstheme="minorHAnsi"/>
          <w:lang w:eastAsia="sl-SI"/>
        </w:rPr>
        <w:t>Št. pogodbe:</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lang w:eastAsia="sl-SI"/>
        </w:rPr>
        <w:tab/>
      </w:r>
      <w:r w:rsidRPr="002E413B">
        <w:rPr>
          <w:rFonts w:eastAsia="Times New Roman" w:cstheme="minorHAnsi"/>
          <w:lang w:eastAsia="sl-SI"/>
        </w:rPr>
        <w:tab/>
        <w:t xml:space="preserve">Št. </w:t>
      </w:r>
      <w:r w:rsidRPr="00C90150">
        <w:rPr>
          <w:rFonts w:eastAsia="Times New Roman" w:cstheme="minorHAnsi"/>
          <w:lang w:eastAsia="sl-SI"/>
        </w:rPr>
        <w:t xml:space="preserve">pogodbe: </w:t>
      </w:r>
      <w:r w:rsidR="00201284">
        <w:rPr>
          <w:rFonts w:eastAsia="Times New Roman" w:cstheme="minorHAnsi"/>
          <w:lang w:eastAsia="sl-SI"/>
        </w:rPr>
        <w:t>6</w:t>
      </w:r>
      <w:r>
        <w:rPr>
          <w:rFonts w:eastAsia="Times New Roman" w:cstheme="minorHAnsi"/>
          <w:lang w:eastAsia="sl-SI"/>
        </w:rPr>
        <w:t>-JNOP/202</w:t>
      </w:r>
      <w:r w:rsidR="00201284">
        <w:rPr>
          <w:rFonts w:eastAsia="Times New Roman" w:cstheme="minorHAnsi"/>
          <w:lang w:eastAsia="sl-SI"/>
        </w:rPr>
        <w:t>5</w:t>
      </w:r>
      <w:r>
        <w:rPr>
          <w:rFonts w:eastAsia="Times New Roman" w:cstheme="minorHAnsi"/>
          <w:lang w:eastAsia="sl-SI"/>
        </w:rPr>
        <w:t>-B</w:t>
      </w:r>
    </w:p>
    <w:p w14:paraId="6633E536" w14:textId="77777777" w:rsidR="00545869" w:rsidRPr="002E413B" w:rsidRDefault="00545869" w:rsidP="00545869">
      <w:pPr>
        <w:spacing w:after="0"/>
        <w:rPr>
          <w:rFonts w:eastAsia="Times New Roman" w:cstheme="minorHAnsi"/>
          <w:lang w:eastAsia="sl-SI"/>
        </w:rPr>
      </w:pP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lang w:eastAsia="sl-SI"/>
        </w:rPr>
        <w:tab/>
      </w:r>
      <w:r w:rsidRPr="002E413B">
        <w:rPr>
          <w:rFonts w:eastAsia="Times New Roman" w:cstheme="minorHAnsi"/>
          <w:lang w:eastAsia="sl-SI"/>
        </w:rPr>
        <w:tab/>
        <w:t xml:space="preserve">Kranj, dne: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6FED30EA" w14:textId="77777777" w:rsidR="00545869" w:rsidRPr="002E413B" w:rsidRDefault="00545869" w:rsidP="00545869">
      <w:pPr>
        <w:spacing w:after="0"/>
        <w:rPr>
          <w:rFonts w:eastAsia="Times New Roman" w:cstheme="minorHAnsi"/>
          <w:b/>
          <w:lang w:eastAsia="sl-SI"/>
        </w:rPr>
      </w:pPr>
    </w:p>
    <w:p w14:paraId="797A7B36" w14:textId="77777777" w:rsidR="00545869" w:rsidRPr="002E413B" w:rsidRDefault="00545869" w:rsidP="00545869">
      <w:pPr>
        <w:spacing w:after="0"/>
        <w:rPr>
          <w:rFonts w:eastAsia="Times New Roman" w:cstheme="minorHAnsi"/>
          <w:b/>
          <w:lang w:eastAsia="sl-SI"/>
        </w:rPr>
      </w:pPr>
      <w:r w:rsidRPr="002E413B">
        <w:rPr>
          <w:rFonts w:eastAsia="Times New Roman" w:cstheme="minorHAnsi"/>
          <w:b/>
          <w:lang w:eastAsia="sl-SI"/>
        </w:rPr>
        <w:t>Izvajalec:</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b/>
          <w:lang w:eastAsia="sl-SI"/>
        </w:rPr>
        <w:t>Naročnik:</w:t>
      </w:r>
    </w:p>
    <w:p w14:paraId="6AD5D0B5" w14:textId="77777777" w:rsidR="00545869" w:rsidRPr="002E413B" w:rsidRDefault="00545869" w:rsidP="00545869">
      <w:pPr>
        <w:spacing w:after="0"/>
        <w:rPr>
          <w:rFonts w:eastAsia="Times New Roman" w:cstheme="minorHAnsi"/>
          <w:lang w:eastAsia="sl-SI"/>
        </w:rPr>
      </w:pP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u w:val="single"/>
          <w:lang w:eastAsia="sl-SI"/>
        </w:rPr>
        <w:tab/>
      </w:r>
      <w:r w:rsidRPr="002E413B">
        <w:rPr>
          <w:rFonts w:eastAsia="Times New Roman" w:cstheme="minorHAnsi"/>
          <w:b/>
          <w:i/>
          <w:lang w:eastAsia="sl-SI"/>
        </w:rPr>
        <w:tab/>
      </w:r>
      <w:r w:rsidRPr="002E413B">
        <w:rPr>
          <w:rFonts w:eastAsia="Times New Roman" w:cstheme="minorHAnsi"/>
          <w:b/>
          <w:i/>
          <w:lang w:eastAsia="sl-SI"/>
        </w:rPr>
        <w:tab/>
      </w:r>
      <w:r w:rsidRPr="002E413B">
        <w:rPr>
          <w:rFonts w:eastAsia="Times New Roman" w:cstheme="minorHAnsi"/>
          <w:lang w:eastAsia="sl-SI"/>
        </w:rPr>
        <w:t>BGP Kranj</w:t>
      </w:r>
    </w:p>
    <w:p w14:paraId="27B4A6F7" w14:textId="77777777" w:rsidR="00545869" w:rsidRPr="002E413B" w:rsidRDefault="00545869" w:rsidP="00545869">
      <w:pPr>
        <w:spacing w:after="0"/>
        <w:rPr>
          <w:rFonts w:eastAsia="Times New Roman" w:cstheme="minorHAnsi"/>
          <w:lang w:eastAsia="sl-SI"/>
        </w:rPr>
      </w:pP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lang w:eastAsia="sl-SI"/>
        </w:rPr>
        <w:tab/>
      </w:r>
      <w:r w:rsidRPr="002E413B">
        <w:rPr>
          <w:rFonts w:eastAsia="Times New Roman" w:cstheme="minorHAnsi"/>
          <w:lang w:eastAsia="sl-SI"/>
        </w:rPr>
        <w:tab/>
        <w:t>Kidričeva cesta 38a, 4000 Kranj</w:t>
      </w:r>
    </w:p>
    <w:p w14:paraId="58762B45" w14:textId="77777777" w:rsidR="00545869" w:rsidRPr="002E413B" w:rsidRDefault="00545869" w:rsidP="00545869">
      <w:pPr>
        <w:spacing w:after="0"/>
        <w:rPr>
          <w:rFonts w:eastAsia="Times New Roman" w:cstheme="minorHAnsi"/>
          <w:b/>
          <w:u w:val="single"/>
          <w:lang w:eastAsia="sl-SI"/>
        </w:rPr>
      </w:pPr>
    </w:p>
    <w:p w14:paraId="4866D23A" w14:textId="77777777" w:rsidR="00545869" w:rsidRPr="002E413B" w:rsidRDefault="00545869" w:rsidP="00545869">
      <w:pPr>
        <w:spacing w:after="0"/>
        <w:rPr>
          <w:rFonts w:eastAsia="Times New Roman" w:cstheme="minorHAnsi"/>
          <w:b/>
          <w:u w:val="single"/>
          <w:lang w:eastAsia="sl-SI"/>
        </w:rPr>
      </w:pPr>
    </w:p>
    <w:p w14:paraId="2B9BE4F2" w14:textId="108E99F2" w:rsidR="00545869" w:rsidRPr="002E413B" w:rsidRDefault="00545869" w:rsidP="00545869">
      <w:pPr>
        <w:spacing w:after="0"/>
        <w:rPr>
          <w:rFonts w:eastAsia="Times New Roman" w:cstheme="minorHAnsi"/>
          <w:b/>
          <w:lang w:eastAsia="sl-SI"/>
        </w:rPr>
      </w:pPr>
      <w:r w:rsidRPr="002E413B">
        <w:rPr>
          <w:rFonts w:eastAsia="Times New Roman" w:cstheme="minorHAnsi"/>
          <w:b/>
          <w:lang w:eastAsia="sl-SI"/>
        </w:rPr>
        <w:t>Direktor / ica:</w:t>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lang w:eastAsia="sl-SI"/>
        </w:rPr>
        <w:tab/>
      </w:r>
      <w:r w:rsidRPr="002E413B">
        <w:rPr>
          <w:rFonts w:eastAsia="Times New Roman" w:cstheme="minorHAnsi"/>
          <w:b/>
          <w:lang w:eastAsia="sl-SI"/>
        </w:rPr>
        <w:tab/>
        <w:t>Direktor</w:t>
      </w:r>
      <w:r w:rsidR="00201284">
        <w:rPr>
          <w:rFonts w:eastAsia="Times New Roman" w:cstheme="minorHAnsi"/>
          <w:b/>
          <w:lang w:eastAsia="sl-SI"/>
        </w:rPr>
        <w:t>ica</w:t>
      </w:r>
      <w:r w:rsidRPr="002E413B">
        <w:rPr>
          <w:rFonts w:eastAsia="Times New Roman" w:cstheme="minorHAnsi"/>
          <w:b/>
          <w:lang w:eastAsia="sl-SI"/>
        </w:rPr>
        <w:t>:</w:t>
      </w:r>
    </w:p>
    <w:p w14:paraId="16AAE4A5" w14:textId="7957CC51" w:rsidR="00545869" w:rsidRPr="002E413B" w:rsidRDefault="00545869" w:rsidP="00545869">
      <w:pPr>
        <w:spacing w:after="0"/>
        <w:rPr>
          <w:rFonts w:eastAsia="Times New Roman" w:cstheme="minorHAnsi"/>
          <w:lang w:eastAsia="sl-SI"/>
        </w:rPr>
      </w:pP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lang w:eastAsia="sl-SI"/>
        </w:rPr>
        <w:tab/>
      </w:r>
      <w:r w:rsidRPr="002E413B">
        <w:rPr>
          <w:rFonts w:eastAsia="Times New Roman" w:cstheme="minorHAnsi"/>
          <w:lang w:eastAsia="sl-SI"/>
        </w:rPr>
        <w:tab/>
      </w:r>
      <w:r w:rsidR="00201284">
        <w:rPr>
          <w:rFonts w:eastAsia="Times New Roman" w:cstheme="minorHAnsi"/>
          <w:lang w:eastAsia="sl-SI"/>
        </w:rPr>
        <w:t xml:space="preserve">Larisa Hajdinjak, mag. jav. upr. </w:t>
      </w:r>
    </w:p>
    <w:p w14:paraId="3512416B" w14:textId="77777777" w:rsidR="00545869" w:rsidRPr="002E413B" w:rsidRDefault="00545869" w:rsidP="00545869">
      <w:pPr>
        <w:spacing w:after="0"/>
        <w:jc w:val="right"/>
        <w:rPr>
          <w:rFonts w:eastAsia="Times New Roman" w:cstheme="minorHAnsi"/>
          <w:b/>
          <w:lang w:eastAsia="sl-SI"/>
        </w:rPr>
      </w:pPr>
    </w:p>
    <w:p w14:paraId="1864778C" w14:textId="77777777" w:rsidR="00545869" w:rsidRPr="002E413B" w:rsidRDefault="00545869" w:rsidP="00545869">
      <w:pPr>
        <w:spacing w:after="0"/>
        <w:rPr>
          <w:rFonts w:ascii="Calibri" w:eastAsia="Times New Roman" w:hAnsi="Calibri" w:cs="Calibri"/>
          <w:sz w:val="20"/>
          <w:lang w:eastAsia="sl-SI"/>
        </w:rPr>
      </w:pPr>
      <w:r w:rsidRPr="002E413B">
        <w:rPr>
          <w:rFonts w:eastAsia="Times New Roman" w:cstheme="minorHAnsi"/>
          <w:lang w:eastAsia="sl-SI"/>
        </w:rPr>
        <w:t xml:space="preserve">           </w:t>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r w:rsidRPr="002E413B">
        <w:rPr>
          <w:rFonts w:eastAsia="Times New Roman" w:cstheme="minorHAnsi"/>
          <w:lang w:eastAsia="sl-SI"/>
        </w:rPr>
        <w:tab/>
      </w:r>
    </w:p>
    <w:p w14:paraId="614AE8E2" w14:textId="77777777" w:rsidR="00545869" w:rsidRDefault="00545869" w:rsidP="00545869">
      <w:pPr>
        <w:rPr>
          <w:rFonts w:eastAsia="Calibri" w:cstheme="minorHAnsi"/>
          <w:b/>
          <w:sz w:val="24"/>
          <w:lang w:eastAsia="sl-SI"/>
        </w:rPr>
      </w:pPr>
      <w:r>
        <w:rPr>
          <w:rFonts w:eastAsia="Calibri" w:cstheme="minorHAnsi"/>
          <w:b/>
          <w:sz w:val="24"/>
          <w:lang w:eastAsia="sl-SI"/>
        </w:rPr>
        <w:br w:type="page"/>
      </w:r>
    </w:p>
    <w:p w14:paraId="11D51AB1" w14:textId="77777777" w:rsidR="00545869" w:rsidRPr="002E413B" w:rsidRDefault="00545869" w:rsidP="00545869">
      <w:pPr>
        <w:jc w:val="right"/>
        <w:rPr>
          <w:rFonts w:eastAsia="Calibri" w:cstheme="minorHAnsi"/>
          <w:sz w:val="24"/>
          <w:lang w:eastAsia="sl-SI"/>
        </w:rPr>
      </w:pPr>
      <w:r w:rsidRPr="002E413B">
        <w:rPr>
          <w:rFonts w:eastAsia="Calibri" w:cstheme="minorHAnsi"/>
          <w:b/>
          <w:sz w:val="24"/>
          <w:lang w:eastAsia="sl-SI"/>
        </w:rPr>
        <w:lastRenderedPageBreak/>
        <w:t>OBR-6</w:t>
      </w:r>
    </w:p>
    <w:p w14:paraId="376DC40E" w14:textId="77777777" w:rsidR="00545869" w:rsidRPr="002E413B" w:rsidRDefault="00545869" w:rsidP="00545869">
      <w:pPr>
        <w:widowControl w:val="0"/>
        <w:autoSpaceDE w:val="0"/>
        <w:autoSpaceDN w:val="0"/>
        <w:spacing w:after="0" w:line="240" w:lineRule="auto"/>
        <w:jc w:val="center"/>
        <w:rPr>
          <w:rFonts w:eastAsia="Arial Narrow" w:cstheme="minorHAnsi"/>
          <w:b/>
          <w:sz w:val="28"/>
        </w:rPr>
      </w:pPr>
      <w:r w:rsidRPr="002E413B">
        <w:rPr>
          <w:rFonts w:eastAsia="Arial Narrow" w:cstheme="minorHAnsi"/>
          <w:b/>
          <w:sz w:val="28"/>
        </w:rPr>
        <w:t>SOGLASJE ZA PRIDOBITEV POTRDILA IZ KAZENSKE EVIDENCE ZA PRAVNE OSEBE</w:t>
      </w:r>
    </w:p>
    <w:p w14:paraId="09071911" w14:textId="77777777" w:rsidR="00545869" w:rsidRPr="002E413B" w:rsidRDefault="00545869" w:rsidP="00545869">
      <w:pPr>
        <w:widowControl w:val="0"/>
        <w:autoSpaceDE w:val="0"/>
        <w:autoSpaceDN w:val="0"/>
        <w:spacing w:after="0" w:line="240" w:lineRule="auto"/>
        <w:jc w:val="center"/>
        <w:rPr>
          <w:rFonts w:eastAsia="Arial Narrow" w:cstheme="minorHAnsi"/>
        </w:rPr>
      </w:pPr>
    </w:p>
    <w:p w14:paraId="70595BB1"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2F1F902F" w14:textId="77777777" w:rsidR="00545869" w:rsidRPr="002E413B" w:rsidRDefault="00545869" w:rsidP="00545869">
      <w:pPr>
        <w:spacing w:after="0" w:line="240" w:lineRule="auto"/>
        <w:jc w:val="both"/>
        <w:rPr>
          <w:rFonts w:eastAsia="Times New Roman" w:cstheme="minorHAnsi"/>
          <w:lang w:eastAsia="sl-SI"/>
        </w:rPr>
      </w:pPr>
      <w:r w:rsidRPr="002E413B">
        <w:rPr>
          <w:rFonts w:eastAsia="Times New Roman" w:cstheme="minorHAnsi"/>
          <w:lang w:eastAsia="sl-SI"/>
        </w:rPr>
        <w:t xml:space="preserve">_____________________________ (naziv pooblastitelja-ponudnika) dajemo soglasje naročniku, </w:t>
      </w:r>
      <w:r w:rsidRPr="002E413B">
        <w:rPr>
          <w:rFonts w:eastAsia="Times New Roman" w:cstheme="minorHAnsi"/>
          <w:b/>
          <w:lang w:eastAsia="sl-SI"/>
        </w:rPr>
        <w:t>JZ Bolnišnica za ginekologijo in porodništvo Kranj, Kidričeva cesta 38a, 4000 Kranj</w:t>
      </w:r>
      <w:r w:rsidRPr="002E413B">
        <w:rPr>
          <w:rFonts w:eastAsia="Times New Roman" w:cstheme="minorHAnsi"/>
          <w:lang w:eastAsia="sl-SI"/>
        </w:rPr>
        <w:t xml:space="preserve"> , skladno z 77. členom Zakona o javnem naročanju - ZJN-3 in 22. členom Zakona o varstvu osebnih podatkov (ZVOP-1, Ur. l. RS 86/2004), da za potrebe preverjanja izpolnjevanja pogojev v postopku oddaje javnega naročila </w:t>
      </w:r>
      <w:r w:rsidRPr="002E413B">
        <w:rPr>
          <w:rFonts w:eastAsia="Times New Roman" w:cstheme="minorHAnsi"/>
          <w:b/>
          <w:lang w:eastAsia="sl-SI"/>
        </w:rPr>
        <w:t>»</w:t>
      </w:r>
      <w:r>
        <w:rPr>
          <w:rFonts w:eastAsia="Calibri" w:cstheme="minorHAnsi"/>
          <w:b/>
          <w:bCs/>
        </w:rPr>
        <w:t>ZDRAVILA, MEDICINSKI PRIPOMOČKI, PREHRANSKA DOPOLNILA, OTROŠKO MLEKO</w:t>
      </w:r>
      <w:r w:rsidRPr="002E413B">
        <w:rPr>
          <w:rFonts w:eastAsia="Arial Narrow" w:cstheme="minorHAnsi"/>
          <w:b/>
          <w:szCs w:val="18"/>
          <w:lang w:val="en-US"/>
        </w:rPr>
        <w:t>«</w:t>
      </w:r>
      <w:r w:rsidRPr="002E413B">
        <w:rPr>
          <w:rFonts w:eastAsia="Times New Roman" w:cstheme="minorHAnsi"/>
          <w:lang w:eastAsia="sl-SI"/>
        </w:rPr>
        <w:t>,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14:paraId="68EB30B7" w14:textId="77777777" w:rsidR="00545869" w:rsidRPr="002E413B" w:rsidRDefault="00545869" w:rsidP="00545869">
      <w:pPr>
        <w:widowControl w:val="0"/>
        <w:autoSpaceDE w:val="0"/>
        <w:autoSpaceDN w:val="0"/>
        <w:spacing w:after="0" w:line="240" w:lineRule="auto"/>
        <w:rPr>
          <w:rFonts w:eastAsia="Arial Narrow" w:cstheme="minorHAnsi"/>
        </w:rPr>
      </w:pPr>
    </w:p>
    <w:p w14:paraId="21B8CDED" w14:textId="77777777" w:rsidR="00545869" w:rsidRPr="002E413B" w:rsidRDefault="00545869" w:rsidP="00545869">
      <w:pPr>
        <w:widowControl w:val="0"/>
        <w:autoSpaceDE w:val="0"/>
        <w:autoSpaceDN w:val="0"/>
        <w:spacing w:after="0" w:line="240" w:lineRule="auto"/>
        <w:rPr>
          <w:rFonts w:eastAsia="Arial Narrow" w:cstheme="minorHAnsi"/>
        </w:rPr>
      </w:pPr>
    </w:p>
    <w:p w14:paraId="49C0B0B9" w14:textId="77777777" w:rsidR="00545869" w:rsidRPr="002E413B" w:rsidRDefault="00545869" w:rsidP="00545869">
      <w:pPr>
        <w:widowControl w:val="0"/>
        <w:autoSpaceDE w:val="0"/>
        <w:autoSpaceDN w:val="0"/>
        <w:spacing w:after="0" w:line="240" w:lineRule="auto"/>
        <w:rPr>
          <w:rFonts w:eastAsia="Arial Narrow" w:cstheme="minorHAnsi"/>
        </w:rPr>
      </w:pPr>
      <w:r w:rsidRPr="002E413B">
        <w:rPr>
          <w:rFonts w:eastAsia="Arial Narrow" w:cstheme="minorHAnsi"/>
        </w:rPr>
        <w:t>Podatki o pravni osebi:</w:t>
      </w:r>
    </w:p>
    <w:p w14:paraId="004888D2" w14:textId="77777777" w:rsidR="00545869" w:rsidRPr="002E413B" w:rsidRDefault="00545869" w:rsidP="00545869">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2836"/>
        <w:gridCol w:w="6449"/>
      </w:tblGrid>
      <w:tr w:rsidR="00545869" w:rsidRPr="002E413B" w14:paraId="7A73A1EA" w14:textId="77777777" w:rsidTr="00390398">
        <w:tc>
          <w:tcPr>
            <w:tcW w:w="2665" w:type="dxa"/>
          </w:tcPr>
          <w:p w14:paraId="79B58B12" w14:textId="77777777" w:rsidR="00545869" w:rsidRPr="002E413B" w:rsidRDefault="00545869" w:rsidP="00390398">
            <w:pPr>
              <w:widowControl w:val="0"/>
              <w:autoSpaceDE w:val="0"/>
              <w:autoSpaceDN w:val="0"/>
              <w:spacing w:after="0" w:line="240" w:lineRule="auto"/>
              <w:rPr>
                <w:rFonts w:eastAsia="Arial Narrow" w:cstheme="minorHAnsi"/>
              </w:rPr>
            </w:pPr>
          </w:p>
          <w:p w14:paraId="44A526E1"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Polno ime podjetja:</w:t>
            </w:r>
          </w:p>
        </w:tc>
        <w:tc>
          <w:tcPr>
            <w:tcW w:w="6059" w:type="dxa"/>
            <w:tcBorders>
              <w:top w:val="nil"/>
              <w:left w:val="nil"/>
              <w:bottom w:val="single" w:sz="6" w:space="0" w:color="auto"/>
              <w:right w:val="nil"/>
            </w:tcBorders>
          </w:tcPr>
          <w:p w14:paraId="0ED158D6" w14:textId="77777777" w:rsidR="00545869" w:rsidRPr="002E413B" w:rsidRDefault="00545869" w:rsidP="00390398">
            <w:pPr>
              <w:widowControl w:val="0"/>
              <w:autoSpaceDE w:val="0"/>
              <w:autoSpaceDN w:val="0"/>
              <w:spacing w:after="0" w:line="240" w:lineRule="auto"/>
              <w:rPr>
                <w:rFonts w:eastAsia="Arial Narrow" w:cstheme="minorHAnsi"/>
              </w:rPr>
            </w:pPr>
          </w:p>
          <w:p w14:paraId="1049CE14"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5D45CCBA" w14:textId="77777777" w:rsidTr="00390398">
        <w:tc>
          <w:tcPr>
            <w:tcW w:w="2665" w:type="dxa"/>
          </w:tcPr>
          <w:p w14:paraId="4117873E" w14:textId="77777777" w:rsidR="00545869" w:rsidRPr="002E413B" w:rsidRDefault="00545869" w:rsidP="00390398">
            <w:pPr>
              <w:widowControl w:val="0"/>
              <w:autoSpaceDE w:val="0"/>
              <w:autoSpaceDN w:val="0"/>
              <w:spacing w:after="0" w:line="240" w:lineRule="auto"/>
              <w:rPr>
                <w:rFonts w:eastAsia="Arial Narrow" w:cstheme="minorHAnsi"/>
              </w:rPr>
            </w:pPr>
          </w:p>
          <w:p w14:paraId="3EAC2B77" w14:textId="77777777" w:rsidR="00545869" w:rsidRPr="002E413B" w:rsidRDefault="00545869" w:rsidP="00390398">
            <w:pPr>
              <w:widowControl w:val="0"/>
              <w:autoSpaceDE w:val="0"/>
              <w:autoSpaceDN w:val="0"/>
              <w:spacing w:after="0" w:line="240" w:lineRule="auto"/>
              <w:rPr>
                <w:rFonts w:eastAsia="Arial Narrow" w:cstheme="minorHAnsi"/>
              </w:rPr>
            </w:pPr>
          </w:p>
          <w:p w14:paraId="6E0C5B2E"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Sedež podjetja:</w:t>
            </w:r>
          </w:p>
        </w:tc>
        <w:tc>
          <w:tcPr>
            <w:tcW w:w="6061" w:type="dxa"/>
            <w:tcBorders>
              <w:top w:val="single" w:sz="6" w:space="0" w:color="auto"/>
              <w:left w:val="nil"/>
              <w:bottom w:val="single" w:sz="6" w:space="0" w:color="auto"/>
              <w:right w:val="nil"/>
            </w:tcBorders>
          </w:tcPr>
          <w:p w14:paraId="6B12E394" w14:textId="77777777" w:rsidR="00545869" w:rsidRPr="002E413B" w:rsidRDefault="00545869" w:rsidP="00390398">
            <w:pPr>
              <w:widowControl w:val="0"/>
              <w:autoSpaceDE w:val="0"/>
              <w:autoSpaceDN w:val="0"/>
              <w:spacing w:after="0" w:line="240" w:lineRule="auto"/>
              <w:rPr>
                <w:rFonts w:eastAsia="Arial Narrow" w:cstheme="minorHAnsi"/>
              </w:rPr>
            </w:pPr>
          </w:p>
          <w:p w14:paraId="4EB185F2" w14:textId="77777777" w:rsidR="00545869" w:rsidRPr="002E413B" w:rsidRDefault="00545869" w:rsidP="00390398">
            <w:pPr>
              <w:widowControl w:val="0"/>
              <w:autoSpaceDE w:val="0"/>
              <w:autoSpaceDN w:val="0"/>
              <w:spacing w:after="0" w:line="240" w:lineRule="auto"/>
              <w:rPr>
                <w:rFonts w:eastAsia="Arial Narrow" w:cstheme="minorHAnsi"/>
              </w:rPr>
            </w:pPr>
          </w:p>
          <w:p w14:paraId="0B6C8563"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3BABAB07" w14:textId="77777777" w:rsidTr="00390398">
        <w:tc>
          <w:tcPr>
            <w:tcW w:w="2665" w:type="dxa"/>
          </w:tcPr>
          <w:p w14:paraId="59CBEA63" w14:textId="77777777" w:rsidR="00545869" w:rsidRPr="002E413B" w:rsidRDefault="00545869" w:rsidP="00390398">
            <w:pPr>
              <w:widowControl w:val="0"/>
              <w:autoSpaceDE w:val="0"/>
              <w:autoSpaceDN w:val="0"/>
              <w:spacing w:after="0" w:line="240" w:lineRule="auto"/>
              <w:rPr>
                <w:rFonts w:eastAsia="Arial Narrow" w:cstheme="minorHAnsi"/>
              </w:rPr>
            </w:pPr>
          </w:p>
          <w:p w14:paraId="7EEBCA9A" w14:textId="77777777" w:rsidR="00545869" w:rsidRPr="002E413B" w:rsidRDefault="00545869" w:rsidP="00390398">
            <w:pPr>
              <w:widowControl w:val="0"/>
              <w:autoSpaceDE w:val="0"/>
              <w:autoSpaceDN w:val="0"/>
              <w:spacing w:after="0" w:line="240" w:lineRule="auto"/>
              <w:rPr>
                <w:rFonts w:eastAsia="Arial Narrow" w:cstheme="minorHAnsi"/>
              </w:rPr>
            </w:pPr>
          </w:p>
          <w:p w14:paraId="36C872B4"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Občina sedeža podjetja:</w:t>
            </w:r>
          </w:p>
        </w:tc>
        <w:tc>
          <w:tcPr>
            <w:tcW w:w="6061" w:type="dxa"/>
            <w:tcBorders>
              <w:top w:val="single" w:sz="6" w:space="0" w:color="auto"/>
              <w:left w:val="nil"/>
              <w:bottom w:val="nil"/>
              <w:right w:val="nil"/>
            </w:tcBorders>
          </w:tcPr>
          <w:p w14:paraId="42E52780" w14:textId="77777777" w:rsidR="00545869" w:rsidRPr="002E413B" w:rsidRDefault="00545869" w:rsidP="00390398">
            <w:pPr>
              <w:widowControl w:val="0"/>
              <w:autoSpaceDE w:val="0"/>
              <w:autoSpaceDN w:val="0"/>
              <w:spacing w:after="0" w:line="240" w:lineRule="auto"/>
              <w:rPr>
                <w:rFonts w:eastAsia="Arial Narrow" w:cstheme="minorHAnsi"/>
              </w:rPr>
            </w:pPr>
          </w:p>
          <w:p w14:paraId="6C29379C" w14:textId="77777777" w:rsidR="00545869" w:rsidRPr="002E413B" w:rsidRDefault="00545869" w:rsidP="00390398">
            <w:pPr>
              <w:widowControl w:val="0"/>
              <w:autoSpaceDE w:val="0"/>
              <w:autoSpaceDN w:val="0"/>
              <w:spacing w:after="0" w:line="240" w:lineRule="auto"/>
              <w:rPr>
                <w:rFonts w:eastAsia="Arial Narrow" w:cstheme="minorHAnsi"/>
              </w:rPr>
            </w:pPr>
          </w:p>
          <w:p w14:paraId="04473AE9"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014860C6" w14:textId="77777777" w:rsidTr="00390398">
        <w:tc>
          <w:tcPr>
            <w:tcW w:w="2665" w:type="dxa"/>
          </w:tcPr>
          <w:p w14:paraId="43CCEFBA" w14:textId="77777777" w:rsidR="00545869" w:rsidRPr="002E413B" w:rsidRDefault="00545869" w:rsidP="00390398">
            <w:pPr>
              <w:widowControl w:val="0"/>
              <w:autoSpaceDE w:val="0"/>
              <w:autoSpaceDN w:val="0"/>
              <w:spacing w:after="0" w:line="240" w:lineRule="auto"/>
              <w:rPr>
                <w:rFonts w:eastAsia="Arial Narrow" w:cstheme="minorHAnsi"/>
              </w:rPr>
            </w:pPr>
          </w:p>
          <w:p w14:paraId="281597A6"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Številka vpisa v sodni register (št. vložka):</w:t>
            </w:r>
          </w:p>
        </w:tc>
        <w:tc>
          <w:tcPr>
            <w:tcW w:w="6061" w:type="dxa"/>
            <w:tcBorders>
              <w:top w:val="single" w:sz="6" w:space="0" w:color="auto"/>
              <w:left w:val="nil"/>
              <w:bottom w:val="single" w:sz="6" w:space="0" w:color="auto"/>
              <w:right w:val="nil"/>
            </w:tcBorders>
          </w:tcPr>
          <w:p w14:paraId="5F67966A" w14:textId="77777777" w:rsidR="00545869" w:rsidRPr="002E413B" w:rsidRDefault="00545869" w:rsidP="00390398">
            <w:pPr>
              <w:widowControl w:val="0"/>
              <w:autoSpaceDE w:val="0"/>
              <w:autoSpaceDN w:val="0"/>
              <w:spacing w:after="0" w:line="240" w:lineRule="auto"/>
              <w:rPr>
                <w:rFonts w:eastAsia="Arial Narrow" w:cstheme="minorHAnsi"/>
              </w:rPr>
            </w:pPr>
          </w:p>
          <w:p w14:paraId="24025BEB" w14:textId="77777777" w:rsidR="00545869" w:rsidRPr="002E413B" w:rsidRDefault="00545869" w:rsidP="00390398">
            <w:pPr>
              <w:widowControl w:val="0"/>
              <w:autoSpaceDE w:val="0"/>
              <w:autoSpaceDN w:val="0"/>
              <w:spacing w:after="0" w:line="240" w:lineRule="auto"/>
              <w:rPr>
                <w:rFonts w:eastAsia="Arial Narrow" w:cstheme="minorHAnsi"/>
              </w:rPr>
            </w:pPr>
          </w:p>
          <w:p w14:paraId="098D0012"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62333692" w14:textId="77777777" w:rsidTr="00390398">
        <w:tc>
          <w:tcPr>
            <w:tcW w:w="2665" w:type="dxa"/>
          </w:tcPr>
          <w:p w14:paraId="50B5422D" w14:textId="77777777" w:rsidR="00545869" w:rsidRPr="002E413B" w:rsidRDefault="00545869" w:rsidP="00390398">
            <w:pPr>
              <w:widowControl w:val="0"/>
              <w:autoSpaceDE w:val="0"/>
              <w:autoSpaceDN w:val="0"/>
              <w:spacing w:after="0" w:line="240" w:lineRule="auto"/>
              <w:rPr>
                <w:rFonts w:eastAsia="Arial Narrow" w:cstheme="minorHAnsi"/>
              </w:rPr>
            </w:pPr>
          </w:p>
          <w:p w14:paraId="54B8A5AB" w14:textId="77777777" w:rsidR="00545869" w:rsidRPr="002E413B" w:rsidRDefault="00545869" w:rsidP="00390398">
            <w:pPr>
              <w:widowControl w:val="0"/>
              <w:autoSpaceDE w:val="0"/>
              <w:autoSpaceDN w:val="0"/>
              <w:spacing w:after="0" w:line="240" w:lineRule="auto"/>
              <w:rPr>
                <w:rFonts w:eastAsia="Arial Narrow" w:cstheme="minorHAnsi"/>
              </w:rPr>
            </w:pPr>
          </w:p>
          <w:p w14:paraId="4AB876F3"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Matična številka podjetja:</w:t>
            </w:r>
          </w:p>
        </w:tc>
        <w:tc>
          <w:tcPr>
            <w:tcW w:w="6061" w:type="dxa"/>
            <w:tcBorders>
              <w:top w:val="single" w:sz="6" w:space="0" w:color="auto"/>
              <w:left w:val="nil"/>
              <w:bottom w:val="single" w:sz="6" w:space="0" w:color="auto"/>
              <w:right w:val="nil"/>
            </w:tcBorders>
          </w:tcPr>
          <w:p w14:paraId="21B81C59" w14:textId="77777777" w:rsidR="00545869" w:rsidRPr="002E413B" w:rsidRDefault="00545869" w:rsidP="00390398">
            <w:pPr>
              <w:widowControl w:val="0"/>
              <w:autoSpaceDE w:val="0"/>
              <w:autoSpaceDN w:val="0"/>
              <w:spacing w:after="0" w:line="240" w:lineRule="auto"/>
              <w:rPr>
                <w:rFonts w:eastAsia="Arial Narrow" w:cstheme="minorHAnsi"/>
              </w:rPr>
            </w:pPr>
          </w:p>
          <w:p w14:paraId="2F245488" w14:textId="77777777" w:rsidR="00545869" w:rsidRPr="002E413B" w:rsidRDefault="00545869" w:rsidP="00390398">
            <w:pPr>
              <w:widowControl w:val="0"/>
              <w:autoSpaceDE w:val="0"/>
              <w:autoSpaceDN w:val="0"/>
              <w:spacing w:after="0" w:line="240" w:lineRule="auto"/>
              <w:rPr>
                <w:rFonts w:eastAsia="Arial Narrow" w:cstheme="minorHAnsi"/>
              </w:rPr>
            </w:pPr>
          </w:p>
          <w:p w14:paraId="1FCBA2DA" w14:textId="77777777" w:rsidR="00545869" w:rsidRPr="002E413B" w:rsidRDefault="00545869" w:rsidP="00390398">
            <w:pPr>
              <w:widowControl w:val="0"/>
              <w:autoSpaceDE w:val="0"/>
              <w:autoSpaceDN w:val="0"/>
              <w:spacing w:after="0" w:line="240" w:lineRule="auto"/>
              <w:rPr>
                <w:rFonts w:eastAsia="Arial Narrow" w:cstheme="minorHAnsi"/>
              </w:rPr>
            </w:pPr>
          </w:p>
        </w:tc>
      </w:tr>
    </w:tbl>
    <w:p w14:paraId="61C173C7" w14:textId="77777777" w:rsidR="00545869" w:rsidRPr="002E413B" w:rsidRDefault="00545869" w:rsidP="00545869">
      <w:pPr>
        <w:widowControl w:val="0"/>
        <w:autoSpaceDE w:val="0"/>
        <w:autoSpaceDN w:val="0"/>
        <w:spacing w:after="0" w:line="240" w:lineRule="auto"/>
        <w:rPr>
          <w:rFonts w:eastAsia="Arial Narrow" w:cstheme="minorHAnsi"/>
        </w:rPr>
      </w:pPr>
    </w:p>
    <w:p w14:paraId="558372FB" w14:textId="77777777" w:rsidR="00545869" w:rsidRPr="002E413B" w:rsidRDefault="00545869" w:rsidP="00545869">
      <w:pPr>
        <w:widowControl w:val="0"/>
        <w:autoSpaceDE w:val="0"/>
        <w:autoSpaceDN w:val="0"/>
        <w:spacing w:after="0" w:line="240" w:lineRule="auto"/>
        <w:rPr>
          <w:rFonts w:eastAsia="Arial Narrow" w:cstheme="minorHAnsi"/>
        </w:rPr>
      </w:pPr>
    </w:p>
    <w:p w14:paraId="2EDEF149" w14:textId="77777777" w:rsidR="00545869" w:rsidRPr="002E413B" w:rsidRDefault="00545869" w:rsidP="00545869">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5202"/>
        <w:gridCol w:w="4083"/>
      </w:tblGrid>
      <w:tr w:rsidR="00545869" w:rsidRPr="002E413B" w14:paraId="45B56642" w14:textId="77777777" w:rsidTr="00390398">
        <w:tc>
          <w:tcPr>
            <w:tcW w:w="5204" w:type="dxa"/>
            <w:hideMark/>
          </w:tcPr>
          <w:p w14:paraId="39DB38CA"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Kranj in datum:</w:t>
            </w:r>
          </w:p>
          <w:p w14:paraId="2A1E6ADC"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___________________________</w:t>
            </w:r>
          </w:p>
        </w:tc>
        <w:tc>
          <w:tcPr>
            <w:tcW w:w="4084" w:type="dxa"/>
            <w:hideMark/>
          </w:tcPr>
          <w:p w14:paraId="6BF64CB7"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Pooblastitelj:</w:t>
            </w:r>
          </w:p>
          <w:p w14:paraId="62E9FDAB"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_______________________________</w:t>
            </w:r>
          </w:p>
        </w:tc>
      </w:tr>
      <w:tr w:rsidR="00545869" w:rsidRPr="002E413B" w14:paraId="74509910" w14:textId="77777777" w:rsidTr="00390398">
        <w:tc>
          <w:tcPr>
            <w:tcW w:w="5204" w:type="dxa"/>
          </w:tcPr>
          <w:p w14:paraId="5B20C359"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 xml:space="preserve">                                                                     Žig:</w:t>
            </w:r>
          </w:p>
          <w:p w14:paraId="12F31137" w14:textId="77777777" w:rsidR="00545869" w:rsidRPr="002E413B" w:rsidRDefault="00545869" w:rsidP="00390398">
            <w:pPr>
              <w:widowControl w:val="0"/>
              <w:autoSpaceDE w:val="0"/>
              <w:autoSpaceDN w:val="0"/>
              <w:spacing w:after="0" w:line="240" w:lineRule="auto"/>
              <w:rPr>
                <w:rFonts w:eastAsia="Arial Narrow" w:cstheme="minorHAnsi"/>
              </w:rPr>
            </w:pPr>
          </w:p>
        </w:tc>
        <w:tc>
          <w:tcPr>
            <w:tcW w:w="4084" w:type="dxa"/>
          </w:tcPr>
          <w:p w14:paraId="11E82354" w14:textId="77777777" w:rsidR="00545869" w:rsidRPr="002E413B" w:rsidRDefault="00545869" w:rsidP="00390398">
            <w:pPr>
              <w:widowControl w:val="0"/>
              <w:autoSpaceDE w:val="0"/>
              <w:autoSpaceDN w:val="0"/>
              <w:spacing w:after="0" w:line="240" w:lineRule="auto"/>
              <w:rPr>
                <w:rFonts w:eastAsia="Arial Narrow" w:cstheme="minorHAnsi"/>
              </w:rPr>
            </w:pPr>
          </w:p>
          <w:p w14:paraId="11A017C6"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Podpis:</w:t>
            </w:r>
          </w:p>
          <w:p w14:paraId="45BCBAA1"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_______________________________</w:t>
            </w:r>
          </w:p>
        </w:tc>
      </w:tr>
    </w:tbl>
    <w:p w14:paraId="530CEE34" w14:textId="77777777" w:rsidR="00545869" w:rsidRPr="002E413B" w:rsidRDefault="00545869" w:rsidP="00545869">
      <w:pPr>
        <w:widowControl w:val="0"/>
        <w:autoSpaceDE w:val="0"/>
        <w:autoSpaceDN w:val="0"/>
        <w:spacing w:after="0" w:line="240" w:lineRule="auto"/>
        <w:rPr>
          <w:rFonts w:eastAsia="Arial Narrow" w:cstheme="minorHAnsi"/>
        </w:rPr>
      </w:pPr>
    </w:p>
    <w:p w14:paraId="321B103E" w14:textId="77777777" w:rsidR="00545869" w:rsidRPr="002E413B" w:rsidRDefault="00545869" w:rsidP="00545869">
      <w:pPr>
        <w:widowControl w:val="0"/>
        <w:autoSpaceDE w:val="0"/>
        <w:autoSpaceDN w:val="0"/>
        <w:spacing w:after="0" w:line="240" w:lineRule="auto"/>
        <w:ind w:left="432" w:hanging="432"/>
        <w:rPr>
          <w:rFonts w:eastAsia="Arial Narrow" w:cstheme="minorHAnsi"/>
        </w:rPr>
      </w:pPr>
      <w:r w:rsidRPr="002E413B">
        <w:rPr>
          <w:rFonts w:eastAsia="Arial Narrow" w:cstheme="minorHAnsi"/>
        </w:rPr>
        <w:br w:type="page"/>
      </w:r>
    </w:p>
    <w:p w14:paraId="534ADBB6" w14:textId="77777777" w:rsidR="00545869" w:rsidRPr="002E413B" w:rsidRDefault="00545869" w:rsidP="00545869">
      <w:pPr>
        <w:keepNext/>
        <w:spacing w:before="82" w:after="0" w:line="240" w:lineRule="auto"/>
        <w:ind w:left="4956" w:right="111" w:firstLine="708"/>
        <w:jc w:val="center"/>
        <w:outlineLvl w:val="2"/>
        <w:rPr>
          <w:rFonts w:eastAsia="Times New Roman" w:cstheme="minorHAnsi"/>
          <w:b/>
          <w:sz w:val="24"/>
          <w:lang w:eastAsia="sl-SI"/>
        </w:rPr>
      </w:pPr>
      <w:r w:rsidRPr="002E413B">
        <w:rPr>
          <w:rFonts w:eastAsia="Times New Roman" w:cstheme="minorHAnsi"/>
          <w:b/>
          <w:lang w:eastAsia="sl-SI"/>
        </w:rPr>
        <w:lastRenderedPageBreak/>
        <w:t xml:space="preserve">                                                     </w:t>
      </w:r>
      <w:r w:rsidRPr="002E413B">
        <w:rPr>
          <w:rFonts w:eastAsia="Times New Roman" w:cstheme="minorHAnsi"/>
          <w:b/>
          <w:sz w:val="24"/>
          <w:lang w:eastAsia="sl-SI"/>
        </w:rPr>
        <w:t>OBR-7</w:t>
      </w:r>
    </w:p>
    <w:p w14:paraId="79DBB001" w14:textId="77777777" w:rsidR="00545869" w:rsidRPr="002E413B" w:rsidRDefault="00545869" w:rsidP="00545869">
      <w:pPr>
        <w:widowControl w:val="0"/>
        <w:autoSpaceDE w:val="0"/>
        <w:autoSpaceDN w:val="0"/>
        <w:spacing w:after="0" w:line="240" w:lineRule="auto"/>
        <w:rPr>
          <w:rFonts w:eastAsia="Arial Narrow" w:cstheme="minorHAnsi"/>
        </w:rPr>
      </w:pPr>
    </w:p>
    <w:p w14:paraId="7BFBFCDD" w14:textId="77777777" w:rsidR="00545869" w:rsidRPr="002E413B" w:rsidRDefault="00545869" w:rsidP="00545869">
      <w:pPr>
        <w:widowControl w:val="0"/>
        <w:autoSpaceDE w:val="0"/>
        <w:autoSpaceDN w:val="0"/>
        <w:spacing w:after="0" w:line="240" w:lineRule="auto"/>
        <w:jc w:val="center"/>
        <w:rPr>
          <w:rFonts w:eastAsia="Arial Narrow" w:cstheme="minorHAnsi"/>
          <w:b/>
          <w:sz w:val="28"/>
        </w:rPr>
      </w:pPr>
      <w:r w:rsidRPr="002E413B">
        <w:rPr>
          <w:rFonts w:eastAsia="Arial Narrow" w:cstheme="minorHAnsi"/>
          <w:b/>
          <w:sz w:val="28"/>
        </w:rPr>
        <w:t>SOGLASJE ZA PRIDOBITEV POTRDILA IZ KAZENSKE EVIDENCE</w:t>
      </w:r>
    </w:p>
    <w:p w14:paraId="0D2096B6" w14:textId="77777777" w:rsidR="00545869" w:rsidRPr="002E413B" w:rsidRDefault="00545869" w:rsidP="00545869">
      <w:pPr>
        <w:widowControl w:val="0"/>
        <w:autoSpaceDE w:val="0"/>
        <w:autoSpaceDN w:val="0"/>
        <w:spacing w:after="0" w:line="240" w:lineRule="auto"/>
        <w:jc w:val="center"/>
        <w:rPr>
          <w:rFonts w:eastAsia="Arial Narrow" w:cstheme="minorHAnsi"/>
          <w:b/>
          <w:sz w:val="28"/>
        </w:rPr>
      </w:pPr>
      <w:r w:rsidRPr="002E413B">
        <w:rPr>
          <w:rFonts w:eastAsia="Arial Narrow" w:cstheme="minorHAnsi"/>
          <w:b/>
          <w:sz w:val="28"/>
        </w:rPr>
        <w:t>ZA FIZIČNE OSEBE (zakonite zastopnike)*</w:t>
      </w:r>
    </w:p>
    <w:p w14:paraId="3642714D" w14:textId="77777777" w:rsidR="00545869" w:rsidRPr="002E413B" w:rsidRDefault="00545869" w:rsidP="00545869">
      <w:pPr>
        <w:widowControl w:val="0"/>
        <w:autoSpaceDE w:val="0"/>
        <w:autoSpaceDN w:val="0"/>
        <w:spacing w:after="0" w:line="240" w:lineRule="auto"/>
        <w:rPr>
          <w:rFonts w:eastAsia="Arial Narrow" w:cstheme="minorHAnsi"/>
        </w:rPr>
      </w:pPr>
    </w:p>
    <w:p w14:paraId="2E015EC1" w14:textId="77777777" w:rsidR="00545869" w:rsidRPr="002E413B" w:rsidRDefault="00545869" w:rsidP="00545869">
      <w:pPr>
        <w:widowControl w:val="0"/>
        <w:autoSpaceDE w:val="0"/>
        <w:autoSpaceDN w:val="0"/>
        <w:spacing w:after="0" w:line="240" w:lineRule="auto"/>
        <w:rPr>
          <w:rFonts w:eastAsia="Arial Narrow" w:cstheme="minorHAnsi"/>
        </w:rPr>
      </w:pPr>
    </w:p>
    <w:p w14:paraId="059CEC68" w14:textId="77777777" w:rsidR="00545869" w:rsidRPr="002E413B" w:rsidRDefault="00545869" w:rsidP="00545869">
      <w:pPr>
        <w:widowControl w:val="0"/>
        <w:autoSpaceDE w:val="0"/>
        <w:autoSpaceDN w:val="0"/>
        <w:spacing w:after="0" w:line="240" w:lineRule="auto"/>
        <w:jc w:val="both"/>
        <w:rPr>
          <w:rFonts w:eastAsia="Arial Narrow" w:cstheme="minorHAnsi"/>
        </w:rPr>
      </w:pPr>
      <w:r w:rsidRPr="002E413B">
        <w:rPr>
          <w:rFonts w:eastAsia="Arial Narrow" w:cstheme="minorHAnsi"/>
        </w:rPr>
        <w:t xml:space="preserve">Spodaj podpisan-a _________________________ (ime in priimek) skladno z 77. členom Zakona o javnem naročanju - ZJN-3 in 22. členom Zakona o varstvu osebnih podatkov (ZVOP-1, Ur. l. RS 86/2004), pooblaščam </w:t>
      </w:r>
      <w:r w:rsidRPr="002E413B">
        <w:rPr>
          <w:rFonts w:eastAsia="Arial Narrow" w:cstheme="minorHAnsi"/>
          <w:b/>
        </w:rPr>
        <w:t>JZ Bolnišnico za ginekologijo in porodništvo Kranj</w:t>
      </w:r>
      <w:r w:rsidRPr="002E413B">
        <w:rPr>
          <w:rFonts w:eastAsia="Arial Narrow" w:cstheme="minorHAnsi"/>
        </w:rPr>
        <w:t xml:space="preserve">, da za potrebe preverjanja izpolnjevanja pogojev v postopku oddaje javnega naročila </w:t>
      </w:r>
      <w:r w:rsidRPr="002E413B">
        <w:rPr>
          <w:rFonts w:eastAsia="Arial Narrow" w:cstheme="minorHAnsi"/>
          <w:b/>
        </w:rPr>
        <w:t>»</w:t>
      </w:r>
      <w:r>
        <w:rPr>
          <w:rFonts w:eastAsia="Calibri" w:cstheme="minorHAnsi"/>
          <w:b/>
          <w:bCs/>
        </w:rPr>
        <w:t>ZDRAVILA, MEDICINSKI PRIPOMOČKI, PREHRANSKA DOPOLNILA, OTROŠKO MLEKO</w:t>
      </w:r>
      <w:r w:rsidRPr="002E413B">
        <w:rPr>
          <w:rFonts w:eastAsia="Arial Narrow" w:cstheme="minorHAnsi"/>
          <w:b/>
        </w:rPr>
        <w:t>«</w:t>
      </w:r>
      <w:r w:rsidRPr="002E413B">
        <w:rPr>
          <w:rFonts w:eastAsia="Arial Narrow" w:cstheme="minorHAnsi"/>
        </w:rPr>
        <w:t>, po odprtem postopku, 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14:paraId="70260089" w14:textId="77777777" w:rsidR="00545869" w:rsidRPr="002E413B" w:rsidRDefault="00545869" w:rsidP="00545869">
      <w:pPr>
        <w:widowControl w:val="0"/>
        <w:autoSpaceDE w:val="0"/>
        <w:autoSpaceDN w:val="0"/>
        <w:spacing w:after="0" w:line="240" w:lineRule="auto"/>
        <w:rPr>
          <w:rFonts w:eastAsia="Arial Narrow" w:cstheme="minorHAnsi"/>
        </w:rPr>
      </w:pPr>
    </w:p>
    <w:p w14:paraId="7CEF6ECB" w14:textId="77777777" w:rsidR="00545869" w:rsidRPr="002E413B" w:rsidRDefault="00545869" w:rsidP="00545869">
      <w:pPr>
        <w:widowControl w:val="0"/>
        <w:autoSpaceDE w:val="0"/>
        <w:autoSpaceDN w:val="0"/>
        <w:spacing w:after="0" w:line="240" w:lineRule="auto"/>
        <w:rPr>
          <w:rFonts w:eastAsia="Arial Narrow" w:cstheme="minorHAnsi"/>
        </w:rPr>
      </w:pPr>
      <w:r w:rsidRPr="002E413B">
        <w:rPr>
          <w:rFonts w:eastAsia="Arial Narrow" w:cstheme="minorHAnsi"/>
        </w:rPr>
        <w:t>Moji osebni podatki so naslednji:</w:t>
      </w:r>
    </w:p>
    <w:tbl>
      <w:tblPr>
        <w:tblW w:w="9285" w:type="dxa"/>
        <w:tblLayout w:type="fixed"/>
        <w:tblLook w:val="04A0" w:firstRow="1" w:lastRow="0" w:firstColumn="1" w:lastColumn="0" w:noHBand="0" w:noVBand="1"/>
      </w:tblPr>
      <w:tblGrid>
        <w:gridCol w:w="2793"/>
        <w:gridCol w:w="6492"/>
      </w:tblGrid>
      <w:tr w:rsidR="00545869" w:rsidRPr="002E413B" w14:paraId="16EB0989" w14:textId="77777777" w:rsidTr="00390398">
        <w:tc>
          <w:tcPr>
            <w:tcW w:w="2608" w:type="dxa"/>
          </w:tcPr>
          <w:p w14:paraId="087A58A9" w14:textId="77777777" w:rsidR="00545869" w:rsidRPr="002E413B" w:rsidRDefault="00545869" w:rsidP="00390398">
            <w:pPr>
              <w:widowControl w:val="0"/>
              <w:autoSpaceDE w:val="0"/>
              <w:autoSpaceDN w:val="0"/>
              <w:spacing w:after="0" w:line="240" w:lineRule="auto"/>
              <w:rPr>
                <w:rFonts w:eastAsia="Arial Narrow" w:cstheme="minorHAnsi"/>
              </w:rPr>
            </w:pPr>
          </w:p>
          <w:p w14:paraId="58A8090F"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EMŠO:</w:t>
            </w:r>
          </w:p>
        </w:tc>
        <w:tc>
          <w:tcPr>
            <w:tcW w:w="6059" w:type="dxa"/>
            <w:tcBorders>
              <w:top w:val="nil"/>
              <w:left w:val="nil"/>
              <w:bottom w:val="single" w:sz="6" w:space="0" w:color="auto"/>
              <w:right w:val="nil"/>
            </w:tcBorders>
          </w:tcPr>
          <w:p w14:paraId="41707118" w14:textId="77777777" w:rsidR="00545869" w:rsidRPr="002E413B" w:rsidRDefault="00545869" w:rsidP="00390398">
            <w:pPr>
              <w:widowControl w:val="0"/>
              <w:autoSpaceDE w:val="0"/>
              <w:autoSpaceDN w:val="0"/>
              <w:spacing w:after="0" w:line="240" w:lineRule="auto"/>
              <w:rPr>
                <w:rFonts w:eastAsia="Arial Narrow" w:cstheme="minorHAnsi"/>
              </w:rPr>
            </w:pPr>
          </w:p>
          <w:p w14:paraId="11AF8E19"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7E32C43D" w14:textId="77777777" w:rsidTr="00390398">
        <w:tc>
          <w:tcPr>
            <w:tcW w:w="2608" w:type="dxa"/>
          </w:tcPr>
          <w:p w14:paraId="51D985F0" w14:textId="77777777" w:rsidR="00545869" w:rsidRPr="002E413B" w:rsidRDefault="00545869" w:rsidP="00390398">
            <w:pPr>
              <w:widowControl w:val="0"/>
              <w:autoSpaceDE w:val="0"/>
              <w:autoSpaceDN w:val="0"/>
              <w:spacing w:after="0" w:line="240" w:lineRule="auto"/>
              <w:rPr>
                <w:rFonts w:eastAsia="Arial Narrow" w:cstheme="minorHAnsi"/>
              </w:rPr>
            </w:pPr>
          </w:p>
          <w:p w14:paraId="20F438BB"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Ime in priimek:</w:t>
            </w:r>
          </w:p>
        </w:tc>
        <w:tc>
          <w:tcPr>
            <w:tcW w:w="6061" w:type="dxa"/>
            <w:tcBorders>
              <w:top w:val="single" w:sz="6" w:space="0" w:color="auto"/>
              <w:left w:val="nil"/>
              <w:bottom w:val="single" w:sz="6" w:space="0" w:color="auto"/>
              <w:right w:val="nil"/>
            </w:tcBorders>
          </w:tcPr>
          <w:p w14:paraId="54313107"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501786C6" w14:textId="77777777" w:rsidTr="00390398">
        <w:tc>
          <w:tcPr>
            <w:tcW w:w="2608" w:type="dxa"/>
          </w:tcPr>
          <w:p w14:paraId="7C9F4B2C" w14:textId="77777777" w:rsidR="00545869" w:rsidRPr="002E413B" w:rsidRDefault="00545869" w:rsidP="00390398">
            <w:pPr>
              <w:widowControl w:val="0"/>
              <w:autoSpaceDE w:val="0"/>
              <w:autoSpaceDN w:val="0"/>
              <w:spacing w:after="0" w:line="240" w:lineRule="auto"/>
              <w:rPr>
                <w:rFonts w:eastAsia="Arial Narrow" w:cstheme="minorHAnsi"/>
              </w:rPr>
            </w:pPr>
          </w:p>
          <w:p w14:paraId="0613D04C"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Datum rojstva:</w:t>
            </w:r>
          </w:p>
        </w:tc>
        <w:tc>
          <w:tcPr>
            <w:tcW w:w="6061" w:type="dxa"/>
            <w:tcBorders>
              <w:top w:val="single" w:sz="6" w:space="0" w:color="auto"/>
              <w:left w:val="nil"/>
              <w:bottom w:val="nil"/>
              <w:right w:val="nil"/>
            </w:tcBorders>
          </w:tcPr>
          <w:p w14:paraId="412AAA15" w14:textId="77777777" w:rsidR="00545869" w:rsidRPr="002E413B" w:rsidRDefault="00545869" w:rsidP="00390398">
            <w:pPr>
              <w:widowControl w:val="0"/>
              <w:autoSpaceDE w:val="0"/>
              <w:autoSpaceDN w:val="0"/>
              <w:spacing w:after="0" w:line="240" w:lineRule="auto"/>
              <w:rPr>
                <w:rFonts w:eastAsia="Arial Narrow" w:cstheme="minorHAnsi"/>
              </w:rPr>
            </w:pPr>
          </w:p>
          <w:p w14:paraId="1CCBC37E"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2772B136" w14:textId="77777777" w:rsidTr="00390398">
        <w:tc>
          <w:tcPr>
            <w:tcW w:w="2608" w:type="dxa"/>
          </w:tcPr>
          <w:p w14:paraId="319A3724" w14:textId="77777777" w:rsidR="00545869" w:rsidRPr="002E413B" w:rsidRDefault="00545869" w:rsidP="00390398">
            <w:pPr>
              <w:widowControl w:val="0"/>
              <w:autoSpaceDE w:val="0"/>
              <w:autoSpaceDN w:val="0"/>
              <w:spacing w:after="0" w:line="240" w:lineRule="auto"/>
              <w:rPr>
                <w:rFonts w:eastAsia="Arial Narrow" w:cstheme="minorHAnsi"/>
              </w:rPr>
            </w:pPr>
          </w:p>
          <w:p w14:paraId="0442386C"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Kraj rojstva:</w:t>
            </w:r>
          </w:p>
        </w:tc>
        <w:tc>
          <w:tcPr>
            <w:tcW w:w="6061" w:type="dxa"/>
            <w:tcBorders>
              <w:top w:val="single" w:sz="6" w:space="0" w:color="auto"/>
              <w:left w:val="nil"/>
              <w:bottom w:val="single" w:sz="6" w:space="0" w:color="auto"/>
              <w:right w:val="nil"/>
            </w:tcBorders>
          </w:tcPr>
          <w:p w14:paraId="7B7B40A0" w14:textId="77777777" w:rsidR="00545869" w:rsidRPr="002E413B" w:rsidRDefault="00545869" w:rsidP="00390398">
            <w:pPr>
              <w:widowControl w:val="0"/>
              <w:autoSpaceDE w:val="0"/>
              <w:autoSpaceDN w:val="0"/>
              <w:spacing w:after="0" w:line="240" w:lineRule="auto"/>
              <w:rPr>
                <w:rFonts w:eastAsia="Arial Narrow" w:cstheme="minorHAnsi"/>
              </w:rPr>
            </w:pPr>
          </w:p>
          <w:p w14:paraId="426B3F93"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63AD320E" w14:textId="77777777" w:rsidTr="00390398">
        <w:tc>
          <w:tcPr>
            <w:tcW w:w="2608" w:type="dxa"/>
          </w:tcPr>
          <w:p w14:paraId="7605310B" w14:textId="77777777" w:rsidR="00545869" w:rsidRPr="002E413B" w:rsidRDefault="00545869" w:rsidP="00390398">
            <w:pPr>
              <w:widowControl w:val="0"/>
              <w:autoSpaceDE w:val="0"/>
              <w:autoSpaceDN w:val="0"/>
              <w:spacing w:after="0" w:line="240" w:lineRule="auto"/>
              <w:rPr>
                <w:rFonts w:eastAsia="Arial Narrow" w:cstheme="minorHAnsi"/>
              </w:rPr>
            </w:pPr>
          </w:p>
          <w:p w14:paraId="40375753"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Občina rojstva:</w:t>
            </w:r>
          </w:p>
        </w:tc>
        <w:tc>
          <w:tcPr>
            <w:tcW w:w="6061" w:type="dxa"/>
            <w:tcBorders>
              <w:top w:val="single" w:sz="6" w:space="0" w:color="auto"/>
              <w:left w:val="nil"/>
              <w:bottom w:val="single" w:sz="6" w:space="0" w:color="auto"/>
              <w:right w:val="nil"/>
            </w:tcBorders>
          </w:tcPr>
          <w:p w14:paraId="261DED63" w14:textId="77777777" w:rsidR="00545869" w:rsidRPr="002E413B" w:rsidRDefault="00545869" w:rsidP="00390398">
            <w:pPr>
              <w:widowControl w:val="0"/>
              <w:autoSpaceDE w:val="0"/>
              <w:autoSpaceDN w:val="0"/>
              <w:spacing w:after="0" w:line="240" w:lineRule="auto"/>
              <w:rPr>
                <w:rFonts w:eastAsia="Arial Narrow" w:cstheme="minorHAnsi"/>
              </w:rPr>
            </w:pPr>
          </w:p>
          <w:p w14:paraId="6528A775"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37E9FFA1" w14:textId="77777777" w:rsidTr="00390398">
        <w:tc>
          <w:tcPr>
            <w:tcW w:w="2608" w:type="dxa"/>
          </w:tcPr>
          <w:p w14:paraId="06663B46" w14:textId="77777777" w:rsidR="00545869" w:rsidRPr="002E413B" w:rsidRDefault="00545869" w:rsidP="00390398">
            <w:pPr>
              <w:widowControl w:val="0"/>
              <w:autoSpaceDE w:val="0"/>
              <w:autoSpaceDN w:val="0"/>
              <w:spacing w:after="0" w:line="240" w:lineRule="auto"/>
              <w:rPr>
                <w:rFonts w:eastAsia="Arial Narrow" w:cstheme="minorHAnsi"/>
              </w:rPr>
            </w:pPr>
          </w:p>
          <w:p w14:paraId="1AFCAD65"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Država rojstva:</w:t>
            </w:r>
          </w:p>
        </w:tc>
        <w:tc>
          <w:tcPr>
            <w:tcW w:w="6061" w:type="dxa"/>
            <w:tcBorders>
              <w:top w:val="single" w:sz="6" w:space="0" w:color="auto"/>
              <w:left w:val="nil"/>
              <w:bottom w:val="single" w:sz="6" w:space="0" w:color="auto"/>
              <w:right w:val="nil"/>
            </w:tcBorders>
          </w:tcPr>
          <w:p w14:paraId="6A94C1AC" w14:textId="77777777" w:rsidR="00545869" w:rsidRPr="002E413B" w:rsidRDefault="00545869" w:rsidP="00390398">
            <w:pPr>
              <w:widowControl w:val="0"/>
              <w:autoSpaceDE w:val="0"/>
              <w:autoSpaceDN w:val="0"/>
              <w:spacing w:after="0" w:line="240" w:lineRule="auto"/>
              <w:rPr>
                <w:rFonts w:eastAsia="Arial Narrow" w:cstheme="minorHAnsi"/>
              </w:rPr>
            </w:pPr>
          </w:p>
          <w:p w14:paraId="67D6D659"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05EDEE89" w14:textId="77777777" w:rsidTr="00390398">
        <w:tc>
          <w:tcPr>
            <w:tcW w:w="2608" w:type="dxa"/>
          </w:tcPr>
          <w:p w14:paraId="2700A186" w14:textId="77777777" w:rsidR="00545869" w:rsidRPr="002E413B" w:rsidRDefault="00545869" w:rsidP="00390398">
            <w:pPr>
              <w:widowControl w:val="0"/>
              <w:autoSpaceDE w:val="0"/>
              <w:autoSpaceDN w:val="0"/>
              <w:spacing w:after="0" w:line="240" w:lineRule="auto"/>
              <w:rPr>
                <w:rFonts w:eastAsia="Arial Narrow" w:cstheme="minorHAnsi"/>
              </w:rPr>
            </w:pPr>
          </w:p>
          <w:p w14:paraId="5E4169F2"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Naslov stalnega/začasnega bivališča:</w:t>
            </w:r>
          </w:p>
        </w:tc>
        <w:tc>
          <w:tcPr>
            <w:tcW w:w="6061" w:type="dxa"/>
            <w:tcBorders>
              <w:top w:val="single" w:sz="6" w:space="0" w:color="auto"/>
              <w:left w:val="nil"/>
              <w:bottom w:val="nil"/>
              <w:right w:val="nil"/>
            </w:tcBorders>
          </w:tcPr>
          <w:p w14:paraId="0E8A41B5" w14:textId="77777777" w:rsidR="00545869" w:rsidRPr="002E413B" w:rsidRDefault="00545869" w:rsidP="00390398">
            <w:pPr>
              <w:widowControl w:val="0"/>
              <w:autoSpaceDE w:val="0"/>
              <w:autoSpaceDN w:val="0"/>
              <w:spacing w:after="0" w:line="240" w:lineRule="auto"/>
              <w:rPr>
                <w:rFonts w:eastAsia="Arial Narrow" w:cstheme="minorHAnsi"/>
              </w:rPr>
            </w:pPr>
          </w:p>
          <w:p w14:paraId="69077998" w14:textId="77777777" w:rsidR="00545869" w:rsidRPr="002E413B" w:rsidRDefault="00545869" w:rsidP="00390398">
            <w:pPr>
              <w:widowControl w:val="0"/>
              <w:autoSpaceDE w:val="0"/>
              <w:autoSpaceDN w:val="0"/>
              <w:spacing w:after="0" w:line="240" w:lineRule="auto"/>
              <w:rPr>
                <w:rFonts w:eastAsia="Arial Narrow" w:cstheme="minorHAnsi"/>
              </w:rPr>
            </w:pPr>
          </w:p>
          <w:p w14:paraId="5ED0A8F0"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7A5606A1" w14:textId="77777777" w:rsidTr="00390398">
        <w:tc>
          <w:tcPr>
            <w:tcW w:w="2608" w:type="dxa"/>
          </w:tcPr>
          <w:p w14:paraId="13E4AE1A" w14:textId="77777777" w:rsidR="00545869" w:rsidRPr="002E413B" w:rsidRDefault="00545869" w:rsidP="00390398">
            <w:pPr>
              <w:widowControl w:val="0"/>
              <w:autoSpaceDE w:val="0"/>
              <w:autoSpaceDN w:val="0"/>
              <w:spacing w:after="0" w:line="240" w:lineRule="auto"/>
              <w:rPr>
                <w:rFonts w:eastAsia="Arial Narrow" w:cstheme="minorHAnsi"/>
              </w:rPr>
            </w:pPr>
          </w:p>
          <w:p w14:paraId="46F7D4FD"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Ulica in hišna številka:</w:t>
            </w:r>
          </w:p>
        </w:tc>
        <w:tc>
          <w:tcPr>
            <w:tcW w:w="6061" w:type="dxa"/>
            <w:tcBorders>
              <w:top w:val="nil"/>
              <w:left w:val="nil"/>
              <w:bottom w:val="single" w:sz="6" w:space="0" w:color="auto"/>
              <w:right w:val="nil"/>
            </w:tcBorders>
          </w:tcPr>
          <w:p w14:paraId="2CB2DAEF" w14:textId="77777777" w:rsidR="00545869" w:rsidRPr="002E413B" w:rsidRDefault="00545869" w:rsidP="00390398">
            <w:pPr>
              <w:widowControl w:val="0"/>
              <w:autoSpaceDE w:val="0"/>
              <w:autoSpaceDN w:val="0"/>
              <w:spacing w:after="0" w:line="240" w:lineRule="auto"/>
              <w:rPr>
                <w:rFonts w:eastAsia="Arial Narrow" w:cstheme="minorHAnsi"/>
              </w:rPr>
            </w:pPr>
          </w:p>
          <w:p w14:paraId="6485C150"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5FEBBC8B" w14:textId="77777777" w:rsidTr="00390398">
        <w:tc>
          <w:tcPr>
            <w:tcW w:w="2608" w:type="dxa"/>
          </w:tcPr>
          <w:p w14:paraId="51495642" w14:textId="77777777" w:rsidR="00545869" w:rsidRPr="002E413B" w:rsidRDefault="00545869" w:rsidP="00390398">
            <w:pPr>
              <w:widowControl w:val="0"/>
              <w:autoSpaceDE w:val="0"/>
              <w:autoSpaceDN w:val="0"/>
              <w:spacing w:after="0" w:line="240" w:lineRule="auto"/>
              <w:rPr>
                <w:rFonts w:eastAsia="Arial Narrow" w:cstheme="minorHAnsi"/>
              </w:rPr>
            </w:pPr>
          </w:p>
          <w:p w14:paraId="057F00EA"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Pošta in poštna številka:</w:t>
            </w:r>
          </w:p>
        </w:tc>
        <w:tc>
          <w:tcPr>
            <w:tcW w:w="6061" w:type="dxa"/>
            <w:tcBorders>
              <w:top w:val="single" w:sz="6" w:space="0" w:color="auto"/>
              <w:left w:val="nil"/>
              <w:bottom w:val="single" w:sz="6" w:space="0" w:color="auto"/>
              <w:right w:val="nil"/>
            </w:tcBorders>
          </w:tcPr>
          <w:p w14:paraId="7452C9CD" w14:textId="77777777" w:rsidR="00545869" w:rsidRPr="002E413B" w:rsidRDefault="00545869" w:rsidP="00390398">
            <w:pPr>
              <w:widowControl w:val="0"/>
              <w:autoSpaceDE w:val="0"/>
              <w:autoSpaceDN w:val="0"/>
              <w:spacing w:after="0" w:line="240" w:lineRule="auto"/>
              <w:rPr>
                <w:rFonts w:eastAsia="Arial Narrow" w:cstheme="minorHAnsi"/>
              </w:rPr>
            </w:pPr>
          </w:p>
          <w:p w14:paraId="2714B18A"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11623211" w14:textId="77777777" w:rsidTr="00390398">
        <w:tc>
          <w:tcPr>
            <w:tcW w:w="2608" w:type="dxa"/>
          </w:tcPr>
          <w:p w14:paraId="71AD1049" w14:textId="77777777" w:rsidR="00545869" w:rsidRPr="002E413B" w:rsidRDefault="00545869" w:rsidP="00390398">
            <w:pPr>
              <w:widowControl w:val="0"/>
              <w:autoSpaceDE w:val="0"/>
              <w:autoSpaceDN w:val="0"/>
              <w:spacing w:after="0" w:line="240" w:lineRule="auto"/>
              <w:rPr>
                <w:rFonts w:eastAsia="Arial Narrow" w:cstheme="minorHAnsi"/>
              </w:rPr>
            </w:pPr>
          </w:p>
          <w:p w14:paraId="1756C106"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Državljanstvo:</w:t>
            </w:r>
          </w:p>
        </w:tc>
        <w:tc>
          <w:tcPr>
            <w:tcW w:w="6061" w:type="dxa"/>
            <w:tcBorders>
              <w:top w:val="single" w:sz="6" w:space="0" w:color="auto"/>
              <w:left w:val="nil"/>
              <w:bottom w:val="single" w:sz="6" w:space="0" w:color="auto"/>
              <w:right w:val="nil"/>
            </w:tcBorders>
          </w:tcPr>
          <w:p w14:paraId="7637CA6F" w14:textId="77777777" w:rsidR="00545869" w:rsidRPr="002E413B" w:rsidRDefault="00545869" w:rsidP="00390398">
            <w:pPr>
              <w:widowControl w:val="0"/>
              <w:autoSpaceDE w:val="0"/>
              <w:autoSpaceDN w:val="0"/>
              <w:spacing w:after="0" w:line="240" w:lineRule="auto"/>
              <w:rPr>
                <w:rFonts w:eastAsia="Arial Narrow" w:cstheme="minorHAnsi"/>
              </w:rPr>
            </w:pPr>
          </w:p>
          <w:p w14:paraId="555DFA8F" w14:textId="77777777" w:rsidR="00545869" w:rsidRPr="002E413B" w:rsidRDefault="00545869" w:rsidP="00390398">
            <w:pPr>
              <w:widowControl w:val="0"/>
              <w:autoSpaceDE w:val="0"/>
              <w:autoSpaceDN w:val="0"/>
              <w:spacing w:after="0" w:line="240" w:lineRule="auto"/>
              <w:rPr>
                <w:rFonts w:eastAsia="Arial Narrow" w:cstheme="minorHAnsi"/>
              </w:rPr>
            </w:pPr>
          </w:p>
        </w:tc>
      </w:tr>
      <w:tr w:rsidR="00545869" w:rsidRPr="002E413B" w14:paraId="3ADD2F38" w14:textId="77777777" w:rsidTr="00390398">
        <w:tc>
          <w:tcPr>
            <w:tcW w:w="2608" w:type="dxa"/>
          </w:tcPr>
          <w:p w14:paraId="7F278226" w14:textId="77777777" w:rsidR="00545869" w:rsidRPr="002E413B" w:rsidRDefault="00545869" w:rsidP="00390398">
            <w:pPr>
              <w:widowControl w:val="0"/>
              <w:autoSpaceDE w:val="0"/>
              <w:autoSpaceDN w:val="0"/>
              <w:spacing w:after="0" w:line="240" w:lineRule="auto"/>
              <w:rPr>
                <w:rFonts w:eastAsia="Arial Narrow" w:cstheme="minorHAnsi"/>
              </w:rPr>
            </w:pPr>
          </w:p>
          <w:p w14:paraId="29B8F30D"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Moj prejšnji priimek se je glasil:</w:t>
            </w:r>
          </w:p>
        </w:tc>
        <w:tc>
          <w:tcPr>
            <w:tcW w:w="6061" w:type="dxa"/>
            <w:tcBorders>
              <w:top w:val="single" w:sz="6" w:space="0" w:color="auto"/>
              <w:left w:val="nil"/>
              <w:bottom w:val="single" w:sz="6" w:space="0" w:color="auto"/>
              <w:right w:val="nil"/>
            </w:tcBorders>
          </w:tcPr>
          <w:p w14:paraId="37510E51" w14:textId="77777777" w:rsidR="00545869" w:rsidRPr="002E413B" w:rsidRDefault="00545869" w:rsidP="00390398">
            <w:pPr>
              <w:widowControl w:val="0"/>
              <w:autoSpaceDE w:val="0"/>
              <w:autoSpaceDN w:val="0"/>
              <w:spacing w:after="0" w:line="240" w:lineRule="auto"/>
              <w:rPr>
                <w:rFonts w:eastAsia="Arial Narrow" w:cstheme="minorHAnsi"/>
              </w:rPr>
            </w:pPr>
          </w:p>
          <w:p w14:paraId="3B9F160A" w14:textId="77777777" w:rsidR="00545869" w:rsidRPr="002E413B" w:rsidRDefault="00545869" w:rsidP="00390398">
            <w:pPr>
              <w:widowControl w:val="0"/>
              <w:autoSpaceDE w:val="0"/>
              <w:autoSpaceDN w:val="0"/>
              <w:spacing w:after="0" w:line="240" w:lineRule="auto"/>
              <w:rPr>
                <w:rFonts w:eastAsia="Arial Narrow" w:cstheme="minorHAnsi"/>
              </w:rPr>
            </w:pPr>
          </w:p>
          <w:p w14:paraId="611D4497" w14:textId="77777777" w:rsidR="00545869" w:rsidRPr="002E413B" w:rsidRDefault="00545869" w:rsidP="00390398">
            <w:pPr>
              <w:widowControl w:val="0"/>
              <w:autoSpaceDE w:val="0"/>
              <w:autoSpaceDN w:val="0"/>
              <w:spacing w:after="0" w:line="240" w:lineRule="auto"/>
              <w:rPr>
                <w:rFonts w:eastAsia="Arial Narrow" w:cstheme="minorHAnsi"/>
              </w:rPr>
            </w:pPr>
          </w:p>
        </w:tc>
      </w:tr>
    </w:tbl>
    <w:p w14:paraId="5269536E" w14:textId="77777777" w:rsidR="00545869" w:rsidRPr="002E413B" w:rsidRDefault="00545869" w:rsidP="00545869">
      <w:pPr>
        <w:widowControl w:val="0"/>
        <w:autoSpaceDE w:val="0"/>
        <w:autoSpaceDN w:val="0"/>
        <w:spacing w:after="0" w:line="240" w:lineRule="auto"/>
        <w:rPr>
          <w:rFonts w:eastAsia="Arial Narrow" w:cstheme="minorHAnsi"/>
        </w:rPr>
      </w:pPr>
    </w:p>
    <w:tbl>
      <w:tblPr>
        <w:tblW w:w="9285" w:type="dxa"/>
        <w:tblLayout w:type="fixed"/>
        <w:tblLook w:val="04A0" w:firstRow="1" w:lastRow="0" w:firstColumn="1" w:lastColumn="0" w:noHBand="0" w:noVBand="1"/>
      </w:tblPr>
      <w:tblGrid>
        <w:gridCol w:w="5202"/>
        <w:gridCol w:w="4083"/>
      </w:tblGrid>
      <w:tr w:rsidR="00545869" w:rsidRPr="002E413B" w14:paraId="196878B6" w14:textId="77777777" w:rsidTr="00390398">
        <w:tc>
          <w:tcPr>
            <w:tcW w:w="5202" w:type="dxa"/>
            <w:hideMark/>
          </w:tcPr>
          <w:p w14:paraId="2DB285DE"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Kranj in datum:</w:t>
            </w:r>
          </w:p>
          <w:p w14:paraId="34C6667F"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___________________________</w:t>
            </w:r>
          </w:p>
        </w:tc>
        <w:tc>
          <w:tcPr>
            <w:tcW w:w="4083" w:type="dxa"/>
            <w:hideMark/>
          </w:tcPr>
          <w:p w14:paraId="3A56EF9A"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Pooblastitelj:</w:t>
            </w:r>
          </w:p>
          <w:p w14:paraId="3432BC24"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_______________________________</w:t>
            </w:r>
          </w:p>
        </w:tc>
      </w:tr>
      <w:tr w:rsidR="00545869" w:rsidRPr="002E413B" w14:paraId="334C23BD" w14:textId="77777777" w:rsidTr="00390398">
        <w:tc>
          <w:tcPr>
            <w:tcW w:w="5202" w:type="dxa"/>
          </w:tcPr>
          <w:p w14:paraId="57EBAA78"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 xml:space="preserve">                                                                     Žig:</w:t>
            </w:r>
          </w:p>
          <w:p w14:paraId="06F79AF5" w14:textId="77777777" w:rsidR="00545869" w:rsidRPr="002E413B" w:rsidRDefault="00545869" w:rsidP="00390398">
            <w:pPr>
              <w:widowControl w:val="0"/>
              <w:autoSpaceDE w:val="0"/>
              <w:autoSpaceDN w:val="0"/>
              <w:spacing w:after="0" w:line="240" w:lineRule="auto"/>
              <w:rPr>
                <w:rFonts w:eastAsia="Arial Narrow" w:cstheme="minorHAnsi"/>
              </w:rPr>
            </w:pPr>
          </w:p>
        </w:tc>
        <w:tc>
          <w:tcPr>
            <w:tcW w:w="4083" w:type="dxa"/>
          </w:tcPr>
          <w:p w14:paraId="640068EA" w14:textId="77777777" w:rsidR="00545869" w:rsidRPr="002E413B" w:rsidRDefault="00545869" w:rsidP="00390398">
            <w:pPr>
              <w:widowControl w:val="0"/>
              <w:autoSpaceDE w:val="0"/>
              <w:autoSpaceDN w:val="0"/>
              <w:spacing w:after="0" w:line="240" w:lineRule="auto"/>
              <w:rPr>
                <w:rFonts w:eastAsia="Arial Narrow" w:cstheme="minorHAnsi"/>
              </w:rPr>
            </w:pPr>
          </w:p>
          <w:p w14:paraId="7EC5D6E2"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Podpis:</w:t>
            </w:r>
          </w:p>
          <w:p w14:paraId="06D1A24D" w14:textId="77777777" w:rsidR="00545869" w:rsidRPr="002E413B" w:rsidRDefault="00545869" w:rsidP="00390398">
            <w:pPr>
              <w:widowControl w:val="0"/>
              <w:autoSpaceDE w:val="0"/>
              <w:autoSpaceDN w:val="0"/>
              <w:spacing w:after="0" w:line="240" w:lineRule="auto"/>
              <w:rPr>
                <w:rFonts w:eastAsia="Arial Narrow" w:cstheme="minorHAnsi"/>
              </w:rPr>
            </w:pPr>
            <w:r w:rsidRPr="002E413B">
              <w:rPr>
                <w:rFonts w:eastAsia="Arial Narrow" w:cstheme="minorHAnsi"/>
              </w:rPr>
              <w:t>_______________________________</w:t>
            </w:r>
          </w:p>
        </w:tc>
      </w:tr>
    </w:tbl>
    <w:p w14:paraId="0B03D33E" w14:textId="77777777" w:rsidR="00545869" w:rsidRPr="002E413B" w:rsidRDefault="00545869" w:rsidP="00545869">
      <w:pPr>
        <w:spacing w:after="0" w:line="288" w:lineRule="auto"/>
        <w:jc w:val="both"/>
        <w:rPr>
          <w:rFonts w:eastAsia="Times New Roman" w:cstheme="minorHAnsi"/>
          <w:b/>
          <w:sz w:val="28"/>
          <w:szCs w:val="28"/>
          <w:lang w:eastAsia="sl-SI"/>
        </w:rPr>
      </w:pPr>
    </w:p>
    <w:p w14:paraId="2CCBB33D" w14:textId="77777777" w:rsidR="00545869" w:rsidRPr="002E413B" w:rsidRDefault="00545869" w:rsidP="00545869">
      <w:pPr>
        <w:spacing w:after="0" w:line="288" w:lineRule="auto"/>
        <w:jc w:val="both"/>
        <w:rPr>
          <w:rFonts w:eastAsia="Times New Roman" w:cstheme="minorHAnsi"/>
          <w:sz w:val="20"/>
          <w:szCs w:val="28"/>
          <w:lang w:eastAsia="sl-SI"/>
        </w:rPr>
      </w:pPr>
      <w:r w:rsidRPr="002E413B">
        <w:rPr>
          <w:rFonts w:eastAsia="Times New Roman" w:cstheme="minorHAnsi"/>
          <w:sz w:val="20"/>
          <w:szCs w:val="28"/>
          <w:lang w:eastAsia="sl-SI"/>
        </w:rPr>
        <w:t>*(V primeru, da ima ponudnik več zakonitih zastopnikov, izpolni ustrezno število soglasij)</w:t>
      </w:r>
    </w:p>
    <w:p w14:paraId="1DA7EA1A" w14:textId="77777777" w:rsidR="00545869" w:rsidRPr="002E413B" w:rsidRDefault="00545869" w:rsidP="00545869">
      <w:pPr>
        <w:spacing w:after="0" w:line="288" w:lineRule="auto"/>
        <w:jc w:val="both"/>
        <w:rPr>
          <w:rFonts w:eastAsia="Times New Roman" w:cstheme="minorHAnsi"/>
          <w:sz w:val="20"/>
          <w:szCs w:val="28"/>
          <w:lang w:eastAsia="sl-SI"/>
        </w:rPr>
      </w:pPr>
    </w:p>
    <w:p w14:paraId="4DCCB119" w14:textId="77777777" w:rsidR="00545869" w:rsidRDefault="00545869" w:rsidP="00545869">
      <w:pPr>
        <w:keepNext/>
        <w:spacing w:before="82" w:after="0" w:line="240" w:lineRule="auto"/>
        <w:ind w:left="4956" w:right="111" w:firstLine="708"/>
        <w:jc w:val="center"/>
        <w:outlineLvl w:val="2"/>
        <w:rPr>
          <w:rFonts w:eastAsia="Times New Roman" w:cstheme="minorHAnsi"/>
          <w:b/>
          <w:lang w:eastAsia="sl-SI"/>
        </w:rPr>
      </w:pPr>
      <w:r w:rsidRPr="002E413B">
        <w:rPr>
          <w:rFonts w:eastAsia="Times New Roman" w:cstheme="minorHAnsi"/>
          <w:b/>
          <w:lang w:eastAsia="sl-SI"/>
        </w:rPr>
        <w:t xml:space="preserve">                                                    </w:t>
      </w:r>
    </w:p>
    <w:p w14:paraId="40B2FB20" w14:textId="77777777" w:rsidR="00545869" w:rsidRDefault="00545869" w:rsidP="00545869">
      <w:pPr>
        <w:rPr>
          <w:rFonts w:eastAsia="Times New Roman" w:cstheme="minorHAnsi"/>
          <w:b/>
          <w:lang w:eastAsia="sl-SI"/>
        </w:rPr>
      </w:pPr>
      <w:r>
        <w:rPr>
          <w:rFonts w:eastAsia="Times New Roman" w:cstheme="minorHAnsi"/>
          <w:b/>
          <w:lang w:eastAsia="sl-SI"/>
        </w:rPr>
        <w:br w:type="page"/>
      </w:r>
    </w:p>
    <w:p w14:paraId="2D58DBCF" w14:textId="77777777" w:rsidR="00545869" w:rsidRPr="002E413B" w:rsidRDefault="00545869" w:rsidP="00545869">
      <w:pPr>
        <w:keepNext/>
        <w:spacing w:before="82" w:after="0" w:line="240" w:lineRule="auto"/>
        <w:ind w:left="4956" w:right="111" w:firstLine="708"/>
        <w:jc w:val="center"/>
        <w:outlineLvl w:val="2"/>
        <w:rPr>
          <w:rFonts w:eastAsia="Times New Roman" w:cstheme="minorHAnsi"/>
          <w:b/>
          <w:lang w:eastAsia="sl-SI"/>
        </w:rPr>
      </w:pPr>
      <w:r w:rsidRPr="002E413B">
        <w:rPr>
          <w:rFonts w:eastAsia="Times New Roman" w:cstheme="minorHAnsi"/>
          <w:b/>
          <w:lang w:eastAsia="sl-SI"/>
        </w:rPr>
        <w:lastRenderedPageBreak/>
        <w:t xml:space="preserve"> </w:t>
      </w:r>
      <w:r w:rsidRPr="002E413B">
        <w:rPr>
          <w:rFonts w:eastAsia="Times New Roman" w:cstheme="minorHAnsi"/>
          <w:b/>
          <w:sz w:val="24"/>
          <w:lang w:eastAsia="sl-SI"/>
        </w:rPr>
        <w:t>OBR-8</w:t>
      </w:r>
    </w:p>
    <w:p w14:paraId="44F55E3A" w14:textId="77777777" w:rsidR="00545869" w:rsidRPr="002E413B" w:rsidRDefault="00545869" w:rsidP="00545869">
      <w:pPr>
        <w:widowControl w:val="0"/>
        <w:autoSpaceDE w:val="0"/>
        <w:autoSpaceDN w:val="0"/>
        <w:spacing w:after="0" w:line="240" w:lineRule="auto"/>
        <w:rPr>
          <w:rFonts w:eastAsia="Arial Narrow" w:cstheme="minorHAnsi"/>
        </w:rPr>
      </w:pPr>
    </w:p>
    <w:p w14:paraId="142CC298" w14:textId="77777777" w:rsidR="00545869" w:rsidRPr="002E413B" w:rsidRDefault="00545869" w:rsidP="00545869">
      <w:pPr>
        <w:widowControl w:val="0"/>
        <w:autoSpaceDE w:val="0"/>
        <w:autoSpaceDN w:val="0"/>
        <w:spacing w:after="0" w:line="240" w:lineRule="auto"/>
        <w:jc w:val="center"/>
        <w:rPr>
          <w:rFonts w:eastAsia="Arial Narrow" w:cstheme="minorHAnsi"/>
          <w:b/>
          <w:sz w:val="28"/>
        </w:rPr>
      </w:pPr>
      <w:r w:rsidRPr="002E413B">
        <w:rPr>
          <w:rFonts w:eastAsia="Arial Narrow" w:cstheme="minorHAnsi"/>
          <w:b/>
          <w:sz w:val="28"/>
        </w:rPr>
        <w:t>IZJAVA O POSREDOVANJU PODATKOV</w:t>
      </w:r>
    </w:p>
    <w:p w14:paraId="14320DCC" w14:textId="77777777" w:rsidR="00545869" w:rsidRPr="002E413B" w:rsidRDefault="00545869" w:rsidP="00545869">
      <w:pPr>
        <w:widowControl w:val="0"/>
        <w:autoSpaceDE w:val="0"/>
        <w:autoSpaceDN w:val="0"/>
        <w:spacing w:after="0" w:line="240" w:lineRule="auto"/>
        <w:jc w:val="center"/>
        <w:rPr>
          <w:rFonts w:eastAsia="Arial Narrow" w:cstheme="minorHAnsi"/>
          <w:b/>
          <w:sz w:val="28"/>
        </w:rPr>
      </w:pPr>
    </w:p>
    <w:p w14:paraId="5F481703" w14:textId="77777777" w:rsidR="00545869" w:rsidRPr="002E413B" w:rsidRDefault="00545869" w:rsidP="00545869">
      <w:pPr>
        <w:widowControl w:val="0"/>
        <w:autoSpaceDE w:val="0"/>
        <w:autoSpaceDN w:val="0"/>
        <w:spacing w:after="0" w:line="240" w:lineRule="auto"/>
        <w:jc w:val="both"/>
        <w:rPr>
          <w:rFonts w:eastAsia="Arial Narrow" w:cstheme="minorHAnsi"/>
        </w:rPr>
      </w:pPr>
      <w:r w:rsidRPr="002E413B">
        <w:rPr>
          <w:rFonts w:eastAsia="Arial Narrow" w:cstheme="minorHAnsi"/>
        </w:rPr>
        <w:t>S podpisom te izjave se zavezujemo, da bomo v primeru, če bomo izbrani kot najugodnejši ponudnik ali v času izvajanja javnega naročila, v osmih (8) dneh od prejema poziva naročnika, le temu posredovali podatke o:</w:t>
      </w:r>
    </w:p>
    <w:p w14:paraId="6BA7A800"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19E50702" w14:textId="77777777" w:rsidR="00545869" w:rsidRPr="002E413B" w:rsidRDefault="00545869" w:rsidP="00545869">
      <w:pPr>
        <w:widowControl w:val="0"/>
        <w:numPr>
          <w:ilvl w:val="0"/>
          <w:numId w:val="15"/>
        </w:numPr>
        <w:autoSpaceDE w:val="0"/>
        <w:autoSpaceDN w:val="0"/>
        <w:spacing w:after="0" w:line="240" w:lineRule="auto"/>
        <w:contextualSpacing/>
        <w:jc w:val="both"/>
        <w:rPr>
          <w:rFonts w:eastAsia="Arial Narrow" w:cstheme="minorHAnsi"/>
        </w:rPr>
      </w:pPr>
      <w:r w:rsidRPr="002E413B">
        <w:rPr>
          <w:rFonts w:eastAsia="Arial Narrow" w:cstheme="minorHAnsi"/>
        </w:rPr>
        <w:t>naših ustanoviteljih, družbenikih, vključno s tihimi družbeniki, delničarjih, komanditisih ali drugih lastnikih in podatke o lastniških deležih navedenih oseb;</w:t>
      </w:r>
    </w:p>
    <w:p w14:paraId="024A86B6"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001EA354" w14:textId="77777777" w:rsidR="00545869" w:rsidRPr="002E413B" w:rsidRDefault="00545869" w:rsidP="00545869">
      <w:pPr>
        <w:widowControl w:val="0"/>
        <w:numPr>
          <w:ilvl w:val="0"/>
          <w:numId w:val="15"/>
        </w:numPr>
        <w:autoSpaceDE w:val="0"/>
        <w:autoSpaceDN w:val="0"/>
        <w:spacing w:after="0" w:line="240" w:lineRule="auto"/>
        <w:contextualSpacing/>
        <w:jc w:val="both"/>
        <w:rPr>
          <w:rFonts w:eastAsia="Arial Narrow" w:cstheme="minorHAnsi"/>
        </w:rPr>
      </w:pPr>
      <w:r w:rsidRPr="002E413B">
        <w:rPr>
          <w:rFonts w:eastAsia="Arial Narrow" w:cstheme="minorHAnsi"/>
        </w:rPr>
        <w:t>gospodarskih subjektih, za katere se glede na določbe zakona, ki ureja gospodarske družbe, šteje, da so z nami povezane družbe.</w:t>
      </w:r>
    </w:p>
    <w:p w14:paraId="326C6B44" w14:textId="77777777" w:rsidR="00545869" w:rsidRPr="002E413B" w:rsidRDefault="00545869" w:rsidP="00545869">
      <w:pPr>
        <w:spacing w:after="160" w:line="259" w:lineRule="auto"/>
        <w:ind w:left="720"/>
        <w:contextualSpacing/>
        <w:rPr>
          <w:rFonts w:eastAsia="Arial Narrow" w:cstheme="minorHAnsi"/>
        </w:rPr>
      </w:pPr>
    </w:p>
    <w:p w14:paraId="045BDE73"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5371A7AF"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4A3AD078"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4D5C7B03" w14:textId="77777777" w:rsidR="00545869" w:rsidRPr="002E413B" w:rsidRDefault="00545869" w:rsidP="00545869">
      <w:pPr>
        <w:shd w:val="clear" w:color="auto" w:fill="F2F2F2"/>
        <w:spacing w:after="0"/>
        <w:jc w:val="both"/>
        <w:rPr>
          <w:rFonts w:eastAsia="Times New Roman" w:cstheme="minorHAnsi"/>
          <w:lang w:eastAsia="sl-SI"/>
        </w:rPr>
      </w:pPr>
    </w:p>
    <w:p w14:paraId="6FE7FFBF" w14:textId="77777777" w:rsidR="00545869" w:rsidRPr="002E413B" w:rsidRDefault="00545869" w:rsidP="00545869">
      <w:pPr>
        <w:shd w:val="clear" w:color="auto" w:fill="F2F2F2"/>
        <w:spacing w:after="0"/>
        <w:jc w:val="both"/>
        <w:rPr>
          <w:rFonts w:eastAsia="Times New Roman" w:cstheme="minorHAnsi"/>
          <w:lang w:eastAsia="sl-SI"/>
        </w:rPr>
      </w:pPr>
      <w:r w:rsidRPr="002E413B">
        <w:rPr>
          <w:rFonts w:eastAsia="Times New Roman" w:cstheme="minorHAnsi"/>
          <w:lang w:eastAsia="sl-SI"/>
        </w:rPr>
        <w:t xml:space="preserve">Kraj in datum: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324B448A" w14:textId="77777777" w:rsidR="00545869" w:rsidRPr="002E413B" w:rsidRDefault="00545869" w:rsidP="00545869">
      <w:pPr>
        <w:shd w:val="clear" w:color="auto" w:fill="F2F2F2"/>
        <w:spacing w:after="0"/>
        <w:jc w:val="both"/>
        <w:rPr>
          <w:rFonts w:eastAsia="Times New Roman" w:cstheme="minorHAnsi"/>
          <w:lang w:eastAsia="sl-SI"/>
        </w:rPr>
      </w:pPr>
    </w:p>
    <w:p w14:paraId="0C91293E" w14:textId="77777777" w:rsidR="00545869" w:rsidRPr="002E413B" w:rsidRDefault="00545869" w:rsidP="00545869">
      <w:pPr>
        <w:shd w:val="clear" w:color="auto" w:fill="F2F2F2"/>
        <w:spacing w:after="0"/>
        <w:jc w:val="right"/>
        <w:rPr>
          <w:rFonts w:eastAsia="Times New Roman" w:cstheme="minorHAnsi"/>
          <w:lang w:eastAsia="sl-SI"/>
        </w:rPr>
      </w:pPr>
      <w:r w:rsidRPr="002E413B">
        <w:rPr>
          <w:rFonts w:eastAsia="Times New Roman" w:cstheme="minorHAnsi"/>
          <w:lang w:eastAsia="sl-SI"/>
        </w:rPr>
        <w:t>žig</w:t>
      </w:r>
    </w:p>
    <w:p w14:paraId="37E7F176" w14:textId="77777777" w:rsidR="00545869" w:rsidRPr="002E413B" w:rsidRDefault="00545869" w:rsidP="00545869">
      <w:pPr>
        <w:shd w:val="clear" w:color="auto" w:fill="F2F2F2"/>
        <w:spacing w:after="0"/>
        <w:jc w:val="both"/>
        <w:rPr>
          <w:rFonts w:eastAsia="Times New Roman" w:cstheme="minorHAnsi"/>
          <w:u w:val="single"/>
          <w:lang w:eastAsia="sl-SI"/>
        </w:rPr>
      </w:pPr>
      <w:r w:rsidRPr="002E413B">
        <w:rPr>
          <w:rFonts w:eastAsia="Times New Roman" w:cstheme="minorHAnsi"/>
          <w:lang w:eastAsia="sl-SI"/>
        </w:rPr>
        <w:t xml:space="preserve">Odgovorna oseba ponudnika: </w:t>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r w:rsidRPr="002E413B">
        <w:rPr>
          <w:rFonts w:eastAsia="Times New Roman" w:cstheme="minorHAnsi"/>
          <w:u w:val="single"/>
          <w:lang w:eastAsia="sl-SI"/>
        </w:rPr>
        <w:tab/>
      </w:r>
    </w:p>
    <w:p w14:paraId="58270FB6"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6D929CC5"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2C9521BC"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703BFFFC"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48D86CD1"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31D37AF3"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19207AC5"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0E129DC7"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7B3B9655"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3803402D"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6FC1DD94"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7B5E71CB"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714082D6"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52E842F4"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335D642E"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20D914E0"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430298E3"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55B00931"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5D5D76A3"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659D433F"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5D29C7A3"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26DCACCE"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7ADE2696"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377B3AD5"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0D8CDE6A"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703D4499"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797D9558"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61D7433C" w14:textId="77777777" w:rsidR="00545869" w:rsidRPr="002E413B" w:rsidRDefault="00545869" w:rsidP="00545869">
      <w:pPr>
        <w:widowControl w:val="0"/>
        <w:autoSpaceDE w:val="0"/>
        <w:autoSpaceDN w:val="0"/>
        <w:spacing w:after="0" w:line="240" w:lineRule="auto"/>
        <w:jc w:val="both"/>
        <w:rPr>
          <w:rFonts w:eastAsia="Arial Narrow" w:cstheme="minorHAnsi"/>
        </w:rPr>
      </w:pPr>
    </w:p>
    <w:p w14:paraId="1A3B2ECA" w14:textId="77777777" w:rsidR="00545869" w:rsidRPr="001F5E2F" w:rsidRDefault="00545869" w:rsidP="00545869">
      <w:pPr>
        <w:jc w:val="right"/>
        <w:rPr>
          <w:rFonts w:eastAsia="Calibri" w:cstheme="minorHAnsi"/>
        </w:rPr>
      </w:pPr>
      <w:r>
        <w:rPr>
          <w:rFonts w:eastAsia="Arial Narrow" w:cstheme="minorHAnsi"/>
          <w:b/>
          <w:sz w:val="24"/>
        </w:rPr>
        <w:br w:type="page"/>
      </w:r>
      <w:r w:rsidRPr="001F5E2F">
        <w:rPr>
          <w:rFonts w:eastAsia="Calibri" w:cstheme="minorHAnsi"/>
          <w:b/>
          <w:u w:val="single"/>
        </w:rPr>
        <w:lastRenderedPageBreak/>
        <w:t>Priloga 1</w:t>
      </w:r>
    </w:p>
    <w:p w14:paraId="6B7EB4A0" w14:textId="77777777" w:rsidR="00545869" w:rsidRPr="001F5E2F" w:rsidRDefault="00545869" w:rsidP="00545869">
      <w:pPr>
        <w:suppressAutoHyphens/>
        <w:spacing w:after="0" w:line="240" w:lineRule="auto"/>
        <w:rPr>
          <w:rFonts w:eastAsia="Calibri" w:cstheme="minorHAnsi"/>
          <w:lang w:eastAsia="ar-SA"/>
        </w:rPr>
      </w:pPr>
      <w:bookmarkStart w:id="7" w:name="OLE_LINK1"/>
      <w:bookmarkStart w:id="8" w:name="OLE_LINK2"/>
      <w:r w:rsidRPr="001F5E2F">
        <w:rPr>
          <w:rFonts w:eastAsia="Calibri" w:cstheme="minorHAnsi"/>
          <w:b/>
          <w:bCs/>
          <w:u w:val="single"/>
          <w:lang w:eastAsia="ar-SA"/>
        </w:rPr>
        <w:t>NAVODILA ZA DELO S PROGRAMOM GO-SOFT</w:t>
      </w:r>
    </w:p>
    <w:bookmarkEnd w:id="7"/>
    <w:bookmarkEnd w:id="8"/>
    <w:p w14:paraId="76E455A2" w14:textId="77777777" w:rsidR="00545869" w:rsidRPr="001F5E2F" w:rsidRDefault="00545869" w:rsidP="00545869">
      <w:pPr>
        <w:suppressAutoHyphens/>
        <w:spacing w:after="0" w:line="240" w:lineRule="auto"/>
        <w:rPr>
          <w:rFonts w:eastAsia="Calibri" w:cstheme="minorHAnsi"/>
          <w:b/>
          <w:bCs/>
          <w:lang w:eastAsia="ar-SA"/>
        </w:rPr>
      </w:pPr>
    </w:p>
    <w:tbl>
      <w:tblPr>
        <w:tblW w:w="9645" w:type="dxa"/>
        <w:tblLayout w:type="fixed"/>
        <w:tblCellMar>
          <w:left w:w="0" w:type="dxa"/>
          <w:right w:w="0" w:type="dxa"/>
        </w:tblCellMar>
        <w:tblLook w:val="0000" w:firstRow="0" w:lastRow="0" w:firstColumn="0" w:lastColumn="0" w:noHBand="0" w:noVBand="0"/>
      </w:tblPr>
      <w:tblGrid>
        <w:gridCol w:w="9"/>
        <w:gridCol w:w="2669"/>
        <w:gridCol w:w="1290"/>
        <w:gridCol w:w="291"/>
        <w:gridCol w:w="5376"/>
        <w:gridCol w:w="10"/>
      </w:tblGrid>
      <w:tr w:rsidR="00545869" w:rsidRPr="001F5E2F" w14:paraId="3145A57B" w14:textId="77777777" w:rsidTr="00390398">
        <w:trPr>
          <w:gridBefore w:val="1"/>
          <w:wBefore w:w="8" w:type="dxa"/>
        </w:trPr>
        <w:tc>
          <w:tcPr>
            <w:tcW w:w="2669" w:type="dxa"/>
            <w:vAlign w:val="center"/>
          </w:tcPr>
          <w:p w14:paraId="30B61D44" w14:textId="77777777" w:rsidR="00545869" w:rsidRPr="001F5E2F" w:rsidRDefault="00545869" w:rsidP="00545869">
            <w:pPr>
              <w:keepNext/>
              <w:numPr>
                <w:ilvl w:val="3"/>
                <w:numId w:val="36"/>
              </w:numPr>
              <w:tabs>
                <w:tab w:val="left" w:pos="864"/>
              </w:tabs>
              <w:suppressAutoHyphens/>
              <w:spacing w:before="240" w:after="60" w:line="240" w:lineRule="auto"/>
              <w:ind w:left="864" w:hanging="864"/>
              <w:outlineLvl w:val="3"/>
              <w:rPr>
                <w:rFonts w:eastAsia="Calibri" w:cstheme="minorHAnsi"/>
                <w:b/>
                <w:bCs/>
              </w:rPr>
            </w:pPr>
            <w:r w:rsidRPr="001F5E2F">
              <w:rPr>
                <w:rFonts w:eastAsia="Calibri" w:cstheme="minorHAnsi"/>
                <w:b/>
                <w:bCs/>
              </w:rPr>
              <w:t>Obvestila</w:t>
            </w:r>
          </w:p>
        </w:tc>
        <w:tc>
          <w:tcPr>
            <w:tcW w:w="6968" w:type="dxa"/>
            <w:gridSpan w:val="4"/>
            <w:vAlign w:val="center"/>
          </w:tcPr>
          <w:p w14:paraId="558D8574" w14:textId="77777777" w:rsidR="00545869" w:rsidRPr="001F5E2F" w:rsidRDefault="00545869" w:rsidP="00390398">
            <w:pPr>
              <w:suppressLineNumbers/>
              <w:suppressAutoHyphens/>
              <w:rPr>
                <w:rFonts w:eastAsia="Calibri" w:cstheme="minorHAnsi"/>
              </w:rPr>
            </w:pPr>
          </w:p>
        </w:tc>
      </w:tr>
      <w:tr w:rsidR="00545869" w:rsidRPr="001F5E2F" w14:paraId="50BBCF32" w14:textId="77777777" w:rsidTr="00390398">
        <w:trPr>
          <w:gridBefore w:val="1"/>
          <w:wBefore w:w="8" w:type="dxa"/>
        </w:trPr>
        <w:tc>
          <w:tcPr>
            <w:tcW w:w="9637" w:type="dxa"/>
            <w:gridSpan w:val="5"/>
            <w:vAlign w:val="center"/>
          </w:tcPr>
          <w:p w14:paraId="57EA4091" w14:textId="77777777" w:rsidR="00545869" w:rsidRPr="001F5E2F" w:rsidRDefault="00545869" w:rsidP="00390398">
            <w:pPr>
              <w:suppressLineNumbers/>
              <w:suppressAutoHyphens/>
              <w:rPr>
                <w:rFonts w:eastAsia="Calibri" w:cstheme="minorHAnsi"/>
              </w:rPr>
            </w:pPr>
            <w:r w:rsidRPr="001F5E2F">
              <w:rPr>
                <w:rFonts w:eastAsia="Calibri" w:cstheme="minorHAnsi"/>
              </w:rPr>
              <w:t>Osrednji del strani je namenjen prikazu zadnjih 10 obvestil in sicer so to splošna sporočila namenjena uporabnikom modula 'Javni razpisi' ter obvestila, da je dostop do določenega javnega razpisa omogočen.</w:t>
            </w:r>
            <w:r w:rsidRPr="001F5E2F">
              <w:rPr>
                <w:rFonts w:eastAsia="Calibri" w:cstheme="minorHAnsi"/>
              </w:rPr>
              <w:br/>
            </w:r>
            <w:r w:rsidRPr="001F5E2F">
              <w:rPr>
                <w:rFonts w:eastAsia="Calibri" w:cstheme="minorHAnsi"/>
              </w:rPr>
              <w:br/>
              <w:t>Področja:</w:t>
            </w:r>
            <w:r w:rsidRPr="001F5E2F">
              <w:rPr>
                <w:rFonts w:eastAsia="Calibri" w:cstheme="minorHAnsi"/>
              </w:rPr>
              <w:br/>
              <w:t>Javni razpisi pripadajo določenemu področju. Z izborom področja dobimo seznam tistih javnih razpisov, ki se nanašajo na izbrano področje.</w:t>
            </w:r>
            <w:r w:rsidRPr="001F5E2F">
              <w:rPr>
                <w:rFonts w:eastAsia="Calibri" w:cstheme="minorHAnsi"/>
              </w:rPr>
              <w:br/>
            </w:r>
            <w:r w:rsidRPr="001F5E2F">
              <w:rPr>
                <w:rFonts w:eastAsia="Calibri" w:cstheme="minorHAnsi"/>
              </w:rPr>
              <w:br/>
              <w:t>Ostali uporabniki:</w:t>
            </w:r>
            <w:r w:rsidRPr="001F5E2F">
              <w:rPr>
                <w:rFonts w:eastAsia="Calibri" w:cstheme="minorHAnsi"/>
              </w:rPr>
              <w:br/>
              <w:t>Prikaz uporabnikov s strani podjetja, ki imajo omogočen dostop do aplikacije. Če želite, da kateri od navedenih uporabnikov nima več pravice do dostopa, je potrebno o tem nemudoma obvestiti kontaktno osebo na strani izvajalca javnega razpisa. </w:t>
            </w:r>
            <w:r w:rsidRPr="001F5E2F">
              <w:rPr>
                <w:rFonts w:eastAsia="Calibri" w:cstheme="minorHAnsi"/>
              </w:rPr>
              <w:br/>
            </w:r>
            <w:r w:rsidRPr="001F5E2F">
              <w:rPr>
                <w:rFonts w:eastAsia="Calibri" w:cstheme="minorHAnsi"/>
              </w:rPr>
              <w:br/>
              <w:t>POGOSTA VPRAŠANJA:</w:t>
            </w:r>
            <w:r w:rsidRPr="001F5E2F">
              <w:rPr>
                <w:rFonts w:eastAsia="Calibri" w:cstheme="minorHAnsi"/>
              </w:rPr>
              <w:br/>
              <w:t>- Zakaj ne vidim mojega javnega razpisa?</w:t>
            </w:r>
            <w:r w:rsidRPr="001F5E2F">
              <w:rPr>
                <w:rFonts w:eastAsia="Calibri" w:cstheme="minorHAnsi"/>
              </w:rPr>
              <w:br/>
              <w:t>- Kje lahko natisnem razpis?</w:t>
            </w:r>
            <w:r w:rsidRPr="001F5E2F">
              <w:rPr>
                <w:rFonts w:eastAsia="Calibri" w:cstheme="minorHAnsi"/>
              </w:rPr>
              <w:br/>
              <w:t>- Kako vem, da so podatki vpisani?</w:t>
            </w:r>
            <w:r w:rsidRPr="001F5E2F">
              <w:rPr>
                <w:rFonts w:eastAsia="Calibri" w:cstheme="minorHAnsi"/>
              </w:rPr>
              <w:br/>
              <w:t xml:space="preserve">- Kaj moram obvezno preveriti pred zaključkom javnega razpisa? </w:t>
            </w:r>
          </w:p>
        </w:tc>
      </w:tr>
      <w:tr w:rsidR="00545869" w:rsidRPr="001F5E2F" w14:paraId="168143C9" w14:textId="77777777" w:rsidTr="00390398">
        <w:tc>
          <w:tcPr>
            <w:tcW w:w="4259" w:type="dxa"/>
            <w:gridSpan w:val="4"/>
            <w:vAlign w:val="center"/>
          </w:tcPr>
          <w:p w14:paraId="500886CE" w14:textId="77777777" w:rsidR="00545869" w:rsidRPr="001F5E2F" w:rsidRDefault="00545869" w:rsidP="00545869">
            <w:pPr>
              <w:keepNext/>
              <w:numPr>
                <w:ilvl w:val="3"/>
                <w:numId w:val="36"/>
              </w:numPr>
              <w:tabs>
                <w:tab w:val="left" w:pos="864"/>
              </w:tabs>
              <w:suppressAutoHyphens/>
              <w:spacing w:before="240" w:after="60" w:line="240" w:lineRule="auto"/>
              <w:ind w:left="864" w:hanging="864"/>
              <w:outlineLvl w:val="3"/>
              <w:rPr>
                <w:rFonts w:eastAsia="Calibri" w:cstheme="minorHAnsi"/>
                <w:b/>
                <w:bCs/>
              </w:rPr>
            </w:pPr>
            <w:bookmarkStart w:id="9" w:name="dokumentacija"/>
            <w:bookmarkEnd w:id="9"/>
            <w:r w:rsidRPr="001F5E2F">
              <w:rPr>
                <w:rFonts w:eastAsia="Calibri" w:cstheme="minorHAnsi"/>
                <w:b/>
                <w:bCs/>
              </w:rPr>
              <w:t>Seznam javnih razpisov</w:t>
            </w:r>
          </w:p>
        </w:tc>
        <w:tc>
          <w:tcPr>
            <w:tcW w:w="5386" w:type="dxa"/>
            <w:gridSpan w:val="2"/>
            <w:vAlign w:val="center"/>
          </w:tcPr>
          <w:p w14:paraId="72287E46" w14:textId="77777777" w:rsidR="00545869" w:rsidRPr="001F5E2F" w:rsidRDefault="00545869" w:rsidP="00390398">
            <w:pPr>
              <w:suppressLineNumbers/>
              <w:suppressAutoHyphens/>
              <w:rPr>
                <w:rFonts w:eastAsia="Calibri" w:cstheme="minorHAnsi"/>
              </w:rPr>
            </w:pPr>
          </w:p>
        </w:tc>
      </w:tr>
      <w:tr w:rsidR="00545869" w:rsidRPr="001F5E2F" w14:paraId="523EC708" w14:textId="77777777" w:rsidTr="00390398">
        <w:tc>
          <w:tcPr>
            <w:tcW w:w="9645" w:type="dxa"/>
            <w:gridSpan w:val="6"/>
            <w:vAlign w:val="center"/>
          </w:tcPr>
          <w:p w14:paraId="78122F56" w14:textId="77777777" w:rsidR="00545869" w:rsidRDefault="00545869" w:rsidP="00390398">
            <w:pPr>
              <w:suppressLineNumbers/>
              <w:suppressAutoHyphens/>
              <w:rPr>
                <w:rFonts w:eastAsia="Calibri" w:cstheme="minorHAnsi"/>
              </w:rPr>
            </w:pPr>
            <w:r w:rsidRPr="001F5E2F">
              <w:rPr>
                <w:rFonts w:eastAsia="Calibri" w:cstheme="minorHAnsi"/>
              </w:rPr>
              <w:br/>
              <w:t>Na osrednji strani so prikazani javni razpisi izbranega področja.</w:t>
            </w:r>
            <w:r w:rsidRPr="001F5E2F">
              <w:rPr>
                <w:rFonts w:eastAsia="Calibri" w:cstheme="minorHAnsi"/>
              </w:rPr>
              <w:br/>
            </w:r>
            <w:r w:rsidRPr="001F5E2F">
              <w:rPr>
                <w:rFonts w:eastAsia="Calibri" w:cstheme="minorHAnsi"/>
              </w:rPr>
              <w:br/>
              <w:t>ISKANJE JAVNIH RAZPISOV:</w:t>
            </w:r>
            <w:r w:rsidRPr="001F5E2F">
              <w:rPr>
                <w:rFonts w:eastAsia="Calibri" w:cstheme="minorHAnsi"/>
              </w:rPr>
              <w:br/>
              <w:t>V navigatorju se nahajajo polja za iskanje željenega javnega razpisa tako za pregled že vnesenih podatkov na preteklih javnih razpisih, kot tudi za iskanje razpisanega (objavljenega) javnega razpisa, za katerega želimo vnesti podatke.</w:t>
            </w:r>
            <w:r w:rsidRPr="001F5E2F">
              <w:rPr>
                <w:rFonts w:eastAsia="Calibri" w:cstheme="minorHAnsi"/>
              </w:rPr>
              <w:br/>
            </w:r>
          </w:p>
          <w:p w14:paraId="6CAEF4B8" w14:textId="77777777" w:rsidR="00545869" w:rsidRDefault="00545869" w:rsidP="00390398">
            <w:pPr>
              <w:suppressLineNumbers/>
              <w:suppressAutoHyphens/>
              <w:rPr>
                <w:rFonts w:eastAsia="Calibri" w:cstheme="minorHAnsi"/>
              </w:rPr>
            </w:pPr>
            <w:r w:rsidRPr="001F5E2F">
              <w:rPr>
                <w:rFonts w:eastAsia="Calibri" w:cstheme="minorHAnsi"/>
              </w:rPr>
              <w:t>Kriteriji, po katerem lahko iščemo javne razpise so:</w:t>
            </w:r>
            <w:r w:rsidRPr="001F5E2F">
              <w:rPr>
                <w:rFonts w:eastAsia="Calibri" w:cstheme="minorHAnsi"/>
              </w:rPr>
              <w:br/>
              <w:t>- Šifra javnega razpisa, </w:t>
            </w:r>
            <w:r w:rsidRPr="001F5E2F">
              <w:rPr>
                <w:rFonts w:eastAsia="Calibri" w:cstheme="minorHAnsi"/>
              </w:rPr>
              <w:br/>
              <w:t>- Naziv: za nadomeščanje enega ali več neznanih podatkov uporabljamo znak %</w:t>
            </w:r>
            <w:r w:rsidRPr="001F5E2F">
              <w:rPr>
                <w:rFonts w:eastAsia="Calibri" w:cstheme="minorHAnsi"/>
              </w:rPr>
              <w:br/>
              <w:t>- Področje: izberemo med danimi področji</w:t>
            </w:r>
            <w:r w:rsidRPr="001F5E2F">
              <w:rPr>
                <w:rFonts w:eastAsia="Calibri" w:cstheme="minorHAnsi"/>
              </w:rPr>
              <w:br/>
              <w:t xml:space="preserve">- </w:t>
            </w:r>
            <w:r w:rsidRPr="001F5E2F">
              <w:rPr>
                <w:rFonts w:eastAsia="Calibri" w:cstheme="minorHAnsi"/>
                <w:highlight w:val="yellow"/>
              </w:rPr>
              <w:t>trenutni datum in ura, na katerega je omogočen vnos podatkov</w:t>
            </w:r>
            <w:r w:rsidRPr="001F5E2F">
              <w:rPr>
                <w:rFonts w:eastAsia="Calibri" w:cstheme="minorHAnsi"/>
              </w:rPr>
              <w:br/>
              <w:t>- Status javnega razpisa: izbiramo med danimi statusi in sicer so pomembni naslednji statusi:</w:t>
            </w:r>
            <w:r w:rsidRPr="001F5E2F">
              <w:rPr>
                <w:rFonts w:eastAsia="Calibri" w:cstheme="minorHAnsi"/>
              </w:rPr>
              <w:br/>
              <w:t xml:space="preserve">   </w:t>
            </w:r>
            <w:r w:rsidRPr="001F5E2F">
              <w:rPr>
                <w:rFonts w:eastAsia="Calibri" w:cstheme="minorHAnsi"/>
              </w:rPr>
              <w:br/>
              <w:t>Objavljen: za objavljene javne razpise lahko vnašamo podatke (če je trenutni datum in ura manjši od datuma in ure, do katerega lahko vnašamo podatke!)</w:t>
            </w:r>
            <w:r w:rsidRPr="001F5E2F">
              <w:rPr>
                <w:rFonts w:eastAsia="Calibri" w:cstheme="minorHAnsi"/>
              </w:rPr>
              <w:br/>
              <w:t xml:space="preserve">    </w:t>
            </w:r>
            <w:r w:rsidRPr="001F5E2F">
              <w:rPr>
                <w:rFonts w:eastAsia="Calibri" w:cstheme="minorHAnsi"/>
              </w:rPr>
              <w:br/>
              <w:t xml:space="preserve">Za pregled pretekih javnih razpisov pa lahko izberemo ostale statuse: V obdelavi, Aktiven oz. Končan </w:t>
            </w:r>
            <w:r w:rsidRPr="001F5E2F">
              <w:rPr>
                <w:rFonts w:eastAsia="Calibri" w:cstheme="minorHAnsi"/>
              </w:rPr>
              <w:br/>
            </w:r>
          </w:p>
          <w:p w14:paraId="07E0B2FA" w14:textId="77777777" w:rsidR="00545869" w:rsidRPr="001F5E2F" w:rsidRDefault="00545869" w:rsidP="00390398">
            <w:pPr>
              <w:suppressLineNumbers/>
              <w:suppressAutoHyphens/>
              <w:rPr>
                <w:rFonts w:eastAsia="Calibri" w:cstheme="minorHAnsi"/>
              </w:rPr>
            </w:pPr>
            <w:r w:rsidRPr="001F5E2F">
              <w:rPr>
                <w:rFonts w:eastAsia="Calibri" w:cstheme="minorHAnsi"/>
              </w:rPr>
              <w:lastRenderedPageBreak/>
              <w:t>GUMBI:</w:t>
            </w:r>
            <w:r w:rsidRPr="001F5E2F">
              <w:rPr>
                <w:rFonts w:eastAsia="Calibri" w:cstheme="minorHAnsi"/>
              </w:rPr>
              <w:br/>
              <w:t>Išči: s pritiskom na gumb Išči dobimo na osrednji strani tiste javne razpise, ki ustrezajo iskalnim pogojem/kriterijem.</w:t>
            </w:r>
            <w:r w:rsidRPr="001F5E2F">
              <w:rPr>
                <w:rFonts w:eastAsia="Calibri" w:cstheme="minorHAnsi"/>
              </w:rPr>
              <w:br/>
            </w:r>
            <w:r w:rsidRPr="001F5E2F">
              <w:rPr>
                <w:rFonts w:eastAsia="Calibri" w:cstheme="minorHAnsi"/>
              </w:rPr>
              <w:br/>
              <w:t xml:space="preserve">*Iskalnih pogojev/kriterijev ni nujno potrebno vnašati, uporabljajo se samo za lažje iskanje javnih razpisov. </w:t>
            </w:r>
            <w:r w:rsidRPr="001F5E2F">
              <w:rPr>
                <w:rFonts w:eastAsia="Calibri" w:cstheme="minorHAnsi"/>
              </w:rPr>
              <w:br/>
            </w:r>
            <w:r w:rsidRPr="001F5E2F">
              <w:rPr>
                <w:rFonts w:eastAsia="Calibri" w:cstheme="minorHAnsi"/>
              </w:rPr>
              <w:br/>
              <w:t>IZBOR ŽELJENEGA JAVNEGA RAZPISA:</w:t>
            </w:r>
            <w:r w:rsidRPr="001F5E2F">
              <w:rPr>
                <w:rFonts w:eastAsia="Calibri" w:cstheme="minorHAnsi"/>
              </w:rPr>
              <w:br/>
              <w:t xml:space="preserve">S klikom na </w:t>
            </w:r>
            <w:r w:rsidRPr="001F5E2F">
              <w:rPr>
                <w:rFonts w:eastAsia="Calibri" w:cstheme="minorHAnsi"/>
                <w:color w:val="0000FF"/>
              </w:rPr>
              <w:t>šifro</w:t>
            </w:r>
            <w:r w:rsidRPr="001F5E2F">
              <w:rPr>
                <w:rFonts w:eastAsia="Calibri" w:cstheme="minorHAnsi"/>
              </w:rPr>
              <w:t xml:space="preserve"> javnega razpisa na osrednji strani določimo aktivni javni razpis, za katerega bomo vnašali/pregledovali podatke. </w:t>
            </w:r>
          </w:p>
        </w:tc>
      </w:tr>
      <w:tr w:rsidR="00545869" w:rsidRPr="001F5E2F" w14:paraId="4A234D32" w14:textId="77777777" w:rsidTr="00390398">
        <w:trPr>
          <w:gridBefore w:val="1"/>
          <w:gridAfter w:val="1"/>
          <w:wBefore w:w="9" w:type="dxa"/>
          <w:wAfter w:w="9" w:type="dxa"/>
        </w:trPr>
        <w:tc>
          <w:tcPr>
            <w:tcW w:w="3959" w:type="dxa"/>
            <w:gridSpan w:val="2"/>
            <w:vAlign w:val="center"/>
          </w:tcPr>
          <w:p w14:paraId="4D66702C" w14:textId="77777777" w:rsidR="00545869" w:rsidRPr="001F5E2F" w:rsidRDefault="00545869" w:rsidP="00545869">
            <w:pPr>
              <w:keepNext/>
              <w:numPr>
                <w:ilvl w:val="3"/>
                <w:numId w:val="36"/>
              </w:numPr>
              <w:tabs>
                <w:tab w:val="left" w:pos="864"/>
              </w:tabs>
              <w:suppressAutoHyphens/>
              <w:spacing w:before="240" w:after="60" w:line="240" w:lineRule="auto"/>
              <w:ind w:left="864" w:hanging="864"/>
              <w:outlineLvl w:val="3"/>
              <w:rPr>
                <w:rFonts w:eastAsia="Calibri" w:cstheme="minorHAnsi"/>
                <w:b/>
                <w:bCs/>
              </w:rPr>
            </w:pPr>
            <w:r w:rsidRPr="001F5E2F">
              <w:rPr>
                <w:rFonts w:eastAsia="Calibri" w:cstheme="minorHAnsi"/>
                <w:b/>
                <w:bCs/>
              </w:rPr>
              <w:lastRenderedPageBreak/>
              <w:t>Seznam artiklov</w:t>
            </w:r>
          </w:p>
        </w:tc>
        <w:tc>
          <w:tcPr>
            <w:tcW w:w="5668" w:type="dxa"/>
            <w:gridSpan w:val="2"/>
            <w:vAlign w:val="center"/>
          </w:tcPr>
          <w:p w14:paraId="6DEA21E5" w14:textId="77777777" w:rsidR="00545869" w:rsidRPr="001F5E2F" w:rsidRDefault="00545869" w:rsidP="00390398">
            <w:pPr>
              <w:suppressLineNumbers/>
              <w:suppressAutoHyphens/>
              <w:jc w:val="right"/>
              <w:rPr>
                <w:rFonts w:eastAsia="Calibri" w:cstheme="minorHAnsi"/>
              </w:rPr>
            </w:pPr>
          </w:p>
        </w:tc>
      </w:tr>
      <w:tr w:rsidR="00545869" w:rsidRPr="001F5E2F" w14:paraId="28C6832B" w14:textId="77777777" w:rsidTr="00390398">
        <w:trPr>
          <w:gridBefore w:val="1"/>
          <w:gridAfter w:val="1"/>
          <w:wBefore w:w="9" w:type="dxa"/>
          <w:wAfter w:w="9" w:type="dxa"/>
        </w:trPr>
        <w:tc>
          <w:tcPr>
            <w:tcW w:w="9627" w:type="dxa"/>
            <w:gridSpan w:val="4"/>
            <w:vAlign w:val="center"/>
          </w:tcPr>
          <w:p w14:paraId="47554C82" w14:textId="77777777" w:rsidR="00545869" w:rsidRPr="001F5E2F" w:rsidRDefault="00545869" w:rsidP="00390398">
            <w:pPr>
              <w:suppressLineNumbers/>
              <w:suppressAutoHyphens/>
              <w:rPr>
                <w:rFonts w:eastAsia="Calibri" w:cstheme="minorHAnsi"/>
              </w:rPr>
            </w:pPr>
            <w:r w:rsidRPr="001F5E2F">
              <w:rPr>
                <w:rFonts w:eastAsia="Calibri" w:cstheme="minorHAnsi"/>
              </w:rPr>
              <w:br/>
              <w:t>SEZNAM ARTIKLOV IZBRANEGA JAVNEGA RAZPISA:</w:t>
            </w:r>
            <w:r w:rsidRPr="001F5E2F">
              <w:rPr>
                <w:rFonts w:eastAsia="Calibri" w:cstheme="minorHAnsi"/>
              </w:rPr>
              <w:br/>
              <w:t xml:space="preserve">Ob izboru javnega razpisa je potrebno v navigatorju izbrati željeno skupino aktivnega javnega razpisa, za katerega želimo vnašati/pregledovati podatke. S klikom na </w:t>
            </w:r>
            <w:r w:rsidRPr="001F5E2F">
              <w:rPr>
                <w:rFonts w:eastAsia="Calibri" w:cstheme="minorHAnsi"/>
                <w:color w:val="0000FF"/>
              </w:rPr>
              <w:t xml:space="preserve">šifro skupine </w:t>
            </w:r>
            <w:r w:rsidRPr="001F5E2F">
              <w:rPr>
                <w:rFonts w:eastAsia="Calibri" w:cstheme="minorHAnsi"/>
              </w:rPr>
              <w:t>dobimo na osrednji strani seznam nadomestnih artiklov in artiklov, ki pripadajo izbrani skupini. V primeru razpisa zdravil, se artikli takoj pokažejo, ker je razpis za zdravila pripravljen tako, da se izbira posamezno učinkovino in ne skupino artiklov.</w:t>
            </w:r>
            <w:r w:rsidRPr="001F5E2F">
              <w:rPr>
                <w:rFonts w:eastAsia="Calibri" w:cstheme="minorHAnsi"/>
              </w:rPr>
              <w:br/>
            </w:r>
            <w:r w:rsidRPr="001F5E2F">
              <w:rPr>
                <w:rFonts w:eastAsia="Calibri" w:cstheme="minorHAnsi"/>
              </w:rPr>
              <w:br/>
              <w:t>ISKANJE ARTIKLOV ZNOTRAJ IZBRANE SKUPINE:</w:t>
            </w:r>
            <w:r w:rsidRPr="001F5E2F">
              <w:rPr>
                <w:rFonts w:eastAsia="Calibri" w:cstheme="minorHAnsi"/>
              </w:rPr>
              <w:br/>
              <w:t xml:space="preserve">V navigatorju se nahajajo polja za iskanje artiklov za izbrano skupino. </w:t>
            </w:r>
            <w:r w:rsidRPr="001F5E2F">
              <w:rPr>
                <w:rFonts w:eastAsia="Calibri" w:cstheme="minorHAnsi"/>
              </w:rPr>
              <w:br/>
              <w:t>Kriteriji, po katerem lahko iščemo artikle so:</w:t>
            </w:r>
            <w:r w:rsidRPr="001F5E2F">
              <w:rPr>
                <w:rFonts w:eastAsia="Calibri" w:cstheme="minorHAnsi"/>
              </w:rPr>
              <w:br/>
              <w:t>- Artikel: delovna šifra artikla (lahko vnesemo samo del šifre)</w:t>
            </w:r>
            <w:r w:rsidRPr="001F5E2F">
              <w:rPr>
                <w:rFonts w:eastAsia="Calibri" w:cstheme="minorHAnsi"/>
              </w:rPr>
              <w:br/>
              <w:t>- Naziv artikla (ime artikla): za nadomeščanje enega ali več neznanih podatkov uporabljamo znak %</w:t>
            </w:r>
            <w:r w:rsidRPr="001F5E2F">
              <w:rPr>
                <w:rFonts w:eastAsia="Calibri" w:cstheme="minorHAnsi"/>
              </w:rPr>
              <w:br/>
              <w:t xml:space="preserve">- Tip artikla: izbiramo lahko med naslednji tipi: </w:t>
            </w:r>
          </w:p>
          <w:p w14:paraId="2E64ECCC" w14:textId="77777777" w:rsidR="00545869" w:rsidRPr="001F5E2F" w:rsidRDefault="00545869" w:rsidP="00390398">
            <w:pPr>
              <w:suppressLineNumbers/>
              <w:suppressAutoHyphens/>
              <w:ind w:left="600"/>
              <w:rPr>
                <w:rFonts w:eastAsia="Calibri" w:cstheme="minorHAnsi"/>
              </w:rPr>
            </w:pPr>
            <w:r w:rsidRPr="001F5E2F">
              <w:rPr>
                <w:rFonts w:eastAsia="Calibri" w:cstheme="minorHAnsi"/>
              </w:rPr>
              <w:t>Vse: vsi artikli</w:t>
            </w:r>
            <w:r w:rsidRPr="001F5E2F">
              <w:rPr>
                <w:rFonts w:eastAsia="Calibri" w:cstheme="minorHAnsi"/>
              </w:rPr>
              <w:br/>
              <w:t>Artikel: vneseni točno razpisani artikli po kataloški številki in proizvajalcu</w:t>
            </w:r>
            <w:r w:rsidRPr="001F5E2F">
              <w:rPr>
                <w:rFonts w:eastAsia="Calibri" w:cstheme="minorHAnsi"/>
              </w:rPr>
              <w:br/>
              <w:t>Artikel in nadomestek: vneseni tako razpisani artikli kot nadomestni artikli</w:t>
            </w:r>
            <w:r w:rsidRPr="001F5E2F">
              <w:rPr>
                <w:rFonts w:eastAsia="Calibri" w:cstheme="minorHAnsi"/>
              </w:rPr>
              <w:br/>
              <w:t>Nadomestek: vneseni nadomestni artikli (in ne točno določen razpisan artikel po kataloški številki in proizvajalcu)</w:t>
            </w:r>
            <w:r w:rsidRPr="001F5E2F">
              <w:rPr>
                <w:rFonts w:eastAsia="Calibri" w:cstheme="minorHAnsi"/>
              </w:rPr>
              <w:br/>
              <w:t>Ne ponujam: artikli, za katere niste vnesli še podatkov o cenah oz. podatki o ponujenem artiklu</w:t>
            </w:r>
            <w:r w:rsidRPr="001F5E2F">
              <w:rPr>
                <w:rFonts w:eastAsia="Calibri" w:cstheme="minorHAnsi"/>
              </w:rPr>
              <w:br/>
              <w:t> </w:t>
            </w:r>
          </w:p>
          <w:p w14:paraId="70DD1237" w14:textId="77777777" w:rsidR="00545869" w:rsidRPr="001F5E2F" w:rsidRDefault="00545869" w:rsidP="00390398">
            <w:pPr>
              <w:suppressLineNumbers/>
              <w:suppressAutoHyphens/>
              <w:rPr>
                <w:rFonts w:eastAsia="Calibri" w:cstheme="minorHAnsi"/>
              </w:rPr>
            </w:pPr>
            <w:r w:rsidRPr="001F5E2F">
              <w:rPr>
                <w:rFonts w:eastAsia="Calibri" w:cstheme="minorHAnsi"/>
              </w:rPr>
              <w:t>GUMBI:</w:t>
            </w:r>
            <w:r w:rsidRPr="001F5E2F">
              <w:rPr>
                <w:rFonts w:eastAsia="Calibri" w:cstheme="minorHAnsi"/>
              </w:rPr>
              <w:br/>
              <w:t>Išči: s pritiskom na gumb Išči dobimo na osrednji strani tiste artikle, ki ustrezajo iskalnim pogojem/kriterijem.</w:t>
            </w:r>
            <w:r w:rsidRPr="001F5E2F">
              <w:rPr>
                <w:rFonts w:eastAsia="Calibri" w:cstheme="minorHAnsi"/>
              </w:rPr>
              <w:br/>
            </w:r>
            <w:r w:rsidRPr="001F5E2F">
              <w:rPr>
                <w:rFonts w:eastAsia="Calibri" w:cstheme="minorHAnsi"/>
              </w:rPr>
              <w:br/>
              <w:t>Artikle lahko po kriterijih iščemo šele potem, ko smo že izbrali skupino artiklov (razen pri razpisu zdravila).</w:t>
            </w:r>
            <w:r w:rsidRPr="001F5E2F">
              <w:rPr>
                <w:rFonts w:eastAsia="Calibri" w:cstheme="minorHAnsi"/>
              </w:rPr>
              <w:br/>
            </w:r>
            <w:r w:rsidRPr="001F5E2F">
              <w:rPr>
                <w:rFonts w:eastAsia="Calibri" w:cstheme="minorHAnsi"/>
              </w:rPr>
              <w:br/>
              <w:t xml:space="preserve">*Iskalnih pogojev/kriterijev ni nujno potrebno vnašati, uporabljajo se samo za lažje iskanje artiklov. </w:t>
            </w:r>
            <w:r w:rsidRPr="001F5E2F">
              <w:rPr>
                <w:rFonts w:eastAsia="Calibri" w:cstheme="minorHAnsi"/>
              </w:rPr>
              <w:br/>
            </w:r>
            <w:r w:rsidRPr="001F5E2F">
              <w:rPr>
                <w:rFonts w:eastAsia="Calibri" w:cstheme="minorHAnsi"/>
              </w:rPr>
              <w:br/>
              <w:t>PRIKAZ SKUPIN (samo v primeru razpisa po skupinah):</w:t>
            </w:r>
            <w:r w:rsidRPr="001F5E2F">
              <w:rPr>
                <w:rFonts w:eastAsia="Calibri" w:cstheme="minorHAnsi"/>
              </w:rPr>
              <w:br/>
              <w:t>Ob skupinah je prikaz signala (barva) ali smo za določeno skupino vpisali vse potrebne podatke:</w:t>
            </w:r>
            <w:r w:rsidRPr="001F5E2F">
              <w:rPr>
                <w:rFonts w:eastAsia="Calibri" w:cstheme="minorHAnsi"/>
              </w:rPr>
              <w:br/>
            </w:r>
            <w:r w:rsidRPr="001F5E2F">
              <w:rPr>
                <w:rFonts w:eastAsia="Calibri" w:cstheme="minorHAnsi"/>
              </w:rPr>
              <w:br/>
              <w:t xml:space="preserve">Tipi signalov: </w:t>
            </w:r>
          </w:p>
          <w:p w14:paraId="6C10CC74" w14:textId="77777777" w:rsidR="00545869" w:rsidRPr="001F5E2F" w:rsidRDefault="00545869" w:rsidP="00390398">
            <w:pPr>
              <w:suppressLineNumbers/>
              <w:suppressAutoHyphens/>
              <w:ind w:left="600"/>
              <w:rPr>
                <w:rFonts w:eastAsia="Calibri" w:cstheme="minorHAnsi"/>
              </w:rPr>
            </w:pPr>
            <w:r w:rsidRPr="001F5E2F">
              <w:rPr>
                <w:rFonts w:eastAsia="Calibri" w:cstheme="minorHAnsi"/>
              </w:rPr>
              <w:lastRenderedPageBreak/>
              <w:t>Siva barva: ni vnešenega nobenega podatka</w:t>
            </w:r>
            <w:r w:rsidRPr="001F5E2F">
              <w:rPr>
                <w:rFonts w:eastAsia="Calibri" w:cstheme="minorHAnsi"/>
              </w:rPr>
              <w:br/>
              <w:t>Rdeča barva: podatki, ki smo jih vnesli, so nepopolni (nismo vnesli vseh artiklov oz. njihovih nadomestkov znotraj posamezne skupine)</w:t>
            </w:r>
            <w:r w:rsidRPr="001F5E2F">
              <w:rPr>
                <w:rFonts w:eastAsia="Calibri" w:cstheme="minorHAnsi"/>
              </w:rPr>
              <w:br/>
              <w:t>Zelena barva: vsi podatki so pravilno vneseni - podali smo podatke za vse razpisane artikle oz. njihove nadomestke.</w:t>
            </w:r>
          </w:p>
          <w:p w14:paraId="5B805D60" w14:textId="77777777" w:rsidR="00545869" w:rsidRPr="001F5E2F" w:rsidRDefault="00545869" w:rsidP="00390398">
            <w:pPr>
              <w:suppressLineNumbers/>
              <w:suppressAutoHyphens/>
              <w:rPr>
                <w:rFonts w:eastAsia="Calibri" w:cstheme="minorHAnsi"/>
              </w:rPr>
            </w:pPr>
            <w:r w:rsidRPr="001F5E2F">
              <w:rPr>
                <w:rFonts w:eastAsia="Calibri" w:cstheme="minorHAnsi"/>
              </w:rPr>
              <w:br/>
              <w:t>IZBOR SKUPINE ARTIKLOV (samo v primeru razpisa po skupinah):</w:t>
            </w:r>
            <w:r w:rsidRPr="001F5E2F">
              <w:rPr>
                <w:rFonts w:eastAsia="Calibri" w:cstheme="minorHAnsi"/>
              </w:rPr>
              <w:br/>
              <w:t>Ob izboru skupine se v osrednjem oknu prikažejo artikli, ki pripadajo izbrani skupini. Artikli so razvrščeni po grupah in sicer na naslednji način:</w:t>
            </w:r>
          </w:p>
          <w:p w14:paraId="668B009E" w14:textId="77777777" w:rsidR="00545869" w:rsidRPr="001F5E2F" w:rsidRDefault="00545869" w:rsidP="00390398">
            <w:pPr>
              <w:suppressLineNumbers/>
              <w:suppressAutoHyphens/>
              <w:ind w:left="600"/>
              <w:rPr>
                <w:rFonts w:eastAsia="Calibri" w:cstheme="minorHAnsi"/>
              </w:rPr>
            </w:pPr>
            <w:r w:rsidRPr="001F5E2F">
              <w:rPr>
                <w:rFonts w:eastAsia="Calibri" w:cstheme="minorHAnsi"/>
                <w:color w:val="00CCFF"/>
              </w:rPr>
              <w:t>Splošni razpisani artikel, ki vsebuje tudi podatke o strokovnih zahtevah.</w:t>
            </w:r>
            <w:r w:rsidRPr="001F5E2F">
              <w:rPr>
                <w:rFonts w:eastAsia="Calibri" w:cstheme="minorHAnsi"/>
                <w:color w:val="00CCFF"/>
              </w:rPr>
              <w:br/>
            </w:r>
            <w:r w:rsidRPr="001F5E2F">
              <w:rPr>
                <w:rFonts w:eastAsia="Calibri" w:cstheme="minorHAnsi"/>
                <w:color w:val="FFCC00"/>
              </w:rPr>
              <w:t>Razpisani artikel, ki vsebuje referenčno številko ter proizvajalca.</w:t>
            </w:r>
          </w:p>
          <w:p w14:paraId="7DA397F1" w14:textId="77777777" w:rsidR="00545869" w:rsidRPr="001F5E2F" w:rsidRDefault="00545869" w:rsidP="00390398">
            <w:pPr>
              <w:suppressLineNumbers/>
              <w:suppressAutoHyphens/>
              <w:rPr>
                <w:rFonts w:eastAsia="Calibri" w:cstheme="minorHAnsi"/>
              </w:rPr>
            </w:pPr>
            <w:r w:rsidRPr="001F5E2F">
              <w:rPr>
                <w:rFonts w:eastAsia="Calibri" w:cstheme="minorHAnsi"/>
                <w:color w:val="000000"/>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14:paraId="080903FF" w14:textId="77777777" w:rsidR="00545869" w:rsidRPr="001F5E2F" w:rsidRDefault="00545869" w:rsidP="00390398">
            <w:pPr>
              <w:suppressLineNumbers/>
              <w:suppressAutoHyphens/>
              <w:rPr>
                <w:rFonts w:eastAsia="Calibri" w:cstheme="minorHAnsi"/>
              </w:rPr>
            </w:pPr>
            <w:r w:rsidRPr="001F5E2F">
              <w:rPr>
                <w:rFonts w:eastAsia="Calibri" w:cstheme="minorHAnsi"/>
              </w:rPr>
              <w:t>VNOS PODATKOV O PONUJENEM ARTIKLU OZ. O NJEGOVEM NADOMESTKU:</w:t>
            </w:r>
            <w:r w:rsidRPr="001F5E2F">
              <w:rPr>
                <w:rFonts w:eastAsia="Calibri" w:cstheme="minorHAnsi"/>
              </w:rPr>
              <w:br/>
            </w:r>
            <w:r w:rsidRPr="001F5E2F">
              <w:rPr>
                <w:rFonts w:eastAsia="Calibri" w:cstheme="minorHAnsi"/>
              </w:rPr>
              <w:br/>
              <w:t xml:space="preserve">Če ponujamo točno razpisan ARTIKEL (to je artikel na </w:t>
            </w:r>
            <w:r w:rsidRPr="001F5E2F">
              <w:rPr>
                <w:rFonts w:eastAsia="Calibri" w:cstheme="minorHAnsi"/>
                <w:color w:val="FFCC00"/>
              </w:rPr>
              <w:t xml:space="preserve">rumenkasti podlagi </w:t>
            </w:r>
            <w:r w:rsidRPr="001F5E2F">
              <w:rPr>
                <w:rFonts w:eastAsia="Calibri" w:cstheme="minorHAnsi"/>
                <w:color w:val="000000"/>
              </w:rPr>
              <w:t>- definirata ga referenčna številka in proizvajalec), kliknemo na </w:t>
            </w:r>
            <w:r w:rsidRPr="001F5E2F">
              <w:rPr>
                <w:rFonts w:eastAsia="Calibri" w:cstheme="minorHAnsi"/>
                <w:color w:val="3366FF"/>
              </w:rPr>
              <w:t>šifro artikla </w:t>
            </w:r>
            <w:r w:rsidRPr="001F5E2F">
              <w:rPr>
                <w:rFonts w:eastAsia="Calibri" w:cstheme="minorHAnsi"/>
                <w:color w:val="000000"/>
              </w:rPr>
              <w:t>in vnesemo ceno.</w:t>
            </w:r>
            <w:r w:rsidRPr="001F5E2F">
              <w:rPr>
                <w:rFonts w:eastAsia="Calibri" w:cstheme="minorHAnsi"/>
                <w:color w:val="000000"/>
              </w:rPr>
              <w:br/>
              <w:t>Če NE ponujamo točno razpisanega artikla, ampak njegov NADOMESTEK (to je artikel na </w:t>
            </w:r>
            <w:r w:rsidRPr="001F5E2F">
              <w:rPr>
                <w:rFonts w:eastAsia="Calibri" w:cstheme="minorHAnsi"/>
                <w:color w:val="00CCFF"/>
              </w:rPr>
              <w:t xml:space="preserve">modrikasti podlagi </w:t>
            </w:r>
            <w:r w:rsidRPr="001F5E2F">
              <w:rPr>
                <w:rFonts w:eastAsia="Calibri" w:cstheme="minorHAnsi"/>
                <w:color w:val="000000"/>
              </w:rPr>
              <w:t>(definirajo ga strokovne zahteve)), kliknemo na </w:t>
            </w:r>
            <w:r w:rsidRPr="001F5E2F">
              <w:rPr>
                <w:rFonts w:eastAsia="Calibri" w:cstheme="minorHAnsi"/>
                <w:color w:val="3366FF"/>
              </w:rPr>
              <w:t>šifro artikla </w:t>
            </w:r>
            <w:r w:rsidRPr="001F5E2F">
              <w:rPr>
                <w:rFonts w:eastAsia="Calibri" w:cstheme="minorHAnsi"/>
                <w:color w:val="000000"/>
              </w:rPr>
              <w:t>in vnesemo ceno ter vse zahtevane dodatne podatke, s katerimi opišemo/definiramo nadomestni artikel!</w:t>
            </w:r>
            <w:r w:rsidRPr="001F5E2F">
              <w:rPr>
                <w:rFonts w:eastAsia="Calibri" w:cstheme="minorHAnsi"/>
                <w:color w:val="000000"/>
              </w:rPr>
              <w:br/>
              <w:t> </w:t>
            </w:r>
            <w:r w:rsidRPr="001F5E2F">
              <w:rPr>
                <w:rFonts w:eastAsia="Calibri" w:cstheme="minorHAnsi"/>
                <w:color w:val="000000"/>
              </w:rPr>
              <w:br/>
              <w:t xml:space="preserve">* </w:t>
            </w:r>
            <w:r w:rsidRPr="001F5E2F">
              <w:rPr>
                <w:rFonts w:eastAsia="Calibri" w:cstheme="minorHAnsi"/>
              </w:rPr>
              <w:t>Blagovna znamka artikla je navedena izključno z namenom, da se določi zahtevana raven kakovosti.</w:t>
            </w:r>
          </w:p>
          <w:p w14:paraId="5CEB0276" w14:textId="77777777" w:rsidR="00545869" w:rsidRPr="001F5E2F" w:rsidRDefault="00545869" w:rsidP="00390398">
            <w:pPr>
              <w:suppressAutoHyphens/>
              <w:rPr>
                <w:rFonts w:eastAsia="Calibri" w:cstheme="minorHAnsi"/>
              </w:rPr>
            </w:pPr>
            <w:r w:rsidRPr="001F5E2F">
              <w:rPr>
                <w:rFonts w:eastAsia="Calibri" w:cstheme="minorHAnsi"/>
                <w:color w:val="000000"/>
              </w:rPr>
              <w:t>Ponudnik lahko ponudi artikel pod navedeno blagovno znamko (naveden artikel) ali ustrezno paralelo (navidezni artikel), ki izpolnjuje strokovno tehnične zahteve navedene v razpisni dokumentaciji.</w:t>
            </w:r>
          </w:p>
          <w:p w14:paraId="3ECA44E1" w14:textId="77777777" w:rsidR="00545869" w:rsidRPr="001F5E2F" w:rsidRDefault="00545869" w:rsidP="00390398">
            <w:pPr>
              <w:suppressLineNumbers/>
              <w:suppressAutoHyphens/>
              <w:rPr>
                <w:rFonts w:eastAsia="Calibri" w:cstheme="minorHAnsi"/>
              </w:rPr>
            </w:pPr>
            <w:r w:rsidRPr="001F5E2F">
              <w:rPr>
                <w:rFonts w:eastAsia="Calibri" w:cstheme="minorHAnsi"/>
                <w:color w:val="000000"/>
              </w:rPr>
              <w:t>Program omogoča vnos samo enega artikla znotraj grupe: ali ponujamo točno definiran artikel ali pa njegov nadomestek!</w:t>
            </w:r>
          </w:p>
          <w:p w14:paraId="70C147AC" w14:textId="77777777" w:rsidR="00545869" w:rsidRPr="001F5E2F" w:rsidRDefault="00545869" w:rsidP="00390398">
            <w:pPr>
              <w:suppressLineNumbers/>
              <w:suppressAutoHyphens/>
              <w:rPr>
                <w:rFonts w:eastAsia="Calibri" w:cstheme="minorHAnsi"/>
              </w:rPr>
            </w:pPr>
            <w:r w:rsidRPr="001F5E2F">
              <w:rPr>
                <w:rFonts w:eastAsia="Calibri" w:cstheme="minorHAnsi"/>
                <w:color w:val="000000"/>
              </w:rPr>
              <w:t xml:space="preserve">IZBOR POSAMEZNEGA ARTIKLA (zdravila - učinkovine) </w:t>
            </w:r>
          </w:p>
          <w:p w14:paraId="41E78CD1" w14:textId="77777777" w:rsidR="00545869" w:rsidRPr="001F5E2F" w:rsidRDefault="00545869" w:rsidP="00390398">
            <w:pPr>
              <w:suppressAutoHyphens/>
              <w:rPr>
                <w:rFonts w:eastAsia="Calibri" w:cstheme="minorHAnsi"/>
              </w:rPr>
            </w:pPr>
            <w:r w:rsidRPr="001F5E2F">
              <w:rPr>
                <w:rFonts w:eastAsia="Calibri" w:cstheme="minorHAnsi"/>
              </w:rPr>
              <w:t>Artikli so razvrščeni po grupah (medsebojno zamenljivi) in sicer na naslednji način:</w:t>
            </w:r>
          </w:p>
          <w:p w14:paraId="6B12072A" w14:textId="77777777" w:rsidR="00545869" w:rsidRPr="001F5E2F" w:rsidRDefault="00545869" w:rsidP="00390398">
            <w:pPr>
              <w:suppressLineNumbers/>
              <w:suppressAutoHyphens/>
              <w:rPr>
                <w:rFonts w:eastAsia="Calibri" w:cstheme="minorHAnsi"/>
              </w:rPr>
            </w:pPr>
            <w:r w:rsidRPr="001F5E2F">
              <w:rPr>
                <w:rFonts w:eastAsia="Calibri" w:cstheme="minorHAnsi"/>
                <w:color w:val="00CCFF"/>
              </w:rPr>
              <w:t>Splošni razpisani artikel, ki vsebuje tudi podatke o strokovnih zahtevah.</w:t>
            </w:r>
            <w:r w:rsidRPr="001F5E2F">
              <w:rPr>
                <w:rFonts w:eastAsia="Calibri" w:cstheme="minorHAnsi"/>
                <w:color w:val="00CCFF"/>
              </w:rPr>
              <w:br/>
            </w:r>
            <w:r w:rsidRPr="001F5E2F">
              <w:rPr>
                <w:rFonts w:eastAsia="Calibri" w:cstheme="minorHAnsi"/>
                <w:color w:val="FFCC00"/>
              </w:rPr>
              <w:t>Razpisani artikel, ki vsebuje referenčno številko ter proizvajalca.</w:t>
            </w:r>
          </w:p>
          <w:p w14:paraId="2DA9BCE9" w14:textId="77777777" w:rsidR="00545869" w:rsidRPr="001F5E2F" w:rsidRDefault="00545869" w:rsidP="00390398">
            <w:pPr>
              <w:suppressLineNumbers/>
              <w:suppressAutoHyphens/>
              <w:rPr>
                <w:rFonts w:eastAsia="Calibri" w:cstheme="minorHAnsi"/>
              </w:rPr>
            </w:pPr>
            <w:r w:rsidRPr="001F5E2F">
              <w:rPr>
                <w:rFonts w:eastAsia="Calibri" w:cstheme="minorHAnsi"/>
                <w:color w:val="000000"/>
              </w:rPr>
              <w:t>Znotraj določene grupe artiklov, ki jo določa splošni razpisani artikel in najmanj en točno določen artikel (v določeni grupi je lahko tudi več točno razpisanih artiklov, ki so med seboj popolnoma zamenljivi), lahko vnašamo več artiklov (več nadrejenih ali več podrejenih in kombinacije le-teh).</w:t>
            </w:r>
          </w:p>
          <w:p w14:paraId="63C10ACA" w14:textId="77777777" w:rsidR="00545869" w:rsidRPr="001F5E2F" w:rsidRDefault="00545869" w:rsidP="00390398">
            <w:pPr>
              <w:suppressLineNumbers/>
              <w:suppressAutoHyphens/>
              <w:rPr>
                <w:rFonts w:eastAsia="Calibri" w:cstheme="minorHAnsi"/>
              </w:rPr>
            </w:pPr>
            <w:r w:rsidRPr="001F5E2F">
              <w:rPr>
                <w:rFonts w:eastAsia="Calibri" w:cstheme="minorHAnsi"/>
              </w:rPr>
              <w:t>VNOS PODATKOV O PONUJENEM ARTIKLU OZ. NJEGOVEM NADOMESTKU (učinkovini):</w:t>
            </w:r>
            <w:r w:rsidRPr="001F5E2F">
              <w:rPr>
                <w:rFonts w:eastAsia="Calibri" w:cstheme="minorHAnsi"/>
              </w:rPr>
              <w:br/>
            </w:r>
            <w:r w:rsidRPr="001F5E2F">
              <w:rPr>
                <w:rFonts w:eastAsia="Calibri" w:cstheme="minorHAnsi"/>
              </w:rPr>
              <w:br/>
              <w:t xml:space="preserve">Če ponujamo točno razpisan ARTIKEL (to je artikel na </w:t>
            </w:r>
            <w:r w:rsidRPr="001F5E2F">
              <w:rPr>
                <w:rFonts w:eastAsia="Calibri" w:cstheme="minorHAnsi"/>
                <w:color w:val="FFCC00"/>
              </w:rPr>
              <w:t xml:space="preserve">rumenkasti podlagi </w:t>
            </w:r>
            <w:r w:rsidRPr="001F5E2F">
              <w:rPr>
                <w:rFonts w:eastAsia="Calibri" w:cstheme="minorHAnsi"/>
                <w:color w:val="000000"/>
              </w:rPr>
              <w:t>- definirata ga referenčna številka in proizvajalec), kliknemo na </w:t>
            </w:r>
            <w:r w:rsidRPr="001F5E2F">
              <w:rPr>
                <w:rFonts w:eastAsia="Calibri" w:cstheme="minorHAnsi"/>
                <w:color w:val="3366FF"/>
              </w:rPr>
              <w:t>šifro artikla </w:t>
            </w:r>
            <w:r w:rsidRPr="001F5E2F">
              <w:rPr>
                <w:rFonts w:eastAsia="Calibri" w:cstheme="minorHAnsi"/>
                <w:color w:val="000000"/>
              </w:rPr>
              <w:t>in vnesemo ceno.</w:t>
            </w:r>
            <w:r w:rsidRPr="001F5E2F">
              <w:rPr>
                <w:rFonts w:eastAsia="Calibri" w:cstheme="minorHAnsi"/>
                <w:color w:val="000000"/>
              </w:rPr>
              <w:br/>
              <w:t>Če NE ponujamo točno razpisanega artikla, ampak njegov NADOMESTEK (to je artikel na </w:t>
            </w:r>
            <w:r w:rsidRPr="001F5E2F">
              <w:rPr>
                <w:rFonts w:eastAsia="Calibri" w:cstheme="minorHAnsi"/>
                <w:color w:val="00CCFF"/>
              </w:rPr>
              <w:t xml:space="preserve">modrikasti podlagi </w:t>
            </w:r>
            <w:r w:rsidRPr="001F5E2F">
              <w:rPr>
                <w:rFonts w:eastAsia="Calibri" w:cstheme="minorHAnsi"/>
                <w:color w:val="000000"/>
              </w:rPr>
              <w:t>(definirajo ga strokovne zahteve)), kliknemo na </w:t>
            </w:r>
            <w:r w:rsidRPr="001F5E2F">
              <w:rPr>
                <w:rFonts w:eastAsia="Calibri" w:cstheme="minorHAnsi"/>
                <w:color w:val="3366FF"/>
              </w:rPr>
              <w:t>šifro artikla </w:t>
            </w:r>
            <w:r w:rsidRPr="001F5E2F">
              <w:rPr>
                <w:rFonts w:eastAsia="Calibri" w:cstheme="minorHAnsi"/>
                <w:color w:val="000000"/>
              </w:rPr>
              <w:t xml:space="preserve">in vnesemo ceno ter vse zahtevane dodatne </w:t>
            </w:r>
            <w:r w:rsidRPr="001F5E2F">
              <w:rPr>
                <w:rFonts w:eastAsia="Calibri" w:cstheme="minorHAnsi"/>
                <w:color w:val="000000"/>
              </w:rPr>
              <w:lastRenderedPageBreak/>
              <w:t>podatke, s katerimi opišemo/definiramo nadomestni artikel!</w:t>
            </w:r>
            <w:r w:rsidRPr="001F5E2F">
              <w:rPr>
                <w:rFonts w:eastAsia="Calibri" w:cstheme="minorHAnsi"/>
                <w:color w:val="000000"/>
              </w:rPr>
              <w:br/>
              <w:t> </w:t>
            </w:r>
            <w:r w:rsidRPr="001F5E2F">
              <w:rPr>
                <w:rFonts w:eastAsia="Calibri" w:cstheme="minorHAnsi"/>
                <w:color w:val="000000"/>
              </w:rPr>
              <w:br/>
              <w:t xml:space="preserve">* </w:t>
            </w:r>
            <w:r w:rsidRPr="001F5E2F">
              <w:rPr>
                <w:rFonts w:eastAsia="Calibri" w:cstheme="minorHAnsi"/>
              </w:rPr>
              <w:t>Blagovna znamka artikla je navedena izključno z namenom, da se določi zahtevana raven kakovosti.</w:t>
            </w:r>
          </w:p>
          <w:p w14:paraId="7FC7C08B" w14:textId="77777777" w:rsidR="00545869" w:rsidRPr="001F5E2F" w:rsidRDefault="00545869" w:rsidP="00390398">
            <w:pPr>
              <w:suppressAutoHyphens/>
              <w:rPr>
                <w:rFonts w:eastAsia="Calibri" w:cstheme="minorHAnsi"/>
              </w:rPr>
            </w:pPr>
            <w:r w:rsidRPr="001F5E2F">
              <w:rPr>
                <w:rFonts w:eastAsia="Calibri" w:cstheme="minorHAnsi"/>
                <w:color w:val="000000"/>
              </w:rPr>
              <w:t>Ponudnik lahko ponudi artikel pod navedeno blagovno znamko (navedeni artikel) ali ustrezno paralelo (navidezni artikel), ki izpolnjuje strokovno tehnične zahteve navedene v razpisni dokumentaciji.</w:t>
            </w:r>
          </w:p>
          <w:p w14:paraId="2D329A8B" w14:textId="77777777" w:rsidR="00545869" w:rsidRPr="001F5E2F" w:rsidRDefault="00545869" w:rsidP="00390398">
            <w:pPr>
              <w:suppressLineNumbers/>
              <w:suppressAutoHyphens/>
              <w:rPr>
                <w:rFonts w:eastAsia="Calibri" w:cstheme="minorHAnsi"/>
              </w:rPr>
            </w:pPr>
            <w:r w:rsidRPr="001F5E2F">
              <w:rPr>
                <w:rFonts w:eastAsia="Calibri" w:cstheme="minorHAnsi"/>
                <w:color w:val="000000"/>
              </w:rPr>
              <w:t>Program omogoča vnos samo enega artikla znotraj grupe: ali ponujamo točno definiran artikel ali pa njegov nadomestek. Pri razpisu za zdravila, pa program omogoča vnos več cen za več artiklov ene učinkovine. Če bi radi vnesli 2 ali več nadrejenih artiklov, se po prvem vnosu nadrejenega na modrem polju pokaže znak +, ki ga kliknemo in lahko vnesemo drugi nadrejeni artikel...</w:t>
            </w:r>
            <w:r w:rsidRPr="001F5E2F">
              <w:rPr>
                <w:rFonts w:eastAsia="Calibri" w:cstheme="minorHAnsi"/>
                <w:color w:val="000000"/>
              </w:rPr>
              <w:br/>
            </w:r>
            <w:r w:rsidRPr="001F5E2F">
              <w:rPr>
                <w:rFonts w:eastAsia="Calibri" w:cstheme="minorHAnsi"/>
                <w:color w:val="000000"/>
              </w:rPr>
              <w:br/>
              <w:t xml:space="preserve">Ob uspešnem vnosu podatkov znotraj določene grupe nas program obvesti z: </w:t>
            </w:r>
            <w:bookmarkStart w:id="10" w:name="mark261797"/>
            <w:bookmarkEnd w:id="10"/>
            <w:r w:rsidRPr="001F5E2F">
              <w:rPr>
                <w:rFonts w:eastAsia="Calibri" w:cstheme="minorHAnsi"/>
                <w:b/>
                <w:color w:val="008000"/>
              </w:rPr>
              <w:t>Vnešeno</w:t>
            </w:r>
            <w:r w:rsidRPr="001F5E2F">
              <w:rPr>
                <w:rFonts w:eastAsia="Calibri" w:cstheme="minorHAnsi"/>
                <w:color w:val="000000"/>
              </w:rPr>
              <w:t> </w:t>
            </w:r>
            <w:r w:rsidRPr="001F5E2F">
              <w:rPr>
                <w:rFonts w:eastAsia="Calibri" w:cstheme="minorHAnsi"/>
                <w:color w:val="000000"/>
              </w:rPr>
              <w:br/>
              <w:t xml:space="preserve">Če podatke še nismo vnesli oz. smo jih nepravilno vnesli, se prikazuje nad grupo besedilo: </w:t>
            </w:r>
            <w:bookmarkStart w:id="11" w:name="mark261799"/>
            <w:bookmarkEnd w:id="11"/>
            <w:r w:rsidRPr="001F5E2F">
              <w:rPr>
                <w:rFonts w:eastAsia="Calibri" w:cstheme="minorHAnsi"/>
                <w:b/>
                <w:color w:val="FF0000"/>
              </w:rPr>
              <w:t>Ni vnešeno</w:t>
            </w:r>
            <w:r w:rsidRPr="001F5E2F">
              <w:rPr>
                <w:rFonts w:eastAsia="Calibri" w:cstheme="minorHAnsi"/>
                <w:color w:val="000000"/>
              </w:rPr>
              <w:t> </w:t>
            </w:r>
            <w:r w:rsidRPr="001F5E2F">
              <w:rPr>
                <w:rFonts w:eastAsia="Calibri" w:cstheme="minorHAnsi"/>
                <w:color w:val="00CCFF"/>
              </w:rPr>
              <w:t xml:space="preserve">       </w:t>
            </w:r>
            <w:r w:rsidRPr="001F5E2F">
              <w:rPr>
                <w:rFonts w:eastAsia="Calibri" w:cstheme="minorHAnsi"/>
                <w:color w:val="00CCFF"/>
              </w:rPr>
              <w:br/>
            </w:r>
            <w:r w:rsidRPr="001F5E2F">
              <w:rPr>
                <w:rFonts w:eastAsia="Calibri" w:cstheme="minorHAnsi"/>
                <w:color w:val="00CCFF"/>
              </w:rPr>
              <w:br/>
            </w:r>
            <w:r w:rsidRPr="001F5E2F">
              <w:rPr>
                <w:rFonts w:eastAsia="Calibri" w:cstheme="minorHAnsi"/>
                <w:color w:val="000000"/>
              </w:rPr>
              <w:t>OSTALI PODATKI NA OSREDNJEM OKNU:</w:t>
            </w:r>
            <w:bookmarkStart w:id="12" w:name="tbJrIdentSeznam"/>
            <w:bookmarkEnd w:id="12"/>
          </w:p>
          <w:p w14:paraId="095F9EB1" w14:textId="77777777" w:rsidR="00545869" w:rsidRPr="001F5E2F" w:rsidRDefault="00545869" w:rsidP="00390398">
            <w:pPr>
              <w:suppressLineNumbers/>
              <w:suppressAutoHyphens/>
              <w:rPr>
                <w:rFonts w:eastAsia="Calibri" w:cstheme="minorHAnsi"/>
              </w:rPr>
            </w:pPr>
            <w:r w:rsidRPr="001F5E2F">
              <w:rPr>
                <w:rFonts w:eastAsia="Calibri" w:cstheme="minorHAnsi"/>
              </w:rPr>
              <w:t xml:space="preserve">Artikel   </w:t>
            </w:r>
          </w:p>
          <w:p w14:paraId="345797C3" w14:textId="77777777" w:rsidR="00545869" w:rsidRPr="001F5E2F" w:rsidRDefault="00545869" w:rsidP="00390398">
            <w:pPr>
              <w:suppressLineNumbers/>
              <w:suppressAutoHyphens/>
              <w:rPr>
                <w:rFonts w:eastAsia="Calibri" w:cstheme="minorHAnsi"/>
              </w:rPr>
            </w:pPr>
            <w:r w:rsidRPr="001F5E2F">
              <w:rPr>
                <w:rFonts w:eastAsia="Calibri" w:cstheme="minorHAnsi"/>
              </w:rPr>
              <w:t xml:space="preserve">Naziv   </w:t>
            </w:r>
          </w:p>
          <w:p w14:paraId="1F65D4CE" w14:textId="77777777" w:rsidR="00545869" w:rsidRPr="001F5E2F" w:rsidRDefault="00545869" w:rsidP="00390398">
            <w:pPr>
              <w:suppressLineNumbers/>
              <w:suppressAutoHyphens/>
              <w:rPr>
                <w:rFonts w:eastAsia="Calibri" w:cstheme="minorHAnsi"/>
              </w:rPr>
            </w:pPr>
            <w:r w:rsidRPr="001F5E2F">
              <w:rPr>
                <w:rFonts w:eastAsia="Calibri" w:cstheme="minorHAnsi"/>
              </w:rPr>
              <w:t xml:space="preserve">Letna poraba   </w:t>
            </w:r>
          </w:p>
          <w:p w14:paraId="20A1A8D2" w14:textId="77777777" w:rsidR="00545869" w:rsidRPr="001F5E2F" w:rsidRDefault="00545869" w:rsidP="00390398">
            <w:pPr>
              <w:suppressLineNumbers/>
              <w:suppressAutoHyphens/>
              <w:rPr>
                <w:rFonts w:eastAsia="Calibri" w:cstheme="minorHAnsi"/>
              </w:rPr>
            </w:pPr>
            <w:r w:rsidRPr="001F5E2F">
              <w:rPr>
                <w:rFonts w:eastAsia="Calibri" w:cstheme="minorHAnsi"/>
              </w:rPr>
              <w:t xml:space="preserve">EM   </w:t>
            </w:r>
          </w:p>
          <w:p w14:paraId="74D64CCA" w14:textId="77777777" w:rsidR="00545869" w:rsidRPr="001F5E2F" w:rsidRDefault="00545869" w:rsidP="00390398">
            <w:pPr>
              <w:suppressLineNumbers/>
              <w:suppressAutoHyphens/>
              <w:rPr>
                <w:rFonts w:eastAsia="Calibri" w:cstheme="minorHAnsi"/>
              </w:rPr>
            </w:pPr>
            <w:r w:rsidRPr="001F5E2F">
              <w:rPr>
                <w:rFonts w:eastAsia="Calibri" w:cstheme="minorHAnsi"/>
              </w:rPr>
              <w:t xml:space="preserve">Tip artikla   </w:t>
            </w:r>
          </w:p>
          <w:p w14:paraId="5C4CCCAE" w14:textId="77777777" w:rsidR="00545869" w:rsidRPr="001F5E2F" w:rsidRDefault="00545869" w:rsidP="00390398">
            <w:pPr>
              <w:suppressLineNumbers/>
              <w:suppressAutoHyphens/>
              <w:rPr>
                <w:rFonts w:eastAsia="Calibri" w:cstheme="minorHAnsi"/>
              </w:rPr>
            </w:pPr>
            <w:r w:rsidRPr="001F5E2F">
              <w:rPr>
                <w:rFonts w:eastAsia="Calibri" w:cstheme="minorHAnsi"/>
              </w:rPr>
              <w:t xml:space="preserve">Cena   </w:t>
            </w:r>
          </w:p>
          <w:p w14:paraId="09550D40" w14:textId="77777777" w:rsidR="00545869" w:rsidRPr="001F5E2F" w:rsidRDefault="00545869" w:rsidP="00390398">
            <w:pPr>
              <w:suppressLineNumbers/>
              <w:suppressAutoHyphens/>
              <w:rPr>
                <w:rFonts w:eastAsia="Calibri" w:cstheme="minorHAnsi"/>
              </w:rPr>
            </w:pPr>
            <w:r w:rsidRPr="001F5E2F">
              <w:rPr>
                <w:rFonts w:eastAsia="Calibri" w:cstheme="minorHAnsi"/>
              </w:rPr>
              <w:t xml:space="preserve">Spremenjeno   </w:t>
            </w:r>
          </w:p>
          <w:p w14:paraId="1EEA0228" w14:textId="77777777" w:rsidR="00545869" w:rsidRPr="001F5E2F" w:rsidRDefault="00545869" w:rsidP="00390398">
            <w:pPr>
              <w:suppressLineNumbers/>
              <w:suppressAutoHyphens/>
              <w:rPr>
                <w:rFonts w:eastAsia="Calibri" w:cstheme="minorHAnsi"/>
              </w:rPr>
            </w:pPr>
            <w:r w:rsidRPr="001F5E2F">
              <w:rPr>
                <w:rFonts w:eastAsia="Calibri" w:cstheme="minorHAnsi"/>
              </w:rPr>
              <w:t>Vnos </w:t>
            </w:r>
          </w:p>
          <w:p w14:paraId="12616AF6" w14:textId="77777777" w:rsidR="00545869" w:rsidRPr="001F5E2F" w:rsidRDefault="00545869" w:rsidP="00390398">
            <w:pPr>
              <w:suppressLineNumbers/>
              <w:suppressAutoHyphens/>
              <w:rPr>
                <w:rFonts w:eastAsia="Calibri" w:cstheme="minorHAnsi"/>
              </w:rPr>
            </w:pPr>
            <w:r w:rsidRPr="001F5E2F">
              <w:rPr>
                <w:rFonts w:eastAsia="Calibri" w:cstheme="minorHAnsi"/>
              </w:rPr>
              <w:t>Letna poraba: letna razpisana količina</w:t>
            </w:r>
            <w:r w:rsidRPr="001F5E2F">
              <w:rPr>
                <w:rFonts w:eastAsia="Calibri" w:cstheme="minorHAnsi"/>
              </w:rPr>
              <w:br/>
              <w:t>EM: razpisana enota mere, za katero je potrebno vnesti ceno (cena velja za razpisano EM!)</w:t>
            </w:r>
          </w:p>
          <w:p w14:paraId="3E511C36" w14:textId="77777777" w:rsidR="00545869" w:rsidRPr="001F5E2F" w:rsidRDefault="00545869" w:rsidP="00390398">
            <w:pPr>
              <w:suppressLineNumbers/>
              <w:suppressAutoHyphens/>
              <w:rPr>
                <w:rFonts w:eastAsia="Calibri" w:cstheme="minorHAnsi"/>
              </w:rPr>
            </w:pPr>
            <w:r w:rsidRPr="007A074B">
              <w:rPr>
                <w:rFonts w:eastAsia="Calibri" w:cstheme="minorHAnsi"/>
                <w:b/>
              </w:rPr>
              <w:t>Zelo bodite pozorni pri enoti mere, ker je letna količina artikla odvisna od artikla, ki ga ponujate. Nadrejeni artikel ima najmanjšo možno EM (zato je LPO večji in vaša cena bo manjša), podrejeni artikli (rumena barva) pa imajo običajno drugačno EM (npr. škatla) in zato posledično manjšo letno porabo in vaša cena mora biti na to EM. !!!!!!!!!!!!!!!!!!!!!!!!!!!!!!!!!!!</w:t>
            </w:r>
            <w:r w:rsidRPr="007A074B">
              <w:rPr>
                <w:rFonts w:eastAsia="Calibri" w:cstheme="minorHAnsi"/>
                <w:b/>
              </w:rPr>
              <w:br/>
            </w:r>
            <w:r w:rsidRPr="001F5E2F">
              <w:rPr>
                <w:rFonts w:eastAsia="Calibri" w:cstheme="minorHAnsi"/>
              </w:rPr>
              <w:br/>
              <w:t>Tip artikla:  Artikel: ponujamo točno razpisani artikel</w:t>
            </w:r>
            <w:r w:rsidRPr="001F5E2F">
              <w:rPr>
                <w:rFonts w:eastAsia="Calibri" w:cstheme="minorHAnsi"/>
              </w:rPr>
              <w:br/>
              <w:t>                  Nadomestni artikel: ponujamo alternativni artikel</w:t>
            </w:r>
          </w:p>
          <w:p w14:paraId="48B409FA" w14:textId="77777777" w:rsidR="00545869" w:rsidRDefault="00545869" w:rsidP="00390398">
            <w:pPr>
              <w:suppressLineNumbers/>
              <w:suppressAutoHyphens/>
              <w:rPr>
                <w:rFonts w:eastAsia="Calibri" w:cstheme="minorHAnsi"/>
              </w:rPr>
            </w:pPr>
            <w:r w:rsidRPr="001F5E2F">
              <w:rPr>
                <w:rFonts w:eastAsia="Calibri" w:cstheme="minorHAnsi"/>
              </w:rPr>
              <w:t>                  Cena: vnesena cena za razpisano EM</w:t>
            </w:r>
            <w:r w:rsidRPr="001F5E2F">
              <w:rPr>
                <w:rFonts w:eastAsia="Calibri" w:cstheme="minorHAnsi"/>
              </w:rPr>
              <w:br/>
              <w:t>                  Spremenjeno: Oseba, datum in ura vnesenega podatka</w:t>
            </w:r>
            <w:r w:rsidRPr="001F5E2F">
              <w:rPr>
                <w:rFonts w:eastAsia="Calibri" w:cstheme="minorHAnsi"/>
              </w:rPr>
              <w:br/>
              <w:t xml:space="preserve">                  Vnos: grafični prikaz ali je podatek pravilno vnesen   </w:t>
            </w:r>
            <w:r w:rsidRPr="001F5E2F">
              <w:rPr>
                <w:rFonts w:eastAsia="Calibri" w:cstheme="minorHAnsi"/>
              </w:rPr>
              <w:br/>
            </w:r>
            <w:r w:rsidRPr="001F5E2F">
              <w:rPr>
                <w:rFonts w:eastAsia="Calibri" w:cstheme="minorHAnsi"/>
              </w:rPr>
              <w:br/>
            </w:r>
          </w:p>
          <w:p w14:paraId="3DEF84CD" w14:textId="77777777" w:rsidR="00545869" w:rsidRPr="001F5E2F" w:rsidRDefault="00545869" w:rsidP="00390398">
            <w:pPr>
              <w:suppressLineNumbers/>
              <w:suppressAutoHyphens/>
              <w:rPr>
                <w:rFonts w:eastAsia="Calibri" w:cstheme="minorHAnsi"/>
              </w:rPr>
            </w:pPr>
            <w:r w:rsidRPr="001F5E2F">
              <w:rPr>
                <w:rFonts w:eastAsia="Calibri" w:cstheme="minorHAnsi"/>
              </w:rPr>
              <w:t>GUMBI:</w:t>
            </w:r>
            <w:r w:rsidRPr="001F5E2F">
              <w:rPr>
                <w:rFonts w:eastAsia="Calibri" w:cstheme="minorHAnsi"/>
              </w:rPr>
              <w:br/>
              <w:t>Izpis</w:t>
            </w:r>
            <w:r w:rsidRPr="001F5E2F">
              <w:rPr>
                <w:rFonts w:eastAsia="Calibri" w:cstheme="minorHAnsi"/>
              </w:rPr>
              <w:br/>
            </w:r>
            <w:r w:rsidRPr="001F5E2F">
              <w:rPr>
                <w:rFonts w:eastAsia="Calibri" w:cstheme="minorHAnsi"/>
              </w:rPr>
              <w:lastRenderedPageBreak/>
              <w:t>Briši podatke</w:t>
            </w:r>
            <w:r w:rsidRPr="001F5E2F">
              <w:rPr>
                <w:rFonts w:eastAsia="Calibri" w:cstheme="minorHAnsi"/>
              </w:rPr>
              <w:br/>
              <w:t>Izvoz v CSV</w:t>
            </w:r>
            <w:r w:rsidRPr="001F5E2F">
              <w:rPr>
                <w:rFonts w:eastAsia="Calibri" w:cstheme="minorHAnsi"/>
              </w:rPr>
              <w:br/>
              <w:t>Uvoz iz CSV</w:t>
            </w:r>
            <w:r w:rsidRPr="001F5E2F">
              <w:rPr>
                <w:rFonts w:eastAsia="Calibri" w:cstheme="minorHAnsi"/>
              </w:rPr>
              <w:br/>
            </w:r>
            <w:hyperlink r:id="rId31" w:history="1">
              <w:r w:rsidRPr="001F5E2F">
                <w:rPr>
                  <w:rFonts w:eastAsia="Calibri" w:cstheme="minorHAnsi"/>
                  <w:color w:val="0000FF"/>
                  <w:u w:val="single"/>
                </w:rPr>
                <w:t>Ponastavi sortiranje</w:t>
              </w:r>
            </w:hyperlink>
            <w:r w:rsidRPr="001F5E2F">
              <w:rPr>
                <w:rFonts w:eastAsia="Calibri" w:cstheme="minorHAnsi"/>
              </w:rPr>
              <w:t> </w:t>
            </w:r>
            <w:r w:rsidRPr="001F5E2F">
              <w:rPr>
                <w:rFonts w:eastAsia="Calibri" w:cstheme="minorHAnsi"/>
              </w:rPr>
              <w:br/>
            </w:r>
            <w:r w:rsidRPr="001F5E2F">
              <w:rPr>
                <w:rFonts w:eastAsia="Calibri" w:cstheme="minorHAnsi"/>
              </w:rPr>
              <w:br/>
              <w:t>OSTALE MOŽNOSTI:</w:t>
            </w:r>
            <w:r w:rsidRPr="001F5E2F">
              <w:rPr>
                <w:rFonts w:eastAsia="Calibri" w:cstheme="minorHAnsi"/>
              </w:rPr>
              <w:br/>
              <w:t>Sortiranje podatkov:</w:t>
            </w:r>
            <w:r w:rsidRPr="001F5E2F">
              <w:rPr>
                <w:rFonts w:eastAsia="Calibri" w:cstheme="minorHAnsi"/>
              </w:rPr>
              <w:br/>
              <w:t xml:space="preserve">   </w:t>
            </w:r>
          </w:p>
        </w:tc>
      </w:tr>
    </w:tbl>
    <w:p w14:paraId="62A2C22A" w14:textId="77777777" w:rsidR="00545869" w:rsidRPr="001F5E2F" w:rsidRDefault="00545869" w:rsidP="00545869">
      <w:pPr>
        <w:suppressAutoHyphens/>
        <w:rPr>
          <w:rFonts w:eastAsia="Calibri" w:cstheme="minorHAnsi"/>
        </w:rPr>
      </w:pPr>
    </w:p>
    <w:p w14:paraId="18FFB248" w14:textId="77777777" w:rsidR="00545869" w:rsidRPr="001F5E2F" w:rsidRDefault="00545869" w:rsidP="00545869">
      <w:pPr>
        <w:suppressAutoHyphens/>
        <w:spacing w:before="225" w:after="225" w:line="240" w:lineRule="auto"/>
        <w:jc w:val="both"/>
        <w:rPr>
          <w:rFonts w:eastAsia="Calibri" w:cstheme="minorHAnsi"/>
        </w:rPr>
      </w:pPr>
    </w:p>
    <w:p w14:paraId="246732A6" w14:textId="77777777" w:rsidR="00545869" w:rsidRPr="001F5E2F" w:rsidRDefault="00545869" w:rsidP="00545869">
      <w:pPr>
        <w:rPr>
          <w:rFonts w:eastAsia="Arial Narrow" w:cstheme="minorHAnsi"/>
          <w:b/>
        </w:rPr>
      </w:pPr>
    </w:p>
    <w:p w14:paraId="3E3EC54C" w14:textId="77777777" w:rsidR="00F032A9" w:rsidRDefault="00F032A9"/>
    <w:sectPr w:rsidR="00F032A9" w:rsidSect="00545869">
      <w:headerReference w:type="default" r:id="rId32"/>
      <w:pgSz w:w="11906" w:h="16838"/>
      <w:pgMar w:top="1134" w:right="1418" w:bottom="1135" w:left="1418"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97819" w14:textId="77777777" w:rsidR="00545869" w:rsidRDefault="00545869" w:rsidP="00545869">
      <w:pPr>
        <w:spacing w:after="0" w:line="240" w:lineRule="auto"/>
      </w:pPr>
      <w:r>
        <w:separator/>
      </w:r>
    </w:p>
  </w:endnote>
  <w:endnote w:type="continuationSeparator" w:id="0">
    <w:p w14:paraId="131AA39B" w14:textId="77777777" w:rsidR="00545869" w:rsidRDefault="00545869" w:rsidP="005458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L Swiss">
    <w:charset w:val="00"/>
    <w:family w:val="auto"/>
    <w:pitch w:val="variable"/>
    <w:sig w:usb0="00000087"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B093A" w14:textId="77777777" w:rsidR="00545869" w:rsidRPr="00164A5F" w:rsidRDefault="00545869">
    <w:pPr>
      <w:pStyle w:val="Noga"/>
      <w:jc w:val="center"/>
      <w:rPr>
        <w:sz w:val="18"/>
      </w:rPr>
    </w:pPr>
    <w:r w:rsidRPr="00164A5F">
      <w:rPr>
        <w:sz w:val="18"/>
      </w:rPr>
      <w:fldChar w:fldCharType="begin"/>
    </w:r>
    <w:r w:rsidRPr="00164A5F">
      <w:rPr>
        <w:sz w:val="18"/>
      </w:rPr>
      <w:instrText>PAGE   \* MERGEFORMAT</w:instrText>
    </w:r>
    <w:r w:rsidRPr="00164A5F">
      <w:rPr>
        <w:sz w:val="18"/>
      </w:rPr>
      <w:fldChar w:fldCharType="separate"/>
    </w:r>
    <w:r w:rsidRPr="00FD2B1B">
      <w:rPr>
        <w:noProof/>
        <w:sz w:val="18"/>
        <w:lang w:val="sl-SI"/>
      </w:rPr>
      <w:t>14</w:t>
    </w:r>
    <w:r w:rsidRPr="00164A5F">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58294" w14:textId="77777777" w:rsidR="00545869" w:rsidRDefault="00545869" w:rsidP="00BF1C74">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10</w:t>
    </w:r>
    <w:r>
      <w:rPr>
        <w:rStyle w:val="tevilkastrani"/>
      </w:rPr>
      <w:fldChar w:fldCharType="end"/>
    </w:r>
  </w:p>
  <w:p w14:paraId="62AF194B" w14:textId="77777777" w:rsidR="00545869" w:rsidRDefault="00545869">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50964"/>
      <w:docPartObj>
        <w:docPartGallery w:val="Page Numbers (Bottom of Page)"/>
        <w:docPartUnique/>
      </w:docPartObj>
    </w:sdtPr>
    <w:sdtEndPr>
      <w:rPr>
        <w:sz w:val="16"/>
      </w:rPr>
    </w:sdtEndPr>
    <w:sdtContent>
      <w:p w14:paraId="6E8900DC" w14:textId="77777777" w:rsidR="00545869" w:rsidRPr="00164A5F" w:rsidRDefault="00545869" w:rsidP="00BF1C74">
        <w:pPr>
          <w:pStyle w:val="Noga"/>
          <w:jc w:val="center"/>
          <w:rPr>
            <w:sz w:val="16"/>
          </w:rPr>
        </w:pPr>
        <w:r w:rsidRPr="00164A5F">
          <w:rPr>
            <w:sz w:val="16"/>
          </w:rPr>
          <w:fldChar w:fldCharType="begin"/>
        </w:r>
        <w:r w:rsidRPr="00164A5F">
          <w:rPr>
            <w:sz w:val="16"/>
          </w:rPr>
          <w:instrText>PAGE   \* MERGEFORMAT</w:instrText>
        </w:r>
        <w:r w:rsidRPr="00164A5F">
          <w:rPr>
            <w:sz w:val="16"/>
          </w:rPr>
          <w:fldChar w:fldCharType="separate"/>
        </w:r>
        <w:r w:rsidRPr="00FD2B1B">
          <w:rPr>
            <w:noProof/>
            <w:sz w:val="16"/>
            <w:lang w:val="sl-SI"/>
          </w:rPr>
          <w:t>41</w:t>
        </w:r>
        <w:r w:rsidRPr="00164A5F">
          <w:rPr>
            <w:sz w:val="16"/>
          </w:rPr>
          <w:fldChar w:fldCharType="end"/>
        </w:r>
      </w:p>
    </w:sdtContent>
  </w:sdt>
  <w:p w14:paraId="18F2DAC1" w14:textId="77777777" w:rsidR="00545869" w:rsidRPr="00F23C45" w:rsidRDefault="00545869" w:rsidP="00BF1C74">
    <w:pPr>
      <w:pStyle w:val="Noga"/>
      <w:ind w:right="360"/>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9B8BB" w14:textId="77777777" w:rsidR="00545869" w:rsidRPr="005F43A4" w:rsidRDefault="00545869" w:rsidP="00BF1C74">
    <w:pPr>
      <w:pStyle w:val="Noga"/>
      <w:jc w:val="center"/>
      <w:rPr>
        <w:rFonts w:ascii="Arial Narrow" w:hAnsi="Arial Narrow"/>
        <w:sz w:val="16"/>
        <w:szCs w:val="16"/>
      </w:rPr>
    </w:pPr>
    <w:r w:rsidRPr="00397E6D">
      <w:rPr>
        <w:rFonts w:ascii="Arial Narrow" w:hAnsi="Arial Narrow"/>
        <w:sz w:val="16"/>
        <w:szCs w:val="16"/>
      </w:rPr>
      <w:fldChar w:fldCharType="begin"/>
    </w:r>
    <w:r w:rsidRPr="00397E6D">
      <w:rPr>
        <w:rFonts w:ascii="Arial Narrow" w:hAnsi="Arial Narrow"/>
        <w:sz w:val="16"/>
        <w:szCs w:val="16"/>
      </w:rPr>
      <w:instrText>PAGE   \* MERGEFORMAT</w:instrText>
    </w:r>
    <w:r w:rsidRPr="00397E6D">
      <w:rPr>
        <w:rFonts w:ascii="Arial Narrow" w:hAnsi="Arial Narrow"/>
        <w:sz w:val="16"/>
        <w:szCs w:val="16"/>
      </w:rPr>
      <w:fldChar w:fldCharType="separate"/>
    </w:r>
    <w:r>
      <w:rPr>
        <w:rFonts w:ascii="Arial Narrow" w:hAnsi="Arial Narrow"/>
        <w:noProof/>
        <w:sz w:val="16"/>
        <w:szCs w:val="16"/>
      </w:rPr>
      <w:t>23</w:t>
    </w:r>
    <w:r w:rsidRPr="00397E6D">
      <w:rPr>
        <w:rFonts w:ascii="Arial Narrow" w:hAnsi="Arial Narrow"/>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18EC2" w14:textId="77777777" w:rsidR="00545869" w:rsidRDefault="00545869" w:rsidP="00545869">
      <w:pPr>
        <w:spacing w:after="0" w:line="240" w:lineRule="auto"/>
      </w:pPr>
      <w:r>
        <w:separator/>
      </w:r>
    </w:p>
  </w:footnote>
  <w:footnote w:type="continuationSeparator" w:id="0">
    <w:p w14:paraId="4815F6D0" w14:textId="77777777" w:rsidR="00545869" w:rsidRDefault="00545869" w:rsidP="005458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ED084" w14:textId="209A648C" w:rsidR="00545869" w:rsidRDefault="00545869" w:rsidP="00BF1C74">
    <w:pPr>
      <w:pStyle w:val="Glava"/>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0F50B" w14:textId="2EC3F788" w:rsidR="00082538" w:rsidRDefault="00082538" w:rsidP="00082538">
    <w:pPr>
      <w:pStyle w:val="Glava"/>
      <w:pBdr>
        <w:bottom w:val="single" w:sz="4" w:space="1" w:color="auto"/>
      </w:pBdr>
    </w:pPr>
    <w:r>
      <w:rPr>
        <w:noProof/>
      </w:rPr>
      <w:drawing>
        <wp:inline distT="0" distB="0" distL="0" distR="0" wp14:anchorId="2EFBF7BF" wp14:editId="326C96E3">
          <wp:extent cx="1190625" cy="686486"/>
          <wp:effectExtent l="0" t="0" r="0" b="0"/>
          <wp:docPr id="108529157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90625" cy="686486"/>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1B765" w14:textId="77777777" w:rsidR="00545869" w:rsidRPr="00E54CBB" w:rsidRDefault="00545869" w:rsidP="00BF1C74">
    <w:pPr>
      <w:pStyle w:val="Glava"/>
      <w:rPr>
        <w:rFonts w:ascii="Arial Narrow" w:hAnsi="Arial Narrow"/>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148AA" w14:textId="77777777" w:rsidR="00545869" w:rsidRDefault="00545869">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E3D6E30" w14:textId="77777777" w:rsidR="00545869" w:rsidRDefault="00545869">
    <w:pPr>
      <w:pStyle w:val="Glava"/>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84861" w14:textId="77777777" w:rsidR="00545869" w:rsidRPr="007F51F9" w:rsidRDefault="00545869" w:rsidP="00BF1C7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1"/>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5"/>
    <w:multiLevelType w:val="multilevel"/>
    <w:tmpl w:val="00000005"/>
    <w:name w:val="WWNum6"/>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13"/>
    <w:multiLevelType w:val="multilevel"/>
    <w:tmpl w:val="00000013"/>
    <w:name w:val="WWNum44"/>
    <w:lvl w:ilvl="0">
      <w:start w:val="1"/>
      <w:numFmt w:val="bullet"/>
      <w:lvlText w:val=""/>
      <w:lvlJc w:val="left"/>
      <w:pPr>
        <w:tabs>
          <w:tab w:val="num" w:pos="786"/>
        </w:tabs>
        <w:ind w:left="786" w:hanging="360"/>
      </w:pPr>
      <w:rPr>
        <w:rFonts w:ascii="Symbol" w:hAnsi="Symbol"/>
      </w:rPr>
    </w:lvl>
    <w:lvl w:ilvl="1">
      <w:start w:val="1"/>
      <w:numFmt w:val="bullet"/>
      <w:lvlText w:val="o"/>
      <w:lvlJc w:val="left"/>
      <w:pPr>
        <w:tabs>
          <w:tab w:val="num" w:pos="1506"/>
        </w:tabs>
        <w:ind w:left="1506" w:hanging="360"/>
      </w:pPr>
      <w:rPr>
        <w:rFonts w:ascii="Courier New" w:hAnsi="Courier New"/>
      </w:rPr>
    </w:lvl>
    <w:lvl w:ilvl="2">
      <w:start w:val="1"/>
      <w:numFmt w:val="bullet"/>
      <w:lvlText w:val=""/>
      <w:lvlJc w:val="left"/>
      <w:pPr>
        <w:tabs>
          <w:tab w:val="num" w:pos="2226"/>
        </w:tabs>
        <w:ind w:left="2226" w:hanging="360"/>
      </w:pPr>
      <w:rPr>
        <w:rFonts w:ascii="Wingdings" w:hAnsi="Wingdings"/>
      </w:rPr>
    </w:lvl>
    <w:lvl w:ilvl="3">
      <w:start w:val="1"/>
      <w:numFmt w:val="bullet"/>
      <w:lvlText w:val=""/>
      <w:lvlJc w:val="left"/>
      <w:pPr>
        <w:tabs>
          <w:tab w:val="num" w:pos="2946"/>
        </w:tabs>
        <w:ind w:left="2946" w:hanging="360"/>
      </w:pPr>
      <w:rPr>
        <w:rFonts w:ascii="Symbol" w:hAnsi="Symbol"/>
      </w:rPr>
    </w:lvl>
    <w:lvl w:ilvl="4">
      <w:start w:val="1"/>
      <w:numFmt w:val="bullet"/>
      <w:lvlText w:val="o"/>
      <w:lvlJc w:val="left"/>
      <w:pPr>
        <w:tabs>
          <w:tab w:val="num" w:pos="3666"/>
        </w:tabs>
        <w:ind w:left="3666" w:hanging="360"/>
      </w:pPr>
      <w:rPr>
        <w:rFonts w:ascii="Courier New" w:hAnsi="Courier New"/>
      </w:rPr>
    </w:lvl>
    <w:lvl w:ilvl="5">
      <w:start w:val="1"/>
      <w:numFmt w:val="bullet"/>
      <w:lvlText w:val=""/>
      <w:lvlJc w:val="left"/>
      <w:pPr>
        <w:tabs>
          <w:tab w:val="num" w:pos="4386"/>
        </w:tabs>
        <w:ind w:left="4386" w:hanging="360"/>
      </w:pPr>
      <w:rPr>
        <w:rFonts w:ascii="Wingdings" w:hAnsi="Wingdings"/>
      </w:rPr>
    </w:lvl>
    <w:lvl w:ilvl="6">
      <w:start w:val="1"/>
      <w:numFmt w:val="bullet"/>
      <w:lvlText w:val=""/>
      <w:lvlJc w:val="left"/>
      <w:pPr>
        <w:tabs>
          <w:tab w:val="num" w:pos="5106"/>
        </w:tabs>
        <w:ind w:left="5106" w:hanging="360"/>
      </w:pPr>
      <w:rPr>
        <w:rFonts w:ascii="Symbol" w:hAnsi="Symbol"/>
      </w:rPr>
    </w:lvl>
    <w:lvl w:ilvl="7">
      <w:start w:val="1"/>
      <w:numFmt w:val="bullet"/>
      <w:lvlText w:val="o"/>
      <w:lvlJc w:val="left"/>
      <w:pPr>
        <w:tabs>
          <w:tab w:val="num" w:pos="5826"/>
        </w:tabs>
        <w:ind w:left="5826" w:hanging="360"/>
      </w:pPr>
      <w:rPr>
        <w:rFonts w:ascii="Courier New" w:hAnsi="Courier New"/>
      </w:rPr>
    </w:lvl>
    <w:lvl w:ilvl="8">
      <w:start w:val="1"/>
      <w:numFmt w:val="bullet"/>
      <w:lvlText w:val=""/>
      <w:lvlJc w:val="left"/>
      <w:pPr>
        <w:tabs>
          <w:tab w:val="num" w:pos="6546"/>
        </w:tabs>
        <w:ind w:left="6546" w:hanging="360"/>
      </w:pPr>
      <w:rPr>
        <w:rFonts w:ascii="Wingdings" w:hAnsi="Wingdings"/>
      </w:rPr>
    </w:lvl>
  </w:abstractNum>
  <w:abstractNum w:abstractNumId="3" w15:restartNumberingAfterBreak="0">
    <w:nsid w:val="00000015"/>
    <w:multiLevelType w:val="multilevel"/>
    <w:tmpl w:val="00000015"/>
    <w:name w:val="WWNum46"/>
    <w:lvl w:ilvl="0">
      <w:start w:val="1"/>
      <w:numFmt w:val="decimal"/>
      <w:lvlText w:val="%1."/>
      <w:lvlJc w:val="left"/>
      <w:pPr>
        <w:tabs>
          <w:tab w:val="num" w:pos="780"/>
        </w:tabs>
        <w:ind w:left="7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2.%3."/>
      <w:lvlJc w:val="left"/>
      <w:pPr>
        <w:tabs>
          <w:tab w:val="num" w:pos="2160"/>
        </w:tabs>
        <w:ind w:left="2160" w:hanging="360"/>
      </w:pPr>
      <w:rPr>
        <w:rFonts w:cs="Times New Roman"/>
      </w:rPr>
    </w:lvl>
    <w:lvl w:ilvl="3">
      <w:start w:val="1"/>
      <w:numFmt w:val="decimal"/>
      <w:lvlText w:val="%2.%3.%4."/>
      <w:lvlJc w:val="left"/>
      <w:pPr>
        <w:tabs>
          <w:tab w:val="num" w:pos="2880"/>
        </w:tabs>
        <w:ind w:left="2880" w:hanging="360"/>
      </w:pPr>
      <w:rPr>
        <w:rFonts w:cs="Times New Roman"/>
      </w:rPr>
    </w:lvl>
    <w:lvl w:ilvl="4">
      <w:start w:val="1"/>
      <w:numFmt w:val="decimal"/>
      <w:lvlText w:val="%2.%3.%4.%5."/>
      <w:lvlJc w:val="left"/>
      <w:pPr>
        <w:tabs>
          <w:tab w:val="num" w:pos="3600"/>
        </w:tabs>
        <w:ind w:left="3600" w:hanging="360"/>
      </w:pPr>
      <w:rPr>
        <w:rFonts w:cs="Times New Roman"/>
      </w:rPr>
    </w:lvl>
    <w:lvl w:ilvl="5">
      <w:start w:val="1"/>
      <w:numFmt w:val="decimal"/>
      <w:lvlText w:val="%2.%3.%4.%5.%6."/>
      <w:lvlJc w:val="left"/>
      <w:pPr>
        <w:tabs>
          <w:tab w:val="num" w:pos="4320"/>
        </w:tabs>
        <w:ind w:left="4320" w:hanging="360"/>
      </w:pPr>
      <w:rPr>
        <w:rFonts w:cs="Times New Roman"/>
      </w:rPr>
    </w:lvl>
    <w:lvl w:ilvl="6">
      <w:start w:val="1"/>
      <w:numFmt w:val="decimal"/>
      <w:lvlText w:val="%2.%3.%4.%5.%6.%7."/>
      <w:lvlJc w:val="left"/>
      <w:pPr>
        <w:tabs>
          <w:tab w:val="num" w:pos="5040"/>
        </w:tabs>
        <w:ind w:left="5040" w:hanging="360"/>
      </w:pPr>
      <w:rPr>
        <w:rFonts w:cs="Times New Roman"/>
      </w:rPr>
    </w:lvl>
    <w:lvl w:ilvl="7">
      <w:start w:val="1"/>
      <w:numFmt w:val="decimal"/>
      <w:lvlText w:val="%2.%3.%4.%5.%6.%7.%8."/>
      <w:lvlJc w:val="left"/>
      <w:pPr>
        <w:tabs>
          <w:tab w:val="num" w:pos="5760"/>
        </w:tabs>
        <w:ind w:left="5760" w:hanging="360"/>
      </w:pPr>
      <w:rPr>
        <w:rFonts w:cs="Times New Roman"/>
      </w:rPr>
    </w:lvl>
    <w:lvl w:ilvl="8">
      <w:start w:val="1"/>
      <w:numFmt w:val="decimal"/>
      <w:lvlText w:val="%2.%3.%4.%5.%6.%7.%8.%9."/>
      <w:lvlJc w:val="left"/>
      <w:pPr>
        <w:tabs>
          <w:tab w:val="num" w:pos="6480"/>
        </w:tabs>
        <w:ind w:left="6480" w:hanging="360"/>
      </w:pPr>
      <w:rPr>
        <w:rFonts w:cs="Times New Roman"/>
      </w:rPr>
    </w:lvl>
  </w:abstractNum>
  <w:abstractNum w:abstractNumId="4" w15:restartNumberingAfterBreak="0">
    <w:nsid w:val="040D0C95"/>
    <w:multiLevelType w:val="hybridMultilevel"/>
    <w:tmpl w:val="AF1096B6"/>
    <w:lvl w:ilvl="0" w:tplc="3D86CEB0">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A275FE"/>
    <w:multiLevelType w:val="hybridMultilevel"/>
    <w:tmpl w:val="E7BA60CE"/>
    <w:lvl w:ilvl="0" w:tplc="52DAE49A">
      <w:numFmt w:val="bullet"/>
      <w:lvlText w:val="-"/>
      <w:lvlJc w:val="left"/>
      <w:pPr>
        <w:ind w:left="1776" w:hanging="360"/>
      </w:pPr>
      <w:rPr>
        <w:rFonts w:ascii="Calibri" w:eastAsia="Calibri" w:hAnsi="Calibri" w:cs="Calibri"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6" w15:restartNumberingAfterBreak="0">
    <w:nsid w:val="07C657A9"/>
    <w:multiLevelType w:val="hybridMultilevel"/>
    <w:tmpl w:val="51B63DCA"/>
    <w:styleLink w:val="Dash"/>
    <w:lvl w:ilvl="0" w:tplc="F96891AC">
      <w:start w:val="1"/>
      <w:numFmt w:val="bullet"/>
      <w:lvlText w:val="-"/>
      <w:lvlJc w:val="left"/>
      <w:pPr>
        <w:ind w:left="2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1" w:tplc="FE128A50">
      <w:start w:val="1"/>
      <w:numFmt w:val="bullet"/>
      <w:lvlText w:val="-"/>
      <w:lvlJc w:val="left"/>
      <w:pPr>
        <w:ind w:left="4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2" w:tplc="AC689084">
      <w:start w:val="1"/>
      <w:numFmt w:val="bullet"/>
      <w:lvlText w:val="-"/>
      <w:lvlJc w:val="left"/>
      <w:pPr>
        <w:ind w:left="7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3" w:tplc="8A9882DA">
      <w:start w:val="1"/>
      <w:numFmt w:val="bullet"/>
      <w:lvlText w:val="-"/>
      <w:lvlJc w:val="left"/>
      <w:pPr>
        <w:ind w:left="96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4" w:tplc="85A0EDD0">
      <w:start w:val="1"/>
      <w:numFmt w:val="bullet"/>
      <w:lvlText w:val="-"/>
      <w:lvlJc w:val="left"/>
      <w:pPr>
        <w:ind w:left="120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5" w:tplc="0A6AFF48">
      <w:start w:val="1"/>
      <w:numFmt w:val="bullet"/>
      <w:lvlText w:val="-"/>
      <w:lvlJc w:val="left"/>
      <w:pPr>
        <w:ind w:left="144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6" w:tplc="F050B9E4">
      <w:start w:val="1"/>
      <w:numFmt w:val="bullet"/>
      <w:lvlText w:val="-"/>
      <w:lvlJc w:val="left"/>
      <w:pPr>
        <w:ind w:left="168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7" w:tplc="0C764E38">
      <w:start w:val="1"/>
      <w:numFmt w:val="bullet"/>
      <w:lvlText w:val="-"/>
      <w:lvlJc w:val="left"/>
      <w:pPr>
        <w:ind w:left="1920" w:hanging="240"/>
      </w:pPr>
      <w:rPr>
        <w:rFonts w:hAnsi="Arial Unicode MS"/>
        <w:caps w:val="0"/>
        <w:smallCaps w:val="0"/>
        <w:strike w:val="0"/>
        <w:dstrike w:val="0"/>
        <w:spacing w:val="0"/>
        <w:w w:val="100"/>
        <w:kern w:val="0"/>
        <w:position w:val="4"/>
        <w:sz w:val="26"/>
        <w:szCs w:val="26"/>
        <w:highlight w:val="none"/>
        <w:u w:val="none"/>
        <w:effect w:val="none"/>
        <w:vertAlign w:val="baseline"/>
      </w:rPr>
    </w:lvl>
    <w:lvl w:ilvl="8" w:tplc="17DCDA94">
      <w:start w:val="1"/>
      <w:numFmt w:val="bullet"/>
      <w:lvlText w:val="-"/>
      <w:lvlJc w:val="left"/>
      <w:pPr>
        <w:ind w:left="2160" w:hanging="240"/>
      </w:pPr>
      <w:rPr>
        <w:rFonts w:hAnsi="Arial Unicode MS"/>
        <w:caps w:val="0"/>
        <w:smallCaps w:val="0"/>
        <w:strike w:val="0"/>
        <w:dstrike w:val="0"/>
        <w:spacing w:val="0"/>
        <w:w w:val="100"/>
        <w:kern w:val="0"/>
        <w:position w:val="4"/>
        <w:sz w:val="26"/>
        <w:szCs w:val="26"/>
        <w:highlight w:val="none"/>
        <w:u w:val="none"/>
        <w:effect w:val="none"/>
        <w:vertAlign w:val="baseline"/>
      </w:rPr>
    </w:lvl>
  </w:abstractNum>
  <w:abstractNum w:abstractNumId="7" w15:restartNumberingAfterBreak="0">
    <w:nsid w:val="0B42220A"/>
    <w:multiLevelType w:val="hybridMultilevel"/>
    <w:tmpl w:val="3D1A9BDE"/>
    <w:lvl w:ilvl="0" w:tplc="0424000F">
      <w:start w:val="1"/>
      <w:numFmt w:val="decimal"/>
      <w:lvlText w:val="%1."/>
      <w:lvlJc w:val="left"/>
      <w:pPr>
        <w:ind w:left="927" w:hanging="360"/>
      </w:pPr>
      <w:rPr>
        <w:rFonts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8"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73B6FCC"/>
    <w:multiLevelType w:val="hybridMultilevel"/>
    <w:tmpl w:val="4E9416A8"/>
    <w:lvl w:ilvl="0" w:tplc="397481CC">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3C5376"/>
    <w:multiLevelType w:val="hybridMultilevel"/>
    <w:tmpl w:val="4356AE8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A31C32"/>
    <w:multiLevelType w:val="hybridMultilevel"/>
    <w:tmpl w:val="DC14840C"/>
    <w:lvl w:ilvl="0" w:tplc="72942904">
      <w:start w:val="1"/>
      <w:numFmt w:val="decimal"/>
      <w:lvlText w:val="%1."/>
      <w:lvlJc w:val="left"/>
      <w:pPr>
        <w:ind w:left="720" w:hanging="360"/>
      </w:pPr>
      <w:rPr>
        <w:rFonts w:ascii="Arial" w:hAnsi="Arial" w:cs="Arial" w:hint="default"/>
        <w:color w:val="00000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1736608"/>
    <w:multiLevelType w:val="multilevel"/>
    <w:tmpl w:val="1522F93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EF5174"/>
    <w:multiLevelType w:val="multilevel"/>
    <w:tmpl w:val="2214E382"/>
    <w:lvl w:ilvl="0">
      <w:start w:val="2"/>
      <w:numFmt w:val="decimal"/>
      <w:lvlText w:val="%1."/>
      <w:lvlJc w:val="left"/>
      <w:pPr>
        <w:ind w:left="480" w:hanging="480"/>
      </w:pPr>
      <w:rPr>
        <w:rFonts w:hint="default"/>
        <w:b/>
      </w:rPr>
    </w:lvl>
    <w:lvl w:ilvl="1">
      <w:start w:val="14"/>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hint="default"/>
      </w:rPr>
    </w:lvl>
    <w:lvl w:ilvl="2" w:tplc="04240005">
      <w:start w:val="1"/>
      <w:numFmt w:val="bullet"/>
      <w:lvlText w:val=""/>
      <w:lvlJc w:val="left"/>
      <w:pPr>
        <w:tabs>
          <w:tab w:val="num" w:pos="1872"/>
        </w:tabs>
        <w:ind w:left="1872" w:hanging="360"/>
      </w:pPr>
      <w:rPr>
        <w:rFonts w:ascii="Wingdings" w:hAnsi="Wingdings" w:hint="default"/>
      </w:rPr>
    </w:lvl>
    <w:lvl w:ilvl="3" w:tplc="04240001">
      <w:start w:val="1"/>
      <w:numFmt w:val="bullet"/>
      <w:lvlText w:val=""/>
      <w:lvlJc w:val="left"/>
      <w:pPr>
        <w:tabs>
          <w:tab w:val="num" w:pos="2592"/>
        </w:tabs>
        <w:ind w:left="2592" w:hanging="360"/>
      </w:pPr>
      <w:rPr>
        <w:rFonts w:ascii="Symbol" w:hAnsi="Symbol" w:hint="default"/>
      </w:rPr>
    </w:lvl>
    <w:lvl w:ilvl="4" w:tplc="04240003">
      <w:start w:val="1"/>
      <w:numFmt w:val="bullet"/>
      <w:lvlText w:val="o"/>
      <w:lvlJc w:val="left"/>
      <w:pPr>
        <w:tabs>
          <w:tab w:val="num" w:pos="3312"/>
        </w:tabs>
        <w:ind w:left="3312" w:hanging="360"/>
      </w:pPr>
      <w:rPr>
        <w:rFonts w:ascii="Courier New" w:hAnsi="Courier New" w:hint="default"/>
      </w:rPr>
    </w:lvl>
    <w:lvl w:ilvl="5" w:tplc="04240005">
      <w:start w:val="1"/>
      <w:numFmt w:val="bullet"/>
      <w:lvlText w:val=""/>
      <w:lvlJc w:val="left"/>
      <w:pPr>
        <w:tabs>
          <w:tab w:val="num" w:pos="4032"/>
        </w:tabs>
        <w:ind w:left="4032" w:hanging="360"/>
      </w:pPr>
      <w:rPr>
        <w:rFonts w:ascii="Wingdings" w:hAnsi="Wingdings" w:hint="default"/>
      </w:rPr>
    </w:lvl>
    <w:lvl w:ilvl="6" w:tplc="04240001">
      <w:start w:val="1"/>
      <w:numFmt w:val="bullet"/>
      <w:lvlText w:val=""/>
      <w:lvlJc w:val="left"/>
      <w:pPr>
        <w:tabs>
          <w:tab w:val="num" w:pos="4752"/>
        </w:tabs>
        <w:ind w:left="4752" w:hanging="360"/>
      </w:pPr>
      <w:rPr>
        <w:rFonts w:ascii="Symbol" w:hAnsi="Symbol" w:hint="default"/>
      </w:rPr>
    </w:lvl>
    <w:lvl w:ilvl="7" w:tplc="04240003">
      <w:start w:val="1"/>
      <w:numFmt w:val="bullet"/>
      <w:lvlText w:val="o"/>
      <w:lvlJc w:val="left"/>
      <w:pPr>
        <w:tabs>
          <w:tab w:val="num" w:pos="5472"/>
        </w:tabs>
        <w:ind w:left="5472" w:hanging="360"/>
      </w:pPr>
      <w:rPr>
        <w:rFonts w:ascii="Courier New" w:hAnsi="Courier New" w:hint="default"/>
      </w:rPr>
    </w:lvl>
    <w:lvl w:ilvl="8" w:tplc="04240005">
      <w:start w:val="1"/>
      <w:numFmt w:val="bullet"/>
      <w:lvlText w:val=""/>
      <w:lvlJc w:val="left"/>
      <w:pPr>
        <w:tabs>
          <w:tab w:val="num" w:pos="6192"/>
        </w:tabs>
        <w:ind w:left="6192" w:hanging="360"/>
      </w:pPr>
      <w:rPr>
        <w:rFonts w:ascii="Wingdings" w:hAnsi="Wingdings" w:hint="default"/>
      </w:rPr>
    </w:lvl>
  </w:abstractNum>
  <w:abstractNum w:abstractNumId="15" w15:restartNumberingAfterBreak="0">
    <w:nsid w:val="27BC1A60"/>
    <w:multiLevelType w:val="hybridMultilevel"/>
    <w:tmpl w:val="18140FD0"/>
    <w:lvl w:ilvl="0" w:tplc="52DAE49A">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2DB40F1A"/>
    <w:multiLevelType w:val="hybridMultilevel"/>
    <w:tmpl w:val="6BFAEC9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2F67F9"/>
    <w:multiLevelType w:val="hybridMultilevel"/>
    <w:tmpl w:val="2376CFC4"/>
    <w:lvl w:ilvl="0" w:tplc="8104E526">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41496D"/>
    <w:multiLevelType w:val="hybridMultilevel"/>
    <w:tmpl w:val="77F2F1AC"/>
    <w:lvl w:ilvl="0" w:tplc="8104E526">
      <w:start w:val="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0332717"/>
    <w:multiLevelType w:val="hybridMultilevel"/>
    <w:tmpl w:val="94F06304"/>
    <w:styleLink w:val="Numbered"/>
    <w:lvl w:ilvl="0" w:tplc="2A72D49E">
      <w:start w:val="1"/>
      <w:numFmt w:val="decimal"/>
      <w:lvlText w:val="%1."/>
      <w:lvlJc w:val="left"/>
      <w:pPr>
        <w:ind w:left="360" w:hanging="360"/>
      </w:pPr>
      <w:rPr>
        <w:rFonts w:hAnsi="Arial Unicode MS"/>
        <w:caps w:val="0"/>
        <w:smallCaps w:val="0"/>
        <w:strike w:val="0"/>
        <w:dstrike w:val="0"/>
        <w:spacing w:val="0"/>
        <w:w w:val="100"/>
        <w:kern w:val="0"/>
        <w:position w:val="0"/>
        <w:highlight w:val="none"/>
        <w:u w:val="none"/>
        <w:effect w:val="none"/>
        <w:vertAlign w:val="baseline"/>
      </w:rPr>
    </w:lvl>
    <w:lvl w:ilvl="1" w:tplc="55C24DF4">
      <w:start w:val="1"/>
      <w:numFmt w:val="decimal"/>
      <w:lvlText w:val="%2."/>
      <w:lvlJc w:val="left"/>
      <w:pPr>
        <w:ind w:left="720" w:hanging="360"/>
      </w:pPr>
      <w:rPr>
        <w:rFonts w:hAnsi="Arial Unicode MS"/>
        <w:caps w:val="0"/>
        <w:smallCaps w:val="0"/>
        <w:strike w:val="0"/>
        <w:dstrike w:val="0"/>
        <w:spacing w:val="0"/>
        <w:w w:val="100"/>
        <w:kern w:val="0"/>
        <w:position w:val="0"/>
        <w:highlight w:val="none"/>
        <w:u w:val="none"/>
        <w:effect w:val="none"/>
        <w:vertAlign w:val="baseline"/>
      </w:rPr>
    </w:lvl>
    <w:lvl w:ilvl="2" w:tplc="EBAA964C">
      <w:start w:val="1"/>
      <w:numFmt w:val="decimal"/>
      <w:lvlText w:val="%3."/>
      <w:lvlJc w:val="left"/>
      <w:pPr>
        <w:ind w:left="1080" w:hanging="360"/>
      </w:pPr>
      <w:rPr>
        <w:rFonts w:hAnsi="Arial Unicode MS"/>
        <w:caps w:val="0"/>
        <w:smallCaps w:val="0"/>
        <w:strike w:val="0"/>
        <w:dstrike w:val="0"/>
        <w:spacing w:val="0"/>
        <w:w w:val="100"/>
        <w:kern w:val="0"/>
        <w:position w:val="0"/>
        <w:highlight w:val="none"/>
        <w:u w:val="none"/>
        <w:effect w:val="none"/>
        <w:vertAlign w:val="baseline"/>
      </w:rPr>
    </w:lvl>
    <w:lvl w:ilvl="3" w:tplc="8C58A2B8">
      <w:start w:val="1"/>
      <w:numFmt w:val="decimal"/>
      <w:lvlText w:val="%4."/>
      <w:lvlJc w:val="left"/>
      <w:pPr>
        <w:ind w:left="1440" w:hanging="360"/>
      </w:pPr>
      <w:rPr>
        <w:rFonts w:hAnsi="Arial Unicode MS"/>
        <w:caps w:val="0"/>
        <w:smallCaps w:val="0"/>
        <w:strike w:val="0"/>
        <w:dstrike w:val="0"/>
        <w:spacing w:val="0"/>
        <w:w w:val="100"/>
        <w:kern w:val="0"/>
        <w:position w:val="0"/>
        <w:highlight w:val="none"/>
        <w:u w:val="none"/>
        <w:effect w:val="none"/>
        <w:vertAlign w:val="baseline"/>
      </w:rPr>
    </w:lvl>
    <w:lvl w:ilvl="4" w:tplc="F3D83240">
      <w:start w:val="1"/>
      <w:numFmt w:val="decimal"/>
      <w:lvlText w:val="%5."/>
      <w:lvlJc w:val="left"/>
      <w:pPr>
        <w:ind w:left="1800" w:hanging="360"/>
      </w:pPr>
      <w:rPr>
        <w:rFonts w:hAnsi="Arial Unicode MS"/>
        <w:caps w:val="0"/>
        <w:smallCaps w:val="0"/>
        <w:strike w:val="0"/>
        <w:dstrike w:val="0"/>
        <w:spacing w:val="0"/>
        <w:w w:val="100"/>
        <w:kern w:val="0"/>
        <w:position w:val="0"/>
        <w:highlight w:val="none"/>
        <w:u w:val="none"/>
        <w:effect w:val="none"/>
        <w:vertAlign w:val="baseline"/>
      </w:rPr>
    </w:lvl>
    <w:lvl w:ilvl="5" w:tplc="2F7635EC">
      <w:start w:val="1"/>
      <w:numFmt w:val="decimal"/>
      <w:lvlText w:val="%6."/>
      <w:lvlJc w:val="left"/>
      <w:pPr>
        <w:ind w:left="2160" w:hanging="360"/>
      </w:pPr>
      <w:rPr>
        <w:rFonts w:hAnsi="Arial Unicode MS"/>
        <w:caps w:val="0"/>
        <w:smallCaps w:val="0"/>
        <w:strike w:val="0"/>
        <w:dstrike w:val="0"/>
        <w:spacing w:val="0"/>
        <w:w w:val="100"/>
        <w:kern w:val="0"/>
        <w:position w:val="0"/>
        <w:highlight w:val="none"/>
        <w:u w:val="none"/>
        <w:effect w:val="none"/>
        <w:vertAlign w:val="baseline"/>
      </w:rPr>
    </w:lvl>
    <w:lvl w:ilvl="6" w:tplc="04768122">
      <w:start w:val="1"/>
      <w:numFmt w:val="decimal"/>
      <w:lvlText w:val="%7."/>
      <w:lvlJc w:val="left"/>
      <w:pPr>
        <w:ind w:left="2520" w:hanging="360"/>
      </w:pPr>
      <w:rPr>
        <w:rFonts w:hAnsi="Arial Unicode MS"/>
        <w:caps w:val="0"/>
        <w:smallCaps w:val="0"/>
        <w:strike w:val="0"/>
        <w:dstrike w:val="0"/>
        <w:spacing w:val="0"/>
        <w:w w:val="100"/>
        <w:kern w:val="0"/>
        <w:position w:val="0"/>
        <w:highlight w:val="none"/>
        <w:u w:val="none"/>
        <w:effect w:val="none"/>
        <w:vertAlign w:val="baseline"/>
      </w:rPr>
    </w:lvl>
    <w:lvl w:ilvl="7" w:tplc="8E8E5A00">
      <w:start w:val="1"/>
      <w:numFmt w:val="decimal"/>
      <w:lvlText w:val="%8."/>
      <w:lvlJc w:val="left"/>
      <w:pPr>
        <w:ind w:left="2880" w:hanging="360"/>
      </w:pPr>
      <w:rPr>
        <w:rFonts w:hAnsi="Arial Unicode MS"/>
        <w:caps w:val="0"/>
        <w:smallCaps w:val="0"/>
        <w:strike w:val="0"/>
        <w:dstrike w:val="0"/>
        <w:spacing w:val="0"/>
        <w:w w:val="100"/>
        <w:kern w:val="0"/>
        <w:position w:val="0"/>
        <w:highlight w:val="none"/>
        <w:u w:val="none"/>
        <w:effect w:val="none"/>
        <w:vertAlign w:val="baseline"/>
      </w:rPr>
    </w:lvl>
    <w:lvl w:ilvl="8" w:tplc="2AE02862">
      <w:start w:val="1"/>
      <w:numFmt w:val="decimal"/>
      <w:lvlText w:val="%9."/>
      <w:lvlJc w:val="left"/>
      <w:pPr>
        <w:ind w:left="3240" w:hanging="360"/>
      </w:pPr>
      <w:rPr>
        <w:rFonts w:hAnsi="Arial Unicode MS"/>
        <w:caps w:val="0"/>
        <w:smallCaps w:val="0"/>
        <w:strike w:val="0"/>
        <w:dstrike w:val="0"/>
        <w:spacing w:val="0"/>
        <w:w w:val="100"/>
        <w:kern w:val="0"/>
        <w:position w:val="0"/>
        <w:highlight w:val="none"/>
        <w:u w:val="none"/>
        <w:effect w:val="none"/>
        <w:vertAlign w:val="baseline"/>
      </w:rPr>
    </w:lvl>
  </w:abstractNum>
  <w:abstractNum w:abstractNumId="21" w15:restartNumberingAfterBreak="0">
    <w:nsid w:val="40DA3ACF"/>
    <w:multiLevelType w:val="hybridMultilevel"/>
    <w:tmpl w:val="663ED170"/>
    <w:lvl w:ilvl="0" w:tplc="43B6239E">
      <w:start w:val="1"/>
      <w:numFmt w:val="decimal"/>
      <w:pStyle w:val="Slog1"/>
      <w:lvlText w:val="%1."/>
      <w:lvlJc w:val="left"/>
      <w:pPr>
        <w:tabs>
          <w:tab w:val="num" w:pos="397"/>
        </w:tabs>
        <w:ind w:left="397" w:hanging="397"/>
      </w:pPr>
      <w:rPr>
        <w:rFonts w:hint="default"/>
        <w:i w:val="0"/>
        <w:iCs/>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31E0601"/>
    <w:multiLevelType w:val="hybridMultilevel"/>
    <w:tmpl w:val="C422E3D8"/>
    <w:lvl w:ilvl="0" w:tplc="604EF3F6">
      <w:start w:val="1"/>
      <w:numFmt w:val="upperRoman"/>
      <w:lvlText w:val="%1."/>
      <w:lvlJc w:val="left"/>
      <w:pPr>
        <w:ind w:left="4406"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8204734"/>
    <w:multiLevelType w:val="multilevel"/>
    <w:tmpl w:val="D45689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9100C9"/>
    <w:multiLevelType w:val="hybridMultilevel"/>
    <w:tmpl w:val="02CA6B5E"/>
    <w:lvl w:ilvl="0" w:tplc="52DAE49A">
      <w:numFmt w:val="bullet"/>
      <w:lvlText w:val="-"/>
      <w:lvlJc w:val="left"/>
      <w:pPr>
        <w:ind w:left="1637" w:hanging="360"/>
      </w:pPr>
      <w:rPr>
        <w:rFonts w:ascii="Calibri" w:eastAsia="Calibri" w:hAnsi="Calibri" w:cs="Calibri" w:hint="default"/>
      </w:rPr>
    </w:lvl>
    <w:lvl w:ilvl="1" w:tplc="5CA6D3DC">
      <w:numFmt w:val="bullet"/>
      <w:pStyle w:val="kazalo2"/>
      <w:lvlText w:val="–"/>
      <w:lvlJc w:val="left"/>
      <w:pPr>
        <w:ind w:left="2357" w:hanging="360"/>
      </w:pPr>
      <w:rPr>
        <w:rFonts w:ascii="Calibri" w:eastAsia="Times New Roman" w:hAnsi="Calibri" w:cs="Calibri"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25" w15:restartNumberingAfterBreak="0">
    <w:nsid w:val="52F36FB7"/>
    <w:multiLevelType w:val="hybridMultilevel"/>
    <w:tmpl w:val="0F241D76"/>
    <w:lvl w:ilvl="0" w:tplc="00000001">
      <w:start w:val="1"/>
      <w:numFmt w:val="bullet"/>
      <w:lvlText w:val="-"/>
      <w:lvlJc w:val="left"/>
      <w:pPr>
        <w:ind w:left="720" w:hanging="360"/>
      </w:pPr>
      <w:rPr>
        <w:rFonts w:ascii="Arial"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6DB6614"/>
    <w:multiLevelType w:val="hybridMultilevel"/>
    <w:tmpl w:val="9CDE6796"/>
    <w:styleLink w:val="Dash1"/>
    <w:lvl w:ilvl="0" w:tplc="699C0E10">
      <w:start w:val="1"/>
      <w:numFmt w:val="bullet"/>
      <w:lvlText w:val="-"/>
      <w:lvlJc w:val="left"/>
      <w:pPr>
        <w:ind w:left="2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2ECDD18">
      <w:start w:val="1"/>
      <w:numFmt w:val="bullet"/>
      <w:lvlText w:val="-"/>
      <w:lvlJc w:val="left"/>
      <w:pPr>
        <w:ind w:left="4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B48FFD6">
      <w:start w:val="1"/>
      <w:numFmt w:val="bullet"/>
      <w:lvlText w:val="-"/>
      <w:lvlJc w:val="left"/>
      <w:pPr>
        <w:ind w:left="7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0484476">
      <w:start w:val="1"/>
      <w:numFmt w:val="bullet"/>
      <w:lvlText w:val="-"/>
      <w:lvlJc w:val="left"/>
      <w:pPr>
        <w:ind w:left="9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94C352">
      <w:start w:val="1"/>
      <w:numFmt w:val="bullet"/>
      <w:lvlText w:val="-"/>
      <w:lvlJc w:val="left"/>
      <w:pPr>
        <w:ind w:left="120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30A5EF8">
      <w:start w:val="1"/>
      <w:numFmt w:val="bullet"/>
      <w:lvlText w:val="-"/>
      <w:lvlJc w:val="left"/>
      <w:pPr>
        <w:ind w:left="144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1246768">
      <w:start w:val="1"/>
      <w:numFmt w:val="bullet"/>
      <w:lvlText w:val="-"/>
      <w:lvlJc w:val="left"/>
      <w:pPr>
        <w:ind w:left="168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35885A4">
      <w:start w:val="1"/>
      <w:numFmt w:val="bullet"/>
      <w:lvlText w:val="-"/>
      <w:lvlJc w:val="left"/>
      <w:pPr>
        <w:ind w:left="192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8D48CA4">
      <w:start w:val="1"/>
      <w:numFmt w:val="bullet"/>
      <w:lvlText w:val="-"/>
      <w:lvlJc w:val="left"/>
      <w:pPr>
        <w:ind w:left="2160" w:hanging="240"/>
      </w:pPr>
      <w:rPr>
        <w:rFonts w:hAnsi="Arial Unicode MS"/>
        <w:caps w:val="0"/>
        <w:smallCaps w:val="0"/>
        <w:strike w:val="0"/>
        <w:dstrike w:val="0"/>
        <w:color w:val="000000"/>
        <w:spacing w:val="0"/>
        <w:w w:val="100"/>
        <w:kern w:val="0"/>
        <w:position w:val="4"/>
        <w:sz w:val="26"/>
        <w:szCs w:val="26"/>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6F06D11"/>
    <w:multiLevelType w:val="multilevel"/>
    <w:tmpl w:val="30FA3790"/>
    <w:lvl w:ilvl="0">
      <w:start w:val="21"/>
      <w:numFmt w:val="bullet"/>
      <w:lvlText w:val="-"/>
      <w:lvlJc w:val="left"/>
      <w:pPr>
        <w:tabs>
          <w:tab w:val="num" w:pos="0"/>
        </w:tabs>
        <w:ind w:left="720" w:hanging="360"/>
      </w:pPr>
      <w:rPr>
        <w:rFonts w:ascii="Cambria" w:hAnsi="Cambria" w:cs="Times New Roman" w:hint="default"/>
        <w:sz w:val="24"/>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8" w15:restartNumberingAfterBreak="0">
    <w:nsid w:val="59DE7050"/>
    <w:multiLevelType w:val="multilevel"/>
    <w:tmpl w:val="F3A6D7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352FE1"/>
    <w:multiLevelType w:val="hybridMultilevel"/>
    <w:tmpl w:val="C41271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BF4A1F"/>
    <w:multiLevelType w:val="hybridMultilevel"/>
    <w:tmpl w:val="A40878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FA0F15"/>
    <w:multiLevelType w:val="hybridMultilevel"/>
    <w:tmpl w:val="BB8809C6"/>
    <w:styleLink w:val="ImportedStyle2"/>
    <w:lvl w:ilvl="0" w:tplc="6CF20BB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1" w:tplc="C540BF4A">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2" w:tplc="F81860DA">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3" w:tplc="257A2DC4">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4" w:tplc="2990D2DE">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5" w:tplc="09160AE6">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6" w:tplc="672A4FC0">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7" w:tplc="03C8696C">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lvl w:ilvl="8" w:tplc="B1E06EFA">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spacing w:val="0"/>
        <w:w w:val="100"/>
        <w:kern w:val="0"/>
        <w:position w:val="0"/>
        <w:highlight w:val="none"/>
        <w:u w:val="none"/>
        <w:effect w:val="none"/>
        <w:vertAlign w:val="baseline"/>
      </w:rPr>
    </w:lvl>
  </w:abstractNum>
  <w:abstractNum w:abstractNumId="32" w15:restartNumberingAfterBreak="0">
    <w:nsid w:val="6E016AE8"/>
    <w:multiLevelType w:val="multilevel"/>
    <w:tmpl w:val="7F50A9E4"/>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3" w15:restartNumberingAfterBreak="0">
    <w:nsid w:val="71F22969"/>
    <w:multiLevelType w:val="hybridMultilevel"/>
    <w:tmpl w:val="B922BD04"/>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45B0991"/>
    <w:multiLevelType w:val="hybridMultilevel"/>
    <w:tmpl w:val="1BC841E0"/>
    <w:lvl w:ilvl="0" w:tplc="8E6C58A0">
      <w:start w:val="1"/>
      <w:numFmt w:val="decimal"/>
      <w:lvlText w:val="%1."/>
      <w:lvlJc w:val="left"/>
      <w:pPr>
        <w:ind w:left="1080" w:hanging="360"/>
      </w:pPr>
      <w:rPr>
        <w:rFonts w:asciiTheme="minorHAnsi" w:hAnsiTheme="minorHAnsi" w:cstheme="minorHAnsi" w:hint="default"/>
        <w:sz w:val="22"/>
        <w:szCs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5" w15:restartNumberingAfterBreak="0">
    <w:nsid w:val="760730C0"/>
    <w:multiLevelType w:val="hybridMultilevel"/>
    <w:tmpl w:val="08889112"/>
    <w:lvl w:ilvl="0" w:tplc="04240001">
      <w:start w:val="1"/>
      <w:numFmt w:val="bullet"/>
      <w:lvlText w:val=""/>
      <w:lvlJc w:val="left"/>
      <w:pPr>
        <w:tabs>
          <w:tab w:val="num" w:pos="720"/>
        </w:tabs>
        <w:ind w:left="720" w:hanging="360"/>
      </w:pPr>
      <w:rPr>
        <w:rFonts w:ascii="Symbol" w:hAnsi="Symbol" w:hint="default"/>
      </w:rPr>
    </w:lvl>
    <w:lvl w:ilvl="1" w:tplc="04240003">
      <w:start w:val="1"/>
      <w:numFmt w:val="lowerLetter"/>
      <w:lvlText w:val="%2)"/>
      <w:lvlJc w:val="left"/>
      <w:pPr>
        <w:tabs>
          <w:tab w:val="num" w:pos="1440"/>
        </w:tabs>
        <w:ind w:left="1440" w:hanging="360"/>
      </w:pPr>
      <w:rPr>
        <w:rFonts w:hint="default"/>
      </w:rPr>
    </w:lvl>
    <w:lvl w:ilvl="2" w:tplc="04240005">
      <w:start w:val="3"/>
      <w:numFmt w:val="lowerLetter"/>
      <w:lvlText w:val="%3.)"/>
      <w:lvlJc w:val="left"/>
      <w:pPr>
        <w:tabs>
          <w:tab w:val="num" w:pos="2160"/>
        </w:tabs>
        <w:ind w:left="2160" w:hanging="360"/>
      </w:pPr>
      <w:rPr>
        <w:rFonts w:hint="default"/>
      </w:rPr>
    </w:lvl>
    <w:lvl w:ilvl="3" w:tplc="04240001">
      <w:start w:val="3"/>
      <w:numFmt w:val="bullet"/>
      <w:lvlText w:val="-"/>
      <w:lvlJc w:val="left"/>
      <w:pPr>
        <w:ind w:left="2880" w:hanging="360"/>
      </w:pPr>
      <w:rPr>
        <w:rFonts w:ascii="Times New Roman" w:eastAsia="Times New Roman" w:hAnsi="Times New Roman" w:cs="Times New Roman"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E91C69"/>
    <w:multiLevelType w:val="hybridMultilevel"/>
    <w:tmpl w:val="A324202E"/>
    <w:lvl w:ilvl="0" w:tplc="297CC4E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8116DF2"/>
    <w:multiLevelType w:val="hybridMultilevel"/>
    <w:tmpl w:val="54560300"/>
    <w:styleLink w:val="ImportedStyle21"/>
    <w:lvl w:ilvl="0" w:tplc="8D1E3C60">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EA8EBF0">
      <w:start w:val="1"/>
      <w:numFmt w:val="bullet"/>
      <w:lvlText w:val="-"/>
      <w:lvlJc w:val="left"/>
      <w:pPr>
        <w:ind w:left="10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03E84C8">
      <w:start w:val="1"/>
      <w:numFmt w:val="bullet"/>
      <w:lvlText w:val="-"/>
      <w:lvlJc w:val="left"/>
      <w:pPr>
        <w:ind w:left="18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2E907C">
      <w:start w:val="1"/>
      <w:numFmt w:val="bullet"/>
      <w:lvlText w:val="-"/>
      <w:lvlJc w:val="left"/>
      <w:pPr>
        <w:ind w:left="25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94F2B2">
      <w:start w:val="1"/>
      <w:numFmt w:val="bullet"/>
      <w:lvlText w:val="-"/>
      <w:lvlJc w:val="left"/>
      <w:pPr>
        <w:ind w:left="324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B56D488">
      <w:start w:val="1"/>
      <w:numFmt w:val="bullet"/>
      <w:lvlText w:val="-"/>
      <w:lvlJc w:val="left"/>
      <w:pPr>
        <w:ind w:left="39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34EF88">
      <w:start w:val="1"/>
      <w:numFmt w:val="bullet"/>
      <w:lvlText w:val="-"/>
      <w:lvlJc w:val="left"/>
      <w:pPr>
        <w:ind w:left="468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22EC4D0">
      <w:start w:val="1"/>
      <w:numFmt w:val="bullet"/>
      <w:lvlText w:val="-"/>
      <w:lvlJc w:val="left"/>
      <w:pPr>
        <w:ind w:left="540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52466C6">
      <w:start w:val="1"/>
      <w:numFmt w:val="bullet"/>
      <w:lvlText w:val="-"/>
      <w:lvlJc w:val="left"/>
      <w:pPr>
        <w:ind w:left="612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79853F49"/>
    <w:multiLevelType w:val="hybridMultilevel"/>
    <w:tmpl w:val="3D1A9BDE"/>
    <w:lvl w:ilvl="0" w:tplc="0424000F">
      <w:start w:val="1"/>
      <w:numFmt w:val="decimal"/>
      <w:lvlText w:val="%1."/>
      <w:lvlJc w:val="left"/>
      <w:pPr>
        <w:ind w:left="927" w:hanging="360"/>
      </w:pPr>
      <w:rPr>
        <w:rFonts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39" w15:restartNumberingAfterBreak="0">
    <w:nsid w:val="7F136189"/>
    <w:multiLevelType w:val="hybridMultilevel"/>
    <w:tmpl w:val="3D1A9BDE"/>
    <w:lvl w:ilvl="0" w:tplc="0424000F">
      <w:start w:val="1"/>
      <w:numFmt w:val="decimal"/>
      <w:lvlText w:val="%1."/>
      <w:lvlJc w:val="left"/>
      <w:pPr>
        <w:ind w:left="927" w:hanging="360"/>
      </w:pPr>
      <w:rPr>
        <w:rFonts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num w:numId="1" w16cid:durableId="1949656900">
    <w:abstractNumId w:val="38"/>
  </w:num>
  <w:num w:numId="2" w16cid:durableId="450786247">
    <w:abstractNumId w:val="29"/>
  </w:num>
  <w:num w:numId="3" w16cid:durableId="364793073">
    <w:abstractNumId w:val="35"/>
  </w:num>
  <w:num w:numId="4" w16cid:durableId="94634724">
    <w:abstractNumId w:val="25"/>
  </w:num>
  <w:num w:numId="5" w16cid:durableId="878394905">
    <w:abstractNumId w:val="32"/>
  </w:num>
  <w:num w:numId="6" w16cid:durableId="211506496">
    <w:abstractNumId w:val="21"/>
  </w:num>
  <w:num w:numId="7" w16cid:durableId="6446256">
    <w:abstractNumId w:val="22"/>
  </w:num>
  <w:num w:numId="8" w16cid:durableId="914509532">
    <w:abstractNumId w:val="6"/>
  </w:num>
  <w:num w:numId="9" w16cid:durableId="760377796">
    <w:abstractNumId w:val="20"/>
  </w:num>
  <w:num w:numId="10" w16cid:durableId="1934438567">
    <w:abstractNumId w:val="31"/>
  </w:num>
  <w:num w:numId="11" w16cid:durableId="2031250883">
    <w:abstractNumId w:val="26"/>
  </w:num>
  <w:num w:numId="12" w16cid:durableId="1696467908">
    <w:abstractNumId w:val="37"/>
  </w:num>
  <w:num w:numId="13" w16cid:durableId="1855997110">
    <w:abstractNumId w:val="30"/>
  </w:num>
  <w:num w:numId="14" w16cid:durableId="81730306">
    <w:abstractNumId w:val="8"/>
  </w:num>
  <w:num w:numId="15" w16cid:durableId="1749570549">
    <w:abstractNumId w:val="33"/>
  </w:num>
  <w:num w:numId="16" w16cid:durableId="1627079477">
    <w:abstractNumId w:val="2"/>
  </w:num>
  <w:num w:numId="17" w16cid:durableId="1235627162">
    <w:abstractNumId w:val="12"/>
  </w:num>
  <w:num w:numId="18" w16cid:durableId="1432705415">
    <w:abstractNumId w:val="0"/>
  </w:num>
  <w:num w:numId="19" w16cid:durableId="838009632">
    <w:abstractNumId w:val="28"/>
  </w:num>
  <w:num w:numId="20" w16cid:durableId="857740966">
    <w:abstractNumId w:val="18"/>
  </w:num>
  <w:num w:numId="21" w16cid:durableId="1180896322">
    <w:abstractNumId w:val="27"/>
  </w:num>
  <w:num w:numId="22" w16cid:durableId="1274246795">
    <w:abstractNumId w:val="1"/>
  </w:num>
  <w:num w:numId="23" w16cid:durableId="804547633">
    <w:abstractNumId w:val="24"/>
  </w:num>
  <w:num w:numId="24" w16cid:durableId="1258519045">
    <w:abstractNumId w:val="16"/>
  </w:num>
  <w:num w:numId="25" w16cid:durableId="1274240501">
    <w:abstractNumId w:val="15"/>
  </w:num>
  <w:num w:numId="26" w16cid:durableId="857163684">
    <w:abstractNumId w:val="4"/>
  </w:num>
  <w:num w:numId="27" w16cid:durableId="1581210678">
    <w:abstractNumId w:val="11"/>
  </w:num>
  <w:num w:numId="28" w16cid:durableId="174342326">
    <w:abstractNumId w:val="13"/>
  </w:num>
  <w:num w:numId="29" w16cid:durableId="1212888499">
    <w:abstractNumId w:val="19"/>
  </w:num>
  <w:num w:numId="30" w16cid:durableId="345256173">
    <w:abstractNumId w:val="9"/>
  </w:num>
  <w:num w:numId="31" w16cid:durableId="308873407">
    <w:abstractNumId w:val="17"/>
  </w:num>
  <w:num w:numId="32" w16cid:durableId="803889966">
    <w:abstractNumId w:val="10"/>
  </w:num>
  <w:num w:numId="33" w16cid:durableId="2110082731">
    <w:abstractNumId w:val="5"/>
  </w:num>
  <w:num w:numId="34" w16cid:durableId="1988778995">
    <w:abstractNumId w:val="34"/>
  </w:num>
  <w:num w:numId="35" w16cid:durableId="564070751">
    <w:abstractNumId w:val="14"/>
  </w:num>
  <w:num w:numId="36" w16cid:durableId="1153790638">
    <w:abstractNumId w:val="3"/>
  </w:num>
  <w:num w:numId="37" w16cid:durableId="1737780914">
    <w:abstractNumId w:val="23"/>
  </w:num>
  <w:num w:numId="38" w16cid:durableId="868297046">
    <w:abstractNumId w:val="7"/>
  </w:num>
  <w:num w:numId="39" w16cid:durableId="17851483">
    <w:abstractNumId w:val="39"/>
  </w:num>
  <w:num w:numId="40" w16cid:durableId="113980693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869"/>
    <w:rsid w:val="00065587"/>
    <w:rsid w:val="00082538"/>
    <w:rsid w:val="000C0668"/>
    <w:rsid w:val="001430BE"/>
    <w:rsid w:val="00170114"/>
    <w:rsid w:val="00201284"/>
    <w:rsid w:val="00356ED0"/>
    <w:rsid w:val="003A1808"/>
    <w:rsid w:val="0041735E"/>
    <w:rsid w:val="00545869"/>
    <w:rsid w:val="007F2037"/>
    <w:rsid w:val="0086200C"/>
    <w:rsid w:val="009A303D"/>
    <w:rsid w:val="00A77050"/>
    <w:rsid w:val="00A9108E"/>
    <w:rsid w:val="00B90227"/>
    <w:rsid w:val="00BE660F"/>
    <w:rsid w:val="00D8399D"/>
    <w:rsid w:val="00DF4E04"/>
    <w:rsid w:val="00E74BDF"/>
    <w:rsid w:val="00EB5A32"/>
    <w:rsid w:val="00F032A9"/>
    <w:rsid w:val="00F17EA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B6DB6"/>
  <w15:chartTrackingRefBased/>
  <w15:docId w15:val="{E966A77C-E9B3-487F-A89F-70EA8ACA5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45869"/>
    <w:pPr>
      <w:spacing w:after="200" w:line="276" w:lineRule="auto"/>
    </w:pPr>
    <w:rPr>
      <w:kern w:val="0"/>
      <w14:ligatures w14:val="none"/>
    </w:rPr>
  </w:style>
  <w:style w:type="paragraph" w:styleId="Naslov1">
    <w:name w:val="heading 1"/>
    <w:basedOn w:val="Navaden"/>
    <w:next w:val="Navaden"/>
    <w:link w:val="Naslov1Znak"/>
    <w:qFormat/>
    <w:rsid w:val="0054586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nhideWhenUsed/>
    <w:qFormat/>
    <w:rsid w:val="0054586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nhideWhenUsed/>
    <w:qFormat/>
    <w:rsid w:val="00545869"/>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nhideWhenUsed/>
    <w:qFormat/>
    <w:rsid w:val="00545869"/>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nhideWhenUsed/>
    <w:qFormat/>
    <w:rsid w:val="00545869"/>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nhideWhenUsed/>
    <w:qFormat/>
    <w:rsid w:val="0054586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54586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54586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nhideWhenUsed/>
    <w:qFormat/>
    <w:rsid w:val="0054586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545869"/>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rsid w:val="00545869"/>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rsid w:val="00545869"/>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545869"/>
    <w:rPr>
      <w:rFonts w:eastAsiaTheme="majorEastAsia" w:cstheme="majorBidi"/>
      <w:i/>
      <w:iCs/>
      <w:color w:val="2F5496" w:themeColor="accent1" w:themeShade="BF"/>
    </w:rPr>
  </w:style>
  <w:style w:type="character" w:customStyle="1" w:styleId="Naslov5Znak">
    <w:name w:val="Naslov 5 Znak"/>
    <w:basedOn w:val="Privzetapisavaodstavka"/>
    <w:link w:val="Naslov5"/>
    <w:rsid w:val="00545869"/>
    <w:rPr>
      <w:rFonts w:eastAsiaTheme="majorEastAsia" w:cstheme="majorBidi"/>
      <w:color w:val="2F5496" w:themeColor="accent1" w:themeShade="BF"/>
    </w:rPr>
  </w:style>
  <w:style w:type="character" w:customStyle="1" w:styleId="Naslov6Znak">
    <w:name w:val="Naslov 6 Znak"/>
    <w:basedOn w:val="Privzetapisavaodstavka"/>
    <w:link w:val="Naslov6"/>
    <w:rsid w:val="00545869"/>
    <w:rPr>
      <w:rFonts w:eastAsiaTheme="majorEastAsia" w:cstheme="majorBidi"/>
      <w:i/>
      <w:iCs/>
      <w:color w:val="595959" w:themeColor="text1" w:themeTint="A6"/>
    </w:rPr>
  </w:style>
  <w:style w:type="character" w:customStyle="1" w:styleId="Naslov7Znak">
    <w:name w:val="Naslov 7 Znak"/>
    <w:basedOn w:val="Privzetapisavaodstavka"/>
    <w:link w:val="Naslov7"/>
    <w:rsid w:val="00545869"/>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545869"/>
    <w:rPr>
      <w:rFonts w:eastAsiaTheme="majorEastAsia" w:cstheme="majorBidi"/>
      <w:i/>
      <w:iCs/>
      <w:color w:val="272727" w:themeColor="text1" w:themeTint="D8"/>
    </w:rPr>
  </w:style>
  <w:style w:type="character" w:customStyle="1" w:styleId="Naslov9Znak">
    <w:name w:val="Naslov 9 Znak"/>
    <w:basedOn w:val="Privzetapisavaodstavka"/>
    <w:link w:val="Naslov9"/>
    <w:rsid w:val="00545869"/>
    <w:rPr>
      <w:rFonts w:eastAsiaTheme="majorEastAsia" w:cstheme="majorBidi"/>
      <w:color w:val="272727" w:themeColor="text1" w:themeTint="D8"/>
    </w:rPr>
  </w:style>
  <w:style w:type="paragraph" w:styleId="Naslov">
    <w:name w:val="Title"/>
    <w:basedOn w:val="Navaden"/>
    <w:next w:val="Navaden"/>
    <w:link w:val="NaslovZnak"/>
    <w:uiPriority w:val="10"/>
    <w:qFormat/>
    <w:rsid w:val="005458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4586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4586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4586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45869"/>
    <w:pPr>
      <w:spacing w:before="160"/>
      <w:jc w:val="center"/>
    </w:pPr>
    <w:rPr>
      <w:i/>
      <w:iCs/>
      <w:color w:val="404040" w:themeColor="text1" w:themeTint="BF"/>
    </w:rPr>
  </w:style>
  <w:style w:type="character" w:customStyle="1" w:styleId="CitatZnak">
    <w:name w:val="Citat Znak"/>
    <w:basedOn w:val="Privzetapisavaodstavka"/>
    <w:link w:val="Citat"/>
    <w:uiPriority w:val="29"/>
    <w:rsid w:val="00545869"/>
    <w:rPr>
      <w:i/>
      <w:iCs/>
      <w:color w:val="404040" w:themeColor="text1" w:themeTint="BF"/>
    </w:rPr>
  </w:style>
  <w:style w:type="paragraph" w:styleId="Odstavekseznama">
    <w:name w:val="List Paragraph"/>
    <w:basedOn w:val="Navaden"/>
    <w:uiPriority w:val="34"/>
    <w:qFormat/>
    <w:rsid w:val="00545869"/>
    <w:pPr>
      <w:ind w:left="720"/>
      <w:contextualSpacing/>
    </w:pPr>
  </w:style>
  <w:style w:type="character" w:styleId="Intenzivenpoudarek">
    <w:name w:val="Intense Emphasis"/>
    <w:basedOn w:val="Privzetapisavaodstavka"/>
    <w:uiPriority w:val="21"/>
    <w:qFormat/>
    <w:rsid w:val="00545869"/>
    <w:rPr>
      <w:i/>
      <w:iCs/>
      <w:color w:val="2F5496" w:themeColor="accent1" w:themeShade="BF"/>
    </w:rPr>
  </w:style>
  <w:style w:type="paragraph" w:styleId="Intenzivencitat">
    <w:name w:val="Intense Quote"/>
    <w:basedOn w:val="Navaden"/>
    <w:next w:val="Navaden"/>
    <w:link w:val="IntenzivencitatZnak"/>
    <w:uiPriority w:val="30"/>
    <w:qFormat/>
    <w:rsid w:val="0054586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545869"/>
    <w:rPr>
      <w:i/>
      <w:iCs/>
      <w:color w:val="2F5496" w:themeColor="accent1" w:themeShade="BF"/>
    </w:rPr>
  </w:style>
  <w:style w:type="character" w:styleId="Intenzivensklic">
    <w:name w:val="Intense Reference"/>
    <w:basedOn w:val="Privzetapisavaodstavka"/>
    <w:uiPriority w:val="32"/>
    <w:qFormat/>
    <w:rsid w:val="00545869"/>
    <w:rPr>
      <w:b/>
      <w:bCs/>
      <w:smallCaps/>
      <w:color w:val="2F5496" w:themeColor="accent1" w:themeShade="BF"/>
      <w:spacing w:val="5"/>
    </w:rPr>
  </w:style>
  <w:style w:type="numbering" w:customStyle="1" w:styleId="Brezseznama1">
    <w:name w:val="Brez seznama1"/>
    <w:next w:val="Brezseznama"/>
    <w:uiPriority w:val="99"/>
    <w:semiHidden/>
    <w:unhideWhenUsed/>
    <w:rsid w:val="00545869"/>
  </w:style>
  <w:style w:type="paragraph" w:customStyle="1" w:styleId="Odstavekseznama1">
    <w:name w:val="Odstavek seznama1"/>
    <w:basedOn w:val="Navaden"/>
    <w:rsid w:val="00545869"/>
    <w:pPr>
      <w:suppressAutoHyphens/>
      <w:spacing w:after="0" w:line="240" w:lineRule="auto"/>
      <w:ind w:left="720"/>
    </w:pPr>
    <w:rPr>
      <w:rFonts w:ascii="Times New Roman" w:eastAsia="Times New Roman" w:hAnsi="Times New Roman" w:cs="Times New Roman"/>
      <w:sz w:val="24"/>
      <w:szCs w:val="24"/>
      <w:lang w:eastAsia="ar-SA"/>
    </w:rPr>
  </w:style>
  <w:style w:type="paragraph" w:styleId="Glava">
    <w:name w:val="header"/>
    <w:aliases w:val="E-PVO-glava"/>
    <w:basedOn w:val="Navaden"/>
    <w:link w:val="GlavaZnak"/>
    <w:uiPriority w:val="99"/>
    <w:unhideWhenUsed/>
    <w:rsid w:val="00545869"/>
    <w:pPr>
      <w:tabs>
        <w:tab w:val="center" w:pos="4536"/>
        <w:tab w:val="right" w:pos="9072"/>
      </w:tabs>
      <w:spacing w:after="160" w:line="259" w:lineRule="auto"/>
    </w:pPr>
    <w:rPr>
      <w:rFonts w:ascii="Calibri" w:eastAsia="Times New Roman" w:hAnsi="Calibri" w:cs="Times New Roman"/>
      <w:lang w:val="x-none" w:eastAsia="sl-SI"/>
    </w:rPr>
  </w:style>
  <w:style w:type="character" w:customStyle="1" w:styleId="GlavaZnak">
    <w:name w:val="Glava Znak"/>
    <w:aliases w:val="E-PVO-glava Znak"/>
    <w:basedOn w:val="Privzetapisavaodstavka"/>
    <w:link w:val="Glava"/>
    <w:uiPriority w:val="99"/>
    <w:rsid w:val="00545869"/>
    <w:rPr>
      <w:rFonts w:ascii="Calibri" w:eastAsia="Times New Roman" w:hAnsi="Calibri" w:cs="Times New Roman"/>
      <w:kern w:val="0"/>
      <w:lang w:val="x-none" w:eastAsia="sl-SI"/>
      <w14:ligatures w14:val="none"/>
    </w:rPr>
  </w:style>
  <w:style w:type="paragraph" w:styleId="Noga">
    <w:name w:val="footer"/>
    <w:basedOn w:val="Navaden"/>
    <w:link w:val="NogaZnak"/>
    <w:uiPriority w:val="99"/>
    <w:unhideWhenUsed/>
    <w:rsid w:val="00545869"/>
    <w:pPr>
      <w:tabs>
        <w:tab w:val="center" w:pos="4536"/>
        <w:tab w:val="right" w:pos="9072"/>
      </w:tabs>
      <w:spacing w:after="160" w:line="259" w:lineRule="auto"/>
    </w:pPr>
    <w:rPr>
      <w:rFonts w:ascii="Calibri" w:eastAsia="Times New Roman" w:hAnsi="Calibri" w:cs="Times New Roman"/>
      <w:lang w:val="x-none" w:eastAsia="sl-SI"/>
    </w:rPr>
  </w:style>
  <w:style w:type="character" w:customStyle="1" w:styleId="NogaZnak">
    <w:name w:val="Noga Znak"/>
    <w:basedOn w:val="Privzetapisavaodstavka"/>
    <w:link w:val="Noga"/>
    <w:uiPriority w:val="99"/>
    <w:rsid w:val="00545869"/>
    <w:rPr>
      <w:rFonts w:ascii="Calibri" w:eastAsia="Times New Roman" w:hAnsi="Calibri" w:cs="Times New Roman"/>
      <w:kern w:val="0"/>
      <w:lang w:val="x-none" w:eastAsia="sl-SI"/>
      <w14:ligatures w14:val="none"/>
    </w:rPr>
  </w:style>
  <w:style w:type="paragraph" w:customStyle="1" w:styleId="Default">
    <w:name w:val="Default"/>
    <w:rsid w:val="00545869"/>
    <w:pPr>
      <w:autoSpaceDE w:val="0"/>
      <w:autoSpaceDN w:val="0"/>
      <w:adjustRightInd w:val="0"/>
    </w:pPr>
    <w:rPr>
      <w:rFonts w:ascii="Tahoma" w:eastAsia="Times New Roman" w:hAnsi="Tahoma" w:cs="Tahoma"/>
      <w:color w:val="000000"/>
      <w:kern w:val="0"/>
      <w:sz w:val="24"/>
      <w:szCs w:val="24"/>
      <w:lang w:eastAsia="sl-SI"/>
      <w14:ligatures w14:val="none"/>
    </w:rPr>
  </w:style>
  <w:style w:type="character" w:styleId="Hiperpovezava">
    <w:name w:val="Hyperlink"/>
    <w:uiPriority w:val="99"/>
    <w:unhideWhenUsed/>
    <w:rsid w:val="00545869"/>
    <w:rPr>
      <w:color w:val="0000FF"/>
      <w:u w:val="single"/>
    </w:rPr>
  </w:style>
  <w:style w:type="paragraph" w:customStyle="1" w:styleId="F9E977197262459AB16AE09F8A4F0155">
    <w:name w:val="F9E977197262459AB16AE09F8A4F0155"/>
    <w:rsid w:val="00545869"/>
    <w:pPr>
      <w:spacing w:after="200" w:line="276" w:lineRule="auto"/>
    </w:pPr>
    <w:rPr>
      <w:rFonts w:ascii="Calibri" w:eastAsia="Times New Roman" w:hAnsi="Calibri" w:cs="Times New Roman"/>
      <w:kern w:val="0"/>
      <w:lang w:eastAsia="sl-SI"/>
      <w14:ligatures w14:val="none"/>
    </w:rPr>
  </w:style>
  <w:style w:type="paragraph" w:styleId="Besedilooblaka">
    <w:name w:val="Balloon Text"/>
    <w:basedOn w:val="Navaden"/>
    <w:link w:val="BesedilooblakaZnak"/>
    <w:unhideWhenUsed/>
    <w:rsid w:val="00545869"/>
    <w:pPr>
      <w:spacing w:after="0" w:line="240" w:lineRule="auto"/>
    </w:pPr>
    <w:rPr>
      <w:rFonts w:ascii="Tahoma" w:eastAsia="Times New Roman" w:hAnsi="Tahoma" w:cs="Times New Roman"/>
      <w:sz w:val="16"/>
      <w:szCs w:val="16"/>
      <w:lang w:val="x-none" w:eastAsia="sl-SI"/>
    </w:rPr>
  </w:style>
  <w:style w:type="character" w:customStyle="1" w:styleId="BesedilooblakaZnak">
    <w:name w:val="Besedilo oblačka Znak"/>
    <w:basedOn w:val="Privzetapisavaodstavka"/>
    <w:link w:val="Besedilooblaka"/>
    <w:rsid w:val="00545869"/>
    <w:rPr>
      <w:rFonts w:ascii="Tahoma" w:eastAsia="Times New Roman" w:hAnsi="Tahoma" w:cs="Times New Roman"/>
      <w:kern w:val="0"/>
      <w:sz w:val="16"/>
      <w:szCs w:val="16"/>
      <w:lang w:val="x-none" w:eastAsia="sl-SI"/>
      <w14:ligatures w14:val="none"/>
    </w:rPr>
  </w:style>
  <w:style w:type="character" w:styleId="Pripombasklic">
    <w:name w:val="annotation reference"/>
    <w:uiPriority w:val="99"/>
    <w:semiHidden/>
    <w:unhideWhenUsed/>
    <w:rsid w:val="00545869"/>
    <w:rPr>
      <w:sz w:val="16"/>
      <w:szCs w:val="16"/>
    </w:rPr>
  </w:style>
  <w:style w:type="paragraph" w:styleId="Pripombabesedilo">
    <w:name w:val="annotation text"/>
    <w:basedOn w:val="Navaden"/>
    <w:link w:val="PripombabesediloZnak"/>
    <w:uiPriority w:val="99"/>
    <w:semiHidden/>
    <w:unhideWhenUsed/>
    <w:rsid w:val="00545869"/>
    <w:pPr>
      <w:spacing w:after="160" w:line="259" w:lineRule="auto"/>
    </w:pPr>
    <w:rPr>
      <w:rFonts w:ascii="Calibri" w:eastAsia="Times New Roman" w:hAnsi="Calibri" w:cs="Times New Roman"/>
      <w:sz w:val="20"/>
      <w:szCs w:val="20"/>
      <w:lang w:val="x-none" w:eastAsia="sl-SI"/>
    </w:rPr>
  </w:style>
  <w:style w:type="character" w:customStyle="1" w:styleId="PripombabesediloZnak">
    <w:name w:val="Pripomba – besedilo Znak"/>
    <w:basedOn w:val="Privzetapisavaodstavka"/>
    <w:link w:val="Pripombabesedilo"/>
    <w:uiPriority w:val="99"/>
    <w:semiHidden/>
    <w:rsid w:val="00545869"/>
    <w:rPr>
      <w:rFonts w:ascii="Calibri" w:eastAsia="Times New Roman" w:hAnsi="Calibri" w:cs="Times New Roman"/>
      <w:kern w:val="0"/>
      <w:sz w:val="20"/>
      <w:szCs w:val="20"/>
      <w:lang w:val="x-none" w:eastAsia="sl-SI"/>
      <w14:ligatures w14:val="none"/>
    </w:rPr>
  </w:style>
  <w:style w:type="paragraph" w:styleId="Zadevapripombe">
    <w:name w:val="annotation subject"/>
    <w:basedOn w:val="Pripombabesedilo"/>
    <w:next w:val="Pripombabesedilo"/>
    <w:link w:val="ZadevapripombeZnak"/>
    <w:uiPriority w:val="99"/>
    <w:semiHidden/>
    <w:unhideWhenUsed/>
    <w:rsid w:val="00545869"/>
    <w:rPr>
      <w:b/>
      <w:bCs/>
    </w:rPr>
  </w:style>
  <w:style w:type="character" w:customStyle="1" w:styleId="ZadevapripombeZnak">
    <w:name w:val="Zadeva pripombe Znak"/>
    <w:basedOn w:val="PripombabesediloZnak"/>
    <w:link w:val="Zadevapripombe"/>
    <w:uiPriority w:val="99"/>
    <w:semiHidden/>
    <w:rsid w:val="00545869"/>
    <w:rPr>
      <w:rFonts w:ascii="Calibri" w:eastAsia="Times New Roman" w:hAnsi="Calibri" w:cs="Times New Roman"/>
      <w:b/>
      <w:bCs/>
      <w:kern w:val="0"/>
      <w:sz w:val="20"/>
      <w:szCs w:val="20"/>
      <w:lang w:val="x-none" w:eastAsia="sl-SI"/>
      <w14:ligatures w14:val="none"/>
    </w:rPr>
  </w:style>
  <w:style w:type="numbering" w:customStyle="1" w:styleId="Headings">
    <w:name w:val="Headings"/>
    <w:uiPriority w:val="99"/>
    <w:rsid w:val="00545869"/>
    <w:pPr>
      <w:numPr>
        <w:numId w:val="5"/>
      </w:numPr>
    </w:pPr>
  </w:style>
  <w:style w:type="paragraph" w:styleId="HTML-oblikovano">
    <w:name w:val="HTML Preformatted"/>
    <w:basedOn w:val="Navaden"/>
    <w:link w:val="HTML-oblikovanoZnak"/>
    <w:rsid w:val="00545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545869"/>
    <w:rPr>
      <w:rFonts w:ascii="Courier New" w:eastAsia="Times New Roman" w:hAnsi="Courier New" w:cs="Courier New"/>
      <w:color w:val="000000"/>
      <w:kern w:val="0"/>
      <w:sz w:val="18"/>
      <w:szCs w:val="18"/>
      <w:lang w:eastAsia="sl-SI"/>
      <w14:ligatures w14:val="none"/>
    </w:rPr>
  </w:style>
  <w:style w:type="character" w:styleId="tevilkastrani">
    <w:name w:val="page number"/>
    <w:basedOn w:val="Privzetapisavaodstavka"/>
    <w:rsid w:val="00545869"/>
  </w:style>
  <w:style w:type="paragraph" w:customStyle="1" w:styleId="CharChar1Char">
    <w:name w:val="Char Char1 Char"/>
    <w:basedOn w:val="Navaden"/>
    <w:rsid w:val="00545869"/>
    <w:pPr>
      <w:spacing w:after="160" w:line="240" w:lineRule="exact"/>
    </w:pPr>
    <w:rPr>
      <w:rFonts w:ascii="Tahoma" w:eastAsia="Times New Roman" w:hAnsi="Tahoma" w:cs="Times New Roman"/>
      <w:sz w:val="20"/>
      <w:szCs w:val="20"/>
      <w:lang w:val="en-US" w:eastAsia="sl-SI"/>
    </w:rPr>
  </w:style>
  <w:style w:type="character" w:customStyle="1" w:styleId="TelobesedilaZnak">
    <w:name w:val="Telo besedila Znak"/>
    <w:aliases w:val="notranji text Znak"/>
    <w:link w:val="Telobesedila"/>
    <w:locked/>
    <w:rsid w:val="00545869"/>
    <w:rPr>
      <w:rFonts w:ascii="Arial" w:hAnsi="Arial" w:cs="Arial"/>
      <w:szCs w:val="24"/>
      <w:lang w:val="x-none" w:eastAsia="x-none"/>
    </w:rPr>
  </w:style>
  <w:style w:type="paragraph" w:styleId="Telobesedila">
    <w:name w:val="Body Text"/>
    <w:aliases w:val="notranji text"/>
    <w:basedOn w:val="Navaden"/>
    <w:link w:val="TelobesedilaZnak"/>
    <w:unhideWhenUsed/>
    <w:rsid w:val="00545869"/>
    <w:pPr>
      <w:tabs>
        <w:tab w:val="left" w:pos="1177"/>
      </w:tabs>
      <w:spacing w:after="0" w:line="240" w:lineRule="auto"/>
      <w:jc w:val="both"/>
    </w:pPr>
    <w:rPr>
      <w:rFonts w:ascii="Arial" w:hAnsi="Arial" w:cs="Arial"/>
      <w:kern w:val="2"/>
      <w:szCs w:val="24"/>
      <w:lang w:val="x-none" w:eastAsia="x-none"/>
      <w14:ligatures w14:val="standardContextual"/>
    </w:rPr>
  </w:style>
  <w:style w:type="character" w:customStyle="1" w:styleId="TelobesedilaZnak1">
    <w:name w:val="Telo besedila Znak1"/>
    <w:basedOn w:val="Privzetapisavaodstavka"/>
    <w:rsid w:val="00545869"/>
    <w:rPr>
      <w:kern w:val="0"/>
      <w14:ligatures w14:val="none"/>
    </w:rPr>
  </w:style>
  <w:style w:type="paragraph" w:customStyle="1" w:styleId="Standard">
    <w:name w:val="Standard"/>
    <w:rsid w:val="00545869"/>
    <w:pPr>
      <w:suppressAutoHyphens/>
      <w:autoSpaceDN w:val="0"/>
      <w:spacing w:line="276" w:lineRule="auto"/>
      <w:ind w:right="6"/>
      <w:jc w:val="both"/>
      <w:textAlignment w:val="baseline"/>
    </w:pPr>
    <w:rPr>
      <w:rFonts w:ascii="Calibri" w:eastAsia="Times New Roman" w:hAnsi="Calibri" w:cs="Calibri"/>
      <w:kern w:val="3"/>
      <w:lang w:eastAsia="zh-CN"/>
      <w14:ligatures w14:val="none"/>
    </w:rPr>
  </w:style>
  <w:style w:type="paragraph" w:customStyle="1" w:styleId="Slog1">
    <w:name w:val="Slog1"/>
    <w:basedOn w:val="Navaden"/>
    <w:rsid w:val="00545869"/>
    <w:pPr>
      <w:numPr>
        <w:numId w:val="6"/>
      </w:numPr>
      <w:suppressAutoHyphens/>
      <w:spacing w:after="0" w:line="240" w:lineRule="auto"/>
    </w:pPr>
    <w:rPr>
      <w:rFonts w:ascii="Times New Roman" w:eastAsia="Times New Roman" w:hAnsi="Times New Roman" w:cs="Times New Roman"/>
      <w:sz w:val="24"/>
      <w:szCs w:val="24"/>
      <w:lang w:eastAsia="ar-SA"/>
    </w:rPr>
  </w:style>
  <w:style w:type="table" w:customStyle="1" w:styleId="Tabela-mrea">
    <w:name w:val="Tabela - mreža"/>
    <w:basedOn w:val="Navadnatabela"/>
    <w:uiPriority w:val="59"/>
    <w:rsid w:val="00545869"/>
    <w:pPr>
      <w:spacing w:after="0" w:line="240" w:lineRule="auto"/>
    </w:pPr>
    <w:rPr>
      <w:rFonts w:ascii="Calibri" w:eastAsia="Times New Roman"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uiPriority w:val="99"/>
    <w:semiHidden/>
    <w:unhideWhenUsed/>
    <w:rsid w:val="00545869"/>
    <w:rPr>
      <w:color w:val="808080"/>
      <w:shd w:val="clear" w:color="auto" w:fill="E6E6E6"/>
    </w:rPr>
  </w:style>
  <w:style w:type="paragraph" w:styleId="Napis">
    <w:name w:val="caption"/>
    <w:basedOn w:val="Navaden"/>
    <w:next w:val="Navaden"/>
    <w:uiPriority w:val="35"/>
    <w:semiHidden/>
    <w:unhideWhenUsed/>
    <w:qFormat/>
    <w:rsid w:val="00545869"/>
    <w:pPr>
      <w:spacing w:line="240" w:lineRule="auto"/>
    </w:pPr>
    <w:rPr>
      <w:rFonts w:ascii="Calibri" w:eastAsia="Times New Roman" w:hAnsi="Calibri" w:cs="Times New Roman"/>
      <w:i/>
      <w:iCs/>
      <w:color w:val="44546A"/>
      <w:sz w:val="18"/>
      <w:szCs w:val="18"/>
      <w:lang w:eastAsia="sl-SI"/>
    </w:rPr>
  </w:style>
  <w:style w:type="character" w:styleId="Krepko">
    <w:name w:val="Strong"/>
    <w:uiPriority w:val="22"/>
    <w:qFormat/>
    <w:rsid w:val="00545869"/>
    <w:rPr>
      <w:b/>
      <w:bCs/>
      <w:color w:val="000000"/>
    </w:rPr>
  </w:style>
  <w:style w:type="character" w:styleId="Poudarek">
    <w:name w:val="Emphasis"/>
    <w:uiPriority w:val="20"/>
    <w:qFormat/>
    <w:rsid w:val="00545869"/>
    <w:rPr>
      <w:i/>
      <w:iCs/>
      <w:color w:val="auto"/>
    </w:rPr>
  </w:style>
  <w:style w:type="paragraph" w:styleId="Brezrazmikov">
    <w:name w:val="No Spacing"/>
    <w:uiPriority w:val="1"/>
    <w:qFormat/>
    <w:rsid w:val="00545869"/>
    <w:pPr>
      <w:spacing w:after="0" w:line="240" w:lineRule="auto"/>
    </w:pPr>
    <w:rPr>
      <w:rFonts w:ascii="Calibri" w:eastAsia="Times New Roman" w:hAnsi="Calibri" w:cs="Times New Roman"/>
      <w:kern w:val="0"/>
      <w:lang w:eastAsia="sl-SI"/>
      <w14:ligatures w14:val="none"/>
    </w:rPr>
  </w:style>
  <w:style w:type="character" w:styleId="Neenpoudarek">
    <w:name w:val="Subtle Emphasis"/>
    <w:uiPriority w:val="19"/>
    <w:qFormat/>
    <w:rsid w:val="00545869"/>
    <w:rPr>
      <w:i/>
      <w:iCs/>
      <w:color w:val="404040"/>
    </w:rPr>
  </w:style>
  <w:style w:type="character" w:styleId="Neensklic">
    <w:name w:val="Subtle Reference"/>
    <w:uiPriority w:val="31"/>
    <w:qFormat/>
    <w:rsid w:val="00545869"/>
    <w:rPr>
      <w:smallCaps/>
      <w:color w:val="404040"/>
      <w:u w:val="single" w:color="7F7F7F"/>
    </w:rPr>
  </w:style>
  <w:style w:type="character" w:styleId="Naslovknjige">
    <w:name w:val="Book Title"/>
    <w:uiPriority w:val="33"/>
    <w:qFormat/>
    <w:rsid w:val="00545869"/>
    <w:rPr>
      <w:b w:val="0"/>
      <w:bCs w:val="0"/>
      <w:smallCaps/>
      <w:spacing w:val="5"/>
    </w:rPr>
  </w:style>
  <w:style w:type="paragraph" w:styleId="NaslovTOC">
    <w:name w:val="TOC Heading"/>
    <w:basedOn w:val="Naslov1"/>
    <w:next w:val="Navaden"/>
    <w:uiPriority w:val="39"/>
    <w:semiHidden/>
    <w:unhideWhenUsed/>
    <w:qFormat/>
    <w:rsid w:val="00545869"/>
    <w:pPr>
      <w:pBdr>
        <w:bottom w:val="single" w:sz="4" w:space="1" w:color="595959"/>
      </w:pBdr>
      <w:spacing w:after="160"/>
      <w:ind w:left="432" w:hanging="432"/>
      <w:outlineLvl w:val="9"/>
    </w:pPr>
    <w:rPr>
      <w:rFonts w:ascii="Calibri Light" w:eastAsia="SimSun" w:hAnsi="Calibri Light" w:cs="Times New Roman"/>
      <w:b/>
      <w:bCs/>
      <w:smallCaps/>
      <w:color w:val="000000"/>
      <w:sz w:val="36"/>
      <w:szCs w:val="36"/>
      <w:lang w:eastAsia="sl-SI"/>
    </w:rPr>
  </w:style>
  <w:style w:type="numbering" w:customStyle="1" w:styleId="Brezseznama11">
    <w:name w:val="Brez seznama11"/>
    <w:next w:val="Brezseznama"/>
    <w:uiPriority w:val="99"/>
    <w:semiHidden/>
    <w:unhideWhenUsed/>
    <w:rsid w:val="00545869"/>
  </w:style>
  <w:style w:type="numbering" w:customStyle="1" w:styleId="Brezseznama111">
    <w:name w:val="Brez seznama111"/>
    <w:next w:val="Brezseznama"/>
    <w:uiPriority w:val="99"/>
    <w:semiHidden/>
    <w:unhideWhenUsed/>
    <w:rsid w:val="00545869"/>
  </w:style>
  <w:style w:type="numbering" w:customStyle="1" w:styleId="Brezseznama1111">
    <w:name w:val="Brez seznama1111"/>
    <w:next w:val="Brezseznama"/>
    <w:uiPriority w:val="99"/>
    <w:semiHidden/>
    <w:unhideWhenUsed/>
    <w:rsid w:val="00545869"/>
  </w:style>
  <w:style w:type="numbering" w:customStyle="1" w:styleId="Brezseznama11111">
    <w:name w:val="Brez seznama11111"/>
    <w:next w:val="Brezseznama"/>
    <w:semiHidden/>
    <w:rsid w:val="00545869"/>
  </w:style>
  <w:style w:type="paragraph" w:styleId="Telobesedila2">
    <w:name w:val="Body Text 2"/>
    <w:basedOn w:val="Navaden"/>
    <w:link w:val="Telobesedila2Znak"/>
    <w:rsid w:val="00545869"/>
    <w:pPr>
      <w:spacing w:after="0" w:line="240" w:lineRule="auto"/>
      <w:jc w:val="center"/>
    </w:pPr>
    <w:rPr>
      <w:rFonts w:ascii="Arial" w:eastAsia="Times New Roman" w:hAnsi="Arial" w:cs="Times New Roman"/>
      <w:b/>
      <w:sz w:val="32"/>
      <w:szCs w:val="20"/>
      <w:lang w:eastAsia="sl-SI"/>
    </w:rPr>
  </w:style>
  <w:style w:type="character" w:customStyle="1" w:styleId="Telobesedila2Znak">
    <w:name w:val="Telo besedila 2 Znak"/>
    <w:basedOn w:val="Privzetapisavaodstavka"/>
    <w:link w:val="Telobesedila2"/>
    <w:rsid w:val="00545869"/>
    <w:rPr>
      <w:rFonts w:ascii="Arial" w:eastAsia="Times New Roman" w:hAnsi="Arial" w:cs="Times New Roman"/>
      <w:b/>
      <w:kern w:val="0"/>
      <w:sz w:val="32"/>
      <w:szCs w:val="20"/>
      <w:lang w:eastAsia="sl-SI"/>
      <w14:ligatures w14:val="none"/>
    </w:rPr>
  </w:style>
  <w:style w:type="paragraph" w:styleId="Telobesedila-zamik">
    <w:name w:val="Body Text Indent"/>
    <w:basedOn w:val="Navaden"/>
    <w:link w:val="Telobesedila-zamikZnak"/>
    <w:rsid w:val="00545869"/>
    <w:pPr>
      <w:spacing w:after="0" w:line="240" w:lineRule="auto"/>
      <w:ind w:left="360"/>
      <w:jc w:val="both"/>
    </w:pPr>
    <w:rPr>
      <w:rFonts w:ascii="Times New Roman" w:eastAsia="Times New Roman" w:hAnsi="Times New Roman" w:cs="Times New Roman"/>
      <w:sz w:val="24"/>
      <w:szCs w:val="20"/>
      <w:lang w:eastAsia="sl-SI"/>
    </w:rPr>
  </w:style>
  <w:style w:type="character" w:customStyle="1" w:styleId="Telobesedila-zamikZnak">
    <w:name w:val="Telo besedila - zamik Znak"/>
    <w:basedOn w:val="Privzetapisavaodstavka"/>
    <w:link w:val="Telobesedila-zamik"/>
    <w:rsid w:val="00545869"/>
    <w:rPr>
      <w:rFonts w:ascii="Times New Roman" w:eastAsia="Times New Roman" w:hAnsi="Times New Roman" w:cs="Times New Roman"/>
      <w:kern w:val="0"/>
      <w:sz w:val="24"/>
      <w:szCs w:val="20"/>
      <w:lang w:eastAsia="sl-SI"/>
      <w14:ligatures w14:val="none"/>
    </w:rPr>
  </w:style>
  <w:style w:type="paragraph" w:customStyle="1" w:styleId="txtes">
    <w:name w:val="txt_es"/>
    <w:basedOn w:val="Navaden"/>
    <w:rsid w:val="00545869"/>
    <w:pPr>
      <w:keepNext/>
      <w:spacing w:after="0" w:line="240" w:lineRule="auto"/>
      <w:jc w:val="both"/>
    </w:pPr>
    <w:rPr>
      <w:rFonts w:ascii="SL Swiss" w:eastAsia="Times New Roman" w:hAnsi="SL Swiss" w:cs="Times New Roman"/>
      <w:kern w:val="28"/>
      <w:szCs w:val="20"/>
      <w:lang w:val="en-GB" w:eastAsia="sl-SI"/>
    </w:rPr>
  </w:style>
  <w:style w:type="paragraph" w:styleId="Telobesedila3">
    <w:name w:val="Body Text 3"/>
    <w:basedOn w:val="Navaden"/>
    <w:link w:val="Telobesedila3Znak"/>
    <w:rsid w:val="00545869"/>
    <w:pPr>
      <w:widowControl w:val="0"/>
      <w:autoSpaceDE w:val="0"/>
      <w:autoSpaceDN w:val="0"/>
      <w:adjustRightInd w:val="0"/>
      <w:spacing w:after="0" w:line="240" w:lineRule="auto"/>
      <w:jc w:val="center"/>
    </w:pPr>
    <w:rPr>
      <w:rFonts w:ascii="Arial" w:eastAsia="Times New Roman" w:hAnsi="Arial" w:cs="Times New Roman"/>
      <w:b/>
      <w:sz w:val="32"/>
      <w:szCs w:val="20"/>
      <w:lang w:eastAsia="sl-SI"/>
    </w:rPr>
  </w:style>
  <w:style w:type="character" w:customStyle="1" w:styleId="Telobesedila3Znak">
    <w:name w:val="Telo besedila 3 Znak"/>
    <w:basedOn w:val="Privzetapisavaodstavka"/>
    <w:link w:val="Telobesedila3"/>
    <w:rsid w:val="00545869"/>
    <w:rPr>
      <w:rFonts w:ascii="Arial" w:eastAsia="Times New Roman" w:hAnsi="Arial" w:cs="Times New Roman"/>
      <w:b/>
      <w:kern w:val="0"/>
      <w:sz w:val="32"/>
      <w:szCs w:val="20"/>
      <w:lang w:eastAsia="sl-SI"/>
      <w14:ligatures w14:val="none"/>
    </w:rPr>
  </w:style>
  <w:style w:type="paragraph" w:styleId="Golobesedilo">
    <w:name w:val="Plain Text"/>
    <w:basedOn w:val="Navaden"/>
    <w:link w:val="GolobesediloZnak"/>
    <w:rsid w:val="00545869"/>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545869"/>
    <w:rPr>
      <w:rFonts w:ascii="Courier New" w:eastAsia="Times New Roman" w:hAnsi="Courier New" w:cs="Times New Roman"/>
      <w:kern w:val="0"/>
      <w:sz w:val="20"/>
      <w:szCs w:val="20"/>
      <w:lang w:eastAsia="sl-SI"/>
      <w14:ligatures w14:val="none"/>
    </w:rPr>
  </w:style>
  <w:style w:type="paragraph" w:styleId="Telobesedila-zamik2">
    <w:name w:val="Body Text Indent 2"/>
    <w:basedOn w:val="Navaden"/>
    <w:link w:val="Telobesedila-zamik2Znak"/>
    <w:rsid w:val="00545869"/>
    <w:pPr>
      <w:spacing w:after="0" w:line="240" w:lineRule="auto"/>
      <w:ind w:left="426"/>
      <w:jc w:val="both"/>
    </w:pPr>
    <w:rPr>
      <w:rFonts w:ascii="Arial" w:eastAsia="Times New Roman" w:hAnsi="Arial" w:cs="Times New Roman"/>
      <w:iCs/>
      <w:sz w:val="24"/>
      <w:szCs w:val="20"/>
      <w:lang w:eastAsia="sl-SI"/>
    </w:rPr>
  </w:style>
  <w:style w:type="character" w:customStyle="1" w:styleId="Telobesedila-zamik2Znak">
    <w:name w:val="Telo besedila - zamik 2 Znak"/>
    <w:basedOn w:val="Privzetapisavaodstavka"/>
    <w:link w:val="Telobesedila-zamik2"/>
    <w:rsid w:val="00545869"/>
    <w:rPr>
      <w:rFonts w:ascii="Arial" w:eastAsia="Times New Roman" w:hAnsi="Arial" w:cs="Times New Roman"/>
      <w:iCs/>
      <w:kern w:val="0"/>
      <w:sz w:val="24"/>
      <w:szCs w:val="20"/>
      <w:lang w:eastAsia="sl-SI"/>
      <w14:ligatures w14:val="none"/>
    </w:rPr>
  </w:style>
  <w:style w:type="paragraph" w:styleId="Telobesedila-zamik3">
    <w:name w:val="Body Text Indent 3"/>
    <w:basedOn w:val="Navaden"/>
    <w:link w:val="Telobesedila-zamik3Znak"/>
    <w:rsid w:val="00545869"/>
    <w:pPr>
      <w:spacing w:after="0" w:line="240" w:lineRule="auto"/>
      <w:ind w:left="360"/>
    </w:pPr>
    <w:rPr>
      <w:rFonts w:ascii="Times New Roman" w:eastAsia="Times New Roman" w:hAnsi="Times New Roman" w:cs="Times New Roman"/>
      <w:b/>
      <w:sz w:val="24"/>
      <w:szCs w:val="24"/>
      <w:lang w:eastAsia="sl-SI"/>
    </w:rPr>
  </w:style>
  <w:style w:type="character" w:customStyle="1" w:styleId="Telobesedila-zamik3Znak">
    <w:name w:val="Telo besedila - zamik 3 Znak"/>
    <w:basedOn w:val="Privzetapisavaodstavka"/>
    <w:link w:val="Telobesedila-zamik3"/>
    <w:rsid w:val="00545869"/>
    <w:rPr>
      <w:rFonts w:ascii="Times New Roman" w:eastAsia="Times New Roman" w:hAnsi="Times New Roman" w:cs="Times New Roman"/>
      <w:b/>
      <w:kern w:val="0"/>
      <w:sz w:val="24"/>
      <w:szCs w:val="24"/>
      <w:lang w:eastAsia="sl-SI"/>
      <w14:ligatures w14:val="none"/>
    </w:rPr>
  </w:style>
  <w:style w:type="paragraph" w:styleId="Zgradbadokumenta">
    <w:name w:val="Document Map"/>
    <w:basedOn w:val="Navaden"/>
    <w:link w:val="ZgradbadokumentaZnak"/>
    <w:semiHidden/>
    <w:rsid w:val="00545869"/>
    <w:pPr>
      <w:shd w:val="clear" w:color="auto" w:fill="000080"/>
      <w:spacing w:after="0" w:line="240" w:lineRule="auto"/>
    </w:pPr>
    <w:rPr>
      <w:rFonts w:ascii="Tahoma" w:eastAsia="Times New Roman" w:hAnsi="Tahoma" w:cs="Tahoma"/>
      <w:sz w:val="24"/>
      <w:szCs w:val="24"/>
      <w:lang w:eastAsia="sl-SI"/>
    </w:rPr>
  </w:style>
  <w:style w:type="character" w:customStyle="1" w:styleId="ZgradbadokumentaZnak">
    <w:name w:val="Zgradba dokumenta Znak"/>
    <w:basedOn w:val="Privzetapisavaodstavka"/>
    <w:link w:val="Zgradbadokumenta"/>
    <w:semiHidden/>
    <w:rsid w:val="00545869"/>
    <w:rPr>
      <w:rFonts w:ascii="Tahoma" w:eastAsia="Times New Roman" w:hAnsi="Tahoma" w:cs="Tahoma"/>
      <w:kern w:val="0"/>
      <w:sz w:val="24"/>
      <w:szCs w:val="24"/>
      <w:shd w:val="clear" w:color="auto" w:fill="000080"/>
      <w:lang w:eastAsia="sl-SI"/>
      <w14:ligatures w14:val="none"/>
    </w:rPr>
  </w:style>
  <w:style w:type="table" w:customStyle="1" w:styleId="Tabelamrea1">
    <w:name w:val="Tabela – mreža1"/>
    <w:basedOn w:val="Navadnatabela"/>
    <w:next w:val="Tabela-mrea"/>
    <w:rsid w:val="00545869"/>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Telobesedila"/>
    <w:rsid w:val="00545869"/>
    <w:pPr>
      <w:tabs>
        <w:tab w:val="clear" w:pos="1177"/>
      </w:tabs>
      <w:suppressAutoHyphens/>
      <w:spacing w:after="120"/>
      <w:jc w:val="left"/>
    </w:pPr>
    <w:rPr>
      <w:rFonts w:ascii="Times New Roman" w:hAnsi="Times New Roman" w:cs="Tahoma"/>
      <w:sz w:val="24"/>
      <w:lang w:val="sl-SI" w:eastAsia="ar-SA"/>
    </w:rPr>
  </w:style>
  <w:style w:type="paragraph" w:customStyle="1" w:styleId="BESEDILO">
    <w:name w:val="BESEDILO"/>
    <w:rsid w:val="00545869"/>
    <w:pPr>
      <w:keepLines/>
      <w:widowControl w:val="0"/>
      <w:tabs>
        <w:tab w:val="left" w:pos="2155"/>
      </w:tabs>
      <w:spacing w:after="0" w:line="240" w:lineRule="auto"/>
      <w:jc w:val="both"/>
    </w:pPr>
    <w:rPr>
      <w:rFonts w:ascii="Arial" w:eastAsia="Times New Roman" w:hAnsi="Arial" w:cs="Times New Roman"/>
      <w:kern w:val="16"/>
      <w:sz w:val="20"/>
      <w:szCs w:val="20"/>
      <w:lang w:eastAsia="sl-SI"/>
      <w14:ligatures w14:val="none"/>
    </w:rPr>
  </w:style>
  <w:style w:type="paragraph" w:customStyle="1" w:styleId="ASB2">
    <w:name w:val="A_SB2"/>
    <w:basedOn w:val="Navaden"/>
    <w:rsid w:val="00545869"/>
    <w:pPr>
      <w:spacing w:after="0" w:line="240" w:lineRule="auto"/>
    </w:pPr>
    <w:rPr>
      <w:rFonts w:ascii="Times New Roman" w:eastAsia="Times New Roman" w:hAnsi="Times New Roman" w:cs="Times New Roman"/>
      <w:sz w:val="24"/>
      <w:szCs w:val="20"/>
      <w:lang w:val="en-GB" w:eastAsia="sl-SI"/>
    </w:rPr>
  </w:style>
  <w:style w:type="paragraph" w:customStyle="1" w:styleId="xl38">
    <w:name w:val="xl38"/>
    <w:basedOn w:val="Navaden"/>
    <w:rsid w:val="00545869"/>
    <w:pPr>
      <w:spacing w:before="100" w:beforeAutospacing="1" w:after="100" w:afterAutospacing="1" w:line="240" w:lineRule="auto"/>
    </w:pPr>
    <w:rPr>
      <w:rFonts w:ascii="Arial" w:eastAsia="Arial Unicode MS" w:hAnsi="Arial" w:cs="Arial"/>
      <w:b/>
      <w:bCs/>
      <w:sz w:val="24"/>
      <w:szCs w:val="24"/>
      <w:lang w:eastAsia="sl-SI"/>
    </w:rPr>
  </w:style>
  <w:style w:type="paragraph" w:customStyle="1" w:styleId="BodyText21">
    <w:name w:val="Body Text 21"/>
    <w:basedOn w:val="Navaden"/>
    <w:rsid w:val="00545869"/>
    <w:pPr>
      <w:autoSpaceDE w:val="0"/>
      <w:autoSpaceDN w:val="0"/>
      <w:spacing w:after="0" w:line="240" w:lineRule="auto"/>
      <w:jc w:val="both"/>
    </w:pPr>
    <w:rPr>
      <w:rFonts w:ascii="Times New Roman" w:eastAsia="Times New Roman" w:hAnsi="Times New Roman" w:cs="Times New Roman"/>
      <w:sz w:val="24"/>
      <w:szCs w:val="24"/>
      <w:lang w:eastAsia="sl-SI"/>
    </w:rPr>
  </w:style>
  <w:style w:type="numbering" w:customStyle="1" w:styleId="Dash">
    <w:name w:val="Dash"/>
    <w:rsid w:val="00545869"/>
    <w:pPr>
      <w:numPr>
        <w:numId w:val="8"/>
      </w:numPr>
    </w:pPr>
  </w:style>
  <w:style w:type="numbering" w:customStyle="1" w:styleId="Numbered">
    <w:name w:val="Numbered"/>
    <w:rsid w:val="00545869"/>
    <w:pPr>
      <w:numPr>
        <w:numId w:val="9"/>
      </w:numPr>
    </w:pPr>
  </w:style>
  <w:style w:type="numbering" w:customStyle="1" w:styleId="ImportedStyle2">
    <w:name w:val="Imported Style 2"/>
    <w:rsid w:val="00545869"/>
    <w:pPr>
      <w:numPr>
        <w:numId w:val="10"/>
      </w:numPr>
    </w:pPr>
  </w:style>
  <w:style w:type="numbering" w:customStyle="1" w:styleId="Dash1">
    <w:name w:val="Dash1"/>
    <w:rsid w:val="00545869"/>
    <w:pPr>
      <w:numPr>
        <w:numId w:val="11"/>
      </w:numPr>
    </w:pPr>
  </w:style>
  <w:style w:type="numbering" w:customStyle="1" w:styleId="ImportedStyle21">
    <w:name w:val="Imported Style 21"/>
    <w:rsid w:val="00545869"/>
    <w:pPr>
      <w:numPr>
        <w:numId w:val="12"/>
      </w:numPr>
    </w:pPr>
  </w:style>
  <w:style w:type="paragraph" w:styleId="Revizija">
    <w:name w:val="Revision"/>
    <w:hidden/>
    <w:uiPriority w:val="99"/>
    <w:semiHidden/>
    <w:rsid w:val="00545869"/>
    <w:pPr>
      <w:spacing w:after="0" w:line="240" w:lineRule="auto"/>
    </w:pPr>
    <w:rPr>
      <w:kern w:val="0"/>
      <w14:ligatures w14:val="none"/>
    </w:rPr>
  </w:style>
  <w:style w:type="paragraph" w:customStyle="1" w:styleId="kazalo2">
    <w:name w:val="kazalo 2"/>
    <w:rsid w:val="00545869"/>
    <w:pPr>
      <w:numPr>
        <w:ilvl w:val="1"/>
        <w:numId w:val="23"/>
      </w:numPr>
      <w:spacing w:after="0" w:line="240" w:lineRule="auto"/>
      <w:jc w:val="both"/>
    </w:pPr>
    <w:rPr>
      <w:rFonts w:ascii="Times New Roman" w:eastAsia="Times New Roman" w:hAnsi="Times New Roman" w:cs="Times New Roman"/>
      <w:b/>
      <w:kern w:val="0"/>
      <w:sz w:val="24"/>
      <w:szCs w:val="24"/>
      <w:lang w:eastAsia="sl-SI"/>
      <w14:ligatures w14:val="none"/>
    </w:rPr>
  </w:style>
  <w:style w:type="character" w:styleId="Nerazreenaomemba">
    <w:name w:val="Unresolved Mention"/>
    <w:basedOn w:val="Privzetapisavaodstavka"/>
    <w:uiPriority w:val="99"/>
    <w:semiHidden/>
    <w:unhideWhenUsed/>
    <w:rsid w:val="007F20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elena.veselinovic@bgp-kranj.si" TargetMode="External"/><Relationship Id="rId13" Type="http://schemas.openxmlformats.org/officeDocument/2006/relationships/hyperlink" Target="mailto:javna.narocila@bgp-kranj.si" TargetMode="Externa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hyperlink" Target="http://www.enarocanje.si/_ESPD/" TargetMode="External"/><Relationship Id="rId34" Type="http://schemas.openxmlformats.org/officeDocument/2006/relationships/theme" Target="theme/theme1.xml"/><Relationship Id="rId7" Type="http://schemas.openxmlformats.org/officeDocument/2006/relationships/hyperlink" Target="http://www.enaro&#269;anje.si" TargetMode="External"/><Relationship Id="rId12" Type="http://schemas.openxmlformats.org/officeDocument/2006/relationships/hyperlink" Target="mailto:javna.narocila@bgp-kranj.si" TargetMode="External"/><Relationship Id="rId17" Type="http://schemas.openxmlformats.org/officeDocument/2006/relationships/hyperlink" Target="https://ejn.gov.si/eJN2" TargetMode="Externa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jn.gov.si/eJN2" TargetMode="External"/><Relationship Id="rId20" Type="http://schemas.openxmlformats.org/officeDocument/2006/relationships/header" Target="header2.xml"/><Relationship Id="rId29"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olnisnica-kranj.si/splosno-o-bolnisnici/informacije-javnega-znacaja/javna-narocila" TargetMode="External"/><Relationship Id="rId24" Type="http://schemas.openxmlformats.org/officeDocument/2006/relationships/hyperlink" Target="https://ejn.gov.si/eJN2" TargetMode="External"/><Relationship Id="rId32"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https://ejn.gov.si/eJN2" TargetMode="External"/><Relationship Id="rId23" Type="http://schemas.openxmlformats.org/officeDocument/2006/relationships/hyperlink" Target="https://ejn.gov.si/eJN2" TargetMode="External"/><Relationship Id="rId28" Type="http://schemas.openxmlformats.org/officeDocument/2006/relationships/footer" Target="footer3.xml"/><Relationship Id="rId10" Type="http://schemas.openxmlformats.org/officeDocument/2006/relationships/hyperlink" Target="https://ejn.gov.si/eJN2" TargetMode="External"/><Relationship Id="rId19" Type="http://schemas.openxmlformats.org/officeDocument/2006/relationships/footer" Target="footer1.xml"/><Relationship Id="rId31" Type="http://schemas.openxmlformats.org/officeDocument/2006/relationships/hyperlink" Target="http://www.goinfo.si/webgosoft/index.php?page=wpJrIdentSeznam&amp;sortcol=grpsort&amp;sortdir=ASC" TargetMode="Externa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 Id="rId22" Type="http://schemas.openxmlformats.org/officeDocument/2006/relationships/hyperlink" Target="https://ejn.gov.si/eJN2" TargetMode="External"/><Relationship Id="rId27" Type="http://schemas.openxmlformats.org/officeDocument/2006/relationships/footer" Target="footer2.xml"/><Relationship Id="rId30" Type="http://schemas.openxmlformats.org/officeDocument/2006/relationships/hyperlink" Target="http://www.uradni-list.si/1/objava.jsp?sop=2016-01-3228"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41</Pages>
  <Words>13253</Words>
  <Characters>75543</Characters>
  <Application>Microsoft Office Word</Application>
  <DocSecurity>0</DocSecurity>
  <Lines>629</Lines>
  <Paragraphs>177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88619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Veselinovič</dc:creator>
  <cp:keywords/>
  <dc:description/>
  <cp:lastModifiedBy>Jelena Veselinovič</cp:lastModifiedBy>
  <cp:revision>12</cp:revision>
  <cp:lastPrinted>2025-11-13T09:24:00Z</cp:lastPrinted>
  <dcterms:created xsi:type="dcterms:W3CDTF">2025-11-12T10:11:00Z</dcterms:created>
  <dcterms:modified xsi:type="dcterms:W3CDTF">2025-11-14T10:55:00Z</dcterms:modified>
</cp:coreProperties>
</file>