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3FD95" w14:textId="77777777" w:rsidR="00A47669" w:rsidRPr="002A0D1D" w:rsidRDefault="00A47669" w:rsidP="00A47669">
      <w:pPr>
        <w:widowControl w:val="0"/>
        <w:autoSpaceDE w:val="0"/>
        <w:autoSpaceDN w:val="0"/>
        <w:adjustRightInd w:val="0"/>
        <w:rPr>
          <w:rFonts w:asciiTheme="minorHAnsi" w:hAnsiTheme="minorHAnsi" w:cstheme="minorHAnsi"/>
        </w:rPr>
      </w:pPr>
    </w:p>
    <w:p w14:paraId="43943457" w14:textId="77777777" w:rsidR="00A47669" w:rsidRPr="002A0D1D" w:rsidRDefault="00A47669" w:rsidP="00A47669">
      <w:pPr>
        <w:widowControl w:val="0"/>
        <w:autoSpaceDE w:val="0"/>
        <w:autoSpaceDN w:val="0"/>
        <w:adjustRightInd w:val="0"/>
        <w:ind w:left="4040"/>
        <w:jc w:val="center"/>
        <w:rPr>
          <w:rFonts w:asciiTheme="minorHAnsi" w:hAnsiTheme="minorHAnsi" w:cstheme="minorHAnsi"/>
        </w:rPr>
      </w:pPr>
    </w:p>
    <w:p w14:paraId="27A8C726" w14:textId="77777777" w:rsidR="00A47669" w:rsidRPr="002A0D1D" w:rsidRDefault="00A47669" w:rsidP="00A47669">
      <w:pPr>
        <w:widowControl w:val="0"/>
        <w:autoSpaceDE w:val="0"/>
        <w:autoSpaceDN w:val="0"/>
        <w:adjustRightInd w:val="0"/>
        <w:rPr>
          <w:rFonts w:asciiTheme="minorHAnsi" w:hAnsiTheme="minorHAnsi" w:cstheme="minorHAnsi"/>
        </w:rPr>
      </w:pPr>
    </w:p>
    <w:p w14:paraId="10ECB29B" w14:textId="77777777" w:rsidR="00A47669" w:rsidRDefault="00A47669" w:rsidP="00A47669">
      <w:pPr>
        <w:rPr>
          <w:rFonts w:asciiTheme="minorHAnsi" w:hAnsiTheme="minorHAnsi" w:cstheme="minorHAnsi"/>
          <w:b/>
        </w:rPr>
      </w:pPr>
    </w:p>
    <w:p w14:paraId="638CA7D1" w14:textId="77777777" w:rsidR="00A47669" w:rsidRDefault="00A47669" w:rsidP="00A47669">
      <w:pPr>
        <w:tabs>
          <w:tab w:val="left" w:pos="2340"/>
        </w:tabs>
        <w:rPr>
          <w:rFonts w:asciiTheme="minorHAnsi" w:hAnsiTheme="minorHAnsi" w:cstheme="minorHAnsi"/>
          <w:b/>
        </w:rPr>
      </w:pPr>
      <w:r>
        <w:rPr>
          <w:rFonts w:asciiTheme="minorHAnsi" w:hAnsiTheme="minorHAnsi" w:cstheme="minorHAnsi"/>
          <w:b/>
        </w:rPr>
        <w:tab/>
      </w:r>
    </w:p>
    <w:p w14:paraId="260EF004" w14:textId="77777777" w:rsidR="00A47669" w:rsidRDefault="00A47669" w:rsidP="003E7621">
      <w:pPr>
        <w:jc w:val="right"/>
        <w:rPr>
          <w:rFonts w:asciiTheme="minorHAnsi" w:hAnsiTheme="minorHAnsi" w:cstheme="minorHAnsi"/>
          <w:b/>
        </w:rPr>
      </w:pPr>
    </w:p>
    <w:p w14:paraId="261AA34B" w14:textId="77777777" w:rsidR="00A47669" w:rsidRDefault="00A47669" w:rsidP="00A47669">
      <w:pPr>
        <w:rPr>
          <w:rFonts w:asciiTheme="minorHAnsi" w:hAnsiTheme="minorHAnsi" w:cstheme="minorHAnsi"/>
          <w:b/>
        </w:rPr>
      </w:pPr>
    </w:p>
    <w:p w14:paraId="66F745EA" w14:textId="77777777" w:rsidR="00A47669" w:rsidRDefault="00A47669" w:rsidP="00A47669">
      <w:pPr>
        <w:rPr>
          <w:rFonts w:asciiTheme="minorHAnsi" w:hAnsiTheme="minorHAnsi" w:cstheme="minorHAnsi"/>
          <w:b/>
        </w:rPr>
      </w:pPr>
    </w:p>
    <w:p w14:paraId="374221C3" w14:textId="77777777" w:rsidR="00A47669" w:rsidRDefault="00A47669" w:rsidP="00A47669">
      <w:pPr>
        <w:rPr>
          <w:rFonts w:asciiTheme="minorHAnsi" w:hAnsiTheme="minorHAnsi" w:cstheme="minorHAnsi"/>
          <w:b/>
        </w:rPr>
      </w:pPr>
    </w:p>
    <w:p w14:paraId="7F160410" w14:textId="77777777" w:rsidR="00A47669" w:rsidRPr="002A0D1D" w:rsidRDefault="00A47669" w:rsidP="00A47669">
      <w:pPr>
        <w:rPr>
          <w:rFonts w:asciiTheme="minorHAnsi" w:hAnsiTheme="minorHAnsi" w:cstheme="minorHAnsi"/>
          <w:b/>
        </w:rPr>
      </w:pPr>
    </w:p>
    <w:p w14:paraId="0AA6CBEF" w14:textId="77777777" w:rsidR="00A47669" w:rsidRPr="002A0D1D" w:rsidRDefault="00A47669" w:rsidP="00A47669">
      <w:pPr>
        <w:pStyle w:val="HTML-oblikovano"/>
        <w:tabs>
          <w:tab w:val="center" w:pos="4749"/>
          <w:tab w:val="right" w:pos="9498"/>
        </w:tabs>
        <w:jc w:val="center"/>
        <w:rPr>
          <w:rFonts w:asciiTheme="minorHAnsi" w:hAnsiTheme="minorHAnsi" w:cstheme="minorHAnsi"/>
          <w:b/>
          <w:bCs/>
          <w:sz w:val="24"/>
          <w:szCs w:val="24"/>
        </w:rPr>
      </w:pPr>
      <w:r w:rsidRPr="002A0D1D">
        <w:rPr>
          <w:rFonts w:asciiTheme="minorHAnsi" w:hAnsiTheme="minorHAnsi" w:cstheme="minorHAnsi"/>
          <w:b/>
          <w:bCs/>
          <w:sz w:val="24"/>
          <w:szCs w:val="24"/>
        </w:rPr>
        <w:t>DOKUMENTACIJA ZA ODDAJO JAVNEGA NAROČILA</w:t>
      </w:r>
    </w:p>
    <w:p w14:paraId="3BEA3584" w14:textId="77BA6AA8" w:rsidR="00A47669" w:rsidRPr="002A0D1D" w:rsidRDefault="00A47669" w:rsidP="00A47669">
      <w:pPr>
        <w:pStyle w:val="HTML-oblikovano"/>
        <w:jc w:val="center"/>
        <w:rPr>
          <w:rFonts w:asciiTheme="minorHAnsi" w:hAnsiTheme="minorHAnsi" w:cstheme="minorHAnsi"/>
          <w:b/>
          <w:bCs/>
          <w:sz w:val="24"/>
          <w:szCs w:val="24"/>
        </w:rPr>
      </w:pPr>
      <w:r w:rsidRPr="002A0D1D">
        <w:rPr>
          <w:rFonts w:asciiTheme="minorHAnsi" w:hAnsiTheme="minorHAnsi" w:cstheme="minorHAnsi"/>
          <w:b/>
          <w:bCs/>
          <w:sz w:val="24"/>
          <w:szCs w:val="24"/>
        </w:rPr>
        <w:t xml:space="preserve">Z OZNAKO </w:t>
      </w:r>
      <w:r w:rsidR="000D2A5C" w:rsidRPr="000D2A5C">
        <w:rPr>
          <w:rFonts w:asciiTheme="minorHAnsi" w:hAnsiTheme="minorHAnsi" w:cstheme="minorHAnsi"/>
          <w:b/>
          <w:bCs/>
          <w:sz w:val="24"/>
          <w:szCs w:val="24"/>
        </w:rPr>
        <w:t>JN-OP-B-1/2026</w:t>
      </w:r>
    </w:p>
    <w:p w14:paraId="2313CA71" w14:textId="77777777" w:rsidR="00A47669" w:rsidRPr="002A0D1D" w:rsidRDefault="00A47669" w:rsidP="00A47669">
      <w:pPr>
        <w:pStyle w:val="HTML-oblikovano"/>
        <w:jc w:val="center"/>
        <w:rPr>
          <w:rFonts w:asciiTheme="minorHAnsi" w:hAnsiTheme="minorHAnsi" w:cstheme="minorHAnsi"/>
          <w:i/>
          <w:iCs/>
          <w:sz w:val="24"/>
          <w:szCs w:val="24"/>
        </w:rPr>
      </w:pPr>
      <w:r w:rsidRPr="002A0D1D">
        <w:rPr>
          <w:rFonts w:asciiTheme="minorHAnsi" w:hAnsiTheme="minorHAnsi" w:cstheme="minorHAnsi"/>
          <w:i/>
          <w:iCs/>
          <w:sz w:val="24"/>
          <w:szCs w:val="24"/>
        </w:rPr>
        <w:t>(v nadaljevanju: razpisna dokumentacija)</w:t>
      </w:r>
    </w:p>
    <w:p w14:paraId="494A2173" w14:textId="77777777" w:rsidR="00A47669" w:rsidRPr="002A0D1D" w:rsidRDefault="00A47669" w:rsidP="00A47669">
      <w:pPr>
        <w:jc w:val="center"/>
        <w:rPr>
          <w:rFonts w:asciiTheme="minorHAnsi" w:hAnsiTheme="minorHAnsi" w:cstheme="minorHAnsi"/>
        </w:rPr>
      </w:pPr>
    </w:p>
    <w:p w14:paraId="3BF20ECC" w14:textId="77777777" w:rsidR="00A47669" w:rsidRPr="002A0D1D" w:rsidRDefault="00A47669" w:rsidP="00A47669">
      <w:pPr>
        <w:jc w:val="center"/>
        <w:rPr>
          <w:rFonts w:asciiTheme="minorHAnsi" w:hAnsiTheme="minorHAnsi" w:cstheme="minorHAnsi"/>
        </w:rPr>
      </w:pPr>
    </w:p>
    <w:p w14:paraId="502E6FAA" w14:textId="77777777" w:rsidR="00A47669" w:rsidRDefault="00A47669" w:rsidP="00A47669">
      <w:pPr>
        <w:jc w:val="center"/>
        <w:rPr>
          <w:rFonts w:asciiTheme="minorHAnsi" w:hAnsiTheme="minorHAnsi" w:cstheme="minorHAnsi"/>
        </w:rPr>
      </w:pPr>
    </w:p>
    <w:p w14:paraId="207EB882" w14:textId="77777777" w:rsidR="00A47669" w:rsidRDefault="00A47669" w:rsidP="00A47669">
      <w:pPr>
        <w:rPr>
          <w:rFonts w:asciiTheme="minorHAnsi" w:hAnsiTheme="minorHAnsi" w:cstheme="minorHAnsi"/>
        </w:rPr>
      </w:pPr>
    </w:p>
    <w:p w14:paraId="38790E59" w14:textId="77777777" w:rsidR="00A47669" w:rsidRPr="002A0D1D" w:rsidRDefault="00A47669" w:rsidP="00A47669">
      <w:pPr>
        <w:rPr>
          <w:rFonts w:asciiTheme="minorHAnsi" w:hAnsiTheme="minorHAnsi" w:cstheme="minorHAnsi"/>
        </w:rPr>
      </w:pPr>
    </w:p>
    <w:p w14:paraId="17282BE0" w14:textId="77777777" w:rsidR="00A47669" w:rsidRPr="002A0D1D" w:rsidRDefault="00A47669" w:rsidP="00A47669">
      <w:pPr>
        <w:rPr>
          <w:rFonts w:asciiTheme="minorHAnsi" w:hAnsiTheme="minorHAnsi" w:cstheme="minorHAnsi"/>
        </w:rPr>
      </w:pPr>
    </w:p>
    <w:p w14:paraId="7B27E50C" w14:textId="77777777" w:rsidR="00A47669" w:rsidRPr="002A0D1D" w:rsidRDefault="00A47669" w:rsidP="003E7621">
      <w:pPr>
        <w:pBdr>
          <w:top w:val="thinThickLargeGap" w:sz="24" w:space="1" w:color="000000"/>
          <w:left w:val="thinThickLargeGap" w:sz="24" w:space="0" w:color="000000"/>
          <w:bottom w:val="thickThinLargeGap" w:sz="24" w:space="1" w:color="000000"/>
          <w:right w:val="thickThinLargeGap" w:sz="24" w:space="0" w:color="000000"/>
        </w:pBdr>
        <w:shd w:val="clear" w:color="auto" w:fill="E6E6E6"/>
        <w:jc w:val="center"/>
        <w:rPr>
          <w:rFonts w:asciiTheme="minorHAnsi" w:hAnsiTheme="minorHAnsi" w:cstheme="minorHAnsi"/>
        </w:rPr>
      </w:pPr>
      <w:r w:rsidRPr="002A0D1D">
        <w:rPr>
          <w:rFonts w:asciiTheme="minorHAnsi" w:hAnsiTheme="minorHAnsi" w:cstheme="minorHAnsi"/>
          <w:i/>
        </w:rPr>
        <w:t>Vrsta postopka:</w:t>
      </w:r>
    </w:p>
    <w:p w14:paraId="448AF1CC" w14:textId="77777777" w:rsidR="00A47669" w:rsidRPr="002A0D1D" w:rsidRDefault="00A47669" w:rsidP="003E7621">
      <w:pPr>
        <w:pBdr>
          <w:top w:val="thinThickLargeGap" w:sz="24" w:space="1" w:color="000000"/>
          <w:left w:val="thinThickLargeGap" w:sz="24" w:space="0" w:color="000000"/>
          <w:bottom w:val="thickThinLargeGap" w:sz="24" w:space="1" w:color="000000"/>
          <w:right w:val="thickThinLargeGap" w:sz="24" w:space="0" w:color="000000"/>
        </w:pBdr>
        <w:shd w:val="clear" w:color="auto" w:fill="E6E6E6"/>
        <w:jc w:val="center"/>
        <w:rPr>
          <w:rFonts w:asciiTheme="minorHAnsi" w:hAnsiTheme="minorHAnsi" w:cstheme="minorHAnsi"/>
          <w:b/>
        </w:rPr>
      </w:pPr>
      <w:r w:rsidRPr="002A0D1D">
        <w:rPr>
          <w:rFonts w:asciiTheme="minorHAnsi" w:hAnsiTheme="minorHAnsi" w:cstheme="minorHAnsi"/>
          <w:b/>
        </w:rPr>
        <w:t>ODPRTI POSTOPEK</w:t>
      </w:r>
    </w:p>
    <w:p w14:paraId="216B0371" w14:textId="77777777" w:rsidR="00A47669" w:rsidRPr="002A0D1D" w:rsidRDefault="00A47669" w:rsidP="003E7621">
      <w:pPr>
        <w:pBdr>
          <w:top w:val="thinThickLargeGap" w:sz="24" w:space="1" w:color="000000"/>
          <w:left w:val="thinThickLargeGap" w:sz="24" w:space="0" w:color="000000"/>
          <w:bottom w:val="thickThinLargeGap" w:sz="24" w:space="1" w:color="000000"/>
          <w:right w:val="thickThinLargeGap" w:sz="24" w:space="0" w:color="000000"/>
        </w:pBdr>
        <w:shd w:val="clear" w:color="auto" w:fill="E6E6E6"/>
        <w:jc w:val="center"/>
        <w:rPr>
          <w:rFonts w:asciiTheme="minorHAnsi" w:hAnsiTheme="minorHAnsi" w:cstheme="minorHAnsi"/>
        </w:rPr>
      </w:pPr>
    </w:p>
    <w:p w14:paraId="216FC1D9" w14:textId="77777777" w:rsidR="00A47669" w:rsidRPr="002A0D1D" w:rsidRDefault="00A47669" w:rsidP="003E7621">
      <w:pPr>
        <w:pBdr>
          <w:top w:val="thinThickLargeGap" w:sz="24" w:space="1" w:color="000000"/>
          <w:left w:val="thinThickLargeGap" w:sz="24" w:space="0" w:color="000000"/>
          <w:bottom w:val="thickThinLargeGap" w:sz="24" w:space="1" w:color="000000"/>
          <w:right w:val="thickThinLargeGap" w:sz="24" w:space="0" w:color="000000"/>
        </w:pBdr>
        <w:shd w:val="clear" w:color="auto" w:fill="E6E6E6"/>
        <w:jc w:val="center"/>
        <w:rPr>
          <w:rFonts w:asciiTheme="minorHAnsi" w:hAnsiTheme="minorHAnsi" w:cstheme="minorHAnsi"/>
          <w:i/>
        </w:rPr>
      </w:pPr>
      <w:r w:rsidRPr="002A0D1D">
        <w:rPr>
          <w:rFonts w:asciiTheme="minorHAnsi" w:hAnsiTheme="minorHAnsi" w:cstheme="minorHAnsi"/>
          <w:i/>
        </w:rPr>
        <w:t>Predmet javnega naročila:</w:t>
      </w:r>
    </w:p>
    <w:p w14:paraId="576C535C" w14:textId="77777777" w:rsidR="00A47669" w:rsidRPr="002A0D1D" w:rsidRDefault="00A47669" w:rsidP="003E7621">
      <w:pPr>
        <w:pBdr>
          <w:top w:val="thinThickLargeGap" w:sz="24" w:space="1" w:color="000000"/>
          <w:left w:val="thinThickLargeGap" w:sz="24" w:space="0" w:color="000000"/>
          <w:bottom w:val="thickThinLargeGap" w:sz="24" w:space="1" w:color="000000"/>
          <w:right w:val="thickThinLargeGap" w:sz="24" w:space="0" w:color="000000"/>
        </w:pBdr>
        <w:shd w:val="clear" w:color="auto" w:fill="E6E6E6"/>
        <w:jc w:val="center"/>
        <w:rPr>
          <w:rFonts w:asciiTheme="minorHAnsi" w:hAnsiTheme="minorHAnsi" w:cstheme="minorHAnsi"/>
          <w:b/>
        </w:rPr>
      </w:pPr>
      <w:r w:rsidRPr="002A0D1D">
        <w:rPr>
          <w:rFonts w:asciiTheme="minorHAnsi" w:hAnsiTheme="minorHAnsi" w:cstheme="minorHAnsi"/>
          <w:b/>
        </w:rPr>
        <w:t>DOBAVA SANITETNEGA MATERIALA</w:t>
      </w:r>
    </w:p>
    <w:p w14:paraId="71C6CCBB" w14:textId="77777777" w:rsidR="00A47669" w:rsidRPr="002A0D1D" w:rsidRDefault="00A47669" w:rsidP="00A47669">
      <w:pPr>
        <w:rPr>
          <w:rFonts w:asciiTheme="minorHAnsi" w:hAnsiTheme="minorHAnsi" w:cstheme="minorHAnsi"/>
        </w:rPr>
      </w:pPr>
    </w:p>
    <w:p w14:paraId="72A919BE" w14:textId="77777777" w:rsidR="00A47669" w:rsidRPr="002A0D1D" w:rsidRDefault="00A47669" w:rsidP="00A47669">
      <w:pPr>
        <w:rPr>
          <w:rFonts w:asciiTheme="minorHAnsi" w:hAnsiTheme="minorHAnsi" w:cstheme="minorHAnsi"/>
        </w:rPr>
      </w:pPr>
    </w:p>
    <w:p w14:paraId="5C4D78F2" w14:textId="77777777" w:rsidR="00A47669" w:rsidRPr="002A0D1D" w:rsidRDefault="00A47669" w:rsidP="00A47669">
      <w:pPr>
        <w:rPr>
          <w:rFonts w:asciiTheme="minorHAnsi" w:hAnsiTheme="minorHAnsi" w:cstheme="minorHAnsi"/>
        </w:rPr>
      </w:pPr>
    </w:p>
    <w:p w14:paraId="2325BD8C" w14:textId="77777777" w:rsidR="00A47669" w:rsidRPr="002A0D1D" w:rsidRDefault="00A47669" w:rsidP="00A47669">
      <w:pPr>
        <w:rPr>
          <w:rFonts w:asciiTheme="minorHAnsi" w:hAnsiTheme="minorHAnsi" w:cstheme="minorHAnsi"/>
        </w:rPr>
      </w:pPr>
    </w:p>
    <w:p w14:paraId="79E57155" w14:textId="77777777" w:rsidR="00A47669" w:rsidRPr="002A0D1D" w:rsidRDefault="00A47669" w:rsidP="00A47669">
      <w:pPr>
        <w:tabs>
          <w:tab w:val="left" w:pos="6450"/>
        </w:tabs>
        <w:rPr>
          <w:rFonts w:asciiTheme="minorHAnsi" w:hAnsiTheme="minorHAnsi" w:cstheme="minorHAnsi"/>
        </w:rPr>
      </w:pPr>
      <w:r w:rsidRPr="002A0D1D">
        <w:rPr>
          <w:rFonts w:asciiTheme="minorHAnsi" w:hAnsiTheme="minorHAnsi" w:cstheme="minorHAnsi"/>
        </w:rPr>
        <w:tab/>
      </w:r>
    </w:p>
    <w:p w14:paraId="7239C309" w14:textId="77777777" w:rsidR="00A47669" w:rsidRPr="002A0D1D" w:rsidRDefault="00A47669" w:rsidP="00A47669">
      <w:pPr>
        <w:rPr>
          <w:rFonts w:asciiTheme="minorHAnsi" w:hAnsiTheme="minorHAnsi" w:cstheme="minorHAnsi"/>
        </w:rPr>
      </w:pPr>
    </w:p>
    <w:p w14:paraId="2CFC2589" w14:textId="77777777" w:rsidR="00A47669" w:rsidRPr="002A0D1D" w:rsidRDefault="00A47669" w:rsidP="00A47669">
      <w:pPr>
        <w:rPr>
          <w:rFonts w:asciiTheme="minorHAnsi" w:hAnsiTheme="minorHAnsi" w:cstheme="minorHAnsi"/>
        </w:rPr>
      </w:pPr>
    </w:p>
    <w:p w14:paraId="6038B695" w14:textId="77777777" w:rsidR="00A47669" w:rsidRPr="002A0D1D" w:rsidRDefault="00A47669" w:rsidP="00A47669">
      <w:pPr>
        <w:rPr>
          <w:rFonts w:asciiTheme="minorHAnsi" w:hAnsiTheme="minorHAnsi" w:cstheme="minorHAnsi"/>
        </w:rPr>
      </w:pPr>
    </w:p>
    <w:p w14:paraId="7AC16CB5" w14:textId="77777777" w:rsidR="00A47669" w:rsidRPr="002A0D1D" w:rsidRDefault="00A47669" w:rsidP="00A47669">
      <w:pPr>
        <w:rPr>
          <w:rFonts w:asciiTheme="minorHAnsi" w:hAnsiTheme="minorHAnsi" w:cstheme="minorHAnsi"/>
        </w:rPr>
      </w:pPr>
    </w:p>
    <w:p w14:paraId="6974623F" w14:textId="77777777" w:rsidR="00A47669" w:rsidRPr="002A0D1D" w:rsidRDefault="00A47669" w:rsidP="00A47669">
      <w:pPr>
        <w:rPr>
          <w:rFonts w:asciiTheme="minorHAnsi" w:hAnsiTheme="minorHAnsi" w:cstheme="minorHAnsi"/>
        </w:rPr>
      </w:pPr>
    </w:p>
    <w:p w14:paraId="30EA0CE3" w14:textId="77777777" w:rsidR="00A47669" w:rsidRPr="002A0D1D" w:rsidRDefault="00A47669" w:rsidP="00A47669">
      <w:pPr>
        <w:rPr>
          <w:rFonts w:asciiTheme="minorHAnsi" w:hAnsiTheme="minorHAnsi" w:cstheme="minorHAnsi"/>
        </w:rPr>
      </w:pPr>
    </w:p>
    <w:p w14:paraId="1DFD3FED" w14:textId="77777777" w:rsidR="00A47669" w:rsidRPr="002A0D1D" w:rsidRDefault="00A47669" w:rsidP="00A47669">
      <w:pPr>
        <w:rPr>
          <w:rFonts w:asciiTheme="minorHAnsi" w:hAnsiTheme="minorHAnsi" w:cstheme="minorHAnsi"/>
        </w:rPr>
      </w:pPr>
    </w:p>
    <w:p w14:paraId="178A2A50" w14:textId="77777777" w:rsidR="00A47669" w:rsidRPr="002A0D1D" w:rsidRDefault="00A47669" w:rsidP="00A47669">
      <w:pPr>
        <w:rPr>
          <w:rFonts w:asciiTheme="minorHAnsi" w:hAnsiTheme="minorHAnsi" w:cstheme="minorHAnsi"/>
        </w:rPr>
      </w:pPr>
    </w:p>
    <w:p w14:paraId="2A85EFEB" w14:textId="77777777" w:rsidR="00A47669" w:rsidRPr="002A0D1D" w:rsidRDefault="00A47669" w:rsidP="00A47669">
      <w:pPr>
        <w:rPr>
          <w:rFonts w:asciiTheme="minorHAnsi" w:hAnsiTheme="minorHAnsi" w:cstheme="minorHAnsi"/>
        </w:rPr>
      </w:pPr>
    </w:p>
    <w:p w14:paraId="6F51CE54" w14:textId="77777777" w:rsidR="00A47669" w:rsidRPr="002A0D1D" w:rsidRDefault="00A47669" w:rsidP="00A47669">
      <w:pPr>
        <w:rPr>
          <w:rFonts w:asciiTheme="minorHAnsi" w:hAnsiTheme="minorHAnsi" w:cstheme="minorHAnsi"/>
        </w:rPr>
      </w:pPr>
    </w:p>
    <w:p w14:paraId="3065630E" w14:textId="77777777" w:rsidR="00A47669" w:rsidRPr="002A0D1D" w:rsidRDefault="00A47669" w:rsidP="00A47669">
      <w:pPr>
        <w:rPr>
          <w:rFonts w:asciiTheme="minorHAnsi" w:hAnsiTheme="minorHAnsi" w:cstheme="minorHAnsi"/>
        </w:rPr>
      </w:pPr>
    </w:p>
    <w:p w14:paraId="3C95D159" w14:textId="77777777" w:rsidR="00A47669" w:rsidRPr="002A0D1D" w:rsidRDefault="00A47669" w:rsidP="00A47669">
      <w:pPr>
        <w:pageBreakBefore/>
        <w:rPr>
          <w:rFonts w:asciiTheme="minorHAnsi" w:hAnsiTheme="minorHAnsi" w:cstheme="minorHAnsi"/>
        </w:rPr>
      </w:pPr>
      <w:r w:rsidRPr="002A0D1D">
        <w:rPr>
          <w:rFonts w:asciiTheme="minorHAnsi" w:hAnsiTheme="minorHAnsi" w:cstheme="minorHAnsi"/>
          <w:b/>
        </w:rPr>
        <w:lastRenderedPageBreak/>
        <w:t>KAZALO</w:t>
      </w:r>
    </w:p>
    <w:p w14:paraId="5A8D2530" w14:textId="77777777" w:rsidR="00A47669" w:rsidRPr="002A0D1D" w:rsidRDefault="00A47669" w:rsidP="00A47669">
      <w:pPr>
        <w:rPr>
          <w:rFonts w:asciiTheme="minorHAnsi" w:hAnsiTheme="minorHAnsi" w:cstheme="minorHAnsi"/>
          <w:b/>
        </w:rPr>
      </w:pPr>
    </w:p>
    <w:p w14:paraId="73D884D1" w14:textId="77777777" w:rsidR="00A47669" w:rsidRPr="002A0D1D" w:rsidRDefault="00A47669" w:rsidP="00A47669">
      <w:pPr>
        <w:tabs>
          <w:tab w:val="left" w:pos="8424"/>
        </w:tabs>
        <w:rPr>
          <w:rFonts w:asciiTheme="minorHAnsi" w:hAnsiTheme="minorHAnsi" w:cstheme="minorHAnsi"/>
        </w:rPr>
      </w:pPr>
      <w:r w:rsidRPr="002A0D1D">
        <w:rPr>
          <w:rFonts w:asciiTheme="minorHAnsi" w:hAnsiTheme="minorHAnsi" w:cstheme="minorHAnsi"/>
        </w:rPr>
        <w:tab/>
      </w:r>
    </w:p>
    <w:p w14:paraId="546C32B9" w14:textId="77777777" w:rsidR="00A47669" w:rsidRPr="002A0D1D" w:rsidRDefault="00A47669" w:rsidP="00A47669">
      <w:pPr>
        <w:pStyle w:val="Kazalovsebine1"/>
        <w:rPr>
          <w:rStyle w:val="Hiperpovezava"/>
          <w:rFonts w:asciiTheme="minorHAnsi" w:hAnsiTheme="minorHAnsi" w:cstheme="minorHAnsi"/>
          <w:noProof/>
          <w:color w:val="auto"/>
        </w:rPr>
      </w:pPr>
      <w:r w:rsidRPr="002A0D1D">
        <w:rPr>
          <w:rFonts w:asciiTheme="minorHAnsi" w:hAnsiTheme="minorHAnsi" w:cstheme="minorHAnsi"/>
        </w:rPr>
        <w:fldChar w:fldCharType="begin"/>
      </w:r>
      <w:r w:rsidRPr="002A0D1D">
        <w:rPr>
          <w:rFonts w:asciiTheme="minorHAnsi" w:hAnsiTheme="minorHAnsi" w:cstheme="minorHAnsi"/>
        </w:rPr>
        <w:instrText xml:space="preserve"> TOC \o "1-3" \h \z \u </w:instrText>
      </w:r>
      <w:r w:rsidRPr="002A0D1D">
        <w:rPr>
          <w:rFonts w:asciiTheme="minorHAnsi" w:hAnsiTheme="minorHAnsi" w:cstheme="minorHAnsi"/>
        </w:rPr>
        <w:fldChar w:fldCharType="separate"/>
      </w:r>
      <w:hyperlink w:anchor="_Toc213576705" w:history="1">
        <w:r w:rsidRPr="002A0D1D">
          <w:rPr>
            <w:rStyle w:val="Hiperpovezava"/>
            <w:rFonts w:asciiTheme="minorHAnsi" w:hAnsiTheme="minorHAnsi" w:cstheme="minorHAnsi"/>
            <w:noProof/>
            <w:color w:val="auto"/>
          </w:rPr>
          <w:t>A) POVABILO K ODDAJI PONUDBE</w:t>
        </w:r>
        <w:r w:rsidRPr="002A0D1D">
          <w:rPr>
            <w:rFonts w:asciiTheme="minorHAnsi" w:hAnsiTheme="minorHAnsi" w:cstheme="minorHAnsi"/>
            <w:noProof/>
            <w:webHidden/>
          </w:rPr>
          <w:tab/>
        </w:r>
        <w:r w:rsidRPr="002A0D1D">
          <w:rPr>
            <w:rFonts w:asciiTheme="minorHAnsi" w:hAnsiTheme="minorHAnsi" w:cstheme="minorHAnsi"/>
            <w:noProof/>
            <w:webHidden/>
          </w:rPr>
          <w:fldChar w:fldCharType="begin"/>
        </w:r>
        <w:r w:rsidRPr="002A0D1D">
          <w:rPr>
            <w:rFonts w:asciiTheme="minorHAnsi" w:hAnsiTheme="minorHAnsi" w:cstheme="minorHAnsi"/>
            <w:noProof/>
            <w:webHidden/>
          </w:rPr>
          <w:instrText xml:space="preserve"> PAGEREF _Toc213576705 \h </w:instrText>
        </w:r>
        <w:r w:rsidRPr="002A0D1D">
          <w:rPr>
            <w:rFonts w:asciiTheme="minorHAnsi" w:hAnsiTheme="minorHAnsi" w:cstheme="minorHAnsi"/>
            <w:noProof/>
            <w:webHidden/>
          </w:rPr>
        </w:r>
        <w:r w:rsidRPr="002A0D1D">
          <w:rPr>
            <w:rFonts w:asciiTheme="minorHAnsi" w:hAnsiTheme="minorHAnsi" w:cstheme="minorHAnsi"/>
            <w:noProof/>
            <w:webHidden/>
          </w:rPr>
          <w:fldChar w:fldCharType="separate"/>
        </w:r>
        <w:r w:rsidR="003E7621">
          <w:rPr>
            <w:rFonts w:asciiTheme="minorHAnsi" w:hAnsiTheme="minorHAnsi" w:cstheme="minorHAnsi"/>
            <w:noProof/>
            <w:webHidden/>
          </w:rPr>
          <w:t>3</w:t>
        </w:r>
        <w:r w:rsidRPr="002A0D1D">
          <w:rPr>
            <w:rFonts w:asciiTheme="minorHAnsi" w:hAnsiTheme="minorHAnsi" w:cstheme="minorHAnsi"/>
            <w:noProof/>
            <w:webHidden/>
          </w:rPr>
          <w:fldChar w:fldCharType="end"/>
        </w:r>
      </w:hyperlink>
    </w:p>
    <w:p w14:paraId="55E2B328" w14:textId="77777777" w:rsidR="00A47669" w:rsidRPr="002A0D1D" w:rsidRDefault="00A47669" w:rsidP="00A47669">
      <w:pPr>
        <w:rPr>
          <w:rFonts w:asciiTheme="minorHAnsi" w:eastAsiaTheme="minorEastAsia" w:hAnsiTheme="minorHAnsi" w:cstheme="minorHAnsi"/>
          <w:noProof/>
        </w:rPr>
      </w:pPr>
    </w:p>
    <w:p w14:paraId="74FFD819" w14:textId="77777777" w:rsidR="00A47669" w:rsidRPr="002A0D1D" w:rsidRDefault="00A47669" w:rsidP="00A47669">
      <w:pPr>
        <w:pStyle w:val="Kazalovsebine2"/>
        <w:rPr>
          <w:rStyle w:val="Hiperpovezava"/>
          <w:rFonts w:asciiTheme="minorHAnsi" w:hAnsiTheme="minorHAnsi" w:cstheme="minorHAnsi"/>
          <w:i w:val="0"/>
          <w:noProof/>
          <w:color w:val="auto"/>
        </w:rPr>
      </w:pPr>
      <w:hyperlink w:anchor="_Toc213576706" w:history="1">
        <w:r w:rsidRPr="002A0D1D">
          <w:rPr>
            <w:rStyle w:val="Hiperpovezava"/>
            <w:rFonts w:asciiTheme="minorHAnsi" w:hAnsiTheme="minorHAnsi" w:cstheme="minorHAnsi"/>
            <w:i w:val="0"/>
            <w:noProof/>
            <w:color w:val="auto"/>
          </w:rPr>
          <w:t>I. SPLOŠNO O RAZPISU</w:t>
        </w:r>
        <w:r w:rsidRPr="002A0D1D">
          <w:rPr>
            <w:rFonts w:asciiTheme="minorHAnsi" w:hAnsiTheme="minorHAnsi" w:cstheme="minorHAnsi"/>
            <w:i w:val="0"/>
            <w:noProof/>
            <w:webHidden/>
          </w:rPr>
          <w:tab/>
        </w:r>
        <w:r w:rsidRPr="002A0D1D">
          <w:rPr>
            <w:rFonts w:asciiTheme="minorHAnsi" w:hAnsiTheme="minorHAnsi" w:cstheme="minorHAnsi"/>
            <w:i w:val="0"/>
            <w:noProof/>
            <w:webHidden/>
          </w:rPr>
          <w:fldChar w:fldCharType="begin"/>
        </w:r>
        <w:r w:rsidRPr="002A0D1D">
          <w:rPr>
            <w:rFonts w:asciiTheme="minorHAnsi" w:hAnsiTheme="minorHAnsi" w:cstheme="minorHAnsi"/>
            <w:i w:val="0"/>
            <w:noProof/>
            <w:webHidden/>
          </w:rPr>
          <w:instrText xml:space="preserve"> PAGEREF _Toc213576706 \h </w:instrText>
        </w:r>
        <w:r w:rsidRPr="002A0D1D">
          <w:rPr>
            <w:rFonts w:asciiTheme="minorHAnsi" w:hAnsiTheme="minorHAnsi" w:cstheme="minorHAnsi"/>
            <w:i w:val="0"/>
            <w:noProof/>
            <w:webHidden/>
          </w:rPr>
        </w:r>
        <w:r w:rsidRPr="002A0D1D">
          <w:rPr>
            <w:rFonts w:asciiTheme="minorHAnsi" w:hAnsiTheme="minorHAnsi" w:cstheme="minorHAnsi"/>
            <w:i w:val="0"/>
            <w:noProof/>
            <w:webHidden/>
          </w:rPr>
          <w:fldChar w:fldCharType="separate"/>
        </w:r>
        <w:r w:rsidR="003E7621">
          <w:rPr>
            <w:rFonts w:asciiTheme="minorHAnsi" w:hAnsiTheme="minorHAnsi" w:cstheme="minorHAnsi"/>
            <w:i w:val="0"/>
            <w:noProof/>
            <w:webHidden/>
          </w:rPr>
          <w:t>4</w:t>
        </w:r>
        <w:r w:rsidRPr="002A0D1D">
          <w:rPr>
            <w:rFonts w:asciiTheme="minorHAnsi" w:hAnsiTheme="minorHAnsi" w:cstheme="minorHAnsi"/>
            <w:i w:val="0"/>
            <w:noProof/>
            <w:webHidden/>
          </w:rPr>
          <w:fldChar w:fldCharType="end"/>
        </w:r>
      </w:hyperlink>
    </w:p>
    <w:p w14:paraId="16123DBB" w14:textId="77777777" w:rsidR="00A47669" w:rsidRPr="002A0D1D" w:rsidRDefault="00A47669" w:rsidP="00A47669">
      <w:pPr>
        <w:rPr>
          <w:rFonts w:asciiTheme="minorHAnsi" w:eastAsiaTheme="minorEastAsia" w:hAnsiTheme="minorHAnsi" w:cstheme="minorHAnsi"/>
          <w:noProof/>
        </w:rPr>
      </w:pPr>
    </w:p>
    <w:p w14:paraId="54D6F225" w14:textId="77777777" w:rsidR="00A47669" w:rsidRPr="002A0D1D" w:rsidRDefault="00A47669" w:rsidP="00A47669">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13576707" w:history="1">
        <w:r w:rsidRPr="002A0D1D">
          <w:rPr>
            <w:rStyle w:val="Hiperpovezava"/>
            <w:rFonts w:asciiTheme="minorHAnsi" w:hAnsiTheme="minorHAnsi" w:cstheme="minorHAnsi"/>
            <w:noProof/>
            <w:color w:val="auto"/>
          </w:rPr>
          <w:t>1.1 Vrsta postopka</w:t>
        </w:r>
        <w:r w:rsidRPr="002A0D1D">
          <w:rPr>
            <w:rFonts w:asciiTheme="minorHAnsi" w:hAnsiTheme="minorHAnsi" w:cstheme="minorHAnsi"/>
            <w:noProof/>
            <w:webHidden/>
          </w:rPr>
          <w:tab/>
        </w:r>
        <w:r w:rsidRPr="002A0D1D">
          <w:rPr>
            <w:rFonts w:asciiTheme="minorHAnsi" w:hAnsiTheme="minorHAnsi" w:cstheme="minorHAnsi"/>
            <w:noProof/>
            <w:webHidden/>
          </w:rPr>
          <w:fldChar w:fldCharType="begin"/>
        </w:r>
        <w:r w:rsidRPr="002A0D1D">
          <w:rPr>
            <w:rFonts w:asciiTheme="minorHAnsi" w:hAnsiTheme="minorHAnsi" w:cstheme="minorHAnsi"/>
            <w:noProof/>
            <w:webHidden/>
          </w:rPr>
          <w:instrText xml:space="preserve"> PAGEREF _Toc213576707 \h </w:instrText>
        </w:r>
        <w:r w:rsidRPr="002A0D1D">
          <w:rPr>
            <w:rFonts w:asciiTheme="minorHAnsi" w:hAnsiTheme="minorHAnsi" w:cstheme="minorHAnsi"/>
            <w:noProof/>
            <w:webHidden/>
          </w:rPr>
        </w:r>
        <w:r w:rsidRPr="002A0D1D">
          <w:rPr>
            <w:rFonts w:asciiTheme="minorHAnsi" w:hAnsiTheme="minorHAnsi" w:cstheme="minorHAnsi"/>
            <w:noProof/>
            <w:webHidden/>
          </w:rPr>
          <w:fldChar w:fldCharType="separate"/>
        </w:r>
        <w:r w:rsidR="003E7621">
          <w:rPr>
            <w:rFonts w:asciiTheme="minorHAnsi" w:hAnsiTheme="minorHAnsi" w:cstheme="minorHAnsi"/>
            <w:noProof/>
            <w:webHidden/>
          </w:rPr>
          <w:t>4</w:t>
        </w:r>
        <w:r w:rsidRPr="002A0D1D">
          <w:rPr>
            <w:rFonts w:asciiTheme="minorHAnsi" w:hAnsiTheme="minorHAnsi" w:cstheme="minorHAnsi"/>
            <w:noProof/>
            <w:webHidden/>
          </w:rPr>
          <w:fldChar w:fldCharType="end"/>
        </w:r>
      </w:hyperlink>
    </w:p>
    <w:p w14:paraId="55144CA8" w14:textId="77777777" w:rsidR="00A47669" w:rsidRPr="002A0D1D" w:rsidRDefault="00A47669" w:rsidP="00A47669">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13576708" w:history="1">
        <w:r w:rsidRPr="002A0D1D">
          <w:rPr>
            <w:rStyle w:val="Hiperpovezava"/>
            <w:rFonts w:asciiTheme="minorHAnsi" w:hAnsiTheme="minorHAnsi" w:cstheme="minorHAnsi"/>
            <w:noProof/>
            <w:color w:val="auto"/>
          </w:rPr>
          <w:t>1.2 Opis predmeta naročila</w:t>
        </w:r>
        <w:r w:rsidRPr="002A0D1D">
          <w:rPr>
            <w:rFonts w:asciiTheme="minorHAnsi" w:hAnsiTheme="minorHAnsi" w:cstheme="minorHAnsi"/>
            <w:noProof/>
            <w:webHidden/>
          </w:rPr>
          <w:tab/>
        </w:r>
        <w:r w:rsidRPr="002A0D1D">
          <w:rPr>
            <w:rFonts w:asciiTheme="minorHAnsi" w:hAnsiTheme="minorHAnsi" w:cstheme="minorHAnsi"/>
            <w:noProof/>
            <w:webHidden/>
          </w:rPr>
          <w:fldChar w:fldCharType="begin"/>
        </w:r>
        <w:r w:rsidRPr="002A0D1D">
          <w:rPr>
            <w:rFonts w:asciiTheme="minorHAnsi" w:hAnsiTheme="minorHAnsi" w:cstheme="minorHAnsi"/>
            <w:noProof/>
            <w:webHidden/>
          </w:rPr>
          <w:instrText xml:space="preserve"> PAGEREF _Toc213576708 \h </w:instrText>
        </w:r>
        <w:r w:rsidRPr="002A0D1D">
          <w:rPr>
            <w:rFonts w:asciiTheme="minorHAnsi" w:hAnsiTheme="minorHAnsi" w:cstheme="minorHAnsi"/>
            <w:noProof/>
            <w:webHidden/>
          </w:rPr>
        </w:r>
        <w:r w:rsidRPr="002A0D1D">
          <w:rPr>
            <w:rFonts w:asciiTheme="minorHAnsi" w:hAnsiTheme="minorHAnsi" w:cstheme="minorHAnsi"/>
            <w:noProof/>
            <w:webHidden/>
          </w:rPr>
          <w:fldChar w:fldCharType="separate"/>
        </w:r>
        <w:r w:rsidR="003E7621">
          <w:rPr>
            <w:rFonts w:asciiTheme="minorHAnsi" w:hAnsiTheme="minorHAnsi" w:cstheme="minorHAnsi"/>
            <w:noProof/>
            <w:webHidden/>
          </w:rPr>
          <w:t>4</w:t>
        </w:r>
        <w:r w:rsidRPr="002A0D1D">
          <w:rPr>
            <w:rFonts w:asciiTheme="minorHAnsi" w:hAnsiTheme="minorHAnsi" w:cstheme="minorHAnsi"/>
            <w:noProof/>
            <w:webHidden/>
          </w:rPr>
          <w:fldChar w:fldCharType="end"/>
        </w:r>
      </w:hyperlink>
    </w:p>
    <w:p w14:paraId="06CDB35C" w14:textId="77777777" w:rsidR="00A47669" w:rsidRPr="002A0D1D" w:rsidRDefault="00A47669" w:rsidP="00A47669">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13576709" w:history="1">
        <w:r w:rsidRPr="002A0D1D">
          <w:rPr>
            <w:rStyle w:val="Hiperpovezava"/>
            <w:rFonts w:asciiTheme="minorHAnsi" w:hAnsiTheme="minorHAnsi" w:cstheme="minorHAnsi"/>
            <w:noProof/>
            <w:color w:val="auto"/>
          </w:rPr>
          <w:t>1.3 Veljavnost ponudbe</w:t>
        </w:r>
        <w:r w:rsidRPr="002A0D1D">
          <w:rPr>
            <w:rFonts w:asciiTheme="minorHAnsi" w:hAnsiTheme="minorHAnsi" w:cstheme="minorHAnsi"/>
            <w:noProof/>
            <w:webHidden/>
          </w:rPr>
          <w:tab/>
        </w:r>
        <w:r w:rsidRPr="002A0D1D">
          <w:rPr>
            <w:rFonts w:asciiTheme="minorHAnsi" w:hAnsiTheme="minorHAnsi" w:cstheme="minorHAnsi"/>
            <w:noProof/>
            <w:webHidden/>
          </w:rPr>
          <w:fldChar w:fldCharType="begin"/>
        </w:r>
        <w:r w:rsidRPr="002A0D1D">
          <w:rPr>
            <w:rFonts w:asciiTheme="minorHAnsi" w:hAnsiTheme="minorHAnsi" w:cstheme="minorHAnsi"/>
            <w:noProof/>
            <w:webHidden/>
          </w:rPr>
          <w:instrText xml:space="preserve"> PAGEREF _Toc213576709 \h </w:instrText>
        </w:r>
        <w:r w:rsidRPr="002A0D1D">
          <w:rPr>
            <w:rFonts w:asciiTheme="minorHAnsi" w:hAnsiTheme="minorHAnsi" w:cstheme="minorHAnsi"/>
            <w:noProof/>
            <w:webHidden/>
          </w:rPr>
        </w:r>
        <w:r w:rsidRPr="002A0D1D">
          <w:rPr>
            <w:rFonts w:asciiTheme="minorHAnsi" w:hAnsiTheme="minorHAnsi" w:cstheme="minorHAnsi"/>
            <w:noProof/>
            <w:webHidden/>
          </w:rPr>
          <w:fldChar w:fldCharType="separate"/>
        </w:r>
        <w:r w:rsidR="003E7621">
          <w:rPr>
            <w:rFonts w:asciiTheme="minorHAnsi" w:hAnsiTheme="minorHAnsi" w:cstheme="minorHAnsi"/>
            <w:noProof/>
            <w:webHidden/>
          </w:rPr>
          <w:t>5</w:t>
        </w:r>
        <w:r w:rsidRPr="002A0D1D">
          <w:rPr>
            <w:rFonts w:asciiTheme="minorHAnsi" w:hAnsiTheme="minorHAnsi" w:cstheme="minorHAnsi"/>
            <w:noProof/>
            <w:webHidden/>
          </w:rPr>
          <w:fldChar w:fldCharType="end"/>
        </w:r>
      </w:hyperlink>
    </w:p>
    <w:p w14:paraId="1C667A3C" w14:textId="77777777" w:rsidR="00A47669" w:rsidRPr="002A0D1D" w:rsidRDefault="00A47669" w:rsidP="00A47669">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13576710" w:history="1">
        <w:r w:rsidRPr="002A0D1D">
          <w:rPr>
            <w:rStyle w:val="Hiperpovezava"/>
            <w:rFonts w:asciiTheme="minorHAnsi" w:hAnsiTheme="minorHAnsi" w:cstheme="minorHAnsi"/>
            <w:noProof/>
            <w:color w:val="auto"/>
          </w:rPr>
          <w:t>1.4 Pojasnila in dopolnitev razpisne dokumentacije</w:t>
        </w:r>
        <w:r w:rsidRPr="002A0D1D">
          <w:rPr>
            <w:rFonts w:asciiTheme="minorHAnsi" w:hAnsiTheme="minorHAnsi" w:cstheme="minorHAnsi"/>
            <w:noProof/>
            <w:webHidden/>
          </w:rPr>
          <w:tab/>
        </w:r>
        <w:r w:rsidRPr="002A0D1D">
          <w:rPr>
            <w:rFonts w:asciiTheme="minorHAnsi" w:hAnsiTheme="minorHAnsi" w:cstheme="minorHAnsi"/>
            <w:noProof/>
            <w:webHidden/>
          </w:rPr>
          <w:fldChar w:fldCharType="begin"/>
        </w:r>
        <w:r w:rsidRPr="002A0D1D">
          <w:rPr>
            <w:rFonts w:asciiTheme="minorHAnsi" w:hAnsiTheme="minorHAnsi" w:cstheme="minorHAnsi"/>
            <w:noProof/>
            <w:webHidden/>
          </w:rPr>
          <w:instrText xml:space="preserve"> PAGEREF _Toc213576710 \h </w:instrText>
        </w:r>
        <w:r w:rsidRPr="002A0D1D">
          <w:rPr>
            <w:rFonts w:asciiTheme="minorHAnsi" w:hAnsiTheme="minorHAnsi" w:cstheme="minorHAnsi"/>
            <w:noProof/>
            <w:webHidden/>
          </w:rPr>
        </w:r>
        <w:r w:rsidRPr="002A0D1D">
          <w:rPr>
            <w:rFonts w:asciiTheme="minorHAnsi" w:hAnsiTheme="minorHAnsi" w:cstheme="minorHAnsi"/>
            <w:noProof/>
            <w:webHidden/>
          </w:rPr>
          <w:fldChar w:fldCharType="separate"/>
        </w:r>
        <w:r w:rsidR="003E7621">
          <w:rPr>
            <w:rFonts w:asciiTheme="minorHAnsi" w:hAnsiTheme="minorHAnsi" w:cstheme="minorHAnsi"/>
            <w:noProof/>
            <w:webHidden/>
          </w:rPr>
          <w:t>5</w:t>
        </w:r>
        <w:r w:rsidRPr="002A0D1D">
          <w:rPr>
            <w:rFonts w:asciiTheme="minorHAnsi" w:hAnsiTheme="minorHAnsi" w:cstheme="minorHAnsi"/>
            <w:noProof/>
            <w:webHidden/>
          </w:rPr>
          <w:fldChar w:fldCharType="end"/>
        </w:r>
      </w:hyperlink>
    </w:p>
    <w:p w14:paraId="226C10E9" w14:textId="77777777" w:rsidR="00A47669" w:rsidRPr="002A0D1D" w:rsidRDefault="00A47669" w:rsidP="00A47669">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13576711" w:history="1">
        <w:r w:rsidRPr="002A0D1D">
          <w:rPr>
            <w:rStyle w:val="Hiperpovezava"/>
            <w:rFonts w:asciiTheme="minorHAnsi" w:hAnsiTheme="minorHAnsi" w:cstheme="minorHAnsi"/>
            <w:noProof/>
            <w:color w:val="auto"/>
          </w:rPr>
          <w:t>1.5 Sodelovanje na razpisu</w:t>
        </w:r>
        <w:r w:rsidRPr="002A0D1D">
          <w:rPr>
            <w:rFonts w:asciiTheme="minorHAnsi" w:hAnsiTheme="minorHAnsi" w:cstheme="minorHAnsi"/>
            <w:noProof/>
            <w:webHidden/>
          </w:rPr>
          <w:tab/>
        </w:r>
        <w:r w:rsidRPr="002A0D1D">
          <w:rPr>
            <w:rFonts w:asciiTheme="minorHAnsi" w:hAnsiTheme="minorHAnsi" w:cstheme="minorHAnsi"/>
            <w:noProof/>
            <w:webHidden/>
          </w:rPr>
          <w:fldChar w:fldCharType="begin"/>
        </w:r>
        <w:r w:rsidRPr="002A0D1D">
          <w:rPr>
            <w:rFonts w:asciiTheme="minorHAnsi" w:hAnsiTheme="minorHAnsi" w:cstheme="minorHAnsi"/>
            <w:noProof/>
            <w:webHidden/>
          </w:rPr>
          <w:instrText xml:space="preserve"> PAGEREF _Toc213576711 \h </w:instrText>
        </w:r>
        <w:r w:rsidRPr="002A0D1D">
          <w:rPr>
            <w:rFonts w:asciiTheme="minorHAnsi" w:hAnsiTheme="minorHAnsi" w:cstheme="minorHAnsi"/>
            <w:noProof/>
            <w:webHidden/>
          </w:rPr>
        </w:r>
        <w:r w:rsidRPr="002A0D1D">
          <w:rPr>
            <w:rFonts w:asciiTheme="minorHAnsi" w:hAnsiTheme="minorHAnsi" w:cstheme="minorHAnsi"/>
            <w:noProof/>
            <w:webHidden/>
          </w:rPr>
          <w:fldChar w:fldCharType="separate"/>
        </w:r>
        <w:r w:rsidR="003E7621">
          <w:rPr>
            <w:rFonts w:asciiTheme="minorHAnsi" w:hAnsiTheme="minorHAnsi" w:cstheme="minorHAnsi"/>
            <w:noProof/>
            <w:webHidden/>
          </w:rPr>
          <w:t>6</w:t>
        </w:r>
        <w:r w:rsidRPr="002A0D1D">
          <w:rPr>
            <w:rFonts w:asciiTheme="minorHAnsi" w:hAnsiTheme="minorHAnsi" w:cstheme="minorHAnsi"/>
            <w:noProof/>
            <w:webHidden/>
          </w:rPr>
          <w:fldChar w:fldCharType="end"/>
        </w:r>
      </w:hyperlink>
    </w:p>
    <w:p w14:paraId="26D18E91" w14:textId="77777777" w:rsidR="00A47669" w:rsidRPr="002A0D1D" w:rsidRDefault="00A47669" w:rsidP="00A47669">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13576712" w:history="1">
        <w:r w:rsidRPr="002A0D1D">
          <w:rPr>
            <w:rStyle w:val="Hiperpovezava"/>
            <w:rFonts w:asciiTheme="minorHAnsi" w:hAnsiTheme="minorHAnsi" w:cstheme="minorHAnsi"/>
            <w:noProof/>
            <w:color w:val="auto"/>
          </w:rPr>
          <w:t>1.6 Pravilna prijava</w:t>
        </w:r>
        <w:r w:rsidRPr="002A0D1D">
          <w:rPr>
            <w:rFonts w:asciiTheme="minorHAnsi" w:hAnsiTheme="minorHAnsi" w:cstheme="minorHAnsi"/>
            <w:noProof/>
            <w:webHidden/>
          </w:rPr>
          <w:tab/>
        </w:r>
        <w:r w:rsidRPr="002A0D1D">
          <w:rPr>
            <w:rFonts w:asciiTheme="minorHAnsi" w:hAnsiTheme="minorHAnsi" w:cstheme="minorHAnsi"/>
            <w:noProof/>
            <w:webHidden/>
          </w:rPr>
          <w:fldChar w:fldCharType="begin"/>
        </w:r>
        <w:r w:rsidRPr="002A0D1D">
          <w:rPr>
            <w:rFonts w:asciiTheme="minorHAnsi" w:hAnsiTheme="minorHAnsi" w:cstheme="minorHAnsi"/>
            <w:noProof/>
            <w:webHidden/>
          </w:rPr>
          <w:instrText xml:space="preserve"> PAGEREF _Toc213576712 \h </w:instrText>
        </w:r>
        <w:r w:rsidRPr="002A0D1D">
          <w:rPr>
            <w:rFonts w:asciiTheme="minorHAnsi" w:hAnsiTheme="minorHAnsi" w:cstheme="minorHAnsi"/>
            <w:noProof/>
            <w:webHidden/>
          </w:rPr>
        </w:r>
        <w:r w:rsidRPr="002A0D1D">
          <w:rPr>
            <w:rFonts w:asciiTheme="minorHAnsi" w:hAnsiTheme="minorHAnsi" w:cstheme="minorHAnsi"/>
            <w:noProof/>
            <w:webHidden/>
          </w:rPr>
          <w:fldChar w:fldCharType="separate"/>
        </w:r>
        <w:r w:rsidR="003E7621">
          <w:rPr>
            <w:rFonts w:asciiTheme="minorHAnsi" w:hAnsiTheme="minorHAnsi" w:cstheme="minorHAnsi"/>
            <w:noProof/>
            <w:webHidden/>
          </w:rPr>
          <w:t>8</w:t>
        </w:r>
        <w:r w:rsidRPr="002A0D1D">
          <w:rPr>
            <w:rFonts w:asciiTheme="minorHAnsi" w:hAnsiTheme="minorHAnsi" w:cstheme="minorHAnsi"/>
            <w:noProof/>
            <w:webHidden/>
          </w:rPr>
          <w:fldChar w:fldCharType="end"/>
        </w:r>
      </w:hyperlink>
    </w:p>
    <w:p w14:paraId="505714EF" w14:textId="77777777" w:rsidR="00A47669" w:rsidRPr="002A0D1D" w:rsidRDefault="00A47669" w:rsidP="00A47669">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13576713" w:history="1">
        <w:r w:rsidRPr="002A0D1D">
          <w:rPr>
            <w:rStyle w:val="Hiperpovezava"/>
            <w:rFonts w:asciiTheme="minorHAnsi" w:hAnsiTheme="minorHAnsi" w:cstheme="minorHAnsi"/>
            <w:noProof/>
            <w:color w:val="auto"/>
          </w:rPr>
          <w:t>1.7 Pogoji za priznanje sposobnosti</w:t>
        </w:r>
        <w:r w:rsidRPr="002A0D1D">
          <w:rPr>
            <w:rFonts w:asciiTheme="minorHAnsi" w:hAnsiTheme="minorHAnsi" w:cstheme="minorHAnsi"/>
            <w:noProof/>
            <w:webHidden/>
          </w:rPr>
          <w:tab/>
        </w:r>
        <w:r w:rsidRPr="002A0D1D">
          <w:rPr>
            <w:rFonts w:asciiTheme="minorHAnsi" w:hAnsiTheme="minorHAnsi" w:cstheme="minorHAnsi"/>
            <w:noProof/>
            <w:webHidden/>
          </w:rPr>
          <w:fldChar w:fldCharType="begin"/>
        </w:r>
        <w:r w:rsidRPr="002A0D1D">
          <w:rPr>
            <w:rFonts w:asciiTheme="minorHAnsi" w:hAnsiTheme="minorHAnsi" w:cstheme="minorHAnsi"/>
            <w:noProof/>
            <w:webHidden/>
          </w:rPr>
          <w:instrText xml:space="preserve"> PAGEREF _Toc213576713 \h </w:instrText>
        </w:r>
        <w:r w:rsidRPr="002A0D1D">
          <w:rPr>
            <w:rFonts w:asciiTheme="minorHAnsi" w:hAnsiTheme="minorHAnsi" w:cstheme="minorHAnsi"/>
            <w:noProof/>
            <w:webHidden/>
          </w:rPr>
        </w:r>
        <w:r w:rsidRPr="002A0D1D">
          <w:rPr>
            <w:rFonts w:asciiTheme="minorHAnsi" w:hAnsiTheme="minorHAnsi" w:cstheme="minorHAnsi"/>
            <w:noProof/>
            <w:webHidden/>
          </w:rPr>
          <w:fldChar w:fldCharType="separate"/>
        </w:r>
        <w:r w:rsidR="003E7621">
          <w:rPr>
            <w:rFonts w:asciiTheme="minorHAnsi" w:hAnsiTheme="minorHAnsi" w:cstheme="minorHAnsi"/>
            <w:noProof/>
            <w:webHidden/>
          </w:rPr>
          <w:t>9</w:t>
        </w:r>
        <w:r w:rsidRPr="002A0D1D">
          <w:rPr>
            <w:rFonts w:asciiTheme="minorHAnsi" w:hAnsiTheme="minorHAnsi" w:cstheme="minorHAnsi"/>
            <w:noProof/>
            <w:webHidden/>
          </w:rPr>
          <w:fldChar w:fldCharType="end"/>
        </w:r>
      </w:hyperlink>
    </w:p>
    <w:p w14:paraId="37CB00DF" w14:textId="77777777" w:rsidR="00A47669" w:rsidRPr="002A0D1D" w:rsidRDefault="00A47669" w:rsidP="00A47669">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13576714" w:history="1">
        <w:r w:rsidRPr="002A0D1D">
          <w:rPr>
            <w:rStyle w:val="Hiperpovezava"/>
            <w:rFonts w:asciiTheme="minorHAnsi" w:hAnsiTheme="minorHAnsi" w:cstheme="minorHAnsi"/>
            <w:noProof/>
            <w:color w:val="auto"/>
          </w:rPr>
          <w:t>1.8 Zaupnost</w:t>
        </w:r>
        <w:r w:rsidRPr="002A0D1D">
          <w:rPr>
            <w:rFonts w:asciiTheme="minorHAnsi" w:hAnsiTheme="minorHAnsi" w:cstheme="minorHAnsi"/>
            <w:noProof/>
            <w:webHidden/>
          </w:rPr>
          <w:tab/>
        </w:r>
        <w:r w:rsidRPr="002A0D1D">
          <w:rPr>
            <w:rFonts w:asciiTheme="minorHAnsi" w:hAnsiTheme="minorHAnsi" w:cstheme="minorHAnsi"/>
            <w:noProof/>
            <w:webHidden/>
          </w:rPr>
          <w:fldChar w:fldCharType="begin"/>
        </w:r>
        <w:r w:rsidRPr="002A0D1D">
          <w:rPr>
            <w:rFonts w:asciiTheme="minorHAnsi" w:hAnsiTheme="minorHAnsi" w:cstheme="minorHAnsi"/>
            <w:noProof/>
            <w:webHidden/>
          </w:rPr>
          <w:instrText xml:space="preserve"> PAGEREF _Toc213576714 \h </w:instrText>
        </w:r>
        <w:r w:rsidRPr="002A0D1D">
          <w:rPr>
            <w:rFonts w:asciiTheme="minorHAnsi" w:hAnsiTheme="minorHAnsi" w:cstheme="minorHAnsi"/>
            <w:noProof/>
            <w:webHidden/>
          </w:rPr>
        </w:r>
        <w:r w:rsidRPr="002A0D1D">
          <w:rPr>
            <w:rFonts w:asciiTheme="minorHAnsi" w:hAnsiTheme="minorHAnsi" w:cstheme="minorHAnsi"/>
            <w:noProof/>
            <w:webHidden/>
          </w:rPr>
          <w:fldChar w:fldCharType="separate"/>
        </w:r>
        <w:r w:rsidR="003E7621">
          <w:rPr>
            <w:rFonts w:asciiTheme="minorHAnsi" w:hAnsiTheme="minorHAnsi" w:cstheme="minorHAnsi"/>
            <w:noProof/>
            <w:webHidden/>
          </w:rPr>
          <w:t>15</w:t>
        </w:r>
        <w:r w:rsidRPr="002A0D1D">
          <w:rPr>
            <w:rFonts w:asciiTheme="minorHAnsi" w:hAnsiTheme="minorHAnsi" w:cstheme="minorHAnsi"/>
            <w:noProof/>
            <w:webHidden/>
          </w:rPr>
          <w:fldChar w:fldCharType="end"/>
        </w:r>
      </w:hyperlink>
    </w:p>
    <w:p w14:paraId="01ED4202" w14:textId="77777777" w:rsidR="00A47669" w:rsidRPr="002A0D1D" w:rsidRDefault="00A47669" w:rsidP="00A47669">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13576715" w:history="1">
        <w:r w:rsidRPr="002A0D1D">
          <w:rPr>
            <w:rStyle w:val="Hiperpovezava"/>
            <w:rFonts w:asciiTheme="minorHAnsi" w:hAnsiTheme="minorHAnsi" w:cstheme="minorHAnsi"/>
            <w:noProof/>
            <w:color w:val="auto"/>
          </w:rPr>
          <w:t>1.9 Jezik</w:t>
        </w:r>
        <w:r w:rsidRPr="002A0D1D">
          <w:rPr>
            <w:rFonts w:asciiTheme="minorHAnsi" w:hAnsiTheme="minorHAnsi" w:cstheme="minorHAnsi"/>
            <w:noProof/>
            <w:webHidden/>
          </w:rPr>
          <w:tab/>
        </w:r>
        <w:r w:rsidRPr="002A0D1D">
          <w:rPr>
            <w:rFonts w:asciiTheme="minorHAnsi" w:hAnsiTheme="minorHAnsi" w:cstheme="minorHAnsi"/>
            <w:noProof/>
            <w:webHidden/>
          </w:rPr>
          <w:fldChar w:fldCharType="begin"/>
        </w:r>
        <w:r w:rsidRPr="002A0D1D">
          <w:rPr>
            <w:rFonts w:asciiTheme="minorHAnsi" w:hAnsiTheme="minorHAnsi" w:cstheme="minorHAnsi"/>
            <w:noProof/>
            <w:webHidden/>
          </w:rPr>
          <w:instrText xml:space="preserve"> PAGEREF _Toc213576715 \h </w:instrText>
        </w:r>
        <w:r w:rsidRPr="002A0D1D">
          <w:rPr>
            <w:rFonts w:asciiTheme="minorHAnsi" w:hAnsiTheme="minorHAnsi" w:cstheme="minorHAnsi"/>
            <w:noProof/>
            <w:webHidden/>
          </w:rPr>
        </w:r>
        <w:r w:rsidRPr="002A0D1D">
          <w:rPr>
            <w:rFonts w:asciiTheme="minorHAnsi" w:hAnsiTheme="minorHAnsi" w:cstheme="minorHAnsi"/>
            <w:noProof/>
            <w:webHidden/>
          </w:rPr>
          <w:fldChar w:fldCharType="separate"/>
        </w:r>
        <w:r w:rsidR="003E7621">
          <w:rPr>
            <w:rFonts w:asciiTheme="minorHAnsi" w:hAnsiTheme="minorHAnsi" w:cstheme="minorHAnsi"/>
            <w:noProof/>
            <w:webHidden/>
          </w:rPr>
          <w:t>15</w:t>
        </w:r>
        <w:r w:rsidRPr="002A0D1D">
          <w:rPr>
            <w:rFonts w:asciiTheme="minorHAnsi" w:hAnsiTheme="minorHAnsi" w:cstheme="minorHAnsi"/>
            <w:noProof/>
            <w:webHidden/>
          </w:rPr>
          <w:fldChar w:fldCharType="end"/>
        </w:r>
      </w:hyperlink>
    </w:p>
    <w:p w14:paraId="0609F5C9" w14:textId="77777777" w:rsidR="00A47669" w:rsidRPr="002A0D1D" w:rsidRDefault="00A47669" w:rsidP="00A47669">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13576716" w:history="1">
        <w:r w:rsidRPr="002A0D1D">
          <w:rPr>
            <w:rStyle w:val="Hiperpovezava"/>
            <w:rFonts w:asciiTheme="minorHAnsi" w:hAnsiTheme="minorHAnsi" w:cstheme="minorHAnsi"/>
            <w:noProof/>
            <w:color w:val="auto"/>
          </w:rPr>
          <w:t>1.10 Rok za predložitev prijav</w:t>
        </w:r>
        <w:r w:rsidRPr="002A0D1D">
          <w:rPr>
            <w:rFonts w:asciiTheme="minorHAnsi" w:hAnsiTheme="minorHAnsi" w:cstheme="minorHAnsi"/>
            <w:noProof/>
            <w:webHidden/>
          </w:rPr>
          <w:tab/>
        </w:r>
        <w:r w:rsidRPr="002A0D1D">
          <w:rPr>
            <w:rFonts w:asciiTheme="minorHAnsi" w:hAnsiTheme="minorHAnsi" w:cstheme="minorHAnsi"/>
            <w:noProof/>
            <w:webHidden/>
          </w:rPr>
          <w:fldChar w:fldCharType="begin"/>
        </w:r>
        <w:r w:rsidRPr="002A0D1D">
          <w:rPr>
            <w:rFonts w:asciiTheme="minorHAnsi" w:hAnsiTheme="minorHAnsi" w:cstheme="minorHAnsi"/>
            <w:noProof/>
            <w:webHidden/>
          </w:rPr>
          <w:instrText xml:space="preserve"> PAGEREF _Toc213576716 \h </w:instrText>
        </w:r>
        <w:r w:rsidRPr="002A0D1D">
          <w:rPr>
            <w:rFonts w:asciiTheme="minorHAnsi" w:hAnsiTheme="minorHAnsi" w:cstheme="minorHAnsi"/>
            <w:noProof/>
            <w:webHidden/>
          </w:rPr>
        </w:r>
        <w:r w:rsidRPr="002A0D1D">
          <w:rPr>
            <w:rFonts w:asciiTheme="minorHAnsi" w:hAnsiTheme="minorHAnsi" w:cstheme="minorHAnsi"/>
            <w:noProof/>
            <w:webHidden/>
          </w:rPr>
          <w:fldChar w:fldCharType="separate"/>
        </w:r>
        <w:r w:rsidR="003E7621">
          <w:rPr>
            <w:rFonts w:asciiTheme="minorHAnsi" w:hAnsiTheme="minorHAnsi" w:cstheme="minorHAnsi"/>
            <w:noProof/>
            <w:webHidden/>
          </w:rPr>
          <w:t>15</w:t>
        </w:r>
        <w:r w:rsidRPr="002A0D1D">
          <w:rPr>
            <w:rFonts w:asciiTheme="minorHAnsi" w:hAnsiTheme="minorHAnsi" w:cstheme="minorHAnsi"/>
            <w:noProof/>
            <w:webHidden/>
          </w:rPr>
          <w:fldChar w:fldCharType="end"/>
        </w:r>
      </w:hyperlink>
    </w:p>
    <w:p w14:paraId="4726D632" w14:textId="77777777" w:rsidR="00A47669" w:rsidRPr="002A0D1D" w:rsidRDefault="00A47669" w:rsidP="00A47669">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13576717" w:history="1">
        <w:r w:rsidRPr="002A0D1D">
          <w:rPr>
            <w:rStyle w:val="Hiperpovezava"/>
            <w:rFonts w:asciiTheme="minorHAnsi" w:hAnsiTheme="minorHAnsi" w:cstheme="minorHAnsi"/>
            <w:noProof/>
            <w:color w:val="auto"/>
          </w:rPr>
          <w:t>1.11 Stroški priprave prijave</w:t>
        </w:r>
        <w:r w:rsidRPr="002A0D1D">
          <w:rPr>
            <w:rFonts w:asciiTheme="minorHAnsi" w:hAnsiTheme="minorHAnsi" w:cstheme="minorHAnsi"/>
            <w:noProof/>
            <w:webHidden/>
          </w:rPr>
          <w:tab/>
        </w:r>
        <w:r w:rsidRPr="002A0D1D">
          <w:rPr>
            <w:rFonts w:asciiTheme="minorHAnsi" w:hAnsiTheme="minorHAnsi" w:cstheme="minorHAnsi"/>
            <w:noProof/>
            <w:webHidden/>
          </w:rPr>
          <w:fldChar w:fldCharType="begin"/>
        </w:r>
        <w:r w:rsidRPr="002A0D1D">
          <w:rPr>
            <w:rFonts w:asciiTheme="minorHAnsi" w:hAnsiTheme="minorHAnsi" w:cstheme="minorHAnsi"/>
            <w:noProof/>
            <w:webHidden/>
          </w:rPr>
          <w:instrText xml:space="preserve"> PAGEREF _Toc213576717 \h </w:instrText>
        </w:r>
        <w:r w:rsidRPr="002A0D1D">
          <w:rPr>
            <w:rFonts w:asciiTheme="minorHAnsi" w:hAnsiTheme="minorHAnsi" w:cstheme="minorHAnsi"/>
            <w:noProof/>
            <w:webHidden/>
          </w:rPr>
        </w:r>
        <w:r w:rsidRPr="002A0D1D">
          <w:rPr>
            <w:rFonts w:asciiTheme="minorHAnsi" w:hAnsiTheme="minorHAnsi" w:cstheme="minorHAnsi"/>
            <w:noProof/>
            <w:webHidden/>
          </w:rPr>
          <w:fldChar w:fldCharType="separate"/>
        </w:r>
        <w:r w:rsidR="003E7621">
          <w:rPr>
            <w:rFonts w:asciiTheme="minorHAnsi" w:hAnsiTheme="minorHAnsi" w:cstheme="minorHAnsi"/>
            <w:noProof/>
            <w:webHidden/>
          </w:rPr>
          <w:t>15</w:t>
        </w:r>
        <w:r w:rsidRPr="002A0D1D">
          <w:rPr>
            <w:rFonts w:asciiTheme="minorHAnsi" w:hAnsiTheme="minorHAnsi" w:cstheme="minorHAnsi"/>
            <w:noProof/>
            <w:webHidden/>
          </w:rPr>
          <w:fldChar w:fldCharType="end"/>
        </w:r>
      </w:hyperlink>
    </w:p>
    <w:p w14:paraId="37F41326" w14:textId="77777777" w:rsidR="00A47669" w:rsidRPr="002A0D1D" w:rsidRDefault="00A47669" w:rsidP="00A47669">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13576718" w:history="1">
        <w:r w:rsidRPr="002A0D1D">
          <w:rPr>
            <w:rStyle w:val="Hiperpovezava"/>
            <w:rFonts w:asciiTheme="minorHAnsi" w:hAnsiTheme="minorHAnsi" w:cstheme="minorHAnsi"/>
            <w:noProof/>
            <w:color w:val="auto"/>
          </w:rPr>
          <w:t>1.12  Izločitev prijav</w:t>
        </w:r>
        <w:r w:rsidRPr="002A0D1D">
          <w:rPr>
            <w:rFonts w:asciiTheme="minorHAnsi" w:hAnsiTheme="minorHAnsi" w:cstheme="minorHAnsi"/>
            <w:noProof/>
            <w:webHidden/>
          </w:rPr>
          <w:tab/>
        </w:r>
        <w:r w:rsidRPr="002A0D1D">
          <w:rPr>
            <w:rFonts w:asciiTheme="minorHAnsi" w:hAnsiTheme="minorHAnsi" w:cstheme="minorHAnsi"/>
            <w:noProof/>
            <w:webHidden/>
          </w:rPr>
          <w:fldChar w:fldCharType="begin"/>
        </w:r>
        <w:r w:rsidRPr="002A0D1D">
          <w:rPr>
            <w:rFonts w:asciiTheme="minorHAnsi" w:hAnsiTheme="minorHAnsi" w:cstheme="minorHAnsi"/>
            <w:noProof/>
            <w:webHidden/>
          </w:rPr>
          <w:instrText xml:space="preserve"> PAGEREF _Toc213576718 \h </w:instrText>
        </w:r>
        <w:r w:rsidRPr="002A0D1D">
          <w:rPr>
            <w:rFonts w:asciiTheme="minorHAnsi" w:hAnsiTheme="minorHAnsi" w:cstheme="minorHAnsi"/>
            <w:noProof/>
            <w:webHidden/>
          </w:rPr>
        </w:r>
        <w:r w:rsidRPr="002A0D1D">
          <w:rPr>
            <w:rFonts w:asciiTheme="minorHAnsi" w:hAnsiTheme="minorHAnsi" w:cstheme="minorHAnsi"/>
            <w:noProof/>
            <w:webHidden/>
          </w:rPr>
          <w:fldChar w:fldCharType="separate"/>
        </w:r>
        <w:r w:rsidR="003E7621">
          <w:rPr>
            <w:rFonts w:asciiTheme="minorHAnsi" w:hAnsiTheme="minorHAnsi" w:cstheme="minorHAnsi"/>
            <w:noProof/>
            <w:webHidden/>
          </w:rPr>
          <w:t>15</w:t>
        </w:r>
        <w:r w:rsidRPr="002A0D1D">
          <w:rPr>
            <w:rFonts w:asciiTheme="minorHAnsi" w:hAnsiTheme="minorHAnsi" w:cstheme="minorHAnsi"/>
            <w:noProof/>
            <w:webHidden/>
          </w:rPr>
          <w:fldChar w:fldCharType="end"/>
        </w:r>
      </w:hyperlink>
    </w:p>
    <w:p w14:paraId="298F5EF0" w14:textId="77777777" w:rsidR="00A47669" w:rsidRPr="002A0D1D" w:rsidRDefault="00A47669" w:rsidP="00A47669">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13576719" w:history="1">
        <w:r w:rsidRPr="002A0D1D">
          <w:rPr>
            <w:rStyle w:val="Hiperpovezava"/>
            <w:rFonts w:asciiTheme="minorHAnsi" w:hAnsiTheme="minorHAnsi" w:cstheme="minorHAnsi"/>
            <w:noProof/>
            <w:color w:val="auto"/>
          </w:rPr>
          <w:t>1.13 Zavarovanja</w:t>
        </w:r>
        <w:r w:rsidRPr="002A0D1D">
          <w:rPr>
            <w:rFonts w:asciiTheme="minorHAnsi" w:hAnsiTheme="minorHAnsi" w:cstheme="minorHAnsi"/>
            <w:noProof/>
            <w:webHidden/>
          </w:rPr>
          <w:tab/>
        </w:r>
        <w:r w:rsidRPr="002A0D1D">
          <w:rPr>
            <w:rFonts w:asciiTheme="minorHAnsi" w:hAnsiTheme="minorHAnsi" w:cstheme="minorHAnsi"/>
            <w:noProof/>
            <w:webHidden/>
          </w:rPr>
          <w:fldChar w:fldCharType="begin"/>
        </w:r>
        <w:r w:rsidRPr="002A0D1D">
          <w:rPr>
            <w:rFonts w:asciiTheme="minorHAnsi" w:hAnsiTheme="minorHAnsi" w:cstheme="minorHAnsi"/>
            <w:noProof/>
            <w:webHidden/>
          </w:rPr>
          <w:instrText xml:space="preserve"> PAGEREF _Toc213576719 \h </w:instrText>
        </w:r>
        <w:r w:rsidRPr="002A0D1D">
          <w:rPr>
            <w:rFonts w:asciiTheme="minorHAnsi" w:hAnsiTheme="minorHAnsi" w:cstheme="minorHAnsi"/>
            <w:noProof/>
            <w:webHidden/>
          </w:rPr>
        </w:r>
        <w:r w:rsidRPr="002A0D1D">
          <w:rPr>
            <w:rFonts w:asciiTheme="minorHAnsi" w:hAnsiTheme="minorHAnsi" w:cstheme="minorHAnsi"/>
            <w:noProof/>
            <w:webHidden/>
          </w:rPr>
          <w:fldChar w:fldCharType="separate"/>
        </w:r>
        <w:r w:rsidR="003E7621">
          <w:rPr>
            <w:rFonts w:asciiTheme="minorHAnsi" w:hAnsiTheme="minorHAnsi" w:cstheme="minorHAnsi"/>
            <w:noProof/>
            <w:webHidden/>
          </w:rPr>
          <w:t>16</w:t>
        </w:r>
        <w:r w:rsidRPr="002A0D1D">
          <w:rPr>
            <w:rFonts w:asciiTheme="minorHAnsi" w:hAnsiTheme="minorHAnsi" w:cstheme="minorHAnsi"/>
            <w:noProof/>
            <w:webHidden/>
          </w:rPr>
          <w:fldChar w:fldCharType="end"/>
        </w:r>
      </w:hyperlink>
    </w:p>
    <w:p w14:paraId="7C39F79F" w14:textId="77777777" w:rsidR="00A47669" w:rsidRPr="002A0D1D" w:rsidRDefault="00A47669" w:rsidP="00A47669">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13576720" w:history="1">
        <w:r w:rsidRPr="002A0D1D">
          <w:rPr>
            <w:rStyle w:val="Hiperpovezava"/>
            <w:rFonts w:asciiTheme="minorHAnsi" w:hAnsiTheme="minorHAnsi" w:cstheme="minorHAnsi"/>
            <w:noProof/>
            <w:color w:val="auto"/>
          </w:rPr>
          <w:t>1.14 Merilo za izbiro</w:t>
        </w:r>
        <w:r w:rsidRPr="002A0D1D">
          <w:rPr>
            <w:rFonts w:asciiTheme="minorHAnsi" w:hAnsiTheme="minorHAnsi" w:cstheme="minorHAnsi"/>
            <w:noProof/>
            <w:webHidden/>
          </w:rPr>
          <w:tab/>
        </w:r>
        <w:r w:rsidRPr="002A0D1D">
          <w:rPr>
            <w:rFonts w:asciiTheme="minorHAnsi" w:hAnsiTheme="minorHAnsi" w:cstheme="minorHAnsi"/>
            <w:noProof/>
            <w:webHidden/>
          </w:rPr>
          <w:fldChar w:fldCharType="begin"/>
        </w:r>
        <w:r w:rsidRPr="002A0D1D">
          <w:rPr>
            <w:rFonts w:asciiTheme="minorHAnsi" w:hAnsiTheme="minorHAnsi" w:cstheme="minorHAnsi"/>
            <w:noProof/>
            <w:webHidden/>
          </w:rPr>
          <w:instrText xml:space="preserve"> PAGEREF _Toc213576720 \h </w:instrText>
        </w:r>
        <w:r w:rsidRPr="002A0D1D">
          <w:rPr>
            <w:rFonts w:asciiTheme="minorHAnsi" w:hAnsiTheme="minorHAnsi" w:cstheme="minorHAnsi"/>
            <w:noProof/>
            <w:webHidden/>
          </w:rPr>
        </w:r>
        <w:r w:rsidRPr="002A0D1D">
          <w:rPr>
            <w:rFonts w:asciiTheme="minorHAnsi" w:hAnsiTheme="minorHAnsi" w:cstheme="minorHAnsi"/>
            <w:noProof/>
            <w:webHidden/>
          </w:rPr>
          <w:fldChar w:fldCharType="separate"/>
        </w:r>
        <w:r w:rsidR="003E7621">
          <w:rPr>
            <w:rFonts w:asciiTheme="minorHAnsi" w:hAnsiTheme="minorHAnsi" w:cstheme="minorHAnsi"/>
            <w:noProof/>
            <w:webHidden/>
          </w:rPr>
          <w:t>16</w:t>
        </w:r>
        <w:r w:rsidRPr="002A0D1D">
          <w:rPr>
            <w:rFonts w:asciiTheme="minorHAnsi" w:hAnsiTheme="minorHAnsi" w:cstheme="minorHAnsi"/>
            <w:noProof/>
            <w:webHidden/>
          </w:rPr>
          <w:fldChar w:fldCharType="end"/>
        </w:r>
      </w:hyperlink>
    </w:p>
    <w:p w14:paraId="56DD982E" w14:textId="77777777" w:rsidR="00A47669" w:rsidRPr="002A0D1D" w:rsidRDefault="00A47669" w:rsidP="00A47669">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13576721" w:history="1">
        <w:r w:rsidRPr="002A0D1D">
          <w:rPr>
            <w:rStyle w:val="Hiperpovezava"/>
            <w:rFonts w:asciiTheme="minorHAnsi" w:hAnsiTheme="minorHAnsi" w:cstheme="minorHAnsi"/>
            <w:noProof/>
            <w:color w:val="auto"/>
          </w:rPr>
          <w:t>1.15 Izbira v primeru enakih najugodnejših ponudb</w:t>
        </w:r>
        <w:r w:rsidRPr="002A0D1D">
          <w:rPr>
            <w:rFonts w:asciiTheme="minorHAnsi" w:hAnsiTheme="minorHAnsi" w:cstheme="minorHAnsi"/>
            <w:noProof/>
            <w:webHidden/>
          </w:rPr>
          <w:tab/>
        </w:r>
        <w:r w:rsidRPr="002A0D1D">
          <w:rPr>
            <w:rFonts w:asciiTheme="minorHAnsi" w:hAnsiTheme="minorHAnsi" w:cstheme="minorHAnsi"/>
            <w:noProof/>
            <w:webHidden/>
          </w:rPr>
          <w:fldChar w:fldCharType="begin"/>
        </w:r>
        <w:r w:rsidRPr="002A0D1D">
          <w:rPr>
            <w:rFonts w:asciiTheme="minorHAnsi" w:hAnsiTheme="minorHAnsi" w:cstheme="minorHAnsi"/>
            <w:noProof/>
            <w:webHidden/>
          </w:rPr>
          <w:instrText xml:space="preserve"> PAGEREF _Toc213576721 \h </w:instrText>
        </w:r>
        <w:r w:rsidRPr="002A0D1D">
          <w:rPr>
            <w:rFonts w:asciiTheme="minorHAnsi" w:hAnsiTheme="minorHAnsi" w:cstheme="minorHAnsi"/>
            <w:noProof/>
            <w:webHidden/>
          </w:rPr>
        </w:r>
        <w:r w:rsidRPr="002A0D1D">
          <w:rPr>
            <w:rFonts w:asciiTheme="minorHAnsi" w:hAnsiTheme="minorHAnsi" w:cstheme="minorHAnsi"/>
            <w:noProof/>
            <w:webHidden/>
          </w:rPr>
          <w:fldChar w:fldCharType="separate"/>
        </w:r>
        <w:r w:rsidR="003E7621">
          <w:rPr>
            <w:rFonts w:asciiTheme="minorHAnsi" w:hAnsiTheme="minorHAnsi" w:cstheme="minorHAnsi"/>
            <w:noProof/>
            <w:webHidden/>
          </w:rPr>
          <w:t>16</w:t>
        </w:r>
        <w:r w:rsidRPr="002A0D1D">
          <w:rPr>
            <w:rFonts w:asciiTheme="minorHAnsi" w:hAnsiTheme="minorHAnsi" w:cstheme="minorHAnsi"/>
            <w:noProof/>
            <w:webHidden/>
          </w:rPr>
          <w:fldChar w:fldCharType="end"/>
        </w:r>
      </w:hyperlink>
    </w:p>
    <w:p w14:paraId="0E23FBA6" w14:textId="77777777" w:rsidR="00A47669" w:rsidRPr="002A0D1D" w:rsidRDefault="00A47669" w:rsidP="00A47669">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13576722" w:history="1">
        <w:r w:rsidRPr="002A0D1D">
          <w:rPr>
            <w:rStyle w:val="Hiperpovezava"/>
            <w:rFonts w:asciiTheme="minorHAnsi" w:hAnsiTheme="minorHAnsi" w:cstheme="minorHAnsi"/>
            <w:noProof/>
            <w:color w:val="auto"/>
          </w:rPr>
          <w:t>1.16 Javno odpiranje ponudb</w:t>
        </w:r>
        <w:r w:rsidRPr="002A0D1D">
          <w:rPr>
            <w:rFonts w:asciiTheme="minorHAnsi" w:hAnsiTheme="minorHAnsi" w:cstheme="minorHAnsi"/>
            <w:noProof/>
            <w:webHidden/>
          </w:rPr>
          <w:tab/>
        </w:r>
        <w:r w:rsidRPr="002A0D1D">
          <w:rPr>
            <w:rFonts w:asciiTheme="minorHAnsi" w:hAnsiTheme="minorHAnsi" w:cstheme="minorHAnsi"/>
            <w:noProof/>
            <w:webHidden/>
          </w:rPr>
          <w:fldChar w:fldCharType="begin"/>
        </w:r>
        <w:r w:rsidRPr="002A0D1D">
          <w:rPr>
            <w:rFonts w:asciiTheme="minorHAnsi" w:hAnsiTheme="minorHAnsi" w:cstheme="minorHAnsi"/>
            <w:noProof/>
            <w:webHidden/>
          </w:rPr>
          <w:instrText xml:space="preserve"> PAGEREF _Toc213576722 \h </w:instrText>
        </w:r>
        <w:r w:rsidRPr="002A0D1D">
          <w:rPr>
            <w:rFonts w:asciiTheme="minorHAnsi" w:hAnsiTheme="minorHAnsi" w:cstheme="minorHAnsi"/>
            <w:noProof/>
            <w:webHidden/>
          </w:rPr>
        </w:r>
        <w:r w:rsidRPr="002A0D1D">
          <w:rPr>
            <w:rFonts w:asciiTheme="minorHAnsi" w:hAnsiTheme="minorHAnsi" w:cstheme="minorHAnsi"/>
            <w:noProof/>
            <w:webHidden/>
          </w:rPr>
          <w:fldChar w:fldCharType="separate"/>
        </w:r>
        <w:r w:rsidR="003E7621">
          <w:rPr>
            <w:rFonts w:asciiTheme="minorHAnsi" w:hAnsiTheme="minorHAnsi" w:cstheme="minorHAnsi"/>
            <w:noProof/>
            <w:webHidden/>
          </w:rPr>
          <w:t>16</w:t>
        </w:r>
        <w:r w:rsidRPr="002A0D1D">
          <w:rPr>
            <w:rFonts w:asciiTheme="minorHAnsi" w:hAnsiTheme="minorHAnsi" w:cstheme="minorHAnsi"/>
            <w:noProof/>
            <w:webHidden/>
          </w:rPr>
          <w:fldChar w:fldCharType="end"/>
        </w:r>
      </w:hyperlink>
    </w:p>
    <w:p w14:paraId="1579C81A" w14:textId="77777777" w:rsidR="00A47669" w:rsidRPr="002A0D1D" w:rsidRDefault="00A47669" w:rsidP="00A47669">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13576723" w:history="1">
        <w:r w:rsidRPr="002A0D1D">
          <w:rPr>
            <w:rStyle w:val="Hiperpovezava"/>
            <w:rFonts w:asciiTheme="minorHAnsi" w:hAnsiTheme="minorHAnsi" w:cstheme="minorHAnsi"/>
            <w:noProof/>
            <w:color w:val="auto"/>
          </w:rPr>
          <w:t>1.17 Variante</w:t>
        </w:r>
        <w:r w:rsidRPr="002A0D1D">
          <w:rPr>
            <w:rFonts w:asciiTheme="minorHAnsi" w:hAnsiTheme="minorHAnsi" w:cstheme="minorHAnsi"/>
            <w:noProof/>
            <w:webHidden/>
          </w:rPr>
          <w:tab/>
        </w:r>
        <w:r w:rsidRPr="002A0D1D">
          <w:rPr>
            <w:rFonts w:asciiTheme="minorHAnsi" w:hAnsiTheme="minorHAnsi" w:cstheme="minorHAnsi"/>
            <w:noProof/>
            <w:webHidden/>
          </w:rPr>
          <w:fldChar w:fldCharType="begin"/>
        </w:r>
        <w:r w:rsidRPr="002A0D1D">
          <w:rPr>
            <w:rFonts w:asciiTheme="minorHAnsi" w:hAnsiTheme="minorHAnsi" w:cstheme="minorHAnsi"/>
            <w:noProof/>
            <w:webHidden/>
          </w:rPr>
          <w:instrText xml:space="preserve"> PAGEREF _Toc213576723 \h </w:instrText>
        </w:r>
        <w:r w:rsidRPr="002A0D1D">
          <w:rPr>
            <w:rFonts w:asciiTheme="minorHAnsi" w:hAnsiTheme="minorHAnsi" w:cstheme="minorHAnsi"/>
            <w:noProof/>
            <w:webHidden/>
          </w:rPr>
        </w:r>
        <w:r w:rsidRPr="002A0D1D">
          <w:rPr>
            <w:rFonts w:asciiTheme="minorHAnsi" w:hAnsiTheme="minorHAnsi" w:cstheme="minorHAnsi"/>
            <w:noProof/>
            <w:webHidden/>
          </w:rPr>
          <w:fldChar w:fldCharType="separate"/>
        </w:r>
        <w:r w:rsidR="003E7621">
          <w:rPr>
            <w:rFonts w:asciiTheme="minorHAnsi" w:hAnsiTheme="minorHAnsi" w:cstheme="minorHAnsi"/>
            <w:noProof/>
            <w:webHidden/>
          </w:rPr>
          <w:t>16</w:t>
        </w:r>
        <w:r w:rsidRPr="002A0D1D">
          <w:rPr>
            <w:rFonts w:asciiTheme="minorHAnsi" w:hAnsiTheme="minorHAnsi" w:cstheme="minorHAnsi"/>
            <w:noProof/>
            <w:webHidden/>
          </w:rPr>
          <w:fldChar w:fldCharType="end"/>
        </w:r>
      </w:hyperlink>
    </w:p>
    <w:p w14:paraId="7BFE5B25" w14:textId="77777777" w:rsidR="00A47669" w:rsidRPr="002A0D1D" w:rsidRDefault="00A47669" w:rsidP="00A47669">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13576724" w:history="1">
        <w:r w:rsidRPr="002A0D1D">
          <w:rPr>
            <w:rStyle w:val="Hiperpovezava"/>
            <w:rFonts w:asciiTheme="minorHAnsi" w:hAnsiTheme="minorHAnsi" w:cstheme="minorHAnsi"/>
            <w:noProof/>
            <w:color w:val="auto"/>
          </w:rPr>
          <w:t>1.18 Pogodba</w:t>
        </w:r>
        <w:r w:rsidRPr="002A0D1D">
          <w:rPr>
            <w:rFonts w:asciiTheme="minorHAnsi" w:hAnsiTheme="minorHAnsi" w:cstheme="minorHAnsi"/>
            <w:noProof/>
            <w:webHidden/>
          </w:rPr>
          <w:tab/>
        </w:r>
        <w:r w:rsidRPr="002A0D1D">
          <w:rPr>
            <w:rFonts w:asciiTheme="minorHAnsi" w:hAnsiTheme="minorHAnsi" w:cstheme="minorHAnsi"/>
            <w:noProof/>
            <w:webHidden/>
          </w:rPr>
          <w:fldChar w:fldCharType="begin"/>
        </w:r>
        <w:r w:rsidRPr="002A0D1D">
          <w:rPr>
            <w:rFonts w:asciiTheme="minorHAnsi" w:hAnsiTheme="minorHAnsi" w:cstheme="minorHAnsi"/>
            <w:noProof/>
            <w:webHidden/>
          </w:rPr>
          <w:instrText xml:space="preserve"> PAGEREF _Toc213576724 \h </w:instrText>
        </w:r>
        <w:r w:rsidRPr="002A0D1D">
          <w:rPr>
            <w:rFonts w:asciiTheme="minorHAnsi" w:hAnsiTheme="minorHAnsi" w:cstheme="minorHAnsi"/>
            <w:noProof/>
            <w:webHidden/>
          </w:rPr>
        </w:r>
        <w:r w:rsidRPr="002A0D1D">
          <w:rPr>
            <w:rFonts w:asciiTheme="minorHAnsi" w:hAnsiTheme="minorHAnsi" w:cstheme="minorHAnsi"/>
            <w:noProof/>
            <w:webHidden/>
          </w:rPr>
          <w:fldChar w:fldCharType="separate"/>
        </w:r>
        <w:r w:rsidR="003E7621">
          <w:rPr>
            <w:rFonts w:asciiTheme="minorHAnsi" w:hAnsiTheme="minorHAnsi" w:cstheme="minorHAnsi"/>
            <w:noProof/>
            <w:webHidden/>
          </w:rPr>
          <w:t>16</w:t>
        </w:r>
        <w:r w:rsidRPr="002A0D1D">
          <w:rPr>
            <w:rFonts w:asciiTheme="minorHAnsi" w:hAnsiTheme="minorHAnsi" w:cstheme="minorHAnsi"/>
            <w:noProof/>
            <w:webHidden/>
          </w:rPr>
          <w:fldChar w:fldCharType="end"/>
        </w:r>
      </w:hyperlink>
    </w:p>
    <w:p w14:paraId="67FB8224" w14:textId="77777777" w:rsidR="00A47669" w:rsidRPr="002A0D1D" w:rsidRDefault="00A47669" w:rsidP="00A47669">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13576725" w:history="1">
        <w:r w:rsidRPr="002A0D1D">
          <w:rPr>
            <w:rStyle w:val="Hiperpovezava"/>
            <w:rFonts w:asciiTheme="minorHAnsi" w:hAnsiTheme="minorHAnsi" w:cstheme="minorHAnsi"/>
            <w:noProof/>
            <w:color w:val="auto"/>
          </w:rPr>
          <w:t>1.19 Ustavitev postopka, zavrnitev ponudb in odstop od izvedbe oddaje naročila</w:t>
        </w:r>
        <w:r w:rsidRPr="002A0D1D">
          <w:rPr>
            <w:rFonts w:asciiTheme="minorHAnsi" w:hAnsiTheme="minorHAnsi" w:cstheme="minorHAnsi"/>
            <w:noProof/>
            <w:webHidden/>
          </w:rPr>
          <w:tab/>
        </w:r>
        <w:r w:rsidRPr="002A0D1D">
          <w:rPr>
            <w:rFonts w:asciiTheme="minorHAnsi" w:hAnsiTheme="minorHAnsi" w:cstheme="minorHAnsi"/>
            <w:noProof/>
            <w:webHidden/>
          </w:rPr>
          <w:fldChar w:fldCharType="begin"/>
        </w:r>
        <w:r w:rsidRPr="002A0D1D">
          <w:rPr>
            <w:rFonts w:asciiTheme="minorHAnsi" w:hAnsiTheme="minorHAnsi" w:cstheme="minorHAnsi"/>
            <w:noProof/>
            <w:webHidden/>
          </w:rPr>
          <w:instrText xml:space="preserve"> PAGEREF _Toc213576725 \h </w:instrText>
        </w:r>
        <w:r w:rsidRPr="002A0D1D">
          <w:rPr>
            <w:rFonts w:asciiTheme="minorHAnsi" w:hAnsiTheme="minorHAnsi" w:cstheme="minorHAnsi"/>
            <w:noProof/>
            <w:webHidden/>
          </w:rPr>
        </w:r>
        <w:r w:rsidRPr="002A0D1D">
          <w:rPr>
            <w:rFonts w:asciiTheme="minorHAnsi" w:hAnsiTheme="minorHAnsi" w:cstheme="minorHAnsi"/>
            <w:noProof/>
            <w:webHidden/>
          </w:rPr>
          <w:fldChar w:fldCharType="separate"/>
        </w:r>
        <w:r w:rsidR="003E7621">
          <w:rPr>
            <w:rFonts w:asciiTheme="minorHAnsi" w:hAnsiTheme="minorHAnsi" w:cstheme="minorHAnsi"/>
            <w:noProof/>
            <w:webHidden/>
          </w:rPr>
          <w:t>16</w:t>
        </w:r>
        <w:r w:rsidRPr="002A0D1D">
          <w:rPr>
            <w:rFonts w:asciiTheme="minorHAnsi" w:hAnsiTheme="minorHAnsi" w:cstheme="minorHAnsi"/>
            <w:noProof/>
            <w:webHidden/>
          </w:rPr>
          <w:fldChar w:fldCharType="end"/>
        </w:r>
      </w:hyperlink>
    </w:p>
    <w:p w14:paraId="36BC87E7" w14:textId="77777777" w:rsidR="00A47669" w:rsidRPr="002A0D1D" w:rsidRDefault="00A47669" w:rsidP="00A47669">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13576726" w:history="1">
        <w:r w:rsidRPr="002A0D1D">
          <w:rPr>
            <w:rStyle w:val="Hiperpovezava"/>
            <w:rFonts w:asciiTheme="minorHAnsi" w:hAnsiTheme="minorHAnsi" w:cstheme="minorHAnsi"/>
            <w:noProof/>
            <w:color w:val="auto"/>
          </w:rPr>
          <w:t>1.20 Protikorupcijsko obvestilo</w:t>
        </w:r>
        <w:r w:rsidRPr="002A0D1D">
          <w:rPr>
            <w:rFonts w:asciiTheme="minorHAnsi" w:hAnsiTheme="minorHAnsi" w:cstheme="minorHAnsi"/>
            <w:noProof/>
            <w:webHidden/>
          </w:rPr>
          <w:tab/>
        </w:r>
        <w:r w:rsidRPr="002A0D1D">
          <w:rPr>
            <w:rFonts w:asciiTheme="minorHAnsi" w:hAnsiTheme="minorHAnsi" w:cstheme="minorHAnsi"/>
            <w:noProof/>
            <w:webHidden/>
          </w:rPr>
          <w:fldChar w:fldCharType="begin"/>
        </w:r>
        <w:r w:rsidRPr="002A0D1D">
          <w:rPr>
            <w:rFonts w:asciiTheme="minorHAnsi" w:hAnsiTheme="minorHAnsi" w:cstheme="minorHAnsi"/>
            <w:noProof/>
            <w:webHidden/>
          </w:rPr>
          <w:instrText xml:space="preserve"> PAGEREF _Toc213576726 \h </w:instrText>
        </w:r>
        <w:r w:rsidRPr="002A0D1D">
          <w:rPr>
            <w:rFonts w:asciiTheme="minorHAnsi" w:hAnsiTheme="minorHAnsi" w:cstheme="minorHAnsi"/>
            <w:noProof/>
            <w:webHidden/>
          </w:rPr>
        </w:r>
        <w:r w:rsidRPr="002A0D1D">
          <w:rPr>
            <w:rFonts w:asciiTheme="minorHAnsi" w:hAnsiTheme="minorHAnsi" w:cstheme="minorHAnsi"/>
            <w:noProof/>
            <w:webHidden/>
          </w:rPr>
          <w:fldChar w:fldCharType="separate"/>
        </w:r>
        <w:r w:rsidR="003E7621">
          <w:rPr>
            <w:rFonts w:asciiTheme="minorHAnsi" w:hAnsiTheme="minorHAnsi" w:cstheme="minorHAnsi"/>
            <w:noProof/>
            <w:webHidden/>
          </w:rPr>
          <w:t>17</w:t>
        </w:r>
        <w:r w:rsidRPr="002A0D1D">
          <w:rPr>
            <w:rFonts w:asciiTheme="minorHAnsi" w:hAnsiTheme="minorHAnsi" w:cstheme="minorHAnsi"/>
            <w:noProof/>
            <w:webHidden/>
          </w:rPr>
          <w:fldChar w:fldCharType="end"/>
        </w:r>
      </w:hyperlink>
    </w:p>
    <w:p w14:paraId="79B6872D" w14:textId="77777777" w:rsidR="00A47669" w:rsidRPr="002A0D1D" w:rsidRDefault="00A47669" w:rsidP="00A47669">
      <w:pPr>
        <w:pStyle w:val="Kazalovsebine3"/>
        <w:tabs>
          <w:tab w:val="right" w:leader="dot" w:pos="9488"/>
        </w:tabs>
        <w:rPr>
          <w:rStyle w:val="Hiperpovezava"/>
          <w:rFonts w:asciiTheme="minorHAnsi" w:hAnsiTheme="minorHAnsi" w:cstheme="minorHAnsi"/>
          <w:noProof/>
          <w:color w:val="auto"/>
        </w:rPr>
      </w:pPr>
      <w:hyperlink w:anchor="_Toc213576727" w:history="1">
        <w:r w:rsidRPr="002A0D1D">
          <w:rPr>
            <w:rStyle w:val="Hiperpovezava"/>
            <w:rFonts w:asciiTheme="minorHAnsi" w:hAnsiTheme="minorHAnsi" w:cstheme="minorHAnsi"/>
            <w:noProof/>
            <w:color w:val="auto"/>
          </w:rPr>
          <w:t>1.21 Pravno varstvo</w:t>
        </w:r>
        <w:r w:rsidRPr="002A0D1D">
          <w:rPr>
            <w:rFonts w:asciiTheme="minorHAnsi" w:hAnsiTheme="minorHAnsi" w:cstheme="minorHAnsi"/>
            <w:noProof/>
            <w:webHidden/>
          </w:rPr>
          <w:tab/>
        </w:r>
        <w:r w:rsidRPr="002A0D1D">
          <w:rPr>
            <w:rFonts w:asciiTheme="minorHAnsi" w:hAnsiTheme="minorHAnsi" w:cstheme="minorHAnsi"/>
            <w:noProof/>
            <w:webHidden/>
          </w:rPr>
          <w:fldChar w:fldCharType="begin"/>
        </w:r>
        <w:r w:rsidRPr="002A0D1D">
          <w:rPr>
            <w:rFonts w:asciiTheme="minorHAnsi" w:hAnsiTheme="minorHAnsi" w:cstheme="minorHAnsi"/>
            <w:noProof/>
            <w:webHidden/>
          </w:rPr>
          <w:instrText xml:space="preserve"> PAGEREF _Toc213576727 \h </w:instrText>
        </w:r>
        <w:r w:rsidRPr="002A0D1D">
          <w:rPr>
            <w:rFonts w:asciiTheme="minorHAnsi" w:hAnsiTheme="minorHAnsi" w:cstheme="minorHAnsi"/>
            <w:noProof/>
            <w:webHidden/>
          </w:rPr>
        </w:r>
        <w:r w:rsidRPr="002A0D1D">
          <w:rPr>
            <w:rFonts w:asciiTheme="minorHAnsi" w:hAnsiTheme="minorHAnsi" w:cstheme="minorHAnsi"/>
            <w:noProof/>
            <w:webHidden/>
          </w:rPr>
          <w:fldChar w:fldCharType="separate"/>
        </w:r>
        <w:r w:rsidR="003E7621">
          <w:rPr>
            <w:rFonts w:asciiTheme="minorHAnsi" w:hAnsiTheme="minorHAnsi" w:cstheme="minorHAnsi"/>
            <w:noProof/>
            <w:webHidden/>
          </w:rPr>
          <w:t>17</w:t>
        </w:r>
        <w:r w:rsidRPr="002A0D1D">
          <w:rPr>
            <w:rFonts w:asciiTheme="minorHAnsi" w:hAnsiTheme="minorHAnsi" w:cstheme="minorHAnsi"/>
            <w:noProof/>
            <w:webHidden/>
          </w:rPr>
          <w:fldChar w:fldCharType="end"/>
        </w:r>
      </w:hyperlink>
    </w:p>
    <w:p w14:paraId="6A6CB684" w14:textId="77777777" w:rsidR="00A47669" w:rsidRPr="002A0D1D" w:rsidRDefault="00A47669" w:rsidP="00A47669">
      <w:pPr>
        <w:rPr>
          <w:rFonts w:asciiTheme="minorHAnsi" w:eastAsiaTheme="minorEastAsia" w:hAnsiTheme="minorHAnsi" w:cstheme="minorHAnsi"/>
          <w:noProof/>
          <w:lang w:eastAsia="zh-CN"/>
        </w:rPr>
      </w:pPr>
    </w:p>
    <w:p w14:paraId="67A2D8D1" w14:textId="77777777" w:rsidR="00A47669" w:rsidRPr="002A0D1D" w:rsidRDefault="00A47669" w:rsidP="00A47669">
      <w:pPr>
        <w:pStyle w:val="Kazalovsebine1"/>
        <w:rPr>
          <w:rStyle w:val="Hiperpovezava"/>
          <w:rFonts w:asciiTheme="minorHAnsi" w:hAnsiTheme="minorHAnsi" w:cstheme="minorHAnsi"/>
          <w:noProof/>
          <w:color w:val="auto"/>
        </w:rPr>
      </w:pPr>
      <w:hyperlink w:anchor="_Toc213576728" w:history="1">
        <w:r w:rsidRPr="002A0D1D">
          <w:rPr>
            <w:rStyle w:val="Hiperpovezava"/>
            <w:rFonts w:asciiTheme="minorHAnsi" w:hAnsiTheme="minorHAnsi" w:cstheme="minorHAnsi"/>
            <w:noProof/>
            <w:color w:val="auto"/>
          </w:rPr>
          <w:t>C) OBRAZCI IN PRILOGE:</w:t>
        </w:r>
        <w:r w:rsidRPr="002A0D1D">
          <w:rPr>
            <w:rFonts w:asciiTheme="minorHAnsi" w:hAnsiTheme="minorHAnsi" w:cstheme="minorHAnsi"/>
            <w:noProof/>
            <w:webHidden/>
          </w:rPr>
          <w:tab/>
        </w:r>
        <w:r w:rsidRPr="002A0D1D">
          <w:rPr>
            <w:rFonts w:asciiTheme="minorHAnsi" w:hAnsiTheme="minorHAnsi" w:cstheme="minorHAnsi"/>
            <w:noProof/>
            <w:webHidden/>
          </w:rPr>
          <w:fldChar w:fldCharType="begin"/>
        </w:r>
        <w:r w:rsidRPr="002A0D1D">
          <w:rPr>
            <w:rFonts w:asciiTheme="minorHAnsi" w:hAnsiTheme="minorHAnsi" w:cstheme="minorHAnsi"/>
            <w:noProof/>
            <w:webHidden/>
          </w:rPr>
          <w:instrText xml:space="preserve"> PAGEREF _Toc213576728 \h </w:instrText>
        </w:r>
        <w:r w:rsidRPr="002A0D1D">
          <w:rPr>
            <w:rFonts w:asciiTheme="minorHAnsi" w:hAnsiTheme="minorHAnsi" w:cstheme="minorHAnsi"/>
            <w:noProof/>
            <w:webHidden/>
          </w:rPr>
        </w:r>
        <w:r w:rsidRPr="002A0D1D">
          <w:rPr>
            <w:rFonts w:asciiTheme="minorHAnsi" w:hAnsiTheme="minorHAnsi" w:cstheme="minorHAnsi"/>
            <w:noProof/>
            <w:webHidden/>
          </w:rPr>
          <w:fldChar w:fldCharType="separate"/>
        </w:r>
        <w:r w:rsidR="003E7621">
          <w:rPr>
            <w:rFonts w:asciiTheme="minorHAnsi" w:hAnsiTheme="minorHAnsi" w:cstheme="minorHAnsi"/>
            <w:noProof/>
            <w:webHidden/>
          </w:rPr>
          <w:t>17</w:t>
        </w:r>
        <w:r w:rsidRPr="002A0D1D">
          <w:rPr>
            <w:rFonts w:asciiTheme="minorHAnsi" w:hAnsiTheme="minorHAnsi" w:cstheme="minorHAnsi"/>
            <w:noProof/>
            <w:webHidden/>
          </w:rPr>
          <w:fldChar w:fldCharType="end"/>
        </w:r>
      </w:hyperlink>
    </w:p>
    <w:p w14:paraId="6D64B538" w14:textId="77777777" w:rsidR="00A47669" w:rsidRPr="002A0D1D" w:rsidRDefault="00A47669" w:rsidP="00A47669">
      <w:pPr>
        <w:rPr>
          <w:rFonts w:asciiTheme="minorHAnsi" w:eastAsiaTheme="minorEastAsia" w:hAnsiTheme="minorHAnsi" w:cstheme="minorHAnsi"/>
          <w:noProof/>
        </w:rPr>
      </w:pPr>
    </w:p>
    <w:p w14:paraId="4B8929BE" w14:textId="77777777" w:rsidR="00A47669" w:rsidRPr="002A0D1D" w:rsidRDefault="00A47669" w:rsidP="00A47669">
      <w:pPr>
        <w:pStyle w:val="Kazalovsebine1"/>
        <w:rPr>
          <w:rFonts w:asciiTheme="minorHAnsi" w:eastAsiaTheme="minorEastAsia" w:hAnsiTheme="minorHAnsi" w:cstheme="minorHAnsi"/>
          <w:b w:val="0"/>
          <w:noProof/>
          <w:kern w:val="2"/>
          <w14:ligatures w14:val="standardContextual"/>
        </w:rPr>
      </w:pPr>
      <w:hyperlink w:anchor="_Toc213576729" w:history="1">
        <w:r w:rsidRPr="002A0D1D">
          <w:rPr>
            <w:rStyle w:val="Hiperpovezava"/>
            <w:rFonts w:asciiTheme="minorHAnsi" w:hAnsiTheme="minorHAnsi" w:cstheme="minorHAnsi"/>
            <w:noProof/>
            <w:color w:val="auto"/>
          </w:rPr>
          <w:t>PONUDBENI PREDRAČUN</w:t>
        </w:r>
        <w:r w:rsidRPr="002A0D1D">
          <w:rPr>
            <w:rFonts w:asciiTheme="minorHAnsi" w:hAnsiTheme="minorHAnsi" w:cstheme="minorHAnsi"/>
            <w:noProof/>
            <w:webHidden/>
          </w:rPr>
          <w:tab/>
        </w:r>
        <w:r w:rsidRPr="002A0D1D">
          <w:rPr>
            <w:rFonts w:asciiTheme="minorHAnsi" w:hAnsiTheme="minorHAnsi" w:cstheme="minorHAnsi"/>
            <w:noProof/>
            <w:webHidden/>
          </w:rPr>
          <w:fldChar w:fldCharType="begin"/>
        </w:r>
        <w:r w:rsidRPr="002A0D1D">
          <w:rPr>
            <w:rFonts w:asciiTheme="minorHAnsi" w:hAnsiTheme="minorHAnsi" w:cstheme="minorHAnsi"/>
            <w:noProof/>
            <w:webHidden/>
          </w:rPr>
          <w:instrText xml:space="preserve"> PAGEREF _Toc213576729 \h </w:instrText>
        </w:r>
        <w:r w:rsidRPr="002A0D1D">
          <w:rPr>
            <w:rFonts w:asciiTheme="minorHAnsi" w:hAnsiTheme="minorHAnsi" w:cstheme="minorHAnsi"/>
            <w:noProof/>
            <w:webHidden/>
          </w:rPr>
        </w:r>
        <w:r w:rsidRPr="002A0D1D">
          <w:rPr>
            <w:rFonts w:asciiTheme="minorHAnsi" w:hAnsiTheme="minorHAnsi" w:cstheme="minorHAnsi"/>
            <w:noProof/>
            <w:webHidden/>
          </w:rPr>
          <w:fldChar w:fldCharType="separate"/>
        </w:r>
        <w:r w:rsidR="003E7621">
          <w:rPr>
            <w:rFonts w:asciiTheme="minorHAnsi" w:hAnsiTheme="minorHAnsi" w:cstheme="minorHAnsi"/>
            <w:noProof/>
            <w:webHidden/>
          </w:rPr>
          <w:t>18</w:t>
        </w:r>
        <w:r w:rsidRPr="002A0D1D">
          <w:rPr>
            <w:rFonts w:asciiTheme="minorHAnsi" w:hAnsiTheme="minorHAnsi" w:cstheme="minorHAnsi"/>
            <w:noProof/>
            <w:webHidden/>
          </w:rPr>
          <w:fldChar w:fldCharType="end"/>
        </w:r>
      </w:hyperlink>
    </w:p>
    <w:p w14:paraId="6813365D" w14:textId="77777777" w:rsidR="00A47669" w:rsidRPr="002A0D1D" w:rsidRDefault="00A47669" w:rsidP="00A47669">
      <w:pPr>
        <w:ind w:left="-567"/>
        <w:rPr>
          <w:rFonts w:asciiTheme="minorHAnsi" w:hAnsiTheme="minorHAnsi" w:cstheme="minorHAnsi"/>
        </w:rPr>
      </w:pPr>
      <w:r w:rsidRPr="002A0D1D">
        <w:rPr>
          <w:rFonts w:asciiTheme="minorHAnsi" w:hAnsiTheme="minorHAnsi" w:cstheme="minorHAnsi"/>
        </w:rPr>
        <w:fldChar w:fldCharType="end"/>
      </w:r>
    </w:p>
    <w:p w14:paraId="44196D8B" w14:textId="77777777" w:rsidR="00A47669" w:rsidRDefault="00A47669" w:rsidP="00A47669">
      <w:pPr>
        <w:rPr>
          <w:rFonts w:asciiTheme="minorHAnsi" w:hAnsiTheme="minorHAnsi" w:cstheme="minorHAnsi"/>
        </w:rPr>
      </w:pPr>
    </w:p>
    <w:p w14:paraId="1E8C4C95" w14:textId="77777777" w:rsidR="00A47669" w:rsidRDefault="00A47669" w:rsidP="00A47669">
      <w:pPr>
        <w:rPr>
          <w:rFonts w:asciiTheme="minorHAnsi" w:hAnsiTheme="minorHAnsi" w:cstheme="minorHAnsi"/>
        </w:rPr>
      </w:pPr>
    </w:p>
    <w:p w14:paraId="0762B6DD" w14:textId="77777777" w:rsidR="00A47669" w:rsidRDefault="00A47669" w:rsidP="00A47669">
      <w:pPr>
        <w:rPr>
          <w:rFonts w:asciiTheme="minorHAnsi" w:hAnsiTheme="minorHAnsi" w:cstheme="minorHAnsi"/>
        </w:rPr>
      </w:pPr>
    </w:p>
    <w:p w14:paraId="710E01BE" w14:textId="77777777" w:rsidR="00A47669" w:rsidRDefault="00A47669" w:rsidP="00A47669">
      <w:pPr>
        <w:rPr>
          <w:rFonts w:asciiTheme="minorHAnsi" w:hAnsiTheme="minorHAnsi" w:cstheme="minorHAnsi"/>
        </w:rPr>
      </w:pPr>
    </w:p>
    <w:p w14:paraId="4165BE79" w14:textId="77777777" w:rsidR="00A47669" w:rsidRDefault="00A47669" w:rsidP="00A47669">
      <w:pPr>
        <w:rPr>
          <w:rFonts w:asciiTheme="minorHAnsi" w:hAnsiTheme="minorHAnsi" w:cstheme="minorHAnsi"/>
        </w:rPr>
      </w:pPr>
    </w:p>
    <w:p w14:paraId="774909E3" w14:textId="77777777" w:rsidR="00A47669" w:rsidRDefault="00A47669" w:rsidP="00A47669">
      <w:pPr>
        <w:rPr>
          <w:rFonts w:asciiTheme="minorHAnsi" w:hAnsiTheme="minorHAnsi" w:cstheme="minorHAnsi"/>
        </w:rPr>
      </w:pPr>
    </w:p>
    <w:p w14:paraId="480D32D0" w14:textId="77777777" w:rsidR="00A47669" w:rsidRDefault="00A47669" w:rsidP="00A47669">
      <w:pPr>
        <w:rPr>
          <w:rFonts w:asciiTheme="minorHAnsi" w:hAnsiTheme="minorHAnsi" w:cstheme="minorHAnsi"/>
        </w:rPr>
      </w:pPr>
    </w:p>
    <w:p w14:paraId="3D633E63" w14:textId="77777777" w:rsidR="00A47669" w:rsidRDefault="00A47669" w:rsidP="00A47669">
      <w:pPr>
        <w:rPr>
          <w:rFonts w:asciiTheme="minorHAnsi" w:hAnsiTheme="minorHAnsi" w:cstheme="minorHAnsi"/>
        </w:rPr>
      </w:pPr>
    </w:p>
    <w:p w14:paraId="235D3A3A" w14:textId="77777777" w:rsidR="00A47669" w:rsidRDefault="00A47669" w:rsidP="00A47669">
      <w:pPr>
        <w:rPr>
          <w:rFonts w:asciiTheme="minorHAnsi" w:hAnsiTheme="minorHAnsi" w:cstheme="minorHAnsi"/>
        </w:rPr>
      </w:pPr>
    </w:p>
    <w:p w14:paraId="4A8F89E1" w14:textId="77777777" w:rsidR="00A47669" w:rsidRDefault="00A47669" w:rsidP="00A47669">
      <w:pPr>
        <w:rPr>
          <w:rFonts w:asciiTheme="minorHAnsi" w:hAnsiTheme="minorHAnsi" w:cstheme="minorHAnsi"/>
        </w:rPr>
      </w:pPr>
    </w:p>
    <w:p w14:paraId="7FA94929" w14:textId="77777777" w:rsidR="00A47669" w:rsidRDefault="00A47669" w:rsidP="00A47669">
      <w:pPr>
        <w:rPr>
          <w:rFonts w:asciiTheme="minorHAnsi" w:hAnsiTheme="minorHAnsi" w:cstheme="minorHAnsi"/>
        </w:rPr>
      </w:pPr>
    </w:p>
    <w:p w14:paraId="1C68B497" w14:textId="77777777" w:rsidR="00A47669" w:rsidRDefault="00A47669" w:rsidP="00A47669">
      <w:pPr>
        <w:rPr>
          <w:rFonts w:asciiTheme="minorHAnsi" w:hAnsiTheme="minorHAnsi" w:cstheme="minorHAnsi"/>
        </w:rPr>
      </w:pPr>
    </w:p>
    <w:p w14:paraId="77E4C0B8" w14:textId="77777777" w:rsidR="00A47669" w:rsidRPr="002A0D1D" w:rsidRDefault="00A47669" w:rsidP="00A47669">
      <w:pPr>
        <w:rPr>
          <w:rFonts w:asciiTheme="minorHAnsi" w:hAnsiTheme="minorHAnsi" w:cstheme="minorHAnsi"/>
        </w:rPr>
      </w:pPr>
    </w:p>
    <w:p w14:paraId="1DC25812" w14:textId="77777777" w:rsidR="00A47669" w:rsidRPr="002A0D1D" w:rsidRDefault="00A47669" w:rsidP="00A47669">
      <w:pPr>
        <w:widowControl w:val="0"/>
        <w:autoSpaceDE w:val="0"/>
        <w:autoSpaceDN w:val="0"/>
        <w:adjustRightInd w:val="0"/>
        <w:rPr>
          <w:rFonts w:asciiTheme="minorHAnsi" w:hAnsiTheme="minorHAnsi" w:cstheme="minorHAnsi"/>
        </w:rPr>
      </w:pPr>
      <w:r w:rsidRPr="002A0D1D">
        <w:rPr>
          <w:rFonts w:asciiTheme="minorHAnsi" w:hAnsiTheme="minorHAnsi" w:cstheme="minorHAnsi"/>
          <w:b/>
          <w:bCs/>
        </w:rPr>
        <w:lastRenderedPageBreak/>
        <w:t xml:space="preserve">VSEBINA:  </w:t>
      </w:r>
    </w:p>
    <w:p w14:paraId="43B95C84" w14:textId="77777777" w:rsidR="00A47669" w:rsidRPr="002A0D1D" w:rsidRDefault="00A47669" w:rsidP="00A47669">
      <w:pPr>
        <w:widowControl w:val="0"/>
        <w:autoSpaceDE w:val="0"/>
        <w:autoSpaceDN w:val="0"/>
        <w:adjustRightInd w:val="0"/>
        <w:rPr>
          <w:rFonts w:asciiTheme="minorHAnsi" w:hAnsiTheme="minorHAnsi" w:cstheme="minorHAnsi"/>
        </w:rPr>
      </w:pPr>
    </w:p>
    <w:p w14:paraId="391F13B6" w14:textId="77777777" w:rsidR="00A47669" w:rsidRDefault="00A47669" w:rsidP="00A47669">
      <w:pPr>
        <w:widowControl w:val="0"/>
        <w:autoSpaceDE w:val="0"/>
        <w:autoSpaceDN w:val="0"/>
        <w:adjustRightInd w:val="0"/>
        <w:rPr>
          <w:rFonts w:asciiTheme="minorHAnsi" w:hAnsiTheme="minorHAnsi" w:cstheme="minorHAnsi"/>
          <w:b/>
          <w:bCs/>
        </w:rPr>
      </w:pPr>
      <w:r w:rsidRPr="002A0D1D">
        <w:rPr>
          <w:rFonts w:asciiTheme="minorHAnsi" w:hAnsiTheme="minorHAnsi" w:cstheme="minorHAnsi"/>
          <w:b/>
          <w:bCs/>
        </w:rPr>
        <w:t>A) Povabilo k oddaji ponudbe</w:t>
      </w:r>
    </w:p>
    <w:p w14:paraId="618534FF" w14:textId="77777777" w:rsidR="00056DCB" w:rsidRPr="002A0D1D" w:rsidRDefault="00056DCB" w:rsidP="00A47669">
      <w:pPr>
        <w:widowControl w:val="0"/>
        <w:autoSpaceDE w:val="0"/>
        <w:autoSpaceDN w:val="0"/>
        <w:adjustRightInd w:val="0"/>
        <w:rPr>
          <w:rFonts w:asciiTheme="minorHAnsi" w:hAnsiTheme="minorHAnsi" w:cstheme="minorHAnsi"/>
        </w:rPr>
      </w:pPr>
    </w:p>
    <w:p w14:paraId="78440C33" w14:textId="77777777" w:rsidR="00A47669" w:rsidRDefault="00A47669" w:rsidP="00A47669">
      <w:pPr>
        <w:widowControl w:val="0"/>
        <w:autoSpaceDE w:val="0"/>
        <w:autoSpaceDN w:val="0"/>
        <w:adjustRightInd w:val="0"/>
        <w:rPr>
          <w:rFonts w:asciiTheme="minorHAnsi" w:hAnsiTheme="minorHAnsi" w:cstheme="minorHAnsi"/>
          <w:b/>
          <w:bCs/>
        </w:rPr>
      </w:pPr>
      <w:r w:rsidRPr="002A0D1D">
        <w:rPr>
          <w:rFonts w:asciiTheme="minorHAnsi" w:hAnsiTheme="minorHAnsi" w:cstheme="minorHAnsi"/>
          <w:b/>
          <w:bCs/>
        </w:rPr>
        <w:t xml:space="preserve">B) Navodila udeležencem za izdelavo prijave  </w:t>
      </w:r>
    </w:p>
    <w:p w14:paraId="7937D2A3" w14:textId="77777777" w:rsidR="00056DCB" w:rsidRPr="002A0D1D" w:rsidRDefault="00056DCB" w:rsidP="00A47669">
      <w:pPr>
        <w:widowControl w:val="0"/>
        <w:autoSpaceDE w:val="0"/>
        <w:autoSpaceDN w:val="0"/>
        <w:adjustRightInd w:val="0"/>
        <w:rPr>
          <w:rFonts w:asciiTheme="minorHAnsi" w:hAnsiTheme="minorHAnsi" w:cstheme="minorHAnsi"/>
        </w:rPr>
      </w:pPr>
    </w:p>
    <w:p w14:paraId="6594ED9F" w14:textId="77777777" w:rsidR="00A47669" w:rsidRPr="002A0D1D" w:rsidRDefault="00A47669" w:rsidP="00A47669">
      <w:pPr>
        <w:widowControl w:val="0"/>
        <w:autoSpaceDE w:val="0"/>
        <w:autoSpaceDN w:val="0"/>
        <w:adjustRightInd w:val="0"/>
        <w:rPr>
          <w:rFonts w:asciiTheme="minorHAnsi" w:hAnsiTheme="minorHAnsi" w:cstheme="minorHAnsi"/>
          <w:b/>
          <w:bCs/>
        </w:rPr>
      </w:pPr>
      <w:r w:rsidRPr="002A0D1D">
        <w:rPr>
          <w:rFonts w:asciiTheme="minorHAnsi" w:hAnsiTheme="minorHAnsi" w:cstheme="minorHAnsi"/>
          <w:b/>
          <w:bCs/>
        </w:rPr>
        <w:t>C) Obrazci:</w:t>
      </w:r>
    </w:p>
    <w:p w14:paraId="1D6CD896" w14:textId="3BA1EF98" w:rsidR="00A47669" w:rsidRPr="002A0D1D" w:rsidRDefault="00A47669" w:rsidP="003E7621">
      <w:pPr>
        <w:pStyle w:val="Odstavekseznama"/>
        <w:widowControl w:val="0"/>
        <w:numPr>
          <w:ilvl w:val="0"/>
          <w:numId w:val="29"/>
        </w:numPr>
        <w:autoSpaceDE w:val="0"/>
        <w:ind w:left="709"/>
        <w:jc w:val="both"/>
        <w:rPr>
          <w:rFonts w:asciiTheme="minorHAnsi" w:hAnsiTheme="minorHAnsi" w:cstheme="minorHAnsi"/>
        </w:rPr>
      </w:pPr>
      <w:r w:rsidRPr="002A0D1D">
        <w:rPr>
          <w:rFonts w:asciiTheme="minorHAnsi" w:hAnsiTheme="minorHAnsi" w:cstheme="minorHAnsi"/>
        </w:rPr>
        <w:t>Obrazec ponudbeni predračun (OBR-1)</w:t>
      </w:r>
      <w:r w:rsidR="008B73B8">
        <w:rPr>
          <w:rFonts w:asciiTheme="minorHAnsi" w:hAnsiTheme="minorHAnsi" w:cstheme="minorHAnsi"/>
        </w:rPr>
        <w:t>;</w:t>
      </w:r>
    </w:p>
    <w:p w14:paraId="73BDB493" w14:textId="4E716CB7" w:rsidR="00A47669" w:rsidRPr="002A0D1D" w:rsidRDefault="00A47669" w:rsidP="003E7621">
      <w:pPr>
        <w:pStyle w:val="Odstavekseznama"/>
        <w:widowControl w:val="0"/>
        <w:numPr>
          <w:ilvl w:val="0"/>
          <w:numId w:val="29"/>
        </w:numPr>
        <w:autoSpaceDE w:val="0"/>
        <w:ind w:left="709"/>
        <w:jc w:val="both"/>
        <w:rPr>
          <w:rFonts w:asciiTheme="minorHAnsi" w:hAnsiTheme="minorHAnsi" w:cstheme="minorHAnsi"/>
        </w:rPr>
      </w:pPr>
      <w:r w:rsidRPr="002A0D1D">
        <w:rPr>
          <w:rFonts w:asciiTheme="minorHAnsi" w:hAnsiTheme="minorHAnsi" w:cstheme="minorHAnsi"/>
        </w:rPr>
        <w:t>Obrazec ponudbe (</w:t>
      </w:r>
      <w:r>
        <w:rPr>
          <w:rFonts w:asciiTheme="minorHAnsi" w:hAnsiTheme="minorHAnsi" w:cstheme="minorHAnsi"/>
        </w:rPr>
        <w:t>PONUDBA)</w:t>
      </w:r>
      <w:r w:rsidR="008B73B8">
        <w:rPr>
          <w:rFonts w:asciiTheme="minorHAnsi" w:hAnsiTheme="minorHAnsi" w:cstheme="minorHAnsi"/>
        </w:rPr>
        <w:t>;</w:t>
      </w:r>
    </w:p>
    <w:p w14:paraId="4FC5738C" w14:textId="706481CB" w:rsidR="00A47669" w:rsidRPr="002A0D1D" w:rsidRDefault="00A47669" w:rsidP="003E7621">
      <w:pPr>
        <w:pStyle w:val="Odstavekseznama"/>
        <w:widowControl w:val="0"/>
        <w:numPr>
          <w:ilvl w:val="0"/>
          <w:numId w:val="29"/>
        </w:numPr>
        <w:autoSpaceDE w:val="0"/>
        <w:ind w:left="709"/>
        <w:jc w:val="both"/>
        <w:rPr>
          <w:rFonts w:asciiTheme="minorHAnsi" w:hAnsiTheme="minorHAnsi" w:cstheme="minorHAnsi"/>
        </w:rPr>
      </w:pPr>
      <w:r w:rsidRPr="002A0D1D">
        <w:rPr>
          <w:rFonts w:asciiTheme="minorHAnsi" w:hAnsiTheme="minorHAnsi" w:cstheme="minorHAnsi"/>
        </w:rPr>
        <w:t xml:space="preserve">Obrazec izjave o neobstoju izključitvenih </w:t>
      </w:r>
      <w:r>
        <w:rPr>
          <w:rFonts w:asciiTheme="minorHAnsi" w:hAnsiTheme="minorHAnsi" w:cstheme="minorHAnsi"/>
        </w:rPr>
        <w:t>razlogov in pooblastilo (OBR-2)</w:t>
      </w:r>
      <w:r w:rsidR="008B73B8">
        <w:rPr>
          <w:rFonts w:asciiTheme="minorHAnsi" w:hAnsiTheme="minorHAnsi" w:cstheme="minorHAnsi"/>
        </w:rPr>
        <w:t>;</w:t>
      </w:r>
    </w:p>
    <w:p w14:paraId="64EE9D58" w14:textId="5AD4365D" w:rsidR="00A47669" w:rsidRPr="002A0D1D" w:rsidRDefault="00A47669" w:rsidP="003E7621">
      <w:pPr>
        <w:pStyle w:val="Odstavekseznama"/>
        <w:widowControl w:val="0"/>
        <w:numPr>
          <w:ilvl w:val="0"/>
          <w:numId w:val="29"/>
        </w:numPr>
        <w:autoSpaceDE w:val="0"/>
        <w:ind w:left="709"/>
        <w:jc w:val="both"/>
        <w:rPr>
          <w:rFonts w:asciiTheme="minorHAnsi" w:hAnsiTheme="minorHAnsi" w:cstheme="minorHAnsi"/>
        </w:rPr>
      </w:pPr>
      <w:r w:rsidRPr="002A0D1D">
        <w:rPr>
          <w:rFonts w:asciiTheme="minorHAnsi" w:hAnsiTheme="minorHAnsi" w:cstheme="minorHAnsi"/>
        </w:rPr>
        <w:t>Obrazec pooblastila za pridobitev potrdila iz kazenske evidence fizičnih oseb</w:t>
      </w:r>
      <w:r>
        <w:rPr>
          <w:rFonts w:asciiTheme="minorHAnsi" w:hAnsiTheme="minorHAnsi" w:cstheme="minorHAnsi"/>
        </w:rPr>
        <w:t xml:space="preserve"> (OBR-2.1)</w:t>
      </w:r>
      <w:r w:rsidR="008B73B8">
        <w:rPr>
          <w:rFonts w:asciiTheme="minorHAnsi" w:hAnsiTheme="minorHAnsi" w:cstheme="minorHAnsi"/>
        </w:rPr>
        <w:t>;</w:t>
      </w:r>
    </w:p>
    <w:p w14:paraId="311730DB" w14:textId="77777777" w:rsidR="00A47669" w:rsidRPr="002A0D1D" w:rsidRDefault="00A47669" w:rsidP="003E7621">
      <w:pPr>
        <w:pStyle w:val="Odstavekseznama"/>
        <w:widowControl w:val="0"/>
        <w:numPr>
          <w:ilvl w:val="0"/>
          <w:numId w:val="29"/>
        </w:numPr>
        <w:autoSpaceDE w:val="0"/>
        <w:ind w:left="709"/>
        <w:jc w:val="both"/>
        <w:rPr>
          <w:rFonts w:asciiTheme="minorHAnsi" w:hAnsiTheme="minorHAnsi" w:cstheme="minorHAnsi"/>
        </w:rPr>
      </w:pPr>
      <w:r w:rsidRPr="002A0D1D">
        <w:rPr>
          <w:rFonts w:asciiTheme="minorHAnsi" w:hAnsiTheme="minorHAnsi" w:cstheme="minorHAnsi"/>
        </w:rPr>
        <w:t>Obrazec p</w:t>
      </w:r>
      <w:r>
        <w:rPr>
          <w:rFonts w:asciiTheme="minorHAnsi" w:hAnsiTheme="minorHAnsi" w:cstheme="minorHAnsi"/>
        </w:rPr>
        <w:t>odizvajalcev v ponudbi (OBR-3);</w:t>
      </w:r>
    </w:p>
    <w:p w14:paraId="61BA0D02" w14:textId="1A368419" w:rsidR="00A47669" w:rsidRPr="002A0D1D" w:rsidRDefault="00A47669" w:rsidP="003E7621">
      <w:pPr>
        <w:pStyle w:val="Odstavekseznama"/>
        <w:widowControl w:val="0"/>
        <w:numPr>
          <w:ilvl w:val="0"/>
          <w:numId w:val="29"/>
        </w:numPr>
        <w:autoSpaceDE w:val="0"/>
        <w:ind w:left="709"/>
        <w:jc w:val="both"/>
        <w:rPr>
          <w:rFonts w:asciiTheme="minorHAnsi" w:hAnsiTheme="minorHAnsi" w:cstheme="minorHAnsi"/>
        </w:rPr>
      </w:pPr>
      <w:r w:rsidRPr="002A0D1D">
        <w:rPr>
          <w:rFonts w:asciiTheme="minorHAnsi" w:hAnsiTheme="minorHAnsi" w:cstheme="minorHAnsi"/>
        </w:rPr>
        <w:t>Obrazec pogodbe (OBR-5)</w:t>
      </w:r>
      <w:r w:rsidR="008B73B8">
        <w:rPr>
          <w:rFonts w:asciiTheme="minorHAnsi" w:hAnsiTheme="minorHAnsi" w:cstheme="minorHAnsi"/>
        </w:rPr>
        <w:t>;</w:t>
      </w:r>
    </w:p>
    <w:p w14:paraId="3992028F" w14:textId="387685A7" w:rsidR="00A47669" w:rsidRPr="002A0D1D" w:rsidRDefault="00A47669" w:rsidP="003E7621">
      <w:pPr>
        <w:pStyle w:val="Odstavekseznama"/>
        <w:widowControl w:val="0"/>
        <w:numPr>
          <w:ilvl w:val="0"/>
          <w:numId w:val="29"/>
        </w:numPr>
        <w:autoSpaceDE w:val="0"/>
        <w:ind w:left="709"/>
        <w:jc w:val="both"/>
        <w:rPr>
          <w:rFonts w:asciiTheme="minorHAnsi" w:hAnsiTheme="minorHAnsi" w:cstheme="minorHAnsi"/>
        </w:rPr>
      </w:pPr>
      <w:r w:rsidRPr="002A0D1D">
        <w:rPr>
          <w:rFonts w:asciiTheme="minorHAnsi" w:hAnsiTheme="minorHAnsi" w:cstheme="minorHAnsi"/>
        </w:rPr>
        <w:t>Obrazec zavarovanja za dobro izvedb</w:t>
      </w:r>
      <w:r>
        <w:rPr>
          <w:rFonts w:asciiTheme="minorHAnsi" w:hAnsiTheme="minorHAnsi" w:cstheme="minorHAnsi"/>
        </w:rPr>
        <w:t>o pogodbenih obveznosti (OBR-6)</w:t>
      </w:r>
      <w:r w:rsidR="008B73B8">
        <w:rPr>
          <w:rFonts w:asciiTheme="minorHAnsi" w:hAnsiTheme="minorHAnsi" w:cstheme="minorHAnsi"/>
        </w:rPr>
        <w:t>;</w:t>
      </w:r>
    </w:p>
    <w:p w14:paraId="3178F2F4" w14:textId="35F237F4" w:rsidR="00A47669" w:rsidRPr="002A0D1D" w:rsidRDefault="00A47669" w:rsidP="003E7621">
      <w:pPr>
        <w:pStyle w:val="Odstavekseznama"/>
        <w:widowControl w:val="0"/>
        <w:numPr>
          <w:ilvl w:val="0"/>
          <w:numId w:val="29"/>
        </w:numPr>
        <w:autoSpaceDE w:val="0"/>
        <w:ind w:left="709"/>
        <w:jc w:val="both"/>
        <w:rPr>
          <w:rFonts w:asciiTheme="minorHAnsi" w:hAnsiTheme="minorHAnsi" w:cstheme="minorHAnsi"/>
        </w:rPr>
      </w:pPr>
      <w:r w:rsidRPr="002A0D1D">
        <w:rPr>
          <w:rFonts w:asciiTheme="minorHAnsi" w:hAnsiTheme="minorHAnsi" w:cstheme="minorHAnsi"/>
        </w:rPr>
        <w:t>Obrazec izjave o udeležbi fizičnih in pravnih oseb v lastništvu gospodarskega subjekta</w:t>
      </w:r>
      <w:r>
        <w:rPr>
          <w:rFonts w:asciiTheme="minorHAnsi" w:hAnsiTheme="minorHAnsi" w:cstheme="minorHAnsi"/>
        </w:rPr>
        <w:t xml:space="preserve"> (OBR-11)</w:t>
      </w:r>
      <w:r w:rsidR="008B73B8">
        <w:rPr>
          <w:rFonts w:asciiTheme="minorHAnsi" w:hAnsiTheme="minorHAnsi" w:cstheme="minorHAnsi"/>
        </w:rPr>
        <w:t>;</w:t>
      </w:r>
    </w:p>
    <w:p w14:paraId="080D4DAA" w14:textId="28594EC7" w:rsidR="00A47669" w:rsidRPr="002A0D1D" w:rsidRDefault="00A47669" w:rsidP="003E7621">
      <w:pPr>
        <w:pStyle w:val="Odstavekseznama"/>
        <w:widowControl w:val="0"/>
        <w:numPr>
          <w:ilvl w:val="0"/>
          <w:numId w:val="29"/>
        </w:numPr>
        <w:autoSpaceDE w:val="0"/>
        <w:ind w:left="709"/>
        <w:jc w:val="both"/>
        <w:rPr>
          <w:rFonts w:asciiTheme="minorHAnsi" w:hAnsiTheme="minorHAnsi" w:cstheme="minorHAnsi"/>
        </w:rPr>
      </w:pPr>
      <w:r w:rsidRPr="002A0D1D">
        <w:rPr>
          <w:rFonts w:asciiTheme="minorHAnsi" w:hAnsiTheme="minorHAnsi" w:cstheme="minorHAnsi"/>
        </w:rPr>
        <w:t xml:space="preserve">Obrazec izjave gospodarskega subjekta </w:t>
      </w:r>
      <w:r>
        <w:rPr>
          <w:rFonts w:asciiTheme="minorHAnsi" w:hAnsiTheme="minorHAnsi" w:cstheme="minorHAnsi"/>
        </w:rPr>
        <w:t>(OBR-12)</w:t>
      </w:r>
      <w:r w:rsidR="008B73B8">
        <w:rPr>
          <w:rFonts w:asciiTheme="minorHAnsi" w:hAnsiTheme="minorHAnsi" w:cstheme="minorHAnsi"/>
        </w:rPr>
        <w:t>;</w:t>
      </w:r>
    </w:p>
    <w:p w14:paraId="01693021" w14:textId="052FF88C" w:rsidR="00A47669" w:rsidRPr="002A0D1D" w:rsidRDefault="00A47669" w:rsidP="003E7621">
      <w:pPr>
        <w:pStyle w:val="Odstavekseznama"/>
        <w:widowControl w:val="0"/>
        <w:numPr>
          <w:ilvl w:val="0"/>
          <w:numId w:val="29"/>
        </w:numPr>
        <w:autoSpaceDE w:val="0"/>
        <w:ind w:left="709"/>
        <w:jc w:val="both"/>
        <w:rPr>
          <w:rFonts w:asciiTheme="minorHAnsi" w:hAnsiTheme="minorHAnsi" w:cstheme="minorHAnsi"/>
        </w:rPr>
      </w:pPr>
      <w:r w:rsidRPr="002A0D1D">
        <w:rPr>
          <w:rFonts w:asciiTheme="minorHAnsi" w:hAnsiTheme="minorHAnsi" w:cstheme="minorHAnsi"/>
        </w:rPr>
        <w:t>Obrazec soglasja k odpravi računskih napak (OBR-13</w:t>
      </w:r>
      <w:r>
        <w:rPr>
          <w:rFonts w:asciiTheme="minorHAnsi" w:hAnsiTheme="minorHAnsi" w:cstheme="minorHAnsi"/>
        </w:rPr>
        <w:t>)</w:t>
      </w:r>
      <w:r w:rsidR="008B73B8">
        <w:rPr>
          <w:rFonts w:asciiTheme="minorHAnsi" w:hAnsiTheme="minorHAnsi" w:cstheme="minorHAnsi"/>
        </w:rPr>
        <w:t>;</w:t>
      </w:r>
    </w:p>
    <w:p w14:paraId="3B680C66" w14:textId="25A5BC50" w:rsidR="00A47669" w:rsidRPr="002A0D1D" w:rsidRDefault="00A47669" w:rsidP="003E7621">
      <w:pPr>
        <w:pStyle w:val="Odstavekseznama"/>
        <w:widowControl w:val="0"/>
        <w:numPr>
          <w:ilvl w:val="0"/>
          <w:numId w:val="29"/>
        </w:numPr>
        <w:autoSpaceDE w:val="0"/>
        <w:ind w:left="709"/>
        <w:jc w:val="both"/>
        <w:rPr>
          <w:rFonts w:asciiTheme="minorHAnsi" w:hAnsiTheme="minorHAnsi" w:cstheme="minorHAnsi"/>
        </w:rPr>
      </w:pPr>
      <w:r w:rsidRPr="002A0D1D">
        <w:rPr>
          <w:rFonts w:asciiTheme="minorHAnsi" w:hAnsiTheme="minorHAnsi" w:cstheme="minorHAnsi"/>
        </w:rPr>
        <w:t>Obraz</w:t>
      </w:r>
      <w:r>
        <w:rPr>
          <w:rFonts w:asciiTheme="minorHAnsi" w:hAnsiTheme="minorHAnsi" w:cstheme="minorHAnsi"/>
        </w:rPr>
        <w:t>ec popisa blaga (xls. datoteka</w:t>
      </w:r>
      <w:r w:rsidR="008B73B8">
        <w:rPr>
          <w:rFonts w:asciiTheme="minorHAnsi" w:hAnsiTheme="minorHAnsi" w:cstheme="minorHAnsi"/>
        </w:rPr>
        <w:t>);</w:t>
      </w:r>
    </w:p>
    <w:p w14:paraId="21B0778E" w14:textId="62360B39" w:rsidR="00A47669" w:rsidRPr="002A0D1D" w:rsidRDefault="00A47669" w:rsidP="003E7621">
      <w:pPr>
        <w:pStyle w:val="Odstavekseznama"/>
        <w:widowControl w:val="0"/>
        <w:numPr>
          <w:ilvl w:val="0"/>
          <w:numId w:val="29"/>
        </w:numPr>
        <w:autoSpaceDE w:val="0"/>
        <w:ind w:left="709"/>
        <w:jc w:val="both"/>
        <w:rPr>
          <w:rFonts w:asciiTheme="minorHAnsi" w:hAnsiTheme="minorHAnsi" w:cstheme="minorHAnsi"/>
        </w:rPr>
      </w:pPr>
      <w:r w:rsidRPr="002A0D1D">
        <w:rPr>
          <w:rFonts w:asciiTheme="minorHAnsi" w:hAnsiTheme="minorHAnsi" w:cstheme="minorHAnsi"/>
        </w:rPr>
        <w:t>ESPD (xml. datoteka)</w:t>
      </w:r>
      <w:r w:rsidR="008B73B8">
        <w:rPr>
          <w:rFonts w:asciiTheme="minorHAnsi" w:hAnsiTheme="minorHAnsi" w:cstheme="minorHAnsi"/>
        </w:rPr>
        <w:t>.</w:t>
      </w:r>
    </w:p>
    <w:p w14:paraId="09E74101" w14:textId="77777777" w:rsidR="00A47669" w:rsidRDefault="00A47669" w:rsidP="003E7621">
      <w:pPr>
        <w:pStyle w:val="Odstavekseznama"/>
        <w:widowControl w:val="0"/>
        <w:autoSpaceDE w:val="0"/>
        <w:ind w:left="709"/>
        <w:jc w:val="both"/>
        <w:rPr>
          <w:rFonts w:asciiTheme="minorHAnsi" w:hAnsiTheme="minorHAnsi" w:cstheme="minorHAnsi"/>
        </w:rPr>
      </w:pPr>
    </w:p>
    <w:p w14:paraId="07B5829B"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59603379"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5AA38784"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4E92B5A2"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6D4EEA28"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0779E65D"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6A872B90"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5E9F32D7"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1C6E41CB"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4CDEBA7F"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17A58B5B"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44DFE724"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5CB33C0C"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63138EBF"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00580EEE"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4D417642"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6362ABDA"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5B67A54F"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323D9CBE"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00B30516"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6ED6CB38"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413F2652"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2EADEA49"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6101CBD5" w14:textId="77777777" w:rsidR="003D18CA" w:rsidRDefault="003D18CA">
      <w:pPr>
        <w:spacing w:after="160" w:line="259" w:lineRule="auto"/>
        <w:rPr>
          <w:rFonts w:asciiTheme="minorHAnsi" w:hAnsiTheme="minorHAnsi" w:cstheme="minorHAnsi"/>
        </w:rPr>
      </w:pPr>
      <w:r>
        <w:rPr>
          <w:rFonts w:asciiTheme="minorHAnsi" w:hAnsiTheme="minorHAnsi" w:cstheme="minorHAnsi"/>
        </w:rPr>
        <w:br w:type="page"/>
      </w:r>
    </w:p>
    <w:p w14:paraId="1CF59800" w14:textId="77777777" w:rsidR="00A47669" w:rsidRPr="00303B7F" w:rsidRDefault="00A47669" w:rsidP="00A47669">
      <w:pPr>
        <w:pStyle w:val="Naslov1"/>
        <w:keepLines w:val="0"/>
        <w:numPr>
          <w:ilvl w:val="0"/>
          <w:numId w:val="4"/>
        </w:numPr>
        <w:suppressAutoHyphens/>
        <w:spacing w:after="60"/>
        <w:ind w:left="426" w:hanging="425"/>
        <w:rPr>
          <w:rFonts w:asciiTheme="minorHAnsi" w:hAnsiTheme="minorHAnsi" w:cstheme="minorHAnsi"/>
          <w:b/>
          <w:bCs/>
          <w:color w:val="auto"/>
          <w:sz w:val="24"/>
          <w:szCs w:val="24"/>
        </w:rPr>
      </w:pPr>
      <w:bookmarkStart w:id="0" w:name="_Toc213576705"/>
      <w:r w:rsidRPr="00303B7F">
        <w:rPr>
          <w:rFonts w:asciiTheme="minorHAnsi" w:hAnsiTheme="minorHAnsi" w:cstheme="minorHAnsi"/>
          <w:b/>
          <w:bCs/>
          <w:color w:val="auto"/>
          <w:sz w:val="24"/>
          <w:szCs w:val="24"/>
        </w:rPr>
        <w:lastRenderedPageBreak/>
        <w:t>A) POVABILO K ODDAJI PONUDBE</w:t>
      </w:r>
      <w:bookmarkEnd w:id="0"/>
    </w:p>
    <w:p w14:paraId="14D507E0" w14:textId="77777777" w:rsidR="00A47669" w:rsidRPr="002A0D1D" w:rsidRDefault="00A47669" w:rsidP="00A47669">
      <w:pPr>
        <w:pStyle w:val="Telobesedila"/>
        <w:jc w:val="both"/>
        <w:rPr>
          <w:rFonts w:asciiTheme="minorHAnsi" w:hAnsiTheme="minorHAnsi" w:cstheme="minorHAnsi"/>
          <w:i w:val="0"/>
          <w:kern w:val="0"/>
          <w:sz w:val="24"/>
          <w:szCs w:val="24"/>
          <w:lang w:val="sl-SI" w:eastAsia="sl-SI" w:bidi="ar-SA"/>
        </w:rPr>
      </w:pPr>
    </w:p>
    <w:p w14:paraId="4B9BE7FA" w14:textId="77777777" w:rsidR="00A47669" w:rsidRPr="002A0D1D" w:rsidRDefault="00A47669" w:rsidP="00A47669">
      <w:pPr>
        <w:pStyle w:val="Telobesedila"/>
        <w:jc w:val="both"/>
        <w:rPr>
          <w:rFonts w:asciiTheme="minorHAnsi" w:hAnsiTheme="minorHAnsi" w:cstheme="minorHAnsi"/>
          <w:i w:val="0"/>
          <w:kern w:val="0"/>
          <w:sz w:val="24"/>
          <w:szCs w:val="24"/>
          <w:lang w:val="sl-SI" w:eastAsia="sl-SI" w:bidi="ar-SA"/>
        </w:rPr>
      </w:pPr>
      <w:r w:rsidRPr="002A0D1D">
        <w:rPr>
          <w:rFonts w:asciiTheme="minorHAnsi" w:hAnsiTheme="minorHAnsi" w:cstheme="minorHAnsi"/>
          <w:i w:val="0"/>
          <w:kern w:val="0"/>
          <w:sz w:val="24"/>
          <w:szCs w:val="24"/>
          <w:lang w:val="sl-SI" w:eastAsia="sl-SI" w:bidi="ar-SA"/>
        </w:rPr>
        <w:t xml:space="preserve">Na podlagi 40. člena ZJN-3 (Uradni list RS, št. </w:t>
      </w:r>
      <w:hyperlink r:id="rId7" w:tgtFrame="_blank" w:tooltip="Zakon o javnem naročanju (ZJN-3)" w:history="1">
        <w:r w:rsidRPr="002A0D1D">
          <w:rPr>
            <w:rFonts w:asciiTheme="minorHAnsi" w:hAnsiTheme="minorHAnsi" w:cstheme="minorHAnsi"/>
            <w:i w:val="0"/>
            <w:kern w:val="0"/>
            <w:sz w:val="24"/>
            <w:szCs w:val="24"/>
            <w:lang w:val="sl-SI" w:eastAsia="sl-SI" w:bidi="ar-SA"/>
          </w:rPr>
          <w:t>91/15</w:t>
        </w:r>
      </w:hyperlink>
      <w:r w:rsidRPr="002A0D1D">
        <w:rPr>
          <w:rFonts w:asciiTheme="minorHAnsi" w:hAnsiTheme="minorHAnsi" w:cstheme="minorHAnsi"/>
          <w:i w:val="0"/>
          <w:kern w:val="0"/>
          <w:sz w:val="24"/>
          <w:szCs w:val="24"/>
          <w:lang w:val="sl-SI" w:eastAsia="sl-SI" w:bidi="ar-SA"/>
        </w:rPr>
        <w:t xml:space="preserve">, </w:t>
      </w:r>
      <w:hyperlink r:id="rId8" w:tgtFrame="_blank" w:tooltip="Zakon o spremembah in dopolnitvah Zakona o javnem naročanju (ZJN-3A)" w:history="1">
        <w:r w:rsidRPr="002A0D1D">
          <w:rPr>
            <w:rFonts w:asciiTheme="minorHAnsi" w:hAnsiTheme="minorHAnsi" w:cstheme="minorHAnsi"/>
            <w:i w:val="0"/>
            <w:kern w:val="0"/>
            <w:sz w:val="24"/>
            <w:szCs w:val="24"/>
            <w:lang w:val="sl-SI" w:eastAsia="sl-SI" w:bidi="ar-SA"/>
          </w:rPr>
          <w:t>14/18</w:t>
        </w:r>
      </w:hyperlink>
      <w:r w:rsidRPr="002A0D1D">
        <w:rPr>
          <w:rFonts w:asciiTheme="minorHAnsi" w:hAnsiTheme="minorHAnsi" w:cstheme="minorHAnsi"/>
          <w:i w:val="0"/>
          <w:kern w:val="0"/>
          <w:sz w:val="24"/>
          <w:szCs w:val="24"/>
          <w:lang w:val="sl-SI" w:eastAsia="sl-SI" w:bidi="ar-SA"/>
        </w:rPr>
        <w:t xml:space="preserve">, </w:t>
      </w:r>
      <w:hyperlink r:id="rId9" w:tgtFrame="_blank" w:tooltip="Zakon o spremembah in dopolnitvah Zakona o javnem naročanju (ZJN-3B)" w:history="1">
        <w:r w:rsidRPr="002A0D1D">
          <w:rPr>
            <w:rFonts w:asciiTheme="minorHAnsi" w:hAnsiTheme="minorHAnsi" w:cstheme="minorHAnsi"/>
            <w:i w:val="0"/>
            <w:kern w:val="0"/>
            <w:sz w:val="24"/>
            <w:szCs w:val="24"/>
            <w:lang w:val="sl-SI" w:eastAsia="sl-SI" w:bidi="ar-SA"/>
          </w:rPr>
          <w:t>121/21</w:t>
        </w:r>
      </w:hyperlink>
      <w:r w:rsidRPr="002A0D1D">
        <w:rPr>
          <w:rFonts w:asciiTheme="minorHAnsi" w:hAnsiTheme="minorHAnsi" w:cstheme="minorHAnsi"/>
          <w:i w:val="0"/>
          <w:kern w:val="0"/>
          <w:sz w:val="24"/>
          <w:szCs w:val="24"/>
          <w:lang w:val="sl-SI" w:eastAsia="sl-SI" w:bidi="ar-SA"/>
        </w:rPr>
        <w:t xml:space="preserve">, </w:t>
      </w:r>
      <w:hyperlink r:id="rId10" w:tgtFrame="_blank" w:tooltip="Zakon o spremembah in dopolnitvah Zakona o javnem naročanju (ZJN-3C)" w:history="1">
        <w:r w:rsidRPr="002A0D1D">
          <w:rPr>
            <w:rFonts w:asciiTheme="minorHAnsi" w:hAnsiTheme="minorHAnsi" w:cstheme="minorHAnsi"/>
            <w:i w:val="0"/>
            <w:kern w:val="0"/>
            <w:sz w:val="24"/>
            <w:szCs w:val="24"/>
            <w:lang w:val="sl-SI" w:eastAsia="sl-SI" w:bidi="ar-SA"/>
          </w:rPr>
          <w:t>10/22</w:t>
        </w:r>
      </w:hyperlink>
      <w:r w:rsidRPr="002A0D1D">
        <w:rPr>
          <w:rFonts w:asciiTheme="minorHAnsi" w:hAnsiTheme="minorHAnsi" w:cstheme="minorHAnsi"/>
          <w:i w:val="0"/>
          <w:kern w:val="0"/>
          <w:sz w:val="24"/>
          <w:szCs w:val="24"/>
          <w:lang w:val="sl-SI" w:eastAsia="sl-SI" w:bidi="ar-SA"/>
        </w:rPr>
        <w:t xml:space="preserve">, </w:t>
      </w:r>
      <w:hyperlink r:id="rId11" w:tgtFrame="_blank" w:tooltip="Odločba o ugotovitvi, da je točka b) četrtega odstavka 75. člena in točka c) drugega odstavka v zvezi s petim odstavkom 67.a člena Zakona o javnem naročanju v neskladju z Ustavo" w:history="1">
        <w:r w:rsidRPr="002A0D1D">
          <w:rPr>
            <w:rFonts w:asciiTheme="minorHAnsi" w:hAnsiTheme="minorHAnsi" w:cstheme="minorHAnsi"/>
            <w:i w:val="0"/>
            <w:kern w:val="0"/>
            <w:sz w:val="24"/>
            <w:szCs w:val="24"/>
            <w:lang w:val="sl-SI" w:eastAsia="sl-SI" w:bidi="ar-SA"/>
          </w:rPr>
          <w:t>74/22</w:t>
        </w:r>
      </w:hyperlink>
      <w:r w:rsidRPr="002A0D1D">
        <w:rPr>
          <w:rFonts w:asciiTheme="minorHAnsi" w:hAnsiTheme="minorHAnsi" w:cstheme="minorHAnsi"/>
          <w:i w:val="0"/>
          <w:kern w:val="0"/>
          <w:sz w:val="24"/>
          <w:szCs w:val="24"/>
          <w:lang w:val="sl-SI" w:eastAsia="sl-SI" w:bidi="ar-SA"/>
        </w:rPr>
        <w:t xml:space="preserve"> – odl. US, </w:t>
      </w:r>
      <w:hyperlink r:id="rId12" w:tgtFrame="_blank" w:tooltip="Zakon o nujnih ukrepih za zagotovitev stabilnosti zdravstvenega sistema (ZNUZSZS)" w:history="1">
        <w:r w:rsidRPr="002A0D1D">
          <w:rPr>
            <w:rFonts w:asciiTheme="minorHAnsi" w:hAnsiTheme="minorHAnsi" w:cstheme="minorHAnsi"/>
            <w:i w:val="0"/>
            <w:kern w:val="0"/>
            <w:sz w:val="24"/>
            <w:szCs w:val="24"/>
            <w:lang w:val="sl-SI" w:eastAsia="sl-SI" w:bidi="ar-SA"/>
          </w:rPr>
          <w:t>100/22</w:t>
        </w:r>
      </w:hyperlink>
      <w:r w:rsidRPr="002A0D1D">
        <w:rPr>
          <w:rFonts w:asciiTheme="minorHAnsi" w:hAnsiTheme="minorHAnsi" w:cstheme="minorHAnsi"/>
          <w:i w:val="0"/>
          <w:kern w:val="0"/>
          <w:sz w:val="24"/>
          <w:szCs w:val="24"/>
          <w:lang w:val="sl-SI" w:eastAsia="sl-SI" w:bidi="ar-SA"/>
        </w:rPr>
        <w:t xml:space="preserve"> – ZNUZSZS, </w:t>
      </w:r>
      <w:hyperlink r:id="rId13" w:tgtFrame="_blank" w:tooltip="Zakon o spremembah in dopolnitvah Zakona o javnem naročanju (ZJN-3D)" w:history="1">
        <w:r w:rsidRPr="002A0D1D">
          <w:rPr>
            <w:rFonts w:asciiTheme="minorHAnsi" w:hAnsiTheme="minorHAnsi" w:cstheme="minorHAnsi"/>
            <w:i w:val="0"/>
            <w:kern w:val="0"/>
            <w:sz w:val="24"/>
            <w:szCs w:val="24"/>
            <w:lang w:val="sl-SI" w:eastAsia="sl-SI" w:bidi="ar-SA"/>
          </w:rPr>
          <w:t>28/23</w:t>
        </w:r>
      </w:hyperlink>
      <w:r w:rsidRPr="002A0D1D">
        <w:rPr>
          <w:rFonts w:asciiTheme="minorHAnsi" w:hAnsiTheme="minorHAnsi" w:cstheme="minorHAnsi"/>
          <w:i w:val="0"/>
          <w:kern w:val="0"/>
          <w:sz w:val="24"/>
          <w:szCs w:val="24"/>
          <w:lang w:val="sl-SI" w:eastAsia="sl-SI" w:bidi="ar-SA"/>
        </w:rPr>
        <w:t xml:space="preserve"> in </w:t>
      </w:r>
      <w:hyperlink r:id="rId14" w:tgtFrame="_blank" w:tooltip="Zakon o spremembah in dopolnitvah Zakona o odpravi posledic naravnih nesreč (ZOPNN-F)" w:history="1">
        <w:r w:rsidRPr="002A0D1D">
          <w:rPr>
            <w:rFonts w:asciiTheme="minorHAnsi" w:hAnsiTheme="minorHAnsi" w:cstheme="minorHAnsi"/>
            <w:i w:val="0"/>
            <w:kern w:val="0"/>
            <w:sz w:val="24"/>
            <w:szCs w:val="24"/>
            <w:lang w:val="sl-SI" w:eastAsia="sl-SI" w:bidi="ar-SA"/>
          </w:rPr>
          <w:t>88/23</w:t>
        </w:r>
      </w:hyperlink>
      <w:r w:rsidRPr="002A0D1D">
        <w:rPr>
          <w:rFonts w:asciiTheme="minorHAnsi" w:hAnsiTheme="minorHAnsi" w:cstheme="minorHAnsi"/>
          <w:i w:val="0"/>
          <w:kern w:val="0"/>
          <w:sz w:val="24"/>
          <w:szCs w:val="24"/>
          <w:lang w:val="sl-SI" w:eastAsia="sl-SI" w:bidi="ar-SA"/>
        </w:rPr>
        <w:t xml:space="preserve"> – ZOPNN-F; v nadaljevanju: ZJN-3), skladno z ostalimi veljavnimi predpisi, ki urejajo področje javnih naročil ter predpisi, ki urejajo področje predmeta javnega naročila, Zdravstveni dom Murska Sobota, Grajska ulica 24, 9000 Murska Sobota, ki ga zastopa direktorica Edith Žižek Sapač, dr.med.spec. (v nadaljevanju: naročnik) vabi ponudnike, da oddajo ponudbo za dobavo sanitetnega materiala.</w:t>
      </w:r>
    </w:p>
    <w:p w14:paraId="371F463A" w14:textId="77777777" w:rsidR="00A47669" w:rsidRPr="002A0D1D" w:rsidRDefault="00A47669" w:rsidP="00A47669">
      <w:pPr>
        <w:pStyle w:val="Telobesedila"/>
        <w:jc w:val="both"/>
        <w:rPr>
          <w:rFonts w:asciiTheme="minorHAnsi" w:hAnsiTheme="minorHAnsi" w:cstheme="minorHAnsi"/>
          <w:sz w:val="24"/>
          <w:szCs w:val="24"/>
        </w:rPr>
      </w:pPr>
    </w:p>
    <w:p w14:paraId="45D5E1D5" w14:textId="77777777" w:rsidR="00A47669" w:rsidRPr="002A0D1D" w:rsidRDefault="00A47669" w:rsidP="00A47669">
      <w:pPr>
        <w:pStyle w:val="Telobesedila"/>
        <w:jc w:val="both"/>
        <w:rPr>
          <w:rFonts w:asciiTheme="minorHAnsi" w:hAnsiTheme="minorHAnsi" w:cstheme="minorHAnsi"/>
          <w:i w:val="0"/>
          <w:kern w:val="0"/>
          <w:sz w:val="24"/>
          <w:szCs w:val="24"/>
          <w:lang w:val="sl-SI" w:eastAsia="sl-SI" w:bidi="ar-SA"/>
        </w:rPr>
      </w:pPr>
      <w:r w:rsidRPr="002A0D1D">
        <w:rPr>
          <w:rFonts w:asciiTheme="minorHAnsi" w:hAnsiTheme="minorHAnsi" w:cstheme="minorHAnsi"/>
          <w:i w:val="0"/>
          <w:kern w:val="0"/>
          <w:sz w:val="24"/>
          <w:szCs w:val="24"/>
          <w:lang w:val="sl-SI" w:eastAsia="sl-SI" w:bidi="ar-SA"/>
        </w:rPr>
        <w:t>Ponudnik mora glede na predmet javnega naročila izpolnjevati in upoštevati tudi vse določbe, ki jih glede na predmet javnega naročila predpisuje veljavna zakonodaja.</w:t>
      </w:r>
    </w:p>
    <w:p w14:paraId="39457C26" w14:textId="77777777" w:rsidR="00A47669" w:rsidRPr="002A0D1D" w:rsidRDefault="00A47669" w:rsidP="00A47669">
      <w:pPr>
        <w:pStyle w:val="Telobesedila"/>
        <w:jc w:val="both"/>
        <w:rPr>
          <w:rFonts w:asciiTheme="minorHAnsi" w:hAnsiTheme="minorHAnsi" w:cstheme="minorHAnsi"/>
          <w:i w:val="0"/>
          <w:kern w:val="0"/>
          <w:sz w:val="24"/>
          <w:szCs w:val="24"/>
          <w:lang w:val="sl-SI" w:eastAsia="sl-SI" w:bidi="ar-SA"/>
        </w:rPr>
      </w:pPr>
    </w:p>
    <w:p w14:paraId="39B89A7E" w14:textId="77777777" w:rsidR="00A47669" w:rsidRPr="002A0D1D" w:rsidRDefault="00A47669" w:rsidP="00A47669">
      <w:pPr>
        <w:widowControl w:val="0"/>
        <w:autoSpaceDE w:val="0"/>
        <w:jc w:val="both"/>
        <w:rPr>
          <w:rFonts w:asciiTheme="minorHAnsi" w:hAnsiTheme="minorHAnsi" w:cstheme="minorHAnsi"/>
        </w:rPr>
      </w:pPr>
    </w:p>
    <w:p w14:paraId="7A0BA1B2" w14:textId="77777777" w:rsidR="00A47669" w:rsidRPr="002A0D1D" w:rsidRDefault="00A47669" w:rsidP="00A47669">
      <w:pPr>
        <w:widowControl w:val="0"/>
        <w:autoSpaceDE w:val="0"/>
        <w:autoSpaceDN w:val="0"/>
        <w:adjustRightInd w:val="0"/>
        <w:jc w:val="both"/>
        <w:rPr>
          <w:rFonts w:asciiTheme="minorHAnsi" w:hAnsiTheme="minorHAnsi" w:cstheme="minorHAnsi"/>
          <w:b/>
        </w:rPr>
      </w:pPr>
      <w:r w:rsidRPr="002A0D1D">
        <w:rPr>
          <w:rFonts w:asciiTheme="minorHAnsi" w:hAnsiTheme="minorHAnsi" w:cstheme="minorHAnsi"/>
          <w:b/>
        </w:rPr>
        <w:t>ROK ZA ODDAJO PONUDBE JE ENAK ROKU, KI JE NAVEDEN V OBVESTILU O NAROČILU NA PORTALU JAVNIH NAROČIL.</w:t>
      </w:r>
    </w:p>
    <w:p w14:paraId="2B472645" w14:textId="77777777" w:rsidR="00A47669" w:rsidRPr="002A0D1D" w:rsidRDefault="00A47669" w:rsidP="00A47669">
      <w:pPr>
        <w:widowControl w:val="0"/>
        <w:autoSpaceDE w:val="0"/>
        <w:autoSpaceDN w:val="0"/>
        <w:adjustRightInd w:val="0"/>
        <w:jc w:val="both"/>
        <w:rPr>
          <w:rFonts w:asciiTheme="minorHAnsi" w:hAnsiTheme="minorHAnsi" w:cstheme="minorHAnsi"/>
          <w:b/>
        </w:rPr>
      </w:pPr>
      <w:r w:rsidRPr="002A0D1D">
        <w:rPr>
          <w:rFonts w:asciiTheme="minorHAnsi" w:hAnsiTheme="minorHAnsi" w:cstheme="minorHAnsi"/>
          <w:b/>
        </w:rPr>
        <w:t xml:space="preserve">  </w:t>
      </w:r>
    </w:p>
    <w:p w14:paraId="6394019A" w14:textId="77777777" w:rsidR="00A47669" w:rsidRDefault="00A47669" w:rsidP="00A47669">
      <w:pPr>
        <w:widowControl w:val="0"/>
        <w:autoSpaceDE w:val="0"/>
        <w:autoSpaceDN w:val="0"/>
        <w:adjustRightInd w:val="0"/>
        <w:jc w:val="both"/>
        <w:rPr>
          <w:rFonts w:asciiTheme="minorHAnsi" w:hAnsiTheme="minorHAnsi" w:cstheme="minorHAnsi"/>
        </w:rPr>
      </w:pPr>
      <w:r w:rsidRPr="002A0D1D">
        <w:rPr>
          <w:rFonts w:asciiTheme="minorHAnsi" w:hAnsiTheme="minorHAnsi" w:cstheme="minorHAnsi"/>
        </w:rPr>
        <w:t>Ponudnik odda ponudbo preko spletne aplikacije Ministrstva za javno upravo, ki je dosegljiva na spletnem naslovu</w:t>
      </w:r>
      <w:r>
        <w:rPr>
          <w:rFonts w:asciiTheme="minorHAnsi" w:hAnsiTheme="minorHAnsi" w:cstheme="minorHAnsi"/>
        </w:rPr>
        <w:t>:</w:t>
      </w:r>
    </w:p>
    <w:p w14:paraId="400E574C" w14:textId="77777777" w:rsidR="00A47669" w:rsidRPr="002A0D1D" w:rsidRDefault="00A47669" w:rsidP="00A47669">
      <w:pPr>
        <w:widowControl w:val="0"/>
        <w:autoSpaceDE w:val="0"/>
        <w:autoSpaceDN w:val="0"/>
        <w:adjustRightInd w:val="0"/>
        <w:jc w:val="both"/>
        <w:rPr>
          <w:rFonts w:asciiTheme="minorHAnsi" w:hAnsiTheme="minorHAnsi" w:cstheme="minorHAnsi"/>
        </w:rPr>
      </w:pPr>
      <w:hyperlink r:id="rId15" w:history="1">
        <w:r w:rsidRPr="002A0D1D">
          <w:rPr>
            <w:rStyle w:val="Hiperpovezava"/>
            <w:rFonts w:asciiTheme="minorHAnsi" w:hAnsiTheme="minorHAnsi" w:cstheme="minorHAnsi"/>
            <w:color w:val="auto"/>
          </w:rPr>
          <w:t>https://ejn.gov.si/ponudba/pages/aktualno/aktualna_javna_narocila.xhtml</w:t>
        </w:r>
      </w:hyperlink>
    </w:p>
    <w:p w14:paraId="0137DD19" w14:textId="77777777" w:rsidR="00A47669" w:rsidRPr="002A0D1D" w:rsidRDefault="00A47669" w:rsidP="00A47669">
      <w:pPr>
        <w:jc w:val="both"/>
        <w:rPr>
          <w:rFonts w:asciiTheme="minorHAnsi" w:hAnsiTheme="minorHAnsi" w:cstheme="minorHAnsi"/>
        </w:rPr>
      </w:pPr>
    </w:p>
    <w:p w14:paraId="5729BD6E"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Ponudnik v aplikaciji izbere predmetno javno naročilo in prične z oddajo ponudbe tako, da klikne na »sodeluj na javnem naročilu«.</w:t>
      </w:r>
    </w:p>
    <w:p w14:paraId="77550B63" w14:textId="77777777" w:rsidR="00A47669" w:rsidRPr="002A0D1D" w:rsidRDefault="00A47669" w:rsidP="00A47669">
      <w:pPr>
        <w:jc w:val="both"/>
        <w:rPr>
          <w:rFonts w:asciiTheme="minorHAnsi" w:hAnsiTheme="minorHAnsi" w:cstheme="minorHAnsi"/>
        </w:rPr>
      </w:pPr>
    </w:p>
    <w:p w14:paraId="14A2C5E2"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OPOZORILO:</w:t>
      </w:r>
    </w:p>
    <w:p w14:paraId="438E3EC0"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430A28D0" w14:textId="77777777" w:rsidR="00A47669" w:rsidRPr="002A0D1D" w:rsidRDefault="00A47669" w:rsidP="00A47669">
      <w:pPr>
        <w:widowControl w:val="0"/>
        <w:autoSpaceDE w:val="0"/>
        <w:autoSpaceDN w:val="0"/>
        <w:adjustRightInd w:val="0"/>
        <w:jc w:val="both"/>
        <w:rPr>
          <w:rFonts w:asciiTheme="minorHAnsi" w:hAnsiTheme="minorHAnsi" w:cstheme="minorHAnsi"/>
          <w:b/>
          <w:highlight w:val="yellow"/>
        </w:rPr>
      </w:pPr>
    </w:p>
    <w:p w14:paraId="77CC7DF7" w14:textId="77777777" w:rsidR="00A47669" w:rsidRPr="002A0D1D" w:rsidRDefault="00A47669" w:rsidP="00A47669">
      <w:pPr>
        <w:widowControl w:val="0"/>
        <w:autoSpaceDE w:val="0"/>
        <w:autoSpaceDN w:val="0"/>
        <w:adjustRightInd w:val="0"/>
        <w:jc w:val="both"/>
        <w:rPr>
          <w:rFonts w:asciiTheme="minorHAnsi" w:hAnsiTheme="minorHAnsi" w:cstheme="minorHAnsi"/>
          <w:b/>
        </w:rPr>
      </w:pPr>
    </w:p>
    <w:p w14:paraId="7B0954BA" w14:textId="77777777" w:rsidR="00A47669" w:rsidRPr="002A0D1D" w:rsidRDefault="00A47669" w:rsidP="00A47669">
      <w:pPr>
        <w:widowControl w:val="0"/>
        <w:autoSpaceDE w:val="0"/>
        <w:autoSpaceDN w:val="0"/>
        <w:adjustRightInd w:val="0"/>
        <w:jc w:val="both"/>
        <w:rPr>
          <w:rFonts w:asciiTheme="minorHAnsi" w:hAnsiTheme="minorHAnsi" w:cstheme="minorHAnsi"/>
          <w:b/>
        </w:rPr>
      </w:pPr>
      <w:r w:rsidRPr="002A0D1D">
        <w:rPr>
          <w:rFonts w:asciiTheme="minorHAnsi" w:hAnsiTheme="minorHAnsi" w:cstheme="minorHAnsi"/>
          <w:b/>
        </w:rPr>
        <w:t>ODPIRANJE PONUDB</w:t>
      </w:r>
    </w:p>
    <w:p w14:paraId="30046845" w14:textId="77777777" w:rsidR="00A47669" w:rsidRPr="002A0D1D" w:rsidRDefault="00A47669" w:rsidP="00A47669">
      <w:pPr>
        <w:widowControl w:val="0"/>
        <w:autoSpaceDE w:val="0"/>
        <w:autoSpaceDN w:val="0"/>
        <w:adjustRightInd w:val="0"/>
        <w:ind w:left="284"/>
        <w:jc w:val="both"/>
        <w:rPr>
          <w:rFonts w:asciiTheme="minorHAnsi" w:hAnsiTheme="minorHAnsi" w:cstheme="minorHAnsi"/>
          <w:b/>
        </w:rPr>
      </w:pPr>
    </w:p>
    <w:p w14:paraId="3420ECEB" w14:textId="77777777" w:rsidR="00A47669" w:rsidRPr="002A0D1D" w:rsidRDefault="00A47669" w:rsidP="00A47669">
      <w:pPr>
        <w:widowControl w:val="0"/>
        <w:autoSpaceDE w:val="0"/>
        <w:autoSpaceDN w:val="0"/>
        <w:adjustRightInd w:val="0"/>
        <w:jc w:val="both"/>
        <w:rPr>
          <w:rFonts w:asciiTheme="minorHAnsi" w:hAnsiTheme="minorHAnsi" w:cstheme="minorHAnsi"/>
        </w:rPr>
      </w:pPr>
      <w:r w:rsidRPr="002A0D1D">
        <w:rPr>
          <w:rFonts w:asciiTheme="minorHAnsi" w:hAnsiTheme="minorHAnsi" w:cstheme="minorHAnsi"/>
        </w:rPr>
        <w:t xml:space="preserve">Javno odpiranje ponudb se bo izvedlo v aplikaciji Ministrstva za javno upravo in sicer v terminu, ki je naveden v obvestilu o naročilu na portalu javnih naročil. </w:t>
      </w:r>
    </w:p>
    <w:p w14:paraId="6E2DC2A5" w14:textId="77777777" w:rsidR="00A47669" w:rsidRDefault="00A47669" w:rsidP="00A47669">
      <w:pPr>
        <w:widowControl w:val="0"/>
        <w:autoSpaceDE w:val="0"/>
        <w:autoSpaceDN w:val="0"/>
        <w:adjustRightInd w:val="0"/>
        <w:jc w:val="both"/>
        <w:rPr>
          <w:rFonts w:asciiTheme="minorHAnsi" w:hAnsiTheme="minorHAnsi" w:cstheme="minorHAnsi"/>
          <w:b/>
        </w:rPr>
      </w:pPr>
    </w:p>
    <w:p w14:paraId="6C911486" w14:textId="77777777" w:rsidR="00A47669" w:rsidRDefault="00A47669" w:rsidP="00A47669">
      <w:pPr>
        <w:widowControl w:val="0"/>
        <w:autoSpaceDE w:val="0"/>
        <w:autoSpaceDN w:val="0"/>
        <w:adjustRightInd w:val="0"/>
        <w:jc w:val="both"/>
        <w:rPr>
          <w:rFonts w:asciiTheme="minorHAnsi" w:hAnsiTheme="minorHAnsi" w:cstheme="minorHAnsi"/>
          <w:b/>
        </w:rPr>
      </w:pPr>
    </w:p>
    <w:p w14:paraId="14CD37C4" w14:textId="77777777" w:rsidR="00A47669" w:rsidRDefault="00A47669" w:rsidP="00A47669">
      <w:pPr>
        <w:widowControl w:val="0"/>
        <w:autoSpaceDE w:val="0"/>
        <w:autoSpaceDN w:val="0"/>
        <w:adjustRightInd w:val="0"/>
        <w:jc w:val="both"/>
        <w:rPr>
          <w:rFonts w:asciiTheme="minorHAnsi" w:hAnsiTheme="minorHAnsi" w:cstheme="minorHAnsi"/>
          <w:b/>
        </w:rPr>
      </w:pPr>
    </w:p>
    <w:p w14:paraId="1FE12103" w14:textId="77777777" w:rsidR="00A47669" w:rsidRDefault="00A47669" w:rsidP="00A47669">
      <w:pPr>
        <w:widowControl w:val="0"/>
        <w:autoSpaceDE w:val="0"/>
        <w:autoSpaceDN w:val="0"/>
        <w:adjustRightInd w:val="0"/>
        <w:jc w:val="both"/>
        <w:rPr>
          <w:rFonts w:asciiTheme="minorHAnsi" w:hAnsiTheme="minorHAnsi" w:cstheme="minorHAnsi"/>
          <w:b/>
        </w:rPr>
      </w:pPr>
    </w:p>
    <w:p w14:paraId="1ABC3C85" w14:textId="77777777" w:rsidR="00A47669" w:rsidRDefault="00A47669" w:rsidP="00A47669">
      <w:pPr>
        <w:widowControl w:val="0"/>
        <w:autoSpaceDE w:val="0"/>
        <w:autoSpaceDN w:val="0"/>
        <w:adjustRightInd w:val="0"/>
        <w:jc w:val="both"/>
        <w:rPr>
          <w:rFonts w:asciiTheme="minorHAnsi" w:hAnsiTheme="minorHAnsi" w:cstheme="minorHAnsi"/>
          <w:b/>
        </w:rPr>
      </w:pPr>
    </w:p>
    <w:p w14:paraId="426A7848" w14:textId="77777777" w:rsidR="00A47669" w:rsidRDefault="00A47669" w:rsidP="00A47669">
      <w:pPr>
        <w:widowControl w:val="0"/>
        <w:autoSpaceDE w:val="0"/>
        <w:autoSpaceDN w:val="0"/>
        <w:adjustRightInd w:val="0"/>
        <w:jc w:val="both"/>
        <w:rPr>
          <w:rFonts w:asciiTheme="minorHAnsi" w:hAnsiTheme="minorHAnsi" w:cstheme="minorHAnsi"/>
          <w:b/>
        </w:rPr>
      </w:pPr>
    </w:p>
    <w:p w14:paraId="09954451" w14:textId="77777777" w:rsidR="00A47669" w:rsidRDefault="00A47669" w:rsidP="00A47669">
      <w:pPr>
        <w:widowControl w:val="0"/>
        <w:autoSpaceDE w:val="0"/>
        <w:autoSpaceDN w:val="0"/>
        <w:adjustRightInd w:val="0"/>
        <w:jc w:val="both"/>
        <w:rPr>
          <w:rFonts w:asciiTheme="minorHAnsi" w:hAnsiTheme="minorHAnsi" w:cstheme="minorHAnsi"/>
          <w:b/>
        </w:rPr>
      </w:pPr>
    </w:p>
    <w:p w14:paraId="3E6A88F4" w14:textId="77777777" w:rsidR="00A47669" w:rsidRDefault="00A47669" w:rsidP="00A47669">
      <w:pPr>
        <w:widowControl w:val="0"/>
        <w:autoSpaceDE w:val="0"/>
        <w:autoSpaceDN w:val="0"/>
        <w:adjustRightInd w:val="0"/>
        <w:jc w:val="both"/>
        <w:rPr>
          <w:rFonts w:asciiTheme="minorHAnsi" w:hAnsiTheme="minorHAnsi" w:cstheme="minorHAnsi"/>
          <w:b/>
        </w:rPr>
      </w:pPr>
    </w:p>
    <w:p w14:paraId="1814D4F4" w14:textId="77777777" w:rsidR="00A47669" w:rsidRDefault="00A47669" w:rsidP="00A47669">
      <w:pPr>
        <w:widowControl w:val="0"/>
        <w:autoSpaceDE w:val="0"/>
        <w:autoSpaceDN w:val="0"/>
        <w:adjustRightInd w:val="0"/>
        <w:jc w:val="both"/>
        <w:rPr>
          <w:rFonts w:asciiTheme="minorHAnsi" w:hAnsiTheme="minorHAnsi" w:cstheme="minorHAnsi"/>
          <w:b/>
        </w:rPr>
      </w:pPr>
    </w:p>
    <w:p w14:paraId="723A6616" w14:textId="77777777" w:rsidR="00A47669" w:rsidRDefault="00A47669" w:rsidP="00A47669">
      <w:pPr>
        <w:widowControl w:val="0"/>
        <w:autoSpaceDE w:val="0"/>
        <w:autoSpaceDN w:val="0"/>
        <w:adjustRightInd w:val="0"/>
        <w:jc w:val="both"/>
        <w:rPr>
          <w:rFonts w:asciiTheme="minorHAnsi" w:hAnsiTheme="minorHAnsi" w:cstheme="minorHAnsi"/>
          <w:b/>
        </w:rPr>
      </w:pPr>
    </w:p>
    <w:p w14:paraId="456B44D7" w14:textId="77777777" w:rsidR="00A47669" w:rsidRDefault="00A47669" w:rsidP="00A47669">
      <w:pPr>
        <w:widowControl w:val="0"/>
        <w:autoSpaceDE w:val="0"/>
        <w:autoSpaceDN w:val="0"/>
        <w:adjustRightInd w:val="0"/>
        <w:jc w:val="both"/>
        <w:rPr>
          <w:rFonts w:asciiTheme="minorHAnsi" w:hAnsiTheme="minorHAnsi" w:cstheme="minorHAnsi"/>
          <w:b/>
        </w:rPr>
      </w:pPr>
    </w:p>
    <w:p w14:paraId="3F3CC6D8" w14:textId="77777777" w:rsidR="003D18CA" w:rsidRDefault="003D18CA">
      <w:pPr>
        <w:spacing w:after="160" w:line="259" w:lineRule="auto"/>
        <w:rPr>
          <w:rFonts w:asciiTheme="minorHAnsi" w:hAnsiTheme="minorHAnsi" w:cstheme="minorHAnsi"/>
          <w:b/>
        </w:rPr>
      </w:pPr>
      <w:r>
        <w:rPr>
          <w:rFonts w:asciiTheme="minorHAnsi" w:hAnsiTheme="minorHAnsi" w:cstheme="minorHAnsi"/>
          <w:b/>
        </w:rPr>
        <w:br w:type="page"/>
      </w:r>
    </w:p>
    <w:p w14:paraId="19A52509" w14:textId="77777777" w:rsidR="00A47669" w:rsidRPr="00303B7F" w:rsidRDefault="00A47669" w:rsidP="00A47669">
      <w:pPr>
        <w:rPr>
          <w:rFonts w:asciiTheme="minorHAnsi" w:hAnsiTheme="minorHAnsi" w:cstheme="minorHAnsi"/>
          <w:b/>
          <w:bCs/>
        </w:rPr>
      </w:pPr>
      <w:r w:rsidRPr="00303B7F">
        <w:rPr>
          <w:rFonts w:asciiTheme="minorHAnsi" w:hAnsiTheme="minorHAnsi" w:cstheme="minorHAnsi"/>
          <w:b/>
          <w:bCs/>
        </w:rPr>
        <w:lastRenderedPageBreak/>
        <w:t>B) NAVODILA UDELEŽENCEM ZA IZDELAVO PONUDBE</w:t>
      </w:r>
    </w:p>
    <w:p w14:paraId="6F8A9891" w14:textId="77777777" w:rsidR="00A47669" w:rsidRPr="002A0D1D" w:rsidRDefault="00A47669" w:rsidP="00A47669">
      <w:pPr>
        <w:pStyle w:val="Naslov2"/>
        <w:keepLines w:val="0"/>
        <w:numPr>
          <w:ilvl w:val="1"/>
          <w:numId w:val="4"/>
        </w:numPr>
        <w:tabs>
          <w:tab w:val="clear" w:pos="0"/>
        </w:tabs>
        <w:suppressAutoHyphens/>
        <w:spacing w:before="240" w:after="60"/>
        <w:rPr>
          <w:rFonts w:asciiTheme="minorHAnsi" w:hAnsiTheme="minorHAnsi" w:cstheme="minorHAnsi"/>
          <w:color w:val="auto"/>
          <w:sz w:val="24"/>
          <w:szCs w:val="24"/>
        </w:rPr>
      </w:pPr>
      <w:bookmarkStart w:id="1" w:name="_Toc213576706"/>
      <w:r w:rsidRPr="002A0D1D">
        <w:rPr>
          <w:rFonts w:asciiTheme="minorHAnsi" w:hAnsiTheme="minorHAnsi" w:cstheme="minorHAnsi"/>
          <w:color w:val="auto"/>
          <w:sz w:val="24"/>
          <w:szCs w:val="24"/>
        </w:rPr>
        <w:t>I. SPLOŠNO O RAZPISU</w:t>
      </w:r>
      <w:bookmarkEnd w:id="1"/>
    </w:p>
    <w:p w14:paraId="330BEBC3"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2" w:name="_Toc213576707"/>
      <w:r w:rsidRPr="002A0D1D">
        <w:rPr>
          <w:rFonts w:asciiTheme="minorHAnsi" w:hAnsiTheme="minorHAnsi" w:cstheme="minorHAnsi"/>
          <w:sz w:val="24"/>
          <w:szCs w:val="24"/>
        </w:rPr>
        <w:t>1.1 Vrsta postopka</w:t>
      </w:r>
      <w:bookmarkEnd w:id="2"/>
    </w:p>
    <w:p w14:paraId="6B605FB2" w14:textId="77777777" w:rsidR="00A47669" w:rsidRPr="002A0D1D" w:rsidRDefault="00A47669" w:rsidP="00A47669">
      <w:pPr>
        <w:pStyle w:val="Telobesedila"/>
        <w:jc w:val="both"/>
        <w:rPr>
          <w:rFonts w:asciiTheme="minorHAnsi" w:hAnsiTheme="minorHAnsi" w:cstheme="minorHAnsi"/>
          <w:i w:val="0"/>
          <w:kern w:val="0"/>
          <w:sz w:val="24"/>
          <w:szCs w:val="24"/>
          <w:lang w:val="sl-SI" w:eastAsia="sl-SI" w:bidi="ar-SA"/>
        </w:rPr>
      </w:pPr>
      <w:r w:rsidRPr="002A0D1D">
        <w:rPr>
          <w:rFonts w:asciiTheme="minorHAnsi" w:hAnsiTheme="minorHAnsi" w:cstheme="minorHAnsi"/>
          <w:i w:val="0"/>
          <w:kern w:val="0"/>
          <w:sz w:val="24"/>
          <w:szCs w:val="24"/>
          <w:lang w:val="sl-SI" w:eastAsia="sl-SI" w:bidi="ar-SA"/>
        </w:rPr>
        <w:t>Naročnik bo to javno naročilo oddal po odprtem postopku, predpisov, ki urejajo področje predmeta javnega naročila ter v skladu s to razpisno dokumentacijo.</w:t>
      </w:r>
    </w:p>
    <w:p w14:paraId="6B4410EB" w14:textId="77777777" w:rsidR="00A47669" w:rsidRPr="00BB23A9" w:rsidRDefault="00A47669" w:rsidP="00A47669">
      <w:pPr>
        <w:pStyle w:val="Telobesedila"/>
        <w:jc w:val="both"/>
        <w:rPr>
          <w:rFonts w:asciiTheme="minorHAnsi" w:hAnsiTheme="minorHAnsi" w:cstheme="minorHAnsi"/>
          <w:i w:val="0"/>
          <w:kern w:val="0"/>
          <w:sz w:val="20"/>
          <w:szCs w:val="20"/>
          <w:lang w:val="sl-SI" w:eastAsia="sl-SI" w:bidi="ar-SA"/>
        </w:rPr>
      </w:pPr>
    </w:p>
    <w:p w14:paraId="2D49FEE2" w14:textId="77777777" w:rsidR="00A47669" w:rsidRPr="002A0D1D" w:rsidRDefault="00A47669" w:rsidP="00A47669">
      <w:pPr>
        <w:pStyle w:val="Telobesedila"/>
        <w:jc w:val="both"/>
        <w:rPr>
          <w:rFonts w:asciiTheme="minorHAnsi" w:hAnsiTheme="minorHAnsi" w:cstheme="minorHAnsi"/>
          <w:i w:val="0"/>
          <w:kern w:val="0"/>
          <w:sz w:val="24"/>
          <w:szCs w:val="24"/>
          <w:lang w:val="sl-SI" w:eastAsia="sl-SI" w:bidi="ar-SA"/>
        </w:rPr>
      </w:pPr>
      <w:r w:rsidRPr="002A0D1D">
        <w:rPr>
          <w:rFonts w:asciiTheme="minorHAnsi" w:hAnsiTheme="minorHAnsi" w:cstheme="minorHAnsi"/>
          <w:i w:val="0"/>
          <w:kern w:val="0"/>
          <w:sz w:val="24"/>
          <w:szCs w:val="24"/>
          <w:lang w:val="sl-SI" w:eastAsia="sl-SI" w:bidi="ar-SA"/>
        </w:rPr>
        <w:t>V kolikor v tej razpisni dokumentaciji ni drugače zapisano se izraz gospodarski subjekt uporablja za ponudnika, partnerja v skupni ponudbi in podizvajalca.</w:t>
      </w:r>
    </w:p>
    <w:p w14:paraId="0AC3F328" w14:textId="77777777" w:rsidR="00A47669" w:rsidRPr="00BB23A9" w:rsidRDefault="00A47669" w:rsidP="00A47669">
      <w:pPr>
        <w:pStyle w:val="Telobesedila"/>
        <w:jc w:val="both"/>
        <w:rPr>
          <w:rFonts w:asciiTheme="minorHAnsi" w:hAnsiTheme="minorHAnsi" w:cstheme="minorHAnsi"/>
          <w:i w:val="0"/>
          <w:kern w:val="0"/>
          <w:sz w:val="20"/>
          <w:szCs w:val="20"/>
          <w:lang w:val="sl-SI" w:eastAsia="sl-SI" w:bidi="ar-SA"/>
        </w:rPr>
      </w:pPr>
    </w:p>
    <w:p w14:paraId="1A53EAD9" w14:textId="77777777" w:rsidR="00A47669" w:rsidRPr="002A0D1D" w:rsidRDefault="00A47669" w:rsidP="00A47669">
      <w:pPr>
        <w:pStyle w:val="Telobesedila"/>
        <w:jc w:val="both"/>
        <w:rPr>
          <w:rFonts w:asciiTheme="minorHAnsi" w:hAnsiTheme="minorHAnsi" w:cstheme="minorHAnsi"/>
          <w:i w:val="0"/>
          <w:kern w:val="0"/>
          <w:sz w:val="24"/>
          <w:szCs w:val="24"/>
          <w:lang w:val="sl-SI" w:eastAsia="sl-SI" w:bidi="ar-SA"/>
        </w:rPr>
      </w:pPr>
      <w:r w:rsidRPr="002A0D1D">
        <w:rPr>
          <w:rFonts w:asciiTheme="minorHAnsi" w:hAnsiTheme="minorHAnsi" w:cstheme="minorHAnsi"/>
          <w:i w:val="0"/>
          <w:kern w:val="0"/>
          <w:sz w:val="24"/>
          <w:szCs w:val="24"/>
          <w:lang w:val="sl-SI" w:eastAsia="sl-SI" w:bidi="ar-SA"/>
        </w:rPr>
        <w:t>Izrazi v tej razpisni dokumentaciji, zapisani v moški slovnični obliki, so uporabljeni kot nevtralni in veljajo enakovredno za oba spola.</w:t>
      </w:r>
    </w:p>
    <w:p w14:paraId="20654BD8"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3" w:name="_Toc213576708"/>
      <w:r w:rsidRPr="002A0D1D">
        <w:rPr>
          <w:rFonts w:asciiTheme="minorHAnsi" w:hAnsiTheme="minorHAnsi" w:cstheme="minorHAnsi"/>
          <w:sz w:val="24"/>
          <w:szCs w:val="24"/>
        </w:rPr>
        <w:t>1.2 Opis predmeta naročila</w:t>
      </w:r>
      <w:bookmarkEnd w:id="3"/>
    </w:p>
    <w:p w14:paraId="691B5C1B"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Predmet naročila je dobava sanitetnega in ostalega materiala za obdobje dveh (2) let in je razdeljeno na naslednje sklope:</w:t>
      </w:r>
    </w:p>
    <w:p w14:paraId="59A97251" w14:textId="77777777" w:rsidR="00A47669" w:rsidRPr="002A0D1D" w:rsidRDefault="00A47669" w:rsidP="00A47669">
      <w:pPr>
        <w:pStyle w:val="Odstavekseznama"/>
        <w:widowControl w:val="0"/>
        <w:numPr>
          <w:ilvl w:val="0"/>
          <w:numId w:val="29"/>
        </w:numPr>
        <w:autoSpaceDE w:val="0"/>
        <w:ind w:left="993"/>
        <w:jc w:val="both"/>
        <w:rPr>
          <w:rFonts w:asciiTheme="minorHAnsi" w:hAnsiTheme="minorHAnsi" w:cstheme="minorHAnsi"/>
        </w:rPr>
      </w:pPr>
      <w:r w:rsidRPr="002A0D1D">
        <w:rPr>
          <w:rFonts w:asciiTheme="minorHAnsi" w:hAnsiTheme="minorHAnsi" w:cstheme="minorHAnsi"/>
        </w:rPr>
        <w:t>Sklop 1</w:t>
      </w:r>
      <w:r>
        <w:rPr>
          <w:rFonts w:asciiTheme="minorHAnsi" w:hAnsiTheme="minorHAnsi" w:cstheme="minorHAnsi"/>
        </w:rPr>
        <w:t>: OBVEZILNI MATERIAL</w:t>
      </w:r>
    </w:p>
    <w:p w14:paraId="54936697" w14:textId="77777777" w:rsidR="00A47669" w:rsidRPr="002A0D1D" w:rsidRDefault="00A47669" w:rsidP="00A47669">
      <w:pPr>
        <w:pStyle w:val="Odstavekseznama"/>
        <w:widowControl w:val="0"/>
        <w:numPr>
          <w:ilvl w:val="0"/>
          <w:numId w:val="29"/>
        </w:numPr>
        <w:autoSpaceDE w:val="0"/>
        <w:ind w:left="993"/>
        <w:jc w:val="both"/>
        <w:rPr>
          <w:rFonts w:asciiTheme="minorHAnsi" w:hAnsiTheme="minorHAnsi" w:cstheme="minorHAnsi"/>
        </w:rPr>
      </w:pPr>
      <w:r w:rsidRPr="002A0D1D">
        <w:rPr>
          <w:rFonts w:asciiTheme="minorHAnsi" w:hAnsiTheme="minorHAnsi" w:cstheme="minorHAnsi"/>
        </w:rPr>
        <w:t>Sklop 2</w:t>
      </w:r>
      <w:r>
        <w:rPr>
          <w:rFonts w:asciiTheme="minorHAnsi" w:hAnsiTheme="minorHAnsi" w:cstheme="minorHAnsi"/>
        </w:rPr>
        <w:t>: SREDSTVA ZA DEZINFEKCIJO</w:t>
      </w:r>
    </w:p>
    <w:p w14:paraId="35D38E8A" w14:textId="77777777" w:rsidR="00A47669" w:rsidRPr="002A0D1D" w:rsidRDefault="00A47669" w:rsidP="00A47669">
      <w:pPr>
        <w:pStyle w:val="Odstavekseznama"/>
        <w:widowControl w:val="0"/>
        <w:numPr>
          <w:ilvl w:val="0"/>
          <w:numId w:val="29"/>
        </w:numPr>
        <w:autoSpaceDE w:val="0"/>
        <w:ind w:left="993"/>
        <w:jc w:val="both"/>
        <w:rPr>
          <w:rFonts w:asciiTheme="minorHAnsi" w:hAnsiTheme="minorHAnsi" w:cstheme="minorHAnsi"/>
        </w:rPr>
      </w:pPr>
      <w:r w:rsidRPr="002A0D1D">
        <w:rPr>
          <w:rFonts w:asciiTheme="minorHAnsi" w:hAnsiTheme="minorHAnsi" w:cstheme="minorHAnsi"/>
        </w:rPr>
        <w:t>Sklop 3</w:t>
      </w:r>
      <w:r>
        <w:rPr>
          <w:rFonts w:asciiTheme="minorHAnsi" w:hAnsiTheme="minorHAnsi" w:cstheme="minorHAnsi"/>
        </w:rPr>
        <w:t>: BRIZGE, IGLE IN KANILE</w:t>
      </w:r>
    </w:p>
    <w:p w14:paraId="10101C40" w14:textId="77777777" w:rsidR="00A47669" w:rsidRPr="002A0D1D" w:rsidRDefault="00A47669" w:rsidP="00A47669">
      <w:pPr>
        <w:pStyle w:val="Odstavekseznama"/>
        <w:widowControl w:val="0"/>
        <w:numPr>
          <w:ilvl w:val="0"/>
          <w:numId w:val="29"/>
        </w:numPr>
        <w:autoSpaceDE w:val="0"/>
        <w:ind w:left="993"/>
        <w:jc w:val="both"/>
        <w:rPr>
          <w:rFonts w:asciiTheme="minorHAnsi" w:hAnsiTheme="minorHAnsi" w:cstheme="minorHAnsi"/>
        </w:rPr>
      </w:pPr>
      <w:r w:rsidRPr="002A0D1D">
        <w:rPr>
          <w:rFonts w:asciiTheme="minorHAnsi" w:hAnsiTheme="minorHAnsi" w:cstheme="minorHAnsi"/>
        </w:rPr>
        <w:t>Sklop 4</w:t>
      </w:r>
      <w:r>
        <w:rPr>
          <w:rFonts w:asciiTheme="minorHAnsi" w:hAnsiTheme="minorHAnsi" w:cstheme="minorHAnsi"/>
        </w:rPr>
        <w:t>: ROKAVICE</w:t>
      </w:r>
    </w:p>
    <w:p w14:paraId="55188E1A" w14:textId="77777777" w:rsidR="00A47669" w:rsidRPr="002A0D1D" w:rsidRDefault="00A47669" w:rsidP="00A47669">
      <w:pPr>
        <w:pStyle w:val="Odstavekseznama"/>
        <w:widowControl w:val="0"/>
        <w:numPr>
          <w:ilvl w:val="0"/>
          <w:numId w:val="29"/>
        </w:numPr>
        <w:autoSpaceDE w:val="0"/>
        <w:ind w:left="993"/>
        <w:jc w:val="both"/>
        <w:rPr>
          <w:rFonts w:asciiTheme="minorHAnsi" w:hAnsiTheme="minorHAnsi" w:cstheme="minorHAnsi"/>
        </w:rPr>
      </w:pPr>
      <w:r w:rsidRPr="002A0D1D">
        <w:rPr>
          <w:rFonts w:asciiTheme="minorHAnsi" w:hAnsiTheme="minorHAnsi" w:cstheme="minorHAnsi"/>
        </w:rPr>
        <w:t>Sklop 5</w:t>
      </w:r>
      <w:r>
        <w:rPr>
          <w:rFonts w:asciiTheme="minorHAnsi" w:hAnsiTheme="minorHAnsi" w:cstheme="minorHAnsi"/>
        </w:rPr>
        <w:t>: OSTALI SANITETNI MATERIAL</w:t>
      </w:r>
    </w:p>
    <w:p w14:paraId="2A1066E5" w14:textId="77777777" w:rsidR="00A47669" w:rsidRPr="00BB23A9" w:rsidRDefault="00A47669" w:rsidP="00A47669">
      <w:pPr>
        <w:widowControl w:val="0"/>
        <w:autoSpaceDE w:val="0"/>
        <w:jc w:val="both"/>
        <w:rPr>
          <w:rFonts w:asciiTheme="minorHAnsi" w:hAnsiTheme="minorHAnsi" w:cstheme="minorHAnsi"/>
          <w:sz w:val="20"/>
          <w:szCs w:val="20"/>
        </w:rPr>
      </w:pPr>
    </w:p>
    <w:p w14:paraId="524824CD" w14:textId="690E99C3"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Ponudniki morajo oddati ponudbo za najmanj enega od zgoraj naštetih sklopov in za vse artikle oz. postavke znotraj sklopa.</w:t>
      </w:r>
      <w:r>
        <w:rPr>
          <w:rFonts w:asciiTheme="minorHAnsi" w:hAnsiTheme="minorHAnsi" w:cstheme="minorHAnsi"/>
        </w:rPr>
        <w:t xml:space="preserve"> </w:t>
      </w:r>
      <w:r w:rsidRPr="002A0D1D">
        <w:rPr>
          <w:rFonts w:asciiTheme="minorHAnsi" w:hAnsiTheme="minorHAnsi" w:cstheme="minorHAnsi"/>
        </w:rPr>
        <w:t xml:space="preserve">V kolikor obrazec popisa blaga (.xls) vsebuje navedbo blaga določene znamke, lahko ponudnik ponudi drugo blago, ki je najmanj enakovredno, razen kjer je v </w:t>
      </w:r>
      <w:r w:rsidR="00CA18AA">
        <w:rPr>
          <w:rFonts w:asciiTheme="minorHAnsi" w:hAnsiTheme="minorHAnsi" w:cstheme="minorHAnsi"/>
        </w:rPr>
        <w:t xml:space="preserve">obrazcu </w:t>
      </w:r>
      <w:r w:rsidRPr="002A0D1D">
        <w:rPr>
          <w:rFonts w:asciiTheme="minorHAnsi" w:hAnsiTheme="minorHAnsi" w:cstheme="minorHAnsi"/>
        </w:rPr>
        <w:t>popis</w:t>
      </w:r>
      <w:r w:rsidR="00CA18AA">
        <w:rPr>
          <w:rFonts w:asciiTheme="minorHAnsi" w:hAnsiTheme="minorHAnsi" w:cstheme="minorHAnsi"/>
        </w:rPr>
        <w:t>a blaga</w:t>
      </w:r>
      <w:r w:rsidRPr="002A0D1D">
        <w:rPr>
          <w:rFonts w:asciiTheme="minorHAnsi" w:hAnsiTheme="minorHAnsi" w:cstheme="minorHAnsi"/>
        </w:rPr>
        <w:t xml:space="preserve"> izrecno drugače zahtevano. Pripisi in ročni popravki v </w:t>
      </w:r>
      <w:r w:rsidR="00CA18AA">
        <w:rPr>
          <w:rFonts w:asciiTheme="minorHAnsi" w:hAnsiTheme="minorHAnsi" w:cstheme="minorHAnsi"/>
        </w:rPr>
        <w:t xml:space="preserve">obrazcu </w:t>
      </w:r>
      <w:r w:rsidRPr="002A0D1D">
        <w:rPr>
          <w:rFonts w:asciiTheme="minorHAnsi" w:hAnsiTheme="minorHAnsi" w:cstheme="minorHAnsi"/>
        </w:rPr>
        <w:t>popis</w:t>
      </w:r>
      <w:r w:rsidR="00CA18AA">
        <w:rPr>
          <w:rFonts w:asciiTheme="minorHAnsi" w:hAnsiTheme="minorHAnsi" w:cstheme="minorHAnsi"/>
        </w:rPr>
        <w:t>a</w:t>
      </w:r>
      <w:r w:rsidRPr="002A0D1D">
        <w:rPr>
          <w:rFonts w:asciiTheme="minorHAnsi" w:hAnsiTheme="minorHAnsi" w:cstheme="minorHAnsi"/>
        </w:rPr>
        <w:t xml:space="preserve"> </w:t>
      </w:r>
      <w:r w:rsidR="00CA18AA">
        <w:rPr>
          <w:rFonts w:asciiTheme="minorHAnsi" w:hAnsiTheme="minorHAnsi" w:cstheme="minorHAnsi"/>
        </w:rPr>
        <w:t>blaga</w:t>
      </w:r>
      <w:r w:rsidRPr="002A0D1D">
        <w:rPr>
          <w:rFonts w:asciiTheme="minorHAnsi" w:hAnsiTheme="minorHAnsi" w:cstheme="minorHAnsi"/>
        </w:rPr>
        <w:t xml:space="preserve"> niso dovoljeni. Ponudnik mora izpolniti vse razpoložljive postavke v obrazcu popisa </w:t>
      </w:r>
      <w:r w:rsidR="00CA18AA">
        <w:rPr>
          <w:rFonts w:asciiTheme="minorHAnsi" w:hAnsiTheme="minorHAnsi" w:cstheme="minorHAnsi"/>
        </w:rPr>
        <w:t>blaga</w:t>
      </w:r>
      <w:r w:rsidR="00644077">
        <w:rPr>
          <w:rFonts w:asciiTheme="minorHAnsi" w:hAnsiTheme="minorHAnsi" w:cstheme="minorHAnsi"/>
        </w:rPr>
        <w:t xml:space="preserve"> na način, kot to določa Opomba 1 v obrazcu popisa blaga.</w:t>
      </w:r>
      <w:r w:rsidRPr="002A0D1D">
        <w:rPr>
          <w:rFonts w:asciiTheme="minorHAnsi" w:hAnsiTheme="minorHAnsi" w:cstheme="minorHAnsi"/>
        </w:rPr>
        <w:t xml:space="preserve"> Če ponudnik vpiše ceno nič (0,00) EUR, se šteje, da zadevno postavko ponuja brezplačno.</w:t>
      </w:r>
    </w:p>
    <w:p w14:paraId="34B89C7F" w14:textId="77777777" w:rsidR="00A47669" w:rsidRPr="00BB23A9" w:rsidRDefault="00A47669" w:rsidP="00A47669">
      <w:pPr>
        <w:widowControl w:val="0"/>
        <w:autoSpaceDE w:val="0"/>
        <w:jc w:val="both"/>
        <w:rPr>
          <w:rFonts w:asciiTheme="minorHAnsi" w:hAnsiTheme="minorHAnsi" w:cstheme="minorHAnsi"/>
          <w:sz w:val="20"/>
          <w:szCs w:val="20"/>
        </w:rPr>
      </w:pPr>
    </w:p>
    <w:p w14:paraId="29588DAE" w14:textId="77777777" w:rsidR="00A47669" w:rsidRPr="002A0D1D" w:rsidRDefault="00A47669" w:rsidP="00A47669">
      <w:pPr>
        <w:widowControl w:val="0"/>
        <w:tabs>
          <w:tab w:val="num" w:pos="720"/>
        </w:tabs>
        <w:autoSpaceDE w:val="0"/>
        <w:jc w:val="both"/>
        <w:rPr>
          <w:rFonts w:asciiTheme="minorHAnsi" w:hAnsiTheme="minorHAnsi" w:cstheme="minorHAnsi"/>
        </w:rPr>
      </w:pPr>
      <w:r w:rsidRPr="002A0D1D">
        <w:rPr>
          <w:rFonts w:asciiTheme="minorHAnsi" w:hAnsiTheme="minorHAnsi" w:cstheme="minorHAnsi"/>
        </w:rPr>
        <w:t>Vsak ponudnik mora za celoten popis preveriti pravilnost formul za vse zmnožke in seštevke (posamezne postavke in rekapitulacije) ter o ugotovljenih napakah pisno obvestiti naročnika najkasneje do roka za oddajo vprašanj. V nasprotnem primeru naročnik ne odgovarja za napake, ki bi bile v škodo ponudniku.</w:t>
      </w:r>
    </w:p>
    <w:p w14:paraId="45400202" w14:textId="77777777" w:rsidR="00A47669" w:rsidRPr="00BB23A9" w:rsidRDefault="00A47669" w:rsidP="00A47669">
      <w:pPr>
        <w:widowControl w:val="0"/>
        <w:tabs>
          <w:tab w:val="num" w:pos="720"/>
        </w:tabs>
        <w:autoSpaceDE w:val="0"/>
        <w:jc w:val="both"/>
        <w:rPr>
          <w:rFonts w:asciiTheme="minorHAnsi" w:hAnsiTheme="minorHAnsi" w:cstheme="minorHAnsi"/>
          <w:sz w:val="20"/>
          <w:szCs w:val="20"/>
        </w:rPr>
      </w:pPr>
    </w:p>
    <w:p w14:paraId="4399F09A" w14:textId="03058032" w:rsidR="00A47669" w:rsidRPr="002A0D1D" w:rsidRDefault="00A47669" w:rsidP="00A47669">
      <w:pPr>
        <w:widowControl w:val="0"/>
        <w:tabs>
          <w:tab w:val="num" w:pos="720"/>
        </w:tabs>
        <w:autoSpaceDE w:val="0"/>
        <w:jc w:val="both"/>
        <w:rPr>
          <w:rFonts w:asciiTheme="minorHAnsi" w:hAnsiTheme="minorHAnsi" w:cstheme="minorHAnsi"/>
        </w:rPr>
      </w:pPr>
      <w:r w:rsidRPr="002A0D1D">
        <w:rPr>
          <w:rFonts w:asciiTheme="minorHAnsi" w:hAnsiTheme="minorHAnsi" w:cstheme="minorHAnsi"/>
        </w:rPr>
        <w:t>V primeru kakršnega koli razhajanja med skupno ponudbeno ceno, rekapitulacijo in/ali povzetki ter posameznimi postavkami se za pravilne in zavezujoče štejejo enotne cene in količine iz popisa blaga. Skupna ponudbena vrednost se uskladi z izračunom po popisu blaga.</w:t>
      </w:r>
    </w:p>
    <w:p w14:paraId="03B010AD" w14:textId="77777777" w:rsidR="00A47669" w:rsidRPr="00BB23A9" w:rsidRDefault="00A47669" w:rsidP="00A47669">
      <w:pPr>
        <w:widowControl w:val="0"/>
        <w:tabs>
          <w:tab w:val="num" w:pos="720"/>
        </w:tabs>
        <w:autoSpaceDE w:val="0"/>
        <w:ind w:left="284"/>
        <w:jc w:val="both"/>
        <w:rPr>
          <w:rFonts w:asciiTheme="minorHAnsi" w:hAnsiTheme="minorHAnsi" w:cstheme="minorHAnsi"/>
          <w:sz w:val="20"/>
          <w:szCs w:val="20"/>
        </w:rPr>
      </w:pPr>
    </w:p>
    <w:p w14:paraId="147C7054" w14:textId="77777777" w:rsidR="00A47669" w:rsidRDefault="00A47669" w:rsidP="00A47669">
      <w:pPr>
        <w:widowControl w:val="0"/>
        <w:tabs>
          <w:tab w:val="num" w:pos="720"/>
        </w:tabs>
        <w:autoSpaceDE w:val="0"/>
        <w:jc w:val="both"/>
        <w:rPr>
          <w:rFonts w:asciiTheme="minorHAnsi" w:hAnsiTheme="minorHAnsi" w:cstheme="minorHAnsi"/>
        </w:rPr>
      </w:pPr>
      <w:r w:rsidRPr="002A0D1D">
        <w:rPr>
          <w:rFonts w:asciiTheme="minorHAnsi" w:hAnsiTheme="minorHAnsi" w:cstheme="minorHAnsi"/>
        </w:rPr>
        <w:t>V primeru neskladja med številčnim in besedilnim zapisom cene se uporablja številčni zapis enotnih cen v popisu blaga. Očitne računske napake se popravijo v skladu z razpisnimi pravili, brez spremembe vsebine ponudbe.</w:t>
      </w:r>
    </w:p>
    <w:p w14:paraId="04EDF1D4" w14:textId="77777777" w:rsidR="00A47669" w:rsidRPr="002A0D1D" w:rsidRDefault="00A47669" w:rsidP="00A47669">
      <w:pPr>
        <w:widowControl w:val="0"/>
        <w:tabs>
          <w:tab w:val="num" w:pos="720"/>
        </w:tabs>
        <w:autoSpaceDE w:val="0"/>
        <w:jc w:val="both"/>
        <w:rPr>
          <w:rFonts w:asciiTheme="minorHAnsi" w:hAnsiTheme="minorHAnsi" w:cstheme="minorHAnsi"/>
        </w:rPr>
      </w:pPr>
    </w:p>
    <w:p w14:paraId="3763050B" w14:textId="77777777" w:rsidR="00A47669" w:rsidRDefault="00A47669" w:rsidP="00A47669">
      <w:pPr>
        <w:widowControl w:val="0"/>
        <w:tabs>
          <w:tab w:val="num" w:pos="720"/>
        </w:tabs>
        <w:autoSpaceDE w:val="0"/>
        <w:jc w:val="both"/>
        <w:rPr>
          <w:rFonts w:asciiTheme="minorHAnsi" w:hAnsiTheme="minorHAnsi" w:cstheme="minorHAnsi"/>
        </w:rPr>
      </w:pPr>
      <w:r w:rsidRPr="002A0D1D">
        <w:rPr>
          <w:rFonts w:asciiTheme="minorHAnsi" w:hAnsiTheme="minorHAnsi" w:cstheme="minorHAnsi"/>
        </w:rPr>
        <w:t xml:space="preserve">Ponudnik mora zagotoviti skladnost vseh povzetkov in rekapitulacij z enotnimi cenami in količinami iz popisa blaga. V nasprotnem primeru se šteje, da soglaša z upoštevanjem enotnih </w:t>
      </w:r>
      <w:r w:rsidRPr="002A0D1D">
        <w:rPr>
          <w:rFonts w:asciiTheme="minorHAnsi" w:hAnsiTheme="minorHAnsi" w:cstheme="minorHAnsi"/>
        </w:rPr>
        <w:lastRenderedPageBreak/>
        <w:t>cen iz popisa blaga in iz njih izračunanih vrednosti.</w:t>
      </w:r>
    </w:p>
    <w:p w14:paraId="6CC54538" w14:textId="77777777" w:rsidR="00A47669" w:rsidRPr="002A0D1D" w:rsidRDefault="00A47669" w:rsidP="00A47669">
      <w:pPr>
        <w:widowControl w:val="0"/>
        <w:tabs>
          <w:tab w:val="num" w:pos="720"/>
        </w:tabs>
        <w:autoSpaceDE w:val="0"/>
        <w:jc w:val="both"/>
        <w:rPr>
          <w:rFonts w:asciiTheme="minorHAnsi" w:hAnsiTheme="minorHAnsi" w:cstheme="minorHAnsi"/>
        </w:rPr>
      </w:pPr>
      <w:r w:rsidRPr="002A0D1D">
        <w:rPr>
          <w:rFonts w:asciiTheme="minorHAnsi" w:hAnsiTheme="minorHAnsi" w:cstheme="minorHAnsi"/>
        </w:rPr>
        <w:t>V primeru nejasnosti pri razlagi posamezne postavke popisa blaga se upošteva pojasnilo naročnika, objavljeno do roka za oddajo ponudb. Po tem roku spremembe enotnih cen ali vsebine postavk niso dopustne.</w:t>
      </w:r>
    </w:p>
    <w:p w14:paraId="66FD6775" w14:textId="77777777" w:rsidR="00A47669" w:rsidRPr="002A0D1D" w:rsidRDefault="00A47669" w:rsidP="00A47669">
      <w:pPr>
        <w:widowControl w:val="0"/>
        <w:tabs>
          <w:tab w:val="num" w:pos="720"/>
        </w:tabs>
        <w:autoSpaceDE w:val="0"/>
        <w:jc w:val="both"/>
        <w:rPr>
          <w:rFonts w:asciiTheme="minorHAnsi" w:hAnsiTheme="minorHAnsi" w:cstheme="minorHAnsi"/>
        </w:rPr>
      </w:pPr>
    </w:p>
    <w:p w14:paraId="2276E5EC" w14:textId="77777777" w:rsidR="00A47669" w:rsidRPr="002A0D1D" w:rsidRDefault="00A47669" w:rsidP="00A47669">
      <w:pPr>
        <w:widowControl w:val="0"/>
        <w:tabs>
          <w:tab w:val="num" w:pos="720"/>
        </w:tabs>
        <w:autoSpaceDE w:val="0"/>
        <w:jc w:val="both"/>
        <w:rPr>
          <w:rFonts w:asciiTheme="minorHAnsi" w:hAnsiTheme="minorHAnsi" w:cstheme="minorHAnsi"/>
        </w:rPr>
      </w:pPr>
      <w:r w:rsidRPr="002A0D1D">
        <w:rPr>
          <w:rFonts w:asciiTheme="minorHAnsi" w:hAnsiTheme="minorHAnsi" w:cstheme="minorHAnsi"/>
        </w:rPr>
        <w:t>Embalaža mora biti v skladu z zahtevami, ki so navedene v obrazcu popisa blaga. Dovoljeni razpon odstopanj pri embalaži oz. pakiranju je eksplicitno naveden pri posameznih postavkah.</w:t>
      </w:r>
    </w:p>
    <w:p w14:paraId="465F5039" w14:textId="77777777" w:rsidR="00A47669" w:rsidRPr="002A0D1D" w:rsidRDefault="00A47669" w:rsidP="00A47669">
      <w:pPr>
        <w:widowControl w:val="0"/>
        <w:tabs>
          <w:tab w:val="num" w:pos="720"/>
        </w:tabs>
        <w:autoSpaceDE w:val="0"/>
        <w:jc w:val="both"/>
        <w:rPr>
          <w:rFonts w:asciiTheme="minorHAnsi" w:hAnsiTheme="minorHAnsi" w:cstheme="minorHAnsi"/>
        </w:rPr>
      </w:pPr>
    </w:p>
    <w:p w14:paraId="51956B1B" w14:textId="77777777" w:rsidR="00A47669" w:rsidRPr="002A0D1D" w:rsidRDefault="00A47669" w:rsidP="00A47669">
      <w:pPr>
        <w:widowControl w:val="0"/>
        <w:tabs>
          <w:tab w:val="num" w:pos="720"/>
        </w:tabs>
        <w:autoSpaceDE w:val="0"/>
        <w:jc w:val="both"/>
        <w:rPr>
          <w:rFonts w:asciiTheme="minorHAnsi" w:hAnsiTheme="minorHAnsi" w:cstheme="minorHAnsi"/>
        </w:rPr>
      </w:pPr>
      <w:r w:rsidRPr="002A0D1D">
        <w:rPr>
          <w:rFonts w:asciiTheme="minorHAnsi" w:hAnsiTheme="minorHAnsi" w:cstheme="minorHAnsi"/>
        </w:rPr>
        <w:t>Vsi ponujeni artikli morajo imeti CE certifikat in ustrezna dovoljenja za promet v EU.</w:t>
      </w:r>
    </w:p>
    <w:p w14:paraId="6C3AC0D3"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4" w:name="_Toc213576709"/>
      <w:r w:rsidRPr="002A0D1D">
        <w:rPr>
          <w:rFonts w:asciiTheme="minorHAnsi" w:hAnsiTheme="minorHAnsi" w:cstheme="minorHAnsi"/>
          <w:sz w:val="24"/>
          <w:szCs w:val="24"/>
        </w:rPr>
        <w:t>1.3 Veljavnost ponudbe</w:t>
      </w:r>
      <w:bookmarkEnd w:id="4"/>
    </w:p>
    <w:p w14:paraId="25044C93" w14:textId="77777777" w:rsidR="00A47669" w:rsidRPr="002A0D1D" w:rsidRDefault="00A47669" w:rsidP="00A47669">
      <w:pPr>
        <w:widowControl w:val="0"/>
        <w:tabs>
          <w:tab w:val="num" w:pos="720"/>
        </w:tabs>
        <w:autoSpaceDE w:val="0"/>
        <w:jc w:val="both"/>
        <w:rPr>
          <w:rFonts w:asciiTheme="minorHAnsi" w:hAnsiTheme="minorHAnsi" w:cstheme="minorHAnsi"/>
        </w:rPr>
      </w:pPr>
      <w:r w:rsidRPr="002A0D1D">
        <w:rPr>
          <w:rFonts w:asciiTheme="minorHAnsi" w:hAnsiTheme="minorHAnsi" w:cstheme="minorHAnsi"/>
        </w:rPr>
        <w:t>Ponudba mora veljati najmanj štiri mesece od dneva poteka roka za oddajo ponudbe.</w:t>
      </w:r>
    </w:p>
    <w:p w14:paraId="30FA68DD" w14:textId="77777777" w:rsidR="00A47669" w:rsidRPr="002A0D1D"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5" w:name="_Toc213576710"/>
      <w:r w:rsidRPr="002A0D1D">
        <w:rPr>
          <w:rFonts w:asciiTheme="minorHAnsi" w:hAnsiTheme="minorHAnsi" w:cstheme="minorHAnsi"/>
          <w:sz w:val="24"/>
          <w:szCs w:val="24"/>
        </w:rPr>
        <w:t>1.4 Pojasnila in dopolnitev razpisne dokumentacije</w:t>
      </w:r>
      <w:bookmarkEnd w:id="5"/>
    </w:p>
    <w:p w14:paraId="1195A860" w14:textId="77777777" w:rsidR="00A47669" w:rsidRDefault="00A47669" w:rsidP="00A47669">
      <w:pPr>
        <w:widowControl w:val="0"/>
        <w:tabs>
          <w:tab w:val="num" w:pos="720"/>
        </w:tabs>
        <w:autoSpaceDE w:val="0"/>
        <w:jc w:val="both"/>
        <w:rPr>
          <w:rFonts w:asciiTheme="minorHAnsi" w:hAnsiTheme="minorHAnsi" w:cstheme="minorHAnsi"/>
        </w:rPr>
      </w:pPr>
      <w:r w:rsidRPr="002A0D1D">
        <w:rPr>
          <w:rFonts w:asciiTheme="minorHAnsi" w:hAnsiTheme="minorHAnsi" w:cstheme="minorHAnsi"/>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3569264B" w14:textId="77777777" w:rsidR="00A47669" w:rsidRPr="00BB23A9" w:rsidRDefault="00A47669" w:rsidP="00A47669">
      <w:pPr>
        <w:widowControl w:val="0"/>
        <w:tabs>
          <w:tab w:val="num" w:pos="720"/>
        </w:tabs>
        <w:autoSpaceDE w:val="0"/>
        <w:jc w:val="both"/>
        <w:rPr>
          <w:rFonts w:asciiTheme="minorHAnsi" w:hAnsiTheme="minorHAnsi" w:cstheme="minorHAnsi"/>
          <w:sz w:val="20"/>
          <w:szCs w:val="20"/>
        </w:rPr>
      </w:pPr>
    </w:p>
    <w:p w14:paraId="1DEEE6A9" w14:textId="77777777" w:rsidR="00A47669" w:rsidRDefault="00A47669" w:rsidP="00A47669">
      <w:pPr>
        <w:widowControl w:val="0"/>
        <w:tabs>
          <w:tab w:val="num" w:pos="720"/>
        </w:tabs>
        <w:autoSpaceDE w:val="0"/>
        <w:jc w:val="both"/>
        <w:rPr>
          <w:rFonts w:asciiTheme="minorHAnsi" w:hAnsiTheme="minorHAnsi" w:cstheme="minorHAnsi"/>
        </w:rPr>
      </w:pPr>
      <w:r w:rsidRPr="002A0D1D">
        <w:rPr>
          <w:rFonts w:asciiTheme="minorHAnsi" w:hAnsiTheme="minorHAnsi" w:cstheme="minorHAnsi"/>
        </w:rPr>
        <w:t>Informacije, ki jih posreduje naročnik gospodarskim subjektom na portalu javnih naročil ali preko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7113ABF2" w14:textId="77777777" w:rsidR="00A47669" w:rsidRPr="00BB23A9" w:rsidRDefault="00A47669" w:rsidP="00A47669">
      <w:pPr>
        <w:widowControl w:val="0"/>
        <w:tabs>
          <w:tab w:val="num" w:pos="720"/>
        </w:tabs>
        <w:autoSpaceDE w:val="0"/>
        <w:jc w:val="both"/>
        <w:rPr>
          <w:rFonts w:asciiTheme="minorHAnsi" w:hAnsiTheme="minorHAnsi" w:cstheme="minorHAnsi"/>
          <w:sz w:val="20"/>
          <w:szCs w:val="20"/>
        </w:rPr>
      </w:pPr>
    </w:p>
    <w:p w14:paraId="1AB858DB" w14:textId="77777777" w:rsidR="00A47669" w:rsidRDefault="00A47669" w:rsidP="00A47669">
      <w:pPr>
        <w:widowControl w:val="0"/>
        <w:tabs>
          <w:tab w:val="num" w:pos="720"/>
        </w:tabs>
        <w:autoSpaceDE w:val="0"/>
        <w:jc w:val="both"/>
        <w:rPr>
          <w:rFonts w:asciiTheme="minorHAnsi" w:hAnsiTheme="minorHAnsi" w:cstheme="minorHAnsi"/>
        </w:rPr>
      </w:pPr>
      <w:r w:rsidRPr="002A0D1D">
        <w:rPr>
          <w:rFonts w:asciiTheme="minorHAnsi" w:hAnsiTheme="minorHAnsi" w:cstheme="minorHAnsi"/>
        </w:rPr>
        <w:t>Naročnik si pridržuje pravico ob vsakem času pred skrajnim datumom za oddajo ponudbe, spremeniti ali dopolniti dokumentacijo v zvezi z oddajo javnega naročila. Tovrstne spremembe in dopolnitve se objavijo na ali preko portala javnih naročil. V kolikor bodo spremembe vezane na dokumentacijo, ki ni dostopna preko portala javnih naročil, bo v objavi pojasnjen način, kako potencialni ponudniki lahko pridobijo takšno dokumentacijo</w:t>
      </w:r>
    </w:p>
    <w:p w14:paraId="2D357970" w14:textId="77777777" w:rsidR="00A47669" w:rsidRPr="00BB23A9" w:rsidRDefault="00A47669" w:rsidP="00A47669">
      <w:pPr>
        <w:widowControl w:val="0"/>
        <w:tabs>
          <w:tab w:val="num" w:pos="720"/>
        </w:tabs>
        <w:autoSpaceDE w:val="0"/>
        <w:jc w:val="both"/>
        <w:rPr>
          <w:rFonts w:asciiTheme="minorHAnsi" w:hAnsiTheme="minorHAnsi" w:cstheme="minorHAnsi"/>
          <w:sz w:val="20"/>
          <w:szCs w:val="20"/>
        </w:rPr>
      </w:pPr>
    </w:p>
    <w:p w14:paraId="77809A25" w14:textId="77777777" w:rsidR="00A47669" w:rsidRDefault="00A47669" w:rsidP="00A47669">
      <w:pPr>
        <w:widowControl w:val="0"/>
        <w:tabs>
          <w:tab w:val="num" w:pos="720"/>
        </w:tabs>
        <w:autoSpaceDE w:val="0"/>
        <w:jc w:val="both"/>
        <w:rPr>
          <w:rFonts w:asciiTheme="minorHAnsi" w:hAnsiTheme="minorHAnsi" w:cstheme="minorHAnsi"/>
        </w:rPr>
      </w:pPr>
      <w:r w:rsidRPr="002A0D1D">
        <w:rPr>
          <w:rFonts w:asciiTheme="minorHAnsi" w:hAnsiTheme="minorHAnsi" w:cstheme="minorHAnsi"/>
        </w:rPr>
        <w:t xml:space="preserve">Spremembe in dopolnitve se lahko podajo tudi v obliki odgovorov na vprašanja, posredovanih na portal javnih naročil. </w:t>
      </w:r>
    </w:p>
    <w:p w14:paraId="1BA68331" w14:textId="77777777" w:rsidR="00A47669" w:rsidRPr="00BB23A9" w:rsidRDefault="00A47669" w:rsidP="00A47669">
      <w:pPr>
        <w:widowControl w:val="0"/>
        <w:tabs>
          <w:tab w:val="num" w:pos="720"/>
        </w:tabs>
        <w:autoSpaceDE w:val="0"/>
        <w:jc w:val="both"/>
        <w:rPr>
          <w:rFonts w:asciiTheme="minorHAnsi" w:hAnsiTheme="minorHAnsi" w:cstheme="minorHAnsi"/>
          <w:sz w:val="20"/>
          <w:szCs w:val="20"/>
        </w:rPr>
      </w:pPr>
    </w:p>
    <w:p w14:paraId="5E03AB1E" w14:textId="77777777" w:rsidR="00A47669" w:rsidRDefault="00A47669" w:rsidP="00A47669">
      <w:pPr>
        <w:widowControl w:val="0"/>
        <w:tabs>
          <w:tab w:val="num" w:pos="720"/>
        </w:tabs>
        <w:autoSpaceDE w:val="0"/>
        <w:jc w:val="both"/>
        <w:rPr>
          <w:rFonts w:asciiTheme="minorHAnsi" w:hAnsiTheme="minorHAnsi" w:cstheme="minorHAnsi"/>
        </w:rPr>
      </w:pPr>
      <w:r w:rsidRPr="002A0D1D">
        <w:rPr>
          <w:rFonts w:asciiTheme="minorHAnsi" w:hAnsiTheme="minorHAnsi" w:cstheme="minorHAnsi"/>
        </w:rPr>
        <w:t xml:space="preserve">Če bo naročnik spremenil ali dopolnil dokumentacijo v zvezi z oddajo javnega naročila štiri dni ali manj pred rokom, določenim za predložitev ponudb, bo glede na obseg in vsebino sprememb, ustrezno podaljšal rok za predložitev ponudb, o podaljšanju roka bo obvestil ponudnike preko portala javnih naročil. </w:t>
      </w:r>
    </w:p>
    <w:p w14:paraId="4DC88034" w14:textId="77777777" w:rsidR="00A47669" w:rsidRPr="00BB23A9" w:rsidRDefault="00A47669" w:rsidP="00A47669">
      <w:pPr>
        <w:widowControl w:val="0"/>
        <w:autoSpaceDE w:val="0"/>
        <w:ind w:left="284"/>
        <w:jc w:val="both"/>
        <w:rPr>
          <w:rFonts w:asciiTheme="minorHAnsi" w:hAnsiTheme="minorHAnsi" w:cstheme="minorHAnsi"/>
          <w:sz w:val="20"/>
          <w:szCs w:val="20"/>
        </w:rPr>
      </w:pPr>
    </w:p>
    <w:p w14:paraId="1FEB30B8" w14:textId="77777777" w:rsidR="00A47669" w:rsidRDefault="00A47669" w:rsidP="00A47669">
      <w:pPr>
        <w:widowControl w:val="0"/>
        <w:tabs>
          <w:tab w:val="num" w:pos="720"/>
        </w:tabs>
        <w:autoSpaceDE w:val="0"/>
        <w:jc w:val="both"/>
        <w:rPr>
          <w:rFonts w:asciiTheme="minorHAnsi" w:hAnsiTheme="minorHAnsi" w:cstheme="minorHAnsi"/>
        </w:rPr>
      </w:pPr>
      <w:r w:rsidRPr="002A0D1D">
        <w:rPr>
          <w:rFonts w:asciiTheme="minorHAnsi" w:hAnsiTheme="minorHAnsi" w:cstheme="minorHAnsi"/>
        </w:rPr>
        <w:t>Vsak izdan dodatek postane del dokumentacije v zvezi z oddajo javnega naročila, prav tako pojasnila, ki jih poda naročnik ponudnikom v obliki odgovorov na vprašanja na portalu javnih naročil.</w:t>
      </w:r>
    </w:p>
    <w:p w14:paraId="1CB8D6EA" w14:textId="77777777" w:rsidR="00A47669" w:rsidRPr="002A0D1D" w:rsidRDefault="00A47669" w:rsidP="00A47669">
      <w:pPr>
        <w:widowControl w:val="0"/>
        <w:tabs>
          <w:tab w:val="num" w:pos="720"/>
        </w:tabs>
        <w:autoSpaceDE w:val="0"/>
        <w:jc w:val="both"/>
        <w:rPr>
          <w:rFonts w:asciiTheme="minorHAnsi" w:hAnsiTheme="minorHAnsi" w:cstheme="minorHAnsi"/>
        </w:rPr>
      </w:pPr>
    </w:p>
    <w:p w14:paraId="7A19A133" w14:textId="77777777" w:rsidR="00A47669" w:rsidRPr="002A0D1D" w:rsidRDefault="00A47669" w:rsidP="00A47669">
      <w:pPr>
        <w:widowControl w:val="0"/>
        <w:tabs>
          <w:tab w:val="num" w:pos="720"/>
        </w:tabs>
        <w:autoSpaceDE w:val="0"/>
        <w:jc w:val="both"/>
        <w:rPr>
          <w:rFonts w:asciiTheme="minorHAnsi" w:hAnsiTheme="minorHAnsi" w:cstheme="minorHAnsi"/>
        </w:rPr>
      </w:pPr>
      <w:r w:rsidRPr="002A0D1D">
        <w:rPr>
          <w:rFonts w:asciiTheme="minorHAnsi" w:hAnsiTheme="minorHAnsi" w:cstheme="minorHAnsi"/>
        </w:rPr>
        <w:t>Sestanka s ponudniki ne bo.</w:t>
      </w:r>
    </w:p>
    <w:p w14:paraId="444A2BB2" w14:textId="77777777" w:rsidR="00A47669" w:rsidRPr="002A0D1D"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6" w:name="_Toc213576711"/>
      <w:r w:rsidRPr="002A0D1D">
        <w:rPr>
          <w:rFonts w:asciiTheme="minorHAnsi" w:hAnsiTheme="minorHAnsi" w:cstheme="minorHAnsi"/>
          <w:sz w:val="24"/>
          <w:szCs w:val="24"/>
        </w:rPr>
        <w:lastRenderedPageBreak/>
        <w:t>1.5 Sodelovanje na razpisu</w:t>
      </w:r>
      <w:bookmarkEnd w:id="6"/>
    </w:p>
    <w:p w14:paraId="6C7B2367"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Na razpis se lahko prijavi vsak gospodarski subjekt, ki izpolnjuje pogoje iz te razpisne dokumentacije. </w:t>
      </w:r>
    </w:p>
    <w:p w14:paraId="4B0A1B28"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Kot ponudnik lahko na razpisu kandidira vsaka pravna ali fizična oseba (gospodarski subjekt), ki ima registrirano dejavnost, ki je predmet razpisa, jo prevzema v ponudbi in ima za opravljanje te dejavnosti vsa predpisana dovoljenja.</w:t>
      </w:r>
    </w:p>
    <w:p w14:paraId="5DC0A75E" w14:textId="77777777" w:rsidR="00A47669" w:rsidRPr="002A0D1D" w:rsidRDefault="00A47669" w:rsidP="00A47669">
      <w:pPr>
        <w:widowControl w:val="0"/>
        <w:autoSpaceDE w:val="0"/>
        <w:jc w:val="both"/>
        <w:rPr>
          <w:rFonts w:asciiTheme="minorHAnsi" w:hAnsiTheme="minorHAnsi" w:cstheme="minorHAnsi"/>
        </w:rPr>
      </w:pPr>
    </w:p>
    <w:p w14:paraId="42E1B92F"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b/>
        </w:rPr>
        <w:t>A) Samostojna ponudba</w:t>
      </w:r>
      <w:r w:rsidRPr="002A0D1D">
        <w:rPr>
          <w:rFonts w:asciiTheme="minorHAnsi" w:hAnsiTheme="minorHAnsi" w:cstheme="minorHAnsi"/>
        </w:rPr>
        <w:t xml:space="preserve"> je tista ponudba, v kateri nastopa samo en gospodarski subjekt, ki sam izpolnjuje vse razpisane pogoje in zahteve iz te razpisne dokumentacije ter sam z zmogljivostmi in znanji, ki jih ima, v celoti prevzema izvedbo naročila. </w:t>
      </w:r>
    </w:p>
    <w:p w14:paraId="688A1976" w14:textId="77777777" w:rsidR="00A47669" w:rsidRPr="002A0D1D" w:rsidRDefault="00A47669" w:rsidP="00A47669">
      <w:pPr>
        <w:widowControl w:val="0"/>
        <w:autoSpaceDE w:val="0"/>
        <w:jc w:val="both"/>
        <w:rPr>
          <w:rFonts w:asciiTheme="minorHAnsi" w:hAnsiTheme="minorHAnsi" w:cstheme="minorHAnsi"/>
        </w:rPr>
      </w:pPr>
    </w:p>
    <w:p w14:paraId="14FFB875"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b/>
        </w:rPr>
        <w:t>B) Skupna ponudba</w:t>
      </w:r>
      <w:r w:rsidRPr="002A0D1D">
        <w:rPr>
          <w:rFonts w:asciiTheme="minorHAnsi" w:hAnsiTheme="minorHAnsi" w:cstheme="minorHAnsi"/>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31542C42"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Pravni akt o skupni izvedbi naročila mora vsebovati:</w:t>
      </w:r>
    </w:p>
    <w:p w14:paraId="0532ABF5"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navedbo vseh partnerjev v skupini (naziv in naslov partnerja, zakonitega zastopnika, matična številka, davčna številka, številka transakcijskega računa), </w:t>
      </w:r>
    </w:p>
    <w:p w14:paraId="03FB9087"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pooblastilo vodilnemu partnerju (nosilcu) v skupini, </w:t>
      </w:r>
    </w:p>
    <w:p w14:paraId="64E43932"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neomejeno solidarno odgovornost vseh partnerjev v skupini do naročnika, </w:t>
      </w:r>
    </w:p>
    <w:p w14:paraId="22732F2C"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področje dela, ki ga bo prevzel in izvedel vsak partner v skupni ponudbi in delež vsakega partnerja v skupni ponudbi v % in vrednost del, ki jih prevzema vsak partner v skupni ponudbi, </w:t>
      </w:r>
    </w:p>
    <w:p w14:paraId="37E57610"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način plačila preko vodilnega partnerja ali vsakemu partnerju posebej, </w:t>
      </w:r>
    </w:p>
    <w:p w14:paraId="78EF1DCC"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izjava, da so vsi partnerji seznanjeni s plačilnimi pogoji iz te dokumentacije </w:t>
      </w:r>
    </w:p>
    <w:p w14:paraId="08572116"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določbe v primeru izstopa kateregakoli od partnerjev v skupni, </w:t>
      </w:r>
    </w:p>
    <w:p w14:paraId="119CF3C8"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reševanje sporov med partnerji v skupini, </w:t>
      </w:r>
    </w:p>
    <w:p w14:paraId="4D40E844"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druge morebitne pravice in obveznosti med partnerji v skupini, </w:t>
      </w:r>
    </w:p>
    <w:p w14:paraId="4E1B63C6"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rok veljavnosti pravnega akta, </w:t>
      </w:r>
    </w:p>
    <w:p w14:paraId="0BCF926D"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pravni akt o skupni izvedbi naročila mora biti datiran, žigosan in podpisan s strani vseh partnerjev v skupini. </w:t>
      </w:r>
    </w:p>
    <w:p w14:paraId="35311DDD" w14:textId="77777777" w:rsidR="00A47669" w:rsidRDefault="00A47669" w:rsidP="00A47669">
      <w:pPr>
        <w:widowControl w:val="0"/>
        <w:autoSpaceDE w:val="0"/>
        <w:ind w:left="284"/>
        <w:jc w:val="both"/>
        <w:rPr>
          <w:rFonts w:asciiTheme="minorHAnsi" w:hAnsiTheme="minorHAnsi" w:cstheme="minorHAnsi"/>
        </w:rPr>
      </w:pPr>
    </w:p>
    <w:p w14:paraId="38537EF4"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Če skupina gospodarskih subjektov predloži skupno ponudbo, bo naročnik obstoj izključitvenih pogojev iz 75. člena ZJN-3 ugotavljal za vsakega ponudnika posebej, izpolnjevanje ostalih pogojev pa za vse gospodarske subjekte skupaj.</w:t>
      </w:r>
    </w:p>
    <w:p w14:paraId="763A1E0B" w14:textId="77777777" w:rsidR="00A47669" w:rsidRPr="002A0D1D" w:rsidRDefault="00A47669" w:rsidP="00A47669">
      <w:pPr>
        <w:widowControl w:val="0"/>
        <w:autoSpaceDE w:val="0"/>
        <w:ind w:left="284"/>
        <w:jc w:val="both"/>
        <w:rPr>
          <w:rFonts w:asciiTheme="minorHAnsi" w:hAnsiTheme="minorHAnsi" w:cstheme="minorHAnsi"/>
        </w:rPr>
      </w:pPr>
    </w:p>
    <w:p w14:paraId="2E9F902C"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Pogoje v zvezi z izpolnjevanjem tehničnih in strokovnih zahtev lahko ponudniki v skupni ponudbi izpolnjujejo kumulativno. </w:t>
      </w:r>
    </w:p>
    <w:p w14:paraId="3A6AAB58" w14:textId="77777777" w:rsidR="00A47669" w:rsidRPr="002A0D1D" w:rsidRDefault="00A47669" w:rsidP="00A47669">
      <w:pPr>
        <w:widowControl w:val="0"/>
        <w:autoSpaceDE w:val="0"/>
        <w:jc w:val="both"/>
        <w:rPr>
          <w:rFonts w:asciiTheme="minorHAnsi" w:hAnsiTheme="minorHAnsi" w:cstheme="minorHAnsi"/>
        </w:rPr>
      </w:pPr>
    </w:p>
    <w:p w14:paraId="293C3420"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b/>
        </w:rPr>
        <w:t>C) Ponudba s podizvajalci</w:t>
      </w:r>
      <w:r w:rsidRPr="002A0D1D">
        <w:rPr>
          <w:rFonts w:asciiTheme="minorHAnsi" w:hAnsiTheme="minorHAnsi" w:cstheme="minorHAnsi"/>
        </w:rPr>
        <w:t xml:space="preserve"> je ponudba, v kateri skupaj s ponudnikom nastopajo tudi drugi ponudniki, kot podizvajalci. V razmerju do naročnika ponudnik v celoti odgovarja za izvedbo javnega naročila. </w:t>
      </w:r>
    </w:p>
    <w:p w14:paraId="05A86B59" w14:textId="77777777" w:rsidR="00A47669" w:rsidRDefault="00A47669" w:rsidP="00A47669">
      <w:pPr>
        <w:suppressAutoHyphens/>
        <w:autoSpaceDE w:val="0"/>
        <w:spacing w:after="63"/>
        <w:rPr>
          <w:rFonts w:asciiTheme="minorHAnsi" w:hAnsiTheme="minorHAnsi" w:cstheme="minorHAnsi"/>
        </w:rPr>
      </w:pPr>
    </w:p>
    <w:p w14:paraId="292ADFE5" w14:textId="77777777" w:rsidR="009770B9" w:rsidRDefault="009770B9" w:rsidP="00A47669">
      <w:pPr>
        <w:suppressAutoHyphens/>
        <w:autoSpaceDE w:val="0"/>
        <w:spacing w:after="63"/>
        <w:rPr>
          <w:rFonts w:asciiTheme="minorHAnsi" w:hAnsiTheme="minorHAnsi" w:cstheme="minorHAnsi"/>
        </w:rPr>
      </w:pPr>
    </w:p>
    <w:p w14:paraId="6CDC0E42" w14:textId="77777777" w:rsidR="00A47669" w:rsidRPr="00BB23A9" w:rsidRDefault="00A47669" w:rsidP="00A47669">
      <w:pPr>
        <w:suppressAutoHyphens/>
        <w:autoSpaceDE w:val="0"/>
        <w:spacing w:after="63"/>
        <w:rPr>
          <w:rFonts w:asciiTheme="minorHAnsi" w:hAnsiTheme="minorHAnsi" w:cstheme="minorHAnsi"/>
        </w:rPr>
      </w:pPr>
      <w:r w:rsidRPr="00BB23A9">
        <w:rPr>
          <w:rFonts w:asciiTheme="minorHAnsi" w:hAnsiTheme="minorHAnsi" w:cstheme="minorHAnsi"/>
        </w:rPr>
        <w:lastRenderedPageBreak/>
        <w:t>Če bo ponudnik izvajal javno naročilo s podizvajalci, mora v ponudbi:</w:t>
      </w:r>
    </w:p>
    <w:p w14:paraId="511BF169"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navesti vse podizvajalce ter vsak del javnega naročila, ki ga namerava oddati v podizvajanje (OBR-3),</w:t>
      </w:r>
    </w:p>
    <w:p w14:paraId="380937AA"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kontaktne podatke in zakonite zastopnike predlaganih podizvajalcev (OBR-3),</w:t>
      </w:r>
    </w:p>
    <w:p w14:paraId="54A94B86"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izpolnjene ESPD teh podizvajalcev v skladu z 79. členom ZJN-3,</w:t>
      </w:r>
    </w:p>
    <w:p w14:paraId="7DC33A8E"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priložiti zahtevo podizvajalca za neposredno plačilo, če podizvajalec to zahteva (OBR-3).</w:t>
      </w:r>
    </w:p>
    <w:p w14:paraId="45AA427C" w14:textId="77777777" w:rsidR="00A47669" w:rsidRPr="002A0D1D" w:rsidRDefault="00A47669" w:rsidP="00A47669">
      <w:pPr>
        <w:widowControl w:val="0"/>
        <w:autoSpaceDE w:val="0"/>
        <w:ind w:left="284"/>
        <w:jc w:val="both"/>
        <w:rPr>
          <w:rFonts w:asciiTheme="minorHAnsi" w:hAnsiTheme="minorHAnsi" w:cstheme="minorHAnsi"/>
        </w:rPr>
      </w:pPr>
    </w:p>
    <w:p w14:paraId="2FC57447"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450A8A7B"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navesti firmo/ime in sedež/naslov novega podizvajalca ter del javnega naročila, ki ga namerava oddati v podizvajanje temu subjektu; </w:t>
      </w:r>
    </w:p>
    <w:p w14:paraId="406F5D7C"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kontaktne podatke in zakonite zastopnike predlaganih novo predlaganih podizvajalcev;</w:t>
      </w:r>
    </w:p>
    <w:p w14:paraId="0B623EDC"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izpolnjene ESPD teh podizvajalcev v skladu z 79. členom ZJN-3 ali dokazila o neobstoju razlogov za izključitev ter izpolnjevanju pogojev ter </w:t>
      </w:r>
    </w:p>
    <w:p w14:paraId="5312251C"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priložiti zahtevo podizvajalca za neposredno plačilo, če podizvajalec to zahteva. </w:t>
      </w:r>
    </w:p>
    <w:p w14:paraId="7A267CEF" w14:textId="77777777" w:rsidR="00A47669" w:rsidRPr="002A0D1D" w:rsidRDefault="00A47669" w:rsidP="00A47669">
      <w:pPr>
        <w:suppressAutoHyphens/>
        <w:autoSpaceDE w:val="0"/>
        <w:spacing w:after="56"/>
        <w:ind w:left="720"/>
        <w:jc w:val="both"/>
        <w:rPr>
          <w:rFonts w:asciiTheme="minorHAnsi" w:hAnsiTheme="minorHAnsi" w:cstheme="minorHAnsi"/>
        </w:rPr>
      </w:pPr>
    </w:p>
    <w:p w14:paraId="3193CDE4"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E4E816B"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Le če bo podizvajalec zahteval neposredno plačilo, bo naročnik izvajal neposredna plačila. Če bo torej ponudnik izvajal predmetno javno naročilo s podizvajalcem, in bo ta zahteval neposredno plačilo mora:</w:t>
      </w:r>
    </w:p>
    <w:p w14:paraId="74C79453"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glavni izvajalec v pogodbi pooblastiti naročnika, da na podlagi potrjenega računa oziroma situacije s strani glavnega izvajalca neposredno plačuje podizvajalcu,</w:t>
      </w:r>
    </w:p>
    <w:p w14:paraId="279225AC"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podizvajalec predložiti soglasje, na podlagi katerega naročnik namesto ponudnika poravna podizvajalčevo terjatev do ponudnika, glavni izvajalec pa svojemu računu ali situaciji priložiti račun ali situacijo podizvajalca, ki ga je predhodno potrdil.</w:t>
      </w:r>
    </w:p>
    <w:p w14:paraId="2CBBF228"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4145A4A0"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lastRenderedPageBreak/>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27C95B87" w14:textId="77777777" w:rsidR="00A47669" w:rsidRPr="002A0D1D" w:rsidRDefault="00A47669" w:rsidP="00A47669">
      <w:pPr>
        <w:widowControl w:val="0"/>
        <w:autoSpaceDE w:val="0"/>
        <w:jc w:val="both"/>
        <w:rPr>
          <w:rFonts w:asciiTheme="minorHAnsi" w:hAnsiTheme="minorHAnsi" w:cstheme="minorHAnsi"/>
        </w:rPr>
      </w:pPr>
    </w:p>
    <w:p w14:paraId="72C915DE" w14:textId="77777777" w:rsidR="00A47669" w:rsidRPr="002A0D1D" w:rsidRDefault="00A47669" w:rsidP="00A47669">
      <w:pPr>
        <w:widowControl w:val="0"/>
        <w:autoSpaceDE w:val="0"/>
        <w:jc w:val="both"/>
        <w:rPr>
          <w:rFonts w:asciiTheme="minorHAnsi" w:hAnsiTheme="minorHAnsi" w:cstheme="minorHAnsi"/>
          <w:b/>
        </w:rPr>
      </w:pPr>
      <w:r w:rsidRPr="002A0D1D">
        <w:rPr>
          <w:rFonts w:asciiTheme="minorHAnsi" w:hAnsiTheme="minorHAnsi" w:cstheme="minorHAnsi"/>
          <w:b/>
        </w:rPr>
        <w:t>D) Sklicevanje na zmogljivosti drugih</w:t>
      </w:r>
    </w:p>
    <w:p w14:paraId="2758DEF6" w14:textId="77777777" w:rsidR="00A47669" w:rsidRPr="002A0D1D" w:rsidRDefault="00A47669" w:rsidP="00A47669">
      <w:pPr>
        <w:widowControl w:val="0"/>
        <w:autoSpaceDE w:val="0"/>
        <w:jc w:val="both"/>
        <w:rPr>
          <w:rFonts w:asciiTheme="minorHAnsi" w:hAnsiTheme="minorHAnsi" w:cstheme="minorHAnsi"/>
          <w:b/>
        </w:rPr>
      </w:pPr>
    </w:p>
    <w:p w14:paraId="176E39D8"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Gospodarski subjekt lahko glede pogojev v zvezi s tehnično in strokovno sposobnostjo po potrebi uporabi zmogljivosti drugih subjektov, če ni pri posameznem pogoju te razpisne dokumentacije določeno drugače. </w:t>
      </w:r>
    </w:p>
    <w:p w14:paraId="7AADC8F7" w14:textId="77777777" w:rsidR="00A47669" w:rsidRPr="002A0D1D" w:rsidRDefault="00A47669" w:rsidP="00A47669">
      <w:pPr>
        <w:widowControl w:val="0"/>
        <w:autoSpaceDE w:val="0"/>
        <w:jc w:val="both"/>
        <w:rPr>
          <w:rFonts w:asciiTheme="minorHAnsi" w:hAnsiTheme="minorHAnsi" w:cstheme="minorHAnsi"/>
        </w:rPr>
      </w:pPr>
    </w:p>
    <w:p w14:paraId="7803A017"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Glede pogojev v zvezi z izobrazbo in strokovno usposobljenostjo izvajalca ter pogojev v zvezi z ustreznimi poklicnimi izkušnjami pa lahko gospodarski subjekt uporabi zmogljivosti drugih subjektov le, če bodo slednji izvajali storitve, za katere se zahtevajo te zmogljivosti (v vlogi partnerja ali podizvajalca). Subjekt, katerega zmogljivost se uporablja glede izobrazbe, strokovne usposobljenosti nominiranih kadrov ali poklicnih izkušenj, mora v ponudbi nastopati kot skupni partner ali kot podizvajalec, saj je naročnik za njega dolžan preveriti, ali izpolnjuje ustrezne pogoje za sodelovanje in ali zanj obstajajo razlogi za izključitev.</w:t>
      </w:r>
    </w:p>
    <w:p w14:paraId="3E219601" w14:textId="77777777" w:rsidR="00A47669" w:rsidRPr="002A0D1D"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7" w:name="_Toc213576712"/>
      <w:r w:rsidRPr="002A0D1D">
        <w:rPr>
          <w:rFonts w:asciiTheme="minorHAnsi" w:hAnsiTheme="minorHAnsi" w:cstheme="minorHAnsi"/>
          <w:sz w:val="24"/>
          <w:szCs w:val="24"/>
        </w:rPr>
        <w:t>1.6 Pravilna prijava</w:t>
      </w:r>
      <w:bookmarkEnd w:id="7"/>
    </w:p>
    <w:p w14:paraId="298483C0"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5BBF18FE" w14:textId="77777777" w:rsidR="00A47669" w:rsidRDefault="00A47669" w:rsidP="00A47669">
      <w:pPr>
        <w:widowControl w:val="0"/>
        <w:autoSpaceDE w:val="0"/>
        <w:jc w:val="both"/>
        <w:rPr>
          <w:rStyle w:val="Hiperpovezava"/>
          <w:rFonts w:asciiTheme="minorHAnsi" w:hAnsiTheme="minorHAnsi" w:cstheme="minorHAnsi"/>
          <w:color w:val="auto"/>
        </w:rPr>
      </w:pPr>
      <w:r w:rsidRPr="002A0D1D">
        <w:rPr>
          <w:rFonts w:asciiTheme="minorHAnsi" w:hAnsiTheme="minorHAnsi" w:cstheme="minorHAnsi"/>
        </w:rPr>
        <w:t xml:space="preserve">Ponudniki morajo ponudbe predložiti v informacijski sistem e-JN na spletnem naslovu </w:t>
      </w:r>
      <w:hyperlink r:id="rId16" w:history="1">
        <w:r w:rsidRPr="002A0D1D">
          <w:rPr>
            <w:rStyle w:val="Hiperpovezava"/>
            <w:rFonts w:asciiTheme="minorHAnsi" w:hAnsiTheme="minorHAnsi" w:cstheme="minorHAnsi"/>
            <w:color w:val="auto"/>
          </w:rPr>
          <w:t>https://ejn.gov.si/eJN2</w:t>
        </w:r>
      </w:hyperlink>
    </w:p>
    <w:p w14:paraId="4D2EA39C" w14:textId="77777777" w:rsidR="00A47669" w:rsidRPr="00BB23A9" w:rsidRDefault="00A47669" w:rsidP="00A47669">
      <w:pPr>
        <w:widowControl w:val="0"/>
        <w:autoSpaceDE w:val="0"/>
        <w:jc w:val="both"/>
        <w:rPr>
          <w:rFonts w:asciiTheme="minorHAnsi" w:hAnsiTheme="minorHAnsi" w:cstheme="minorHAnsi"/>
          <w:sz w:val="20"/>
          <w:szCs w:val="20"/>
        </w:rPr>
      </w:pPr>
    </w:p>
    <w:p w14:paraId="114781A0"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Ponudnik se mora pred oddajo ponudbe registrirati na spletnem naslovu </w:t>
      </w:r>
      <w:hyperlink r:id="rId17" w:history="1">
        <w:r w:rsidRPr="002A0D1D">
          <w:rPr>
            <w:rStyle w:val="Hiperpovezava"/>
            <w:rFonts w:asciiTheme="minorHAnsi" w:hAnsiTheme="minorHAnsi" w:cstheme="minorHAnsi"/>
            <w:color w:val="auto"/>
          </w:rPr>
          <w:t>https://ejn.gov.si/eJN2</w:t>
        </w:r>
      </w:hyperlink>
      <w:r w:rsidRPr="002A0D1D">
        <w:rPr>
          <w:rFonts w:asciiTheme="minorHAnsi" w:hAnsiTheme="minorHAnsi" w:cstheme="minorHAnsi"/>
        </w:rPr>
        <w:t xml:space="preserve"> Če je ponudnik že registriran v informacijski sistem e-JN, se v aplikacijo prijavi na istem naslovu. </w:t>
      </w:r>
    </w:p>
    <w:p w14:paraId="7F448474" w14:textId="77777777" w:rsidR="00A47669" w:rsidRPr="00BB23A9" w:rsidRDefault="00A47669" w:rsidP="00A47669">
      <w:pPr>
        <w:widowControl w:val="0"/>
        <w:autoSpaceDE w:val="0"/>
        <w:jc w:val="both"/>
        <w:rPr>
          <w:rFonts w:asciiTheme="minorHAnsi" w:hAnsiTheme="minorHAnsi" w:cstheme="minorHAnsi"/>
          <w:sz w:val="20"/>
          <w:szCs w:val="20"/>
        </w:rPr>
      </w:pPr>
    </w:p>
    <w:p w14:paraId="029A523A"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A0D1D">
        <w:rPr>
          <w:rFonts w:asciiTheme="minorHAnsi" w:hAnsiTheme="minorHAnsi" w:cstheme="minorHAnsi"/>
        </w:rPr>
        <w:footnoteReference w:id="1"/>
      </w:r>
      <w:r w:rsidRPr="002A0D1D">
        <w:rPr>
          <w:rFonts w:asciiTheme="minorHAnsi" w:hAnsiTheme="minorHAnsi" w:cstheme="minorHAnsi"/>
        </w:rPr>
        <w:t>). Z oddajo ponudbe je le-ta zavezujoča za čas, naveden v ponudbi, razen če jo uporabnik ponudnika umakne ali spremeni pred potekom roka za oddajo ponudb.</w:t>
      </w:r>
    </w:p>
    <w:p w14:paraId="755126C0" w14:textId="77777777" w:rsidR="00A47669" w:rsidRPr="00BB23A9" w:rsidRDefault="00A47669" w:rsidP="00A47669">
      <w:pPr>
        <w:widowControl w:val="0"/>
        <w:autoSpaceDE w:val="0"/>
        <w:jc w:val="both"/>
        <w:rPr>
          <w:rFonts w:asciiTheme="minorHAnsi" w:hAnsiTheme="minorHAnsi" w:cstheme="minorHAnsi"/>
          <w:sz w:val="20"/>
          <w:szCs w:val="20"/>
        </w:rPr>
      </w:pPr>
    </w:p>
    <w:p w14:paraId="45488FFC"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Ponudba se šteje za pravočasno oddano, če jo naročnik prejme preko sistema e-JN </w:t>
      </w:r>
      <w:hyperlink r:id="rId18" w:history="1">
        <w:r w:rsidRPr="002A0D1D">
          <w:rPr>
            <w:rStyle w:val="Hiperpovezava"/>
            <w:rFonts w:asciiTheme="minorHAnsi" w:hAnsiTheme="minorHAnsi" w:cstheme="minorHAnsi"/>
            <w:color w:val="auto"/>
          </w:rPr>
          <w:t>https://ejn.gov.si/eJN2</w:t>
        </w:r>
      </w:hyperlink>
      <w:r w:rsidRPr="002A0D1D">
        <w:rPr>
          <w:rFonts w:asciiTheme="minorHAnsi" w:hAnsiTheme="minorHAnsi" w:cstheme="minorHAnsi"/>
        </w:rPr>
        <w:t xml:space="preserve">  najkasneje do roka za oddajo ponudb. </w:t>
      </w:r>
    </w:p>
    <w:p w14:paraId="0BC88740" w14:textId="77777777" w:rsidR="00A47669" w:rsidRPr="00BB23A9" w:rsidRDefault="00A47669" w:rsidP="00A47669">
      <w:pPr>
        <w:widowControl w:val="0"/>
        <w:autoSpaceDE w:val="0"/>
        <w:jc w:val="both"/>
        <w:rPr>
          <w:rFonts w:asciiTheme="minorHAnsi" w:hAnsiTheme="minorHAnsi" w:cstheme="minorHAnsi"/>
          <w:sz w:val="20"/>
          <w:szCs w:val="20"/>
        </w:rPr>
      </w:pPr>
    </w:p>
    <w:p w14:paraId="26F9476B"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Za oddano ponudbo se šteje ponudba, ki je v informacijskem sistemu e-JN označena s statusom »ODDANO«. </w:t>
      </w:r>
    </w:p>
    <w:p w14:paraId="44358AF2" w14:textId="77777777" w:rsidR="00A47669" w:rsidRPr="00BB23A9" w:rsidRDefault="00A47669" w:rsidP="00A47669">
      <w:pPr>
        <w:widowControl w:val="0"/>
        <w:autoSpaceDE w:val="0"/>
        <w:jc w:val="both"/>
        <w:rPr>
          <w:rFonts w:asciiTheme="minorHAnsi" w:hAnsiTheme="minorHAnsi" w:cstheme="minorHAnsi"/>
          <w:sz w:val="20"/>
          <w:szCs w:val="20"/>
        </w:rPr>
      </w:pPr>
    </w:p>
    <w:p w14:paraId="55202CCC"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Po preteku roka za predložitev ponudb, ponudbe ne bo več mogoče oddati.</w:t>
      </w:r>
    </w:p>
    <w:p w14:paraId="4E636181" w14:textId="77777777" w:rsidR="009770B9" w:rsidRDefault="009770B9" w:rsidP="00A47669">
      <w:pPr>
        <w:widowControl w:val="0"/>
        <w:autoSpaceDE w:val="0"/>
        <w:jc w:val="both"/>
        <w:rPr>
          <w:rFonts w:asciiTheme="minorHAnsi" w:hAnsiTheme="minorHAnsi" w:cstheme="minorHAnsi"/>
        </w:rPr>
      </w:pPr>
    </w:p>
    <w:p w14:paraId="55A07212"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lastRenderedPageBreak/>
        <w:t>Ponudba mora vsebovati izpolnjene najmanj naslednje obrazce in dokumente:</w:t>
      </w:r>
    </w:p>
    <w:p w14:paraId="0744FF13" w14:textId="77777777" w:rsidR="00A47669" w:rsidRPr="002A0D1D" w:rsidRDefault="00A47669" w:rsidP="00A47669">
      <w:pPr>
        <w:widowControl w:val="0"/>
        <w:autoSpaceDE w:val="0"/>
        <w:ind w:left="284"/>
        <w:jc w:val="both"/>
        <w:rPr>
          <w:rFonts w:asciiTheme="minorHAnsi" w:hAnsiTheme="minorHAnsi" w:cstheme="minorHAnsi"/>
        </w:rPr>
      </w:pPr>
    </w:p>
    <w:p w14:paraId="7CFA29E8" w14:textId="3406059F" w:rsidR="00A47669" w:rsidRPr="002A0D1D" w:rsidRDefault="00A47669" w:rsidP="00A47669">
      <w:pPr>
        <w:widowControl w:val="0"/>
        <w:numPr>
          <w:ilvl w:val="0"/>
          <w:numId w:val="28"/>
        </w:numPr>
        <w:suppressAutoHyphens/>
        <w:autoSpaceDE w:val="0"/>
        <w:jc w:val="both"/>
        <w:rPr>
          <w:rFonts w:asciiTheme="minorHAnsi" w:hAnsiTheme="minorHAnsi" w:cstheme="minorHAnsi"/>
          <w:b/>
          <w:bCs/>
        </w:rPr>
      </w:pPr>
      <w:r w:rsidRPr="002A0D1D">
        <w:rPr>
          <w:rFonts w:asciiTheme="minorHAnsi" w:hAnsiTheme="minorHAnsi" w:cstheme="minorHAnsi"/>
          <w:b/>
          <w:bCs/>
        </w:rPr>
        <w:t>Obrazec ponudbeni predračun (OBR-1)</w:t>
      </w:r>
      <w:r w:rsidR="005110C9">
        <w:rPr>
          <w:rFonts w:asciiTheme="minorHAnsi" w:hAnsiTheme="minorHAnsi" w:cstheme="minorHAnsi"/>
          <w:b/>
          <w:bCs/>
        </w:rPr>
        <w:t>;</w:t>
      </w:r>
    </w:p>
    <w:p w14:paraId="2426975A" w14:textId="661262A7" w:rsidR="00A47669" w:rsidRPr="002A0D1D" w:rsidRDefault="00A47669" w:rsidP="00A47669">
      <w:pPr>
        <w:widowControl w:val="0"/>
        <w:numPr>
          <w:ilvl w:val="0"/>
          <w:numId w:val="28"/>
        </w:numPr>
        <w:suppressAutoHyphens/>
        <w:autoSpaceDE w:val="0"/>
        <w:jc w:val="both"/>
        <w:rPr>
          <w:rFonts w:asciiTheme="minorHAnsi" w:hAnsiTheme="minorHAnsi" w:cstheme="minorHAnsi"/>
          <w:b/>
          <w:bCs/>
        </w:rPr>
      </w:pPr>
      <w:r w:rsidRPr="002A0D1D">
        <w:rPr>
          <w:rFonts w:asciiTheme="minorHAnsi" w:hAnsiTheme="minorHAnsi" w:cstheme="minorHAnsi"/>
          <w:b/>
          <w:bCs/>
        </w:rPr>
        <w:t>Obrazec ponudbe</w:t>
      </w:r>
      <w:r>
        <w:rPr>
          <w:rFonts w:asciiTheme="minorHAnsi" w:hAnsiTheme="minorHAnsi" w:cstheme="minorHAnsi"/>
          <w:b/>
          <w:bCs/>
        </w:rPr>
        <w:t xml:space="preserve"> (PONUDBA)</w:t>
      </w:r>
      <w:r w:rsidR="005110C9">
        <w:rPr>
          <w:rFonts w:asciiTheme="minorHAnsi" w:hAnsiTheme="minorHAnsi" w:cstheme="minorHAnsi"/>
          <w:b/>
          <w:bCs/>
        </w:rPr>
        <w:t>;</w:t>
      </w:r>
    </w:p>
    <w:p w14:paraId="77892B16" w14:textId="6A5F7BDA" w:rsidR="00A47669" w:rsidRPr="002A0D1D" w:rsidRDefault="00A47669" w:rsidP="00A47669">
      <w:pPr>
        <w:widowControl w:val="0"/>
        <w:numPr>
          <w:ilvl w:val="0"/>
          <w:numId w:val="28"/>
        </w:numPr>
        <w:suppressAutoHyphens/>
        <w:autoSpaceDE w:val="0"/>
        <w:jc w:val="both"/>
        <w:rPr>
          <w:rFonts w:asciiTheme="minorHAnsi" w:hAnsiTheme="minorHAnsi" w:cstheme="minorHAnsi"/>
          <w:b/>
          <w:bCs/>
        </w:rPr>
      </w:pPr>
      <w:r w:rsidRPr="002A0D1D">
        <w:rPr>
          <w:rFonts w:asciiTheme="minorHAnsi" w:hAnsiTheme="minorHAnsi" w:cstheme="minorHAnsi"/>
          <w:b/>
          <w:bCs/>
        </w:rPr>
        <w:t xml:space="preserve">Obrazec izjave o neobstoju izključitvenih </w:t>
      </w:r>
      <w:r>
        <w:rPr>
          <w:rFonts w:asciiTheme="minorHAnsi" w:hAnsiTheme="minorHAnsi" w:cstheme="minorHAnsi"/>
          <w:b/>
          <w:bCs/>
        </w:rPr>
        <w:t>razlogov in pooblastilo (OBR-2)</w:t>
      </w:r>
      <w:r w:rsidR="005110C9">
        <w:rPr>
          <w:rFonts w:asciiTheme="minorHAnsi" w:hAnsiTheme="minorHAnsi" w:cstheme="minorHAnsi"/>
          <w:b/>
          <w:bCs/>
        </w:rPr>
        <w:t>;</w:t>
      </w:r>
    </w:p>
    <w:p w14:paraId="6446F190" w14:textId="418AF590" w:rsidR="00A47669" w:rsidRPr="002A0D1D" w:rsidRDefault="00A47669" w:rsidP="00A47669">
      <w:pPr>
        <w:widowControl w:val="0"/>
        <w:numPr>
          <w:ilvl w:val="0"/>
          <w:numId w:val="28"/>
        </w:numPr>
        <w:suppressAutoHyphens/>
        <w:autoSpaceDE w:val="0"/>
        <w:jc w:val="both"/>
        <w:rPr>
          <w:rFonts w:asciiTheme="minorHAnsi" w:hAnsiTheme="minorHAnsi" w:cstheme="minorHAnsi"/>
          <w:b/>
          <w:bCs/>
        </w:rPr>
      </w:pPr>
      <w:r w:rsidRPr="002A0D1D">
        <w:rPr>
          <w:rFonts w:asciiTheme="minorHAnsi" w:hAnsiTheme="minorHAnsi" w:cstheme="minorHAnsi"/>
          <w:b/>
          <w:bCs/>
        </w:rPr>
        <w:t xml:space="preserve">Obrazec podizvajalcev v ponudbi (OBR-3), če </w:t>
      </w:r>
      <w:r>
        <w:rPr>
          <w:rFonts w:asciiTheme="minorHAnsi" w:hAnsiTheme="minorHAnsi" w:cstheme="minorHAnsi"/>
          <w:b/>
          <w:bCs/>
        </w:rPr>
        <w:t>ponudnik nastopa s podizvajalci</w:t>
      </w:r>
      <w:r w:rsidR="005110C9">
        <w:rPr>
          <w:rFonts w:asciiTheme="minorHAnsi" w:hAnsiTheme="minorHAnsi" w:cstheme="minorHAnsi"/>
          <w:b/>
          <w:bCs/>
        </w:rPr>
        <w:t>;</w:t>
      </w:r>
    </w:p>
    <w:p w14:paraId="10AE03D9" w14:textId="6C1F5C91" w:rsidR="00A47669" w:rsidRPr="002A0D1D" w:rsidRDefault="00A47669" w:rsidP="00A47669">
      <w:pPr>
        <w:widowControl w:val="0"/>
        <w:numPr>
          <w:ilvl w:val="0"/>
          <w:numId w:val="28"/>
        </w:numPr>
        <w:suppressAutoHyphens/>
        <w:autoSpaceDE w:val="0"/>
        <w:jc w:val="both"/>
        <w:rPr>
          <w:rFonts w:asciiTheme="minorHAnsi" w:hAnsiTheme="minorHAnsi" w:cstheme="minorHAnsi"/>
          <w:b/>
          <w:bCs/>
        </w:rPr>
      </w:pPr>
      <w:r w:rsidRPr="002A0D1D">
        <w:rPr>
          <w:rFonts w:asciiTheme="minorHAnsi" w:hAnsiTheme="minorHAnsi" w:cstheme="minorHAnsi"/>
          <w:b/>
          <w:bCs/>
        </w:rPr>
        <w:t xml:space="preserve">Obrazec izjave o udeležbi fizičnih in pravnih oseb v lastništvu gospodarskega subjekta </w:t>
      </w:r>
      <w:r>
        <w:rPr>
          <w:rFonts w:asciiTheme="minorHAnsi" w:hAnsiTheme="minorHAnsi" w:cstheme="minorHAnsi"/>
          <w:b/>
          <w:bCs/>
        </w:rPr>
        <w:t>(OBR-11)</w:t>
      </w:r>
      <w:r w:rsidR="005110C9">
        <w:rPr>
          <w:rFonts w:asciiTheme="minorHAnsi" w:hAnsiTheme="minorHAnsi" w:cstheme="minorHAnsi"/>
          <w:b/>
          <w:bCs/>
        </w:rPr>
        <w:t>;</w:t>
      </w:r>
    </w:p>
    <w:p w14:paraId="7ED649D6" w14:textId="0A2F28FB" w:rsidR="00A47669" w:rsidRPr="002A0D1D" w:rsidRDefault="00A47669" w:rsidP="00A47669">
      <w:pPr>
        <w:widowControl w:val="0"/>
        <w:numPr>
          <w:ilvl w:val="0"/>
          <w:numId w:val="28"/>
        </w:numPr>
        <w:suppressAutoHyphens/>
        <w:autoSpaceDE w:val="0"/>
        <w:jc w:val="both"/>
        <w:rPr>
          <w:rFonts w:asciiTheme="minorHAnsi" w:hAnsiTheme="minorHAnsi" w:cstheme="minorHAnsi"/>
          <w:b/>
          <w:bCs/>
        </w:rPr>
      </w:pPr>
      <w:r w:rsidRPr="002A0D1D">
        <w:rPr>
          <w:rFonts w:asciiTheme="minorHAnsi" w:hAnsiTheme="minorHAnsi" w:cstheme="minorHAnsi"/>
          <w:b/>
          <w:bCs/>
        </w:rPr>
        <w:t>Obrazec izjave gospodarskega subjekta (OBR-12)</w:t>
      </w:r>
      <w:r w:rsidR="005110C9">
        <w:rPr>
          <w:rFonts w:asciiTheme="minorHAnsi" w:hAnsiTheme="minorHAnsi" w:cstheme="minorHAnsi"/>
          <w:b/>
          <w:bCs/>
        </w:rPr>
        <w:t>;</w:t>
      </w:r>
    </w:p>
    <w:p w14:paraId="7DDB84CF" w14:textId="4E43D3DD" w:rsidR="00A47669" w:rsidRPr="002A0D1D" w:rsidRDefault="00A47669" w:rsidP="00A47669">
      <w:pPr>
        <w:widowControl w:val="0"/>
        <w:numPr>
          <w:ilvl w:val="0"/>
          <w:numId w:val="28"/>
        </w:numPr>
        <w:suppressAutoHyphens/>
        <w:autoSpaceDE w:val="0"/>
        <w:jc w:val="both"/>
        <w:rPr>
          <w:rFonts w:asciiTheme="minorHAnsi" w:hAnsiTheme="minorHAnsi" w:cstheme="minorHAnsi"/>
          <w:b/>
          <w:bCs/>
        </w:rPr>
      </w:pPr>
      <w:r w:rsidRPr="002A0D1D">
        <w:rPr>
          <w:rFonts w:asciiTheme="minorHAnsi" w:hAnsiTheme="minorHAnsi" w:cstheme="minorHAnsi"/>
          <w:b/>
          <w:bCs/>
        </w:rPr>
        <w:t>Obrazec soglasja k odpravi računskih napak (OBR-13</w:t>
      </w:r>
      <w:r>
        <w:rPr>
          <w:rFonts w:asciiTheme="minorHAnsi" w:hAnsiTheme="minorHAnsi" w:cstheme="minorHAnsi"/>
          <w:b/>
          <w:bCs/>
        </w:rPr>
        <w:t>)</w:t>
      </w:r>
      <w:r w:rsidR="005110C9">
        <w:rPr>
          <w:rFonts w:asciiTheme="minorHAnsi" w:hAnsiTheme="minorHAnsi" w:cstheme="minorHAnsi"/>
          <w:b/>
          <w:bCs/>
        </w:rPr>
        <w:t>;</w:t>
      </w:r>
    </w:p>
    <w:p w14:paraId="6982F2F5" w14:textId="1B23A559" w:rsidR="00A47669" w:rsidRDefault="00A47669" w:rsidP="00A47669">
      <w:pPr>
        <w:widowControl w:val="0"/>
        <w:numPr>
          <w:ilvl w:val="0"/>
          <w:numId w:val="28"/>
        </w:numPr>
        <w:suppressAutoHyphens/>
        <w:autoSpaceDE w:val="0"/>
        <w:jc w:val="both"/>
        <w:rPr>
          <w:rFonts w:asciiTheme="minorHAnsi" w:hAnsiTheme="minorHAnsi" w:cstheme="minorHAnsi"/>
          <w:b/>
          <w:bCs/>
        </w:rPr>
      </w:pPr>
      <w:r w:rsidRPr="002A0D1D">
        <w:rPr>
          <w:rFonts w:asciiTheme="minorHAnsi" w:hAnsiTheme="minorHAnsi" w:cstheme="minorHAnsi"/>
          <w:b/>
          <w:bCs/>
        </w:rPr>
        <w:t>Izpolnjen obrazec popisa blaga za sklop za katerega ponudn</w:t>
      </w:r>
      <w:r>
        <w:rPr>
          <w:rFonts w:asciiTheme="minorHAnsi" w:hAnsiTheme="minorHAnsi" w:cstheme="minorHAnsi"/>
          <w:b/>
          <w:bCs/>
        </w:rPr>
        <w:t>ik oddaja ponudbo</w:t>
      </w:r>
      <w:r w:rsidR="005110C9">
        <w:rPr>
          <w:rFonts w:asciiTheme="minorHAnsi" w:hAnsiTheme="minorHAnsi" w:cstheme="minorHAnsi"/>
          <w:b/>
          <w:bCs/>
        </w:rPr>
        <w:t>.</w:t>
      </w:r>
    </w:p>
    <w:p w14:paraId="5FAF8149" w14:textId="77777777" w:rsidR="00A47669" w:rsidRPr="002A0D1D" w:rsidRDefault="00A47669" w:rsidP="00A47669">
      <w:pPr>
        <w:widowControl w:val="0"/>
        <w:suppressAutoHyphens/>
        <w:autoSpaceDE w:val="0"/>
        <w:jc w:val="both"/>
        <w:rPr>
          <w:rFonts w:asciiTheme="minorHAnsi" w:hAnsiTheme="minorHAnsi" w:cstheme="minorHAnsi"/>
          <w:b/>
          <w:bCs/>
        </w:rPr>
      </w:pPr>
    </w:p>
    <w:p w14:paraId="6AFFB704" w14:textId="77777777" w:rsidR="00A47669" w:rsidRPr="002A0D1D" w:rsidRDefault="00A47669" w:rsidP="00A47669">
      <w:pPr>
        <w:widowControl w:val="0"/>
        <w:autoSpaceDE w:val="0"/>
        <w:jc w:val="both"/>
        <w:rPr>
          <w:rFonts w:asciiTheme="minorHAnsi" w:hAnsiTheme="minorHAnsi" w:cstheme="minorHAnsi"/>
          <w:u w:val="single"/>
        </w:rPr>
      </w:pPr>
      <w:r w:rsidRPr="002A0D1D">
        <w:rPr>
          <w:rFonts w:asciiTheme="minorHAnsi" w:hAnsiTheme="minorHAnsi" w:cstheme="minorHAnsi"/>
        </w:rPr>
        <w:t xml:space="preserve">Ponudba mora vsebovati tudi ostala morebitna dokazila navedena v nadaljevanju te razpisne dokumentacije. Obrazci morajo biti v .pdf obliki ali drugem ustreznem formatu. </w:t>
      </w:r>
    </w:p>
    <w:p w14:paraId="6F1D0B10" w14:textId="77777777" w:rsidR="00A47669" w:rsidRPr="002A0D1D" w:rsidRDefault="00A47669" w:rsidP="00A47669">
      <w:pPr>
        <w:widowControl w:val="0"/>
        <w:autoSpaceDE w:val="0"/>
        <w:jc w:val="both"/>
        <w:rPr>
          <w:rFonts w:asciiTheme="minorHAnsi" w:hAnsiTheme="minorHAnsi" w:cstheme="minorHAnsi"/>
          <w:u w:val="single"/>
        </w:rPr>
      </w:pPr>
    </w:p>
    <w:p w14:paraId="483E5355"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ESPD obrazec mora biti priložen v xml. obliki. </w:t>
      </w:r>
    </w:p>
    <w:p w14:paraId="1A0FBAB9" w14:textId="77777777" w:rsidR="00A47669" w:rsidRPr="002A0D1D" w:rsidRDefault="00A47669" w:rsidP="00A47669">
      <w:pPr>
        <w:widowControl w:val="0"/>
        <w:autoSpaceDE w:val="0"/>
        <w:jc w:val="both"/>
        <w:rPr>
          <w:rFonts w:asciiTheme="minorHAnsi" w:hAnsiTheme="minorHAnsi" w:cstheme="minorHAnsi"/>
        </w:rPr>
      </w:pPr>
    </w:p>
    <w:p w14:paraId="687B12B0"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Obrazec popisa blaga priloži ponudnik izpolnjenega v MS Excel formatu v razdelek »Drugi dokumenti«.</w:t>
      </w:r>
    </w:p>
    <w:p w14:paraId="5488CEB7" w14:textId="77777777" w:rsidR="00A47669" w:rsidRPr="002A0D1D" w:rsidRDefault="00A47669" w:rsidP="00A47669">
      <w:pPr>
        <w:widowControl w:val="0"/>
        <w:autoSpaceDE w:val="0"/>
        <w:jc w:val="both"/>
        <w:rPr>
          <w:rFonts w:asciiTheme="minorHAnsi" w:hAnsiTheme="minorHAnsi" w:cstheme="minorHAnsi"/>
        </w:rPr>
      </w:pPr>
    </w:p>
    <w:p w14:paraId="1F6F2816" w14:textId="6E6BBC09"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Poleg zgoraj navedenih obrazcev ponudnik priloži še ostala morebitna ostala dokazila, ki so </w:t>
      </w:r>
      <w:r w:rsidR="00B70B09">
        <w:rPr>
          <w:rFonts w:asciiTheme="minorHAnsi" w:hAnsiTheme="minorHAnsi" w:cstheme="minorHAnsi"/>
        </w:rPr>
        <w:t xml:space="preserve">morebiti </w:t>
      </w:r>
      <w:r w:rsidRPr="002A0D1D">
        <w:rPr>
          <w:rFonts w:asciiTheme="minorHAnsi" w:hAnsiTheme="minorHAnsi" w:cstheme="minorHAnsi"/>
        </w:rPr>
        <w:t xml:space="preserve">navedena v </w:t>
      </w:r>
      <w:r w:rsidR="00B70B09">
        <w:rPr>
          <w:rFonts w:asciiTheme="minorHAnsi" w:hAnsiTheme="minorHAnsi" w:cstheme="minorHAnsi"/>
        </w:rPr>
        <w:t xml:space="preserve">nadaljevanju te </w:t>
      </w:r>
      <w:r w:rsidRPr="002A0D1D">
        <w:rPr>
          <w:rFonts w:asciiTheme="minorHAnsi" w:hAnsiTheme="minorHAnsi" w:cstheme="minorHAnsi"/>
        </w:rPr>
        <w:t>razpisne dokumentacije.</w:t>
      </w:r>
      <w:bookmarkStart w:id="8" w:name="_Toc213576713"/>
    </w:p>
    <w:p w14:paraId="06619329"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r w:rsidRPr="00BB23A9">
        <w:rPr>
          <w:rFonts w:asciiTheme="minorHAnsi" w:hAnsiTheme="minorHAnsi" w:cstheme="minorHAnsi"/>
          <w:sz w:val="24"/>
          <w:szCs w:val="24"/>
        </w:rPr>
        <w:t>1.7 Pogoji za priznanje sposobnosti</w:t>
      </w:r>
      <w:bookmarkEnd w:id="8"/>
      <w:r w:rsidRPr="00BB23A9">
        <w:rPr>
          <w:rFonts w:asciiTheme="minorHAnsi" w:hAnsiTheme="minorHAnsi" w:cstheme="minorHAnsi"/>
          <w:sz w:val="24"/>
          <w:szCs w:val="24"/>
        </w:rPr>
        <w:t xml:space="preserve"> </w:t>
      </w:r>
    </w:p>
    <w:p w14:paraId="68574417" w14:textId="77777777" w:rsidR="00A47669" w:rsidRPr="002A0D1D" w:rsidRDefault="00A47669" w:rsidP="00A47669">
      <w:pPr>
        <w:widowControl w:val="0"/>
        <w:jc w:val="both"/>
        <w:rPr>
          <w:rFonts w:asciiTheme="minorHAnsi" w:hAnsiTheme="minorHAnsi" w:cstheme="minorHAnsi"/>
        </w:rPr>
      </w:pPr>
      <w:r w:rsidRPr="002A0D1D">
        <w:rPr>
          <w:rFonts w:asciiTheme="minorHAnsi" w:hAnsiTheme="minorHAnsi" w:cstheme="minorHAnsi"/>
          <w:b/>
        </w:rPr>
        <w:t>RAZLOGI ZA IZKLJUČITEV</w:t>
      </w:r>
    </w:p>
    <w:p w14:paraId="76DC0908" w14:textId="77777777" w:rsidR="00A47669" w:rsidRPr="002A0D1D" w:rsidRDefault="00A47669" w:rsidP="00A47669">
      <w:pPr>
        <w:widowControl w:val="0"/>
        <w:jc w:val="both"/>
        <w:rPr>
          <w:rFonts w:asciiTheme="minorHAnsi" w:hAnsiTheme="minorHAnsi" w:cstheme="minorHAnsi"/>
        </w:rPr>
      </w:pPr>
    </w:p>
    <w:p w14:paraId="72538093"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Naročnik bo izključil ponudnika iz sodelovanja v postopku oddaje javnega naročila, če obstajajo razlogi za izključitev določeni v prvem, drugem in četrtem odstavku 75. členu ZJN-3.</w:t>
      </w:r>
    </w:p>
    <w:p w14:paraId="08786D3C"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Neobstoj izključitvenih razlogov ponudnik dokazuje z izpolnjenim ESPD obrazcem. </w:t>
      </w:r>
    </w:p>
    <w:p w14:paraId="0F034495" w14:textId="77777777" w:rsidR="00A47669" w:rsidRPr="002A0D1D" w:rsidRDefault="00A47669" w:rsidP="00A47669">
      <w:pPr>
        <w:widowControl w:val="0"/>
        <w:autoSpaceDE w:val="0"/>
        <w:jc w:val="both"/>
        <w:rPr>
          <w:rFonts w:asciiTheme="minorHAnsi" w:hAnsiTheme="minorHAnsi" w:cstheme="minorHAnsi"/>
        </w:rPr>
      </w:pPr>
    </w:p>
    <w:p w14:paraId="0B6ABAEF"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Poleg tega je v ESPD naveden uradni organ ali tretja oseba, odgovorna za izdajo dokazil, vključuje pa tudi uradno izjavo o tem, da bo gospodarski subjekt na zahtevo in brez odlašanja sposoben predložiti ta dokazila. </w:t>
      </w:r>
    </w:p>
    <w:p w14:paraId="18921C26" w14:textId="77777777" w:rsidR="00A47669" w:rsidRPr="002A0D1D" w:rsidRDefault="00A47669" w:rsidP="00A47669">
      <w:pPr>
        <w:autoSpaceDE w:val="0"/>
        <w:rPr>
          <w:rFonts w:asciiTheme="minorHAnsi" w:hAnsiTheme="minorHAnsi" w:cstheme="minorHAnsi"/>
        </w:rPr>
      </w:pPr>
    </w:p>
    <w:p w14:paraId="384E8F8F"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ESPD gospodarski subjekt uvozi od naročnika, ga izpolni na spletni strani </w:t>
      </w:r>
      <w:hyperlink r:id="rId19" w:history="1">
        <w:r w:rsidRPr="002A0D1D">
          <w:rPr>
            <w:rStyle w:val="Hiperpovezava"/>
            <w:rFonts w:asciiTheme="minorHAnsi" w:hAnsiTheme="minorHAnsi" w:cstheme="minorHAnsi"/>
            <w:color w:val="auto"/>
          </w:rPr>
          <w:t>https://ejn.gov.si/espd</w:t>
        </w:r>
      </w:hyperlink>
      <w:r w:rsidRPr="009770B9">
        <w:rPr>
          <w:rStyle w:val="Hiperpovezava"/>
          <w:rFonts w:asciiTheme="minorHAnsi" w:hAnsiTheme="minorHAnsi" w:cstheme="minorHAnsi"/>
          <w:color w:val="auto"/>
          <w:u w:val="none"/>
        </w:rPr>
        <w:t xml:space="preserve">   </w:t>
      </w:r>
      <w:r w:rsidRPr="002A0D1D">
        <w:rPr>
          <w:rFonts w:asciiTheme="minorHAnsi" w:hAnsiTheme="minorHAnsi" w:cstheme="minorHAnsi"/>
        </w:rPr>
        <w:t xml:space="preserve">ter ga v elektronski obliki predloži v ponudbi. </w:t>
      </w:r>
    </w:p>
    <w:p w14:paraId="38E62BCE" w14:textId="77777777" w:rsidR="00A47669" w:rsidRPr="002A0D1D" w:rsidRDefault="00A47669" w:rsidP="00A47669">
      <w:pPr>
        <w:widowControl w:val="0"/>
        <w:autoSpaceDE w:val="0"/>
        <w:jc w:val="both"/>
        <w:rPr>
          <w:rFonts w:asciiTheme="minorHAnsi" w:hAnsiTheme="minorHAnsi" w:cstheme="minorHAnsi"/>
        </w:rPr>
      </w:pPr>
    </w:p>
    <w:p w14:paraId="712B42EB"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Ponudnik, ki v sistemu e-JN oddaja ponudbo, naloži svoj ESPD v razdelek »ESPD – ponudnik«.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23B31D58" w14:textId="77777777" w:rsidR="00A47669" w:rsidRDefault="00A47669" w:rsidP="00A47669">
      <w:pPr>
        <w:widowControl w:val="0"/>
        <w:jc w:val="both"/>
        <w:rPr>
          <w:rFonts w:asciiTheme="minorHAnsi" w:hAnsiTheme="minorHAnsi" w:cstheme="minorHAnsi"/>
        </w:rPr>
      </w:pPr>
    </w:p>
    <w:p w14:paraId="29798912" w14:textId="77777777" w:rsidR="00A47669" w:rsidRDefault="00A47669" w:rsidP="00A47669">
      <w:pPr>
        <w:widowControl w:val="0"/>
        <w:jc w:val="both"/>
        <w:rPr>
          <w:rFonts w:asciiTheme="minorHAnsi" w:hAnsiTheme="minorHAnsi" w:cstheme="minorHAnsi"/>
        </w:rPr>
      </w:pPr>
    </w:p>
    <w:p w14:paraId="368C31AF" w14:textId="77777777" w:rsidR="009770B9" w:rsidRDefault="009770B9" w:rsidP="00A47669">
      <w:pPr>
        <w:widowControl w:val="0"/>
        <w:jc w:val="both"/>
        <w:rPr>
          <w:rFonts w:asciiTheme="minorHAnsi" w:hAnsiTheme="minorHAnsi" w:cstheme="minorHAnsi"/>
        </w:rPr>
      </w:pPr>
    </w:p>
    <w:p w14:paraId="3B5ADE9E" w14:textId="77777777" w:rsidR="00A47669" w:rsidRDefault="00A47669" w:rsidP="00A47669">
      <w:pPr>
        <w:widowControl w:val="0"/>
        <w:jc w:val="both"/>
        <w:rPr>
          <w:rFonts w:asciiTheme="minorHAnsi" w:hAnsiTheme="minorHAnsi" w:cstheme="minorHAnsi"/>
        </w:rPr>
      </w:pPr>
    </w:p>
    <w:p w14:paraId="281B1749" w14:textId="7E44C4C7" w:rsidR="00A47669" w:rsidRPr="002A0D1D" w:rsidRDefault="00A47669" w:rsidP="00A47669">
      <w:pPr>
        <w:widowControl w:val="0"/>
        <w:numPr>
          <w:ilvl w:val="0"/>
          <w:numId w:val="30"/>
        </w:numPr>
        <w:suppressAutoHyphens/>
        <w:ind w:left="426" w:hanging="425"/>
        <w:jc w:val="both"/>
        <w:rPr>
          <w:rFonts w:asciiTheme="minorHAnsi" w:hAnsiTheme="minorHAnsi" w:cstheme="minorHAnsi"/>
        </w:rPr>
      </w:pPr>
      <w:r w:rsidRPr="002A0D1D">
        <w:rPr>
          <w:rFonts w:asciiTheme="minorHAnsi" w:hAnsiTheme="minorHAnsi" w:cstheme="minorHAnsi"/>
          <w:b/>
        </w:rPr>
        <w:lastRenderedPageBreak/>
        <w:t xml:space="preserve">Gospodarskemu subjektu ali osebi, ki je članica upravnega, vodstvenega ali nadzornega organa tega gospodarskega subjekta ali ki ima pooblastila za njegovo zastopanje ali odločanje ali nadzor v njem, </w:t>
      </w:r>
      <w:r w:rsidR="00D71AF1">
        <w:rPr>
          <w:rFonts w:asciiTheme="minorHAnsi" w:hAnsiTheme="minorHAnsi" w:cstheme="minorHAnsi"/>
          <w:b/>
        </w:rPr>
        <w:t>je</w:t>
      </w:r>
      <w:r w:rsidRPr="002A0D1D">
        <w:rPr>
          <w:rFonts w:asciiTheme="minorHAnsi" w:hAnsiTheme="minorHAnsi" w:cstheme="minorHAnsi"/>
          <w:b/>
        </w:rPr>
        <w:t xml:space="preserve"> bila izrečena pravnomočna sodba, ki ima elemente kaznivih dejanj, ki so opredeljena v prvem odstavku 75. člena ZJN-3.</w:t>
      </w:r>
    </w:p>
    <w:p w14:paraId="325914BA" w14:textId="77777777" w:rsidR="00A47669" w:rsidRPr="00BB23A9" w:rsidRDefault="00A47669" w:rsidP="00A47669">
      <w:pPr>
        <w:widowControl w:val="0"/>
        <w:ind w:left="567"/>
        <w:jc w:val="both"/>
        <w:rPr>
          <w:rFonts w:asciiTheme="minorHAnsi" w:hAnsiTheme="minorHAnsi" w:cstheme="minorHAnsi"/>
          <w:b/>
          <w:sz w:val="20"/>
          <w:szCs w:val="20"/>
        </w:rPr>
      </w:pPr>
    </w:p>
    <w:p w14:paraId="1E7CE8CE" w14:textId="77777777" w:rsidR="00A47669"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 xml:space="preserve">Gospodarski subjekt potrdi izpolnjevanje tega pogoja s predložitvijo izpolnjenega in podpisanega ESPD in OBR-2 obrazca. </w:t>
      </w:r>
    </w:p>
    <w:p w14:paraId="38FBFA62" w14:textId="77777777" w:rsidR="00A47669" w:rsidRPr="00BB23A9" w:rsidRDefault="00A47669" w:rsidP="00A47669">
      <w:pPr>
        <w:widowControl w:val="0"/>
        <w:ind w:left="426"/>
        <w:jc w:val="both"/>
        <w:rPr>
          <w:rFonts w:asciiTheme="minorHAnsi" w:hAnsiTheme="minorHAnsi" w:cstheme="minorHAnsi"/>
          <w:i/>
          <w:sz w:val="20"/>
          <w:szCs w:val="20"/>
        </w:rPr>
      </w:pPr>
    </w:p>
    <w:p w14:paraId="35C14962"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Gospodarski subjekt lahko obrazec OBR-2 dopolni z lastno izjavo v primeru, da na predvideni obrazec ni mogoče zapisati vse podatkov.</w:t>
      </w:r>
    </w:p>
    <w:p w14:paraId="53290EE4" w14:textId="77777777" w:rsidR="00A47669" w:rsidRPr="00BB23A9" w:rsidRDefault="00A47669" w:rsidP="00A47669">
      <w:pPr>
        <w:widowControl w:val="0"/>
        <w:ind w:left="426"/>
        <w:jc w:val="both"/>
        <w:rPr>
          <w:rFonts w:asciiTheme="minorHAnsi" w:hAnsiTheme="minorHAnsi" w:cstheme="minorHAnsi"/>
          <w:i/>
          <w:sz w:val="20"/>
          <w:szCs w:val="20"/>
        </w:rPr>
      </w:pPr>
    </w:p>
    <w:p w14:paraId="692D15F2"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Naročnik bo izpolnjevanje omenjenega pogoja preveril z aplikacijo e-Dosje oz. v uradnih registrih in evidencah.</w:t>
      </w:r>
    </w:p>
    <w:p w14:paraId="01AFCBF2" w14:textId="77777777" w:rsidR="00A47669" w:rsidRPr="00BB23A9" w:rsidRDefault="00A47669" w:rsidP="00A47669">
      <w:pPr>
        <w:widowControl w:val="0"/>
        <w:ind w:left="426"/>
        <w:jc w:val="both"/>
        <w:rPr>
          <w:rFonts w:asciiTheme="minorHAnsi" w:hAnsiTheme="minorHAnsi" w:cstheme="minorHAnsi"/>
          <w:i/>
          <w:sz w:val="20"/>
          <w:szCs w:val="20"/>
        </w:rPr>
      </w:pPr>
    </w:p>
    <w:p w14:paraId="502FAD06"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Zaželeno je, da gospodarski subjekti v ponudbi predložijo kopije potrdil iz kazenske ali druge ustrezne evidence, ki niso starejša od 4 mesecev, štetih od roka za oddajo ponudb, ali so pridobljena najpozneje v 90 dneh od roka za oddajo ponudb.</w:t>
      </w:r>
    </w:p>
    <w:p w14:paraId="500D9C2B" w14:textId="77777777" w:rsidR="00A47669" w:rsidRPr="00BB23A9" w:rsidRDefault="00A47669" w:rsidP="00A47669">
      <w:pPr>
        <w:widowControl w:val="0"/>
        <w:ind w:left="426"/>
        <w:jc w:val="both"/>
        <w:rPr>
          <w:rFonts w:asciiTheme="minorHAnsi" w:hAnsiTheme="minorHAnsi" w:cstheme="minorHAnsi"/>
          <w:i/>
          <w:sz w:val="20"/>
          <w:szCs w:val="20"/>
        </w:rPr>
      </w:pPr>
    </w:p>
    <w:p w14:paraId="352CF80F"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V kolikor oseba, ki je članica upravnega, vodstvenega ali nadzornega organa gospodarskega subjekta ali ki ima pooblastila za njegovo zastopanje ali odločanje ali nadzor v njem ni državljan Republike Slovenije, mora v ponudbeni dokumentaciji predložiti:</w:t>
      </w:r>
    </w:p>
    <w:p w14:paraId="19353A82" w14:textId="77777777" w:rsidR="00A47669" w:rsidRPr="00BB23A9" w:rsidRDefault="00A47669" w:rsidP="00A47669">
      <w:pPr>
        <w:pStyle w:val="Odstavekseznama"/>
        <w:widowControl w:val="0"/>
        <w:numPr>
          <w:ilvl w:val="0"/>
          <w:numId w:val="27"/>
        </w:numPr>
        <w:jc w:val="both"/>
        <w:rPr>
          <w:rFonts w:asciiTheme="minorHAnsi" w:hAnsiTheme="minorHAnsi" w:cstheme="minorHAnsi"/>
          <w:i/>
        </w:rPr>
      </w:pPr>
      <w:r w:rsidRPr="00BB23A9">
        <w:rPr>
          <w:rFonts w:asciiTheme="minorHAnsi" w:hAnsiTheme="minorHAnsi" w:cstheme="minorHAnsi"/>
          <w:i/>
        </w:rPr>
        <w:t xml:space="preserve">potrdilo iz kazenske ali druge ustrezne evidence </w:t>
      </w:r>
      <w:r w:rsidRPr="00BB23A9">
        <w:rPr>
          <w:rFonts w:asciiTheme="minorHAnsi" w:hAnsiTheme="minorHAnsi" w:cstheme="minorHAnsi"/>
          <w:i/>
          <w:u w:val="single"/>
        </w:rPr>
        <w:t>matične države</w:t>
      </w:r>
      <w:r w:rsidRPr="00BB23A9">
        <w:rPr>
          <w:rFonts w:asciiTheme="minorHAnsi" w:hAnsiTheme="minorHAnsi" w:cstheme="minorHAnsi"/>
          <w:i/>
        </w:rPr>
        <w:t xml:space="preserve"> ali </w:t>
      </w:r>
    </w:p>
    <w:p w14:paraId="2A1245A6" w14:textId="77777777" w:rsidR="00A47669" w:rsidRPr="002A0D1D" w:rsidRDefault="00A47669" w:rsidP="00A47669">
      <w:pPr>
        <w:pStyle w:val="Odstavekseznama"/>
        <w:widowControl w:val="0"/>
        <w:numPr>
          <w:ilvl w:val="0"/>
          <w:numId w:val="27"/>
        </w:numPr>
        <w:jc w:val="both"/>
        <w:rPr>
          <w:rFonts w:asciiTheme="minorHAnsi" w:hAnsiTheme="minorHAnsi" w:cstheme="minorHAnsi"/>
          <w:i/>
        </w:rPr>
      </w:pPr>
      <w:r w:rsidRPr="00BB23A9">
        <w:rPr>
          <w:rFonts w:asciiTheme="minorHAnsi" w:hAnsiTheme="minorHAnsi" w:cstheme="minorHAnsi"/>
          <w:i/>
        </w:rPr>
        <w:t xml:space="preserve">potrdilo iz kazenske evidence Republike Slovenije </w:t>
      </w:r>
      <w:r w:rsidRPr="002A0D1D">
        <w:rPr>
          <w:rFonts w:asciiTheme="minorHAnsi" w:hAnsiTheme="minorHAnsi" w:cstheme="minorHAnsi"/>
          <w:i/>
        </w:rPr>
        <w:t xml:space="preserve">ali </w:t>
      </w:r>
    </w:p>
    <w:p w14:paraId="1A06C288" w14:textId="77777777" w:rsidR="00A47669" w:rsidRPr="002A0D1D" w:rsidRDefault="00A47669" w:rsidP="00A47669">
      <w:pPr>
        <w:pStyle w:val="Odstavekseznama"/>
        <w:widowControl w:val="0"/>
        <w:numPr>
          <w:ilvl w:val="0"/>
          <w:numId w:val="27"/>
        </w:numPr>
        <w:jc w:val="both"/>
        <w:rPr>
          <w:rFonts w:asciiTheme="minorHAnsi" w:hAnsiTheme="minorHAnsi" w:cstheme="minorHAnsi"/>
          <w:i/>
        </w:rPr>
      </w:pPr>
      <w:r w:rsidRPr="00BB23A9">
        <w:rPr>
          <w:rFonts w:asciiTheme="minorHAnsi" w:hAnsiTheme="minorHAnsi" w:cstheme="minorHAnsi"/>
          <w:i/>
        </w:rPr>
        <w:t>pooblastilo za pridobitev potrdila iz kazenske evidence fizičnih oseb (OBR-2.1).</w:t>
      </w:r>
    </w:p>
    <w:p w14:paraId="10618AFD" w14:textId="77777777" w:rsidR="00A47669" w:rsidRPr="00BB23A9" w:rsidRDefault="00A47669" w:rsidP="00A47669">
      <w:pPr>
        <w:widowControl w:val="0"/>
        <w:jc w:val="both"/>
        <w:rPr>
          <w:rFonts w:asciiTheme="minorHAnsi" w:hAnsiTheme="minorHAnsi" w:cstheme="minorHAnsi"/>
          <w:i/>
          <w:sz w:val="20"/>
          <w:szCs w:val="20"/>
        </w:rPr>
      </w:pPr>
    </w:p>
    <w:p w14:paraId="091DCC81" w14:textId="77777777" w:rsidR="00A47669"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Če matična država potrdil tega pogoja ne izdaja ali če ti ne zajemajo vseh primerov iz prvega odstavka 75. člena ZJN-3, jih je mogoče nadomestiti z zapriseženo izjavo, če ta v matični državi ni predvidena, pa z izjavo določene osebe, dano pred pristojnim sodnim ali upravnim organom, notarjem ali pred pristojno poklicno ali trgovinsko organizacijo v matični državi te osebe ali v državi, v kateri ima sedež gospodarski subjekt.</w:t>
      </w:r>
    </w:p>
    <w:p w14:paraId="573B1401" w14:textId="77777777" w:rsidR="00A47669" w:rsidRPr="00BB23A9" w:rsidRDefault="00A47669" w:rsidP="00A47669">
      <w:pPr>
        <w:widowControl w:val="0"/>
        <w:ind w:left="567"/>
        <w:jc w:val="both"/>
        <w:rPr>
          <w:rFonts w:asciiTheme="minorHAnsi" w:hAnsiTheme="minorHAnsi" w:cstheme="minorHAnsi"/>
          <w:i/>
          <w:sz w:val="20"/>
          <w:szCs w:val="20"/>
        </w:rPr>
      </w:pPr>
    </w:p>
    <w:p w14:paraId="107B4B79" w14:textId="77777777" w:rsidR="00A47669" w:rsidRPr="00CB6FFA" w:rsidRDefault="00A47669" w:rsidP="00A47669">
      <w:pPr>
        <w:widowControl w:val="0"/>
        <w:numPr>
          <w:ilvl w:val="0"/>
          <w:numId w:val="30"/>
        </w:numPr>
        <w:suppressAutoHyphens/>
        <w:ind w:left="426" w:hanging="425"/>
        <w:jc w:val="both"/>
        <w:rPr>
          <w:rFonts w:asciiTheme="minorHAnsi" w:hAnsiTheme="minorHAnsi" w:cstheme="minorHAnsi"/>
          <w:b/>
        </w:rPr>
      </w:pPr>
      <w:r w:rsidRPr="00CB6FFA">
        <w:rPr>
          <w:rFonts w:asciiTheme="minorHAnsi" w:hAnsiTheme="minorHAnsi" w:cstheme="minorHAnsi"/>
          <w:b/>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 znaša 50 ali več EUR.  Šteje se, da gospodarski subjekt ne izpolnjuje obveznosti iz te točke tudi, če na dan roka za oddajo ponudbe nima predloženih vseh obračunov davčnih odtegljajev za dohodke iz delovnega razmerja za obdobje zadnjih petih (5) let do dne roka za oddajo ponudbe.</w:t>
      </w:r>
    </w:p>
    <w:p w14:paraId="650B2404" w14:textId="77777777" w:rsidR="00A47669" w:rsidRPr="009770B9" w:rsidRDefault="00A47669" w:rsidP="00A47669">
      <w:pPr>
        <w:widowControl w:val="0"/>
        <w:ind w:left="567"/>
        <w:jc w:val="both"/>
        <w:rPr>
          <w:rFonts w:asciiTheme="minorHAnsi" w:hAnsiTheme="minorHAnsi" w:cstheme="minorHAnsi"/>
          <w:b/>
          <w:sz w:val="20"/>
          <w:szCs w:val="20"/>
        </w:rPr>
      </w:pPr>
    </w:p>
    <w:p w14:paraId="77719D18"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Gospodarski subjekt potrdi izpolnjevanje tega pogoja s predložitvijo izpolnjenega in podpisanega ESPD in OBR-2 obrazca.</w:t>
      </w:r>
    </w:p>
    <w:p w14:paraId="5CA49448" w14:textId="77777777" w:rsidR="00A47669" w:rsidRPr="009770B9" w:rsidRDefault="00A47669" w:rsidP="00A47669">
      <w:pPr>
        <w:widowControl w:val="0"/>
        <w:ind w:left="426"/>
        <w:jc w:val="both"/>
        <w:rPr>
          <w:rFonts w:asciiTheme="minorHAnsi" w:hAnsiTheme="minorHAnsi" w:cstheme="minorHAnsi"/>
          <w:i/>
          <w:sz w:val="20"/>
          <w:szCs w:val="20"/>
        </w:rPr>
      </w:pPr>
    </w:p>
    <w:p w14:paraId="30D98405"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Naročnik bo izpolnjevanje omenjenega pogoja preveril z aplikacijo e-Dosje oz. v uradnih registrih in evidencah.</w:t>
      </w:r>
    </w:p>
    <w:p w14:paraId="23AA82F1" w14:textId="77777777" w:rsidR="00A47669" w:rsidRPr="009770B9" w:rsidRDefault="00A47669" w:rsidP="00A47669">
      <w:pPr>
        <w:widowControl w:val="0"/>
        <w:ind w:left="426"/>
        <w:jc w:val="both"/>
        <w:rPr>
          <w:rFonts w:asciiTheme="minorHAnsi" w:hAnsiTheme="minorHAnsi" w:cstheme="minorHAnsi"/>
          <w:i/>
          <w:sz w:val="20"/>
          <w:szCs w:val="20"/>
        </w:rPr>
      </w:pPr>
    </w:p>
    <w:p w14:paraId="5F6E2A32"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Naročnik si pridržuje pravico, da izpolnjevanje omenjenega pogoja preveri z aplikacijo e-Dosje oz. v uradnih registrih in evidencah.</w:t>
      </w:r>
    </w:p>
    <w:p w14:paraId="2055A76B" w14:textId="77777777" w:rsidR="00A47669" w:rsidRPr="00CB6FFA" w:rsidRDefault="00A47669" w:rsidP="00A47669">
      <w:pPr>
        <w:widowControl w:val="0"/>
        <w:numPr>
          <w:ilvl w:val="0"/>
          <w:numId w:val="30"/>
        </w:numPr>
        <w:suppressAutoHyphens/>
        <w:ind w:left="426" w:hanging="425"/>
        <w:jc w:val="both"/>
        <w:rPr>
          <w:rFonts w:asciiTheme="minorHAnsi" w:hAnsiTheme="minorHAnsi" w:cstheme="minorHAnsi"/>
          <w:b/>
        </w:rPr>
      </w:pPr>
      <w:r w:rsidRPr="002A0D1D">
        <w:rPr>
          <w:rFonts w:asciiTheme="minorHAnsi" w:hAnsiTheme="minorHAnsi" w:cstheme="minorHAnsi"/>
          <w:b/>
        </w:rPr>
        <w:lastRenderedPageBreak/>
        <w:t>Če je gospodarski subjekt na dan, ko poteče rok za oddajo ponudb ali prijav, izločen iz postopkov oddaje javnih naročil zaradi uvrstitve v evidenco gospodarskih subjektov z negativnimi referencami iz 110. člena ZJN-3.</w:t>
      </w:r>
    </w:p>
    <w:p w14:paraId="110472E4" w14:textId="77777777" w:rsidR="00A47669" w:rsidRPr="00BB23A9" w:rsidRDefault="00A47669" w:rsidP="00A47669">
      <w:pPr>
        <w:widowControl w:val="0"/>
        <w:ind w:left="426"/>
        <w:jc w:val="both"/>
        <w:rPr>
          <w:rFonts w:asciiTheme="minorHAnsi" w:hAnsiTheme="minorHAnsi" w:cstheme="minorHAnsi"/>
          <w:b/>
          <w:sz w:val="20"/>
          <w:szCs w:val="20"/>
        </w:rPr>
      </w:pPr>
    </w:p>
    <w:p w14:paraId="72B83F16"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Gospodarski subjekt potrdi izpolnjevanje tega pogoja s predložitvijo izpolnjenega in podpisanega ESPD in OBR-2 obrazca.</w:t>
      </w:r>
    </w:p>
    <w:p w14:paraId="215919EB" w14:textId="77777777" w:rsidR="00A47669" w:rsidRPr="00BB23A9" w:rsidRDefault="00A47669" w:rsidP="00A47669">
      <w:pPr>
        <w:widowControl w:val="0"/>
        <w:ind w:left="426"/>
        <w:jc w:val="both"/>
        <w:rPr>
          <w:rFonts w:asciiTheme="minorHAnsi" w:hAnsiTheme="minorHAnsi" w:cstheme="minorHAnsi"/>
          <w:i/>
          <w:sz w:val="20"/>
          <w:szCs w:val="20"/>
        </w:rPr>
      </w:pPr>
    </w:p>
    <w:p w14:paraId="724407A3"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Naročnik bo izpolnjevanje omenjenega pogoja preveril z aplikacijo e-Dosje oz. v uradnih registrih in evidencah.</w:t>
      </w:r>
    </w:p>
    <w:p w14:paraId="36E5EC0E" w14:textId="77777777" w:rsidR="00A47669" w:rsidRPr="00BB23A9" w:rsidRDefault="00A47669" w:rsidP="00A47669">
      <w:pPr>
        <w:widowControl w:val="0"/>
        <w:ind w:left="426"/>
        <w:jc w:val="both"/>
        <w:rPr>
          <w:rFonts w:asciiTheme="minorHAnsi" w:hAnsiTheme="minorHAnsi" w:cstheme="minorHAnsi"/>
          <w:sz w:val="20"/>
          <w:szCs w:val="20"/>
        </w:rPr>
      </w:pPr>
    </w:p>
    <w:p w14:paraId="2D9DA808" w14:textId="77777777" w:rsidR="00A47669" w:rsidRPr="00CB6FFA" w:rsidRDefault="00A47669" w:rsidP="00A47669">
      <w:pPr>
        <w:widowControl w:val="0"/>
        <w:numPr>
          <w:ilvl w:val="0"/>
          <w:numId w:val="30"/>
        </w:numPr>
        <w:suppressAutoHyphens/>
        <w:ind w:left="426" w:hanging="425"/>
        <w:jc w:val="both"/>
        <w:rPr>
          <w:rFonts w:asciiTheme="minorHAnsi" w:hAnsiTheme="minorHAnsi" w:cstheme="minorHAnsi"/>
          <w:b/>
        </w:rPr>
      </w:pPr>
      <w:r w:rsidRPr="002A0D1D">
        <w:rPr>
          <w:rFonts w:asciiTheme="minorHAnsi" w:hAnsiTheme="minorHAnsi" w:cstheme="minorHAnsi"/>
          <w:b/>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144417AC" w14:textId="77777777" w:rsidR="00A47669" w:rsidRPr="00BB23A9" w:rsidRDefault="00A47669" w:rsidP="00A47669">
      <w:pPr>
        <w:widowControl w:val="0"/>
        <w:ind w:left="567"/>
        <w:jc w:val="both"/>
        <w:rPr>
          <w:rFonts w:asciiTheme="minorHAnsi" w:hAnsiTheme="minorHAnsi" w:cstheme="minorHAnsi"/>
          <w:b/>
          <w:sz w:val="20"/>
          <w:szCs w:val="20"/>
        </w:rPr>
      </w:pPr>
    </w:p>
    <w:p w14:paraId="134CD005" w14:textId="77777777" w:rsidR="00A47669" w:rsidRPr="00BB23A9" w:rsidRDefault="00A47669" w:rsidP="00A47669">
      <w:pPr>
        <w:widowControl w:val="0"/>
        <w:ind w:left="426"/>
        <w:jc w:val="both"/>
        <w:rPr>
          <w:rFonts w:asciiTheme="minorHAnsi" w:hAnsiTheme="minorHAnsi" w:cstheme="minorHAnsi"/>
          <w:i/>
        </w:rPr>
      </w:pPr>
      <w:r w:rsidRPr="00BB23A9">
        <w:rPr>
          <w:rFonts w:asciiTheme="minorHAnsi" w:hAnsiTheme="minorHAnsi" w:cstheme="minorHAnsi"/>
          <w:i/>
        </w:rPr>
        <w:t xml:space="preserve">V primeru skupne ponudbe mora pogoj izpolnjevati vsak izmed partnerjev, v primeru, da gospodarski subjekt nastopa s podizvajalci, morajo pogoj izpolniti tudi podizvajalci. </w:t>
      </w:r>
    </w:p>
    <w:p w14:paraId="04D4FB94" w14:textId="77777777" w:rsidR="00A47669" w:rsidRPr="00BB23A9" w:rsidRDefault="00A47669" w:rsidP="00A47669">
      <w:pPr>
        <w:widowControl w:val="0"/>
        <w:ind w:left="426"/>
        <w:jc w:val="both"/>
        <w:rPr>
          <w:rFonts w:asciiTheme="minorHAnsi" w:hAnsiTheme="minorHAnsi" w:cstheme="minorHAnsi"/>
          <w:i/>
          <w:sz w:val="20"/>
          <w:szCs w:val="20"/>
        </w:rPr>
      </w:pPr>
    </w:p>
    <w:p w14:paraId="79C4133C"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Gospodarski subjekt potrdi izpolnjevanje tega pogoja s predložitvijo izpolnjenega in podpisanega ESPD in OBR-2 obrazca.</w:t>
      </w:r>
      <w:r>
        <w:rPr>
          <w:rFonts w:asciiTheme="minorHAnsi" w:hAnsiTheme="minorHAnsi" w:cstheme="minorHAnsi"/>
          <w:i/>
        </w:rPr>
        <w:t xml:space="preserve"> </w:t>
      </w:r>
      <w:r w:rsidRPr="002A0D1D">
        <w:rPr>
          <w:rFonts w:asciiTheme="minorHAnsi" w:hAnsiTheme="minorHAnsi" w:cstheme="minorHAnsi"/>
          <w:i/>
        </w:rPr>
        <w:t>Naročnik bo izpolnjevanje omenjenega pogoja preveril z aplikacijo e-Dosje oz. v uradnih registrih in evidencah.</w:t>
      </w:r>
    </w:p>
    <w:p w14:paraId="7222E705" w14:textId="77777777" w:rsidR="00A47669" w:rsidRPr="00BB23A9" w:rsidRDefault="00A47669" w:rsidP="00A47669">
      <w:pPr>
        <w:widowControl w:val="0"/>
        <w:ind w:left="426"/>
        <w:jc w:val="both"/>
        <w:rPr>
          <w:rFonts w:asciiTheme="minorHAnsi" w:hAnsiTheme="minorHAnsi" w:cstheme="minorHAnsi"/>
          <w:i/>
          <w:sz w:val="20"/>
          <w:szCs w:val="20"/>
        </w:rPr>
      </w:pPr>
    </w:p>
    <w:p w14:paraId="40059F55" w14:textId="77777777" w:rsidR="00A47669" w:rsidRPr="00BB23A9" w:rsidRDefault="00A47669" w:rsidP="00A47669">
      <w:pPr>
        <w:widowControl w:val="0"/>
        <w:ind w:left="426"/>
        <w:jc w:val="both"/>
        <w:rPr>
          <w:rFonts w:asciiTheme="minorHAnsi" w:hAnsiTheme="minorHAnsi" w:cstheme="minorHAnsi"/>
          <w:i/>
        </w:rPr>
      </w:pPr>
      <w:r w:rsidRPr="00BB23A9">
        <w:rPr>
          <w:rFonts w:asciiTheme="minorHAnsi" w:hAnsiTheme="minorHAnsi" w:cstheme="minorHAnsi"/>
          <w:i/>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32BE44BD" w14:textId="77777777" w:rsidR="00A47669" w:rsidRPr="00BB23A9" w:rsidRDefault="00A47669" w:rsidP="00A47669">
      <w:pPr>
        <w:widowControl w:val="0"/>
        <w:ind w:left="567"/>
        <w:jc w:val="both"/>
        <w:rPr>
          <w:rFonts w:asciiTheme="minorHAnsi" w:hAnsiTheme="minorHAnsi" w:cstheme="minorHAnsi"/>
          <w:sz w:val="20"/>
          <w:szCs w:val="20"/>
        </w:rPr>
      </w:pPr>
    </w:p>
    <w:p w14:paraId="485FDDBA" w14:textId="77777777" w:rsidR="00A47669" w:rsidRPr="002A0D1D" w:rsidRDefault="00A47669" w:rsidP="00A47669">
      <w:pPr>
        <w:widowControl w:val="0"/>
        <w:numPr>
          <w:ilvl w:val="0"/>
          <w:numId w:val="30"/>
        </w:numPr>
        <w:suppressAutoHyphens/>
        <w:ind w:left="426" w:hanging="425"/>
        <w:jc w:val="both"/>
        <w:rPr>
          <w:rFonts w:asciiTheme="minorHAnsi" w:hAnsiTheme="minorHAnsi" w:cstheme="minorHAnsi"/>
          <w:b/>
        </w:rPr>
      </w:pPr>
      <w:r w:rsidRPr="002A0D1D">
        <w:rPr>
          <w:rFonts w:asciiTheme="minorHAnsi" w:hAnsiTheme="minorHAnsi" w:cstheme="minorHAnsi"/>
          <w:b/>
        </w:rPr>
        <w:t>Če je gospodarski subjekt:</w:t>
      </w:r>
    </w:p>
    <w:p w14:paraId="20CA04F6" w14:textId="77777777" w:rsidR="00A47669" w:rsidRPr="002A0D1D" w:rsidRDefault="00A47669" w:rsidP="00A47669">
      <w:pPr>
        <w:autoSpaceDE w:val="0"/>
        <w:autoSpaceDN w:val="0"/>
        <w:adjustRightInd w:val="0"/>
        <w:ind w:left="993" w:hanging="284"/>
        <w:jc w:val="both"/>
        <w:rPr>
          <w:rFonts w:asciiTheme="minorHAnsi" w:eastAsiaTheme="minorHAnsi" w:hAnsiTheme="minorHAnsi" w:cstheme="minorHAnsi"/>
          <w:lang w:eastAsia="en-US"/>
        </w:rPr>
      </w:pPr>
      <w:r w:rsidRPr="002A0D1D">
        <w:rPr>
          <w:rFonts w:asciiTheme="minorHAnsi" w:eastAsiaTheme="minorHAnsi" w:hAnsiTheme="minorHAnsi" w:cstheme="minorHAnsi"/>
          <w:lang w:eastAsia="en-US"/>
        </w:rPr>
        <w:t>-</w:t>
      </w:r>
      <w:r w:rsidRPr="002A0D1D">
        <w:rPr>
          <w:rFonts w:asciiTheme="minorHAnsi" w:eastAsiaTheme="minorHAnsi" w:hAnsiTheme="minorHAnsi" w:cstheme="minorHAnsi"/>
          <w:lang w:eastAsia="en-US"/>
        </w:rPr>
        <w:tab/>
        <w:t>ruski državljan ali fizična ali pravna oseba, subjekt ali organ s sedežem v Rusiji;</w:t>
      </w:r>
    </w:p>
    <w:p w14:paraId="012D036C" w14:textId="77777777" w:rsidR="00A47669" w:rsidRPr="002A0D1D" w:rsidRDefault="00A47669" w:rsidP="00A47669">
      <w:pPr>
        <w:autoSpaceDE w:val="0"/>
        <w:autoSpaceDN w:val="0"/>
        <w:adjustRightInd w:val="0"/>
        <w:ind w:left="993" w:hanging="284"/>
        <w:jc w:val="both"/>
        <w:rPr>
          <w:rFonts w:asciiTheme="minorHAnsi" w:eastAsiaTheme="minorHAnsi" w:hAnsiTheme="minorHAnsi" w:cstheme="minorHAnsi"/>
          <w:lang w:eastAsia="en-US"/>
        </w:rPr>
      </w:pPr>
      <w:r w:rsidRPr="002A0D1D">
        <w:rPr>
          <w:rFonts w:asciiTheme="minorHAnsi" w:eastAsiaTheme="minorHAnsi" w:hAnsiTheme="minorHAnsi" w:cstheme="minorHAnsi"/>
          <w:lang w:eastAsia="en-US"/>
        </w:rPr>
        <w:t>-</w:t>
      </w:r>
      <w:r w:rsidRPr="002A0D1D">
        <w:rPr>
          <w:rFonts w:asciiTheme="minorHAnsi" w:eastAsiaTheme="minorHAnsi" w:hAnsiTheme="minorHAnsi" w:cstheme="minorHAnsi"/>
          <w:lang w:eastAsia="en-US"/>
        </w:rPr>
        <w:tab/>
        <w:t>pravna oseba, subjekt ali organ, katerih več kot 50-odstotni delež je v neposredni ali posredni lasti subjekta iz prejšnje alineje;</w:t>
      </w:r>
    </w:p>
    <w:p w14:paraId="36E90699" w14:textId="77777777" w:rsidR="00A47669" w:rsidRPr="002A0D1D" w:rsidRDefault="00A47669" w:rsidP="00A47669">
      <w:pPr>
        <w:autoSpaceDE w:val="0"/>
        <w:autoSpaceDN w:val="0"/>
        <w:adjustRightInd w:val="0"/>
        <w:ind w:left="993" w:hanging="284"/>
        <w:jc w:val="both"/>
        <w:rPr>
          <w:rFonts w:asciiTheme="minorHAnsi" w:eastAsiaTheme="minorHAnsi" w:hAnsiTheme="minorHAnsi" w:cstheme="minorHAnsi"/>
          <w:lang w:eastAsia="en-US"/>
        </w:rPr>
      </w:pPr>
      <w:r w:rsidRPr="002A0D1D">
        <w:rPr>
          <w:rFonts w:asciiTheme="minorHAnsi" w:eastAsiaTheme="minorHAnsi" w:hAnsiTheme="minorHAnsi" w:cstheme="minorHAnsi"/>
          <w:lang w:eastAsia="en-US"/>
        </w:rPr>
        <w:t>-</w:t>
      </w:r>
      <w:r w:rsidRPr="002A0D1D">
        <w:rPr>
          <w:rFonts w:asciiTheme="minorHAnsi" w:eastAsiaTheme="minorHAnsi" w:hAnsiTheme="minorHAnsi" w:cstheme="minorHAnsi"/>
          <w:lang w:eastAsia="en-US"/>
        </w:rPr>
        <w:tab/>
        <w:t>fizična ali pravna oseba, subjekt ali organ, ki delujejo v imenu ali po navodilih subjekta iz prejšnjih dveh alinej.</w:t>
      </w:r>
    </w:p>
    <w:p w14:paraId="24AEF68C" w14:textId="77777777" w:rsidR="00A47669" w:rsidRPr="00BB23A9" w:rsidRDefault="00A47669" w:rsidP="00A47669">
      <w:pPr>
        <w:autoSpaceDE w:val="0"/>
        <w:autoSpaceDN w:val="0"/>
        <w:adjustRightInd w:val="0"/>
        <w:ind w:left="851" w:hanging="284"/>
        <w:jc w:val="both"/>
        <w:rPr>
          <w:rFonts w:asciiTheme="minorHAnsi" w:eastAsiaTheme="minorHAnsi" w:hAnsiTheme="minorHAnsi" w:cstheme="minorHAnsi"/>
          <w:sz w:val="20"/>
          <w:szCs w:val="20"/>
          <w:lang w:eastAsia="en-US"/>
        </w:rPr>
      </w:pPr>
    </w:p>
    <w:p w14:paraId="67352B6E" w14:textId="77777777" w:rsidR="00A47669" w:rsidRPr="002A0D1D" w:rsidRDefault="00A47669" w:rsidP="00A47669">
      <w:pPr>
        <w:widowControl w:val="0"/>
        <w:ind w:left="426"/>
        <w:jc w:val="both"/>
        <w:rPr>
          <w:rFonts w:asciiTheme="minorHAnsi" w:hAnsiTheme="minorHAnsi" w:cstheme="minorHAnsi"/>
        </w:rPr>
      </w:pPr>
      <w:r w:rsidRPr="002A0D1D">
        <w:rPr>
          <w:rFonts w:asciiTheme="minorHAnsi" w:hAnsiTheme="minorHAnsi" w:cstheme="minorHAnsi"/>
        </w:rPr>
        <w:t>Navedeno velja vključno za podizvajalce, dobavitelje ali subjekte, katerih zmogljivost se uporablja v smislu direktiv 2014/23/EU, 2014/24/EU, 2014/25/EU in 2009/81/ES, če predstavljajo več kot 10 odstotkov vrednosti naročil</w:t>
      </w:r>
      <w:r w:rsidRPr="002A0D1D">
        <w:rPr>
          <w:rFonts w:asciiTheme="minorHAnsi" w:hAnsiTheme="minorHAnsi" w:cstheme="minorHAnsi"/>
          <w:vertAlign w:val="superscript"/>
        </w:rPr>
        <w:footnoteReference w:id="2"/>
      </w:r>
    </w:p>
    <w:p w14:paraId="7DCFFB3E" w14:textId="77777777" w:rsidR="00A47669" w:rsidRPr="00BB23A9" w:rsidRDefault="00A47669" w:rsidP="00A47669">
      <w:pPr>
        <w:widowControl w:val="0"/>
        <w:ind w:left="426"/>
        <w:jc w:val="both"/>
        <w:rPr>
          <w:rFonts w:asciiTheme="minorHAnsi" w:hAnsiTheme="minorHAnsi" w:cstheme="minorHAnsi"/>
          <w:sz w:val="20"/>
          <w:szCs w:val="20"/>
        </w:rPr>
      </w:pPr>
    </w:p>
    <w:p w14:paraId="2EE66306"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Gospodarski subjekt potrdi izpolnjevanje tega pogoja s predložitvijo izjavo gospodarskega subjekta (OBR-12).</w:t>
      </w:r>
    </w:p>
    <w:p w14:paraId="5771AD6D" w14:textId="77777777" w:rsidR="009770B9" w:rsidRDefault="009770B9" w:rsidP="00A47669">
      <w:pPr>
        <w:widowControl w:val="0"/>
        <w:jc w:val="both"/>
        <w:rPr>
          <w:rFonts w:asciiTheme="minorHAnsi" w:hAnsiTheme="minorHAnsi" w:cstheme="minorHAnsi"/>
          <w:b/>
        </w:rPr>
      </w:pPr>
    </w:p>
    <w:p w14:paraId="3F171D0B" w14:textId="77777777" w:rsidR="00A47669" w:rsidRPr="00BB23A9" w:rsidRDefault="00A47669" w:rsidP="00A47669">
      <w:pPr>
        <w:widowControl w:val="0"/>
        <w:jc w:val="both"/>
        <w:rPr>
          <w:rFonts w:asciiTheme="minorHAnsi" w:hAnsiTheme="minorHAnsi" w:cstheme="minorHAnsi"/>
          <w:b/>
        </w:rPr>
      </w:pPr>
      <w:r w:rsidRPr="002A0D1D">
        <w:rPr>
          <w:rFonts w:asciiTheme="minorHAnsi" w:hAnsiTheme="minorHAnsi" w:cstheme="minorHAnsi"/>
          <w:b/>
        </w:rPr>
        <w:lastRenderedPageBreak/>
        <w:t>USTREZNOST ZA OPRAVLJANJE POKLICNE DEJAVNOSTI</w:t>
      </w:r>
    </w:p>
    <w:p w14:paraId="74C1FECB" w14:textId="77777777" w:rsidR="00A47669" w:rsidRPr="002A0D1D" w:rsidRDefault="00A47669" w:rsidP="00A47669">
      <w:pPr>
        <w:widowControl w:val="0"/>
        <w:ind w:left="567"/>
        <w:jc w:val="both"/>
        <w:rPr>
          <w:rFonts w:asciiTheme="minorHAnsi" w:hAnsiTheme="minorHAnsi" w:cstheme="minorHAnsi"/>
          <w:b/>
        </w:rPr>
      </w:pPr>
    </w:p>
    <w:p w14:paraId="51589CBE" w14:textId="77777777" w:rsidR="00A47669" w:rsidRPr="002A0D1D" w:rsidRDefault="00A47669" w:rsidP="00A47669">
      <w:pPr>
        <w:widowControl w:val="0"/>
        <w:numPr>
          <w:ilvl w:val="0"/>
          <w:numId w:val="30"/>
        </w:numPr>
        <w:suppressAutoHyphens/>
        <w:ind w:left="426" w:hanging="425"/>
        <w:jc w:val="both"/>
        <w:rPr>
          <w:rFonts w:asciiTheme="minorHAnsi" w:hAnsiTheme="minorHAnsi" w:cstheme="minorHAnsi"/>
          <w:b/>
        </w:rPr>
      </w:pPr>
      <w:r w:rsidRPr="002A0D1D">
        <w:rPr>
          <w:rFonts w:asciiTheme="minorHAnsi" w:hAnsiTheme="minorHAnsi" w:cstheme="minorHAnsi"/>
          <w:b/>
        </w:rPr>
        <w:t>Gospodarski subjekt je registriran za opravljanje dejavnosti, ki je predmet tega javnega naročila.</w:t>
      </w:r>
    </w:p>
    <w:p w14:paraId="4F820D8C" w14:textId="77777777" w:rsidR="00A47669" w:rsidRPr="002A0D1D" w:rsidRDefault="00A47669" w:rsidP="00A47669">
      <w:pPr>
        <w:widowControl w:val="0"/>
        <w:ind w:left="567"/>
        <w:jc w:val="both"/>
        <w:rPr>
          <w:rFonts w:asciiTheme="minorHAnsi" w:hAnsiTheme="minorHAnsi" w:cstheme="minorHAnsi"/>
          <w:b/>
        </w:rPr>
      </w:pPr>
    </w:p>
    <w:p w14:paraId="4B4E9C9C" w14:textId="77777777" w:rsidR="00A47669" w:rsidRPr="002A0D1D" w:rsidRDefault="00A47669" w:rsidP="00A47669">
      <w:pPr>
        <w:widowControl w:val="0"/>
        <w:ind w:left="426"/>
        <w:jc w:val="both"/>
        <w:rPr>
          <w:rFonts w:asciiTheme="minorHAnsi" w:hAnsiTheme="minorHAnsi" w:cstheme="minorHAnsi"/>
        </w:rPr>
      </w:pPr>
      <w:r w:rsidRPr="002A0D1D">
        <w:rPr>
          <w:rFonts w:asciiTheme="minorHAnsi" w:hAnsiTheme="minorHAnsi" w:cstheme="minorHAnsi"/>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21DAE3F7" w14:textId="77777777" w:rsidR="00A47669" w:rsidRDefault="00A47669" w:rsidP="00A47669">
      <w:pPr>
        <w:widowControl w:val="0"/>
        <w:ind w:left="426"/>
        <w:jc w:val="both"/>
        <w:rPr>
          <w:rFonts w:asciiTheme="minorHAnsi" w:hAnsiTheme="minorHAnsi" w:cstheme="minorHAnsi"/>
        </w:rPr>
      </w:pPr>
      <w:r w:rsidRPr="002A0D1D">
        <w:rPr>
          <w:rFonts w:asciiTheme="minorHAnsi" w:hAnsiTheme="minorHAnsi" w:cstheme="minorHAnsi"/>
        </w:rPr>
        <w:t>Seznam poklicnih ali poslovnih registrov v državah članicah Evropske unije določa Priloga XI Direktive 2014/24/EU.</w:t>
      </w:r>
    </w:p>
    <w:p w14:paraId="656845A8" w14:textId="77777777" w:rsidR="00A47669" w:rsidRPr="002A0D1D" w:rsidRDefault="00A47669" w:rsidP="00A47669">
      <w:pPr>
        <w:widowControl w:val="0"/>
        <w:ind w:left="426"/>
        <w:jc w:val="both"/>
        <w:rPr>
          <w:rFonts w:asciiTheme="minorHAnsi" w:hAnsiTheme="minorHAnsi" w:cstheme="minorHAnsi"/>
        </w:rPr>
      </w:pPr>
    </w:p>
    <w:p w14:paraId="6C453072" w14:textId="77777777" w:rsidR="00A47669" w:rsidRPr="002A0D1D" w:rsidRDefault="00A47669" w:rsidP="00A47669">
      <w:pPr>
        <w:widowControl w:val="0"/>
        <w:ind w:left="426"/>
        <w:jc w:val="both"/>
        <w:rPr>
          <w:rFonts w:asciiTheme="minorHAnsi" w:hAnsiTheme="minorHAnsi" w:cstheme="minorHAnsi"/>
        </w:rPr>
      </w:pPr>
      <w:r w:rsidRPr="002A0D1D">
        <w:rPr>
          <w:rFonts w:asciiTheme="minorHAnsi" w:hAnsiTheme="minorHAnsi" w:cstheme="minorHAnsi"/>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35606D44" w14:textId="77777777" w:rsidR="00A47669" w:rsidRPr="002A0D1D" w:rsidRDefault="00A47669" w:rsidP="00A47669">
      <w:pPr>
        <w:widowControl w:val="0"/>
        <w:ind w:left="426"/>
        <w:jc w:val="both"/>
        <w:rPr>
          <w:rFonts w:asciiTheme="minorHAnsi" w:hAnsiTheme="minorHAnsi" w:cstheme="minorHAnsi"/>
        </w:rPr>
      </w:pPr>
      <w:r w:rsidRPr="002A0D1D">
        <w:rPr>
          <w:rFonts w:asciiTheme="minorHAnsi" w:hAnsiTheme="minorHAnsi" w:cstheme="minorHAnsi"/>
        </w:rPr>
        <w:t>V primeru skupne ponudbe mora pogoj izpolnjevati vsak izmed partnerjev, v primeru, da gospodarski subjekt nastopa s podizvajalci, morajo pogoj izpolniti tudi podizvajalci.</w:t>
      </w:r>
    </w:p>
    <w:p w14:paraId="4F4C9A40" w14:textId="77777777" w:rsidR="00A47669" w:rsidRDefault="00A47669" w:rsidP="00A47669">
      <w:pPr>
        <w:widowControl w:val="0"/>
        <w:ind w:left="426"/>
        <w:jc w:val="both"/>
        <w:rPr>
          <w:rFonts w:asciiTheme="minorHAnsi" w:hAnsiTheme="minorHAnsi" w:cstheme="minorHAnsi"/>
        </w:rPr>
      </w:pPr>
    </w:p>
    <w:p w14:paraId="48C66D34" w14:textId="1DFA6657" w:rsidR="00A47669" w:rsidRPr="002A0D1D" w:rsidRDefault="00A47669" w:rsidP="00A47669">
      <w:pPr>
        <w:widowControl w:val="0"/>
        <w:ind w:left="426"/>
        <w:jc w:val="both"/>
        <w:rPr>
          <w:rFonts w:asciiTheme="minorHAnsi" w:hAnsiTheme="minorHAnsi" w:cstheme="minorHAnsi"/>
          <w:i/>
          <w:u w:val="single"/>
        </w:rPr>
      </w:pPr>
      <w:bookmarkStart w:id="9" w:name="_Hlk132717123"/>
      <w:r w:rsidRPr="002A0D1D">
        <w:rPr>
          <w:rFonts w:asciiTheme="minorHAnsi" w:hAnsiTheme="minorHAnsi" w:cstheme="minorHAnsi"/>
          <w:i/>
        </w:rPr>
        <w:t>Gospodarski subjekt potrdi izpolnjevanje tega pogoja s predložitvijo ESPD obrazca</w:t>
      </w:r>
      <w:r w:rsidR="00EC1F3B">
        <w:rPr>
          <w:rFonts w:asciiTheme="minorHAnsi" w:hAnsiTheme="minorHAnsi" w:cstheme="minorHAnsi"/>
          <w:i/>
        </w:rPr>
        <w:t>.</w:t>
      </w:r>
    </w:p>
    <w:bookmarkEnd w:id="9"/>
    <w:p w14:paraId="7F584991" w14:textId="77777777" w:rsidR="00A47669" w:rsidRPr="002A0D1D" w:rsidRDefault="00A47669" w:rsidP="00A47669">
      <w:pPr>
        <w:widowControl w:val="0"/>
        <w:ind w:left="426"/>
        <w:jc w:val="both"/>
        <w:rPr>
          <w:rFonts w:asciiTheme="minorHAnsi" w:hAnsiTheme="minorHAnsi" w:cstheme="minorHAnsi"/>
          <w:i/>
        </w:rPr>
      </w:pPr>
    </w:p>
    <w:p w14:paraId="790B2C2B"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Naročnik si pridržuje pravico, da naknadno zahteva ustrezna dokazila (izpis iz poklicnega ali poslovnega registra, akt u ustanovitvi, statut, družbeno pogodbo ali drugo ustrezno dokazilo, ki izkazuje vsebino izjave).</w:t>
      </w:r>
    </w:p>
    <w:p w14:paraId="3CAA6E6C" w14:textId="77777777" w:rsidR="00A47669" w:rsidRPr="002A0D1D" w:rsidRDefault="00A47669" w:rsidP="00A47669">
      <w:pPr>
        <w:widowControl w:val="0"/>
        <w:ind w:left="426"/>
        <w:jc w:val="both"/>
        <w:rPr>
          <w:rFonts w:asciiTheme="minorHAnsi" w:hAnsiTheme="minorHAnsi" w:cstheme="minorHAnsi"/>
          <w:i/>
        </w:rPr>
      </w:pPr>
    </w:p>
    <w:p w14:paraId="715B085D" w14:textId="77777777" w:rsidR="00A47669" w:rsidRPr="002A0D1D" w:rsidRDefault="00A47669" w:rsidP="00A47669">
      <w:pPr>
        <w:pStyle w:val="Default"/>
        <w:ind w:left="426"/>
        <w:jc w:val="both"/>
        <w:rPr>
          <w:rFonts w:asciiTheme="minorHAnsi" w:hAnsiTheme="minorHAnsi" w:cstheme="minorHAnsi"/>
          <w:color w:val="auto"/>
        </w:rPr>
      </w:pPr>
      <w:r w:rsidRPr="002A0D1D">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4C5CBD8A" w14:textId="77777777" w:rsidR="00A47669" w:rsidRPr="002A0D1D" w:rsidRDefault="00A47669" w:rsidP="00A47669">
      <w:pPr>
        <w:widowControl w:val="0"/>
        <w:ind w:left="567"/>
        <w:jc w:val="both"/>
        <w:rPr>
          <w:rFonts w:asciiTheme="minorHAnsi" w:hAnsiTheme="minorHAnsi" w:cstheme="minorHAnsi"/>
          <w:i/>
        </w:rPr>
      </w:pPr>
    </w:p>
    <w:p w14:paraId="1CE02463" w14:textId="77777777" w:rsidR="00A47669" w:rsidRPr="002A0D1D" w:rsidRDefault="00A47669" w:rsidP="00A47669">
      <w:pPr>
        <w:widowControl w:val="0"/>
        <w:jc w:val="both"/>
        <w:rPr>
          <w:rFonts w:asciiTheme="minorHAnsi" w:hAnsiTheme="minorHAnsi" w:cstheme="minorHAnsi"/>
          <w:b/>
        </w:rPr>
      </w:pPr>
      <w:r w:rsidRPr="002A0D1D">
        <w:rPr>
          <w:rFonts w:asciiTheme="minorHAnsi" w:hAnsiTheme="minorHAnsi" w:cstheme="minorHAnsi"/>
          <w:b/>
        </w:rPr>
        <w:t>TEHNIČNA IN STROKOVNA SPOSOBNOST</w:t>
      </w:r>
    </w:p>
    <w:p w14:paraId="5DE0A7DB" w14:textId="77777777" w:rsidR="00A47669" w:rsidRPr="002A0D1D" w:rsidRDefault="00A47669" w:rsidP="00A47669">
      <w:pPr>
        <w:widowControl w:val="0"/>
        <w:ind w:left="567"/>
        <w:jc w:val="both"/>
        <w:rPr>
          <w:rFonts w:asciiTheme="minorHAnsi" w:hAnsiTheme="minorHAnsi" w:cstheme="minorHAnsi"/>
        </w:rPr>
      </w:pPr>
    </w:p>
    <w:p w14:paraId="0E9457C0" w14:textId="77777777" w:rsidR="00A47669" w:rsidRPr="002A0D1D" w:rsidRDefault="00A47669" w:rsidP="00A47669">
      <w:pPr>
        <w:widowControl w:val="0"/>
        <w:numPr>
          <w:ilvl w:val="0"/>
          <w:numId w:val="30"/>
        </w:numPr>
        <w:suppressAutoHyphens/>
        <w:ind w:left="426" w:hanging="425"/>
        <w:jc w:val="both"/>
        <w:rPr>
          <w:rFonts w:asciiTheme="minorHAnsi" w:hAnsiTheme="minorHAnsi" w:cstheme="minorHAnsi"/>
          <w:b/>
        </w:rPr>
      </w:pPr>
      <w:r w:rsidRPr="002A0D1D">
        <w:rPr>
          <w:rFonts w:asciiTheme="minorHAnsi" w:hAnsiTheme="minorHAnsi" w:cstheme="minorHAnsi"/>
          <w:b/>
        </w:rPr>
        <w:t>Naročniki v zadnji petih (5) letih zoper gospodarske subjekte niso upravičeno vlagali reklamacij glede kakovosti izvedbe storitev in/ali dobavljenega blaga, pravočasnosti in zanesljivosti dobav ali storitev, ter nespoštovanja drugih pogodbenih obveznosti.</w:t>
      </w:r>
    </w:p>
    <w:p w14:paraId="6BF71665" w14:textId="77777777" w:rsidR="00A47669" w:rsidRPr="002A0D1D" w:rsidRDefault="00A47669" w:rsidP="00A47669">
      <w:pPr>
        <w:widowControl w:val="0"/>
        <w:suppressAutoHyphens/>
        <w:ind w:left="567"/>
        <w:jc w:val="both"/>
        <w:rPr>
          <w:rFonts w:asciiTheme="minorHAnsi" w:hAnsiTheme="minorHAnsi" w:cstheme="minorHAnsi"/>
          <w:b/>
        </w:rPr>
      </w:pPr>
    </w:p>
    <w:p w14:paraId="012322FF" w14:textId="77777777" w:rsidR="00A47669" w:rsidRPr="002A0D1D" w:rsidRDefault="00A47669" w:rsidP="00A47669">
      <w:pPr>
        <w:widowControl w:val="0"/>
        <w:suppressAutoHyphens/>
        <w:ind w:firstLine="426"/>
        <w:jc w:val="both"/>
        <w:rPr>
          <w:rFonts w:asciiTheme="minorHAnsi" w:hAnsiTheme="minorHAnsi" w:cstheme="minorHAnsi"/>
          <w:b/>
        </w:rPr>
      </w:pPr>
      <w:r w:rsidRPr="002A0D1D">
        <w:rPr>
          <w:rFonts w:asciiTheme="minorHAnsi" w:hAnsiTheme="minorHAnsi" w:cstheme="minorHAnsi"/>
          <w:b/>
        </w:rPr>
        <w:t>Nekakovostna izvedba del pomeni:</w:t>
      </w:r>
    </w:p>
    <w:p w14:paraId="3C023F51" w14:textId="77777777" w:rsidR="00A47669" w:rsidRPr="00BB23A9" w:rsidRDefault="00A47669" w:rsidP="00A47669">
      <w:pPr>
        <w:pStyle w:val="Odstavekseznama"/>
        <w:widowControl w:val="0"/>
        <w:numPr>
          <w:ilvl w:val="0"/>
          <w:numId w:val="27"/>
        </w:numPr>
        <w:suppressAutoHyphens/>
        <w:jc w:val="both"/>
        <w:rPr>
          <w:rFonts w:asciiTheme="minorHAnsi" w:hAnsiTheme="minorHAnsi" w:cstheme="minorHAnsi"/>
          <w:b/>
        </w:rPr>
      </w:pPr>
      <w:r w:rsidRPr="00BB23A9">
        <w:rPr>
          <w:rFonts w:asciiTheme="minorHAnsi" w:hAnsiTheme="minorHAnsi" w:cstheme="minorHAnsi"/>
          <w:b/>
        </w:rPr>
        <w:t>zamude pri izvedbi zaradi razlogov na strani dobavitelja,</w:t>
      </w:r>
    </w:p>
    <w:p w14:paraId="3D43E67C" w14:textId="77777777" w:rsidR="00A47669" w:rsidRPr="002A0D1D" w:rsidRDefault="00A47669" w:rsidP="00A47669">
      <w:pPr>
        <w:pStyle w:val="Odstavekseznama"/>
        <w:widowControl w:val="0"/>
        <w:numPr>
          <w:ilvl w:val="0"/>
          <w:numId w:val="27"/>
        </w:numPr>
        <w:suppressAutoHyphens/>
        <w:jc w:val="both"/>
        <w:rPr>
          <w:rFonts w:asciiTheme="minorHAnsi" w:hAnsiTheme="minorHAnsi" w:cstheme="minorHAnsi"/>
          <w:b/>
        </w:rPr>
      </w:pPr>
      <w:r w:rsidRPr="002A0D1D">
        <w:rPr>
          <w:rFonts w:asciiTheme="minorHAnsi" w:hAnsiTheme="minorHAnsi" w:cstheme="minorHAnsi"/>
          <w:b/>
        </w:rPr>
        <w:t>neodzivnost na zahteve naročnika in ne odpravljanje ugotovljenih napak v dogovorjenem roku,</w:t>
      </w:r>
    </w:p>
    <w:p w14:paraId="70EE031A" w14:textId="77777777" w:rsidR="00A47669" w:rsidRPr="002A0D1D" w:rsidRDefault="00A47669" w:rsidP="00A47669">
      <w:pPr>
        <w:pStyle w:val="Odstavekseznama"/>
        <w:widowControl w:val="0"/>
        <w:numPr>
          <w:ilvl w:val="0"/>
          <w:numId w:val="27"/>
        </w:numPr>
        <w:suppressAutoHyphens/>
        <w:jc w:val="both"/>
        <w:rPr>
          <w:rFonts w:asciiTheme="minorHAnsi" w:hAnsiTheme="minorHAnsi" w:cstheme="minorHAnsi"/>
          <w:b/>
        </w:rPr>
      </w:pPr>
      <w:r w:rsidRPr="002A0D1D">
        <w:rPr>
          <w:rFonts w:asciiTheme="minorHAnsi" w:hAnsiTheme="minorHAnsi" w:cstheme="minorHAnsi"/>
          <w:b/>
        </w:rPr>
        <w:t>izstavitev višjih računov, kot je bilo dogovorjeno v pogodbi,</w:t>
      </w:r>
    </w:p>
    <w:p w14:paraId="75F9F766" w14:textId="77777777" w:rsidR="00A47669" w:rsidRPr="002A0D1D" w:rsidRDefault="00A47669" w:rsidP="00A47669">
      <w:pPr>
        <w:pStyle w:val="Odstavekseznama"/>
        <w:widowControl w:val="0"/>
        <w:numPr>
          <w:ilvl w:val="0"/>
          <w:numId w:val="27"/>
        </w:numPr>
        <w:suppressAutoHyphens/>
        <w:jc w:val="both"/>
        <w:rPr>
          <w:rFonts w:asciiTheme="minorHAnsi" w:hAnsiTheme="minorHAnsi" w:cstheme="minorHAnsi"/>
          <w:b/>
        </w:rPr>
      </w:pPr>
      <w:r w:rsidRPr="002A0D1D">
        <w:rPr>
          <w:rFonts w:asciiTheme="minorHAnsi" w:hAnsiTheme="minorHAnsi" w:cstheme="minorHAnsi"/>
          <w:b/>
        </w:rPr>
        <w:t>odpoved pogodbe zaradi razlogov na strani dobavitelja,</w:t>
      </w:r>
    </w:p>
    <w:p w14:paraId="1195071C" w14:textId="77777777" w:rsidR="00A47669" w:rsidRPr="002A0D1D" w:rsidRDefault="00A47669" w:rsidP="00A47669">
      <w:pPr>
        <w:pStyle w:val="Odstavekseznama"/>
        <w:widowControl w:val="0"/>
        <w:numPr>
          <w:ilvl w:val="0"/>
          <w:numId w:val="27"/>
        </w:numPr>
        <w:suppressAutoHyphens/>
        <w:jc w:val="both"/>
        <w:rPr>
          <w:rFonts w:asciiTheme="minorHAnsi" w:hAnsiTheme="minorHAnsi" w:cstheme="minorHAnsi"/>
          <w:b/>
        </w:rPr>
      </w:pPr>
      <w:r w:rsidRPr="002A0D1D">
        <w:rPr>
          <w:rFonts w:asciiTheme="minorHAnsi" w:hAnsiTheme="minorHAnsi" w:cstheme="minorHAnsi"/>
          <w:b/>
        </w:rPr>
        <w:t>unovčenje finančnega zavarovanja za dobro izvedbo pogodbenih obveznosti oziroma uveljavitev pogodbene kazni,</w:t>
      </w:r>
    </w:p>
    <w:p w14:paraId="1D3E64D0" w14:textId="77777777" w:rsidR="00A47669" w:rsidRPr="002A0D1D" w:rsidRDefault="00A47669" w:rsidP="00A47669">
      <w:pPr>
        <w:pStyle w:val="Odstavekseznama"/>
        <w:widowControl w:val="0"/>
        <w:numPr>
          <w:ilvl w:val="0"/>
          <w:numId w:val="27"/>
        </w:numPr>
        <w:suppressAutoHyphens/>
        <w:jc w:val="both"/>
        <w:rPr>
          <w:rFonts w:asciiTheme="minorHAnsi" w:hAnsiTheme="minorHAnsi" w:cstheme="minorHAnsi"/>
          <w:b/>
        </w:rPr>
      </w:pPr>
      <w:r w:rsidRPr="002A0D1D">
        <w:rPr>
          <w:rFonts w:asciiTheme="minorHAnsi" w:hAnsiTheme="minorHAnsi" w:cstheme="minorHAnsi"/>
          <w:b/>
        </w:rPr>
        <w:t>ter druge dejavnosti, ki so v nasprotju z pogodbenimi obveznostmi in ki so bile formalno ugotovljene s strani naročnika.</w:t>
      </w:r>
    </w:p>
    <w:p w14:paraId="46F80F72" w14:textId="77777777" w:rsidR="00EC1F3B" w:rsidRDefault="00EC1F3B" w:rsidP="00A47669">
      <w:pPr>
        <w:widowControl w:val="0"/>
        <w:ind w:left="426"/>
        <w:jc w:val="both"/>
        <w:rPr>
          <w:rFonts w:asciiTheme="minorHAnsi" w:hAnsiTheme="minorHAnsi" w:cstheme="minorHAnsi"/>
          <w:i/>
        </w:rPr>
      </w:pPr>
    </w:p>
    <w:p w14:paraId="7DAE3668" w14:textId="2A34CF0E"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 xml:space="preserve">Gospodarski subjekt potrdi izpolnjevanje tega pogoja z izpolnjeno izjavo gospodarskega </w:t>
      </w:r>
      <w:r w:rsidRPr="002A0D1D">
        <w:rPr>
          <w:rFonts w:asciiTheme="minorHAnsi" w:hAnsiTheme="minorHAnsi" w:cstheme="minorHAnsi"/>
          <w:i/>
        </w:rPr>
        <w:lastRenderedPageBreak/>
        <w:t>subjekta (OBR-12).</w:t>
      </w:r>
    </w:p>
    <w:p w14:paraId="1F6A327D" w14:textId="77777777" w:rsidR="00A47669" w:rsidRPr="00BB23A9" w:rsidRDefault="00A47669" w:rsidP="00A47669">
      <w:pPr>
        <w:widowControl w:val="0"/>
        <w:suppressAutoHyphens/>
        <w:ind w:left="426"/>
        <w:jc w:val="both"/>
        <w:rPr>
          <w:rFonts w:asciiTheme="minorHAnsi" w:hAnsiTheme="minorHAnsi" w:cstheme="minorHAnsi"/>
          <w:b/>
          <w:sz w:val="20"/>
          <w:szCs w:val="20"/>
        </w:rPr>
      </w:pPr>
    </w:p>
    <w:p w14:paraId="481F9EE1" w14:textId="77777777" w:rsidR="00A47669" w:rsidRPr="002A0D1D" w:rsidRDefault="00A47669" w:rsidP="00A47669">
      <w:pPr>
        <w:widowControl w:val="0"/>
        <w:ind w:left="426"/>
        <w:jc w:val="both"/>
        <w:rPr>
          <w:rFonts w:asciiTheme="minorHAnsi" w:hAnsiTheme="minorHAnsi" w:cstheme="minorHAnsi"/>
        </w:rPr>
      </w:pPr>
      <w:r w:rsidRPr="002A0D1D">
        <w:rPr>
          <w:rFonts w:asciiTheme="minorHAnsi" w:hAnsiTheme="minorHAnsi" w:cstheme="minorHAnsi"/>
        </w:rPr>
        <w:t xml:space="preserve">V kolikor naročnik razpolaga z dokazili o nespoštovanju zgoraj naštetih pogodbenih obveznosti v zadnjih petih letih, ima pravico ponudnika izločiti iz postopka ocenjevanja prejetih ponudb. </w:t>
      </w:r>
    </w:p>
    <w:p w14:paraId="001F03CB" w14:textId="77777777" w:rsidR="00A47669" w:rsidRPr="002A0D1D" w:rsidRDefault="00A47669" w:rsidP="00A47669">
      <w:pPr>
        <w:widowControl w:val="0"/>
        <w:ind w:left="426"/>
        <w:jc w:val="both"/>
        <w:rPr>
          <w:rFonts w:asciiTheme="minorHAnsi" w:hAnsiTheme="minorHAnsi" w:cstheme="minorHAnsi"/>
        </w:rPr>
      </w:pPr>
      <w:r w:rsidRPr="002A0D1D">
        <w:rPr>
          <w:rFonts w:asciiTheme="minorHAnsi" w:hAnsiTheme="minorHAnsi" w:cstheme="minorHAnsi"/>
        </w:rPr>
        <w:t>Izločitev je mogoča le, če so dokazi za nespoštovanje obveznosti objektivni, preverljivi in ustrezno dokumentirani.</w:t>
      </w:r>
    </w:p>
    <w:p w14:paraId="40E1455C" w14:textId="77777777" w:rsidR="00A47669" w:rsidRDefault="00A47669" w:rsidP="00A47669">
      <w:pPr>
        <w:widowControl w:val="0"/>
        <w:jc w:val="both"/>
        <w:rPr>
          <w:rFonts w:asciiTheme="minorHAnsi" w:hAnsiTheme="minorHAnsi" w:cstheme="minorHAnsi"/>
        </w:rPr>
      </w:pPr>
    </w:p>
    <w:p w14:paraId="1D2EA042" w14:textId="77777777" w:rsidR="00A47669" w:rsidRPr="002A0D1D" w:rsidRDefault="00A47669" w:rsidP="00A47669">
      <w:pPr>
        <w:widowControl w:val="0"/>
        <w:jc w:val="both"/>
        <w:rPr>
          <w:rFonts w:asciiTheme="minorHAnsi" w:hAnsiTheme="minorHAnsi" w:cstheme="minorHAnsi"/>
          <w:b/>
        </w:rPr>
      </w:pPr>
      <w:r w:rsidRPr="002A0D1D">
        <w:rPr>
          <w:rFonts w:asciiTheme="minorHAnsi" w:hAnsiTheme="minorHAnsi" w:cstheme="minorHAnsi"/>
          <w:b/>
        </w:rPr>
        <w:t>OSTALO</w:t>
      </w:r>
    </w:p>
    <w:p w14:paraId="20C6D0EE" w14:textId="77777777" w:rsidR="00A47669" w:rsidRPr="002A0D1D" w:rsidRDefault="00A47669" w:rsidP="00A47669">
      <w:pPr>
        <w:widowControl w:val="0"/>
        <w:suppressAutoHyphens/>
        <w:ind w:left="567"/>
        <w:jc w:val="both"/>
        <w:rPr>
          <w:rFonts w:asciiTheme="minorHAnsi" w:hAnsiTheme="minorHAnsi" w:cstheme="minorHAnsi"/>
          <w:b/>
        </w:rPr>
      </w:pPr>
    </w:p>
    <w:p w14:paraId="064A02D8" w14:textId="06FBC1C1" w:rsidR="00A47669" w:rsidRPr="00303B7F" w:rsidRDefault="00A47669" w:rsidP="00303B7F">
      <w:pPr>
        <w:widowControl w:val="0"/>
        <w:numPr>
          <w:ilvl w:val="0"/>
          <w:numId w:val="30"/>
        </w:numPr>
        <w:suppressAutoHyphens/>
        <w:ind w:left="426" w:hanging="425"/>
        <w:jc w:val="both"/>
        <w:rPr>
          <w:rFonts w:asciiTheme="minorHAnsi" w:hAnsiTheme="minorHAnsi" w:cstheme="minorHAnsi"/>
          <w:b/>
        </w:rPr>
      </w:pPr>
      <w:r w:rsidRPr="00CB6FFA">
        <w:rPr>
          <w:rFonts w:asciiTheme="minorHAnsi" w:hAnsiTheme="minorHAnsi" w:cstheme="minorHAnsi"/>
          <w:b/>
        </w:rPr>
        <w:t xml:space="preserve">Gospodarski subjekt bo po pozivu naročnika najkasneje v treh delovnih dneh od prejema poziva posredoval vzorce </w:t>
      </w:r>
      <w:r w:rsidR="00CA18AA">
        <w:rPr>
          <w:rFonts w:asciiTheme="minorHAnsi" w:hAnsiTheme="minorHAnsi" w:cstheme="minorHAnsi"/>
          <w:b/>
        </w:rPr>
        <w:t>in/</w:t>
      </w:r>
      <w:r w:rsidRPr="00CB6FFA">
        <w:rPr>
          <w:rFonts w:asciiTheme="minorHAnsi" w:hAnsiTheme="minorHAnsi" w:cstheme="minorHAnsi"/>
          <w:b/>
        </w:rPr>
        <w:t>ali tehnično dokumentacijo ponujenega blaga, za katerega namerava oddati ponudbo</w:t>
      </w:r>
      <w:r w:rsidR="00CA18AA">
        <w:rPr>
          <w:rFonts w:asciiTheme="minorHAnsi" w:hAnsiTheme="minorHAnsi" w:cstheme="minorHAnsi"/>
          <w:b/>
        </w:rPr>
        <w:t>, skladno z Opombo 1 v obrazcu popisa blaga.</w:t>
      </w:r>
    </w:p>
    <w:p w14:paraId="605BDDC7" w14:textId="77777777" w:rsidR="00A47669" w:rsidRPr="00BB23A9" w:rsidRDefault="00A47669" w:rsidP="00A47669">
      <w:pPr>
        <w:widowControl w:val="0"/>
        <w:suppressAutoHyphens/>
        <w:ind w:left="567"/>
        <w:jc w:val="both"/>
        <w:rPr>
          <w:rFonts w:asciiTheme="minorHAnsi" w:hAnsiTheme="minorHAnsi" w:cstheme="minorHAnsi"/>
          <w:b/>
          <w:bCs/>
          <w:sz w:val="20"/>
          <w:szCs w:val="20"/>
        </w:rPr>
      </w:pPr>
    </w:p>
    <w:p w14:paraId="3F57F5CF"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Gospodarski subjekt potrdi izpolnjevanje tega pogoja z izpolnjeno izjavo gospodarskega subjekta (OBR-12).</w:t>
      </w:r>
    </w:p>
    <w:p w14:paraId="2C7DC9DC" w14:textId="77777777" w:rsidR="00A47669" w:rsidRPr="00BB23A9" w:rsidRDefault="00A47669" w:rsidP="00A47669">
      <w:pPr>
        <w:widowControl w:val="0"/>
        <w:suppressAutoHyphens/>
        <w:ind w:left="1004"/>
        <w:jc w:val="both"/>
        <w:rPr>
          <w:rFonts w:asciiTheme="minorHAnsi" w:hAnsiTheme="minorHAnsi" w:cstheme="minorHAnsi"/>
          <w:b/>
          <w:sz w:val="20"/>
          <w:szCs w:val="20"/>
        </w:rPr>
      </w:pPr>
    </w:p>
    <w:p w14:paraId="70B5D795" w14:textId="77777777" w:rsidR="00A47669" w:rsidRPr="002A0D1D" w:rsidRDefault="00A47669" w:rsidP="00A47669">
      <w:pPr>
        <w:widowControl w:val="0"/>
        <w:numPr>
          <w:ilvl w:val="0"/>
          <w:numId w:val="30"/>
        </w:numPr>
        <w:suppressAutoHyphens/>
        <w:ind w:left="426" w:hanging="425"/>
        <w:jc w:val="both"/>
        <w:rPr>
          <w:rFonts w:asciiTheme="minorHAnsi" w:hAnsiTheme="minorHAnsi" w:cstheme="minorHAnsi"/>
          <w:b/>
        </w:rPr>
      </w:pPr>
      <w:r w:rsidRPr="002A0D1D">
        <w:rPr>
          <w:rFonts w:asciiTheme="minorHAnsi" w:hAnsiTheme="minorHAnsi" w:cstheme="minorHAnsi"/>
          <w:b/>
        </w:rPr>
        <w:t>Gospodarski subjekt z oddajo ponudbe soglaša, da do naročnika predmetnega razpisa ne bo uveljavljal nobenega odškodninskega zahtevka,</w:t>
      </w:r>
      <w:r w:rsidRPr="00CB6FFA">
        <w:rPr>
          <w:rFonts w:asciiTheme="minorHAnsi" w:hAnsiTheme="minorHAnsi" w:cstheme="minorHAnsi"/>
          <w:b/>
        </w:rPr>
        <w:t xml:space="preserve"> </w:t>
      </w:r>
      <w:r w:rsidRPr="002A0D1D">
        <w:rPr>
          <w:rFonts w:asciiTheme="minorHAnsi" w:hAnsiTheme="minorHAnsi" w:cstheme="minorHAnsi"/>
          <w:b/>
        </w:rPr>
        <w:t>če se pred sklepanjem pogodbe prekliče že objavljeno javno naročilo, če ne bo izbran kot najugodnejši ponudnik, oz. da v primeru ustavitve postopka, zavrnitve vseh ponudb ali odstopa od izvedbe javnega naročila ne bo zahteval povrnitve nobenih stroškov, ki jih je imel s pripravo ponudbene dokumentacije.</w:t>
      </w:r>
    </w:p>
    <w:p w14:paraId="0B1C6718" w14:textId="77777777" w:rsidR="00A47669" w:rsidRPr="00BB23A9" w:rsidRDefault="00A47669" w:rsidP="00A47669">
      <w:pPr>
        <w:widowControl w:val="0"/>
        <w:ind w:left="567"/>
        <w:jc w:val="both"/>
        <w:rPr>
          <w:rFonts w:asciiTheme="minorHAnsi" w:hAnsiTheme="minorHAnsi" w:cstheme="minorHAnsi"/>
          <w:sz w:val="20"/>
          <w:szCs w:val="20"/>
        </w:rPr>
      </w:pPr>
    </w:p>
    <w:p w14:paraId="5BABAFDA"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Gospodarski subjekt potrdi izpolnjevanje tega pogoja z izpolnjeno izjavo gospodarskega subjekta (OBR-12).</w:t>
      </w:r>
    </w:p>
    <w:p w14:paraId="64861782" w14:textId="77777777" w:rsidR="00A47669" w:rsidRPr="00BB23A9" w:rsidRDefault="00A47669" w:rsidP="00A47669">
      <w:pPr>
        <w:widowControl w:val="0"/>
        <w:ind w:left="567"/>
        <w:jc w:val="both"/>
        <w:rPr>
          <w:rFonts w:asciiTheme="minorHAnsi" w:hAnsiTheme="minorHAnsi" w:cstheme="minorHAnsi"/>
          <w:i/>
          <w:sz w:val="20"/>
          <w:szCs w:val="20"/>
        </w:rPr>
      </w:pPr>
    </w:p>
    <w:p w14:paraId="0740C3DA" w14:textId="77777777" w:rsidR="00A47669" w:rsidRPr="00CB6FFA" w:rsidRDefault="00A47669" w:rsidP="00A47669">
      <w:pPr>
        <w:widowControl w:val="0"/>
        <w:numPr>
          <w:ilvl w:val="0"/>
          <w:numId w:val="30"/>
        </w:numPr>
        <w:suppressAutoHyphens/>
        <w:ind w:left="426" w:hanging="425"/>
        <w:jc w:val="both"/>
        <w:rPr>
          <w:rFonts w:asciiTheme="minorHAnsi" w:hAnsiTheme="minorHAnsi" w:cstheme="minorHAnsi"/>
          <w:b/>
        </w:rPr>
      </w:pPr>
      <w:r w:rsidRPr="00CB6FFA">
        <w:rPr>
          <w:rFonts w:asciiTheme="minorHAnsi" w:hAnsiTheme="minorHAnsi" w:cstheme="minorHAnsi"/>
          <w:b/>
        </w:rPr>
        <w:t xml:space="preserve">Gospodarski subjekt v celoti sprejema pogoje javnega razpisa, pogoje predmetne razpisne dokumentacije in njenih sestavnih delov, pod katerimi daje svojo ponudbo, ter soglaša, da bodo ti pogoji v celoti sestavni del pogodbe. Gospodarski subjekt prav tako v </w:t>
      </w:r>
      <w:bookmarkStart w:id="10" w:name="_Hlk53656694"/>
      <w:r w:rsidRPr="00CB6FFA">
        <w:rPr>
          <w:rFonts w:asciiTheme="minorHAnsi" w:hAnsiTheme="minorHAnsi" w:cstheme="minorHAnsi"/>
          <w:b/>
        </w:rPr>
        <w:t>celoti soglaša z vzorcem pogodbe (OBR-5).</w:t>
      </w:r>
    </w:p>
    <w:bookmarkEnd w:id="10"/>
    <w:p w14:paraId="5AA62BB4" w14:textId="77777777" w:rsidR="00A47669" w:rsidRPr="00BB23A9" w:rsidRDefault="00A47669" w:rsidP="00A47669">
      <w:pPr>
        <w:widowControl w:val="0"/>
        <w:suppressAutoHyphens/>
        <w:ind w:left="567"/>
        <w:jc w:val="both"/>
        <w:rPr>
          <w:rFonts w:asciiTheme="minorHAnsi" w:hAnsiTheme="minorHAnsi" w:cstheme="minorHAnsi"/>
          <w:b/>
          <w:sz w:val="20"/>
          <w:szCs w:val="20"/>
        </w:rPr>
      </w:pPr>
    </w:p>
    <w:p w14:paraId="33E78A5C"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Gospodarski subjekt potrdi izpolnjevanje tega pogoja z izpolnjeno izjavo gospodarskega subjekta (OBR-12).</w:t>
      </w:r>
    </w:p>
    <w:p w14:paraId="54B3A976" w14:textId="77777777" w:rsidR="00A47669" w:rsidRPr="00BB23A9" w:rsidRDefault="00A47669" w:rsidP="00A47669">
      <w:pPr>
        <w:widowControl w:val="0"/>
        <w:jc w:val="both"/>
        <w:rPr>
          <w:rFonts w:asciiTheme="minorHAnsi" w:hAnsiTheme="minorHAnsi" w:cstheme="minorHAnsi"/>
          <w:b/>
          <w:i/>
          <w:sz w:val="20"/>
          <w:szCs w:val="20"/>
        </w:rPr>
      </w:pPr>
    </w:p>
    <w:p w14:paraId="0B78FCFF" w14:textId="77777777" w:rsidR="00A47669" w:rsidRPr="002A0D1D" w:rsidRDefault="00A47669" w:rsidP="00A47669">
      <w:pPr>
        <w:widowControl w:val="0"/>
        <w:numPr>
          <w:ilvl w:val="0"/>
          <w:numId w:val="30"/>
        </w:numPr>
        <w:suppressAutoHyphens/>
        <w:ind w:left="426" w:hanging="425"/>
        <w:jc w:val="both"/>
        <w:rPr>
          <w:rFonts w:asciiTheme="minorHAnsi" w:hAnsiTheme="minorHAnsi" w:cstheme="minorHAnsi"/>
          <w:b/>
        </w:rPr>
      </w:pPr>
      <w:r w:rsidRPr="002A0D1D">
        <w:rPr>
          <w:rFonts w:asciiTheme="minorHAnsi" w:hAnsiTheme="minorHAnsi" w:cstheme="minorHAnsi"/>
          <w:b/>
        </w:rPr>
        <w:t xml:space="preserve">Gospodarski subjekt bo predložil izjavo o udeležbi fizičnih in pravnih oseb v lastništvu ponudnika ter izjavo v skladu s 14. in 35. členom Zakona o integriteti in preprečevanju korupcije (Uradni list RS, št. </w:t>
      </w:r>
      <w:hyperlink r:id="rId20" w:tgtFrame="_blank" w:tooltip="Zakon o integriteti in preprečevanju korupcije (uradno prečiščeno besedilo) (ZIntPK-UPB2)" w:history="1">
        <w:r w:rsidRPr="002A0D1D">
          <w:rPr>
            <w:rFonts w:asciiTheme="minorHAnsi" w:hAnsiTheme="minorHAnsi" w:cstheme="minorHAnsi"/>
            <w:b/>
          </w:rPr>
          <w:t>69/11</w:t>
        </w:r>
      </w:hyperlink>
      <w:r w:rsidRPr="002A0D1D">
        <w:rPr>
          <w:rFonts w:asciiTheme="minorHAnsi" w:hAnsiTheme="minorHAnsi" w:cstheme="minorHAnsi"/>
          <w:b/>
        </w:rPr>
        <w:t xml:space="preserve"> – uradno prečiščeno besedilo, </w:t>
      </w:r>
      <w:hyperlink r:id="rId21" w:tgtFrame="_blank" w:tooltip="Zakon o spremembah in dopolnitvah Zakona o integriteti in preprečevanju korupcije (ZIntPK-C)" w:history="1">
        <w:r w:rsidRPr="002A0D1D">
          <w:rPr>
            <w:rFonts w:asciiTheme="minorHAnsi" w:hAnsiTheme="minorHAnsi" w:cstheme="minorHAnsi"/>
            <w:b/>
          </w:rPr>
          <w:t>158/20</w:t>
        </w:r>
      </w:hyperlink>
      <w:r w:rsidRPr="002A0D1D">
        <w:rPr>
          <w:rFonts w:asciiTheme="minorHAnsi" w:hAnsiTheme="minorHAnsi" w:cstheme="minorHAnsi"/>
          <w:b/>
        </w:rPr>
        <w:t xml:space="preserve">, </w:t>
      </w:r>
      <w:hyperlink r:id="rId22" w:tgtFrame="_blank" w:tooltip="Zakon o debirokratizaciji (ZDeb)" w:history="1">
        <w:r w:rsidRPr="002A0D1D">
          <w:rPr>
            <w:rFonts w:asciiTheme="minorHAnsi" w:hAnsiTheme="minorHAnsi" w:cstheme="minorHAnsi"/>
            <w:b/>
          </w:rPr>
          <w:t>3/22</w:t>
        </w:r>
      </w:hyperlink>
      <w:r w:rsidRPr="002A0D1D">
        <w:rPr>
          <w:rFonts w:asciiTheme="minorHAnsi" w:hAnsiTheme="minorHAnsi" w:cstheme="minorHAnsi"/>
          <w:b/>
        </w:rPr>
        <w:t xml:space="preserve"> – ZDeb in </w:t>
      </w:r>
      <w:hyperlink r:id="rId23" w:tgtFrame="_blank" w:tooltip="Zakon o zaščiti prijaviteljev (ZZPri)" w:history="1">
        <w:r w:rsidRPr="002A0D1D">
          <w:rPr>
            <w:rFonts w:asciiTheme="minorHAnsi" w:hAnsiTheme="minorHAnsi" w:cstheme="minorHAnsi"/>
            <w:b/>
          </w:rPr>
          <w:t>16/23</w:t>
        </w:r>
      </w:hyperlink>
      <w:r w:rsidRPr="002A0D1D">
        <w:rPr>
          <w:rFonts w:asciiTheme="minorHAnsi" w:hAnsiTheme="minorHAnsi" w:cstheme="minorHAnsi"/>
          <w:b/>
        </w:rPr>
        <w:t xml:space="preserve"> – ZZPri.)</w:t>
      </w:r>
    </w:p>
    <w:p w14:paraId="3B8E700B" w14:textId="77777777" w:rsidR="00A47669" w:rsidRPr="00BB23A9" w:rsidRDefault="00A47669" w:rsidP="00A47669">
      <w:pPr>
        <w:widowControl w:val="0"/>
        <w:ind w:left="567"/>
        <w:jc w:val="both"/>
        <w:rPr>
          <w:rFonts w:asciiTheme="minorHAnsi" w:hAnsiTheme="minorHAnsi" w:cstheme="minorHAnsi"/>
          <w:b/>
          <w:sz w:val="20"/>
          <w:szCs w:val="20"/>
        </w:rPr>
      </w:pPr>
    </w:p>
    <w:p w14:paraId="626D32AE" w14:textId="77777777" w:rsidR="00A47669"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Gospodarski subjekt predloži izpolnjeno izjavo o udeležbi fizičnih in pravnih oseb v lastništvu ponudnika na predloženem obrazcu (OBR-11). Vzorec izjave lahko gospodarski subjekt predloži v več izvodih ali ga dopolni z lastno izjavo v primeru, da na predvideni obrazec ni mogoče zapisati vseh podatkov.</w:t>
      </w:r>
    </w:p>
    <w:p w14:paraId="315DD4B6" w14:textId="77777777" w:rsidR="00303B7F" w:rsidRPr="002A0D1D" w:rsidRDefault="00303B7F" w:rsidP="00A47669">
      <w:pPr>
        <w:widowControl w:val="0"/>
        <w:ind w:left="426"/>
        <w:jc w:val="both"/>
        <w:rPr>
          <w:rFonts w:asciiTheme="minorHAnsi" w:hAnsiTheme="minorHAnsi" w:cstheme="minorHAnsi"/>
          <w:i/>
        </w:rPr>
      </w:pPr>
    </w:p>
    <w:p w14:paraId="123E3181" w14:textId="77777777" w:rsidR="00A47669" w:rsidRPr="002A0D1D" w:rsidRDefault="00A47669" w:rsidP="00A47669">
      <w:pPr>
        <w:widowControl w:val="0"/>
        <w:numPr>
          <w:ilvl w:val="0"/>
          <w:numId w:val="30"/>
        </w:numPr>
        <w:suppressAutoHyphens/>
        <w:ind w:left="426" w:hanging="425"/>
        <w:jc w:val="both"/>
        <w:rPr>
          <w:rFonts w:asciiTheme="minorHAnsi" w:hAnsiTheme="minorHAnsi" w:cstheme="minorHAnsi"/>
          <w:b/>
        </w:rPr>
      </w:pPr>
      <w:r w:rsidRPr="00CB6FFA">
        <w:rPr>
          <w:rFonts w:asciiTheme="minorHAnsi" w:hAnsiTheme="minorHAnsi" w:cstheme="minorHAnsi"/>
          <w:b/>
        </w:rPr>
        <w:t>Ponudnik z oddajo ponudbe soglaša, da lahko naročnik v skladu s 7. odstavkom 89. člena</w:t>
      </w:r>
      <w:r w:rsidRPr="002A0D1D">
        <w:rPr>
          <w:rFonts w:asciiTheme="minorHAnsi" w:hAnsiTheme="minorHAnsi" w:cstheme="minorHAnsi"/>
          <w:b/>
        </w:rPr>
        <w:t xml:space="preserve"> ZJN-3:</w:t>
      </w:r>
    </w:p>
    <w:p w14:paraId="76FDD1BD" w14:textId="77777777" w:rsidR="00A47669" w:rsidRPr="002A0D1D" w:rsidRDefault="00A47669" w:rsidP="00A47669">
      <w:pPr>
        <w:pStyle w:val="Odstavekseznama"/>
        <w:widowControl w:val="0"/>
        <w:numPr>
          <w:ilvl w:val="0"/>
          <w:numId w:val="27"/>
        </w:numPr>
        <w:suppressAutoHyphens/>
        <w:jc w:val="both"/>
        <w:rPr>
          <w:rFonts w:asciiTheme="minorHAnsi" w:hAnsiTheme="minorHAnsi" w:cstheme="minorHAnsi"/>
          <w:b/>
        </w:rPr>
      </w:pPr>
      <w:r w:rsidRPr="002A0D1D">
        <w:rPr>
          <w:rFonts w:asciiTheme="minorHAnsi" w:hAnsiTheme="minorHAnsi" w:cstheme="minorHAnsi"/>
          <w:b/>
        </w:rPr>
        <w:t xml:space="preserve">popravi računske napake, ki jih odkrije pri pregledu in ocenjevanju ponudb, pri </w:t>
      </w:r>
      <w:r w:rsidRPr="002A0D1D">
        <w:rPr>
          <w:rFonts w:asciiTheme="minorHAnsi" w:hAnsiTheme="minorHAnsi" w:cstheme="minorHAnsi"/>
          <w:b/>
        </w:rPr>
        <w:lastRenderedPageBreak/>
        <w:t>tem se količina in cena na enoto brez DDV ne smeta spreminjati;</w:t>
      </w:r>
    </w:p>
    <w:p w14:paraId="0264427D" w14:textId="77777777" w:rsidR="00A47669" w:rsidRPr="002A0D1D" w:rsidRDefault="00A47669" w:rsidP="00A47669">
      <w:pPr>
        <w:pStyle w:val="Odstavekseznama"/>
        <w:widowControl w:val="0"/>
        <w:numPr>
          <w:ilvl w:val="0"/>
          <w:numId w:val="27"/>
        </w:numPr>
        <w:suppressAutoHyphens/>
        <w:jc w:val="both"/>
        <w:rPr>
          <w:rFonts w:asciiTheme="minorHAnsi" w:hAnsiTheme="minorHAnsi" w:cstheme="minorHAnsi"/>
          <w:b/>
        </w:rPr>
      </w:pPr>
      <w:r w:rsidRPr="002A0D1D">
        <w:rPr>
          <w:rFonts w:asciiTheme="minorHAnsi" w:hAnsiTheme="minorHAnsi" w:cstheme="minorHAnsi"/>
          <w:b/>
        </w:rPr>
        <w:t>lahko popravi računske napake zaradi nepravilne vnaprej določene matematične operacije s strani naročnika</w:t>
      </w:r>
      <w:r>
        <w:rPr>
          <w:rFonts w:asciiTheme="minorHAnsi" w:hAnsiTheme="minorHAnsi" w:cstheme="minorHAnsi"/>
          <w:b/>
        </w:rPr>
        <w:t xml:space="preserve"> </w:t>
      </w:r>
      <w:r w:rsidRPr="002A0D1D">
        <w:rPr>
          <w:rFonts w:asciiTheme="minorHAnsi" w:hAnsiTheme="minorHAnsi" w:cstheme="minorHAnsi"/>
          <w:b/>
        </w:rPr>
        <w:t>in sicer tako, da ob upoštevanju cen na enoto brez DDV in količin, ki jih ponudi ponudnik, izračuna vrednost ponudbe z upoštevanjem pravilne matematične operacije;</w:t>
      </w:r>
    </w:p>
    <w:p w14:paraId="5B576E94" w14:textId="77777777" w:rsidR="00A47669" w:rsidRPr="002A0D1D" w:rsidRDefault="00A47669" w:rsidP="00A47669">
      <w:pPr>
        <w:pStyle w:val="Odstavekseznama"/>
        <w:widowControl w:val="0"/>
        <w:numPr>
          <w:ilvl w:val="0"/>
          <w:numId w:val="27"/>
        </w:numPr>
        <w:suppressAutoHyphens/>
        <w:jc w:val="both"/>
        <w:rPr>
          <w:rFonts w:asciiTheme="minorHAnsi" w:hAnsiTheme="minorHAnsi" w:cstheme="minorHAnsi"/>
          <w:b/>
        </w:rPr>
      </w:pPr>
      <w:r w:rsidRPr="002A0D1D">
        <w:rPr>
          <w:rFonts w:asciiTheme="minorHAnsi" w:hAnsiTheme="minorHAnsi" w:cstheme="minorHAnsi"/>
          <w:b/>
        </w:rPr>
        <w:t>popravi napačno zapisano stopnjo DDV v pravilno.</w:t>
      </w:r>
    </w:p>
    <w:p w14:paraId="443A144F" w14:textId="77777777" w:rsidR="00A47669" w:rsidRPr="002A0D1D" w:rsidRDefault="00A47669" w:rsidP="00A47669">
      <w:pPr>
        <w:widowControl w:val="0"/>
        <w:suppressAutoHyphens/>
        <w:jc w:val="both"/>
        <w:rPr>
          <w:rFonts w:asciiTheme="minorHAnsi" w:hAnsiTheme="minorHAnsi" w:cstheme="minorHAnsi"/>
          <w:b/>
        </w:rPr>
      </w:pPr>
    </w:p>
    <w:p w14:paraId="032A04CD"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Ponudnik potrdi izpolnjevanje tega pogoja z izpolnjenim soglasjem k odpravi računskih napak (OBR-13).</w:t>
      </w:r>
    </w:p>
    <w:p w14:paraId="7E06E7BD" w14:textId="77777777" w:rsidR="00A47669" w:rsidRPr="00BB23A9" w:rsidRDefault="00A47669" w:rsidP="00A47669">
      <w:pPr>
        <w:widowControl w:val="0"/>
        <w:ind w:left="426"/>
        <w:jc w:val="both"/>
        <w:rPr>
          <w:rFonts w:asciiTheme="minorHAnsi" w:hAnsiTheme="minorHAnsi" w:cstheme="minorHAnsi"/>
          <w:sz w:val="20"/>
          <w:szCs w:val="20"/>
        </w:rPr>
      </w:pPr>
    </w:p>
    <w:p w14:paraId="69F53180" w14:textId="77777777" w:rsidR="00A47669" w:rsidRPr="002A0D1D" w:rsidRDefault="00A47669" w:rsidP="00A47669">
      <w:pPr>
        <w:widowControl w:val="0"/>
        <w:ind w:left="426"/>
        <w:jc w:val="both"/>
        <w:rPr>
          <w:rFonts w:asciiTheme="minorHAnsi" w:hAnsiTheme="minorHAnsi" w:cstheme="minorHAnsi"/>
        </w:rPr>
      </w:pPr>
      <w:r w:rsidRPr="002A0D1D">
        <w:rPr>
          <w:rFonts w:asciiTheme="minorHAnsi" w:hAnsiTheme="minorHAnsi" w:cstheme="minorHAnsi"/>
        </w:rPr>
        <w:t>Naročnik bo priznal sposobnost vsem gospodarskim subjektom, ki bodo izpolnili vse zahtevane pogoje iz tega člena in predložili ustrezna dokazila.</w:t>
      </w:r>
    </w:p>
    <w:p w14:paraId="7E78E55F" w14:textId="77777777" w:rsidR="00A47669" w:rsidRPr="00BB23A9" w:rsidRDefault="00A47669" w:rsidP="00A47669">
      <w:pPr>
        <w:widowControl w:val="0"/>
        <w:autoSpaceDE w:val="0"/>
        <w:autoSpaceDN w:val="0"/>
        <w:adjustRightInd w:val="0"/>
        <w:ind w:left="426"/>
        <w:jc w:val="both"/>
        <w:rPr>
          <w:rFonts w:asciiTheme="minorHAnsi" w:hAnsiTheme="minorHAnsi" w:cstheme="minorHAnsi"/>
          <w:sz w:val="20"/>
          <w:szCs w:val="20"/>
        </w:rPr>
      </w:pPr>
    </w:p>
    <w:p w14:paraId="7F046099" w14:textId="77777777" w:rsidR="00A47669" w:rsidRPr="002A0D1D" w:rsidRDefault="00A47669" w:rsidP="00A47669">
      <w:pPr>
        <w:widowControl w:val="0"/>
        <w:ind w:left="426"/>
        <w:jc w:val="both"/>
        <w:rPr>
          <w:rFonts w:asciiTheme="minorHAnsi" w:hAnsiTheme="minorHAnsi" w:cstheme="minorHAnsi"/>
        </w:rPr>
      </w:pPr>
      <w:r w:rsidRPr="002A0D1D">
        <w:rPr>
          <w:rFonts w:asciiTheme="minorHAnsi" w:hAnsiTheme="minorHAnsi" w:cstheme="minorHAnsi"/>
        </w:rPr>
        <w:t>Naročnik lahko pred oddajo javnega naročila od ponudnika, kateremu se je odločil oddati javno naročilo, zahteval, da skladno s 77. členom ZJN-3 predloži najnovejša dokazila.</w:t>
      </w:r>
    </w:p>
    <w:p w14:paraId="65FACDC8" w14:textId="77777777" w:rsidR="00A47669" w:rsidRDefault="00A47669" w:rsidP="00A47669">
      <w:pPr>
        <w:widowControl w:val="0"/>
        <w:ind w:left="426"/>
        <w:jc w:val="both"/>
        <w:rPr>
          <w:rFonts w:asciiTheme="minorHAnsi" w:hAnsiTheme="minorHAnsi" w:cstheme="minorHAnsi"/>
        </w:rPr>
      </w:pPr>
      <w:r w:rsidRPr="002A0D1D">
        <w:rPr>
          <w:rFonts w:asciiTheme="minorHAnsi" w:hAnsiTheme="minorHAnsi" w:cstheme="minorHAnsi"/>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61B569C4" w14:textId="77777777" w:rsidR="00A47669" w:rsidRPr="00BB23A9" w:rsidRDefault="00A47669" w:rsidP="00A47669">
      <w:pPr>
        <w:widowControl w:val="0"/>
        <w:ind w:left="426"/>
        <w:jc w:val="both"/>
        <w:rPr>
          <w:rFonts w:asciiTheme="minorHAnsi" w:hAnsiTheme="minorHAnsi" w:cstheme="minorHAnsi"/>
          <w:sz w:val="20"/>
          <w:szCs w:val="20"/>
        </w:rPr>
      </w:pPr>
    </w:p>
    <w:p w14:paraId="07A76491" w14:textId="77777777" w:rsidR="00A47669" w:rsidRPr="002A0D1D" w:rsidRDefault="00A47669" w:rsidP="00A47669">
      <w:pPr>
        <w:widowControl w:val="0"/>
        <w:ind w:left="426"/>
        <w:jc w:val="both"/>
        <w:rPr>
          <w:rFonts w:asciiTheme="minorHAnsi" w:hAnsiTheme="minorHAnsi" w:cstheme="minorHAnsi"/>
        </w:rPr>
      </w:pPr>
      <w:r w:rsidRPr="002A0D1D">
        <w:rPr>
          <w:rFonts w:asciiTheme="minorHAnsi" w:hAnsiTheme="minorHAnsi" w:cstheme="minorHAn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3BC9B26B" w14:textId="77777777" w:rsidR="00A47669" w:rsidRPr="00BB23A9" w:rsidRDefault="00A47669" w:rsidP="00A47669">
      <w:pPr>
        <w:widowControl w:val="0"/>
        <w:ind w:left="426"/>
        <w:jc w:val="both"/>
        <w:rPr>
          <w:rFonts w:asciiTheme="minorHAnsi" w:hAnsiTheme="minorHAnsi" w:cstheme="minorHAnsi"/>
          <w:sz w:val="20"/>
          <w:szCs w:val="20"/>
        </w:rPr>
      </w:pPr>
    </w:p>
    <w:p w14:paraId="43CE7F00" w14:textId="77777777" w:rsidR="00A47669" w:rsidRPr="002A0D1D" w:rsidRDefault="00A47669" w:rsidP="00A47669">
      <w:pPr>
        <w:widowControl w:val="0"/>
        <w:ind w:left="426"/>
        <w:jc w:val="both"/>
        <w:rPr>
          <w:rFonts w:asciiTheme="minorHAnsi" w:hAnsiTheme="minorHAnsi" w:cstheme="minorHAnsi"/>
        </w:rPr>
      </w:pPr>
      <w:r w:rsidRPr="002A0D1D">
        <w:rPr>
          <w:rFonts w:asciiTheme="minorHAnsi" w:hAnsiTheme="minorHAnsi" w:cstheme="minorHAnsi"/>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(četrti odstavek 77. člena ZJN-3).</w:t>
      </w:r>
    </w:p>
    <w:p w14:paraId="63EAEB74" w14:textId="77777777" w:rsidR="00A47669" w:rsidRPr="00BB23A9" w:rsidRDefault="00A47669" w:rsidP="00A47669">
      <w:pPr>
        <w:widowControl w:val="0"/>
        <w:ind w:left="426"/>
        <w:jc w:val="both"/>
        <w:rPr>
          <w:rFonts w:asciiTheme="minorHAnsi" w:hAnsiTheme="minorHAnsi" w:cstheme="minorHAnsi"/>
          <w:sz w:val="20"/>
          <w:szCs w:val="20"/>
        </w:rPr>
      </w:pPr>
    </w:p>
    <w:p w14:paraId="4657B3C8" w14:textId="77777777" w:rsidR="00A47669" w:rsidRDefault="00A47669" w:rsidP="00A47669">
      <w:pPr>
        <w:widowControl w:val="0"/>
        <w:ind w:left="426"/>
        <w:jc w:val="both"/>
        <w:rPr>
          <w:rFonts w:asciiTheme="minorHAnsi" w:hAnsiTheme="minorHAnsi" w:cstheme="minorHAnsi"/>
        </w:rPr>
      </w:pPr>
      <w:r w:rsidRPr="002A0D1D">
        <w:rPr>
          <w:rFonts w:asciiTheme="minorHAnsi" w:hAnsiTheme="minorHAnsi" w:cstheme="minorHAnsi"/>
        </w:rPr>
        <w:t>Po</w:t>
      </w:r>
      <w:r>
        <w:rPr>
          <w:rFonts w:asciiTheme="minorHAnsi" w:hAnsiTheme="minorHAnsi" w:cstheme="minorHAnsi"/>
        </w:rPr>
        <w:t>n</w:t>
      </w:r>
      <w:r w:rsidRPr="002A0D1D">
        <w:rPr>
          <w:rFonts w:asciiTheme="minorHAnsi" w:hAnsiTheme="minorHAnsi" w:cstheme="minorHAnsi"/>
        </w:rPr>
        <w:t xml:space="preserve">udnik oziroma gospodarski subjekt s sadežem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 </w:t>
      </w:r>
    </w:p>
    <w:p w14:paraId="2D98D60D" w14:textId="77777777" w:rsidR="009770B9" w:rsidRPr="002A0D1D" w:rsidRDefault="009770B9" w:rsidP="00A47669">
      <w:pPr>
        <w:widowControl w:val="0"/>
        <w:ind w:left="426"/>
        <w:jc w:val="both"/>
        <w:rPr>
          <w:rFonts w:asciiTheme="minorHAnsi" w:hAnsiTheme="minorHAnsi" w:cstheme="minorHAnsi"/>
        </w:rPr>
      </w:pPr>
    </w:p>
    <w:p w14:paraId="5B5874C2" w14:textId="77777777" w:rsidR="00A47669" w:rsidRPr="002A0D1D" w:rsidRDefault="00A47669" w:rsidP="00A47669">
      <w:pPr>
        <w:widowControl w:val="0"/>
        <w:ind w:left="426"/>
        <w:jc w:val="both"/>
        <w:rPr>
          <w:rFonts w:asciiTheme="minorHAnsi" w:hAnsiTheme="minorHAnsi" w:cstheme="minorHAnsi"/>
        </w:rPr>
      </w:pPr>
      <w:r w:rsidRPr="002A0D1D">
        <w:rPr>
          <w:rFonts w:asciiTheme="minorHAnsi" w:hAnsiTheme="minorHAnsi" w:cstheme="minorHAnsi"/>
        </w:rPr>
        <w:t xml:space="preserve">Kadar ima ponudnik sedež v drugi državi, mora v obrazcu ponudbe navesti svojega pooblaščenca(-ko) za vročitve, v skladu z določbami Zakona o splošnem upravnem postopku (Uradni list RS, št. </w:t>
      </w:r>
      <w:hyperlink r:id="rId24" w:tgtFrame="_blank" w:tooltip="Zakon o splošnem upravnem postopku (uradno prečiščeno besedilo) (ZUP-UPB2)" w:history="1">
        <w:r w:rsidRPr="002A0D1D">
          <w:rPr>
            <w:rFonts w:asciiTheme="minorHAnsi" w:eastAsiaTheme="majorEastAsia" w:hAnsiTheme="minorHAnsi" w:cstheme="minorHAnsi"/>
          </w:rPr>
          <w:t>24/06</w:t>
        </w:r>
      </w:hyperlink>
      <w:r w:rsidRPr="002A0D1D">
        <w:rPr>
          <w:rFonts w:asciiTheme="minorHAnsi" w:hAnsiTheme="minorHAnsi" w:cstheme="minorHAnsi"/>
        </w:rPr>
        <w:t xml:space="preserve"> – uradno prečiščeno besedilo, </w:t>
      </w:r>
      <w:hyperlink r:id="rId25" w:tgtFrame="_blank" w:tooltip="Zakon o upravnem sporu (ZUS-1)" w:history="1">
        <w:r w:rsidRPr="002A0D1D">
          <w:rPr>
            <w:rFonts w:asciiTheme="minorHAnsi" w:eastAsiaTheme="majorEastAsia" w:hAnsiTheme="minorHAnsi" w:cstheme="minorHAnsi"/>
          </w:rPr>
          <w:t>105/06</w:t>
        </w:r>
      </w:hyperlink>
      <w:r w:rsidRPr="002A0D1D">
        <w:rPr>
          <w:rFonts w:asciiTheme="minorHAnsi" w:hAnsiTheme="minorHAnsi" w:cstheme="minorHAnsi"/>
        </w:rPr>
        <w:t xml:space="preserve"> – ZUS-1, </w:t>
      </w:r>
      <w:hyperlink r:id="rId26" w:tgtFrame="_blank" w:tooltip="Zakon o spremembah in dopolnitvah Zakona o splošnem upravnem postopku (ZUP-E)" w:history="1">
        <w:r w:rsidRPr="002A0D1D">
          <w:rPr>
            <w:rFonts w:asciiTheme="minorHAnsi" w:eastAsiaTheme="majorEastAsia" w:hAnsiTheme="minorHAnsi" w:cstheme="minorHAnsi"/>
          </w:rPr>
          <w:t>126/07</w:t>
        </w:r>
      </w:hyperlink>
      <w:r w:rsidRPr="002A0D1D">
        <w:rPr>
          <w:rFonts w:asciiTheme="minorHAnsi" w:hAnsiTheme="minorHAnsi" w:cstheme="minorHAnsi"/>
        </w:rPr>
        <w:t xml:space="preserve">, </w:t>
      </w:r>
      <w:hyperlink r:id="rId27" w:tgtFrame="_blank" w:tooltip="Zakon o spremembi in dopolnitvah Zakona o splošnem upravnem postopku (ZUP-F)" w:history="1">
        <w:r w:rsidRPr="002A0D1D">
          <w:rPr>
            <w:rFonts w:asciiTheme="minorHAnsi" w:eastAsiaTheme="majorEastAsia" w:hAnsiTheme="minorHAnsi" w:cstheme="minorHAnsi"/>
          </w:rPr>
          <w:t>65/08</w:t>
        </w:r>
      </w:hyperlink>
      <w:r w:rsidRPr="002A0D1D">
        <w:rPr>
          <w:rFonts w:asciiTheme="minorHAnsi" w:hAnsiTheme="minorHAnsi" w:cstheme="minorHAnsi"/>
        </w:rPr>
        <w:t xml:space="preserve">, </w:t>
      </w:r>
      <w:hyperlink r:id="rId28" w:tgtFrame="_blank" w:tooltip="Zakon o spremembah in dopolnitvah Zakona o splošnem upravnem postopku (ZUP-G)" w:history="1">
        <w:r w:rsidRPr="002A0D1D">
          <w:rPr>
            <w:rFonts w:asciiTheme="minorHAnsi" w:eastAsiaTheme="majorEastAsia" w:hAnsiTheme="minorHAnsi" w:cstheme="minorHAnsi"/>
          </w:rPr>
          <w:t>8/10</w:t>
        </w:r>
      </w:hyperlink>
      <w:r w:rsidRPr="002A0D1D">
        <w:rPr>
          <w:rFonts w:asciiTheme="minorHAnsi" w:hAnsiTheme="minorHAnsi" w:cstheme="minorHAnsi"/>
        </w:rPr>
        <w:t xml:space="preserve">, </w:t>
      </w:r>
      <w:hyperlink r:id="rId29" w:tgtFrame="_blank" w:tooltip="Zakon o spremembah in dopolnitvi Zakona o splošnem upravnem postopku (ZUP-H)" w:history="1">
        <w:r w:rsidRPr="002A0D1D">
          <w:rPr>
            <w:rFonts w:asciiTheme="minorHAnsi" w:eastAsiaTheme="majorEastAsia" w:hAnsiTheme="minorHAnsi" w:cstheme="minorHAnsi"/>
          </w:rPr>
          <w:t>82/13</w:t>
        </w:r>
      </w:hyperlink>
      <w:r w:rsidRPr="002A0D1D">
        <w:rPr>
          <w:rFonts w:asciiTheme="minorHAnsi" w:hAnsiTheme="minorHAnsi" w:cstheme="minorHAnsi"/>
        </w:rPr>
        <w:t xml:space="preserve">, </w:t>
      </w:r>
      <w:hyperlink r:id="rId30" w:tgtFrame="_blank" w:tooltip="Zakon o interventnih ukrepih za omilitev posledic drugega vala epidemije COVID-19 (ZIUOPDVE)" w:history="1">
        <w:r w:rsidRPr="002A0D1D">
          <w:rPr>
            <w:rFonts w:asciiTheme="minorHAnsi" w:eastAsiaTheme="majorEastAsia" w:hAnsiTheme="minorHAnsi" w:cstheme="minorHAnsi"/>
          </w:rPr>
          <w:t>175/20</w:t>
        </w:r>
      </w:hyperlink>
      <w:r w:rsidRPr="002A0D1D">
        <w:rPr>
          <w:rFonts w:asciiTheme="minorHAnsi" w:hAnsiTheme="minorHAnsi" w:cstheme="minorHAnsi"/>
        </w:rPr>
        <w:t xml:space="preserve"> – ZIUOPDVE in </w:t>
      </w:r>
      <w:hyperlink r:id="rId31" w:tgtFrame="_blank" w:tooltip="Zakon o debirokratizaciji (ZDeb)" w:history="1">
        <w:r w:rsidRPr="002A0D1D">
          <w:rPr>
            <w:rFonts w:asciiTheme="minorHAnsi" w:eastAsiaTheme="majorEastAsia" w:hAnsiTheme="minorHAnsi" w:cstheme="minorHAnsi"/>
          </w:rPr>
          <w:t>3/22</w:t>
        </w:r>
      </w:hyperlink>
      <w:r w:rsidRPr="002A0D1D">
        <w:rPr>
          <w:rFonts w:asciiTheme="minorHAnsi" w:hAnsiTheme="minorHAnsi" w:cstheme="minorHAnsi"/>
        </w:rPr>
        <w:t xml:space="preserve"> – ZDeb; v nadaljevanju: ZUP). V kolikor to ne bo storil, mu bo, v skladu z ZUP, po uradni dolžnosti postavljen pooblaščenec za vročitve.</w:t>
      </w:r>
    </w:p>
    <w:p w14:paraId="6B840D9E"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11" w:name="_Toc213576714"/>
      <w:r w:rsidRPr="002A0D1D">
        <w:rPr>
          <w:rFonts w:asciiTheme="minorHAnsi" w:hAnsiTheme="minorHAnsi" w:cstheme="minorHAnsi"/>
          <w:sz w:val="24"/>
          <w:szCs w:val="24"/>
        </w:rPr>
        <w:t>1.8 Zaupnost</w:t>
      </w:r>
      <w:bookmarkEnd w:id="11"/>
    </w:p>
    <w:p w14:paraId="440B49C1" w14:textId="77777777" w:rsidR="00A47669" w:rsidRDefault="00A47669" w:rsidP="00A47669">
      <w:pPr>
        <w:widowControl w:val="0"/>
        <w:jc w:val="both"/>
        <w:rPr>
          <w:rFonts w:asciiTheme="minorHAnsi" w:hAnsiTheme="minorHAnsi" w:cstheme="minorHAnsi"/>
        </w:rPr>
      </w:pPr>
      <w:r w:rsidRPr="002A0D1D">
        <w:rPr>
          <w:rFonts w:asciiTheme="minorHAnsi" w:hAnsiTheme="minorHAnsi" w:cstheme="minorHAnsi"/>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00194590" w14:textId="77777777" w:rsidR="009770B9" w:rsidRPr="002A0D1D" w:rsidRDefault="009770B9" w:rsidP="00A47669">
      <w:pPr>
        <w:widowControl w:val="0"/>
        <w:jc w:val="both"/>
        <w:rPr>
          <w:rFonts w:asciiTheme="minorHAnsi" w:hAnsiTheme="minorHAnsi" w:cstheme="minorHAnsi"/>
        </w:rPr>
      </w:pPr>
    </w:p>
    <w:p w14:paraId="648E4D9F" w14:textId="77777777" w:rsidR="00A47669" w:rsidRPr="002A0D1D" w:rsidRDefault="00A47669" w:rsidP="00A47669">
      <w:pPr>
        <w:widowControl w:val="0"/>
        <w:jc w:val="both"/>
        <w:rPr>
          <w:rFonts w:asciiTheme="minorHAnsi" w:hAnsiTheme="minorHAnsi" w:cstheme="minorHAnsi"/>
        </w:rPr>
      </w:pPr>
      <w:r w:rsidRPr="002A0D1D">
        <w:rPr>
          <w:rFonts w:asciiTheme="minorHAnsi" w:hAnsiTheme="minorHAnsi" w:cstheme="minorHAnsi"/>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4244C253"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12" w:name="_Toc213576715"/>
      <w:r w:rsidRPr="002A0D1D">
        <w:rPr>
          <w:rFonts w:asciiTheme="minorHAnsi" w:hAnsiTheme="minorHAnsi" w:cstheme="minorHAnsi"/>
          <w:sz w:val="24"/>
          <w:szCs w:val="24"/>
        </w:rPr>
        <w:t>1.9 Jezik</w:t>
      </w:r>
      <w:bookmarkEnd w:id="12"/>
      <w:r w:rsidRPr="002A0D1D">
        <w:rPr>
          <w:rFonts w:asciiTheme="minorHAnsi" w:hAnsiTheme="minorHAnsi" w:cstheme="minorHAnsi"/>
          <w:sz w:val="24"/>
          <w:szCs w:val="24"/>
        </w:rPr>
        <w:t xml:space="preserve"> </w:t>
      </w:r>
    </w:p>
    <w:p w14:paraId="62DFD167" w14:textId="77777777" w:rsidR="00A47669" w:rsidRPr="002A0D1D" w:rsidRDefault="00A47669" w:rsidP="00A47669">
      <w:pPr>
        <w:widowControl w:val="0"/>
        <w:jc w:val="both"/>
        <w:rPr>
          <w:rFonts w:asciiTheme="minorHAnsi" w:hAnsiTheme="minorHAnsi" w:cstheme="minorHAnsi"/>
        </w:rPr>
      </w:pPr>
      <w:r w:rsidRPr="002A0D1D">
        <w:rPr>
          <w:rFonts w:asciiTheme="minorHAnsi" w:hAnsiTheme="minorHAnsi" w:cstheme="minorHAnsi"/>
        </w:rPr>
        <w:t xml:space="preserve">Vsi dokumenti, dokazila in podatki v prijavi morajo biti napisani v slovenskem jeziku. </w:t>
      </w:r>
    </w:p>
    <w:p w14:paraId="3F7141CC" w14:textId="77777777" w:rsidR="00A47669" w:rsidRPr="002A0D1D" w:rsidRDefault="00A47669" w:rsidP="00A47669">
      <w:pPr>
        <w:widowControl w:val="0"/>
        <w:jc w:val="both"/>
        <w:rPr>
          <w:rFonts w:asciiTheme="minorHAnsi" w:hAnsiTheme="minorHAnsi" w:cstheme="minorHAnsi"/>
        </w:rPr>
      </w:pPr>
      <w:r w:rsidRPr="002A0D1D">
        <w:rPr>
          <w:rFonts w:asciiTheme="minorHAnsi" w:hAnsiTheme="minorHAnsi" w:cstheme="minorHAnsi"/>
        </w:rPr>
        <w:t>V primeru dokazil, ki so vezani na tehnične podatke, naročnik dopušča uporabo angleškega ali nemškega jezika. Za presojo spornih vprašanj se vedno uporablja ponudba v slovenskem jeziku.</w:t>
      </w:r>
    </w:p>
    <w:p w14:paraId="76F5FFBB"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13" w:name="_Toc213576716"/>
      <w:r w:rsidRPr="002A0D1D">
        <w:rPr>
          <w:rFonts w:asciiTheme="minorHAnsi" w:hAnsiTheme="minorHAnsi" w:cstheme="minorHAnsi"/>
          <w:sz w:val="24"/>
          <w:szCs w:val="24"/>
        </w:rPr>
        <w:t>1.10 Rok za predložitev prijav</w:t>
      </w:r>
      <w:bookmarkEnd w:id="13"/>
      <w:r w:rsidRPr="002A0D1D">
        <w:rPr>
          <w:rFonts w:asciiTheme="minorHAnsi" w:hAnsiTheme="minorHAnsi" w:cstheme="minorHAnsi"/>
          <w:sz w:val="24"/>
          <w:szCs w:val="24"/>
        </w:rPr>
        <w:t xml:space="preserve"> </w:t>
      </w:r>
    </w:p>
    <w:p w14:paraId="566093DB" w14:textId="77777777" w:rsidR="00A47669" w:rsidRPr="002A0D1D" w:rsidRDefault="00A47669" w:rsidP="00A47669">
      <w:pPr>
        <w:widowControl w:val="0"/>
        <w:jc w:val="both"/>
        <w:rPr>
          <w:rFonts w:asciiTheme="minorHAnsi" w:hAnsiTheme="minorHAnsi" w:cstheme="minorHAnsi"/>
        </w:rPr>
      </w:pPr>
      <w:r w:rsidRPr="002A0D1D">
        <w:rPr>
          <w:rFonts w:asciiTheme="minorHAnsi" w:hAnsiTheme="minorHAnsi" w:cstheme="minorHAnsi"/>
        </w:rPr>
        <w:t xml:space="preserve">Ponudniki morajo ponudbe predložiti v informacijski sistem e-JN na spletnem naslovu </w:t>
      </w:r>
      <w:hyperlink r:id="rId32" w:history="1">
        <w:r w:rsidRPr="00BB23A9">
          <w:t>https://ejn.gov.si/eJN2</w:t>
        </w:r>
      </w:hyperlink>
      <w:r w:rsidRPr="002A0D1D">
        <w:rPr>
          <w:rFonts w:asciiTheme="minorHAnsi" w:hAnsiTheme="minorHAnsi" w:cstheme="minorHAnsi"/>
        </w:rPr>
        <w:t xml:space="preserve"> najkasneje do roka, ki je naveden v objavi predmetnega javnega naročila na portalu javnih naročil.</w:t>
      </w:r>
    </w:p>
    <w:p w14:paraId="52151A30"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14" w:name="_Toc213576717"/>
      <w:r w:rsidRPr="002A0D1D">
        <w:rPr>
          <w:rFonts w:asciiTheme="minorHAnsi" w:hAnsiTheme="minorHAnsi" w:cstheme="minorHAnsi"/>
          <w:sz w:val="24"/>
          <w:szCs w:val="24"/>
        </w:rPr>
        <w:t>1.11 Stroški priprave prijave</w:t>
      </w:r>
      <w:bookmarkEnd w:id="14"/>
      <w:r w:rsidRPr="002A0D1D">
        <w:rPr>
          <w:rFonts w:asciiTheme="minorHAnsi" w:hAnsiTheme="minorHAnsi" w:cstheme="minorHAnsi"/>
          <w:sz w:val="24"/>
          <w:szCs w:val="24"/>
        </w:rPr>
        <w:t xml:space="preserve"> </w:t>
      </w:r>
    </w:p>
    <w:p w14:paraId="0E9A9748" w14:textId="77777777" w:rsidR="00A47669" w:rsidRPr="00BB23A9" w:rsidRDefault="00A47669" w:rsidP="00A47669">
      <w:pPr>
        <w:widowControl w:val="0"/>
        <w:jc w:val="both"/>
        <w:rPr>
          <w:rFonts w:asciiTheme="minorHAnsi" w:hAnsiTheme="minorHAnsi" w:cstheme="minorHAnsi"/>
        </w:rPr>
      </w:pPr>
      <w:r w:rsidRPr="002A0D1D">
        <w:rPr>
          <w:rFonts w:asciiTheme="minorHAnsi" w:hAnsiTheme="minorHAnsi" w:cstheme="minorHAnsi"/>
        </w:rPr>
        <w:t>Udeleženec nosi vse stroške povezane s pripravo in predložitvijo prijave.</w:t>
      </w:r>
    </w:p>
    <w:p w14:paraId="5BAA5196"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15" w:name="_Toc213576718"/>
      <w:r w:rsidRPr="002A0D1D">
        <w:rPr>
          <w:rFonts w:asciiTheme="minorHAnsi" w:hAnsiTheme="minorHAnsi" w:cstheme="minorHAnsi"/>
          <w:sz w:val="24"/>
          <w:szCs w:val="24"/>
        </w:rPr>
        <w:t>1.12  Izločitev prijav</w:t>
      </w:r>
      <w:bookmarkEnd w:id="15"/>
      <w:r w:rsidRPr="002A0D1D">
        <w:rPr>
          <w:rFonts w:asciiTheme="minorHAnsi" w:hAnsiTheme="minorHAnsi" w:cstheme="minorHAnsi"/>
          <w:sz w:val="24"/>
          <w:szCs w:val="24"/>
        </w:rPr>
        <w:t xml:space="preserve"> </w:t>
      </w:r>
    </w:p>
    <w:p w14:paraId="3008DCAE" w14:textId="77777777" w:rsidR="00A47669" w:rsidRDefault="00A47669" w:rsidP="00A47669">
      <w:pPr>
        <w:widowControl w:val="0"/>
        <w:jc w:val="both"/>
        <w:rPr>
          <w:rFonts w:asciiTheme="minorHAnsi" w:hAnsiTheme="minorHAnsi" w:cstheme="minorHAnsi"/>
        </w:rPr>
      </w:pPr>
      <w:r w:rsidRPr="002A0D1D">
        <w:rPr>
          <w:rFonts w:asciiTheme="minorHAnsi" w:hAnsiTheme="minorHAnsi" w:cstheme="minorHAnsi"/>
        </w:rPr>
        <w:t>Naročnik bo izločil vse prijave, ki ne bodo skladne z zahtevami in pogoji iz te razpisne dokumentacije ter prijave ponudnikov pri katerih bodo obstajali razlogi za izključitev iz 75. člena ZJN-3.</w:t>
      </w:r>
    </w:p>
    <w:p w14:paraId="5F06DC58" w14:textId="77777777" w:rsidR="009770B9" w:rsidRPr="002A0D1D" w:rsidRDefault="009770B9" w:rsidP="00A47669">
      <w:pPr>
        <w:widowControl w:val="0"/>
        <w:jc w:val="both"/>
        <w:rPr>
          <w:rFonts w:asciiTheme="minorHAnsi" w:hAnsiTheme="minorHAnsi" w:cstheme="minorHAnsi"/>
        </w:rPr>
      </w:pPr>
    </w:p>
    <w:p w14:paraId="254013B5"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16" w:name="_Toc213576719"/>
      <w:r w:rsidRPr="002A0D1D">
        <w:rPr>
          <w:rFonts w:asciiTheme="minorHAnsi" w:hAnsiTheme="minorHAnsi" w:cstheme="minorHAnsi"/>
          <w:sz w:val="24"/>
          <w:szCs w:val="24"/>
        </w:rPr>
        <w:t>1.13 Zavarovanja</w:t>
      </w:r>
      <w:bookmarkEnd w:id="16"/>
      <w:r w:rsidRPr="002A0D1D">
        <w:rPr>
          <w:rFonts w:asciiTheme="minorHAnsi" w:hAnsiTheme="minorHAnsi" w:cstheme="minorHAnsi"/>
          <w:sz w:val="24"/>
          <w:szCs w:val="24"/>
        </w:rPr>
        <w:t xml:space="preserve"> </w:t>
      </w:r>
    </w:p>
    <w:p w14:paraId="2640C446" w14:textId="75D1A60E" w:rsidR="00A47669" w:rsidRPr="002A0D1D" w:rsidRDefault="00A47669" w:rsidP="00A47669">
      <w:pPr>
        <w:widowControl w:val="0"/>
        <w:jc w:val="both"/>
        <w:rPr>
          <w:rFonts w:asciiTheme="minorHAnsi" w:hAnsiTheme="minorHAnsi" w:cstheme="minorHAnsi"/>
        </w:rPr>
      </w:pPr>
      <w:r w:rsidRPr="002A0D1D">
        <w:rPr>
          <w:rFonts w:asciiTheme="minorHAnsi" w:hAnsiTheme="minorHAnsi" w:cstheme="minorHAnsi"/>
        </w:rPr>
        <w:t xml:space="preserve">Izbrani ponudnik mora v 8 dneh po podpisu pogodbe naročniku predati menično izjavo z bianco menico (2x) v višini 5% od skupne ponudbene vrednosti </w:t>
      </w:r>
      <w:r w:rsidR="00D9101A">
        <w:rPr>
          <w:rFonts w:asciiTheme="minorHAnsi" w:hAnsiTheme="minorHAnsi" w:cstheme="minorHAnsi"/>
        </w:rPr>
        <w:t xml:space="preserve">v EUR </w:t>
      </w:r>
      <w:r w:rsidRPr="002A0D1D">
        <w:rPr>
          <w:rFonts w:asciiTheme="minorHAnsi" w:hAnsiTheme="minorHAnsi" w:cstheme="minorHAnsi"/>
        </w:rPr>
        <w:t xml:space="preserve">z DDV vseh sklopov, za </w:t>
      </w:r>
      <w:r w:rsidRPr="002A0D1D">
        <w:rPr>
          <w:rFonts w:asciiTheme="minorHAnsi" w:hAnsiTheme="minorHAnsi" w:cstheme="minorHAnsi"/>
        </w:rPr>
        <w:lastRenderedPageBreak/>
        <w:t xml:space="preserve">katere je bil izbran. Skupna vrednost menic se izračuna kot vsota pogodbene vrednosti </w:t>
      </w:r>
      <w:r w:rsidR="00AF3932">
        <w:rPr>
          <w:rFonts w:asciiTheme="minorHAnsi" w:hAnsiTheme="minorHAnsi" w:cstheme="minorHAnsi"/>
        </w:rPr>
        <w:t xml:space="preserve">v EUR </w:t>
      </w:r>
      <w:r w:rsidRPr="002A0D1D">
        <w:rPr>
          <w:rFonts w:asciiTheme="minorHAnsi" w:hAnsiTheme="minorHAnsi" w:cstheme="minorHAnsi"/>
        </w:rPr>
        <w:t>z DDV vseh sklopov, za katere je ponudnik izbran.</w:t>
      </w:r>
    </w:p>
    <w:p w14:paraId="1DB669C7" w14:textId="360812C6"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V primeru, da se obe menici unovčita za vrednost nižjo od 5% skupne pogodbene vrednosti </w:t>
      </w:r>
      <w:r w:rsidR="00FA1452">
        <w:rPr>
          <w:rFonts w:asciiTheme="minorHAnsi" w:hAnsiTheme="minorHAnsi" w:cstheme="minorHAnsi"/>
        </w:rPr>
        <w:t>z</w:t>
      </w:r>
      <w:r w:rsidRPr="002A0D1D">
        <w:rPr>
          <w:rFonts w:asciiTheme="minorHAnsi" w:hAnsiTheme="minorHAnsi" w:cstheme="minorHAnsi"/>
        </w:rPr>
        <w:t xml:space="preserve"> DDV vseh sklopov, ju je izbrani ponudnik dolžan vsakokrat nadomestiti z novo menico, dokler celotna unovčena vrednost ne doseže 5% skupne pogodbene vrednosti </w:t>
      </w:r>
      <w:r w:rsidR="00D9101A">
        <w:rPr>
          <w:rFonts w:asciiTheme="minorHAnsi" w:hAnsiTheme="minorHAnsi" w:cstheme="minorHAnsi"/>
        </w:rPr>
        <w:t xml:space="preserve">v EUR z DDV </w:t>
      </w:r>
      <w:r w:rsidRPr="002A0D1D">
        <w:rPr>
          <w:rFonts w:asciiTheme="minorHAnsi" w:hAnsiTheme="minorHAnsi" w:cstheme="minorHAnsi"/>
        </w:rPr>
        <w:t>vseh sklopov, za katere je bil izbran.</w:t>
      </w:r>
    </w:p>
    <w:p w14:paraId="7A04C18B"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17" w:name="_Toc213576720"/>
      <w:r w:rsidRPr="002A0D1D">
        <w:rPr>
          <w:rFonts w:asciiTheme="minorHAnsi" w:hAnsiTheme="minorHAnsi" w:cstheme="minorHAnsi"/>
          <w:sz w:val="24"/>
          <w:szCs w:val="24"/>
        </w:rPr>
        <w:t>1.14 Merilo za izbiro</w:t>
      </w:r>
      <w:bookmarkEnd w:id="17"/>
      <w:r w:rsidRPr="002A0D1D">
        <w:rPr>
          <w:rFonts w:asciiTheme="minorHAnsi" w:hAnsiTheme="minorHAnsi" w:cstheme="minorHAnsi"/>
          <w:sz w:val="24"/>
          <w:szCs w:val="24"/>
        </w:rPr>
        <w:t xml:space="preserve"> </w:t>
      </w:r>
    </w:p>
    <w:p w14:paraId="2381F1ED" w14:textId="77777777" w:rsidR="00A47669" w:rsidRPr="002A0D1D" w:rsidRDefault="00A47669" w:rsidP="00A47669">
      <w:pPr>
        <w:widowControl w:val="0"/>
        <w:autoSpaceDE w:val="0"/>
        <w:jc w:val="both"/>
        <w:rPr>
          <w:rFonts w:asciiTheme="minorHAnsi" w:hAnsiTheme="minorHAnsi" w:cstheme="minorHAnsi"/>
        </w:rPr>
      </w:pPr>
      <w:bookmarkStart w:id="18" w:name="_Hlk147838982"/>
      <w:r w:rsidRPr="002A0D1D">
        <w:rPr>
          <w:rFonts w:asciiTheme="minorHAnsi" w:hAnsiTheme="minorHAnsi" w:cstheme="minorHAnsi"/>
        </w:rPr>
        <w:t>Merilo za izbor najugodnejšega ponudnika je ekonomsko najugodnejša ponudba na podlagi merila najnižja skupna ponudbena vrednost v EUR brez DDV za po</w:t>
      </w:r>
      <w:r>
        <w:rPr>
          <w:rFonts w:asciiTheme="minorHAnsi" w:hAnsiTheme="minorHAnsi" w:cstheme="minorHAnsi"/>
        </w:rPr>
        <w:t>s</w:t>
      </w:r>
      <w:r w:rsidRPr="002A0D1D">
        <w:rPr>
          <w:rFonts w:asciiTheme="minorHAnsi" w:hAnsiTheme="minorHAnsi" w:cstheme="minorHAnsi"/>
        </w:rPr>
        <w:t>amezni sklop.</w:t>
      </w:r>
    </w:p>
    <w:p w14:paraId="4B2AD176" w14:textId="77777777" w:rsidR="00A47669" w:rsidRPr="002A0D1D"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19" w:name="_Toc213576721"/>
      <w:bookmarkEnd w:id="18"/>
      <w:r w:rsidRPr="002A0D1D">
        <w:rPr>
          <w:rFonts w:asciiTheme="minorHAnsi" w:hAnsiTheme="minorHAnsi" w:cstheme="minorHAnsi"/>
          <w:sz w:val="24"/>
          <w:szCs w:val="24"/>
        </w:rPr>
        <w:t>1.15 Izbira v primeru enakih najugodnejših ponudb</w:t>
      </w:r>
      <w:bookmarkEnd w:id="19"/>
      <w:r w:rsidRPr="002A0D1D">
        <w:rPr>
          <w:rFonts w:asciiTheme="minorHAnsi" w:hAnsiTheme="minorHAnsi" w:cstheme="minorHAnsi"/>
          <w:sz w:val="24"/>
          <w:szCs w:val="24"/>
        </w:rPr>
        <w:t xml:space="preserve"> </w:t>
      </w:r>
    </w:p>
    <w:p w14:paraId="44B276D5"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V primeru, da bosta najmanj dva ponudnika ponudila enako najnižjo ponudbeno ceno v EUR brez DDV za posamezni sklop, bo izbrana ponudba ponudnika, ki je ponudbo v sistem e-JN oddal prej.</w:t>
      </w:r>
    </w:p>
    <w:p w14:paraId="0D85907D" w14:textId="77777777" w:rsidR="00A47669" w:rsidRPr="002A0D1D"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20" w:name="_Toc213576722"/>
      <w:r w:rsidRPr="002A0D1D">
        <w:rPr>
          <w:rFonts w:asciiTheme="minorHAnsi" w:hAnsiTheme="minorHAnsi" w:cstheme="minorHAnsi"/>
          <w:sz w:val="24"/>
          <w:szCs w:val="24"/>
        </w:rPr>
        <w:t>1.16 Javno odpiranje ponudb</w:t>
      </w:r>
      <w:bookmarkEnd w:id="20"/>
      <w:r w:rsidRPr="002A0D1D">
        <w:rPr>
          <w:rFonts w:asciiTheme="minorHAnsi" w:hAnsiTheme="minorHAnsi" w:cstheme="minorHAnsi"/>
          <w:sz w:val="24"/>
          <w:szCs w:val="24"/>
        </w:rPr>
        <w:t xml:space="preserve"> </w:t>
      </w:r>
    </w:p>
    <w:p w14:paraId="5804CD59"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Odpiranje ponudb je javno. </w:t>
      </w:r>
    </w:p>
    <w:p w14:paraId="4B46A32D"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6FEED900"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21" w:name="_Toc213576723"/>
      <w:r w:rsidRPr="002A0D1D">
        <w:rPr>
          <w:rFonts w:asciiTheme="minorHAnsi" w:hAnsiTheme="minorHAnsi" w:cstheme="minorHAnsi"/>
          <w:sz w:val="24"/>
          <w:szCs w:val="24"/>
        </w:rPr>
        <w:t>1.17 Variante</w:t>
      </w:r>
      <w:bookmarkEnd w:id="21"/>
      <w:r w:rsidRPr="002A0D1D">
        <w:rPr>
          <w:rFonts w:asciiTheme="minorHAnsi" w:hAnsiTheme="minorHAnsi" w:cstheme="minorHAnsi"/>
          <w:sz w:val="24"/>
          <w:szCs w:val="24"/>
        </w:rPr>
        <w:t xml:space="preserve"> </w:t>
      </w:r>
    </w:p>
    <w:p w14:paraId="3907C52B"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Variantne prijave in ponudbe niso dopustne in ne bodo upoštevane. </w:t>
      </w:r>
    </w:p>
    <w:p w14:paraId="7A23D94F" w14:textId="77777777" w:rsidR="00A47669" w:rsidRPr="002A0D1D"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22" w:name="_Toc213576724"/>
      <w:r w:rsidRPr="002A0D1D">
        <w:rPr>
          <w:rFonts w:asciiTheme="minorHAnsi" w:hAnsiTheme="minorHAnsi" w:cstheme="minorHAnsi"/>
          <w:sz w:val="24"/>
          <w:szCs w:val="24"/>
        </w:rPr>
        <w:t>1.18 Pogodba</w:t>
      </w:r>
      <w:bookmarkEnd w:id="22"/>
    </w:p>
    <w:p w14:paraId="4C54B1F8"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Izbran ponudnik je dolžan podpisati pogodbe v roku 8 dni po prejemu le-te, sicer bo naročnik menil, da z naročnikom posla ne želi skleniti. </w:t>
      </w:r>
    </w:p>
    <w:p w14:paraId="683C641D"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23" w:name="_Toc213576725"/>
      <w:r w:rsidRPr="002A0D1D">
        <w:rPr>
          <w:rFonts w:asciiTheme="minorHAnsi" w:hAnsiTheme="minorHAnsi" w:cstheme="minorHAnsi"/>
          <w:sz w:val="24"/>
          <w:szCs w:val="24"/>
        </w:rPr>
        <w:t>1.19 Ustavitev postopka, zavrnitev ponudb in odstop od izvedbe oddaje naročila</w:t>
      </w:r>
      <w:bookmarkEnd w:id="23"/>
    </w:p>
    <w:p w14:paraId="6FD99163"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Naročnik lahko v skladu s 1. odstavkom 90. člena ZJN-3 do roka za oddajo ponudb kadar koli ustavi postopek oddaje javnega naročila. </w:t>
      </w:r>
    </w:p>
    <w:p w14:paraId="08AB6F8A" w14:textId="77777777" w:rsidR="00A47669" w:rsidRPr="002A0D1D" w:rsidRDefault="00A47669" w:rsidP="00A47669">
      <w:pPr>
        <w:widowControl w:val="0"/>
        <w:autoSpaceDE w:val="0"/>
        <w:jc w:val="both"/>
        <w:rPr>
          <w:rFonts w:asciiTheme="minorHAnsi" w:hAnsiTheme="minorHAnsi" w:cstheme="minorHAnsi"/>
        </w:rPr>
      </w:pPr>
    </w:p>
    <w:p w14:paraId="33E2BC41"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1C5CC928"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w:t>
      </w:r>
      <w:r w:rsidRPr="002A0D1D">
        <w:rPr>
          <w:rFonts w:asciiTheme="minorHAnsi" w:hAnsiTheme="minorHAnsi" w:cstheme="minorHAnsi"/>
        </w:rPr>
        <w:lastRenderedPageBreak/>
        <w:t xml:space="preserve">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2E9DB835"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24" w:name="_Toc213576726"/>
      <w:r w:rsidRPr="002A0D1D">
        <w:rPr>
          <w:rFonts w:asciiTheme="minorHAnsi" w:hAnsiTheme="minorHAnsi" w:cstheme="minorHAnsi"/>
          <w:sz w:val="24"/>
          <w:szCs w:val="24"/>
        </w:rPr>
        <w:t>1.20 Protikorupcijsko obvestilo</w:t>
      </w:r>
      <w:bookmarkEnd w:id="24"/>
    </w:p>
    <w:p w14:paraId="73B09754"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58AA55B2" w14:textId="77777777" w:rsidR="00A47669" w:rsidRPr="002A0D1D" w:rsidRDefault="00A47669" w:rsidP="00A47669">
      <w:pPr>
        <w:widowControl w:val="0"/>
        <w:autoSpaceDE w:val="0"/>
        <w:jc w:val="both"/>
        <w:rPr>
          <w:rFonts w:asciiTheme="minorHAnsi" w:hAnsiTheme="minorHAnsi" w:cstheme="minorHAnsi"/>
        </w:rPr>
      </w:pPr>
    </w:p>
    <w:p w14:paraId="19A661F6"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V času od izbire ponudbe do pričetka veljavnosti pogodbe, ponudnik ne sme pričenjati dejanj, ki bi lahko povzročila, da pogodba ne bi pričela veljati ali ne bi bila izpolnjena. </w:t>
      </w:r>
    </w:p>
    <w:p w14:paraId="1F08DB1C"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V primeru ustavitve postopka nobena stran ne sme pričenjati in izvajati postopkov, ki bi otežili razveljavitev ali spremembo odločitve o izbiri izvajalca ali bi vplivali na nepristranskost revizijske komisije</w:t>
      </w:r>
    </w:p>
    <w:p w14:paraId="31CA7240"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25" w:name="_Toc213576727"/>
      <w:r w:rsidRPr="002A0D1D">
        <w:rPr>
          <w:rFonts w:asciiTheme="minorHAnsi" w:hAnsiTheme="minorHAnsi" w:cstheme="minorHAnsi"/>
          <w:sz w:val="24"/>
          <w:szCs w:val="24"/>
        </w:rPr>
        <w:t>1.21 Pravno varstvo</w:t>
      </w:r>
      <w:bookmarkEnd w:id="25"/>
    </w:p>
    <w:p w14:paraId="3E8DDA1E"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Zahtevek za revizijo v predrevizijskem postopku lahko v skladu z Zakonom o pravnem varstvu v postopkih javnega naročanja Zakon o pravnem varstvu v postopkih javnega naročanja (Uradni list RS, št. </w:t>
      </w:r>
      <w:hyperlink r:id="rId33" w:tgtFrame="_blank" w:tooltip="Zakon o pravnem varstvu v postopkih javnega naročanja (ZPVPJN)" w:history="1">
        <w:r w:rsidRPr="002A0D1D">
          <w:rPr>
            <w:rFonts w:asciiTheme="minorHAnsi" w:hAnsiTheme="minorHAnsi" w:cstheme="minorHAnsi"/>
          </w:rPr>
          <w:t>43/11</w:t>
        </w:r>
      </w:hyperlink>
      <w:r w:rsidRPr="002A0D1D">
        <w:rPr>
          <w:rFonts w:asciiTheme="minorHAnsi" w:hAnsiTheme="minorHAnsi" w:cstheme="minorHAnsi"/>
        </w:rPr>
        <w:t xml:space="preserve">, </w:t>
      </w:r>
      <w:hyperlink r:id="rId34" w:tgtFrame="_blank" w:tooltip="Zakon o dopolnitvi Zakona o tajnih podatkih (ZTP-D)" w:history="1">
        <w:r w:rsidRPr="002A0D1D">
          <w:rPr>
            <w:rFonts w:asciiTheme="minorHAnsi" w:hAnsiTheme="minorHAnsi" w:cstheme="minorHAnsi"/>
          </w:rPr>
          <w:t>60/11</w:t>
        </w:r>
      </w:hyperlink>
      <w:r w:rsidRPr="002A0D1D">
        <w:rPr>
          <w:rFonts w:asciiTheme="minorHAnsi" w:hAnsiTheme="minorHAnsi" w:cstheme="minorHAnsi"/>
        </w:rPr>
        <w:t xml:space="preserve"> – ZTP-D, </w:t>
      </w:r>
      <w:hyperlink r:id="rId35" w:tgtFrame="_blank" w:tooltip="Zakon o spremembah in dopolnitvah Zakona o pravnem varstvu v postopkih javnega naročanja (ZPVPJN-A)" w:history="1">
        <w:r w:rsidRPr="002A0D1D">
          <w:rPr>
            <w:rFonts w:asciiTheme="minorHAnsi" w:hAnsiTheme="minorHAnsi" w:cstheme="minorHAnsi"/>
          </w:rPr>
          <w:t>63/13</w:t>
        </w:r>
      </w:hyperlink>
      <w:r w:rsidRPr="002A0D1D">
        <w:rPr>
          <w:rFonts w:asciiTheme="minorHAnsi" w:hAnsiTheme="minorHAnsi" w:cstheme="minorHAnsi"/>
        </w:rPr>
        <w:t xml:space="preserve">, </w:t>
      </w:r>
      <w:hyperlink r:id="rId36" w:tgtFrame="_blank" w:tooltip="Zakon o spremembah in dopolnitvah Zakona o državni upravi (ZDU-1I)" w:history="1">
        <w:r w:rsidRPr="002A0D1D">
          <w:rPr>
            <w:rFonts w:asciiTheme="minorHAnsi" w:hAnsiTheme="minorHAnsi" w:cstheme="minorHAnsi"/>
          </w:rPr>
          <w:t>90/14</w:t>
        </w:r>
      </w:hyperlink>
      <w:r w:rsidRPr="002A0D1D">
        <w:rPr>
          <w:rFonts w:asciiTheme="minorHAnsi" w:hAnsiTheme="minorHAnsi" w:cstheme="minorHAnsi"/>
        </w:rPr>
        <w:t xml:space="preserve"> – ZDU-1I, </w:t>
      </w:r>
      <w:hyperlink r:id="rId37" w:tgtFrame="_blank" w:tooltip="Zakon o spremembah in dopolnitvah Zakona o pravnem varstvu v postopkih javnega naročanja (ZPVPJN-B)" w:history="1">
        <w:r w:rsidRPr="002A0D1D">
          <w:rPr>
            <w:rFonts w:asciiTheme="minorHAnsi" w:hAnsiTheme="minorHAnsi" w:cstheme="minorHAnsi"/>
          </w:rPr>
          <w:t>60/17</w:t>
        </w:r>
      </w:hyperlink>
      <w:r w:rsidRPr="002A0D1D">
        <w:rPr>
          <w:rFonts w:asciiTheme="minorHAnsi" w:hAnsiTheme="minorHAnsi" w:cstheme="minorHAnsi"/>
        </w:rPr>
        <w:t xml:space="preserve"> in </w:t>
      </w:r>
      <w:hyperlink r:id="rId38" w:tgtFrame="_blank" w:tooltip="Zakon o spremembah in dopolnitvah Zakona o pravnem varstvu v postopkih javnega naročanja (ZPVPJN-C)" w:history="1">
        <w:r w:rsidRPr="002A0D1D">
          <w:rPr>
            <w:rFonts w:asciiTheme="minorHAnsi" w:hAnsiTheme="minorHAnsi" w:cstheme="minorHAnsi"/>
          </w:rPr>
          <w:t>72/19</w:t>
        </w:r>
      </w:hyperlink>
      <w:r w:rsidRPr="002A0D1D">
        <w:rPr>
          <w:rFonts w:asciiTheme="minorHAnsi" w:hAnsiTheme="minorHAnsi" w:cstheme="minorHAnsi"/>
        </w:rPr>
        <w:t>)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62F574B5"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Podrobnejša navodila za uveljavljanje pravnega varstva so dostopna na spletni strani </w:t>
      </w:r>
      <w:hyperlink r:id="rId39" w:history="1">
        <w:r w:rsidRPr="002A0D1D">
          <w:rPr>
            <w:rStyle w:val="Hiperpovezava"/>
            <w:rFonts w:asciiTheme="minorHAnsi" w:hAnsiTheme="minorHAnsi" w:cstheme="minorHAnsi"/>
            <w:color w:val="auto"/>
          </w:rPr>
          <w:t>http://www.djn.mju.gov.si/sistem-javnega-narocanja/pravno-varstvo</w:t>
        </w:r>
      </w:hyperlink>
      <w:r w:rsidRPr="002A0D1D">
        <w:rPr>
          <w:rFonts w:asciiTheme="minorHAnsi" w:hAnsiTheme="minorHAnsi" w:cstheme="minorHAnsi"/>
        </w:rPr>
        <w:t xml:space="preserve"> .</w:t>
      </w:r>
    </w:p>
    <w:p w14:paraId="7D8B2C5A" w14:textId="77777777" w:rsidR="00A47669" w:rsidRDefault="00A47669" w:rsidP="00A47669">
      <w:pPr>
        <w:widowControl w:val="0"/>
        <w:autoSpaceDE w:val="0"/>
        <w:jc w:val="both"/>
        <w:rPr>
          <w:rFonts w:asciiTheme="minorHAnsi" w:hAnsiTheme="minorHAnsi" w:cstheme="minorHAnsi"/>
        </w:rPr>
      </w:pPr>
    </w:p>
    <w:p w14:paraId="5F316869" w14:textId="77777777" w:rsidR="00A47669" w:rsidRPr="002A0D1D" w:rsidRDefault="00A47669" w:rsidP="00A47669">
      <w:pPr>
        <w:pStyle w:val="Naslov1"/>
        <w:keepLines w:val="0"/>
        <w:suppressAutoHyphens/>
        <w:spacing w:after="60"/>
        <w:rPr>
          <w:rFonts w:asciiTheme="minorHAnsi" w:hAnsiTheme="minorHAnsi" w:cstheme="minorHAnsi"/>
          <w:color w:val="auto"/>
          <w:sz w:val="24"/>
          <w:szCs w:val="24"/>
        </w:rPr>
      </w:pPr>
      <w:bookmarkStart w:id="26" w:name="_Toc213576728"/>
      <w:r w:rsidRPr="002A0D1D">
        <w:rPr>
          <w:rFonts w:asciiTheme="minorHAnsi" w:hAnsiTheme="minorHAnsi" w:cstheme="minorHAnsi"/>
          <w:color w:val="auto"/>
          <w:sz w:val="24"/>
          <w:szCs w:val="24"/>
        </w:rPr>
        <w:t>C) OBRAZCI IN PRILOGE:</w:t>
      </w:r>
      <w:bookmarkEnd w:id="26"/>
    </w:p>
    <w:p w14:paraId="057F7DC2" w14:textId="77777777" w:rsidR="00A47669" w:rsidRDefault="00A47669" w:rsidP="00A47669">
      <w:pPr>
        <w:rPr>
          <w:rFonts w:asciiTheme="minorHAnsi" w:hAnsiTheme="minorHAnsi" w:cstheme="minorHAnsi"/>
          <w:b/>
          <w:i/>
        </w:rPr>
      </w:pPr>
      <w:bookmarkStart w:id="27" w:name="_Hlk61943058"/>
    </w:p>
    <w:p w14:paraId="07082763" w14:textId="77777777" w:rsidR="00A47669" w:rsidRDefault="00A47669" w:rsidP="00A47669">
      <w:pPr>
        <w:rPr>
          <w:rFonts w:asciiTheme="minorHAnsi" w:hAnsiTheme="minorHAnsi" w:cstheme="minorHAnsi"/>
          <w:b/>
          <w:i/>
        </w:rPr>
      </w:pPr>
    </w:p>
    <w:p w14:paraId="5EDBC55F" w14:textId="77777777" w:rsidR="00A47669" w:rsidRDefault="00A47669" w:rsidP="00A47669">
      <w:pPr>
        <w:rPr>
          <w:rFonts w:asciiTheme="minorHAnsi" w:hAnsiTheme="minorHAnsi" w:cstheme="minorHAnsi"/>
          <w:b/>
          <w:i/>
        </w:rPr>
      </w:pPr>
    </w:p>
    <w:p w14:paraId="302FC77F" w14:textId="77777777" w:rsidR="00A47669" w:rsidRDefault="00A47669" w:rsidP="00A47669">
      <w:pPr>
        <w:rPr>
          <w:rFonts w:asciiTheme="minorHAnsi" w:hAnsiTheme="minorHAnsi" w:cstheme="minorHAnsi"/>
          <w:b/>
          <w:i/>
        </w:rPr>
      </w:pPr>
    </w:p>
    <w:p w14:paraId="340521E3" w14:textId="77777777" w:rsidR="00A47669" w:rsidRDefault="00A47669" w:rsidP="00A47669">
      <w:pPr>
        <w:rPr>
          <w:rFonts w:asciiTheme="minorHAnsi" w:hAnsiTheme="minorHAnsi" w:cstheme="minorHAnsi"/>
          <w:b/>
          <w:i/>
        </w:rPr>
      </w:pPr>
    </w:p>
    <w:p w14:paraId="43F1D7A2" w14:textId="77777777" w:rsidR="00A47669" w:rsidRDefault="00A47669" w:rsidP="00A47669">
      <w:pPr>
        <w:rPr>
          <w:rFonts w:asciiTheme="minorHAnsi" w:hAnsiTheme="minorHAnsi" w:cstheme="minorHAnsi"/>
          <w:b/>
          <w:i/>
        </w:rPr>
      </w:pPr>
    </w:p>
    <w:p w14:paraId="2FEA3759" w14:textId="77777777" w:rsidR="00A47669" w:rsidRDefault="00A47669" w:rsidP="00A47669">
      <w:pPr>
        <w:rPr>
          <w:rFonts w:asciiTheme="minorHAnsi" w:hAnsiTheme="minorHAnsi" w:cstheme="minorHAnsi"/>
          <w:b/>
          <w:i/>
        </w:rPr>
      </w:pPr>
    </w:p>
    <w:p w14:paraId="475A0E79" w14:textId="77777777" w:rsidR="00A47669" w:rsidRDefault="00A47669" w:rsidP="00A47669">
      <w:pPr>
        <w:rPr>
          <w:rFonts w:asciiTheme="minorHAnsi" w:hAnsiTheme="minorHAnsi" w:cstheme="minorHAnsi"/>
          <w:b/>
          <w:i/>
        </w:rPr>
      </w:pPr>
    </w:p>
    <w:p w14:paraId="64EA1A30" w14:textId="77777777" w:rsidR="003D18CA" w:rsidRDefault="003D18CA">
      <w:pPr>
        <w:spacing w:after="160" w:line="259" w:lineRule="auto"/>
        <w:rPr>
          <w:rFonts w:asciiTheme="minorHAnsi" w:hAnsiTheme="minorHAnsi" w:cstheme="minorHAnsi"/>
          <w:b/>
          <w:i/>
        </w:rPr>
      </w:pPr>
      <w:r>
        <w:rPr>
          <w:rFonts w:asciiTheme="minorHAnsi" w:hAnsiTheme="minorHAnsi" w:cstheme="minorHAnsi"/>
          <w:b/>
          <w:i/>
        </w:rPr>
        <w:br w:type="page"/>
      </w:r>
    </w:p>
    <w:p w14:paraId="03FB824D" w14:textId="77777777" w:rsidR="00A47669" w:rsidRPr="002A0D1D" w:rsidRDefault="00A47669" w:rsidP="00A47669">
      <w:pPr>
        <w:ind w:left="284"/>
        <w:rPr>
          <w:rFonts w:asciiTheme="minorHAnsi" w:hAnsiTheme="minorHAnsi" w:cstheme="minorHAnsi"/>
        </w:rPr>
      </w:pPr>
      <w:r w:rsidRPr="002A0D1D">
        <w:rPr>
          <w:rFonts w:asciiTheme="minorHAnsi" w:hAnsiTheme="minorHAnsi" w:cstheme="minorHAnsi"/>
          <w:b/>
          <w:i/>
        </w:rPr>
        <w:lastRenderedPageBreak/>
        <w:t>OBR-1</w:t>
      </w:r>
    </w:p>
    <w:p w14:paraId="62C275CC" w14:textId="77777777" w:rsidR="00A47669" w:rsidRPr="002A0D1D" w:rsidRDefault="00A47669" w:rsidP="00A47669">
      <w:pPr>
        <w:pStyle w:val="Odstavekseznama"/>
        <w:tabs>
          <w:tab w:val="left" w:pos="330"/>
          <w:tab w:val="left" w:pos="5954"/>
          <w:tab w:val="right" w:pos="9073"/>
        </w:tabs>
        <w:ind w:left="0"/>
        <w:rPr>
          <w:rFonts w:asciiTheme="minorHAnsi" w:hAnsiTheme="minorHAnsi" w:cstheme="minorHAnsi"/>
          <w:b/>
        </w:rPr>
      </w:pPr>
      <w:r w:rsidRPr="002A0D1D">
        <w:rPr>
          <w:rFonts w:asciiTheme="minorHAnsi" w:hAnsiTheme="minorHAnsi" w:cstheme="minorHAnsi"/>
          <w:b/>
        </w:rPr>
        <w:tab/>
      </w:r>
      <w:r w:rsidRPr="002A0D1D">
        <w:rPr>
          <w:rFonts w:asciiTheme="minorHAnsi" w:hAnsiTheme="minorHAnsi" w:cstheme="minorHAnsi"/>
          <w:b/>
        </w:rPr>
        <w:tab/>
      </w:r>
    </w:p>
    <w:p w14:paraId="592E0B4B" w14:textId="77777777" w:rsidR="00A47669" w:rsidRPr="002A0D1D" w:rsidRDefault="00A47669" w:rsidP="00A47669">
      <w:pPr>
        <w:ind w:left="284"/>
        <w:rPr>
          <w:rFonts w:asciiTheme="minorHAnsi" w:hAnsiTheme="minorHAnsi" w:cstheme="minorHAnsi"/>
        </w:rPr>
      </w:pPr>
      <w:bookmarkStart w:id="28" w:name="_Hlk63616689"/>
      <w:r w:rsidRPr="002A0D1D">
        <w:rPr>
          <w:rFonts w:asciiTheme="minorHAnsi" w:hAnsiTheme="minorHAnsi" w:cstheme="minorHAnsi"/>
        </w:rPr>
        <w:t xml:space="preserve">PONUDNIK: </w:t>
      </w:r>
      <w:r w:rsidRPr="002A0D1D">
        <w:rPr>
          <w:rFonts w:asciiTheme="minorHAnsi" w:hAnsiTheme="minorHAnsi" w:cstheme="minorHAnsi"/>
        </w:rPr>
        <w:tab/>
      </w:r>
    </w:p>
    <w:p w14:paraId="56742392" w14:textId="77777777" w:rsidR="00A47669" w:rsidRPr="002A0D1D" w:rsidRDefault="00000000" w:rsidP="00A47669">
      <w:pPr>
        <w:pStyle w:val="Odstavekseznama"/>
        <w:tabs>
          <w:tab w:val="left" w:pos="330"/>
          <w:tab w:val="left" w:pos="5954"/>
          <w:tab w:val="right" w:pos="9073"/>
        </w:tabs>
        <w:ind w:left="284"/>
        <w:rPr>
          <w:rFonts w:asciiTheme="minorHAnsi" w:hAnsiTheme="minorHAnsi" w:cstheme="minorHAnsi"/>
          <w:b/>
        </w:rPr>
      </w:pPr>
      <w:sdt>
        <w:sdtPr>
          <w:rPr>
            <w:rFonts w:asciiTheme="minorHAnsi" w:hAnsiTheme="minorHAnsi" w:cstheme="minorHAnsi"/>
            <w:b/>
            <w:highlight w:val="lightGray"/>
          </w:rPr>
          <w:id w:val="279687625"/>
          <w:placeholder>
            <w:docPart w:val="289C8DAEA2874227BBCEBD46E9BC90CC"/>
          </w:placeholder>
          <w:showingPlcHdr/>
          <w:text/>
        </w:sdtPr>
        <w:sdtContent>
          <w:r w:rsidR="00A47669" w:rsidRPr="002A0D1D">
            <w:rPr>
              <w:rStyle w:val="Besedilooznabemesta"/>
              <w:rFonts w:asciiTheme="minorHAnsi" w:eastAsiaTheme="minorHAnsi" w:hAnsiTheme="minorHAnsi" w:cstheme="minorHAnsi"/>
              <w:color w:val="auto"/>
              <w:highlight w:val="lightGray"/>
            </w:rPr>
            <w:t>Kliknite ali tapnite tukaj, če želite vnesti besedilo.</w:t>
          </w:r>
        </w:sdtContent>
      </w:sdt>
      <w:r w:rsidR="00A47669" w:rsidRPr="002A0D1D">
        <w:rPr>
          <w:rFonts w:asciiTheme="minorHAnsi" w:hAnsiTheme="minorHAnsi" w:cstheme="minorHAnsi"/>
          <w:b/>
        </w:rPr>
        <w:tab/>
      </w:r>
      <w:r w:rsidR="00A47669" w:rsidRPr="002A0D1D">
        <w:rPr>
          <w:rFonts w:asciiTheme="minorHAnsi" w:hAnsiTheme="minorHAnsi" w:cstheme="minorHAnsi"/>
          <w:b/>
        </w:rPr>
        <w:tab/>
      </w:r>
    </w:p>
    <w:p w14:paraId="40858463" w14:textId="77777777" w:rsidR="00A47669" w:rsidRPr="002A0D1D" w:rsidRDefault="00A47669" w:rsidP="00A47669">
      <w:pPr>
        <w:pStyle w:val="Naslov1"/>
        <w:keepLines w:val="0"/>
        <w:jc w:val="center"/>
        <w:rPr>
          <w:rFonts w:asciiTheme="minorHAnsi" w:hAnsiTheme="minorHAnsi" w:cstheme="minorHAnsi"/>
          <w:color w:val="auto"/>
          <w:sz w:val="24"/>
          <w:szCs w:val="24"/>
        </w:rPr>
      </w:pPr>
      <w:bookmarkStart w:id="29" w:name="_Toc163952960"/>
      <w:bookmarkStart w:id="30" w:name="_Toc225047727"/>
      <w:bookmarkStart w:id="31" w:name="_Toc225049262"/>
      <w:bookmarkStart w:id="32" w:name="_Toc262712306"/>
      <w:bookmarkStart w:id="33" w:name="_Toc58565053"/>
      <w:bookmarkStart w:id="34" w:name="_Toc145237689"/>
      <w:bookmarkStart w:id="35" w:name="_Toc213576729"/>
      <w:r w:rsidRPr="002A0D1D">
        <w:rPr>
          <w:rFonts w:asciiTheme="minorHAnsi" w:hAnsiTheme="minorHAnsi" w:cstheme="minorHAnsi"/>
          <w:color w:val="auto"/>
          <w:sz w:val="24"/>
          <w:szCs w:val="24"/>
        </w:rPr>
        <w:t xml:space="preserve">PONUDBENI </w:t>
      </w:r>
      <w:bookmarkEnd w:id="29"/>
      <w:bookmarkEnd w:id="30"/>
      <w:bookmarkEnd w:id="31"/>
      <w:bookmarkEnd w:id="32"/>
      <w:bookmarkEnd w:id="33"/>
      <w:r w:rsidRPr="002A0D1D">
        <w:rPr>
          <w:rFonts w:asciiTheme="minorHAnsi" w:hAnsiTheme="minorHAnsi" w:cstheme="minorHAnsi"/>
          <w:color w:val="auto"/>
          <w:sz w:val="24"/>
          <w:szCs w:val="24"/>
        </w:rPr>
        <w:t>PREDRAČUN</w:t>
      </w:r>
      <w:bookmarkEnd w:id="34"/>
      <w:bookmarkEnd w:id="35"/>
    </w:p>
    <w:p w14:paraId="5D349677" w14:textId="77777777" w:rsidR="00A47669" w:rsidRPr="00BB23A9" w:rsidRDefault="00A47669" w:rsidP="00A47669">
      <w:pPr>
        <w:jc w:val="center"/>
        <w:rPr>
          <w:rFonts w:asciiTheme="minorHAnsi" w:hAnsiTheme="minorHAnsi" w:cstheme="minorHAnsi"/>
        </w:rPr>
      </w:pPr>
      <w:r w:rsidRPr="00BB23A9">
        <w:rPr>
          <w:rFonts w:asciiTheme="minorHAnsi" w:hAnsiTheme="minorHAnsi" w:cstheme="minorHAnsi"/>
        </w:rPr>
        <w:t>Š</w:t>
      </w:r>
      <w:r>
        <w:rPr>
          <w:rFonts w:asciiTheme="minorHAnsi" w:hAnsiTheme="minorHAnsi" w:cstheme="minorHAnsi"/>
        </w:rPr>
        <w:t>t</w:t>
      </w:r>
      <w:r w:rsidRPr="00BB23A9">
        <w:rPr>
          <w:rFonts w:asciiTheme="minorHAnsi" w:hAnsiTheme="minorHAnsi" w:cstheme="minorHAnsi"/>
        </w:rPr>
        <w:t xml:space="preserve">. </w:t>
      </w:r>
      <w:sdt>
        <w:sdtPr>
          <w:rPr>
            <w:rFonts w:asciiTheme="minorHAnsi" w:hAnsiTheme="minorHAnsi" w:cstheme="minorHAnsi"/>
          </w:rPr>
          <w:id w:val="553041017"/>
          <w:placeholder>
            <w:docPart w:val="2C1CB30661C840879D76A4BE1DE79C6E"/>
          </w:placeholder>
          <w:showingPlcHdr/>
          <w:text/>
        </w:sdtPr>
        <w:sdtContent>
          <w:r w:rsidRPr="00BB23A9">
            <w:rPr>
              <w:rFonts w:asciiTheme="minorHAnsi" w:hAnsiTheme="minorHAnsi" w:cstheme="minorHAnsi"/>
              <w:bCs/>
            </w:rPr>
            <w:t>Kliknite ali tapnite tukaj, če želite vnesti besedilo.</w:t>
          </w:r>
        </w:sdtContent>
      </w:sdt>
    </w:p>
    <w:p w14:paraId="457D3E87" w14:textId="77777777" w:rsidR="00A47669" w:rsidRPr="002A0D1D" w:rsidRDefault="00A47669" w:rsidP="00A47669">
      <w:pPr>
        <w:widowControl w:val="0"/>
        <w:autoSpaceDE w:val="0"/>
        <w:autoSpaceDN w:val="0"/>
        <w:adjustRightInd w:val="0"/>
        <w:jc w:val="both"/>
        <w:rPr>
          <w:rFonts w:asciiTheme="minorHAnsi" w:hAnsiTheme="minorHAnsi" w:cstheme="minorHAnsi"/>
          <w:b/>
          <w:bCs/>
        </w:rPr>
      </w:pPr>
    </w:p>
    <w:tbl>
      <w:tblPr>
        <w:tblStyle w:val="Tabelamrea"/>
        <w:tblW w:w="8788" w:type="dxa"/>
        <w:tblInd w:w="279" w:type="dxa"/>
        <w:tblLook w:val="04A0" w:firstRow="1" w:lastRow="0" w:firstColumn="1" w:lastColumn="0" w:noHBand="0" w:noVBand="1"/>
      </w:tblPr>
      <w:tblGrid>
        <w:gridCol w:w="2126"/>
        <w:gridCol w:w="2268"/>
        <w:gridCol w:w="2268"/>
        <w:gridCol w:w="2126"/>
      </w:tblGrid>
      <w:tr w:rsidR="00A47669" w:rsidRPr="002A0D1D" w14:paraId="15339FCE" w14:textId="77777777" w:rsidTr="009770B9">
        <w:tc>
          <w:tcPr>
            <w:tcW w:w="2126" w:type="dxa"/>
            <w:shd w:val="clear" w:color="auto" w:fill="DEEAF6" w:themeFill="accent1" w:themeFillTint="33"/>
            <w:vAlign w:val="center"/>
          </w:tcPr>
          <w:p w14:paraId="70D49F13" w14:textId="77777777" w:rsidR="00A47669" w:rsidRPr="00BB23A9" w:rsidRDefault="00A47669" w:rsidP="00147874">
            <w:pPr>
              <w:tabs>
                <w:tab w:val="center" w:pos="4536"/>
                <w:tab w:val="right" w:pos="9072"/>
              </w:tabs>
              <w:jc w:val="center"/>
              <w:rPr>
                <w:rFonts w:asciiTheme="minorHAnsi" w:hAnsiTheme="minorHAnsi" w:cstheme="minorHAnsi"/>
                <w:b/>
                <w:iCs/>
                <w:sz w:val="20"/>
                <w:szCs w:val="20"/>
              </w:rPr>
            </w:pPr>
            <w:r w:rsidRPr="00BB23A9">
              <w:rPr>
                <w:rFonts w:asciiTheme="minorHAnsi" w:hAnsiTheme="minorHAnsi" w:cstheme="minorHAnsi"/>
                <w:b/>
                <w:iCs/>
                <w:sz w:val="20"/>
                <w:szCs w:val="20"/>
              </w:rPr>
              <w:t>NAZIV SKLOPA</w:t>
            </w:r>
          </w:p>
        </w:tc>
        <w:tc>
          <w:tcPr>
            <w:tcW w:w="2268" w:type="dxa"/>
            <w:shd w:val="clear" w:color="auto" w:fill="DEEAF6" w:themeFill="accent1" w:themeFillTint="33"/>
            <w:vAlign w:val="center"/>
          </w:tcPr>
          <w:p w14:paraId="27E79A88" w14:textId="77777777" w:rsidR="00A47669" w:rsidRPr="00BB23A9" w:rsidRDefault="00A47669" w:rsidP="00147874">
            <w:pPr>
              <w:tabs>
                <w:tab w:val="center" w:pos="4536"/>
                <w:tab w:val="right" w:pos="9072"/>
              </w:tabs>
              <w:jc w:val="center"/>
              <w:rPr>
                <w:rFonts w:asciiTheme="minorHAnsi" w:hAnsiTheme="minorHAnsi" w:cstheme="minorHAnsi"/>
                <w:b/>
                <w:iCs/>
                <w:sz w:val="20"/>
                <w:szCs w:val="20"/>
              </w:rPr>
            </w:pPr>
            <w:r w:rsidRPr="00BB23A9">
              <w:rPr>
                <w:rFonts w:asciiTheme="minorHAnsi" w:hAnsiTheme="minorHAnsi" w:cstheme="minorHAnsi"/>
                <w:b/>
                <w:iCs/>
                <w:sz w:val="20"/>
                <w:szCs w:val="20"/>
              </w:rPr>
              <w:t>SKUPNA VREDNOST V EUR BREZ DDV</w:t>
            </w:r>
          </w:p>
        </w:tc>
        <w:tc>
          <w:tcPr>
            <w:tcW w:w="2268" w:type="dxa"/>
            <w:shd w:val="clear" w:color="auto" w:fill="DEEAF6" w:themeFill="accent1" w:themeFillTint="33"/>
            <w:vAlign w:val="center"/>
          </w:tcPr>
          <w:p w14:paraId="7B202C58" w14:textId="77777777" w:rsidR="00A47669" w:rsidRPr="00BB23A9" w:rsidRDefault="00A47669" w:rsidP="00147874">
            <w:pPr>
              <w:tabs>
                <w:tab w:val="center" w:pos="4536"/>
                <w:tab w:val="right" w:pos="9072"/>
              </w:tabs>
              <w:jc w:val="center"/>
              <w:rPr>
                <w:rFonts w:asciiTheme="minorHAnsi" w:hAnsiTheme="minorHAnsi" w:cstheme="minorHAnsi"/>
                <w:b/>
                <w:iCs/>
                <w:sz w:val="20"/>
                <w:szCs w:val="20"/>
              </w:rPr>
            </w:pPr>
            <w:r w:rsidRPr="00BB23A9">
              <w:rPr>
                <w:rFonts w:asciiTheme="minorHAnsi" w:hAnsiTheme="minorHAnsi" w:cstheme="minorHAnsi"/>
                <w:b/>
                <w:iCs/>
                <w:sz w:val="20"/>
                <w:szCs w:val="20"/>
              </w:rPr>
              <w:t>VREDNOST DDV V EUR</w:t>
            </w:r>
          </w:p>
        </w:tc>
        <w:tc>
          <w:tcPr>
            <w:tcW w:w="2126" w:type="dxa"/>
            <w:shd w:val="clear" w:color="auto" w:fill="DEEAF6" w:themeFill="accent1" w:themeFillTint="33"/>
            <w:vAlign w:val="center"/>
          </w:tcPr>
          <w:p w14:paraId="1C521D1D" w14:textId="77777777" w:rsidR="00A47669" w:rsidRPr="00BB23A9" w:rsidRDefault="00A47669" w:rsidP="00147874">
            <w:pPr>
              <w:tabs>
                <w:tab w:val="center" w:pos="4536"/>
                <w:tab w:val="right" w:pos="9072"/>
              </w:tabs>
              <w:jc w:val="center"/>
              <w:rPr>
                <w:rFonts w:asciiTheme="minorHAnsi" w:hAnsiTheme="minorHAnsi" w:cstheme="minorHAnsi"/>
                <w:b/>
                <w:iCs/>
                <w:sz w:val="20"/>
                <w:szCs w:val="20"/>
              </w:rPr>
            </w:pPr>
            <w:r w:rsidRPr="00BB23A9">
              <w:rPr>
                <w:rFonts w:asciiTheme="minorHAnsi" w:hAnsiTheme="minorHAnsi" w:cstheme="minorHAnsi"/>
                <w:b/>
                <w:iCs/>
                <w:sz w:val="20"/>
                <w:szCs w:val="20"/>
              </w:rPr>
              <w:t>SKUPNA VREDNOST V EUR Z DDV</w:t>
            </w:r>
          </w:p>
        </w:tc>
      </w:tr>
      <w:tr w:rsidR="00A47669" w:rsidRPr="002A0D1D" w14:paraId="12612934" w14:textId="77777777" w:rsidTr="009770B9">
        <w:tc>
          <w:tcPr>
            <w:tcW w:w="2126" w:type="dxa"/>
            <w:vAlign w:val="center"/>
          </w:tcPr>
          <w:p w14:paraId="78865323" w14:textId="77777777" w:rsidR="00A47669" w:rsidRPr="00BB23A9" w:rsidRDefault="00A47669" w:rsidP="009770B9">
            <w:pPr>
              <w:pStyle w:val="Odstavekseznama"/>
              <w:tabs>
                <w:tab w:val="center" w:pos="4536"/>
                <w:tab w:val="right" w:pos="9072"/>
              </w:tabs>
              <w:ind w:left="36"/>
              <w:jc w:val="center"/>
              <w:rPr>
                <w:rFonts w:asciiTheme="minorHAnsi" w:hAnsiTheme="minorHAnsi" w:cstheme="minorHAnsi"/>
                <w:b/>
                <w:bCs/>
                <w:sz w:val="20"/>
                <w:szCs w:val="20"/>
              </w:rPr>
            </w:pPr>
            <w:r w:rsidRPr="00BB23A9">
              <w:rPr>
                <w:rFonts w:asciiTheme="minorHAnsi" w:hAnsiTheme="minorHAnsi" w:cstheme="minorHAnsi"/>
                <w:b/>
                <w:bCs/>
                <w:sz w:val="20"/>
                <w:szCs w:val="20"/>
              </w:rPr>
              <w:t>OBVEZILNI MATERIAL</w:t>
            </w:r>
          </w:p>
        </w:tc>
        <w:sdt>
          <w:sdtPr>
            <w:rPr>
              <w:rFonts w:asciiTheme="minorHAnsi" w:hAnsiTheme="minorHAnsi" w:cstheme="minorHAnsi"/>
              <w:bCs/>
              <w:sz w:val="20"/>
              <w:szCs w:val="20"/>
            </w:rPr>
            <w:id w:val="-770697270"/>
            <w:placeholder>
              <w:docPart w:val="5B63DAA4159446BEB2F15E9F0EDBDF09"/>
            </w:placeholder>
            <w:showingPlcHdr/>
          </w:sdtPr>
          <w:sdtContent>
            <w:tc>
              <w:tcPr>
                <w:tcW w:w="2268" w:type="dxa"/>
                <w:vAlign w:val="center"/>
              </w:tcPr>
              <w:p w14:paraId="5430537C" w14:textId="77777777" w:rsidR="00A47669" w:rsidRPr="00BB23A9" w:rsidRDefault="00A47669" w:rsidP="00147874">
                <w:pPr>
                  <w:tabs>
                    <w:tab w:val="center" w:pos="4536"/>
                    <w:tab w:val="right" w:pos="9072"/>
                  </w:tabs>
                  <w:jc w:val="center"/>
                  <w:rPr>
                    <w:rFonts w:asciiTheme="minorHAnsi" w:hAnsiTheme="minorHAnsi" w:cstheme="minorHAnsi"/>
                    <w:bCs/>
                    <w:sz w:val="20"/>
                    <w:szCs w:val="20"/>
                  </w:rPr>
                </w:pPr>
                <w:r w:rsidRPr="00BB23A9">
                  <w:rPr>
                    <w:rStyle w:val="Besedilooznabemesta"/>
                    <w:rFonts w:asciiTheme="minorHAnsi" w:eastAsiaTheme="majorEastAsia" w:hAnsiTheme="minorHAnsi" w:cstheme="minorHAnsi"/>
                    <w:bCs/>
                    <w:color w:val="auto"/>
                    <w:sz w:val="20"/>
                    <w:szCs w:val="20"/>
                  </w:rPr>
                  <w:t>Kliknite ali tapnite tukaj, če želite vnesti besedilo.</w:t>
                </w:r>
              </w:p>
            </w:tc>
          </w:sdtContent>
        </w:sdt>
        <w:sdt>
          <w:sdtPr>
            <w:rPr>
              <w:rFonts w:asciiTheme="minorHAnsi" w:hAnsiTheme="minorHAnsi" w:cstheme="minorHAnsi"/>
              <w:bCs/>
              <w:sz w:val="20"/>
              <w:szCs w:val="20"/>
            </w:rPr>
            <w:id w:val="-2056001544"/>
            <w:placeholder>
              <w:docPart w:val="E08748C082A04B419B86C858C07A2ACC"/>
            </w:placeholder>
            <w:showingPlcHdr/>
            <w:text/>
          </w:sdtPr>
          <w:sdtContent>
            <w:tc>
              <w:tcPr>
                <w:tcW w:w="2268" w:type="dxa"/>
                <w:vAlign w:val="center"/>
              </w:tcPr>
              <w:p w14:paraId="5CFF99EE" w14:textId="77777777" w:rsidR="00A47669" w:rsidRPr="00BB23A9" w:rsidRDefault="00A47669" w:rsidP="00147874">
                <w:pPr>
                  <w:tabs>
                    <w:tab w:val="center" w:pos="4536"/>
                    <w:tab w:val="right" w:pos="9072"/>
                  </w:tabs>
                  <w:jc w:val="center"/>
                  <w:rPr>
                    <w:rFonts w:asciiTheme="minorHAnsi" w:hAnsiTheme="minorHAnsi" w:cstheme="minorHAnsi"/>
                    <w:bCs/>
                    <w:sz w:val="20"/>
                    <w:szCs w:val="20"/>
                  </w:rPr>
                </w:pPr>
                <w:r w:rsidRPr="00BB23A9">
                  <w:rPr>
                    <w:rStyle w:val="Besedilooznabemesta"/>
                    <w:rFonts w:asciiTheme="minorHAnsi" w:eastAsiaTheme="majorEastAsia" w:hAnsiTheme="minorHAnsi" w:cstheme="minorHAnsi"/>
                    <w:bCs/>
                    <w:color w:val="auto"/>
                    <w:sz w:val="20"/>
                    <w:szCs w:val="20"/>
                  </w:rPr>
                  <w:t>Kliknite ali tapnite tukaj, če želite vnesti besedilo.</w:t>
                </w:r>
              </w:p>
            </w:tc>
          </w:sdtContent>
        </w:sdt>
        <w:sdt>
          <w:sdtPr>
            <w:rPr>
              <w:rFonts w:asciiTheme="minorHAnsi" w:hAnsiTheme="minorHAnsi" w:cstheme="minorHAnsi"/>
              <w:bCs/>
              <w:sz w:val="20"/>
              <w:szCs w:val="20"/>
            </w:rPr>
            <w:id w:val="-628011804"/>
            <w:placeholder>
              <w:docPart w:val="E08748C082A04B419B86C858C07A2ACC"/>
            </w:placeholder>
            <w:showingPlcHdr/>
            <w:text/>
          </w:sdtPr>
          <w:sdtContent>
            <w:tc>
              <w:tcPr>
                <w:tcW w:w="2126" w:type="dxa"/>
                <w:vAlign w:val="center"/>
              </w:tcPr>
              <w:p w14:paraId="54C13027" w14:textId="77777777" w:rsidR="00A47669" w:rsidRPr="00BB23A9" w:rsidRDefault="00A47669" w:rsidP="00147874">
                <w:pPr>
                  <w:tabs>
                    <w:tab w:val="center" w:pos="4536"/>
                    <w:tab w:val="right" w:pos="9072"/>
                  </w:tabs>
                  <w:jc w:val="center"/>
                  <w:rPr>
                    <w:rFonts w:asciiTheme="minorHAnsi" w:hAnsiTheme="minorHAnsi" w:cstheme="minorHAnsi"/>
                    <w:bCs/>
                    <w:sz w:val="20"/>
                    <w:szCs w:val="20"/>
                  </w:rPr>
                </w:pPr>
                <w:r w:rsidRPr="00BB23A9">
                  <w:rPr>
                    <w:rStyle w:val="Besedilooznabemesta"/>
                    <w:rFonts w:asciiTheme="minorHAnsi" w:eastAsiaTheme="majorEastAsia" w:hAnsiTheme="minorHAnsi" w:cstheme="minorHAnsi"/>
                    <w:bCs/>
                    <w:color w:val="auto"/>
                    <w:sz w:val="20"/>
                    <w:szCs w:val="20"/>
                  </w:rPr>
                  <w:t>Kliknite ali tapnite tukaj, če želite vnesti besedilo.</w:t>
                </w:r>
              </w:p>
            </w:tc>
          </w:sdtContent>
        </w:sdt>
      </w:tr>
      <w:tr w:rsidR="00A47669" w:rsidRPr="002A0D1D" w14:paraId="7BF6FFF2" w14:textId="77777777" w:rsidTr="009770B9">
        <w:tc>
          <w:tcPr>
            <w:tcW w:w="2126" w:type="dxa"/>
            <w:vAlign w:val="center"/>
          </w:tcPr>
          <w:p w14:paraId="34766BFC" w14:textId="77777777" w:rsidR="00A47669" w:rsidRPr="00BB23A9" w:rsidRDefault="00A47669" w:rsidP="009770B9">
            <w:pPr>
              <w:pStyle w:val="Odstavekseznama"/>
              <w:tabs>
                <w:tab w:val="center" w:pos="4536"/>
                <w:tab w:val="right" w:pos="9072"/>
              </w:tabs>
              <w:ind w:left="0"/>
              <w:jc w:val="center"/>
              <w:rPr>
                <w:rFonts w:asciiTheme="minorHAnsi" w:hAnsiTheme="minorHAnsi" w:cstheme="minorHAnsi"/>
                <w:b/>
                <w:bCs/>
                <w:sz w:val="20"/>
                <w:szCs w:val="20"/>
              </w:rPr>
            </w:pPr>
            <w:r w:rsidRPr="00BB23A9">
              <w:rPr>
                <w:rFonts w:asciiTheme="minorHAnsi" w:hAnsiTheme="minorHAnsi" w:cstheme="minorHAnsi"/>
                <w:b/>
                <w:bCs/>
                <w:sz w:val="20"/>
                <w:szCs w:val="20"/>
              </w:rPr>
              <w:t>SREDSTVA ZA DEZINFEKCIJO</w:t>
            </w:r>
          </w:p>
        </w:tc>
        <w:sdt>
          <w:sdtPr>
            <w:rPr>
              <w:rFonts w:asciiTheme="minorHAnsi" w:hAnsiTheme="minorHAnsi" w:cstheme="minorHAnsi"/>
              <w:bCs/>
              <w:sz w:val="20"/>
              <w:szCs w:val="20"/>
            </w:rPr>
            <w:id w:val="1924072885"/>
            <w:placeholder>
              <w:docPart w:val="5B63DAA4159446BEB2F15E9F0EDBDF09"/>
            </w:placeholder>
            <w:showingPlcHdr/>
          </w:sdtPr>
          <w:sdtContent>
            <w:tc>
              <w:tcPr>
                <w:tcW w:w="2268" w:type="dxa"/>
                <w:vAlign w:val="center"/>
              </w:tcPr>
              <w:p w14:paraId="3E196FF3" w14:textId="77777777" w:rsidR="00A47669" w:rsidRPr="00BB23A9" w:rsidRDefault="00A47669" w:rsidP="00147874">
                <w:pPr>
                  <w:tabs>
                    <w:tab w:val="center" w:pos="4536"/>
                    <w:tab w:val="right" w:pos="9072"/>
                  </w:tabs>
                  <w:jc w:val="center"/>
                  <w:rPr>
                    <w:rFonts w:asciiTheme="minorHAnsi" w:hAnsiTheme="minorHAnsi" w:cstheme="minorHAnsi"/>
                    <w:bCs/>
                    <w:sz w:val="20"/>
                    <w:szCs w:val="20"/>
                  </w:rPr>
                </w:pPr>
                <w:r w:rsidRPr="00BB23A9">
                  <w:rPr>
                    <w:rStyle w:val="Besedilooznabemesta"/>
                    <w:rFonts w:asciiTheme="minorHAnsi" w:eastAsiaTheme="majorEastAsia" w:hAnsiTheme="minorHAnsi" w:cstheme="minorHAnsi"/>
                    <w:bCs/>
                    <w:color w:val="auto"/>
                    <w:sz w:val="20"/>
                    <w:szCs w:val="20"/>
                  </w:rPr>
                  <w:t>Kliknite ali tapnite tukaj, če želite vnesti besedilo.</w:t>
                </w:r>
              </w:p>
            </w:tc>
          </w:sdtContent>
        </w:sdt>
        <w:sdt>
          <w:sdtPr>
            <w:rPr>
              <w:rFonts w:asciiTheme="minorHAnsi" w:hAnsiTheme="minorHAnsi" w:cstheme="minorHAnsi"/>
              <w:bCs/>
              <w:sz w:val="20"/>
              <w:szCs w:val="20"/>
            </w:rPr>
            <w:id w:val="636692511"/>
            <w:placeholder>
              <w:docPart w:val="E08748C082A04B419B86C858C07A2ACC"/>
            </w:placeholder>
            <w:showingPlcHdr/>
            <w:text/>
          </w:sdtPr>
          <w:sdtContent>
            <w:tc>
              <w:tcPr>
                <w:tcW w:w="2268" w:type="dxa"/>
                <w:vAlign w:val="center"/>
              </w:tcPr>
              <w:p w14:paraId="70E8891A" w14:textId="77777777" w:rsidR="00A47669" w:rsidRPr="00BB23A9" w:rsidRDefault="00A47669" w:rsidP="00147874">
                <w:pPr>
                  <w:tabs>
                    <w:tab w:val="center" w:pos="4536"/>
                    <w:tab w:val="right" w:pos="9072"/>
                  </w:tabs>
                  <w:jc w:val="center"/>
                  <w:rPr>
                    <w:rFonts w:asciiTheme="minorHAnsi" w:hAnsiTheme="minorHAnsi" w:cstheme="minorHAnsi"/>
                    <w:bCs/>
                    <w:sz w:val="20"/>
                    <w:szCs w:val="20"/>
                  </w:rPr>
                </w:pPr>
                <w:r w:rsidRPr="00BB23A9">
                  <w:rPr>
                    <w:rStyle w:val="Besedilooznabemesta"/>
                    <w:rFonts w:asciiTheme="minorHAnsi" w:eastAsiaTheme="majorEastAsia" w:hAnsiTheme="minorHAnsi" w:cstheme="minorHAnsi"/>
                    <w:bCs/>
                    <w:color w:val="auto"/>
                    <w:sz w:val="20"/>
                    <w:szCs w:val="20"/>
                  </w:rPr>
                  <w:t>Kliknite ali tapnite tukaj, če želite vnesti besedilo.</w:t>
                </w:r>
              </w:p>
            </w:tc>
          </w:sdtContent>
        </w:sdt>
        <w:sdt>
          <w:sdtPr>
            <w:rPr>
              <w:rFonts w:asciiTheme="minorHAnsi" w:hAnsiTheme="minorHAnsi" w:cstheme="minorHAnsi"/>
              <w:bCs/>
              <w:sz w:val="20"/>
              <w:szCs w:val="20"/>
            </w:rPr>
            <w:id w:val="821935244"/>
            <w:placeholder>
              <w:docPart w:val="E08748C082A04B419B86C858C07A2ACC"/>
            </w:placeholder>
            <w:showingPlcHdr/>
            <w:text/>
          </w:sdtPr>
          <w:sdtContent>
            <w:tc>
              <w:tcPr>
                <w:tcW w:w="2126" w:type="dxa"/>
                <w:vAlign w:val="center"/>
              </w:tcPr>
              <w:p w14:paraId="23E0A3C2" w14:textId="77777777" w:rsidR="00A47669" w:rsidRPr="00BB23A9" w:rsidRDefault="00A47669" w:rsidP="00147874">
                <w:pPr>
                  <w:tabs>
                    <w:tab w:val="center" w:pos="4536"/>
                    <w:tab w:val="right" w:pos="9072"/>
                  </w:tabs>
                  <w:jc w:val="center"/>
                  <w:rPr>
                    <w:rFonts w:asciiTheme="minorHAnsi" w:hAnsiTheme="minorHAnsi" w:cstheme="minorHAnsi"/>
                    <w:bCs/>
                    <w:sz w:val="20"/>
                    <w:szCs w:val="20"/>
                  </w:rPr>
                </w:pPr>
                <w:r w:rsidRPr="00BB23A9">
                  <w:rPr>
                    <w:rStyle w:val="Besedilooznabemesta"/>
                    <w:rFonts w:asciiTheme="minorHAnsi" w:eastAsiaTheme="majorEastAsia" w:hAnsiTheme="minorHAnsi" w:cstheme="minorHAnsi"/>
                    <w:bCs/>
                    <w:color w:val="auto"/>
                    <w:sz w:val="20"/>
                    <w:szCs w:val="20"/>
                  </w:rPr>
                  <w:t>Kliknite ali tapnite tukaj, če želite vnesti besedilo.</w:t>
                </w:r>
              </w:p>
            </w:tc>
          </w:sdtContent>
        </w:sdt>
      </w:tr>
      <w:tr w:rsidR="00A47669" w:rsidRPr="002A0D1D" w14:paraId="3B32678F" w14:textId="77777777" w:rsidTr="009770B9">
        <w:tc>
          <w:tcPr>
            <w:tcW w:w="2126" w:type="dxa"/>
            <w:vAlign w:val="center"/>
          </w:tcPr>
          <w:p w14:paraId="4DC5E924" w14:textId="77777777" w:rsidR="00A47669" w:rsidRPr="00BB23A9" w:rsidRDefault="00A47669" w:rsidP="009770B9">
            <w:pPr>
              <w:pStyle w:val="Odstavekseznama"/>
              <w:tabs>
                <w:tab w:val="center" w:pos="4536"/>
                <w:tab w:val="right" w:pos="9072"/>
              </w:tabs>
              <w:ind w:left="36"/>
              <w:jc w:val="center"/>
              <w:rPr>
                <w:rFonts w:asciiTheme="minorHAnsi" w:hAnsiTheme="minorHAnsi" w:cstheme="minorHAnsi"/>
                <w:b/>
                <w:bCs/>
                <w:sz w:val="20"/>
                <w:szCs w:val="20"/>
              </w:rPr>
            </w:pPr>
            <w:r w:rsidRPr="00BB23A9">
              <w:rPr>
                <w:rFonts w:asciiTheme="minorHAnsi" w:hAnsiTheme="minorHAnsi" w:cstheme="minorHAnsi"/>
                <w:b/>
                <w:bCs/>
                <w:sz w:val="20"/>
                <w:szCs w:val="20"/>
              </w:rPr>
              <w:t>BRIZGE, IGLE IN KANILE</w:t>
            </w:r>
          </w:p>
        </w:tc>
        <w:sdt>
          <w:sdtPr>
            <w:rPr>
              <w:rFonts w:asciiTheme="minorHAnsi" w:hAnsiTheme="minorHAnsi" w:cstheme="minorHAnsi"/>
              <w:bCs/>
              <w:sz w:val="20"/>
              <w:szCs w:val="20"/>
            </w:rPr>
            <w:id w:val="871115456"/>
            <w:placeholder>
              <w:docPart w:val="5B63DAA4159446BEB2F15E9F0EDBDF09"/>
            </w:placeholder>
            <w:showingPlcHdr/>
          </w:sdtPr>
          <w:sdtContent>
            <w:tc>
              <w:tcPr>
                <w:tcW w:w="2268" w:type="dxa"/>
                <w:vAlign w:val="center"/>
              </w:tcPr>
              <w:p w14:paraId="3C8DD83B" w14:textId="77777777" w:rsidR="00A47669" w:rsidRPr="00BB23A9" w:rsidRDefault="00A47669" w:rsidP="00147874">
                <w:pPr>
                  <w:tabs>
                    <w:tab w:val="center" w:pos="4536"/>
                    <w:tab w:val="right" w:pos="9072"/>
                  </w:tabs>
                  <w:jc w:val="center"/>
                  <w:rPr>
                    <w:rFonts w:asciiTheme="minorHAnsi" w:hAnsiTheme="minorHAnsi" w:cstheme="minorHAnsi"/>
                    <w:bCs/>
                    <w:sz w:val="20"/>
                    <w:szCs w:val="20"/>
                  </w:rPr>
                </w:pPr>
                <w:r w:rsidRPr="00BB23A9">
                  <w:rPr>
                    <w:rStyle w:val="Besedilooznabemesta"/>
                    <w:rFonts w:asciiTheme="minorHAnsi" w:eastAsiaTheme="majorEastAsia" w:hAnsiTheme="minorHAnsi" w:cstheme="minorHAnsi"/>
                    <w:bCs/>
                    <w:color w:val="auto"/>
                    <w:sz w:val="20"/>
                    <w:szCs w:val="20"/>
                  </w:rPr>
                  <w:t>Kliknite ali tapnite tukaj, če želite vnesti besedilo.</w:t>
                </w:r>
              </w:p>
            </w:tc>
          </w:sdtContent>
        </w:sdt>
        <w:sdt>
          <w:sdtPr>
            <w:rPr>
              <w:rFonts w:asciiTheme="minorHAnsi" w:hAnsiTheme="minorHAnsi" w:cstheme="minorHAnsi"/>
              <w:bCs/>
              <w:sz w:val="20"/>
              <w:szCs w:val="20"/>
            </w:rPr>
            <w:id w:val="473721536"/>
            <w:placeholder>
              <w:docPart w:val="E08748C082A04B419B86C858C07A2ACC"/>
            </w:placeholder>
            <w:showingPlcHdr/>
            <w:text/>
          </w:sdtPr>
          <w:sdtContent>
            <w:tc>
              <w:tcPr>
                <w:tcW w:w="2268" w:type="dxa"/>
                <w:vAlign w:val="center"/>
              </w:tcPr>
              <w:p w14:paraId="28AD1438" w14:textId="77777777" w:rsidR="00A47669" w:rsidRPr="00BB23A9" w:rsidRDefault="00A47669" w:rsidP="00147874">
                <w:pPr>
                  <w:tabs>
                    <w:tab w:val="center" w:pos="4536"/>
                    <w:tab w:val="right" w:pos="9072"/>
                  </w:tabs>
                  <w:jc w:val="center"/>
                  <w:rPr>
                    <w:rFonts w:asciiTheme="minorHAnsi" w:hAnsiTheme="minorHAnsi" w:cstheme="minorHAnsi"/>
                    <w:bCs/>
                    <w:sz w:val="20"/>
                    <w:szCs w:val="20"/>
                  </w:rPr>
                </w:pPr>
                <w:r w:rsidRPr="00BB23A9">
                  <w:rPr>
                    <w:rStyle w:val="Besedilooznabemesta"/>
                    <w:rFonts w:asciiTheme="minorHAnsi" w:eastAsiaTheme="majorEastAsia" w:hAnsiTheme="minorHAnsi" w:cstheme="minorHAnsi"/>
                    <w:bCs/>
                    <w:color w:val="auto"/>
                    <w:sz w:val="20"/>
                    <w:szCs w:val="20"/>
                  </w:rPr>
                  <w:t>Kliknite ali tapnite tukaj, če želite vnesti besedilo.</w:t>
                </w:r>
              </w:p>
            </w:tc>
          </w:sdtContent>
        </w:sdt>
        <w:sdt>
          <w:sdtPr>
            <w:rPr>
              <w:rFonts w:asciiTheme="minorHAnsi" w:hAnsiTheme="minorHAnsi" w:cstheme="minorHAnsi"/>
              <w:bCs/>
              <w:sz w:val="20"/>
              <w:szCs w:val="20"/>
            </w:rPr>
            <w:id w:val="-1065252726"/>
            <w:placeholder>
              <w:docPart w:val="E08748C082A04B419B86C858C07A2ACC"/>
            </w:placeholder>
            <w:showingPlcHdr/>
            <w:text/>
          </w:sdtPr>
          <w:sdtContent>
            <w:tc>
              <w:tcPr>
                <w:tcW w:w="2126" w:type="dxa"/>
                <w:vAlign w:val="center"/>
              </w:tcPr>
              <w:p w14:paraId="12ED7872" w14:textId="77777777" w:rsidR="00A47669" w:rsidRPr="00BB23A9" w:rsidRDefault="00A47669" w:rsidP="00147874">
                <w:pPr>
                  <w:tabs>
                    <w:tab w:val="center" w:pos="4536"/>
                    <w:tab w:val="right" w:pos="9072"/>
                  </w:tabs>
                  <w:jc w:val="center"/>
                  <w:rPr>
                    <w:rFonts w:asciiTheme="minorHAnsi" w:hAnsiTheme="minorHAnsi" w:cstheme="minorHAnsi"/>
                    <w:bCs/>
                    <w:sz w:val="20"/>
                    <w:szCs w:val="20"/>
                  </w:rPr>
                </w:pPr>
                <w:r w:rsidRPr="00BB23A9">
                  <w:rPr>
                    <w:rStyle w:val="Besedilooznabemesta"/>
                    <w:rFonts w:asciiTheme="minorHAnsi" w:eastAsiaTheme="majorEastAsia" w:hAnsiTheme="minorHAnsi" w:cstheme="minorHAnsi"/>
                    <w:bCs/>
                    <w:color w:val="auto"/>
                    <w:sz w:val="20"/>
                    <w:szCs w:val="20"/>
                  </w:rPr>
                  <w:t>Kliknite ali tapnite tukaj, če želite vnesti besedilo.</w:t>
                </w:r>
              </w:p>
            </w:tc>
          </w:sdtContent>
        </w:sdt>
      </w:tr>
      <w:tr w:rsidR="00A47669" w:rsidRPr="002A0D1D" w14:paraId="4F6E7A23" w14:textId="77777777" w:rsidTr="009770B9">
        <w:tc>
          <w:tcPr>
            <w:tcW w:w="2126" w:type="dxa"/>
            <w:vAlign w:val="center"/>
          </w:tcPr>
          <w:p w14:paraId="17BBB0FE" w14:textId="77777777" w:rsidR="00A47669" w:rsidRPr="00BB23A9" w:rsidRDefault="00A47669" w:rsidP="00147874">
            <w:pPr>
              <w:pStyle w:val="Odstavekseznama"/>
              <w:tabs>
                <w:tab w:val="center" w:pos="4536"/>
                <w:tab w:val="right" w:pos="9072"/>
              </w:tabs>
              <w:ind w:left="321"/>
              <w:jc w:val="center"/>
              <w:rPr>
                <w:rFonts w:asciiTheme="minorHAnsi" w:hAnsiTheme="minorHAnsi" w:cstheme="minorHAnsi"/>
                <w:b/>
                <w:bCs/>
                <w:sz w:val="20"/>
                <w:szCs w:val="20"/>
              </w:rPr>
            </w:pPr>
          </w:p>
          <w:p w14:paraId="1681C429" w14:textId="77777777" w:rsidR="00A47669" w:rsidRPr="00BB23A9" w:rsidRDefault="00A47669" w:rsidP="009770B9">
            <w:pPr>
              <w:pStyle w:val="Odstavekseznama"/>
              <w:tabs>
                <w:tab w:val="center" w:pos="4536"/>
                <w:tab w:val="right" w:pos="9072"/>
              </w:tabs>
              <w:ind w:left="0"/>
              <w:jc w:val="center"/>
              <w:rPr>
                <w:rFonts w:asciiTheme="minorHAnsi" w:hAnsiTheme="minorHAnsi" w:cstheme="minorHAnsi"/>
                <w:b/>
                <w:bCs/>
                <w:sz w:val="20"/>
                <w:szCs w:val="20"/>
              </w:rPr>
            </w:pPr>
            <w:r w:rsidRPr="00BB23A9">
              <w:rPr>
                <w:rFonts w:asciiTheme="minorHAnsi" w:hAnsiTheme="minorHAnsi" w:cstheme="minorHAnsi"/>
                <w:b/>
                <w:bCs/>
                <w:sz w:val="20"/>
                <w:szCs w:val="20"/>
              </w:rPr>
              <w:t>ROKAVICE</w:t>
            </w:r>
          </w:p>
          <w:p w14:paraId="0B4F221A" w14:textId="77777777" w:rsidR="00A47669" w:rsidRPr="00BB23A9" w:rsidRDefault="00A47669" w:rsidP="00147874">
            <w:pPr>
              <w:pStyle w:val="Odstavekseznama"/>
              <w:tabs>
                <w:tab w:val="center" w:pos="4536"/>
                <w:tab w:val="right" w:pos="9072"/>
              </w:tabs>
              <w:ind w:left="321"/>
              <w:jc w:val="center"/>
              <w:rPr>
                <w:rFonts w:asciiTheme="minorHAnsi" w:hAnsiTheme="minorHAnsi" w:cstheme="minorHAnsi"/>
                <w:b/>
                <w:bCs/>
                <w:sz w:val="20"/>
                <w:szCs w:val="20"/>
              </w:rPr>
            </w:pPr>
          </w:p>
        </w:tc>
        <w:sdt>
          <w:sdtPr>
            <w:rPr>
              <w:rFonts w:asciiTheme="minorHAnsi" w:hAnsiTheme="minorHAnsi" w:cstheme="minorHAnsi"/>
              <w:bCs/>
              <w:sz w:val="20"/>
              <w:szCs w:val="20"/>
            </w:rPr>
            <w:id w:val="-917628268"/>
            <w:placeholder>
              <w:docPart w:val="E08748C082A04B419B86C858C07A2ACC"/>
            </w:placeholder>
            <w:showingPlcHdr/>
            <w:text/>
          </w:sdtPr>
          <w:sdtContent>
            <w:tc>
              <w:tcPr>
                <w:tcW w:w="2268" w:type="dxa"/>
                <w:vAlign w:val="center"/>
              </w:tcPr>
              <w:p w14:paraId="75DC04AD" w14:textId="77777777" w:rsidR="00A47669" w:rsidRPr="00BB23A9" w:rsidRDefault="00A47669" w:rsidP="00147874">
                <w:pPr>
                  <w:tabs>
                    <w:tab w:val="center" w:pos="4536"/>
                    <w:tab w:val="right" w:pos="9072"/>
                  </w:tabs>
                  <w:jc w:val="center"/>
                  <w:rPr>
                    <w:rFonts w:asciiTheme="minorHAnsi" w:hAnsiTheme="minorHAnsi" w:cstheme="minorHAnsi"/>
                    <w:bCs/>
                    <w:sz w:val="20"/>
                    <w:szCs w:val="20"/>
                  </w:rPr>
                </w:pPr>
                <w:r w:rsidRPr="00BB23A9">
                  <w:rPr>
                    <w:rStyle w:val="Besedilooznabemesta"/>
                    <w:rFonts w:asciiTheme="minorHAnsi" w:eastAsiaTheme="majorEastAsia" w:hAnsiTheme="minorHAnsi" w:cstheme="minorHAnsi"/>
                    <w:bCs/>
                    <w:color w:val="auto"/>
                    <w:sz w:val="20"/>
                    <w:szCs w:val="20"/>
                  </w:rPr>
                  <w:t>Kliknite ali tapnite tukaj, če želite vnesti besedilo.</w:t>
                </w:r>
              </w:p>
            </w:tc>
          </w:sdtContent>
        </w:sdt>
        <w:sdt>
          <w:sdtPr>
            <w:rPr>
              <w:rFonts w:asciiTheme="minorHAnsi" w:hAnsiTheme="minorHAnsi" w:cstheme="minorHAnsi"/>
              <w:bCs/>
              <w:sz w:val="20"/>
              <w:szCs w:val="20"/>
            </w:rPr>
            <w:id w:val="929394183"/>
            <w:placeholder>
              <w:docPart w:val="E08748C082A04B419B86C858C07A2ACC"/>
            </w:placeholder>
            <w:showingPlcHdr/>
            <w:text/>
          </w:sdtPr>
          <w:sdtContent>
            <w:tc>
              <w:tcPr>
                <w:tcW w:w="2268" w:type="dxa"/>
                <w:vAlign w:val="center"/>
              </w:tcPr>
              <w:p w14:paraId="14AC5AC2" w14:textId="77777777" w:rsidR="00A47669" w:rsidRPr="00BB23A9" w:rsidRDefault="00A47669" w:rsidP="00147874">
                <w:pPr>
                  <w:tabs>
                    <w:tab w:val="center" w:pos="4536"/>
                    <w:tab w:val="right" w:pos="9072"/>
                  </w:tabs>
                  <w:jc w:val="center"/>
                  <w:rPr>
                    <w:rFonts w:asciiTheme="minorHAnsi" w:hAnsiTheme="minorHAnsi" w:cstheme="minorHAnsi"/>
                    <w:bCs/>
                    <w:sz w:val="20"/>
                    <w:szCs w:val="20"/>
                  </w:rPr>
                </w:pPr>
                <w:r w:rsidRPr="00BB23A9">
                  <w:rPr>
                    <w:rStyle w:val="Besedilooznabemesta"/>
                    <w:rFonts w:asciiTheme="minorHAnsi" w:eastAsiaTheme="majorEastAsia" w:hAnsiTheme="minorHAnsi" w:cstheme="minorHAnsi"/>
                    <w:bCs/>
                    <w:color w:val="auto"/>
                    <w:sz w:val="20"/>
                    <w:szCs w:val="20"/>
                  </w:rPr>
                  <w:t>Kliknite ali tapnite tukaj, če želite vnesti besedilo.</w:t>
                </w:r>
              </w:p>
            </w:tc>
          </w:sdtContent>
        </w:sdt>
        <w:sdt>
          <w:sdtPr>
            <w:rPr>
              <w:rFonts w:asciiTheme="minorHAnsi" w:hAnsiTheme="minorHAnsi" w:cstheme="minorHAnsi"/>
              <w:bCs/>
              <w:sz w:val="20"/>
              <w:szCs w:val="20"/>
            </w:rPr>
            <w:id w:val="100456346"/>
            <w:placeholder>
              <w:docPart w:val="E08748C082A04B419B86C858C07A2ACC"/>
            </w:placeholder>
            <w:showingPlcHdr/>
            <w:text/>
          </w:sdtPr>
          <w:sdtContent>
            <w:tc>
              <w:tcPr>
                <w:tcW w:w="2126" w:type="dxa"/>
                <w:vAlign w:val="center"/>
              </w:tcPr>
              <w:p w14:paraId="33228C55" w14:textId="77777777" w:rsidR="00A47669" w:rsidRPr="00BB23A9" w:rsidRDefault="00A47669" w:rsidP="00147874">
                <w:pPr>
                  <w:tabs>
                    <w:tab w:val="center" w:pos="4536"/>
                    <w:tab w:val="right" w:pos="9072"/>
                  </w:tabs>
                  <w:jc w:val="center"/>
                  <w:rPr>
                    <w:rFonts w:asciiTheme="minorHAnsi" w:hAnsiTheme="minorHAnsi" w:cstheme="minorHAnsi"/>
                    <w:bCs/>
                    <w:sz w:val="20"/>
                    <w:szCs w:val="20"/>
                  </w:rPr>
                </w:pPr>
                <w:r w:rsidRPr="00BB23A9">
                  <w:rPr>
                    <w:rStyle w:val="Besedilooznabemesta"/>
                    <w:rFonts w:asciiTheme="minorHAnsi" w:eastAsiaTheme="majorEastAsia" w:hAnsiTheme="minorHAnsi" w:cstheme="minorHAnsi"/>
                    <w:bCs/>
                    <w:color w:val="auto"/>
                    <w:sz w:val="20"/>
                    <w:szCs w:val="20"/>
                  </w:rPr>
                  <w:t>Kliknite ali tapnite tukaj, če želite vnesti besedilo.</w:t>
                </w:r>
              </w:p>
            </w:tc>
          </w:sdtContent>
        </w:sdt>
      </w:tr>
      <w:tr w:rsidR="00A47669" w:rsidRPr="002A0D1D" w14:paraId="33772916" w14:textId="77777777" w:rsidTr="009770B9">
        <w:tc>
          <w:tcPr>
            <w:tcW w:w="2126" w:type="dxa"/>
            <w:shd w:val="clear" w:color="auto" w:fill="FFFFFF" w:themeFill="background1"/>
            <w:vAlign w:val="center"/>
          </w:tcPr>
          <w:p w14:paraId="5C5061B6" w14:textId="77777777" w:rsidR="00A47669" w:rsidRPr="00BB23A9" w:rsidRDefault="00A47669" w:rsidP="009770B9">
            <w:pPr>
              <w:pStyle w:val="Odstavekseznama"/>
              <w:tabs>
                <w:tab w:val="center" w:pos="4536"/>
                <w:tab w:val="right" w:pos="9072"/>
              </w:tabs>
              <w:ind w:left="36"/>
              <w:jc w:val="center"/>
              <w:rPr>
                <w:rFonts w:asciiTheme="minorHAnsi" w:hAnsiTheme="minorHAnsi" w:cstheme="minorHAnsi"/>
                <w:b/>
                <w:bCs/>
                <w:sz w:val="20"/>
                <w:szCs w:val="20"/>
              </w:rPr>
            </w:pPr>
            <w:r w:rsidRPr="00BB23A9">
              <w:rPr>
                <w:rFonts w:asciiTheme="minorHAnsi" w:hAnsiTheme="minorHAnsi" w:cstheme="minorHAnsi"/>
                <w:b/>
                <w:bCs/>
                <w:sz w:val="20"/>
                <w:szCs w:val="20"/>
              </w:rPr>
              <w:t>OSTALI SANITETNI MATERIAL</w:t>
            </w:r>
          </w:p>
        </w:tc>
        <w:sdt>
          <w:sdtPr>
            <w:rPr>
              <w:rFonts w:asciiTheme="minorHAnsi" w:hAnsiTheme="minorHAnsi" w:cstheme="minorHAnsi"/>
              <w:bCs/>
              <w:sz w:val="20"/>
              <w:szCs w:val="20"/>
            </w:rPr>
            <w:id w:val="1461852631"/>
            <w:placeholder>
              <w:docPart w:val="5B63DAA4159446BEB2F15E9F0EDBDF09"/>
            </w:placeholder>
            <w:showingPlcHdr/>
          </w:sdtPr>
          <w:sdtContent>
            <w:tc>
              <w:tcPr>
                <w:tcW w:w="2268" w:type="dxa"/>
                <w:vAlign w:val="center"/>
              </w:tcPr>
              <w:p w14:paraId="12C16A85" w14:textId="77777777" w:rsidR="00A47669" w:rsidRPr="00BB23A9" w:rsidRDefault="00A47669" w:rsidP="00147874">
                <w:pPr>
                  <w:tabs>
                    <w:tab w:val="center" w:pos="4536"/>
                    <w:tab w:val="right" w:pos="9072"/>
                  </w:tabs>
                  <w:jc w:val="center"/>
                  <w:rPr>
                    <w:rFonts w:asciiTheme="minorHAnsi" w:hAnsiTheme="minorHAnsi" w:cstheme="minorHAnsi"/>
                    <w:bCs/>
                    <w:sz w:val="20"/>
                    <w:szCs w:val="20"/>
                  </w:rPr>
                </w:pPr>
                <w:r w:rsidRPr="00BB23A9">
                  <w:rPr>
                    <w:rStyle w:val="Besedilooznabemesta"/>
                    <w:rFonts w:asciiTheme="minorHAnsi" w:eastAsiaTheme="majorEastAsia" w:hAnsiTheme="minorHAnsi" w:cstheme="minorHAnsi"/>
                    <w:bCs/>
                    <w:color w:val="auto"/>
                    <w:sz w:val="20"/>
                    <w:szCs w:val="20"/>
                  </w:rPr>
                  <w:t>Kliknite ali tapnite tukaj, če želite vnesti besedilo.</w:t>
                </w:r>
              </w:p>
            </w:tc>
          </w:sdtContent>
        </w:sdt>
        <w:sdt>
          <w:sdtPr>
            <w:rPr>
              <w:rFonts w:asciiTheme="minorHAnsi" w:hAnsiTheme="minorHAnsi" w:cstheme="minorHAnsi"/>
              <w:bCs/>
              <w:sz w:val="20"/>
              <w:szCs w:val="20"/>
            </w:rPr>
            <w:id w:val="-711958930"/>
            <w:placeholder>
              <w:docPart w:val="E08748C082A04B419B86C858C07A2ACC"/>
            </w:placeholder>
            <w:showingPlcHdr/>
            <w:text/>
          </w:sdtPr>
          <w:sdtContent>
            <w:tc>
              <w:tcPr>
                <w:tcW w:w="2268" w:type="dxa"/>
                <w:vAlign w:val="center"/>
              </w:tcPr>
              <w:p w14:paraId="21203D45" w14:textId="77777777" w:rsidR="00A47669" w:rsidRPr="00BB23A9" w:rsidRDefault="00A47669" w:rsidP="00147874">
                <w:pPr>
                  <w:tabs>
                    <w:tab w:val="center" w:pos="4536"/>
                    <w:tab w:val="right" w:pos="9072"/>
                  </w:tabs>
                  <w:jc w:val="center"/>
                  <w:rPr>
                    <w:rFonts w:asciiTheme="minorHAnsi" w:hAnsiTheme="minorHAnsi" w:cstheme="minorHAnsi"/>
                    <w:bCs/>
                    <w:sz w:val="20"/>
                    <w:szCs w:val="20"/>
                  </w:rPr>
                </w:pPr>
                <w:r w:rsidRPr="00BB23A9">
                  <w:rPr>
                    <w:rStyle w:val="Besedilooznabemesta"/>
                    <w:rFonts w:asciiTheme="minorHAnsi" w:eastAsiaTheme="majorEastAsia" w:hAnsiTheme="minorHAnsi" w:cstheme="minorHAnsi"/>
                    <w:bCs/>
                    <w:color w:val="auto"/>
                    <w:sz w:val="20"/>
                    <w:szCs w:val="20"/>
                  </w:rPr>
                  <w:t>Kliknite ali tapnite tukaj, če želite vnesti besedilo.</w:t>
                </w:r>
              </w:p>
            </w:tc>
          </w:sdtContent>
        </w:sdt>
        <w:sdt>
          <w:sdtPr>
            <w:rPr>
              <w:rFonts w:asciiTheme="minorHAnsi" w:hAnsiTheme="minorHAnsi" w:cstheme="minorHAnsi"/>
              <w:bCs/>
              <w:sz w:val="20"/>
              <w:szCs w:val="20"/>
            </w:rPr>
            <w:id w:val="131450753"/>
            <w:placeholder>
              <w:docPart w:val="E08748C082A04B419B86C858C07A2ACC"/>
            </w:placeholder>
            <w:showingPlcHdr/>
            <w:text/>
          </w:sdtPr>
          <w:sdtContent>
            <w:tc>
              <w:tcPr>
                <w:tcW w:w="2126" w:type="dxa"/>
                <w:vAlign w:val="center"/>
              </w:tcPr>
              <w:p w14:paraId="6CDB4872" w14:textId="77777777" w:rsidR="00A47669" w:rsidRPr="00BB23A9" w:rsidRDefault="00A47669" w:rsidP="00147874">
                <w:pPr>
                  <w:tabs>
                    <w:tab w:val="center" w:pos="4536"/>
                    <w:tab w:val="right" w:pos="9072"/>
                  </w:tabs>
                  <w:jc w:val="center"/>
                  <w:rPr>
                    <w:rFonts w:asciiTheme="minorHAnsi" w:hAnsiTheme="minorHAnsi" w:cstheme="minorHAnsi"/>
                    <w:bCs/>
                    <w:sz w:val="20"/>
                    <w:szCs w:val="20"/>
                  </w:rPr>
                </w:pPr>
                <w:r w:rsidRPr="00BB23A9">
                  <w:rPr>
                    <w:rStyle w:val="Besedilooznabemesta"/>
                    <w:rFonts w:asciiTheme="minorHAnsi" w:eastAsiaTheme="majorEastAsia" w:hAnsiTheme="minorHAnsi" w:cstheme="minorHAnsi"/>
                    <w:bCs/>
                    <w:color w:val="auto"/>
                    <w:sz w:val="20"/>
                    <w:szCs w:val="20"/>
                  </w:rPr>
                  <w:t>Kliknite ali tapnite tukaj, če želite vnesti besedilo.</w:t>
                </w:r>
              </w:p>
            </w:tc>
          </w:sdtContent>
        </w:sdt>
      </w:tr>
    </w:tbl>
    <w:p w14:paraId="7D700B94" w14:textId="77777777" w:rsidR="00A47669" w:rsidRPr="002A0D1D" w:rsidRDefault="00A47669" w:rsidP="00A47669">
      <w:pPr>
        <w:rPr>
          <w:rFonts w:asciiTheme="minorHAnsi" w:hAnsiTheme="minorHAnsi" w:cstheme="minorHAnsi"/>
        </w:rPr>
      </w:pPr>
    </w:p>
    <w:p w14:paraId="4E791DC2" w14:textId="77777777" w:rsidR="00A47669" w:rsidRPr="002A0D1D" w:rsidRDefault="00A47669" w:rsidP="00A47669">
      <w:pPr>
        <w:rPr>
          <w:rFonts w:asciiTheme="minorHAnsi" w:hAnsiTheme="minorHAnsi" w:cstheme="minorHAnsi"/>
        </w:rPr>
      </w:pPr>
    </w:p>
    <w:p w14:paraId="17777206" w14:textId="77777777" w:rsidR="00A47669" w:rsidRPr="002A0D1D" w:rsidRDefault="00A47669" w:rsidP="00A47669">
      <w:pPr>
        <w:numPr>
          <w:ilvl w:val="0"/>
          <w:numId w:val="7"/>
        </w:numPr>
        <w:tabs>
          <w:tab w:val="clear" w:pos="360"/>
        </w:tabs>
        <w:suppressAutoHyphens/>
        <w:ind w:left="567"/>
        <w:jc w:val="both"/>
        <w:rPr>
          <w:rFonts w:asciiTheme="minorHAnsi" w:hAnsiTheme="minorHAnsi" w:cstheme="minorHAnsi"/>
        </w:rPr>
      </w:pPr>
      <w:r w:rsidRPr="002A0D1D">
        <w:rPr>
          <w:rFonts w:asciiTheme="minorHAnsi" w:hAnsiTheme="minorHAnsi" w:cstheme="minorHAnsi"/>
        </w:rPr>
        <w:t>Vrednosti po predračunu zajemajo dobavo sanitetnega materiala do naročnikovega skladišča, razložen in vključujejo vse stroške, popuste in dajatve v zvezi z izvedbo predmeta naročila.</w:t>
      </w:r>
    </w:p>
    <w:p w14:paraId="5C5DFBC9" w14:textId="77777777" w:rsidR="00A47669" w:rsidRPr="002A0D1D" w:rsidRDefault="00A47669" w:rsidP="00A47669">
      <w:pPr>
        <w:numPr>
          <w:ilvl w:val="0"/>
          <w:numId w:val="7"/>
        </w:numPr>
        <w:tabs>
          <w:tab w:val="clear" w:pos="360"/>
        </w:tabs>
        <w:suppressAutoHyphens/>
        <w:ind w:left="567"/>
        <w:jc w:val="both"/>
        <w:rPr>
          <w:rFonts w:asciiTheme="minorHAnsi" w:hAnsiTheme="minorHAnsi" w:cstheme="minorHAnsi"/>
        </w:rPr>
      </w:pPr>
      <w:r w:rsidRPr="002A0D1D">
        <w:rPr>
          <w:rFonts w:asciiTheme="minorHAnsi" w:hAnsiTheme="minorHAnsi" w:cstheme="minorHAnsi"/>
        </w:rPr>
        <w:t>Ponudba velja 4 mesece od roka za oddajo ponudb.</w:t>
      </w:r>
    </w:p>
    <w:p w14:paraId="1C914349" w14:textId="68F4C6AC" w:rsidR="00A47669" w:rsidRPr="002A0D1D" w:rsidRDefault="00A47669" w:rsidP="00A47669">
      <w:pPr>
        <w:numPr>
          <w:ilvl w:val="0"/>
          <w:numId w:val="7"/>
        </w:numPr>
        <w:tabs>
          <w:tab w:val="clear" w:pos="360"/>
        </w:tabs>
        <w:ind w:left="567"/>
        <w:jc w:val="both"/>
        <w:rPr>
          <w:rFonts w:asciiTheme="minorHAnsi" w:hAnsiTheme="minorHAnsi" w:cstheme="minorHAnsi"/>
        </w:rPr>
      </w:pPr>
      <w:r w:rsidRPr="002A0D1D">
        <w:rPr>
          <w:rFonts w:asciiTheme="minorHAnsi" w:hAnsiTheme="minorHAnsi" w:cstheme="minorHAnsi"/>
        </w:rPr>
        <w:t xml:space="preserve">Naročilo se obvezujemo izvesti v skladu z zahtevami Dokumentacije za oddajo javnega naročila z oznako </w:t>
      </w:r>
      <w:r w:rsidR="002F1E2B" w:rsidRPr="002F1E2B">
        <w:rPr>
          <w:rFonts w:asciiTheme="minorHAnsi" w:hAnsiTheme="minorHAnsi" w:cstheme="minorHAnsi"/>
        </w:rPr>
        <w:t>JN-OP-B-1/2026</w:t>
      </w:r>
      <w:r w:rsidRPr="002A0D1D">
        <w:rPr>
          <w:rFonts w:asciiTheme="minorHAnsi" w:hAnsiTheme="minorHAnsi" w:cstheme="minorHAnsi"/>
        </w:rPr>
        <w:t>.</w:t>
      </w:r>
    </w:p>
    <w:p w14:paraId="0BCF0544" w14:textId="77777777" w:rsidR="00A47669" w:rsidRPr="002A0D1D" w:rsidRDefault="00A47669" w:rsidP="00A47669">
      <w:pPr>
        <w:jc w:val="both"/>
        <w:rPr>
          <w:rFonts w:asciiTheme="minorHAnsi" w:hAnsiTheme="minorHAnsi" w:cstheme="minorHAnsi"/>
        </w:rPr>
      </w:pPr>
    </w:p>
    <w:p w14:paraId="2009A898" w14:textId="77777777" w:rsidR="00A47669" w:rsidRPr="002A0D1D" w:rsidRDefault="00A47669" w:rsidP="00A47669">
      <w:pPr>
        <w:ind w:left="142"/>
        <w:jc w:val="both"/>
        <w:rPr>
          <w:rFonts w:asciiTheme="minorHAnsi" w:hAnsiTheme="minorHAnsi" w:cstheme="minorHAnsi"/>
        </w:rPr>
      </w:pPr>
      <w:r w:rsidRPr="002A0D1D">
        <w:rPr>
          <w:rFonts w:asciiTheme="minorHAnsi" w:hAnsiTheme="minorHAnsi" w:cstheme="minorHAnsi"/>
        </w:rPr>
        <w:t>Kraj:</w:t>
      </w:r>
      <w:sdt>
        <w:sdtPr>
          <w:rPr>
            <w:rFonts w:asciiTheme="minorHAnsi" w:hAnsiTheme="minorHAnsi" w:cstheme="minorHAnsi"/>
          </w:rPr>
          <w:id w:val="1007327914"/>
          <w:placeholder>
            <w:docPart w:val="7585C41B535D462CBFE7EB7717E87199"/>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p>
    <w:p w14:paraId="2D958D1C" w14:textId="77777777" w:rsidR="00A47669" w:rsidRPr="002A0D1D" w:rsidRDefault="00A47669" w:rsidP="00A47669">
      <w:pPr>
        <w:ind w:left="142"/>
        <w:jc w:val="both"/>
        <w:rPr>
          <w:rFonts w:asciiTheme="minorHAnsi" w:hAnsiTheme="minorHAnsi" w:cstheme="minorHAnsi"/>
        </w:rPr>
      </w:pPr>
      <w:r w:rsidRPr="002A0D1D">
        <w:rPr>
          <w:rFonts w:asciiTheme="minorHAnsi" w:hAnsiTheme="minorHAnsi" w:cstheme="minorHAnsi"/>
        </w:rPr>
        <w:t>Datum:</w:t>
      </w:r>
      <w:sdt>
        <w:sdtPr>
          <w:rPr>
            <w:rFonts w:asciiTheme="minorHAnsi" w:hAnsiTheme="minorHAnsi" w:cstheme="minorHAnsi"/>
          </w:rPr>
          <w:id w:val="-604035718"/>
          <w:placeholder>
            <w:docPart w:val="40D5351148F24E0DA2F6768CAADBB70B"/>
          </w:placeholder>
          <w:showingPlcHdr/>
          <w:date>
            <w:dateFormat w:val="d. MM. yyyy"/>
            <w:lid w:val="sl-SI"/>
            <w:storeMappedDataAs w:val="dateTime"/>
            <w:calendar w:val="gregorian"/>
          </w:date>
        </w:sdtPr>
        <w:sdtContent>
          <w:r w:rsidRPr="002A0D1D">
            <w:rPr>
              <w:rStyle w:val="Besedilooznabemesta"/>
              <w:rFonts w:asciiTheme="minorHAnsi" w:hAnsiTheme="minorHAnsi" w:cstheme="minorHAnsi"/>
              <w:color w:val="auto"/>
            </w:rPr>
            <w:t>Kliknite ali tapnite tukaj, če želite vnesti datum.</w:t>
          </w:r>
        </w:sdtContent>
      </w:sdt>
    </w:p>
    <w:p w14:paraId="5D53465C" w14:textId="77777777" w:rsidR="00A47669" w:rsidRPr="002A0D1D" w:rsidRDefault="00A47669" w:rsidP="00A47669">
      <w:pPr>
        <w:rPr>
          <w:rFonts w:asciiTheme="minorHAnsi" w:hAnsiTheme="minorHAnsi" w:cstheme="minorHAnsi"/>
        </w:rPr>
      </w:pPr>
    </w:p>
    <w:p w14:paraId="5EBF136F" w14:textId="77777777" w:rsidR="00A47669" w:rsidRPr="002A0D1D" w:rsidRDefault="00A47669" w:rsidP="00A47669">
      <w:pPr>
        <w:rPr>
          <w:rFonts w:asciiTheme="minorHAnsi" w:hAnsiTheme="minorHAnsi" w:cstheme="minorHAnsi"/>
        </w:rPr>
      </w:pPr>
    </w:p>
    <w:p w14:paraId="63596542" w14:textId="77777777" w:rsidR="00A47669" w:rsidRPr="002A0D1D" w:rsidRDefault="00A47669" w:rsidP="00A47669">
      <w:pPr>
        <w:ind w:left="3540" w:firstLine="708"/>
        <w:jc w:val="center"/>
        <w:rPr>
          <w:rFonts w:asciiTheme="minorHAnsi" w:hAnsiTheme="minorHAnsi" w:cstheme="minorHAnsi"/>
          <w:i/>
          <w:iCs/>
        </w:rPr>
      </w:pPr>
      <w:r w:rsidRPr="002A0D1D">
        <w:rPr>
          <w:rFonts w:asciiTheme="minorHAnsi" w:hAnsiTheme="minorHAnsi" w:cstheme="minorHAnsi"/>
        </w:rPr>
        <w:t>Žig in podpis ponudnika:</w:t>
      </w:r>
    </w:p>
    <w:p w14:paraId="778E904E" w14:textId="77777777" w:rsidR="00A47669" w:rsidRPr="002A0D1D" w:rsidRDefault="00A47669" w:rsidP="00A47669">
      <w:pPr>
        <w:jc w:val="both"/>
        <w:rPr>
          <w:rFonts w:asciiTheme="minorHAnsi" w:hAnsiTheme="minorHAnsi" w:cstheme="minorHAnsi"/>
          <w:i/>
          <w:iCs/>
          <w:sz w:val="16"/>
          <w:szCs w:val="16"/>
        </w:rPr>
      </w:pPr>
    </w:p>
    <w:p w14:paraId="3342FFCA" w14:textId="77777777" w:rsidR="00A47669" w:rsidRPr="002A0D1D" w:rsidRDefault="00A47669" w:rsidP="00A47669">
      <w:pPr>
        <w:jc w:val="both"/>
        <w:rPr>
          <w:rFonts w:asciiTheme="minorHAnsi" w:hAnsiTheme="minorHAnsi" w:cstheme="minorHAnsi"/>
          <w:i/>
          <w:iCs/>
          <w:sz w:val="16"/>
          <w:szCs w:val="16"/>
        </w:rPr>
      </w:pPr>
    </w:p>
    <w:p w14:paraId="2C5BC12D" w14:textId="5958A0DA" w:rsidR="00A47669" w:rsidRPr="002A0D1D" w:rsidRDefault="00A47669" w:rsidP="00A47669">
      <w:pPr>
        <w:ind w:left="142"/>
        <w:jc w:val="both"/>
        <w:rPr>
          <w:rFonts w:asciiTheme="minorHAnsi" w:hAnsiTheme="minorHAnsi" w:cstheme="minorHAnsi"/>
          <w:i/>
          <w:iCs/>
        </w:rPr>
      </w:pPr>
      <w:r w:rsidRPr="002A0D1D">
        <w:rPr>
          <w:rFonts w:asciiTheme="minorHAnsi" w:hAnsiTheme="minorHAnsi" w:cstheme="minorHAnsi"/>
          <w:i/>
          <w:iCs/>
          <w:sz w:val="16"/>
          <w:szCs w:val="16"/>
        </w:rPr>
        <w:t xml:space="preserve">OPOMBA: Ponudbeni predračun se izpolni tako, da se izpolnijo izključno </w:t>
      </w:r>
      <w:r w:rsidRPr="002A0D1D">
        <w:rPr>
          <w:rFonts w:asciiTheme="minorHAnsi" w:hAnsiTheme="minorHAnsi" w:cstheme="minorHAnsi"/>
          <w:b/>
          <w:i/>
          <w:iCs/>
          <w:sz w:val="16"/>
          <w:szCs w:val="16"/>
          <w:u w:val="single"/>
        </w:rPr>
        <w:t xml:space="preserve">VSE OSENČENE POSTAVKE ZA SKLOP ZA KATEREGA PONUDNIK ODDAJA PONUDBO . </w:t>
      </w:r>
      <w:r w:rsidRPr="002A0D1D">
        <w:rPr>
          <w:rFonts w:asciiTheme="minorHAnsi" w:hAnsiTheme="minorHAnsi" w:cstheme="minorHAnsi"/>
          <w:i/>
          <w:iCs/>
          <w:sz w:val="16"/>
          <w:szCs w:val="16"/>
        </w:rPr>
        <w:t>Vrednosti morajo biti zapisane na dve decimalki natančno. Sestavni del ponudbenega predračuna je izpolnjen obrazec popisa blaga za vsak posamezni sklop za katerega ponudnik oddaja ponudbo, ki ga ponudnik priloži v oddelek »Drugi dokumenti«</w:t>
      </w:r>
      <w:r w:rsidR="00F326CE">
        <w:rPr>
          <w:rFonts w:asciiTheme="minorHAnsi" w:hAnsiTheme="minorHAnsi" w:cstheme="minorHAnsi"/>
          <w:i/>
          <w:iCs/>
          <w:sz w:val="16"/>
          <w:szCs w:val="16"/>
        </w:rPr>
        <w:t>.</w:t>
      </w:r>
    </w:p>
    <w:bookmarkEnd w:id="27"/>
    <w:bookmarkEnd w:id="28"/>
    <w:p w14:paraId="570E9830" w14:textId="77777777" w:rsidR="00A47669" w:rsidRDefault="00A47669" w:rsidP="00A47669">
      <w:pPr>
        <w:ind w:left="142"/>
        <w:rPr>
          <w:rFonts w:asciiTheme="minorHAnsi" w:hAnsiTheme="minorHAnsi" w:cstheme="minorHAnsi"/>
          <w:b/>
          <w:i/>
        </w:rPr>
      </w:pPr>
    </w:p>
    <w:p w14:paraId="65F15628" w14:textId="77777777" w:rsidR="00A47669" w:rsidRDefault="00A47669" w:rsidP="00A47669">
      <w:pPr>
        <w:ind w:left="142"/>
        <w:rPr>
          <w:rFonts w:asciiTheme="minorHAnsi" w:hAnsiTheme="minorHAnsi" w:cstheme="minorHAnsi"/>
          <w:b/>
          <w:i/>
        </w:rPr>
      </w:pPr>
    </w:p>
    <w:p w14:paraId="76832BDF" w14:textId="77777777" w:rsidR="00A47669" w:rsidRDefault="00A47669" w:rsidP="00A47669">
      <w:pPr>
        <w:ind w:left="142"/>
        <w:rPr>
          <w:rFonts w:asciiTheme="minorHAnsi" w:hAnsiTheme="minorHAnsi" w:cstheme="minorHAnsi"/>
          <w:b/>
          <w:i/>
        </w:rPr>
      </w:pPr>
    </w:p>
    <w:p w14:paraId="21370712" w14:textId="77777777" w:rsidR="00A47669" w:rsidRDefault="00A47669" w:rsidP="00A47669">
      <w:pPr>
        <w:ind w:left="142"/>
        <w:rPr>
          <w:rFonts w:asciiTheme="minorHAnsi" w:hAnsiTheme="minorHAnsi" w:cstheme="minorHAnsi"/>
          <w:b/>
          <w:i/>
        </w:rPr>
      </w:pPr>
    </w:p>
    <w:p w14:paraId="5716F728" w14:textId="77777777" w:rsidR="00A47669" w:rsidRDefault="00A47669" w:rsidP="00A47669">
      <w:pPr>
        <w:ind w:left="142"/>
        <w:rPr>
          <w:rFonts w:asciiTheme="minorHAnsi" w:hAnsiTheme="minorHAnsi" w:cstheme="minorHAnsi"/>
          <w:b/>
          <w:i/>
        </w:rPr>
      </w:pPr>
    </w:p>
    <w:p w14:paraId="2714AD86" w14:textId="77777777" w:rsidR="003D18CA" w:rsidRDefault="003D18CA">
      <w:pPr>
        <w:spacing w:after="160" w:line="259" w:lineRule="auto"/>
        <w:rPr>
          <w:rFonts w:asciiTheme="minorHAnsi" w:hAnsiTheme="minorHAnsi" w:cstheme="minorHAnsi"/>
          <w:b/>
          <w:i/>
        </w:rPr>
      </w:pPr>
      <w:r>
        <w:rPr>
          <w:rFonts w:asciiTheme="minorHAnsi" w:hAnsiTheme="minorHAnsi" w:cstheme="minorHAnsi"/>
          <w:b/>
          <w:i/>
        </w:rPr>
        <w:br w:type="page"/>
      </w:r>
    </w:p>
    <w:p w14:paraId="5F51A80C" w14:textId="77777777" w:rsidR="00A47669" w:rsidRPr="002A0D1D" w:rsidRDefault="00A47669" w:rsidP="00A47669">
      <w:pPr>
        <w:rPr>
          <w:rFonts w:asciiTheme="minorHAnsi" w:hAnsiTheme="minorHAnsi" w:cstheme="minorHAnsi"/>
          <w:b/>
          <w:bCs/>
        </w:rPr>
      </w:pPr>
      <w:r w:rsidRPr="002A0D1D">
        <w:rPr>
          <w:rFonts w:asciiTheme="minorHAnsi" w:hAnsiTheme="minorHAnsi" w:cstheme="minorHAnsi"/>
          <w:b/>
          <w:i/>
        </w:rPr>
        <w:lastRenderedPageBreak/>
        <w:t>OBR-PONUDBA</w:t>
      </w:r>
    </w:p>
    <w:p w14:paraId="5AA8C14E" w14:textId="77777777" w:rsidR="00A47669" w:rsidRPr="002A0D1D" w:rsidRDefault="00A47669" w:rsidP="00A47669">
      <w:pPr>
        <w:jc w:val="center"/>
        <w:rPr>
          <w:rFonts w:asciiTheme="minorHAnsi" w:hAnsiTheme="minorHAnsi" w:cstheme="minorHAnsi"/>
          <w:b/>
        </w:rPr>
      </w:pPr>
      <w:r w:rsidRPr="002A0D1D">
        <w:rPr>
          <w:rFonts w:asciiTheme="minorHAnsi" w:hAnsiTheme="minorHAnsi" w:cstheme="minorHAnsi"/>
          <w:b/>
        </w:rPr>
        <w:t xml:space="preserve">PONUDBA </w:t>
      </w:r>
    </w:p>
    <w:p w14:paraId="170CAB39" w14:textId="77777777" w:rsidR="00A47669" w:rsidRPr="002A0D1D" w:rsidRDefault="00A47669" w:rsidP="00A47669">
      <w:pPr>
        <w:jc w:val="center"/>
        <w:rPr>
          <w:rFonts w:asciiTheme="minorHAnsi" w:hAnsiTheme="minorHAnsi" w:cstheme="minorHAnsi"/>
        </w:rPr>
      </w:pPr>
      <w:r w:rsidRPr="002A0D1D">
        <w:rPr>
          <w:rFonts w:asciiTheme="minorHAnsi" w:hAnsiTheme="minorHAnsi" w:cstheme="minorHAnsi"/>
          <w:b/>
        </w:rPr>
        <w:t>Š</w:t>
      </w:r>
      <w:r>
        <w:rPr>
          <w:rFonts w:asciiTheme="minorHAnsi" w:hAnsiTheme="minorHAnsi" w:cstheme="minorHAnsi"/>
          <w:b/>
        </w:rPr>
        <w:t>t</w:t>
      </w:r>
      <w:r w:rsidRPr="002A0D1D">
        <w:rPr>
          <w:rFonts w:asciiTheme="minorHAnsi" w:hAnsiTheme="minorHAnsi" w:cstheme="minorHAnsi"/>
          <w:b/>
        </w:rPr>
        <w:t>.</w:t>
      </w:r>
      <w:sdt>
        <w:sdtPr>
          <w:rPr>
            <w:rFonts w:asciiTheme="minorHAnsi" w:hAnsiTheme="minorHAnsi" w:cstheme="minorHAnsi"/>
          </w:rPr>
          <w:id w:val="-1640112046"/>
          <w:placeholder>
            <w:docPart w:val="82CD954EB35C424A8749C9AC13D17261"/>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p>
    <w:p w14:paraId="5C117409" w14:textId="77777777" w:rsidR="00A47669" w:rsidRPr="00BB23A9" w:rsidRDefault="00A47669" w:rsidP="00A47669">
      <w:pPr>
        <w:jc w:val="center"/>
        <w:rPr>
          <w:rFonts w:asciiTheme="minorHAnsi" w:hAnsiTheme="minorHAnsi" w:cstheme="minorHAnsi"/>
          <w:sz w:val="20"/>
          <w:szCs w:val="20"/>
        </w:rPr>
      </w:pPr>
    </w:p>
    <w:p w14:paraId="249D5E4E" w14:textId="5A9903B8" w:rsidR="00A47669" w:rsidRPr="002A0D1D" w:rsidRDefault="00A47669" w:rsidP="00A47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rPr>
      </w:pPr>
      <w:r w:rsidRPr="002A0D1D">
        <w:rPr>
          <w:rFonts w:asciiTheme="minorHAnsi" w:hAnsiTheme="minorHAnsi" w:cstheme="minorHAnsi"/>
        </w:rPr>
        <w:t xml:space="preserve">Na podlagi obvestila o javnem naročilu objavljenega na Portalu javnih naročil z nazivom </w:t>
      </w:r>
      <w:r w:rsidRPr="002A0D1D">
        <w:rPr>
          <w:rFonts w:asciiTheme="minorHAnsi" w:hAnsiTheme="minorHAnsi" w:cstheme="minorHAnsi"/>
          <w:b/>
        </w:rPr>
        <w:t>»</w:t>
      </w:r>
      <w:r w:rsidR="0041227D">
        <w:rPr>
          <w:rFonts w:asciiTheme="minorHAnsi" w:hAnsiTheme="minorHAnsi" w:cstheme="minorHAnsi"/>
        </w:rPr>
        <w:t>DOBAVA SANITETNEGA MATERIALA</w:t>
      </w:r>
      <w:r w:rsidRPr="002A0D1D">
        <w:rPr>
          <w:rFonts w:asciiTheme="minorHAnsi" w:hAnsiTheme="minorHAnsi" w:cstheme="minorHAnsi"/>
          <w:b/>
        </w:rPr>
        <w:t xml:space="preserve">«, </w:t>
      </w:r>
      <w:r w:rsidRPr="002A0D1D">
        <w:rPr>
          <w:rFonts w:asciiTheme="minorHAnsi" w:hAnsiTheme="minorHAnsi" w:cstheme="minorHAnsi"/>
        </w:rPr>
        <w:t xml:space="preserve">z dne </w:t>
      </w:r>
      <w:sdt>
        <w:sdtPr>
          <w:rPr>
            <w:rFonts w:asciiTheme="minorHAnsi" w:hAnsiTheme="minorHAnsi" w:cstheme="minorHAnsi"/>
          </w:rPr>
          <w:id w:val="1276050128"/>
          <w:placeholder>
            <w:docPart w:val="01671AAA3B0A4666B60AF8BF1DB38091"/>
          </w:placeholder>
          <w:showingPlcHdr/>
          <w:date>
            <w:dateFormat w:val="d. MM. yyyy"/>
            <w:lid w:val="sl-SI"/>
            <w:storeMappedDataAs w:val="dateTime"/>
            <w:calendar w:val="gregorian"/>
          </w:date>
        </w:sdtPr>
        <w:sdtContent>
          <w:r w:rsidRPr="002A0D1D">
            <w:rPr>
              <w:rStyle w:val="Besedilooznabemesta"/>
              <w:rFonts w:asciiTheme="minorHAnsi" w:hAnsiTheme="minorHAnsi" w:cstheme="minorHAnsi"/>
              <w:color w:val="auto"/>
            </w:rPr>
            <w:t>Kliknite ali tapnite tukaj, če želite vnesti datum.</w:t>
          </w:r>
        </w:sdtContent>
      </w:sdt>
      <w:r w:rsidRPr="002A0D1D">
        <w:rPr>
          <w:rFonts w:asciiTheme="minorHAnsi" w:hAnsiTheme="minorHAnsi" w:cstheme="minorHAnsi"/>
        </w:rPr>
        <w:t xml:space="preserve">, pod št. objave </w:t>
      </w:r>
      <w:sdt>
        <w:sdtPr>
          <w:rPr>
            <w:rFonts w:asciiTheme="minorHAnsi" w:hAnsiTheme="minorHAnsi" w:cstheme="minorHAnsi"/>
          </w:rPr>
          <w:id w:val="925389828"/>
          <w:placeholder>
            <w:docPart w:val="82CD954EB35C424A8749C9AC13D17261"/>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r w:rsidRPr="002A0D1D">
        <w:rPr>
          <w:rFonts w:asciiTheme="minorHAnsi" w:hAnsiTheme="minorHAnsi" w:cstheme="minorHAnsi"/>
        </w:rPr>
        <w:t>, oddajamo našo ponudbeno dokumentacijo v skladu z navodili za izdelavo ponudbe za naslednje sklope (ustrezno označite):</w:t>
      </w:r>
    </w:p>
    <w:p w14:paraId="4437926E" w14:textId="77777777" w:rsidR="00A47669" w:rsidRPr="00BB23A9" w:rsidRDefault="00A47669" w:rsidP="00A47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sz w:val="20"/>
          <w:szCs w:val="20"/>
        </w:rPr>
      </w:pPr>
    </w:p>
    <w:p w14:paraId="22F9535D" w14:textId="77777777" w:rsidR="00A47669" w:rsidRPr="002A0D1D" w:rsidRDefault="00000000" w:rsidP="00A47669">
      <w:pPr>
        <w:pStyle w:val="Odstavekseznama"/>
        <w:widowControl w:val="0"/>
        <w:ind w:left="1788" w:hanging="937"/>
        <w:jc w:val="both"/>
        <w:rPr>
          <w:rFonts w:asciiTheme="minorHAnsi" w:hAnsiTheme="minorHAnsi" w:cstheme="minorHAnsi"/>
          <w:b/>
          <w:bCs/>
          <w:sz w:val="22"/>
          <w:szCs w:val="22"/>
        </w:rPr>
      </w:pPr>
      <w:sdt>
        <w:sdtPr>
          <w:rPr>
            <w:rFonts w:asciiTheme="minorHAnsi" w:hAnsiTheme="minorHAnsi" w:cstheme="minorHAnsi"/>
            <w:b/>
            <w:bCs/>
            <w:sz w:val="22"/>
            <w:szCs w:val="22"/>
          </w:rPr>
          <w:id w:val="-1653131567"/>
          <w14:checkbox>
            <w14:checked w14:val="0"/>
            <w14:checkedState w14:val="2612" w14:font="MS Gothic"/>
            <w14:uncheckedState w14:val="2610" w14:font="MS Gothic"/>
          </w14:checkbox>
        </w:sdtPr>
        <w:sdtContent>
          <w:r w:rsidR="00A47669" w:rsidRPr="002A0D1D">
            <w:rPr>
              <w:rFonts w:ascii="Segoe UI Symbol" w:hAnsi="Segoe UI Symbol" w:cs="Segoe UI Symbol"/>
              <w:b/>
              <w:bCs/>
              <w:sz w:val="22"/>
              <w:szCs w:val="22"/>
            </w:rPr>
            <w:t>☐</w:t>
          </w:r>
        </w:sdtContent>
      </w:sdt>
      <w:r w:rsidR="00A47669" w:rsidRPr="002A0D1D">
        <w:rPr>
          <w:rFonts w:asciiTheme="minorHAnsi" w:hAnsiTheme="minorHAnsi" w:cstheme="minorHAnsi"/>
          <w:b/>
          <w:bCs/>
          <w:sz w:val="22"/>
          <w:szCs w:val="22"/>
        </w:rPr>
        <w:t xml:space="preserve"> OBVEZILNI MATERIAL;</w:t>
      </w:r>
    </w:p>
    <w:p w14:paraId="51FFE29D" w14:textId="77777777" w:rsidR="00A47669" w:rsidRPr="002A0D1D" w:rsidRDefault="00000000" w:rsidP="00A47669">
      <w:pPr>
        <w:pStyle w:val="Odstavekseznama"/>
        <w:widowControl w:val="0"/>
        <w:ind w:left="1788" w:hanging="937"/>
        <w:jc w:val="both"/>
        <w:rPr>
          <w:rFonts w:asciiTheme="minorHAnsi" w:hAnsiTheme="minorHAnsi" w:cstheme="minorHAnsi"/>
          <w:b/>
          <w:bCs/>
          <w:sz w:val="22"/>
          <w:szCs w:val="22"/>
        </w:rPr>
      </w:pPr>
      <w:sdt>
        <w:sdtPr>
          <w:rPr>
            <w:rFonts w:asciiTheme="minorHAnsi" w:hAnsiTheme="minorHAnsi" w:cstheme="minorHAnsi"/>
            <w:b/>
            <w:bCs/>
            <w:sz w:val="22"/>
            <w:szCs w:val="22"/>
          </w:rPr>
          <w:id w:val="-1243867445"/>
          <w14:checkbox>
            <w14:checked w14:val="0"/>
            <w14:checkedState w14:val="2612" w14:font="MS Gothic"/>
            <w14:uncheckedState w14:val="2610" w14:font="MS Gothic"/>
          </w14:checkbox>
        </w:sdtPr>
        <w:sdtContent>
          <w:r w:rsidR="00A47669" w:rsidRPr="002A0D1D">
            <w:rPr>
              <w:rFonts w:ascii="Segoe UI Symbol" w:hAnsi="Segoe UI Symbol" w:cs="Segoe UI Symbol"/>
              <w:b/>
              <w:bCs/>
              <w:sz w:val="22"/>
              <w:szCs w:val="22"/>
            </w:rPr>
            <w:t>☐</w:t>
          </w:r>
        </w:sdtContent>
      </w:sdt>
      <w:r w:rsidR="00A47669" w:rsidRPr="002A0D1D">
        <w:rPr>
          <w:rFonts w:asciiTheme="minorHAnsi" w:hAnsiTheme="minorHAnsi" w:cstheme="minorHAnsi"/>
          <w:b/>
          <w:bCs/>
          <w:sz w:val="22"/>
          <w:szCs w:val="22"/>
        </w:rPr>
        <w:t xml:space="preserve"> SREDSTVA ZA DEZINFEKCIJO;</w:t>
      </w:r>
    </w:p>
    <w:p w14:paraId="60A573FB" w14:textId="77777777" w:rsidR="00A47669" w:rsidRPr="002A0D1D" w:rsidRDefault="00000000" w:rsidP="00A47669">
      <w:pPr>
        <w:pStyle w:val="Odstavekseznama"/>
        <w:widowControl w:val="0"/>
        <w:ind w:left="1788" w:hanging="937"/>
        <w:jc w:val="both"/>
        <w:rPr>
          <w:rFonts w:asciiTheme="minorHAnsi" w:hAnsiTheme="minorHAnsi" w:cstheme="minorHAnsi"/>
          <w:b/>
          <w:bCs/>
          <w:sz w:val="22"/>
          <w:szCs w:val="22"/>
        </w:rPr>
      </w:pPr>
      <w:sdt>
        <w:sdtPr>
          <w:rPr>
            <w:rFonts w:asciiTheme="minorHAnsi" w:hAnsiTheme="minorHAnsi" w:cstheme="minorHAnsi"/>
            <w:b/>
            <w:bCs/>
            <w:sz w:val="22"/>
            <w:szCs w:val="22"/>
          </w:rPr>
          <w:id w:val="-1309708071"/>
          <w14:checkbox>
            <w14:checked w14:val="0"/>
            <w14:checkedState w14:val="2612" w14:font="MS Gothic"/>
            <w14:uncheckedState w14:val="2610" w14:font="MS Gothic"/>
          </w14:checkbox>
        </w:sdtPr>
        <w:sdtContent>
          <w:r w:rsidR="00A47669" w:rsidRPr="002A0D1D">
            <w:rPr>
              <w:rFonts w:ascii="Segoe UI Symbol" w:hAnsi="Segoe UI Symbol" w:cs="Segoe UI Symbol"/>
              <w:b/>
              <w:bCs/>
              <w:sz w:val="22"/>
              <w:szCs w:val="22"/>
            </w:rPr>
            <w:t>☐</w:t>
          </w:r>
        </w:sdtContent>
      </w:sdt>
      <w:r w:rsidR="00A47669" w:rsidRPr="002A0D1D">
        <w:rPr>
          <w:rFonts w:asciiTheme="minorHAnsi" w:hAnsiTheme="minorHAnsi" w:cstheme="minorHAnsi"/>
          <w:b/>
          <w:bCs/>
          <w:sz w:val="22"/>
          <w:szCs w:val="22"/>
        </w:rPr>
        <w:t xml:space="preserve"> BRIZGE, IGLE IN KANILE;</w:t>
      </w:r>
    </w:p>
    <w:p w14:paraId="465F40F2" w14:textId="77777777" w:rsidR="00A47669" w:rsidRPr="002A0D1D" w:rsidRDefault="00000000" w:rsidP="00A47669">
      <w:pPr>
        <w:pStyle w:val="Odstavekseznama"/>
        <w:widowControl w:val="0"/>
        <w:ind w:left="1788" w:hanging="937"/>
        <w:jc w:val="both"/>
        <w:rPr>
          <w:rFonts w:asciiTheme="minorHAnsi" w:hAnsiTheme="minorHAnsi" w:cstheme="minorHAnsi"/>
          <w:b/>
          <w:bCs/>
          <w:sz w:val="22"/>
          <w:szCs w:val="22"/>
        </w:rPr>
      </w:pPr>
      <w:sdt>
        <w:sdtPr>
          <w:rPr>
            <w:rFonts w:asciiTheme="minorHAnsi" w:hAnsiTheme="minorHAnsi" w:cstheme="minorHAnsi"/>
            <w:b/>
            <w:bCs/>
            <w:sz w:val="22"/>
            <w:szCs w:val="22"/>
          </w:rPr>
          <w:id w:val="1009488210"/>
          <w14:checkbox>
            <w14:checked w14:val="0"/>
            <w14:checkedState w14:val="2612" w14:font="MS Gothic"/>
            <w14:uncheckedState w14:val="2610" w14:font="MS Gothic"/>
          </w14:checkbox>
        </w:sdtPr>
        <w:sdtContent>
          <w:r w:rsidR="00A47669" w:rsidRPr="002A0D1D">
            <w:rPr>
              <w:rFonts w:ascii="Segoe UI Symbol" w:hAnsi="Segoe UI Symbol" w:cs="Segoe UI Symbol"/>
              <w:b/>
              <w:bCs/>
              <w:sz w:val="22"/>
              <w:szCs w:val="22"/>
            </w:rPr>
            <w:t>☐</w:t>
          </w:r>
        </w:sdtContent>
      </w:sdt>
      <w:r w:rsidR="00A47669" w:rsidRPr="002A0D1D">
        <w:rPr>
          <w:rFonts w:asciiTheme="minorHAnsi" w:hAnsiTheme="minorHAnsi" w:cstheme="minorHAnsi"/>
          <w:b/>
          <w:bCs/>
          <w:sz w:val="22"/>
          <w:szCs w:val="22"/>
        </w:rPr>
        <w:t xml:space="preserve"> ROKAVICE;</w:t>
      </w:r>
    </w:p>
    <w:p w14:paraId="4F4B58CF" w14:textId="77777777" w:rsidR="00A47669" w:rsidRPr="002A0D1D" w:rsidRDefault="00000000" w:rsidP="00A47669">
      <w:pPr>
        <w:pStyle w:val="Odstavekseznama"/>
        <w:widowControl w:val="0"/>
        <w:ind w:left="1788" w:hanging="937"/>
        <w:jc w:val="both"/>
        <w:rPr>
          <w:rFonts w:asciiTheme="minorHAnsi" w:hAnsiTheme="minorHAnsi" w:cstheme="minorHAnsi"/>
          <w:b/>
          <w:bCs/>
          <w:sz w:val="22"/>
          <w:szCs w:val="22"/>
        </w:rPr>
      </w:pPr>
      <w:sdt>
        <w:sdtPr>
          <w:rPr>
            <w:rFonts w:asciiTheme="minorHAnsi" w:hAnsiTheme="minorHAnsi" w:cstheme="minorHAnsi"/>
            <w:b/>
            <w:bCs/>
            <w:sz w:val="22"/>
            <w:szCs w:val="22"/>
          </w:rPr>
          <w:id w:val="-526335454"/>
          <w14:checkbox>
            <w14:checked w14:val="0"/>
            <w14:checkedState w14:val="2612" w14:font="MS Gothic"/>
            <w14:uncheckedState w14:val="2610" w14:font="MS Gothic"/>
          </w14:checkbox>
        </w:sdtPr>
        <w:sdtContent>
          <w:r w:rsidR="00A47669" w:rsidRPr="002A0D1D">
            <w:rPr>
              <w:rFonts w:ascii="Segoe UI Symbol" w:hAnsi="Segoe UI Symbol" w:cs="Segoe UI Symbol"/>
              <w:b/>
              <w:bCs/>
              <w:sz w:val="22"/>
              <w:szCs w:val="22"/>
            </w:rPr>
            <w:t>☐</w:t>
          </w:r>
        </w:sdtContent>
      </w:sdt>
      <w:r w:rsidR="00A47669" w:rsidRPr="002A0D1D">
        <w:rPr>
          <w:rFonts w:asciiTheme="minorHAnsi" w:hAnsiTheme="minorHAnsi" w:cstheme="minorHAnsi"/>
          <w:b/>
          <w:bCs/>
          <w:sz w:val="22"/>
          <w:szCs w:val="22"/>
        </w:rPr>
        <w:t xml:space="preserve"> OSTALI SANITETNI MATERIAL.</w:t>
      </w:r>
    </w:p>
    <w:p w14:paraId="189ACF53" w14:textId="77777777" w:rsidR="00A47669" w:rsidRPr="00BB23A9" w:rsidRDefault="00A47669" w:rsidP="00A47669">
      <w:pPr>
        <w:widowControl w:val="0"/>
        <w:jc w:val="both"/>
        <w:rPr>
          <w:rFonts w:asciiTheme="minorHAnsi" w:hAnsiTheme="minorHAnsi" w:cstheme="minorHAnsi"/>
          <w:i/>
          <w:iCs/>
          <w:sz w:val="20"/>
          <w:szCs w:val="20"/>
        </w:rPr>
      </w:pPr>
    </w:p>
    <w:p w14:paraId="061059A1" w14:textId="77777777" w:rsidR="00A47669" w:rsidRPr="002A0D1D" w:rsidRDefault="00A47669" w:rsidP="00A47669">
      <w:pPr>
        <w:rPr>
          <w:rFonts w:asciiTheme="minorHAnsi" w:hAnsiTheme="minorHAnsi" w:cstheme="minorHAnsi"/>
          <w:i/>
        </w:rPr>
      </w:pPr>
      <w:r w:rsidRPr="002A0D1D">
        <w:rPr>
          <w:rFonts w:asciiTheme="minorHAnsi" w:hAnsiTheme="minorHAnsi" w:cstheme="minorHAnsi"/>
        </w:rPr>
        <w:t xml:space="preserve">Na predmetno javno naročilo se prijavljamo </w:t>
      </w:r>
      <w:r w:rsidRPr="002A0D1D">
        <w:rPr>
          <w:rFonts w:asciiTheme="minorHAnsi" w:hAnsiTheme="minorHAnsi" w:cstheme="minorHAnsi"/>
          <w:i/>
          <w:iCs/>
        </w:rPr>
        <w:t>(ustrezno označite):</w:t>
      </w:r>
    </w:p>
    <w:p w14:paraId="3C4B2AFD" w14:textId="77777777" w:rsidR="00A47669" w:rsidRPr="002A0D1D" w:rsidRDefault="00000000" w:rsidP="00A47669">
      <w:pPr>
        <w:pStyle w:val="Odstavekseznama"/>
        <w:widowControl w:val="0"/>
        <w:ind w:left="1788" w:hanging="937"/>
        <w:jc w:val="both"/>
        <w:rPr>
          <w:rFonts w:asciiTheme="minorHAnsi" w:hAnsiTheme="minorHAnsi" w:cstheme="minorHAnsi"/>
          <w:b/>
          <w:bCs/>
          <w:sz w:val="22"/>
          <w:szCs w:val="22"/>
        </w:rPr>
      </w:pPr>
      <w:sdt>
        <w:sdtPr>
          <w:rPr>
            <w:rFonts w:asciiTheme="minorHAnsi" w:hAnsiTheme="minorHAnsi" w:cstheme="minorHAnsi"/>
            <w:b/>
            <w:bCs/>
            <w:sz w:val="22"/>
            <w:szCs w:val="22"/>
          </w:rPr>
          <w:id w:val="144716295"/>
          <w14:checkbox>
            <w14:checked w14:val="0"/>
            <w14:checkedState w14:val="2612" w14:font="MS Gothic"/>
            <w14:uncheckedState w14:val="2610" w14:font="MS Gothic"/>
          </w14:checkbox>
        </w:sdtPr>
        <w:sdtContent>
          <w:r w:rsidR="00A47669" w:rsidRPr="002A0D1D">
            <w:rPr>
              <w:rFonts w:ascii="Segoe UI Symbol" w:hAnsi="Segoe UI Symbol" w:cs="Segoe UI Symbol"/>
              <w:b/>
              <w:bCs/>
              <w:sz w:val="22"/>
              <w:szCs w:val="22"/>
            </w:rPr>
            <w:t>☐</w:t>
          </w:r>
        </w:sdtContent>
      </w:sdt>
      <w:r w:rsidR="00A47669" w:rsidRPr="002A0D1D">
        <w:rPr>
          <w:rFonts w:asciiTheme="minorHAnsi" w:hAnsiTheme="minorHAnsi" w:cstheme="minorHAnsi"/>
          <w:b/>
          <w:bCs/>
          <w:sz w:val="22"/>
          <w:szCs w:val="22"/>
        </w:rPr>
        <w:t xml:space="preserve"> samostojno;</w:t>
      </w:r>
    </w:p>
    <w:p w14:paraId="2ABCF9EA" w14:textId="77777777" w:rsidR="00A47669" w:rsidRPr="002A0D1D" w:rsidRDefault="00000000" w:rsidP="00A47669">
      <w:pPr>
        <w:pStyle w:val="Odstavekseznama"/>
        <w:widowControl w:val="0"/>
        <w:ind w:left="1788" w:hanging="937"/>
        <w:jc w:val="both"/>
        <w:rPr>
          <w:rFonts w:asciiTheme="minorHAnsi" w:hAnsiTheme="minorHAnsi" w:cstheme="minorHAnsi"/>
          <w:b/>
          <w:bCs/>
          <w:sz w:val="22"/>
          <w:szCs w:val="22"/>
        </w:rPr>
      </w:pPr>
      <w:sdt>
        <w:sdtPr>
          <w:rPr>
            <w:rFonts w:asciiTheme="minorHAnsi" w:hAnsiTheme="minorHAnsi" w:cstheme="minorHAnsi"/>
            <w:b/>
            <w:bCs/>
            <w:sz w:val="22"/>
            <w:szCs w:val="22"/>
          </w:rPr>
          <w:id w:val="-1785414680"/>
          <w14:checkbox>
            <w14:checked w14:val="0"/>
            <w14:checkedState w14:val="2612" w14:font="MS Gothic"/>
            <w14:uncheckedState w14:val="2610" w14:font="MS Gothic"/>
          </w14:checkbox>
        </w:sdtPr>
        <w:sdtContent>
          <w:r w:rsidR="00A47669" w:rsidRPr="002A0D1D">
            <w:rPr>
              <w:rFonts w:ascii="Segoe UI Symbol" w:hAnsi="Segoe UI Symbol" w:cs="Segoe UI Symbol"/>
              <w:b/>
              <w:bCs/>
              <w:sz w:val="22"/>
              <w:szCs w:val="22"/>
            </w:rPr>
            <w:t>☐</w:t>
          </w:r>
        </w:sdtContent>
      </w:sdt>
      <w:r w:rsidR="00A47669" w:rsidRPr="002A0D1D">
        <w:rPr>
          <w:rFonts w:asciiTheme="minorHAnsi" w:hAnsiTheme="minorHAnsi" w:cstheme="minorHAnsi"/>
          <w:b/>
          <w:bCs/>
          <w:sz w:val="22"/>
          <w:szCs w:val="22"/>
        </w:rPr>
        <w:t xml:space="preserve"> s skupno ponudbo;</w:t>
      </w:r>
    </w:p>
    <w:p w14:paraId="2ECC3CDB" w14:textId="77777777" w:rsidR="00A47669" w:rsidRPr="002A0D1D" w:rsidRDefault="00000000" w:rsidP="00A47669">
      <w:pPr>
        <w:pStyle w:val="Odstavekseznama"/>
        <w:widowControl w:val="0"/>
        <w:ind w:left="1788" w:hanging="937"/>
        <w:jc w:val="both"/>
        <w:rPr>
          <w:rFonts w:asciiTheme="minorHAnsi" w:hAnsiTheme="minorHAnsi" w:cstheme="minorHAnsi"/>
          <w:b/>
          <w:bCs/>
          <w:sz w:val="22"/>
          <w:szCs w:val="22"/>
        </w:rPr>
      </w:pPr>
      <w:sdt>
        <w:sdtPr>
          <w:rPr>
            <w:rFonts w:asciiTheme="minorHAnsi" w:hAnsiTheme="minorHAnsi" w:cstheme="minorHAnsi"/>
            <w:b/>
            <w:bCs/>
            <w:sz w:val="22"/>
            <w:szCs w:val="22"/>
          </w:rPr>
          <w:id w:val="614493178"/>
          <w14:checkbox>
            <w14:checked w14:val="0"/>
            <w14:checkedState w14:val="2612" w14:font="MS Gothic"/>
            <w14:uncheckedState w14:val="2610" w14:font="MS Gothic"/>
          </w14:checkbox>
        </w:sdtPr>
        <w:sdtContent>
          <w:r w:rsidR="00A47669" w:rsidRPr="002A0D1D">
            <w:rPr>
              <w:rFonts w:ascii="Segoe UI Symbol" w:hAnsi="Segoe UI Symbol" w:cs="Segoe UI Symbol"/>
              <w:b/>
              <w:bCs/>
              <w:sz w:val="22"/>
              <w:szCs w:val="22"/>
            </w:rPr>
            <w:t>☐</w:t>
          </w:r>
        </w:sdtContent>
      </w:sdt>
      <w:r w:rsidR="00A47669" w:rsidRPr="002A0D1D">
        <w:rPr>
          <w:rFonts w:asciiTheme="minorHAnsi" w:hAnsiTheme="minorHAnsi" w:cstheme="minorHAnsi"/>
          <w:b/>
          <w:bCs/>
          <w:sz w:val="22"/>
          <w:szCs w:val="22"/>
        </w:rPr>
        <w:t xml:space="preserve"> s podizvajalci.</w:t>
      </w:r>
    </w:p>
    <w:p w14:paraId="6C4775E6" w14:textId="77777777" w:rsidR="00A47669" w:rsidRPr="00BB23A9" w:rsidRDefault="00A47669" w:rsidP="00A47669">
      <w:pPr>
        <w:overflowPunct w:val="0"/>
        <w:autoSpaceDE w:val="0"/>
        <w:autoSpaceDN w:val="0"/>
        <w:adjustRightInd w:val="0"/>
        <w:ind w:left="720"/>
        <w:textAlignment w:val="baseline"/>
        <w:rPr>
          <w:rFonts w:asciiTheme="minorHAnsi" w:hAnsiTheme="minorHAnsi" w:cstheme="minorHAnsi"/>
          <w:b/>
          <w:sz w:val="20"/>
          <w:szCs w:val="20"/>
        </w:rPr>
      </w:pPr>
    </w:p>
    <w:p w14:paraId="0C82D851" w14:textId="77777777" w:rsidR="00A47669" w:rsidRPr="002A0D1D" w:rsidRDefault="00A47669" w:rsidP="00A47669">
      <w:pPr>
        <w:rPr>
          <w:rFonts w:asciiTheme="minorHAnsi" w:hAnsiTheme="minorHAnsi" w:cstheme="minorHAnsi"/>
          <w:b/>
          <w:bCs/>
        </w:rPr>
      </w:pPr>
      <w:r w:rsidRPr="002A0D1D">
        <w:rPr>
          <w:rFonts w:asciiTheme="minorHAnsi" w:hAnsiTheme="minorHAnsi" w:cstheme="minorHAnsi"/>
          <w:b/>
          <w:bCs/>
        </w:rPr>
        <w:t>1. Podatki o gospodarskem subjektu:</w:t>
      </w:r>
    </w:p>
    <w:p w14:paraId="12B1544D" w14:textId="77777777" w:rsidR="00A47669" w:rsidRPr="002A0D1D" w:rsidRDefault="00A47669" w:rsidP="00A47669">
      <w:pPr>
        <w:rPr>
          <w:rFonts w:asciiTheme="minorHAnsi" w:hAnsiTheme="minorHAnsi" w:cstheme="minorHAnsi"/>
        </w:rPr>
      </w:pPr>
      <w:r w:rsidRPr="002A0D1D">
        <w:rPr>
          <w:rFonts w:asciiTheme="minorHAnsi" w:hAnsiTheme="minorHAnsi" w:cstheme="minorHAnsi"/>
        </w:rPr>
        <w:t>Firma oz. ime:</w:t>
      </w:r>
    </w:p>
    <w:tbl>
      <w:tblPr>
        <w:tblW w:w="0" w:type="auto"/>
        <w:tblInd w:w="-3" w:type="dxa"/>
        <w:tblLayout w:type="fixed"/>
        <w:tblLook w:val="0000" w:firstRow="0" w:lastRow="0" w:firstColumn="0" w:lastColumn="0" w:noHBand="0" w:noVBand="0"/>
      </w:tblPr>
      <w:tblGrid>
        <w:gridCol w:w="9082"/>
      </w:tblGrid>
      <w:tr w:rsidR="00A47669" w:rsidRPr="002A0D1D" w14:paraId="4F72D35F" w14:textId="77777777" w:rsidTr="00147874">
        <w:trPr>
          <w:trHeight w:val="411"/>
        </w:trPr>
        <w:sdt>
          <w:sdtPr>
            <w:rPr>
              <w:rFonts w:asciiTheme="minorHAnsi" w:hAnsiTheme="minorHAnsi" w:cstheme="minorHAnsi"/>
            </w:rPr>
            <w:id w:val="-677733642"/>
            <w:placeholder>
              <w:docPart w:val="D673A4D8A0C748CC954D77B82501D50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vAlign w:val="center"/>
              </w:tcPr>
              <w:p w14:paraId="37FBBC47" w14:textId="77777777" w:rsidR="00A47669" w:rsidRPr="002A0D1D" w:rsidRDefault="00A47669" w:rsidP="00147874">
                <w:pPr>
                  <w:snapToGrid w:val="0"/>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r>
    </w:tbl>
    <w:p w14:paraId="0323CCB7" w14:textId="77777777" w:rsidR="00A47669" w:rsidRPr="002A0D1D" w:rsidRDefault="00A47669" w:rsidP="00A47669">
      <w:pPr>
        <w:rPr>
          <w:rFonts w:asciiTheme="minorHAnsi" w:hAnsiTheme="minorHAnsi" w:cstheme="minorHAnsi"/>
        </w:rPr>
      </w:pPr>
      <w:r w:rsidRPr="002A0D1D">
        <w:rPr>
          <w:rFonts w:asciiTheme="minorHAnsi" w:hAnsiTheme="minorHAnsi" w:cstheme="minorHAnsi"/>
        </w:rPr>
        <w:t>Zakoniti zastopnik:</w:t>
      </w:r>
    </w:p>
    <w:tbl>
      <w:tblPr>
        <w:tblW w:w="0" w:type="auto"/>
        <w:tblInd w:w="-3" w:type="dxa"/>
        <w:tblLayout w:type="fixed"/>
        <w:tblLook w:val="0000" w:firstRow="0" w:lastRow="0" w:firstColumn="0" w:lastColumn="0" w:noHBand="0" w:noVBand="0"/>
      </w:tblPr>
      <w:tblGrid>
        <w:gridCol w:w="9082"/>
      </w:tblGrid>
      <w:tr w:rsidR="00A47669" w:rsidRPr="002A0D1D" w14:paraId="06387621" w14:textId="77777777" w:rsidTr="00147874">
        <w:trPr>
          <w:trHeight w:val="411"/>
        </w:trPr>
        <w:sdt>
          <w:sdtPr>
            <w:rPr>
              <w:rFonts w:asciiTheme="minorHAnsi" w:hAnsiTheme="minorHAnsi" w:cstheme="minorHAnsi"/>
            </w:rPr>
            <w:id w:val="1216926113"/>
            <w:placeholder>
              <w:docPart w:val="D673A4D8A0C748CC954D77B82501D50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vAlign w:val="center"/>
              </w:tcPr>
              <w:p w14:paraId="0F713CDC" w14:textId="77777777" w:rsidR="00A47669" w:rsidRPr="002A0D1D" w:rsidRDefault="00A47669" w:rsidP="00147874">
                <w:pPr>
                  <w:snapToGrid w:val="0"/>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r>
    </w:tbl>
    <w:p w14:paraId="3F188EEE" w14:textId="77777777" w:rsidR="00A47669" w:rsidRPr="002A0D1D" w:rsidRDefault="00A47669" w:rsidP="00A47669">
      <w:pPr>
        <w:rPr>
          <w:rFonts w:asciiTheme="minorHAnsi" w:hAnsiTheme="minorHAnsi" w:cstheme="minorHAnsi"/>
        </w:rPr>
      </w:pPr>
      <w:r w:rsidRPr="002A0D1D">
        <w:rPr>
          <w:rFonts w:asciiTheme="minorHAnsi" w:hAnsiTheme="minorHAnsi" w:cstheme="minorHAnsi"/>
        </w:rPr>
        <w:t>Davčna številka in pristojna finančna uprava:</w:t>
      </w:r>
    </w:p>
    <w:tbl>
      <w:tblPr>
        <w:tblW w:w="0" w:type="auto"/>
        <w:tblInd w:w="-3" w:type="dxa"/>
        <w:tblLayout w:type="fixed"/>
        <w:tblLook w:val="0000" w:firstRow="0" w:lastRow="0" w:firstColumn="0" w:lastColumn="0" w:noHBand="0" w:noVBand="0"/>
      </w:tblPr>
      <w:tblGrid>
        <w:gridCol w:w="9082"/>
      </w:tblGrid>
      <w:tr w:rsidR="00A47669" w:rsidRPr="002A0D1D" w14:paraId="4A00E994" w14:textId="77777777" w:rsidTr="00147874">
        <w:trPr>
          <w:trHeight w:val="411"/>
        </w:trPr>
        <w:sdt>
          <w:sdtPr>
            <w:rPr>
              <w:rFonts w:asciiTheme="minorHAnsi" w:hAnsiTheme="minorHAnsi" w:cstheme="minorHAnsi"/>
            </w:rPr>
            <w:id w:val="-1173034142"/>
            <w:placeholder>
              <w:docPart w:val="D673A4D8A0C748CC954D77B82501D50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vAlign w:val="center"/>
              </w:tcPr>
              <w:p w14:paraId="2C300A1E" w14:textId="77777777" w:rsidR="00A47669" w:rsidRPr="002A0D1D" w:rsidRDefault="00A47669" w:rsidP="00147874">
                <w:pPr>
                  <w:snapToGrid w:val="0"/>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r>
    </w:tbl>
    <w:p w14:paraId="200DB3F3" w14:textId="77777777" w:rsidR="00A47669" w:rsidRPr="002A0D1D" w:rsidRDefault="00A47669" w:rsidP="00A47669">
      <w:pPr>
        <w:rPr>
          <w:rFonts w:asciiTheme="minorHAnsi" w:hAnsiTheme="minorHAnsi" w:cstheme="minorHAnsi"/>
        </w:rPr>
      </w:pPr>
      <w:r w:rsidRPr="002A0D1D">
        <w:rPr>
          <w:rFonts w:asciiTheme="minorHAnsi" w:hAnsiTheme="minorHAnsi" w:cstheme="minorHAnsi"/>
        </w:rPr>
        <w:t>Številka transakcijskega računa:</w:t>
      </w:r>
    </w:p>
    <w:tbl>
      <w:tblPr>
        <w:tblW w:w="0" w:type="auto"/>
        <w:tblInd w:w="-3" w:type="dxa"/>
        <w:tblLayout w:type="fixed"/>
        <w:tblLook w:val="0000" w:firstRow="0" w:lastRow="0" w:firstColumn="0" w:lastColumn="0" w:noHBand="0" w:noVBand="0"/>
      </w:tblPr>
      <w:tblGrid>
        <w:gridCol w:w="9082"/>
      </w:tblGrid>
      <w:tr w:rsidR="00A47669" w:rsidRPr="002A0D1D" w14:paraId="1E990ADC" w14:textId="77777777" w:rsidTr="00147874">
        <w:trPr>
          <w:trHeight w:val="411"/>
        </w:trPr>
        <w:sdt>
          <w:sdtPr>
            <w:rPr>
              <w:rFonts w:asciiTheme="minorHAnsi" w:hAnsiTheme="minorHAnsi" w:cstheme="minorHAnsi"/>
            </w:rPr>
            <w:id w:val="1204596710"/>
            <w:placeholder>
              <w:docPart w:val="D673A4D8A0C748CC954D77B82501D50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vAlign w:val="center"/>
              </w:tcPr>
              <w:p w14:paraId="48BD3B4E" w14:textId="77777777" w:rsidR="00A47669" w:rsidRPr="002A0D1D" w:rsidRDefault="00A47669" w:rsidP="00147874">
                <w:pPr>
                  <w:snapToGrid w:val="0"/>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r>
    </w:tbl>
    <w:p w14:paraId="7042667F" w14:textId="77777777" w:rsidR="00A47669" w:rsidRPr="002A0D1D" w:rsidRDefault="00A47669" w:rsidP="00A47669">
      <w:pPr>
        <w:rPr>
          <w:rFonts w:asciiTheme="minorHAnsi" w:hAnsiTheme="minorHAnsi" w:cstheme="minorHAnsi"/>
        </w:rPr>
      </w:pPr>
      <w:r w:rsidRPr="002A0D1D">
        <w:rPr>
          <w:rFonts w:asciiTheme="minorHAnsi" w:hAnsiTheme="minorHAnsi" w:cstheme="minorHAnsi"/>
        </w:rPr>
        <w:t>Matična številka:</w:t>
      </w:r>
    </w:p>
    <w:tbl>
      <w:tblPr>
        <w:tblW w:w="0" w:type="auto"/>
        <w:tblInd w:w="-3" w:type="dxa"/>
        <w:tblLayout w:type="fixed"/>
        <w:tblLook w:val="0000" w:firstRow="0" w:lastRow="0" w:firstColumn="0" w:lastColumn="0" w:noHBand="0" w:noVBand="0"/>
      </w:tblPr>
      <w:tblGrid>
        <w:gridCol w:w="9082"/>
      </w:tblGrid>
      <w:tr w:rsidR="00A47669" w:rsidRPr="002A0D1D" w14:paraId="78463167" w14:textId="77777777" w:rsidTr="00147874">
        <w:trPr>
          <w:trHeight w:val="411"/>
        </w:trPr>
        <w:sdt>
          <w:sdtPr>
            <w:rPr>
              <w:rFonts w:asciiTheme="minorHAnsi" w:hAnsiTheme="minorHAnsi" w:cstheme="minorHAnsi"/>
            </w:rPr>
            <w:id w:val="-867748400"/>
            <w:placeholder>
              <w:docPart w:val="D673A4D8A0C748CC954D77B82501D50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vAlign w:val="center"/>
              </w:tcPr>
              <w:p w14:paraId="3E630867" w14:textId="77777777" w:rsidR="00A47669" w:rsidRPr="002A0D1D" w:rsidRDefault="00A47669" w:rsidP="00147874">
                <w:pPr>
                  <w:snapToGrid w:val="0"/>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r>
    </w:tbl>
    <w:p w14:paraId="37E24264" w14:textId="77777777" w:rsidR="00A47669" w:rsidRPr="002A0D1D" w:rsidRDefault="00A47669" w:rsidP="00A47669">
      <w:pPr>
        <w:rPr>
          <w:rFonts w:asciiTheme="minorHAnsi" w:hAnsiTheme="minorHAnsi" w:cstheme="minorHAnsi"/>
        </w:rPr>
      </w:pPr>
      <w:r w:rsidRPr="002A0D1D">
        <w:rPr>
          <w:rFonts w:asciiTheme="minorHAnsi" w:hAnsiTheme="minorHAnsi" w:cstheme="minorHAnsi"/>
        </w:rPr>
        <w:t>Naslov:</w:t>
      </w:r>
    </w:p>
    <w:tbl>
      <w:tblPr>
        <w:tblW w:w="0" w:type="auto"/>
        <w:tblInd w:w="-3" w:type="dxa"/>
        <w:tblLayout w:type="fixed"/>
        <w:tblLook w:val="0000" w:firstRow="0" w:lastRow="0" w:firstColumn="0" w:lastColumn="0" w:noHBand="0" w:noVBand="0"/>
      </w:tblPr>
      <w:tblGrid>
        <w:gridCol w:w="9082"/>
      </w:tblGrid>
      <w:tr w:rsidR="00A47669" w:rsidRPr="002A0D1D" w14:paraId="3E06624C" w14:textId="77777777" w:rsidTr="00147874">
        <w:trPr>
          <w:trHeight w:val="411"/>
        </w:trPr>
        <w:sdt>
          <w:sdtPr>
            <w:rPr>
              <w:rFonts w:asciiTheme="minorHAnsi" w:hAnsiTheme="minorHAnsi" w:cstheme="minorHAnsi"/>
            </w:rPr>
            <w:id w:val="-653530465"/>
            <w:placeholder>
              <w:docPart w:val="D673A4D8A0C748CC954D77B82501D50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vAlign w:val="center"/>
              </w:tcPr>
              <w:p w14:paraId="7E19C779" w14:textId="77777777" w:rsidR="00A47669" w:rsidRPr="002A0D1D" w:rsidRDefault="00A47669" w:rsidP="00147874">
                <w:pPr>
                  <w:snapToGrid w:val="0"/>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r>
    </w:tbl>
    <w:p w14:paraId="15F5C279" w14:textId="77777777" w:rsidR="00A47669" w:rsidRPr="002A0D1D" w:rsidRDefault="00A47669" w:rsidP="00A47669">
      <w:pPr>
        <w:rPr>
          <w:rFonts w:asciiTheme="minorHAnsi" w:hAnsiTheme="minorHAnsi" w:cstheme="minorHAnsi"/>
        </w:rPr>
      </w:pPr>
      <w:r w:rsidRPr="002A0D1D">
        <w:rPr>
          <w:rFonts w:asciiTheme="minorHAnsi" w:hAnsiTheme="minorHAnsi" w:cstheme="minorHAnsi"/>
        </w:rPr>
        <w:t>Številka telefona:</w:t>
      </w:r>
    </w:p>
    <w:tbl>
      <w:tblPr>
        <w:tblW w:w="0" w:type="auto"/>
        <w:tblInd w:w="-3" w:type="dxa"/>
        <w:tblLayout w:type="fixed"/>
        <w:tblLook w:val="0000" w:firstRow="0" w:lastRow="0" w:firstColumn="0" w:lastColumn="0" w:noHBand="0" w:noVBand="0"/>
      </w:tblPr>
      <w:tblGrid>
        <w:gridCol w:w="9082"/>
      </w:tblGrid>
      <w:tr w:rsidR="00A47669" w:rsidRPr="002A0D1D" w14:paraId="74B3CBC7" w14:textId="77777777" w:rsidTr="00147874">
        <w:trPr>
          <w:trHeight w:val="411"/>
        </w:trPr>
        <w:sdt>
          <w:sdtPr>
            <w:rPr>
              <w:rFonts w:asciiTheme="minorHAnsi" w:hAnsiTheme="minorHAnsi" w:cstheme="minorHAnsi"/>
            </w:rPr>
            <w:id w:val="2128430935"/>
            <w:placeholder>
              <w:docPart w:val="D673A4D8A0C748CC954D77B82501D50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vAlign w:val="center"/>
              </w:tcPr>
              <w:p w14:paraId="10324CAA" w14:textId="77777777" w:rsidR="00A47669" w:rsidRPr="002A0D1D" w:rsidRDefault="00A47669" w:rsidP="00147874">
                <w:pPr>
                  <w:snapToGrid w:val="0"/>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r>
    </w:tbl>
    <w:p w14:paraId="309D9013" w14:textId="77777777" w:rsidR="00A47669" w:rsidRPr="002A0D1D" w:rsidRDefault="00A47669" w:rsidP="00A47669">
      <w:pPr>
        <w:rPr>
          <w:rFonts w:asciiTheme="minorHAnsi" w:hAnsiTheme="minorHAnsi" w:cstheme="minorHAnsi"/>
        </w:rPr>
      </w:pPr>
      <w:r w:rsidRPr="002A0D1D">
        <w:rPr>
          <w:rFonts w:asciiTheme="minorHAnsi" w:hAnsiTheme="minorHAnsi" w:cstheme="minorHAnsi"/>
        </w:rPr>
        <w:t>Elektronska pošta za obveščanje ponudnika:</w:t>
      </w:r>
    </w:p>
    <w:tbl>
      <w:tblPr>
        <w:tblW w:w="0" w:type="auto"/>
        <w:tblInd w:w="-3" w:type="dxa"/>
        <w:tblLayout w:type="fixed"/>
        <w:tblLook w:val="0000" w:firstRow="0" w:lastRow="0" w:firstColumn="0" w:lastColumn="0" w:noHBand="0" w:noVBand="0"/>
      </w:tblPr>
      <w:tblGrid>
        <w:gridCol w:w="9082"/>
      </w:tblGrid>
      <w:tr w:rsidR="00A47669" w:rsidRPr="002A0D1D" w14:paraId="2F7DB0AB" w14:textId="77777777" w:rsidTr="00147874">
        <w:trPr>
          <w:trHeight w:val="411"/>
        </w:trPr>
        <w:sdt>
          <w:sdtPr>
            <w:rPr>
              <w:rFonts w:asciiTheme="minorHAnsi" w:hAnsiTheme="minorHAnsi" w:cstheme="minorHAnsi"/>
            </w:rPr>
            <w:id w:val="-1454166217"/>
            <w:placeholder>
              <w:docPart w:val="D673A4D8A0C748CC954D77B82501D50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vAlign w:val="center"/>
              </w:tcPr>
              <w:p w14:paraId="27ACE944" w14:textId="77777777" w:rsidR="00A47669" w:rsidRPr="002A0D1D" w:rsidRDefault="00A47669" w:rsidP="00147874">
                <w:pPr>
                  <w:snapToGrid w:val="0"/>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r>
    </w:tbl>
    <w:p w14:paraId="03EF573B" w14:textId="77777777" w:rsidR="00A47669" w:rsidRPr="002A0D1D" w:rsidRDefault="00A47669" w:rsidP="00A47669">
      <w:pPr>
        <w:rPr>
          <w:rFonts w:asciiTheme="minorHAnsi" w:hAnsiTheme="minorHAnsi" w:cstheme="minorHAnsi"/>
        </w:rPr>
      </w:pPr>
      <w:r w:rsidRPr="002A0D1D">
        <w:rPr>
          <w:rFonts w:asciiTheme="minorHAnsi" w:hAnsiTheme="minorHAnsi" w:cstheme="minorHAnsi"/>
        </w:rPr>
        <w:t>Kontaktna oseba ponudnika za obveščanje:</w:t>
      </w:r>
    </w:p>
    <w:tbl>
      <w:tblPr>
        <w:tblW w:w="0" w:type="auto"/>
        <w:tblInd w:w="-3" w:type="dxa"/>
        <w:tblLayout w:type="fixed"/>
        <w:tblLook w:val="0000" w:firstRow="0" w:lastRow="0" w:firstColumn="0" w:lastColumn="0" w:noHBand="0" w:noVBand="0"/>
      </w:tblPr>
      <w:tblGrid>
        <w:gridCol w:w="9082"/>
      </w:tblGrid>
      <w:tr w:rsidR="00A47669" w:rsidRPr="002A0D1D" w14:paraId="59CFF45B" w14:textId="77777777" w:rsidTr="00147874">
        <w:trPr>
          <w:trHeight w:val="411"/>
        </w:trPr>
        <w:sdt>
          <w:sdtPr>
            <w:rPr>
              <w:rFonts w:asciiTheme="minorHAnsi" w:hAnsiTheme="minorHAnsi" w:cstheme="minorHAnsi"/>
            </w:rPr>
            <w:id w:val="622739125"/>
            <w:placeholder>
              <w:docPart w:val="D673A4D8A0C748CC954D77B82501D50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vAlign w:val="center"/>
              </w:tcPr>
              <w:p w14:paraId="0FF23460" w14:textId="77777777" w:rsidR="00A47669" w:rsidRPr="002A0D1D" w:rsidRDefault="00A47669" w:rsidP="00147874">
                <w:pPr>
                  <w:snapToGrid w:val="0"/>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r>
    </w:tbl>
    <w:p w14:paraId="19DE2AB7" w14:textId="77777777" w:rsidR="00A47669" w:rsidRPr="002A0D1D" w:rsidRDefault="00A47669" w:rsidP="00A47669">
      <w:pPr>
        <w:rPr>
          <w:rFonts w:asciiTheme="minorHAnsi" w:hAnsiTheme="minorHAnsi" w:cstheme="minorHAnsi"/>
        </w:rPr>
      </w:pPr>
      <w:r w:rsidRPr="002A0D1D">
        <w:rPr>
          <w:rFonts w:asciiTheme="minorHAnsi" w:hAnsiTheme="minorHAnsi" w:cstheme="minorHAnsi"/>
        </w:rPr>
        <w:t>Odgovorna oseba za podpis pogodbe:</w:t>
      </w:r>
    </w:p>
    <w:tbl>
      <w:tblPr>
        <w:tblW w:w="0" w:type="auto"/>
        <w:tblInd w:w="-3" w:type="dxa"/>
        <w:tblLayout w:type="fixed"/>
        <w:tblLook w:val="0000" w:firstRow="0" w:lastRow="0" w:firstColumn="0" w:lastColumn="0" w:noHBand="0" w:noVBand="0"/>
      </w:tblPr>
      <w:tblGrid>
        <w:gridCol w:w="9082"/>
      </w:tblGrid>
      <w:tr w:rsidR="00A47669" w:rsidRPr="002A0D1D" w14:paraId="1B285F24" w14:textId="77777777" w:rsidTr="00147874">
        <w:trPr>
          <w:trHeight w:val="411"/>
        </w:trPr>
        <w:sdt>
          <w:sdtPr>
            <w:rPr>
              <w:rFonts w:asciiTheme="minorHAnsi" w:hAnsiTheme="minorHAnsi" w:cstheme="minorHAnsi"/>
            </w:rPr>
            <w:id w:val="-1169715557"/>
            <w:placeholder>
              <w:docPart w:val="D673A4D8A0C748CC954D77B82501D50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vAlign w:val="center"/>
              </w:tcPr>
              <w:p w14:paraId="7B197848" w14:textId="77777777" w:rsidR="00A47669" w:rsidRPr="002A0D1D" w:rsidRDefault="00A47669" w:rsidP="00147874">
                <w:pPr>
                  <w:snapToGrid w:val="0"/>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r>
    </w:tbl>
    <w:p w14:paraId="76D69AA7" w14:textId="77777777" w:rsidR="009770B9" w:rsidRDefault="009770B9" w:rsidP="00A47669">
      <w:pPr>
        <w:rPr>
          <w:rFonts w:asciiTheme="minorHAnsi" w:hAnsiTheme="minorHAnsi" w:cstheme="minorHAnsi"/>
        </w:rPr>
      </w:pPr>
    </w:p>
    <w:p w14:paraId="21F7E9D0" w14:textId="77777777" w:rsidR="00A47669" w:rsidRPr="002A0D1D" w:rsidRDefault="00A47669" w:rsidP="00A47669">
      <w:pPr>
        <w:rPr>
          <w:rFonts w:asciiTheme="minorHAnsi" w:hAnsiTheme="minorHAnsi" w:cstheme="minorHAnsi"/>
        </w:rPr>
      </w:pPr>
      <w:r w:rsidRPr="002A0D1D">
        <w:rPr>
          <w:rFonts w:asciiTheme="minorHAnsi" w:hAnsiTheme="minorHAnsi" w:cstheme="minorHAnsi"/>
        </w:rPr>
        <w:t xml:space="preserve">Odgovorna oseba za izvajanje pogodbe </w:t>
      </w:r>
      <w:r w:rsidRPr="002A0D1D">
        <w:rPr>
          <w:rFonts w:asciiTheme="minorHAnsi" w:hAnsiTheme="minorHAnsi" w:cstheme="minorHAnsi"/>
          <w:i/>
          <w:iCs/>
        </w:rPr>
        <w:t>(ime in priimek, tel., el. naslov):</w:t>
      </w:r>
    </w:p>
    <w:tbl>
      <w:tblPr>
        <w:tblW w:w="0" w:type="auto"/>
        <w:tblInd w:w="-3" w:type="dxa"/>
        <w:tblLayout w:type="fixed"/>
        <w:tblLook w:val="0000" w:firstRow="0" w:lastRow="0" w:firstColumn="0" w:lastColumn="0" w:noHBand="0" w:noVBand="0"/>
      </w:tblPr>
      <w:tblGrid>
        <w:gridCol w:w="9082"/>
      </w:tblGrid>
      <w:tr w:rsidR="00A47669" w:rsidRPr="002A0D1D" w14:paraId="086132AF" w14:textId="77777777" w:rsidTr="00147874">
        <w:trPr>
          <w:trHeight w:val="411"/>
        </w:trPr>
        <w:sdt>
          <w:sdtPr>
            <w:rPr>
              <w:rFonts w:asciiTheme="minorHAnsi" w:hAnsiTheme="minorHAnsi" w:cstheme="minorHAnsi"/>
            </w:rPr>
            <w:id w:val="-102801214"/>
            <w:placeholder>
              <w:docPart w:val="37F939333C4C4817BDCD66AE3EFA002D"/>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vAlign w:val="center"/>
              </w:tcPr>
              <w:p w14:paraId="3ED18ED4" w14:textId="77777777" w:rsidR="00A47669" w:rsidRPr="002A0D1D" w:rsidRDefault="00A47669" w:rsidP="00147874">
                <w:pPr>
                  <w:snapToGrid w:val="0"/>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r>
    </w:tbl>
    <w:p w14:paraId="13E22AFC" w14:textId="77777777" w:rsidR="00A47669" w:rsidRPr="002A0D1D" w:rsidRDefault="00A47669" w:rsidP="00A47669">
      <w:pPr>
        <w:rPr>
          <w:rFonts w:asciiTheme="minorHAnsi" w:hAnsiTheme="minorHAnsi" w:cstheme="minorHAnsi"/>
          <w:i/>
        </w:rPr>
      </w:pPr>
      <w:r w:rsidRPr="002A0D1D">
        <w:rPr>
          <w:rFonts w:asciiTheme="minorHAnsi" w:hAnsiTheme="minorHAnsi" w:cstheme="minorHAnsi"/>
        </w:rPr>
        <w:t xml:space="preserve">Ponudnik spada v kategorijo mikro, malih ali srednjih podjetij: </w:t>
      </w:r>
      <w:r>
        <w:rPr>
          <w:rFonts w:asciiTheme="minorHAnsi" w:hAnsiTheme="minorHAnsi" w:cstheme="minorHAnsi"/>
          <w:i/>
        </w:rPr>
        <w:t>(</w:t>
      </w:r>
      <w:r w:rsidRPr="002A0D1D">
        <w:rPr>
          <w:rFonts w:asciiTheme="minorHAnsi" w:hAnsiTheme="minorHAnsi" w:cstheme="minorHAnsi"/>
          <w:i/>
        </w:rPr>
        <w:t>ustrezno označite)</w:t>
      </w:r>
    </w:p>
    <w:p w14:paraId="6697BCFE" w14:textId="77777777" w:rsidR="00A47669" w:rsidRPr="002A0D1D" w:rsidRDefault="00000000" w:rsidP="00A47669">
      <w:pPr>
        <w:pStyle w:val="Odstavekseznama"/>
        <w:rPr>
          <w:rFonts w:asciiTheme="minorHAnsi" w:hAnsiTheme="minorHAnsi" w:cstheme="minorHAnsi"/>
          <w:sz w:val="22"/>
          <w:szCs w:val="22"/>
        </w:rPr>
      </w:pPr>
      <w:sdt>
        <w:sdtPr>
          <w:rPr>
            <w:rFonts w:asciiTheme="minorHAnsi" w:hAnsiTheme="minorHAnsi" w:cstheme="minorHAnsi"/>
            <w:sz w:val="22"/>
            <w:szCs w:val="22"/>
          </w:rPr>
          <w:id w:val="-1857646021"/>
          <w14:checkbox>
            <w14:checked w14:val="0"/>
            <w14:checkedState w14:val="2612" w14:font="MS Gothic"/>
            <w14:uncheckedState w14:val="2610" w14:font="MS Gothic"/>
          </w14:checkbox>
        </w:sdtPr>
        <w:sdtContent>
          <w:r w:rsidR="00A47669" w:rsidRPr="002A0D1D">
            <w:rPr>
              <w:rFonts w:ascii="Segoe UI Symbol" w:eastAsia="MS Gothic" w:hAnsi="Segoe UI Symbol" w:cs="Segoe UI Symbol"/>
              <w:sz w:val="22"/>
              <w:szCs w:val="22"/>
            </w:rPr>
            <w:t>☐</w:t>
          </w:r>
        </w:sdtContent>
      </w:sdt>
      <w:r w:rsidR="00A47669" w:rsidRPr="002A0D1D">
        <w:rPr>
          <w:rFonts w:asciiTheme="minorHAnsi" w:hAnsiTheme="minorHAnsi" w:cstheme="minorHAnsi"/>
          <w:sz w:val="22"/>
          <w:szCs w:val="22"/>
        </w:rPr>
        <w:t xml:space="preserve"> DA</w:t>
      </w:r>
    </w:p>
    <w:p w14:paraId="663A45FF" w14:textId="77777777" w:rsidR="00A47669" w:rsidRPr="002A0D1D" w:rsidRDefault="00000000" w:rsidP="00A47669">
      <w:pPr>
        <w:pStyle w:val="Odstavekseznama"/>
        <w:rPr>
          <w:rFonts w:asciiTheme="minorHAnsi" w:hAnsiTheme="minorHAnsi" w:cstheme="minorHAnsi"/>
          <w:sz w:val="22"/>
          <w:szCs w:val="22"/>
        </w:rPr>
      </w:pPr>
      <w:sdt>
        <w:sdtPr>
          <w:rPr>
            <w:rFonts w:asciiTheme="minorHAnsi" w:hAnsiTheme="minorHAnsi" w:cstheme="minorHAnsi"/>
            <w:sz w:val="22"/>
            <w:szCs w:val="22"/>
          </w:rPr>
          <w:id w:val="1197898108"/>
          <w14:checkbox>
            <w14:checked w14:val="0"/>
            <w14:checkedState w14:val="2612" w14:font="MS Gothic"/>
            <w14:uncheckedState w14:val="2610" w14:font="MS Gothic"/>
          </w14:checkbox>
        </w:sdtPr>
        <w:sdtContent>
          <w:r w:rsidR="00A47669" w:rsidRPr="002A0D1D">
            <w:rPr>
              <w:rFonts w:ascii="Segoe UI Symbol" w:eastAsia="MS Gothic" w:hAnsi="Segoe UI Symbol" w:cs="Segoe UI Symbol"/>
              <w:sz w:val="22"/>
              <w:szCs w:val="22"/>
            </w:rPr>
            <w:t>☐</w:t>
          </w:r>
        </w:sdtContent>
      </w:sdt>
      <w:r w:rsidR="00A47669" w:rsidRPr="002A0D1D">
        <w:rPr>
          <w:rFonts w:asciiTheme="minorHAnsi" w:hAnsiTheme="minorHAnsi" w:cstheme="minorHAnsi"/>
          <w:sz w:val="22"/>
          <w:szCs w:val="22"/>
        </w:rPr>
        <w:t xml:space="preserve"> NE</w:t>
      </w:r>
    </w:p>
    <w:p w14:paraId="649C2CCA" w14:textId="77777777" w:rsidR="00A47669" w:rsidRPr="00BB23A9" w:rsidRDefault="00A47669" w:rsidP="00A47669">
      <w:pPr>
        <w:rPr>
          <w:rFonts w:asciiTheme="minorHAnsi" w:hAnsiTheme="minorHAnsi" w:cstheme="minorHAnsi"/>
          <w:sz w:val="20"/>
          <w:szCs w:val="20"/>
        </w:rPr>
      </w:pPr>
    </w:p>
    <w:p w14:paraId="566F2377" w14:textId="77777777" w:rsidR="00A47669" w:rsidRPr="002A0D1D" w:rsidRDefault="00A47669" w:rsidP="00A47669">
      <w:pPr>
        <w:rPr>
          <w:rFonts w:asciiTheme="minorHAnsi" w:hAnsiTheme="minorHAnsi" w:cstheme="minorHAnsi"/>
          <w:i/>
          <w:iCs/>
        </w:rPr>
      </w:pPr>
      <w:r w:rsidRPr="002A0D1D">
        <w:rPr>
          <w:rFonts w:asciiTheme="minorHAnsi" w:hAnsiTheme="minorHAnsi" w:cstheme="minorHAnsi"/>
          <w:b/>
        </w:rPr>
        <w:t>2. Skupna ponudba</w:t>
      </w:r>
      <w:r w:rsidRPr="002A0D1D">
        <w:rPr>
          <w:rFonts w:asciiTheme="minorHAnsi" w:hAnsiTheme="minorHAnsi" w:cstheme="minorHAnsi"/>
        </w:rPr>
        <w:t xml:space="preserve"> </w:t>
      </w:r>
      <w:r w:rsidRPr="002A0D1D">
        <w:rPr>
          <w:rFonts w:asciiTheme="minorHAnsi" w:hAnsiTheme="minorHAnsi" w:cstheme="minorHAnsi"/>
          <w:i/>
          <w:iCs/>
        </w:rPr>
        <w:t>(ponudniki izpolnijo, če so predložili skupno ponudbo)</w:t>
      </w:r>
    </w:p>
    <w:p w14:paraId="00B05D28" w14:textId="77777777" w:rsidR="00A47669" w:rsidRPr="00BB23A9" w:rsidRDefault="00A47669" w:rsidP="00A47669">
      <w:pPr>
        <w:rPr>
          <w:rFonts w:asciiTheme="minorHAnsi" w:hAnsiTheme="minorHAnsi" w:cstheme="minorHAnsi"/>
          <w:sz w:val="20"/>
          <w:szCs w:val="20"/>
        </w:rPr>
      </w:pPr>
    </w:p>
    <w:p w14:paraId="08F2819B" w14:textId="77777777" w:rsidR="00A47669" w:rsidRPr="002A0D1D" w:rsidRDefault="00A47669" w:rsidP="00A47669">
      <w:pPr>
        <w:rPr>
          <w:rFonts w:asciiTheme="minorHAnsi" w:hAnsiTheme="minorHAnsi" w:cstheme="minorHAnsi"/>
        </w:rPr>
      </w:pPr>
      <w:r w:rsidRPr="002A0D1D">
        <w:rPr>
          <w:rFonts w:asciiTheme="minorHAnsi" w:hAnsiTheme="minorHAnsi" w:cstheme="minorHAnsi"/>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594"/>
      </w:tblGrid>
      <w:tr w:rsidR="00A47669" w:rsidRPr="002A0D1D" w14:paraId="119E00AC" w14:textId="77777777" w:rsidTr="00147874">
        <w:tc>
          <w:tcPr>
            <w:tcW w:w="468" w:type="dxa"/>
          </w:tcPr>
          <w:p w14:paraId="5A62C205" w14:textId="77777777" w:rsidR="00A47669" w:rsidRPr="002A0D1D" w:rsidRDefault="00A47669" w:rsidP="00147874">
            <w:pPr>
              <w:jc w:val="center"/>
              <w:rPr>
                <w:rFonts w:asciiTheme="minorHAnsi" w:hAnsiTheme="minorHAnsi" w:cstheme="minorHAnsi"/>
              </w:rPr>
            </w:pPr>
            <w:r w:rsidRPr="002A0D1D">
              <w:rPr>
                <w:rFonts w:asciiTheme="minorHAnsi" w:hAnsiTheme="minorHAnsi" w:cstheme="minorHAnsi"/>
              </w:rPr>
              <w:t>Št.</w:t>
            </w:r>
          </w:p>
        </w:tc>
        <w:tc>
          <w:tcPr>
            <w:tcW w:w="8818" w:type="dxa"/>
          </w:tcPr>
          <w:p w14:paraId="19BA0D54" w14:textId="77777777" w:rsidR="00A47669" w:rsidRPr="002A0D1D" w:rsidRDefault="00A47669" w:rsidP="00147874">
            <w:pPr>
              <w:rPr>
                <w:rFonts w:asciiTheme="minorHAnsi" w:hAnsiTheme="minorHAnsi" w:cstheme="minorHAnsi"/>
              </w:rPr>
            </w:pPr>
            <w:r w:rsidRPr="002A0D1D">
              <w:rPr>
                <w:rFonts w:asciiTheme="minorHAnsi" w:hAnsiTheme="minorHAnsi" w:cstheme="minorHAnsi"/>
              </w:rPr>
              <w:t>Naziv partnerja v skupni ponudbi</w:t>
            </w:r>
          </w:p>
        </w:tc>
      </w:tr>
      <w:tr w:rsidR="00A47669" w:rsidRPr="002A0D1D" w14:paraId="19B6046E" w14:textId="77777777" w:rsidTr="00147874">
        <w:tc>
          <w:tcPr>
            <w:tcW w:w="468" w:type="dxa"/>
          </w:tcPr>
          <w:p w14:paraId="758C7FF4" w14:textId="77777777" w:rsidR="00A47669" w:rsidRPr="002A0D1D" w:rsidRDefault="00A47669" w:rsidP="00147874">
            <w:pPr>
              <w:jc w:val="center"/>
              <w:rPr>
                <w:rFonts w:asciiTheme="minorHAnsi" w:hAnsiTheme="minorHAnsi" w:cstheme="minorHAnsi"/>
              </w:rPr>
            </w:pPr>
            <w:r w:rsidRPr="002A0D1D">
              <w:rPr>
                <w:rFonts w:asciiTheme="minorHAnsi" w:hAnsiTheme="minorHAnsi" w:cstheme="minorHAnsi"/>
              </w:rPr>
              <w:t>1</w:t>
            </w:r>
          </w:p>
        </w:tc>
        <w:sdt>
          <w:sdtPr>
            <w:rPr>
              <w:rFonts w:asciiTheme="minorHAnsi" w:hAnsiTheme="minorHAnsi" w:cstheme="minorHAnsi"/>
            </w:rPr>
            <w:id w:val="-122315119"/>
            <w:placeholder>
              <w:docPart w:val="DDB14DA21881484287B89FC8484751BE"/>
            </w:placeholder>
            <w:showingPlcHdr/>
            <w:text/>
          </w:sdtPr>
          <w:sdtContent>
            <w:tc>
              <w:tcPr>
                <w:tcW w:w="8818" w:type="dxa"/>
              </w:tcPr>
              <w:p w14:paraId="2A1599B2" w14:textId="77777777" w:rsidR="00A47669" w:rsidRPr="002A0D1D" w:rsidRDefault="00A47669" w:rsidP="00147874">
                <w:pPr>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r>
      <w:tr w:rsidR="00A47669" w:rsidRPr="002A0D1D" w14:paraId="5BBB0EBE" w14:textId="77777777" w:rsidTr="00147874">
        <w:tc>
          <w:tcPr>
            <w:tcW w:w="468" w:type="dxa"/>
          </w:tcPr>
          <w:p w14:paraId="76D49D5D" w14:textId="77777777" w:rsidR="00A47669" w:rsidRPr="002A0D1D" w:rsidRDefault="00A47669" w:rsidP="00147874">
            <w:pPr>
              <w:jc w:val="center"/>
              <w:rPr>
                <w:rFonts w:asciiTheme="minorHAnsi" w:hAnsiTheme="minorHAnsi" w:cstheme="minorHAnsi"/>
              </w:rPr>
            </w:pPr>
            <w:r w:rsidRPr="002A0D1D">
              <w:rPr>
                <w:rFonts w:asciiTheme="minorHAnsi" w:hAnsiTheme="minorHAnsi" w:cstheme="minorHAnsi"/>
              </w:rPr>
              <w:t>2</w:t>
            </w:r>
          </w:p>
        </w:tc>
        <w:sdt>
          <w:sdtPr>
            <w:rPr>
              <w:rFonts w:asciiTheme="minorHAnsi" w:hAnsiTheme="minorHAnsi" w:cstheme="minorHAnsi"/>
            </w:rPr>
            <w:id w:val="402568749"/>
            <w:placeholder>
              <w:docPart w:val="DDB14DA21881484287B89FC8484751BE"/>
            </w:placeholder>
            <w:showingPlcHdr/>
            <w:text/>
          </w:sdtPr>
          <w:sdtContent>
            <w:tc>
              <w:tcPr>
                <w:tcW w:w="8818" w:type="dxa"/>
              </w:tcPr>
              <w:p w14:paraId="55A5FBD5" w14:textId="77777777" w:rsidR="00A47669" w:rsidRPr="002A0D1D" w:rsidRDefault="00A47669" w:rsidP="00147874">
                <w:pPr>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r>
      <w:tr w:rsidR="00A47669" w:rsidRPr="002A0D1D" w14:paraId="294EA87A" w14:textId="77777777" w:rsidTr="00147874">
        <w:tc>
          <w:tcPr>
            <w:tcW w:w="468" w:type="dxa"/>
          </w:tcPr>
          <w:p w14:paraId="32316C3C" w14:textId="77777777" w:rsidR="00A47669" w:rsidRPr="002A0D1D" w:rsidRDefault="00A47669" w:rsidP="00147874">
            <w:pPr>
              <w:jc w:val="center"/>
              <w:rPr>
                <w:rFonts w:asciiTheme="minorHAnsi" w:hAnsiTheme="minorHAnsi" w:cstheme="minorHAnsi"/>
              </w:rPr>
            </w:pPr>
            <w:r w:rsidRPr="002A0D1D">
              <w:rPr>
                <w:rFonts w:asciiTheme="minorHAnsi" w:hAnsiTheme="minorHAnsi" w:cstheme="minorHAnsi"/>
              </w:rPr>
              <w:t>3</w:t>
            </w:r>
          </w:p>
        </w:tc>
        <w:sdt>
          <w:sdtPr>
            <w:rPr>
              <w:rFonts w:asciiTheme="minorHAnsi" w:hAnsiTheme="minorHAnsi" w:cstheme="minorHAnsi"/>
            </w:rPr>
            <w:id w:val="-705639471"/>
            <w:placeholder>
              <w:docPart w:val="DDB14DA21881484287B89FC8484751BE"/>
            </w:placeholder>
            <w:showingPlcHdr/>
            <w:text/>
          </w:sdtPr>
          <w:sdtContent>
            <w:tc>
              <w:tcPr>
                <w:tcW w:w="8818" w:type="dxa"/>
              </w:tcPr>
              <w:p w14:paraId="2D121224" w14:textId="77777777" w:rsidR="00A47669" w:rsidRPr="002A0D1D" w:rsidRDefault="00A47669" w:rsidP="00147874">
                <w:pPr>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r>
    </w:tbl>
    <w:p w14:paraId="49A2090A" w14:textId="77777777" w:rsidR="00A47669" w:rsidRPr="002A0D1D" w:rsidRDefault="00A47669" w:rsidP="00A47669">
      <w:pPr>
        <w:jc w:val="both"/>
        <w:rPr>
          <w:rFonts w:asciiTheme="minorHAnsi" w:hAnsiTheme="minorHAnsi" w:cstheme="minorHAnsi"/>
          <w:i/>
        </w:rPr>
      </w:pPr>
      <w:r w:rsidRPr="002A0D1D">
        <w:rPr>
          <w:rFonts w:asciiTheme="minorHAnsi" w:hAnsiTheme="minorHAnsi" w:cstheme="minorHAnsi"/>
          <w:i/>
        </w:rPr>
        <w:t xml:space="preserve">Podatki o partnerju v skupni ponudbi (ponudnik kopira podatke o gospodarskem subjektu pod točko 1. in izpolni v celoti za vsakega od partnerjev v skupni ponudbi). </w:t>
      </w:r>
    </w:p>
    <w:p w14:paraId="6841B1BA" w14:textId="77777777" w:rsidR="00A47669" w:rsidRPr="00BB23A9" w:rsidRDefault="00A47669" w:rsidP="00A47669">
      <w:pPr>
        <w:rPr>
          <w:rFonts w:asciiTheme="minorHAnsi" w:hAnsiTheme="minorHAnsi" w:cstheme="minorHAnsi"/>
          <w:sz w:val="20"/>
          <w:szCs w:val="20"/>
        </w:rPr>
      </w:pPr>
    </w:p>
    <w:p w14:paraId="3B4C1865" w14:textId="77777777" w:rsidR="00A47669" w:rsidRPr="002A0D1D" w:rsidRDefault="00A47669" w:rsidP="00A47669">
      <w:pPr>
        <w:rPr>
          <w:rFonts w:asciiTheme="minorHAnsi" w:hAnsiTheme="minorHAnsi" w:cstheme="minorHAnsi"/>
          <w:b/>
        </w:rPr>
      </w:pPr>
      <w:r w:rsidRPr="002A0D1D">
        <w:rPr>
          <w:rFonts w:asciiTheme="minorHAnsi" w:hAnsiTheme="minorHAnsi" w:cstheme="minorHAnsi"/>
          <w:b/>
        </w:rPr>
        <w:t>3. Nastopanje s podizvajalci</w:t>
      </w:r>
    </w:p>
    <w:p w14:paraId="71509CC7" w14:textId="77777777" w:rsidR="00A47669" w:rsidRPr="00BB23A9" w:rsidRDefault="00A47669" w:rsidP="00A47669">
      <w:pPr>
        <w:rPr>
          <w:rFonts w:asciiTheme="minorHAnsi" w:hAnsiTheme="minorHAnsi" w:cstheme="minorHAnsi"/>
          <w:b/>
          <w:sz w:val="20"/>
          <w:szCs w:val="20"/>
        </w:rPr>
      </w:pPr>
    </w:p>
    <w:p w14:paraId="3C9B6013" w14:textId="77777777" w:rsidR="00A47669" w:rsidRPr="002A0D1D" w:rsidRDefault="00A47669" w:rsidP="00A47669">
      <w:pPr>
        <w:rPr>
          <w:rFonts w:asciiTheme="minorHAnsi" w:hAnsiTheme="minorHAnsi" w:cstheme="minorHAnsi"/>
        </w:rPr>
      </w:pPr>
      <w:r w:rsidRPr="002A0D1D">
        <w:rPr>
          <w:rFonts w:asciiTheme="minorHAnsi" w:hAnsiTheme="minorHAnsi" w:cstheme="minorHAnsi"/>
        </w:rPr>
        <w:t xml:space="preserve">Ponudnik nastopa s podizvajalci </w:t>
      </w:r>
      <w:r w:rsidRPr="002A0D1D">
        <w:rPr>
          <w:rFonts w:asciiTheme="minorHAnsi" w:hAnsiTheme="minorHAnsi" w:cstheme="minorHAnsi"/>
          <w:i/>
        </w:rPr>
        <w:t>(ustrezno označite)</w:t>
      </w:r>
    </w:p>
    <w:p w14:paraId="2FC19464" w14:textId="77777777" w:rsidR="00A47669" w:rsidRPr="002A0D1D" w:rsidRDefault="00000000" w:rsidP="00A47669">
      <w:pPr>
        <w:pStyle w:val="Odstavekseznama"/>
        <w:rPr>
          <w:rFonts w:asciiTheme="minorHAnsi" w:hAnsiTheme="minorHAnsi" w:cstheme="minorHAnsi"/>
        </w:rPr>
      </w:pPr>
      <w:sdt>
        <w:sdtPr>
          <w:rPr>
            <w:rFonts w:asciiTheme="minorHAnsi" w:hAnsiTheme="minorHAnsi" w:cstheme="minorHAnsi"/>
          </w:rPr>
          <w:id w:val="-729159857"/>
          <w14:checkbox>
            <w14:checked w14:val="0"/>
            <w14:checkedState w14:val="2612" w14:font="MS Gothic"/>
            <w14:uncheckedState w14:val="2610" w14:font="MS Gothic"/>
          </w14:checkbox>
        </w:sdtPr>
        <w:sdtContent>
          <w:r w:rsidR="00A47669" w:rsidRPr="002A0D1D">
            <w:rPr>
              <w:rFonts w:ascii="Segoe UI Symbol" w:eastAsia="MS Gothic" w:hAnsi="Segoe UI Symbol" w:cs="Segoe UI Symbol"/>
            </w:rPr>
            <w:t>☐</w:t>
          </w:r>
        </w:sdtContent>
      </w:sdt>
      <w:r w:rsidR="00A47669" w:rsidRPr="002A0D1D">
        <w:rPr>
          <w:rFonts w:asciiTheme="minorHAnsi" w:hAnsiTheme="minorHAnsi" w:cstheme="minorHAnsi"/>
        </w:rPr>
        <w:t xml:space="preserve"> DA</w:t>
      </w:r>
    </w:p>
    <w:p w14:paraId="306691DA" w14:textId="77777777" w:rsidR="00A47669" w:rsidRPr="002A0D1D" w:rsidRDefault="00000000" w:rsidP="00A47669">
      <w:pPr>
        <w:pStyle w:val="Odstavekseznama"/>
        <w:rPr>
          <w:rFonts w:asciiTheme="minorHAnsi" w:hAnsiTheme="minorHAnsi" w:cstheme="minorHAnsi"/>
        </w:rPr>
      </w:pPr>
      <w:sdt>
        <w:sdtPr>
          <w:rPr>
            <w:rFonts w:asciiTheme="minorHAnsi" w:hAnsiTheme="minorHAnsi" w:cstheme="minorHAnsi"/>
          </w:rPr>
          <w:id w:val="794485758"/>
          <w14:checkbox>
            <w14:checked w14:val="0"/>
            <w14:checkedState w14:val="2612" w14:font="MS Gothic"/>
            <w14:uncheckedState w14:val="2610" w14:font="MS Gothic"/>
          </w14:checkbox>
        </w:sdtPr>
        <w:sdtContent>
          <w:r w:rsidR="00A47669" w:rsidRPr="002A0D1D">
            <w:rPr>
              <w:rFonts w:ascii="Segoe UI Symbol" w:eastAsia="MS Gothic" w:hAnsi="Segoe UI Symbol" w:cs="Segoe UI Symbol"/>
            </w:rPr>
            <w:t>☐</w:t>
          </w:r>
        </w:sdtContent>
      </w:sdt>
      <w:r w:rsidR="00A47669" w:rsidRPr="002A0D1D">
        <w:rPr>
          <w:rFonts w:asciiTheme="minorHAnsi" w:hAnsiTheme="minorHAnsi" w:cstheme="minorHAnsi"/>
        </w:rPr>
        <w:t xml:space="preserve"> NE</w:t>
      </w:r>
    </w:p>
    <w:p w14:paraId="69F623A5" w14:textId="77777777" w:rsidR="00A47669" w:rsidRPr="00BB23A9" w:rsidRDefault="00A47669" w:rsidP="00A47669">
      <w:pPr>
        <w:rPr>
          <w:rFonts w:asciiTheme="minorHAnsi" w:hAnsiTheme="minorHAnsi" w:cstheme="minorHAnsi"/>
          <w:sz w:val="20"/>
          <w:szCs w:val="20"/>
        </w:rPr>
      </w:pPr>
    </w:p>
    <w:p w14:paraId="22C26DC6" w14:textId="77777777" w:rsidR="00A47669" w:rsidRPr="002A0D1D" w:rsidRDefault="00A47669" w:rsidP="00A47669">
      <w:pPr>
        <w:rPr>
          <w:rFonts w:asciiTheme="minorHAnsi" w:hAnsiTheme="minorHAnsi" w:cstheme="minorHAnsi"/>
        </w:rPr>
      </w:pPr>
      <w:r w:rsidRPr="002A0D1D">
        <w:rPr>
          <w:rFonts w:asciiTheme="minorHAnsi" w:hAnsiTheme="minorHAnsi" w:cstheme="minorHAnsi"/>
        </w:rPr>
        <w:t>Ponudnik, ki nastopa s podizvajalci, mora za vsakega od podizvajalcev predložiti:</w:t>
      </w:r>
    </w:p>
    <w:p w14:paraId="17FA0FF0" w14:textId="77777777" w:rsidR="00A47669" w:rsidRPr="002A0D1D" w:rsidRDefault="00A47669" w:rsidP="00A47669">
      <w:pPr>
        <w:pStyle w:val="Odstavekseznama"/>
        <w:numPr>
          <w:ilvl w:val="0"/>
          <w:numId w:val="27"/>
        </w:numPr>
        <w:jc w:val="both"/>
        <w:rPr>
          <w:rFonts w:asciiTheme="minorHAnsi" w:hAnsiTheme="minorHAnsi" w:cstheme="minorHAnsi"/>
        </w:rPr>
      </w:pPr>
      <w:r w:rsidRPr="002A0D1D">
        <w:rPr>
          <w:rFonts w:asciiTheme="minorHAnsi" w:hAnsiTheme="minorHAnsi" w:cstheme="minorHAnsi"/>
        </w:rPr>
        <w:t xml:space="preserve">obrazec </w:t>
      </w:r>
      <w:r w:rsidRPr="002A0D1D">
        <w:rPr>
          <w:rFonts w:asciiTheme="minorHAnsi" w:hAnsiTheme="minorHAnsi" w:cstheme="minorHAnsi"/>
          <w:b/>
        </w:rPr>
        <w:t xml:space="preserve">Podizvajalci v ponudbi (OBR-3) </w:t>
      </w:r>
      <w:r w:rsidRPr="002A0D1D">
        <w:rPr>
          <w:rFonts w:asciiTheme="minorHAnsi" w:hAnsiTheme="minorHAnsi" w:cstheme="minorHAnsi"/>
        </w:rPr>
        <w:t>in soglasje za neposredna plačila (če podizvajalec zahteva neposredno plačilo).</w:t>
      </w:r>
    </w:p>
    <w:p w14:paraId="6F4216D8" w14:textId="77777777" w:rsidR="00A47669" w:rsidRPr="00BB23A9" w:rsidRDefault="00A47669" w:rsidP="00A47669">
      <w:pPr>
        <w:rPr>
          <w:rFonts w:asciiTheme="minorHAnsi" w:hAnsiTheme="minorHAnsi" w:cstheme="minorHAnsi"/>
          <w:sz w:val="20"/>
          <w:szCs w:val="20"/>
        </w:rPr>
      </w:pPr>
    </w:p>
    <w:p w14:paraId="55734033" w14:textId="77777777" w:rsidR="00A47669" w:rsidRPr="002A0D1D" w:rsidRDefault="00A47669" w:rsidP="00A47669">
      <w:pPr>
        <w:rPr>
          <w:rFonts w:asciiTheme="minorHAnsi" w:hAnsiTheme="minorHAnsi" w:cstheme="minorHAnsi"/>
        </w:rPr>
      </w:pPr>
      <w:r w:rsidRPr="002A0D1D">
        <w:rPr>
          <w:rFonts w:asciiTheme="minorHAnsi" w:hAnsiTheme="minorHAnsi" w:cstheme="minorHAnsi"/>
        </w:rPr>
        <w:t>Ponudniku, ki nastopa brez podizvajalcev, zgoraj navedenih dokazil ni potrebno predložiti.</w:t>
      </w:r>
    </w:p>
    <w:p w14:paraId="4172B560" w14:textId="77777777" w:rsidR="00A47669" w:rsidRPr="00BB23A9" w:rsidRDefault="00A47669" w:rsidP="00A47669">
      <w:pPr>
        <w:rPr>
          <w:rFonts w:asciiTheme="minorHAnsi" w:hAnsiTheme="minorHAnsi" w:cstheme="minorHAnsi"/>
          <w:sz w:val="20"/>
          <w:szCs w:val="20"/>
        </w:rPr>
      </w:pPr>
    </w:p>
    <w:p w14:paraId="68A4FD56"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Če ima ponudnik sedež v drugi državi, mora navesti svojega pooblaščenca(-ko) za vročitve, v skladu z določbami Zakona o splošnem upravnem postopku (Uradni list RS, </w:t>
      </w:r>
      <w:hyperlink r:id="rId40" w:tgtFrame="_blank" w:tooltip="Zakon o splošnem upravnem postopku (uradno prečiščeno besedilo) (ZUP-UPB2)" w:history="1">
        <w:r w:rsidRPr="002A0D1D">
          <w:rPr>
            <w:rFonts w:asciiTheme="minorHAnsi" w:eastAsiaTheme="majorEastAsia" w:hAnsiTheme="minorHAnsi" w:cstheme="minorHAnsi"/>
          </w:rPr>
          <w:t>24/06</w:t>
        </w:r>
      </w:hyperlink>
      <w:r w:rsidRPr="002A0D1D">
        <w:rPr>
          <w:rFonts w:asciiTheme="minorHAnsi" w:hAnsiTheme="minorHAnsi" w:cstheme="minorHAnsi"/>
        </w:rPr>
        <w:t xml:space="preserve"> – uradno prečiščeno besedilo, </w:t>
      </w:r>
      <w:hyperlink r:id="rId41" w:tgtFrame="_blank" w:tooltip="Zakon o upravnem sporu (ZUS-1)" w:history="1">
        <w:r w:rsidRPr="002A0D1D">
          <w:rPr>
            <w:rFonts w:asciiTheme="minorHAnsi" w:eastAsiaTheme="majorEastAsia" w:hAnsiTheme="minorHAnsi" w:cstheme="minorHAnsi"/>
          </w:rPr>
          <w:t>105/06</w:t>
        </w:r>
      </w:hyperlink>
      <w:r w:rsidRPr="002A0D1D">
        <w:rPr>
          <w:rFonts w:asciiTheme="minorHAnsi" w:hAnsiTheme="minorHAnsi" w:cstheme="minorHAnsi"/>
        </w:rPr>
        <w:t xml:space="preserve"> – ZUS-1, </w:t>
      </w:r>
      <w:hyperlink r:id="rId42" w:tgtFrame="_blank" w:tooltip="Zakon o spremembah in dopolnitvah Zakona o splošnem upravnem postopku (ZUP-E)" w:history="1">
        <w:r w:rsidRPr="002A0D1D">
          <w:rPr>
            <w:rFonts w:asciiTheme="minorHAnsi" w:eastAsiaTheme="majorEastAsia" w:hAnsiTheme="minorHAnsi" w:cstheme="minorHAnsi"/>
          </w:rPr>
          <w:t>126/07</w:t>
        </w:r>
      </w:hyperlink>
      <w:r w:rsidRPr="002A0D1D">
        <w:rPr>
          <w:rFonts w:asciiTheme="minorHAnsi" w:hAnsiTheme="minorHAnsi" w:cstheme="minorHAnsi"/>
        </w:rPr>
        <w:t xml:space="preserve">, </w:t>
      </w:r>
      <w:hyperlink r:id="rId43" w:tgtFrame="_blank" w:tooltip="Zakon o spremembi in dopolnitvah Zakona o splošnem upravnem postopku (ZUP-F)" w:history="1">
        <w:r w:rsidRPr="002A0D1D">
          <w:rPr>
            <w:rFonts w:asciiTheme="minorHAnsi" w:eastAsiaTheme="majorEastAsia" w:hAnsiTheme="minorHAnsi" w:cstheme="minorHAnsi"/>
          </w:rPr>
          <w:t>65/08</w:t>
        </w:r>
      </w:hyperlink>
      <w:r w:rsidRPr="002A0D1D">
        <w:rPr>
          <w:rFonts w:asciiTheme="minorHAnsi" w:hAnsiTheme="minorHAnsi" w:cstheme="minorHAnsi"/>
        </w:rPr>
        <w:t xml:space="preserve">, </w:t>
      </w:r>
      <w:hyperlink r:id="rId44" w:tgtFrame="_blank" w:tooltip="Zakon o spremembah in dopolnitvah Zakona o splošnem upravnem postopku (ZUP-G)" w:history="1">
        <w:r w:rsidRPr="002A0D1D">
          <w:rPr>
            <w:rFonts w:asciiTheme="minorHAnsi" w:eastAsiaTheme="majorEastAsia" w:hAnsiTheme="minorHAnsi" w:cstheme="minorHAnsi"/>
          </w:rPr>
          <w:t>8/10</w:t>
        </w:r>
      </w:hyperlink>
      <w:r w:rsidRPr="002A0D1D">
        <w:rPr>
          <w:rFonts w:asciiTheme="minorHAnsi" w:hAnsiTheme="minorHAnsi" w:cstheme="minorHAnsi"/>
        </w:rPr>
        <w:t xml:space="preserve">, </w:t>
      </w:r>
      <w:hyperlink r:id="rId45" w:tgtFrame="_blank" w:tooltip="Zakon o spremembah in dopolnitvi Zakona o splošnem upravnem postopku (ZUP-H)" w:history="1">
        <w:r w:rsidRPr="002A0D1D">
          <w:rPr>
            <w:rFonts w:asciiTheme="minorHAnsi" w:eastAsiaTheme="majorEastAsia" w:hAnsiTheme="minorHAnsi" w:cstheme="minorHAnsi"/>
          </w:rPr>
          <w:t>82/13</w:t>
        </w:r>
      </w:hyperlink>
      <w:r w:rsidRPr="002A0D1D">
        <w:rPr>
          <w:rFonts w:asciiTheme="minorHAnsi" w:hAnsiTheme="minorHAnsi" w:cstheme="minorHAnsi"/>
        </w:rPr>
        <w:t xml:space="preserve">, </w:t>
      </w:r>
      <w:hyperlink r:id="rId46" w:tgtFrame="_blank" w:tooltip="Zakon o interventnih ukrepih za omilitev posledic drugega vala epidemije COVID-19 (ZIUOPDVE)" w:history="1">
        <w:r w:rsidRPr="002A0D1D">
          <w:rPr>
            <w:rFonts w:asciiTheme="minorHAnsi" w:eastAsiaTheme="majorEastAsia" w:hAnsiTheme="minorHAnsi" w:cstheme="minorHAnsi"/>
          </w:rPr>
          <w:t>175/20</w:t>
        </w:r>
      </w:hyperlink>
      <w:r w:rsidRPr="002A0D1D">
        <w:rPr>
          <w:rFonts w:asciiTheme="minorHAnsi" w:hAnsiTheme="minorHAnsi" w:cstheme="minorHAnsi"/>
        </w:rPr>
        <w:t xml:space="preserve"> – ZIUOPDVE in </w:t>
      </w:r>
      <w:hyperlink r:id="rId47" w:tgtFrame="_blank" w:tooltip="Zakon o debirokratizaciji (ZDeb)" w:history="1">
        <w:r w:rsidRPr="002A0D1D">
          <w:rPr>
            <w:rFonts w:asciiTheme="minorHAnsi" w:eastAsiaTheme="majorEastAsia" w:hAnsiTheme="minorHAnsi" w:cstheme="minorHAnsi"/>
          </w:rPr>
          <w:t>3/22</w:t>
        </w:r>
      </w:hyperlink>
      <w:r w:rsidRPr="002A0D1D">
        <w:rPr>
          <w:rFonts w:asciiTheme="minorHAnsi" w:hAnsiTheme="minorHAnsi" w:cstheme="minorHAnsi"/>
        </w:rPr>
        <w:t xml:space="preserve"> – ZDeb; v nadaljevanju: ZUP):</w:t>
      </w:r>
    </w:p>
    <w:p w14:paraId="1C97C7CD" w14:textId="77777777" w:rsidR="00A47669" w:rsidRPr="002A0D1D" w:rsidRDefault="00A47669" w:rsidP="00A47669">
      <w:pPr>
        <w:jc w:val="both"/>
        <w:rPr>
          <w:rFonts w:asciiTheme="minorHAnsi" w:hAnsiTheme="minorHAnsi" w:cstheme="minorHAn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09"/>
      </w:tblGrid>
      <w:tr w:rsidR="00A47669" w:rsidRPr="002A0D1D" w14:paraId="68F49729" w14:textId="77777777" w:rsidTr="00147874">
        <w:trPr>
          <w:trHeight w:val="567"/>
        </w:trPr>
        <w:tc>
          <w:tcPr>
            <w:tcW w:w="9209" w:type="dxa"/>
          </w:tcPr>
          <w:p w14:paraId="05D8CB1C" w14:textId="77777777" w:rsidR="00A47669" w:rsidRPr="002A0D1D" w:rsidRDefault="00A47669" w:rsidP="00147874">
            <w:pPr>
              <w:autoSpaceDE w:val="0"/>
              <w:autoSpaceDN w:val="0"/>
              <w:adjustRightInd w:val="0"/>
              <w:rPr>
                <w:rFonts w:asciiTheme="minorHAnsi" w:hAnsiTheme="minorHAnsi" w:cstheme="minorHAnsi"/>
              </w:rPr>
            </w:pPr>
            <w:r w:rsidRPr="002A0D1D">
              <w:rPr>
                <w:rFonts w:asciiTheme="minorHAnsi" w:hAnsiTheme="minorHAnsi" w:cstheme="minorHAnsi"/>
              </w:rPr>
              <w:t>naziv pooblaščenca za vročanje:</w:t>
            </w:r>
            <w:sdt>
              <w:sdtPr>
                <w:rPr>
                  <w:rFonts w:asciiTheme="minorHAnsi" w:hAnsiTheme="minorHAnsi" w:cstheme="minorHAnsi"/>
                </w:rPr>
                <w:id w:val="-403366625"/>
                <w:placeholder>
                  <w:docPart w:val="BFAF16A368AD4D5B9768AA23B47B1F9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p>
        </w:tc>
      </w:tr>
      <w:tr w:rsidR="00A47669" w:rsidRPr="002A0D1D" w14:paraId="67CFECE3" w14:textId="77777777" w:rsidTr="00147874">
        <w:trPr>
          <w:trHeight w:val="567"/>
        </w:trPr>
        <w:tc>
          <w:tcPr>
            <w:tcW w:w="9209" w:type="dxa"/>
          </w:tcPr>
          <w:p w14:paraId="0A57DD42" w14:textId="77777777" w:rsidR="00A47669" w:rsidRPr="002A0D1D" w:rsidRDefault="00A47669" w:rsidP="00147874">
            <w:pPr>
              <w:autoSpaceDE w:val="0"/>
              <w:autoSpaceDN w:val="0"/>
              <w:adjustRightInd w:val="0"/>
              <w:rPr>
                <w:rFonts w:asciiTheme="minorHAnsi" w:hAnsiTheme="minorHAnsi" w:cstheme="minorHAnsi"/>
              </w:rPr>
            </w:pPr>
            <w:r w:rsidRPr="002A0D1D">
              <w:rPr>
                <w:rFonts w:asciiTheme="minorHAnsi" w:hAnsiTheme="minorHAnsi" w:cstheme="minorHAnsi"/>
              </w:rPr>
              <w:t>naslov pooblaščenca za vročanje:</w:t>
            </w:r>
            <w:sdt>
              <w:sdtPr>
                <w:rPr>
                  <w:rFonts w:asciiTheme="minorHAnsi" w:hAnsiTheme="minorHAnsi" w:cstheme="minorHAnsi"/>
                </w:rPr>
                <w:id w:val="1033463953"/>
                <w:placeholder>
                  <w:docPart w:val="BFAF16A368AD4D5B9768AA23B47B1F9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p>
        </w:tc>
      </w:tr>
      <w:tr w:rsidR="00A47669" w:rsidRPr="002A0D1D" w14:paraId="0CF615CE" w14:textId="77777777" w:rsidTr="00147874">
        <w:trPr>
          <w:trHeight w:val="567"/>
        </w:trPr>
        <w:tc>
          <w:tcPr>
            <w:tcW w:w="9209" w:type="dxa"/>
          </w:tcPr>
          <w:p w14:paraId="2EBFBE59" w14:textId="77777777" w:rsidR="00A47669" w:rsidRPr="002A0D1D" w:rsidRDefault="00A47669" w:rsidP="00147874">
            <w:pPr>
              <w:autoSpaceDE w:val="0"/>
              <w:autoSpaceDN w:val="0"/>
              <w:adjustRightInd w:val="0"/>
              <w:rPr>
                <w:rFonts w:asciiTheme="minorHAnsi" w:hAnsiTheme="minorHAnsi" w:cstheme="minorHAnsi"/>
              </w:rPr>
            </w:pPr>
            <w:r w:rsidRPr="002A0D1D">
              <w:rPr>
                <w:rFonts w:asciiTheme="minorHAnsi" w:hAnsiTheme="minorHAnsi" w:cstheme="minorHAnsi"/>
              </w:rPr>
              <w:t>kontaktna oseba:</w:t>
            </w:r>
            <w:sdt>
              <w:sdtPr>
                <w:rPr>
                  <w:rFonts w:asciiTheme="minorHAnsi" w:hAnsiTheme="minorHAnsi" w:cstheme="minorHAnsi"/>
                </w:rPr>
                <w:id w:val="1405261376"/>
                <w:placeholder>
                  <w:docPart w:val="BFAF16A368AD4D5B9768AA23B47B1F9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p>
        </w:tc>
      </w:tr>
      <w:tr w:rsidR="00A47669" w:rsidRPr="002A0D1D" w14:paraId="7924E0A7" w14:textId="77777777" w:rsidTr="00147874">
        <w:trPr>
          <w:trHeight w:val="567"/>
        </w:trPr>
        <w:tc>
          <w:tcPr>
            <w:tcW w:w="9209" w:type="dxa"/>
          </w:tcPr>
          <w:p w14:paraId="57AF3F86" w14:textId="77777777" w:rsidR="00A47669" w:rsidRPr="002A0D1D" w:rsidRDefault="00A47669" w:rsidP="00147874">
            <w:pPr>
              <w:autoSpaceDE w:val="0"/>
              <w:autoSpaceDN w:val="0"/>
              <w:adjustRightInd w:val="0"/>
              <w:rPr>
                <w:rFonts w:asciiTheme="minorHAnsi" w:hAnsiTheme="minorHAnsi" w:cstheme="minorHAnsi"/>
              </w:rPr>
            </w:pPr>
            <w:r w:rsidRPr="002A0D1D">
              <w:rPr>
                <w:rFonts w:asciiTheme="minorHAnsi" w:hAnsiTheme="minorHAnsi" w:cstheme="minorHAnsi"/>
              </w:rPr>
              <w:t>elektronski naslov kontaktne osebe:</w:t>
            </w:r>
            <w:sdt>
              <w:sdtPr>
                <w:rPr>
                  <w:rFonts w:asciiTheme="minorHAnsi" w:hAnsiTheme="minorHAnsi" w:cstheme="minorHAnsi"/>
                </w:rPr>
                <w:id w:val="-2004966380"/>
                <w:placeholder>
                  <w:docPart w:val="BFAF16A368AD4D5B9768AA23B47B1F9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p>
        </w:tc>
      </w:tr>
      <w:tr w:rsidR="00A47669" w:rsidRPr="002A0D1D" w14:paraId="1136CD37" w14:textId="77777777" w:rsidTr="00147874">
        <w:trPr>
          <w:trHeight w:val="567"/>
        </w:trPr>
        <w:tc>
          <w:tcPr>
            <w:tcW w:w="9209" w:type="dxa"/>
          </w:tcPr>
          <w:p w14:paraId="16CB52DE" w14:textId="77777777" w:rsidR="00A47669" w:rsidRPr="002A0D1D" w:rsidRDefault="00A47669" w:rsidP="00147874">
            <w:pPr>
              <w:autoSpaceDE w:val="0"/>
              <w:autoSpaceDN w:val="0"/>
              <w:adjustRightInd w:val="0"/>
              <w:rPr>
                <w:rFonts w:asciiTheme="minorHAnsi" w:hAnsiTheme="minorHAnsi" w:cstheme="minorHAnsi"/>
              </w:rPr>
            </w:pPr>
            <w:r w:rsidRPr="002A0D1D">
              <w:rPr>
                <w:rFonts w:asciiTheme="minorHAnsi" w:hAnsiTheme="minorHAnsi" w:cstheme="minorHAnsi"/>
              </w:rPr>
              <w:t>telefon kontaktne osebe:</w:t>
            </w:r>
            <w:sdt>
              <w:sdtPr>
                <w:rPr>
                  <w:rFonts w:asciiTheme="minorHAnsi" w:hAnsiTheme="minorHAnsi" w:cstheme="minorHAnsi"/>
                </w:rPr>
                <w:id w:val="-242641831"/>
                <w:placeholder>
                  <w:docPart w:val="BFAF16A368AD4D5B9768AA23B47B1F9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p>
        </w:tc>
      </w:tr>
    </w:tbl>
    <w:p w14:paraId="7E6B8427" w14:textId="77777777" w:rsidR="00A47669" w:rsidRPr="003D18CA" w:rsidRDefault="00A47669" w:rsidP="00A47669">
      <w:pPr>
        <w:tabs>
          <w:tab w:val="left" w:pos="1134"/>
        </w:tabs>
        <w:rPr>
          <w:rFonts w:asciiTheme="minorHAnsi" w:hAnsiTheme="minorHAnsi" w:cstheme="minorHAnsi"/>
          <w:sz w:val="16"/>
          <w:szCs w:val="16"/>
        </w:rPr>
      </w:pPr>
    </w:p>
    <w:p w14:paraId="7DB9CFD0" w14:textId="77777777" w:rsidR="00A47669" w:rsidRPr="002A0D1D" w:rsidRDefault="00A47669" w:rsidP="00A47669">
      <w:pPr>
        <w:tabs>
          <w:tab w:val="left" w:pos="5760"/>
        </w:tabs>
        <w:rPr>
          <w:rFonts w:asciiTheme="minorHAnsi" w:hAnsiTheme="minorHAnsi" w:cstheme="minorHAnsi"/>
        </w:rPr>
      </w:pPr>
      <w:r w:rsidRPr="002A0D1D">
        <w:rPr>
          <w:rFonts w:asciiTheme="minorHAnsi" w:hAnsiTheme="minorHAnsi" w:cstheme="minorHAnsi"/>
        </w:rPr>
        <w:t>Datum:</w:t>
      </w:r>
      <w:sdt>
        <w:sdtPr>
          <w:rPr>
            <w:rFonts w:asciiTheme="minorHAnsi" w:hAnsiTheme="minorHAnsi" w:cstheme="minorHAnsi"/>
          </w:rPr>
          <w:id w:val="-2133011906"/>
          <w:placeholder>
            <w:docPart w:val="49277C7E615A451A9AF99057B6CD28BA"/>
          </w:placeholder>
          <w:showingPlcHdr/>
          <w:date>
            <w:dateFormat w:val="d. MM. yyyy"/>
            <w:lid w:val="sl-SI"/>
            <w:storeMappedDataAs w:val="dateTime"/>
            <w:calendar w:val="gregorian"/>
          </w:date>
        </w:sdtPr>
        <w:sdtContent>
          <w:r w:rsidRPr="002A0D1D">
            <w:rPr>
              <w:rStyle w:val="Besedilooznabemesta"/>
              <w:rFonts w:asciiTheme="minorHAnsi" w:eastAsia="MS ??" w:hAnsiTheme="minorHAnsi" w:cstheme="minorHAnsi"/>
              <w:color w:val="auto"/>
            </w:rPr>
            <w:t>Kliknite ali tapnite tukaj, če želite vnesti datum.</w:t>
          </w:r>
        </w:sdtContent>
      </w:sdt>
      <w:r w:rsidRPr="002A0D1D">
        <w:rPr>
          <w:rFonts w:asciiTheme="minorHAnsi" w:hAnsiTheme="minorHAnsi" w:cstheme="minorHAnsi"/>
        </w:rPr>
        <w:tab/>
        <w:t>Žig in podpis ponudnika:</w:t>
      </w:r>
    </w:p>
    <w:p w14:paraId="5C66644F" w14:textId="77777777" w:rsidR="003D18CA" w:rsidRDefault="003D18CA">
      <w:pPr>
        <w:spacing w:after="160" w:line="259" w:lineRule="auto"/>
        <w:rPr>
          <w:rFonts w:asciiTheme="minorHAnsi" w:hAnsiTheme="minorHAnsi" w:cstheme="minorHAnsi"/>
          <w:i/>
        </w:rPr>
      </w:pPr>
      <w:r>
        <w:rPr>
          <w:rFonts w:asciiTheme="minorHAnsi" w:hAnsiTheme="minorHAnsi" w:cstheme="minorHAnsi"/>
          <w:i/>
        </w:rPr>
        <w:br w:type="page"/>
      </w:r>
    </w:p>
    <w:p w14:paraId="5F230D61" w14:textId="77777777" w:rsidR="00A47669" w:rsidRPr="002A0D1D" w:rsidRDefault="00A47669" w:rsidP="00A47669">
      <w:pPr>
        <w:pageBreakBefore/>
        <w:rPr>
          <w:rFonts w:asciiTheme="minorHAnsi" w:hAnsiTheme="minorHAnsi" w:cstheme="minorHAnsi"/>
          <w:b/>
          <w:i/>
        </w:rPr>
      </w:pPr>
      <w:r w:rsidRPr="002A0D1D">
        <w:rPr>
          <w:rFonts w:asciiTheme="minorHAnsi" w:hAnsiTheme="minorHAnsi" w:cstheme="minorHAnsi"/>
          <w:b/>
          <w:i/>
        </w:rPr>
        <w:lastRenderedPageBreak/>
        <w:t>OBR-2</w:t>
      </w:r>
    </w:p>
    <w:p w14:paraId="5EC5248B" w14:textId="77777777" w:rsidR="00A47669" w:rsidRPr="002A0D1D" w:rsidRDefault="00A47669" w:rsidP="00A47669">
      <w:pPr>
        <w:rPr>
          <w:rFonts w:asciiTheme="minorHAnsi" w:hAnsiTheme="minorHAnsi" w:cstheme="minorHAnsi"/>
          <w:i/>
        </w:rPr>
      </w:pPr>
    </w:p>
    <w:p w14:paraId="4C17CE53" w14:textId="77777777" w:rsidR="00A47669" w:rsidRPr="002A0D1D" w:rsidRDefault="00A47669" w:rsidP="00A47669">
      <w:pPr>
        <w:rPr>
          <w:rFonts w:asciiTheme="minorHAnsi" w:hAnsiTheme="minorHAnsi" w:cstheme="minorHAnsi"/>
        </w:rPr>
      </w:pPr>
      <w:r w:rsidRPr="002A0D1D">
        <w:rPr>
          <w:rFonts w:asciiTheme="minorHAnsi" w:hAnsiTheme="minorHAnsi" w:cstheme="minorHAnsi"/>
          <w:i/>
        </w:rPr>
        <w:t>Ponudnik:</w:t>
      </w:r>
      <w:r w:rsidRPr="002A0D1D">
        <w:rPr>
          <w:rFonts w:asciiTheme="minorHAnsi" w:hAnsiTheme="minorHAnsi" w:cstheme="minorHAnsi"/>
        </w:rPr>
        <w:t xml:space="preserve"> </w:t>
      </w:r>
    </w:p>
    <w:sdt>
      <w:sdtPr>
        <w:rPr>
          <w:rFonts w:asciiTheme="minorHAnsi" w:hAnsiTheme="minorHAnsi" w:cstheme="minorHAnsi"/>
        </w:rPr>
        <w:id w:val="-1005972045"/>
        <w:placeholder>
          <w:docPart w:val="F9189CF97C5E4631AA46880071AAF57C"/>
        </w:placeholder>
        <w:showingPlcHdr/>
      </w:sdtPr>
      <w:sdtContent>
        <w:p w14:paraId="48531A39" w14:textId="77777777" w:rsidR="00A47669" w:rsidRPr="002A0D1D" w:rsidRDefault="00A47669" w:rsidP="00A47669">
          <w:pPr>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sdtContent>
    </w:sdt>
    <w:p w14:paraId="3721CEE7" w14:textId="77777777" w:rsidR="00A47669" w:rsidRPr="002A0D1D" w:rsidRDefault="00A47669" w:rsidP="00A47669">
      <w:pPr>
        <w:rPr>
          <w:rFonts w:asciiTheme="minorHAnsi" w:hAnsiTheme="minorHAnsi" w:cstheme="minorHAnsi"/>
        </w:rPr>
      </w:pPr>
      <w:r w:rsidRPr="002A0D1D">
        <w:rPr>
          <w:rFonts w:asciiTheme="minorHAnsi" w:hAnsiTheme="minorHAnsi" w:cstheme="minorHAnsi"/>
        </w:rPr>
        <w:t xml:space="preserve">Matična številka: </w:t>
      </w:r>
    </w:p>
    <w:sdt>
      <w:sdtPr>
        <w:rPr>
          <w:rFonts w:asciiTheme="minorHAnsi" w:hAnsiTheme="minorHAnsi" w:cstheme="minorHAnsi"/>
        </w:rPr>
        <w:id w:val="-180362793"/>
        <w:placeholder>
          <w:docPart w:val="F9189CF97C5E4631AA46880071AAF57C"/>
        </w:placeholder>
        <w:showingPlcHdr/>
      </w:sdtPr>
      <w:sdtContent>
        <w:p w14:paraId="270B57B9" w14:textId="77777777" w:rsidR="00A47669" w:rsidRPr="002A0D1D" w:rsidRDefault="00A47669" w:rsidP="00A47669">
          <w:pPr>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sdtContent>
    </w:sdt>
    <w:p w14:paraId="79312BF2" w14:textId="77777777" w:rsidR="00A47669" w:rsidRPr="002A0D1D" w:rsidRDefault="00A47669" w:rsidP="00A47669">
      <w:pPr>
        <w:pStyle w:val="Naslov1"/>
        <w:spacing w:before="60"/>
        <w:jc w:val="center"/>
        <w:rPr>
          <w:rFonts w:asciiTheme="minorHAnsi" w:hAnsiTheme="minorHAnsi" w:cstheme="minorHAnsi"/>
          <w:color w:val="auto"/>
          <w:sz w:val="24"/>
          <w:szCs w:val="24"/>
        </w:rPr>
      </w:pPr>
    </w:p>
    <w:p w14:paraId="6E6FD7A6" w14:textId="77777777" w:rsidR="00A47669" w:rsidRPr="00BB23A9" w:rsidRDefault="00A47669" w:rsidP="00A47669">
      <w:pPr>
        <w:jc w:val="center"/>
        <w:rPr>
          <w:rFonts w:asciiTheme="minorHAnsi" w:hAnsiTheme="minorHAnsi" w:cstheme="minorHAnsi"/>
          <w:b/>
        </w:rPr>
      </w:pPr>
      <w:r w:rsidRPr="00BB23A9">
        <w:rPr>
          <w:rFonts w:asciiTheme="minorHAnsi" w:hAnsiTheme="minorHAnsi" w:cstheme="minorHAnsi"/>
          <w:b/>
        </w:rPr>
        <w:t>IZJAVA O NEOBSTOJU IZKLJUČITVENIH RAZLOGOV IN POOBLASTILO</w:t>
      </w:r>
    </w:p>
    <w:p w14:paraId="53B0FB82" w14:textId="77777777" w:rsidR="00A47669" w:rsidRPr="002A0D1D" w:rsidRDefault="00A47669" w:rsidP="00A47669">
      <w:pPr>
        <w:rPr>
          <w:rFonts w:asciiTheme="minorHAnsi" w:hAnsiTheme="minorHAnsi" w:cstheme="minorHAnsi"/>
          <w:b/>
        </w:rPr>
      </w:pPr>
    </w:p>
    <w:p w14:paraId="47AD7BF9" w14:textId="77777777" w:rsidR="00A47669" w:rsidRPr="002A0D1D" w:rsidRDefault="00A47669" w:rsidP="00A47669">
      <w:pPr>
        <w:widowControl w:val="0"/>
        <w:tabs>
          <w:tab w:val="left" w:pos="9923"/>
        </w:tabs>
        <w:autoSpaceDE w:val="0"/>
        <w:ind w:right="-15"/>
        <w:jc w:val="both"/>
        <w:rPr>
          <w:rFonts w:asciiTheme="minorHAnsi" w:hAnsiTheme="minorHAnsi" w:cstheme="minorHAnsi"/>
          <w:sz w:val="22"/>
          <w:szCs w:val="22"/>
        </w:rPr>
      </w:pPr>
      <w:r w:rsidRPr="002A0D1D">
        <w:rPr>
          <w:rFonts w:asciiTheme="minorHAnsi" w:hAnsiTheme="minorHAnsi" w:cstheme="minorHAnsi"/>
          <w:b/>
          <w:sz w:val="22"/>
          <w:szCs w:val="22"/>
        </w:rPr>
        <w:t>V zvezi z javnim naročilom »DOBAVA SANITETNEGA MATERIALA» izjavljamo, da</w:t>
      </w:r>
      <w:r>
        <w:rPr>
          <w:rFonts w:asciiTheme="minorHAnsi" w:hAnsiTheme="minorHAnsi" w:cstheme="minorHAnsi"/>
          <w:b/>
          <w:sz w:val="22"/>
          <w:szCs w:val="22"/>
        </w:rPr>
        <w:t>:</w:t>
      </w:r>
    </w:p>
    <w:p w14:paraId="6579DFD0" w14:textId="77777777" w:rsidR="00A47669" w:rsidRPr="002A0D1D" w:rsidRDefault="00A47669" w:rsidP="00A47669">
      <w:pPr>
        <w:rPr>
          <w:rFonts w:asciiTheme="minorHAnsi" w:hAnsiTheme="minorHAnsi" w:cstheme="minorHAnsi"/>
          <w:b/>
          <w:sz w:val="22"/>
          <w:szCs w:val="22"/>
        </w:rPr>
      </w:pPr>
    </w:p>
    <w:p w14:paraId="0F8C1F08" w14:textId="77777777" w:rsidR="00A47669" w:rsidRPr="00BB23A9" w:rsidRDefault="00A47669" w:rsidP="00A47669">
      <w:pPr>
        <w:pStyle w:val="Odstavekseznama"/>
        <w:numPr>
          <w:ilvl w:val="0"/>
          <w:numId w:val="27"/>
        </w:numPr>
        <w:suppressAutoHyphens/>
        <w:ind w:left="709"/>
        <w:jc w:val="both"/>
        <w:rPr>
          <w:rFonts w:asciiTheme="minorHAnsi" w:hAnsiTheme="minorHAnsi" w:cstheme="minorHAnsi"/>
          <w:b/>
          <w:sz w:val="22"/>
          <w:szCs w:val="22"/>
        </w:rPr>
      </w:pPr>
      <w:r w:rsidRPr="00BB23A9">
        <w:rPr>
          <w:rFonts w:asciiTheme="minorHAnsi" w:hAnsiTheme="minorHAnsi" w:cstheme="minorHAnsi"/>
          <w:b/>
          <w:sz w:val="22"/>
          <w:szCs w:val="22"/>
        </w:rPr>
        <w:t>ne obstajajo razlogi za izključitev, ki so določeni v prvem, drugem in četrtem odstavku 75. členu ZJN-3;</w:t>
      </w:r>
    </w:p>
    <w:p w14:paraId="0D8F4209" w14:textId="77777777" w:rsidR="00A47669" w:rsidRPr="002A0D1D" w:rsidRDefault="00A47669" w:rsidP="00A47669">
      <w:pPr>
        <w:pStyle w:val="Odstavekseznama"/>
        <w:numPr>
          <w:ilvl w:val="0"/>
          <w:numId w:val="27"/>
        </w:numPr>
        <w:suppressAutoHyphens/>
        <w:ind w:left="709"/>
        <w:jc w:val="both"/>
        <w:rPr>
          <w:rFonts w:asciiTheme="minorHAnsi" w:hAnsiTheme="minorHAnsi" w:cstheme="minorHAnsi"/>
          <w:b/>
          <w:sz w:val="22"/>
          <w:szCs w:val="22"/>
        </w:rPr>
      </w:pPr>
      <w:r w:rsidRPr="002A0D1D">
        <w:rPr>
          <w:rFonts w:asciiTheme="minorHAnsi" w:hAnsiTheme="minorHAnsi" w:cstheme="minorHAnsi"/>
          <w:b/>
          <w:sz w:val="22"/>
          <w:szCs w:val="22"/>
        </w:rPr>
        <w:t>s podpisom te izjave pooblaščamo naročnika Zdravstveni dom Murska Sobota, Grajska ulica 24, 9000 Murska Sobota, za pridobitev vseh dokazil o izpolnjevanju zgoraj navedenih pogojev iz uradnih evidenc ter podajamo soglasje za pridobitev podatkov v zvezi z izpolnjevanjem teh pogojev;</w:t>
      </w:r>
    </w:p>
    <w:p w14:paraId="4BE51BBA" w14:textId="77777777" w:rsidR="00A47669" w:rsidRPr="002A0D1D" w:rsidRDefault="00A47669" w:rsidP="00A47669">
      <w:pPr>
        <w:pStyle w:val="Odstavekseznama"/>
        <w:numPr>
          <w:ilvl w:val="0"/>
          <w:numId w:val="27"/>
        </w:numPr>
        <w:suppressAutoHyphens/>
        <w:ind w:left="709"/>
        <w:jc w:val="both"/>
        <w:rPr>
          <w:rFonts w:asciiTheme="minorHAnsi" w:hAnsiTheme="minorHAnsi" w:cstheme="minorHAnsi"/>
          <w:b/>
          <w:sz w:val="22"/>
          <w:szCs w:val="22"/>
        </w:rPr>
      </w:pPr>
      <w:r w:rsidRPr="002A0D1D">
        <w:rPr>
          <w:rFonts w:asciiTheme="minorHAnsi" w:hAnsiTheme="minorHAnsi" w:cstheme="minorHAnsi"/>
          <w:b/>
          <w:sz w:val="22"/>
          <w:szCs w:val="22"/>
        </w:rPr>
        <w:t>so člani upravnega, vodstvenega ali nadzornega organa, ki imajo pooblastila za njegovo zastopanje ali odločanje ali nadzor v gospodarskem subjektu naslednje osebe:</w:t>
      </w:r>
    </w:p>
    <w:p w14:paraId="2F657AD9" w14:textId="77777777" w:rsidR="00A47669" w:rsidRPr="002A0D1D" w:rsidRDefault="00A47669" w:rsidP="00A47669">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210"/>
        <w:gridCol w:w="2613"/>
        <w:gridCol w:w="2955"/>
      </w:tblGrid>
      <w:tr w:rsidR="00A47669" w:rsidRPr="002A0D1D" w14:paraId="1602A5A3" w14:textId="77777777" w:rsidTr="003D18CA">
        <w:tc>
          <w:tcPr>
            <w:tcW w:w="3397" w:type="dxa"/>
            <w:shd w:val="clear" w:color="auto" w:fill="DEEAF6" w:themeFill="accent1" w:themeFillTint="33"/>
            <w:vAlign w:val="center"/>
          </w:tcPr>
          <w:p w14:paraId="6326AD39" w14:textId="77777777" w:rsidR="00A47669" w:rsidRPr="00BB23A9" w:rsidRDefault="00A47669" w:rsidP="00147874">
            <w:pPr>
              <w:jc w:val="center"/>
              <w:rPr>
                <w:rFonts w:asciiTheme="minorHAnsi" w:hAnsiTheme="minorHAnsi" w:cstheme="minorHAnsi"/>
                <w:b/>
                <w:iCs/>
                <w:sz w:val="20"/>
                <w:szCs w:val="20"/>
              </w:rPr>
            </w:pPr>
            <w:r w:rsidRPr="00BB23A9">
              <w:rPr>
                <w:rFonts w:asciiTheme="minorHAnsi" w:hAnsiTheme="minorHAnsi" w:cstheme="minorHAnsi"/>
                <w:b/>
                <w:iCs/>
                <w:sz w:val="20"/>
                <w:szCs w:val="20"/>
              </w:rPr>
              <w:t>IME IN PRIIMEK ČLANA</w:t>
            </w:r>
          </w:p>
        </w:tc>
        <w:tc>
          <w:tcPr>
            <w:tcW w:w="2693" w:type="dxa"/>
            <w:shd w:val="clear" w:color="auto" w:fill="DEEAF6" w:themeFill="accent1" w:themeFillTint="33"/>
            <w:vAlign w:val="center"/>
          </w:tcPr>
          <w:p w14:paraId="5DD04E1B" w14:textId="77777777" w:rsidR="00A47669" w:rsidRPr="00BB23A9" w:rsidRDefault="00A47669" w:rsidP="00147874">
            <w:pPr>
              <w:jc w:val="center"/>
              <w:rPr>
                <w:rFonts w:asciiTheme="minorHAnsi" w:hAnsiTheme="minorHAnsi" w:cstheme="minorHAnsi"/>
                <w:b/>
                <w:iCs/>
                <w:sz w:val="20"/>
                <w:szCs w:val="20"/>
              </w:rPr>
            </w:pPr>
            <w:r w:rsidRPr="00BB23A9">
              <w:rPr>
                <w:rFonts w:asciiTheme="minorHAnsi" w:hAnsiTheme="minorHAnsi" w:cstheme="minorHAnsi"/>
                <w:b/>
                <w:iCs/>
                <w:sz w:val="20"/>
                <w:szCs w:val="20"/>
              </w:rPr>
              <w:t>DRŽAVLJANSTVO</w:t>
            </w:r>
          </w:p>
        </w:tc>
        <w:tc>
          <w:tcPr>
            <w:tcW w:w="3114" w:type="dxa"/>
            <w:shd w:val="clear" w:color="auto" w:fill="DEEAF6" w:themeFill="accent1" w:themeFillTint="33"/>
            <w:vAlign w:val="center"/>
          </w:tcPr>
          <w:p w14:paraId="1B5138F4" w14:textId="77777777" w:rsidR="00A47669" w:rsidRPr="00BB23A9" w:rsidRDefault="00A47669" w:rsidP="00147874">
            <w:pPr>
              <w:jc w:val="center"/>
              <w:rPr>
                <w:rFonts w:asciiTheme="minorHAnsi" w:hAnsiTheme="minorHAnsi" w:cstheme="minorHAnsi"/>
                <w:b/>
                <w:iCs/>
                <w:sz w:val="20"/>
                <w:szCs w:val="20"/>
              </w:rPr>
            </w:pPr>
            <w:r w:rsidRPr="00BB23A9">
              <w:rPr>
                <w:rFonts w:asciiTheme="minorHAnsi" w:hAnsiTheme="minorHAnsi" w:cstheme="minorHAnsi"/>
                <w:b/>
                <w:iCs/>
                <w:sz w:val="20"/>
                <w:szCs w:val="20"/>
              </w:rPr>
              <w:t xml:space="preserve">ENOTNA MATIČNA ŠTEVILKA </w:t>
            </w:r>
          </w:p>
        </w:tc>
      </w:tr>
      <w:tr w:rsidR="00A47669" w:rsidRPr="002A0D1D" w14:paraId="51D0AD0D" w14:textId="77777777" w:rsidTr="00147874">
        <w:sdt>
          <w:sdtPr>
            <w:rPr>
              <w:rFonts w:asciiTheme="minorHAnsi" w:hAnsiTheme="minorHAnsi" w:cstheme="minorHAnsi"/>
              <w:sz w:val="20"/>
              <w:szCs w:val="20"/>
            </w:rPr>
            <w:id w:val="1436787695"/>
            <w:placeholder>
              <w:docPart w:val="FA565F8E7E3D438E94F29038FB2D169E"/>
            </w:placeholder>
            <w:showingPlcHdr/>
            <w:text/>
          </w:sdtPr>
          <w:sdtContent>
            <w:tc>
              <w:tcPr>
                <w:tcW w:w="3397" w:type="dxa"/>
                <w:vAlign w:val="center"/>
              </w:tcPr>
              <w:p w14:paraId="7E990C24"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1889870201"/>
            <w:placeholder>
              <w:docPart w:val="A4A4C875F63840CABBF7A72EECCB93FC"/>
            </w:placeholder>
            <w:showingPlcHdr/>
            <w:text/>
          </w:sdtPr>
          <w:sdtContent>
            <w:tc>
              <w:tcPr>
                <w:tcW w:w="2693" w:type="dxa"/>
                <w:vAlign w:val="center"/>
              </w:tcPr>
              <w:p w14:paraId="5073CE8B"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960573669"/>
            <w:placeholder>
              <w:docPart w:val="C594D1251F1D494E8908F866C66EFB91"/>
            </w:placeholder>
            <w:showingPlcHdr/>
            <w:text/>
          </w:sdtPr>
          <w:sdtContent>
            <w:tc>
              <w:tcPr>
                <w:tcW w:w="3114" w:type="dxa"/>
                <w:vAlign w:val="center"/>
              </w:tcPr>
              <w:p w14:paraId="05C781F1"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tr>
      <w:tr w:rsidR="00A47669" w:rsidRPr="002A0D1D" w14:paraId="77EC439D" w14:textId="77777777" w:rsidTr="00147874">
        <w:sdt>
          <w:sdtPr>
            <w:rPr>
              <w:rFonts w:asciiTheme="minorHAnsi" w:hAnsiTheme="minorHAnsi" w:cstheme="minorHAnsi"/>
              <w:sz w:val="20"/>
              <w:szCs w:val="20"/>
            </w:rPr>
            <w:id w:val="140239020"/>
            <w:placeholder>
              <w:docPart w:val="3CA6EDD76D2349DAA74CFB0FE78D7EFC"/>
            </w:placeholder>
            <w:showingPlcHdr/>
            <w:text/>
          </w:sdtPr>
          <w:sdtContent>
            <w:tc>
              <w:tcPr>
                <w:tcW w:w="3397" w:type="dxa"/>
                <w:vAlign w:val="center"/>
              </w:tcPr>
              <w:p w14:paraId="4D8BB5E5"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1112276746"/>
            <w:placeholder>
              <w:docPart w:val="E4B91EA497A847BCA3DE9B36403C672D"/>
            </w:placeholder>
            <w:showingPlcHdr/>
            <w:text/>
          </w:sdtPr>
          <w:sdtContent>
            <w:tc>
              <w:tcPr>
                <w:tcW w:w="2693" w:type="dxa"/>
                <w:vAlign w:val="center"/>
              </w:tcPr>
              <w:p w14:paraId="03CDFACC"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1985152208"/>
            <w:placeholder>
              <w:docPart w:val="842B099AE22C40CC8BB15F0F2BE29B14"/>
            </w:placeholder>
            <w:showingPlcHdr/>
            <w:text/>
          </w:sdtPr>
          <w:sdtContent>
            <w:tc>
              <w:tcPr>
                <w:tcW w:w="3114" w:type="dxa"/>
                <w:vAlign w:val="center"/>
              </w:tcPr>
              <w:p w14:paraId="101B071B"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tr>
      <w:tr w:rsidR="00A47669" w:rsidRPr="002A0D1D" w14:paraId="001BDD5A" w14:textId="77777777" w:rsidTr="00147874">
        <w:sdt>
          <w:sdtPr>
            <w:rPr>
              <w:rFonts w:asciiTheme="minorHAnsi" w:hAnsiTheme="minorHAnsi" w:cstheme="minorHAnsi"/>
              <w:sz w:val="20"/>
              <w:szCs w:val="20"/>
            </w:rPr>
            <w:id w:val="-1841536866"/>
            <w:placeholder>
              <w:docPart w:val="FFC87709A11A4C43BB2698C59E4464C8"/>
            </w:placeholder>
            <w:showingPlcHdr/>
            <w:text/>
          </w:sdtPr>
          <w:sdtContent>
            <w:tc>
              <w:tcPr>
                <w:tcW w:w="3397" w:type="dxa"/>
                <w:vAlign w:val="center"/>
              </w:tcPr>
              <w:p w14:paraId="3DEACFB4"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1436559235"/>
            <w:placeholder>
              <w:docPart w:val="6C6DE7C36AA345F8A307257D72A81AE9"/>
            </w:placeholder>
            <w:showingPlcHdr/>
            <w:text/>
          </w:sdtPr>
          <w:sdtContent>
            <w:tc>
              <w:tcPr>
                <w:tcW w:w="2693" w:type="dxa"/>
                <w:vAlign w:val="center"/>
              </w:tcPr>
              <w:p w14:paraId="742EF4FE"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1661764651"/>
            <w:placeholder>
              <w:docPart w:val="3096D114AE66463984E741245FEF8AF8"/>
            </w:placeholder>
            <w:showingPlcHdr/>
            <w:text/>
          </w:sdtPr>
          <w:sdtContent>
            <w:tc>
              <w:tcPr>
                <w:tcW w:w="3114" w:type="dxa"/>
                <w:vAlign w:val="center"/>
              </w:tcPr>
              <w:p w14:paraId="4879B4DA"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tr>
      <w:tr w:rsidR="00A47669" w:rsidRPr="002A0D1D" w14:paraId="67A4D7A6" w14:textId="77777777" w:rsidTr="00147874">
        <w:sdt>
          <w:sdtPr>
            <w:rPr>
              <w:rFonts w:asciiTheme="minorHAnsi" w:hAnsiTheme="minorHAnsi" w:cstheme="minorHAnsi"/>
              <w:sz w:val="20"/>
              <w:szCs w:val="20"/>
            </w:rPr>
            <w:id w:val="-3436423"/>
            <w:placeholder>
              <w:docPart w:val="A54B3AEA7BBD4029B5FB5A9036859B76"/>
            </w:placeholder>
            <w:showingPlcHdr/>
            <w:text/>
          </w:sdtPr>
          <w:sdtContent>
            <w:tc>
              <w:tcPr>
                <w:tcW w:w="3397" w:type="dxa"/>
                <w:vAlign w:val="center"/>
              </w:tcPr>
              <w:p w14:paraId="4807641E"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1068070958"/>
            <w:placeholder>
              <w:docPart w:val="E58374B89F84413B9A556C9639E310C5"/>
            </w:placeholder>
            <w:showingPlcHdr/>
            <w:text/>
          </w:sdtPr>
          <w:sdtContent>
            <w:tc>
              <w:tcPr>
                <w:tcW w:w="2693" w:type="dxa"/>
                <w:vAlign w:val="center"/>
              </w:tcPr>
              <w:p w14:paraId="5E98A2FF"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1039940686"/>
            <w:placeholder>
              <w:docPart w:val="4ED803E427E74AFE9FC6DE17F72B261A"/>
            </w:placeholder>
            <w:showingPlcHdr/>
            <w:text/>
          </w:sdtPr>
          <w:sdtContent>
            <w:tc>
              <w:tcPr>
                <w:tcW w:w="3114" w:type="dxa"/>
                <w:vAlign w:val="center"/>
              </w:tcPr>
              <w:p w14:paraId="20B1FF88"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tr>
      <w:tr w:rsidR="00A47669" w:rsidRPr="002A0D1D" w14:paraId="1B6F10AA" w14:textId="77777777" w:rsidTr="00147874">
        <w:sdt>
          <w:sdtPr>
            <w:rPr>
              <w:rFonts w:asciiTheme="minorHAnsi" w:hAnsiTheme="minorHAnsi" w:cstheme="minorHAnsi"/>
              <w:sz w:val="20"/>
              <w:szCs w:val="20"/>
            </w:rPr>
            <w:id w:val="424769454"/>
            <w:placeholder>
              <w:docPart w:val="27550599B2D44E5AB431896941BC501F"/>
            </w:placeholder>
            <w:showingPlcHdr/>
            <w:text/>
          </w:sdtPr>
          <w:sdtContent>
            <w:tc>
              <w:tcPr>
                <w:tcW w:w="3397" w:type="dxa"/>
                <w:vAlign w:val="center"/>
              </w:tcPr>
              <w:p w14:paraId="39F1F3F1"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1722746618"/>
            <w:placeholder>
              <w:docPart w:val="8A78A8FB657A4F598459BCF124BB52C8"/>
            </w:placeholder>
            <w:showingPlcHdr/>
            <w:text/>
          </w:sdtPr>
          <w:sdtContent>
            <w:tc>
              <w:tcPr>
                <w:tcW w:w="2693" w:type="dxa"/>
                <w:vAlign w:val="center"/>
              </w:tcPr>
              <w:p w14:paraId="122828F7"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1003817455"/>
            <w:placeholder>
              <w:docPart w:val="C61627B5A92F4D0A98BA2F09EF1CA13D"/>
            </w:placeholder>
            <w:showingPlcHdr/>
            <w:text/>
          </w:sdtPr>
          <w:sdtContent>
            <w:tc>
              <w:tcPr>
                <w:tcW w:w="3114" w:type="dxa"/>
                <w:vAlign w:val="center"/>
              </w:tcPr>
              <w:p w14:paraId="29B838FD"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tr>
      <w:tr w:rsidR="00A47669" w:rsidRPr="002A0D1D" w14:paraId="3D37B3D6" w14:textId="77777777" w:rsidTr="00147874">
        <w:sdt>
          <w:sdtPr>
            <w:rPr>
              <w:rFonts w:asciiTheme="minorHAnsi" w:hAnsiTheme="minorHAnsi" w:cstheme="minorHAnsi"/>
              <w:sz w:val="20"/>
              <w:szCs w:val="20"/>
            </w:rPr>
            <w:id w:val="931088286"/>
            <w:placeholder>
              <w:docPart w:val="F0D384C8677448269185396300E3430D"/>
            </w:placeholder>
            <w:showingPlcHdr/>
            <w:text/>
          </w:sdtPr>
          <w:sdtContent>
            <w:tc>
              <w:tcPr>
                <w:tcW w:w="3397" w:type="dxa"/>
              </w:tcPr>
              <w:p w14:paraId="0EDEF991"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2014954638"/>
            <w:placeholder>
              <w:docPart w:val="2F6914E7383B4A0BA6CC2C6873DAB9AF"/>
            </w:placeholder>
            <w:showingPlcHdr/>
            <w:text/>
          </w:sdtPr>
          <w:sdtContent>
            <w:tc>
              <w:tcPr>
                <w:tcW w:w="2693" w:type="dxa"/>
              </w:tcPr>
              <w:p w14:paraId="1B18DECF"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1187706186"/>
            <w:placeholder>
              <w:docPart w:val="1129ECC0B4B14727B5C99E3FD6B0C300"/>
            </w:placeholder>
            <w:showingPlcHdr/>
            <w:text/>
          </w:sdtPr>
          <w:sdtContent>
            <w:tc>
              <w:tcPr>
                <w:tcW w:w="3114" w:type="dxa"/>
              </w:tcPr>
              <w:p w14:paraId="24286858"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tr>
      <w:tr w:rsidR="00A47669" w:rsidRPr="002A0D1D" w14:paraId="3E605E19" w14:textId="77777777" w:rsidTr="00147874">
        <w:sdt>
          <w:sdtPr>
            <w:rPr>
              <w:rFonts w:asciiTheme="minorHAnsi" w:hAnsiTheme="minorHAnsi" w:cstheme="minorHAnsi"/>
              <w:sz w:val="20"/>
              <w:szCs w:val="20"/>
            </w:rPr>
            <w:id w:val="-1849784023"/>
            <w:placeholder>
              <w:docPart w:val="0736D4BAAB7A475BA60AFFA022C26FEC"/>
            </w:placeholder>
            <w:showingPlcHdr/>
            <w:text/>
          </w:sdtPr>
          <w:sdtContent>
            <w:tc>
              <w:tcPr>
                <w:tcW w:w="3397" w:type="dxa"/>
              </w:tcPr>
              <w:p w14:paraId="1CFAF79B"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1718270570"/>
            <w:placeholder>
              <w:docPart w:val="A40793AA89034716A158243BEB7DC375"/>
            </w:placeholder>
            <w:showingPlcHdr/>
            <w:text/>
          </w:sdtPr>
          <w:sdtContent>
            <w:tc>
              <w:tcPr>
                <w:tcW w:w="2693" w:type="dxa"/>
              </w:tcPr>
              <w:p w14:paraId="62F9A722"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49234005"/>
            <w:placeholder>
              <w:docPart w:val="4CAA4B0D0CAA4B84BAEEFE57D5142DEE"/>
            </w:placeholder>
            <w:showingPlcHdr/>
            <w:text/>
          </w:sdtPr>
          <w:sdtContent>
            <w:tc>
              <w:tcPr>
                <w:tcW w:w="3114" w:type="dxa"/>
              </w:tcPr>
              <w:p w14:paraId="1E8DBB8A"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tr>
      <w:tr w:rsidR="00A47669" w:rsidRPr="002A0D1D" w14:paraId="77FC5079" w14:textId="77777777" w:rsidTr="00147874">
        <w:sdt>
          <w:sdtPr>
            <w:rPr>
              <w:rFonts w:asciiTheme="minorHAnsi" w:hAnsiTheme="minorHAnsi" w:cstheme="minorHAnsi"/>
              <w:sz w:val="20"/>
              <w:szCs w:val="20"/>
            </w:rPr>
            <w:id w:val="-775709542"/>
            <w:placeholder>
              <w:docPart w:val="08FF542F1B6A435C972834B971CEF551"/>
            </w:placeholder>
            <w:showingPlcHdr/>
            <w:text/>
          </w:sdtPr>
          <w:sdtContent>
            <w:tc>
              <w:tcPr>
                <w:tcW w:w="3397" w:type="dxa"/>
              </w:tcPr>
              <w:p w14:paraId="1206AB11"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717562427"/>
            <w:placeholder>
              <w:docPart w:val="F7CF8C1290F340749D55B09132DF484D"/>
            </w:placeholder>
            <w:showingPlcHdr/>
            <w:text/>
          </w:sdtPr>
          <w:sdtContent>
            <w:tc>
              <w:tcPr>
                <w:tcW w:w="2693" w:type="dxa"/>
              </w:tcPr>
              <w:p w14:paraId="24DD77AE"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2105140337"/>
            <w:placeholder>
              <w:docPart w:val="C6748AB3B4B84B698807818898A10A26"/>
            </w:placeholder>
            <w:showingPlcHdr/>
            <w:text/>
          </w:sdtPr>
          <w:sdtContent>
            <w:tc>
              <w:tcPr>
                <w:tcW w:w="3114" w:type="dxa"/>
              </w:tcPr>
              <w:p w14:paraId="5F451325"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tr>
    </w:tbl>
    <w:p w14:paraId="25A83096" w14:textId="77777777" w:rsidR="00A47669" w:rsidRPr="002A0D1D" w:rsidRDefault="00A47669" w:rsidP="00A47669">
      <w:pPr>
        <w:pStyle w:val="Default"/>
        <w:jc w:val="both"/>
        <w:rPr>
          <w:rFonts w:asciiTheme="minorHAnsi" w:hAnsiTheme="minorHAnsi" w:cstheme="minorHAnsi"/>
          <w:color w:val="auto"/>
        </w:rPr>
      </w:pPr>
    </w:p>
    <w:p w14:paraId="405CC36F" w14:textId="77777777" w:rsidR="00A47669" w:rsidRDefault="00A47669" w:rsidP="00A47669">
      <w:pPr>
        <w:jc w:val="both"/>
        <w:rPr>
          <w:rFonts w:asciiTheme="minorHAnsi" w:hAnsiTheme="minorHAnsi" w:cstheme="minorHAnsi"/>
          <w:sz w:val="20"/>
          <w:szCs w:val="20"/>
        </w:rPr>
      </w:pPr>
      <w:r w:rsidRPr="002A0D1D">
        <w:rPr>
          <w:rFonts w:asciiTheme="minorHAnsi" w:hAnsiTheme="minorHAnsi" w:cstheme="minorHAnsi"/>
          <w:sz w:val="20"/>
          <w:szCs w:val="20"/>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41C2441A" w14:textId="77777777" w:rsidR="00A47669" w:rsidRPr="002A0D1D" w:rsidRDefault="00A47669" w:rsidP="00A47669">
      <w:pPr>
        <w:jc w:val="both"/>
        <w:rPr>
          <w:rFonts w:asciiTheme="minorHAnsi" w:hAnsiTheme="minorHAnsi" w:cstheme="minorHAnsi"/>
          <w:sz w:val="20"/>
          <w:szCs w:val="20"/>
        </w:rPr>
      </w:pPr>
    </w:p>
    <w:p w14:paraId="54BB7DEC" w14:textId="77777777" w:rsidR="00A47669" w:rsidRPr="002A0D1D" w:rsidRDefault="00A47669" w:rsidP="00A47669">
      <w:pPr>
        <w:jc w:val="both"/>
        <w:rPr>
          <w:rFonts w:asciiTheme="minorHAnsi" w:hAnsiTheme="minorHAnsi" w:cstheme="minorHAnsi"/>
        </w:rPr>
      </w:pPr>
    </w:p>
    <w:p w14:paraId="37DAB6D4" w14:textId="77777777" w:rsidR="00A47669" w:rsidRPr="002A0D1D" w:rsidRDefault="00A47669" w:rsidP="00A47669">
      <w:pPr>
        <w:spacing w:before="60" w:after="60"/>
        <w:rPr>
          <w:rFonts w:asciiTheme="minorHAnsi" w:hAnsiTheme="minorHAnsi" w:cstheme="minorHAnsi"/>
        </w:rPr>
      </w:pPr>
      <w:r w:rsidRPr="002A0D1D">
        <w:rPr>
          <w:rFonts w:asciiTheme="minorHAnsi" w:hAnsiTheme="minorHAnsi" w:cstheme="minorHAnsi"/>
        </w:rPr>
        <w:t>Datum:</w:t>
      </w:r>
      <w:sdt>
        <w:sdtPr>
          <w:rPr>
            <w:rFonts w:asciiTheme="minorHAnsi" w:hAnsiTheme="minorHAnsi" w:cstheme="minorHAnsi"/>
          </w:rPr>
          <w:id w:val="481513190"/>
          <w:placeholder>
            <w:docPart w:val="2572A4EE0B2A4455956487CF6AFD074C"/>
          </w:placeholder>
        </w:sdtPr>
        <w:sdtContent>
          <w:sdt>
            <w:sdtPr>
              <w:rPr>
                <w:rFonts w:asciiTheme="minorHAnsi" w:hAnsiTheme="minorHAnsi" w:cstheme="minorHAnsi"/>
              </w:rPr>
              <w:id w:val="-1460713332"/>
              <w:placeholder>
                <w:docPart w:val="B45BD9826D064E719206C09F8FD65E11"/>
              </w:placeholder>
              <w:showingPlcHdr/>
              <w:date>
                <w:dateFormat w:val="d. MM. yyyy"/>
                <w:lid w:val="sl-SI"/>
                <w:storeMappedDataAs w:val="dateTime"/>
                <w:calendar w:val="gregorian"/>
              </w:date>
            </w:sdtPr>
            <w:sdtContent>
              <w:r w:rsidRPr="002A0D1D">
                <w:rPr>
                  <w:rStyle w:val="Besedilooznabemesta"/>
                  <w:rFonts w:asciiTheme="minorHAnsi" w:hAnsiTheme="minorHAnsi" w:cstheme="minorHAnsi"/>
                  <w:color w:val="auto"/>
                </w:rPr>
                <w:t>Kliknite ali tapnite tukaj, če želite vnesti datum.</w:t>
              </w:r>
            </w:sdtContent>
          </w:sdt>
        </w:sdtContent>
      </w:sdt>
      <w:r w:rsidRPr="002A0D1D">
        <w:rPr>
          <w:rFonts w:asciiTheme="minorHAnsi" w:hAnsiTheme="minorHAnsi" w:cstheme="minorHAnsi"/>
        </w:rPr>
        <w:t xml:space="preserve">                       Žig in podpis ponudnika:</w:t>
      </w:r>
    </w:p>
    <w:p w14:paraId="5CA4B2AA" w14:textId="77777777" w:rsidR="00A47669" w:rsidRDefault="00A47669" w:rsidP="00A47669">
      <w:pPr>
        <w:jc w:val="both"/>
        <w:rPr>
          <w:rFonts w:asciiTheme="minorHAnsi" w:hAnsiTheme="minorHAnsi" w:cstheme="minorHAnsi"/>
        </w:rPr>
      </w:pPr>
    </w:p>
    <w:p w14:paraId="356700D2" w14:textId="77777777" w:rsidR="00A47669" w:rsidRDefault="00A47669" w:rsidP="00A47669">
      <w:pPr>
        <w:jc w:val="both"/>
        <w:rPr>
          <w:rFonts w:asciiTheme="minorHAnsi" w:hAnsiTheme="minorHAnsi" w:cstheme="minorHAnsi"/>
        </w:rPr>
      </w:pPr>
    </w:p>
    <w:p w14:paraId="4B9742B1" w14:textId="77777777" w:rsidR="00A47669" w:rsidRDefault="00A47669" w:rsidP="00A47669">
      <w:pPr>
        <w:jc w:val="both"/>
        <w:rPr>
          <w:rFonts w:asciiTheme="minorHAnsi" w:hAnsiTheme="minorHAnsi" w:cstheme="minorHAnsi"/>
        </w:rPr>
      </w:pPr>
    </w:p>
    <w:p w14:paraId="04E6684E" w14:textId="77777777" w:rsidR="009770B9" w:rsidRDefault="009770B9" w:rsidP="00A47669">
      <w:pPr>
        <w:jc w:val="both"/>
        <w:rPr>
          <w:rFonts w:asciiTheme="minorHAnsi" w:hAnsiTheme="minorHAnsi" w:cstheme="minorHAnsi"/>
        </w:rPr>
      </w:pPr>
    </w:p>
    <w:p w14:paraId="163C304F" w14:textId="77777777" w:rsidR="003D18CA" w:rsidRDefault="003D18CA">
      <w:pPr>
        <w:spacing w:after="160" w:line="259" w:lineRule="auto"/>
        <w:rPr>
          <w:rFonts w:asciiTheme="minorHAnsi" w:hAnsiTheme="minorHAnsi" w:cstheme="minorHAnsi"/>
        </w:rPr>
      </w:pPr>
      <w:r>
        <w:rPr>
          <w:rFonts w:asciiTheme="minorHAnsi" w:hAnsiTheme="minorHAnsi" w:cstheme="minorHAnsi"/>
        </w:rPr>
        <w:br w:type="page"/>
      </w:r>
    </w:p>
    <w:p w14:paraId="1E16147A" w14:textId="77777777" w:rsidR="00A47669" w:rsidRPr="00BB23A9" w:rsidRDefault="00A47669" w:rsidP="00A47669">
      <w:pPr>
        <w:rPr>
          <w:rFonts w:asciiTheme="minorHAnsi" w:hAnsiTheme="minorHAnsi" w:cstheme="minorHAnsi"/>
          <w:b/>
          <w:i/>
        </w:rPr>
      </w:pPr>
      <w:r w:rsidRPr="00BB23A9">
        <w:rPr>
          <w:rFonts w:asciiTheme="minorHAnsi" w:hAnsiTheme="minorHAnsi" w:cstheme="minorHAnsi"/>
          <w:b/>
          <w:i/>
        </w:rPr>
        <w:lastRenderedPageBreak/>
        <w:t>OBR-2.1</w:t>
      </w:r>
    </w:p>
    <w:p w14:paraId="501C54A0" w14:textId="77777777" w:rsidR="00A47669" w:rsidRPr="002A0D1D" w:rsidRDefault="00A47669" w:rsidP="00A47669">
      <w:pPr>
        <w:jc w:val="center"/>
        <w:rPr>
          <w:rFonts w:asciiTheme="minorHAnsi" w:hAnsiTheme="minorHAnsi" w:cstheme="minorHAnsi"/>
          <w:b/>
          <w:bCs/>
          <w:sz w:val="22"/>
          <w:szCs w:val="22"/>
        </w:rPr>
      </w:pPr>
    </w:p>
    <w:p w14:paraId="69E762D4" w14:textId="77777777" w:rsidR="00A47669" w:rsidRPr="00BB23A9" w:rsidRDefault="00A47669" w:rsidP="00A47669">
      <w:pPr>
        <w:jc w:val="center"/>
        <w:rPr>
          <w:rFonts w:asciiTheme="minorHAnsi" w:hAnsiTheme="minorHAnsi" w:cstheme="minorHAnsi"/>
          <w:b/>
          <w:bCs/>
        </w:rPr>
      </w:pPr>
      <w:r w:rsidRPr="00BB23A9">
        <w:rPr>
          <w:rFonts w:asciiTheme="minorHAnsi" w:hAnsiTheme="minorHAnsi" w:cstheme="minorHAnsi"/>
          <w:b/>
          <w:bCs/>
        </w:rPr>
        <w:t xml:space="preserve">POOBLASTILO ZA PRIDOBITEV POTRDILA </w:t>
      </w:r>
    </w:p>
    <w:p w14:paraId="6CC73DA6" w14:textId="77777777" w:rsidR="00A47669" w:rsidRPr="00BB23A9" w:rsidRDefault="00A47669" w:rsidP="00A47669">
      <w:pPr>
        <w:jc w:val="center"/>
        <w:rPr>
          <w:rFonts w:asciiTheme="minorHAnsi" w:hAnsiTheme="minorHAnsi" w:cstheme="minorHAnsi"/>
          <w:b/>
          <w:bCs/>
        </w:rPr>
      </w:pPr>
      <w:r w:rsidRPr="00BB23A9">
        <w:rPr>
          <w:rFonts w:asciiTheme="minorHAnsi" w:hAnsiTheme="minorHAnsi" w:cstheme="minorHAnsi"/>
          <w:b/>
          <w:bCs/>
        </w:rPr>
        <w:t>IZ KAZENSKE EVIDENCE FIZIČNIH OSEB</w:t>
      </w:r>
    </w:p>
    <w:p w14:paraId="3294F2F4" w14:textId="77777777" w:rsidR="00A47669" w:rsidRDefault="00A47669" w:rsidP="00A47669">
      <w:pPr>
        <w:rPr>
          <w:rFonts w:asciiTheme="minorHAnsi" w:hAnsiTheme="minorHAnsi" w:cstheme="minorHAnsi"/>
          <w:sz w:val="22"/>
          <w:szCs w:val="22"/>
        </w:rPr>
      </w:pPr>
    </w:p>
    <w:p w14:paraId="173958FA" w14:textId="77777777" w:rsidR="00A47669" w:rsidRPr="002A0D1D" w:rsidRDefault="00A47669" w:rsidP="00A47669">
      <w:pPr>
        <w:rPr>
          <w:rFonts w:asciiTheme="minorHAnsi" w:hAnsiTheme="minorHAnsi" w:cstheme="minorHAnsi"/>
          <w:sz w:val="22"/>
          <w:szCs w:val="22"/>
        </w:rPr>
      </w:pPr>
    </w:p>
    <w:tbl>
      <w:tblPr>
        <w:tblW w:w="5077" w:type="pct"/>
        <w:tblInd w:w="4" w:type="dxa"/>
        <w:tblCellMar>
          <w:top w:w="55" w:type="dxa"/>
          <w:left w:w="55" w:type="dxa"/>
          <w:bottom w:w="55" w:type="dxa"/>
          <w:right w:w="55" w:type="dxa"/>
        </w:tblCellMar>
        <w:tblLook w:val="0000" w:firstRow="0" w:lastRow="0" w:firstColumn="0" w:lastColumn="0" w:noHBand="0" w:noVBand="0"/>
      </w:tblPr>
      <w:tblGrid>
        <w:gridCol w:w="2493"/>
        <w:gridCol w:w="29"/>
        <w:gridCol w:w="1037"/>
        <w:gridCol w:w="2233"/>
        <w:gridCol w:w="1059"/>
        <w:gridCol w:w="2355"/>
      </w:tblGrid>
      <w:tr w:rsidR="00A47669" w:rsidRPr="002A0D1D" w14:paraId="3F8FC62B" w14:textId="77777777" w:rsidTr="00147874">
        <w:trPr>
          <w:trHeight w:val="749"/>
        </w:trPr>
        <w:tc>
          <w:tcPr>
            <w:tcW w:w="1370" w:type="pct"/>
            <w:gridSpan w:val="2"/>
            <w:tcBorders>
              <w:top w:val="single" w:sz="4" w:space="0" w:color="auto"/>
              <w:left w:val="single" w:sz="2" w:space="0" w:color="000000"/>
              <w:bottom w:val="single" w:sz="2" w:space="0" w:color="000000"/>
              <w:right w:val="single" w:sz="2" w:space="0" w:color="000000"/>
            </w:tcBorders>
            <w:vAlign w:val="center"/>
          </w:tcPr>
          <w:p w14:paraId="0E173C99" w14:textId="77777777" w:rsidR="00A47669" w:rsidRPr="002A0D1D" w:rsidRDefault="00A47669" w:rsidP="00147874">
            <w:pPr>
              <w:pStyle w:val="Glava"/>
              <w:spacing w:before="100" w:beforeAutospacing="1"/>
              <w:rPr>
                <w:rFonts w:cstheme="minorHAnsi"/>
                <w:iCs/>
              </w:rPr>
            </w:pPr>
            <w:r w:rsidRPr="002A0D1D">
              <w:rPr>
                <w:rFonts w:cstheme="minorHAnsi"/>
                <w:iCs/>
              </w:rPr>
              <w:t>Naročnik</w:t>
            </w:r>
          </w:p>
        </w:tc>
        <w:tc>
          <w:tcPr>
            <w:tcW w:w="3630" w:type="pct"/>
            <w:gridSpan w:val="4"/>
            <w:tcBorders>
              <w:top w:val="single" w:sz="4" w:space="0" w:color="auto"/>
              <w:left w:val="single" w:sz="2" w:space="0" w:color="000000"/>
              <w:bottom w:val="single" w:sz="2" w:space="0" w:color="000000"/>
              <w:right w:val="single" w:sz="2" w:space="0" w:color="000000"/>
            </w:tcBorders>
            <w:vAlign w:val="center"/>
          </w:tcPr>
          <w:p w14:paraId="2C7C81E4" w14:textId="77777777" w:rsidR="00A47669" w:rsidRPr="002A0D1D" w:rsidRDefault="00A47669" w:rsidP="00147874">
            <w:pPr>
              <w:pStyle w:val="Glava"/>
              <w:spacing w:before="100" w:beforeAutospacing="1"/>
              <w:rPr>
                <w:rFonts w:cstheme="minorHAnsi"/>
                <w:iCs/>
              </w:rPr>
            </w:pPr>
            <w:r w:rsidRPr="002A0D1D">
              <w:rPr>
                <w:rFonts w:eastAsia="Times New Roman" w:cstheme="minorHAnsi"/>
                <w:bCs/>
                <w:lang w:eastAsia="sl-SI"/>
              </w:rPr>
              <w:t>Zdravstveni dom Murska Sobota, Grajska ulica 24, 9000 Murska Sobota</w:t>
            </w:r>
          </w:p>
        </w:tc>
      </w:tr>
      <w:tr w:rsidR="00A47669" w:rsidRPr="002A0D1D" w14:paraId="45D44186" w14:textId="77777777" w:rsidTr="00147874">
        <w:trPr>
          <w:trHeight w:val="320"/>
        </w:trPr>
        <w:tc>
          <w:tcPr>
            <w:tcW w:w="1370" w:type="pct"/>
            <w:gridSpan w:val="2"/>
            <w:tcBorders>
              <w:top w:val="single" w:sz="2" w:space="0" w:color="000000"/>
              <w:left w:val="single" w:sz="1" w:space="0" w:color="000000"/>
              <w:bottom w:val="single" w:sz="4" w:space="0" w:color="auto"/>
            </w:tcBorders>
            <w:vAlign w:val="center"/>
          </w:tcPr>
          <w:p w14:paraId="09B23E42" w14:textId="77777777" w:rsidR="00A47669" w:rsidRPr="002A0D1D" w:rsidRDefault="00A47669" w:rsidP="00147874">
            <w:pPr>
              <w:pStyle w:val="Glava"/>
              <w:spacing w:before="100" w:beforeAutospacing="1"/>
              <w:rPr>
                <w:rFonts w:cstheme="minorHAnsi"/>
                <w:bCs/>
              </w:rPr>
            </w:pPr>
            <w:r w:rsidRPr="002A0D1D">
              <w:rPr>
                <w:rFonts w:cstheme="minorHAnsi"/>
                <w:bCs/>
              </w:rPr>
              <w:t>Številka javnega naročila na PJN</w:t>
            </w:r>
          </w:p>
        </w:tc>
        <w:sdt>
          <w:sdtPr>
            <w:rPr>
              <w:rFonts w:cstheme="minorHAnsi"/>
              <w:bCs/>
            </w:rPr>
            <w:id w:val="1591044147"/>
            <w:placeholder>
              <w:docPart w:val="7E555F311C2E4142A33DF94869AA59AA"/>
            </w:placeholder>
            <w:showingPlcHdr/>
            <w:text/>
          </w:sdtPr>
          <w:sdtContent>
            <w:tc>
              <w:tcPr>
                <w:tcW w:w="3630" w:type="pct"/>
                <w:gridSpan w:val="4"/>
                <w:tcBorders>
                  <w:top w:val="single" w:sz="2" w:space="0" w:color="000000"/>
                  <w:left w:val="single" w:sz="1" w:space="0" w:color="000000"/>
                  <w:bottom w:val="single" w:sz="4" w:space="0" w:color="auto"/>
                  <w:right w:val="single" w:sz="1" w:space="0" w:color="000000"/>
                </w:tcBorders>
                <w:vAlign w:val="center"/>
              </w:tcPr>
              <w:p w14:paraId="160B2D44" w14:textId="77777777" w:rsidR="00A47669" w:rsidRPr="002A0D1D" w:rsidRDefault="00A47669" w:rsidP="00147874">
                <w:pPr>
                  <w:pStyle w:val="Glava"/>
                  <w:spacing w:before="100" w:beforeAutospacing="1"/>
                  <w:rPr>
                    <w:rFonts w:cstheme="minorHAnsi"/>
                    <w:bCs/>
                  </w:rPr>
                </w:pPr>
                <w:r w:rsidRPr="002A0D1D">
                  <w:rPr>
                    <w:rStyle w:val="Besedilooznabemesta"/>
                    <w:rFonts w:cstheme="minorHAnsi"/>
                    <w:color w:val="auto"/>
                  </w:rPr>
                  <w:t>Kliknite ali tapnite tukaj, če želite vnesti besedilo.</w:t>
                </w:r>
              </w:p>
            </w:tc>
          </w:sdtContent>
        </w:sdt>
      </w:tr>
      <w:tr w:rsidR="00A47669" w:rsidRPr="002A0D1D" w14:paraId="57528955" w14:textId="77777777" w:rsidTr="00147874">
        <w:trPr>
          <w:trHeight w:val="255"/>
        </w:trPr>
        <w:tc>
          <w:tcPr>
            <w:tcW w:w="1370" w:type="pct"/>
            <w:gridSpan w:val="2"/>
            <w:tcBorders>
              <w:top w:val="single" w:sz="4" w:space="0" w:color="auto"/>
              <w:left w:val="single" w:sz="4" w:space="0" w:color="auto"/>
              <w:bottom w:val="single" w:sz="4" w:space="0" w:color="auto"/>
              <w:right w:val="single" w:sz="4" w:space="0" w:color="auto"/>
            </w:tcBorders>
            <w:vAlign w:val="center"/>
          </w:tcPr>
          <w:p w14:paraId="7AE297E1" w14:textId="77777777" w:rsidR="00A47669" w:rsidRPr="002A0D1D" w:rsidRDefault="00A47669" w:rsidP="00147874">
            <w:pPr>
              <w:pStyle w:val="Glava"/>
              <w:spacing w:before="100" w:beforeAutospacing="1"/>
              <w:rPr>
                <w:rFonts w:cstheme="minorHAnsi"/>
                <w:bCs/>
              </w:rPr>
            </w:pPr>
            <w:r w:rsidRPr="002A0D1D">
              <w:rPr>
                <w:rFonts w:cstheme="minorHAnsi"/>
                <w:bCs/>
              </w:rPr>
              <w:t>Naslov javnega naročila</w:t>
            </w:r>
          </w:p>
        </w:tc>
        <w:tc>
          <w:tcPr>
            <w:tcW w:w="3630" w:type="pct"/>
            <w:gridSpan w:val="4"/>
            <w:tcBorders>
              <w:top w:val="single" w:sz="4" w:space="0" w:color="auto"/>
              <w:left w:val="single" w:sz="4" w:space="0" w:color="auto"/>
              <w:bottom w:val="single" w:sz="4" w:space="0" w:color="auto"/>
              <w:right w:val="single" w:sz="4" w:space="0" w:color="auto"/>
            </w:tcBorders>
            <w:vAlign w:val="center"/>
          </w:tcPr>
          <w:p w14:paraId="61E989A6" w14:textId="77777777" w:rsidR="00A47669" w:rsidRPr="002A0D1D" w:rsidRDefault="00A47669" w:rsidP="00147874">
            <w:pPr>
              <w:keepNext/>
              <w:keepLines/>
              <w:snapToGrid w:val="0"/>
              <w:spacing w:before="100" w:beforeAutospacing="1"/>
              <w:rPr>
                <w:rFonts w:asciiTheme="minorHAnsi" w:hAnsiTheme="minorHAnsi" w:cstheme="minorHAnsi"/>
                <w:bCs/>
                <w:sz w:val="22"/>
                <w:szCs w:val="22"/>
              </w:rPr>
            </w:pPr>
            <w:r w:rsidRPr="002A0D1D">
              <w:rPr>
                <w:rFonts w:asciiTheme="minorHAnsi" w:hAnsiTheme="minorHAnsi" w:cstheme="minorHAnsi"/>
                <w:bCs/>
                <w:sz w:val="22"/>
                <w:szCs w:val="22"/>
              </w:rPr>
              <w:t>DOBAVA SANITETNEGA MATERIALA</w:t>
            </w:r>
          </w:p>
        </w:tc>
      </w:tr>
      <w:tr w:rsidR="00A47669" w:rsidRPr="002A0D1D" w14:paraId="787BF30D" w14:textId="77777777" w:rsidTr="00147874">
        <w:trPr>
          <w:trHeight w:val="20"/>
        </w:trPr>
        <w:tc>
          <w:tcPr>
            <w:tcW w:w="5000" w:type="pct"/>
            <w:gridSpan w:val="6"/>
            <w:tcBorders>
              <w:top w:val="single" w:sz="4" w:space="0" w:color="auto"/>
              <w:left w:val="single" w:sz="4" w:space="0" w:color="auto"/>
              <w:bottom w:val="single" w:sz="4" w:space="0" w:color="auto"/>
              <w:right w:val="single" w:sz="4" w:space="0" w:color="auto"/>
            </w:tcBorders>
          </w:tcPr>
          <w:p w14:paraId="146B6E87" w14:textId="77777777" w:rsidR="00A47669" w:rsidRPr="002A0D1D" w:rsidRDefault="00A47669" w:rsidP="00147874">
            <w:pPr>
              <w:pStyle w:val="TableContents"/>
              <w:jc w:val="center"/>
              <w:rPr>
                <w:rFonts w:asciiTheme="minorHAnsi" w:hAnsiTheme="minorHAnsi" w:cstheme="minorHAnsi"/>
                <w:b/>
                <w:bCs/>
              </w:rPr>
            </w:pPr>
            <w:r w:rsidRPr="002A0D1D">
              <w:rPr>
                <w:rFonts w:asciiTheme="minorHAnsi" w:hAnsiTheme="minorHAnsi" w:cstheme="minorHAnsi"/>
                <w:b/>
                <w:bCs/>
              </w:rPr>
              <w:t>Podatki o fizični osebi – zastopniku ali zastopnici</w:t>
            </w:r>
          </w:p>
        </w:tc>
      </w:tr>
      <w:tr w:rsidR="00A47669" w:rsidRPr="002A0D1D" w14:paraId="1094618A" w14:textId="77777777" w:rsidTr="00147874">
        <w:trPr>
          <w:trHeight w:val="20"/>
        </w:trPr>
        <w:tc>
          <w:tcPr>
            <w:tcW w:w="1354" w:type="pct"/>
            <w:tcBorders>
              <w:top w:val="single" w:sz="4" w:space="0" w:color="auto"/>
              <w:left w:val="single" w:sz="4" w:space="0" w:color="auto"/>
              <w:bottom w:val="single" w:sz="4" w:space="0" w:color="auto"/>
              <w:right w:val="single" w:sz="4" w:space="0" w:color="auto"/>
            </w:tcBorders>
          </w:tcPr>
          <w:p w14:paraId="46283AE6"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Ime in priimek zakonitega zastopnika ali zastopnice</w:t>
            </w:r>
          </w:p>
        </w:tc>
        <w:sdt>
          <w:sdtPr>
            <w:rPr>
              <w:rFonts w:asciiTheme="minorHAnsi" w:hAnsiTheme="minorHAnsi" w:cstheme="minorHAnsi"/>
              <w:bCs/>
            </w:rPr>
            <w:id w:val="-376398281"/>
            <w:placeholder>
              <w:docPart w:val="0CCCFEB3C305462C80B03C218452D7BD"/>
            </w:placeholder>
            <w:showingPlcHdr/>
            <w:text/>
          </w:sdtPr>
          <w:sdtContent>
            <w:tc>
              <w:tcPr>
                <w:tcW w:w="3646" w:type="pct"/>
                <w:gridSpan w:val="5"/>
                <w:tcBorders>
                  <w:top w:val="single" w:sz="4" w:space="0" w:color="auto"/>
                  <w:left w:val="single" w:sz="4" w:space="0" w:color="auto"/>
                  <w:bottom w:val="single" w:sz="4" w:space="0" w:color="auto"/>
                  <w:right w:val="single" w:sz="4" w:space="0" w:color="auto"/>
                </w:tcBorders>
                <w:vAlign w:val="center"/>
              </w:tcPr>
              <w:p w14:paraId="10686917" w14:textId="77777777" w:rsidR="00A47669" w:rsidRPr="002A0D1D" w:rsidRDefault="00A47669" w:rsidP="00147874">
                <w:pPr>
                  <w:pStyle w:val="TableContents"/>
                  <w:rPr>
                    <w:rFonts w:asciiTheme="minorHAnsi" w:hAnsiTheme="minorHAnsi" w:cstheme="minorHAnsi"/>
                    <w:bCs/>
                  </w:rPr>
                </w:pPr>
                <w:r w:rsidRPr="002A0D1D">
                  <w:rPr>
                    <w:rStyle w:val="Besedilooznabemesta"/>
                    <w:rFonts w:asciiTheme="minorHAnsi" w:hAnsiTheme="minorHAnsi" w:cstheme="minorHAnsi"/>
                    <w:color w:val="auto"/>
                  </w:rPr>
                  <w:t>Kliknite ali tapnite tukaj, če želite vnesti besedilo.</w:t>
                </w:r>
              </w:p>
            </w:tc>
          </w:sdtContent>
        </w:sdt>
      </w:tr>
      <w:tr w:rsidR="00A47669" w:rsidRPr="002A0D1D" w14:paraId="146B0734" w14:textId="77777777" w:rsidTr="00147874">
        <w:trPr>
          <w:trHeight w:val="20"/>
        </w:trPr>
        <w:tc>
          <w:tcPr>
            <w:tcW w:w="1354" w:type="pct"/>
            <w:tcBorders>
              <w:top w:val="single" w:sz="4" w:space="0" w:color="auto"/>
              <w:left w:val="single" w:sz="4" w:space="0" w:color="auto"/>
              <w:bottom w:val="single" w:sz="4" w:space="0" w:color="auto"/>
              <w:right w:val="single" w:sz="4" w:space="0" w:color="auto"/>
            </w:tcBorders>
          </w:tcPr>
          <w:p w14:paraId="276E97DE"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EMŠO</w:t>
            </w:r>
          </w:p>
        </w:tc>
        <w:sdt>
          <w:sdtPr>
            <w:rPr>
              <w:rFonts w:asciiTheme="minorHAnsi" w:hAnsiTheme="minorHAnsi" w:cstheme="minorHAnsi"/>
              <w:bCs/>
            </w:rPr>
            <w:id w:val="-835922082"/>
            <w:placeholder>
              <w:docPart w:val="0CCCFEB3C305462C80B03C218452D7BD"/>
            </w:placeholder>
            <w:showingPlcHdr/>
            <w:text/>
          </w:sdtPr>
          <w:sdtContent>
            <w:tc>
              <w:tcPr>
                <w:tcW w:w="3646" w:type="pct"/>
                <w:gridSpan w:val="5"/>
                <w:tcBorders>
                  <w:top w:val="single" w:sz="4" w:space="0" w:color="auto"/>
                  <w:left w:val="single" w:sz="4" w:space="0" w:color="auto"/>
                  <w:bottom w:val="single" w:sz="4" w:space="0" w:color="auto"/>
                  <w:right w:val="single" w:sz="4" w:space="0" w:color="auto"/>
                </w:tcBorders>
                <w:vAlign w:val="center"/>
              </w:tcPr>
              <w:p w14:paraId="58C4E3FB" w14:textId="77777777" w:rsidR="00A47669" w:rsidRPr="002A0D1D" w:rsidRDefault="00A47669" w:rsidP="00147874">
                <w:pPr>
                  <w:pStyle w:val="TableContents"/>
                  <w:rPr>
                    <w:rFonts w:asciiTheme="minorHAnsi" w:hAnsiTheme="minorHAnsi" w:cstheme="minorHAnsi"/>
                    <w:bCs/>
                  </w:rPr>
                </w:pPr>
                <w:r w:rsidRPr="002A0D1D">
                  <w:rPr>
                    <w:rStyle w:val="Besedilooznabemesta"/>
                    <w:rFonts w:asciiTheme="minorHAnsi" w:hAnsiTheme="minorHAnsi" w:cstheme="minorHAnsi"/>
                    <w:color w:val="auto"/>
                  </w:rPr>
                  <w:t>Kliknite ali tapnite tukaj, če želite vnesti besedilo.</w:t>
                </w:r>
              </w:p>
            </w:tc>
          </w:sdtContent>
        </w:sdt>
      </w:tr>
      <w:tr w:rsidR="00A47669" w:rsidRPr="002A0D1D" w14:paraId="1153D5DA" w14:textId="77777777" w:rsidTr="00147874">
        <w:trPr>
          <w:trHeight w:val="20"/>
        </w:trPr>
        <w:tc>
          <w:tcPr>
            <w:tcW w:w="1354" w:type="pct"/>
            <w:tcBorders>
              <w:top w:val="single" w:sz="4" w:space="0" w:color="auto"/>
              <w:left w:val="single" w:sz="4" w:space="0" w:color="auto"/>
              <w:bottom w:val="single" w:sz="4" w:space="0" w:color="auto"/>
              <w:right w:val="single" w:sz="4" w:space="0" w:color="auto"/>
            </w:tcBorders>
          </w:tcPr>
          <w:p w14:paraId="69000265"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Datum rojstva</w:t>
            </w:r>
          </w:p>
        </w:tc>
        <w:sdt>
          <w:sdtPr>
            <w:rPr>
              <w:rFonts w:asciiTheme="minorHAnsi" w:hAnsiTheme="minorHAnsi" w:cstheme="minorHAnsi"/>
              <w:bCs/>
            </w:rPr>
            <w:id w:val="-592085038"/>
            <w:placeholder>
              <w:docPart w:val="0CCCFEB3C305462C80B03C218452D7BD"/>
            </w:placeholder>
            <w:showingPlcHdr/>
            <w:text/>
          </w:sdtPr>
          <w:sdtContent>
            <w:tc>
              <w:tcPr>
                <w:tcW w:w="3646" w:type="pct"/>
                <w:gridSpan w:val="5"/>
                <w:tcBorders>
                  <w:top w:val="single" w:sz="4" w:space="0" w:color="auto"/>
                  <w:left w:val="single" w:sz="4" w:space="0" w:color="auto"/>
                  <w:bottom w:val="single" w:sz="4" w:space="0" w:color="auto"/>
                  <w:right w:val="single" w:sz="4" w:space="0" w:color="auto"/>
                </w:tcBorders>
                <w:vAlign w:val="center"/>
              </w:tcPr>
              <w:p w14:paraId="4068D8D9" w14:textId="77777777" w:rsidR="00A47669" w:rsidRPr="002A0D1D" w:rsidRDefault="00A47669" w:rsidP="00147874">
                <w:pPr>
                  <w:pStyle w:val="TableContents"/>
                  <w:rPr>
                    <w:rFonts w:asciiTheme="minorHAnsi" w:hAnsiTheme="minorHAnsi" w:cstheme="minorHAnsi"/>
                    <w:bCs/>
                  </w:rPr>
                </w:pPr>
                <w:r w:rsidRPr="002A0D1D">
                  <w:rPr>
                    <w:rStyle w:val="Besedilooznabemesta"/>
                    <w:rFonts w:asciiTheme="minorHAnsi" w:hAnsiTheme="minorHAnsi" w:cstheme="minorHAnsi"/>
                    <w:color w:val="auto"/>
                  </w:rPr>
                  <w:t>Kliknite ali tapnite tukaj, če želite vnesti besedilo.</w:t>
                </w:r>
              </w:p>
            </w:tc>
          </w:sdtContent>
        </w:sdt>
      </w:tr>
      <w:tr w:rsidR="00A47669" w:rsidRPr="002A0D1D" w14:paraId="08035ABC" w14:textId="77777777" w:rsidTr="00147874">
        <w:trPr>
          <w:trHeight w:val="20"/>
        </w:trPr>
        <w:tc>
          <w:tcPr>
            <w:tcW w:w="1354" w:type="pct"/>
            <w:tcBorders>
              <w:top w:val="single" w:sz="4" w:space="0" w:color="auto"/>
              <w:left w:val="single" w:sz="4" w:space="0" w:color="auto"/>
              <w:bottom w:val="single" w:sz="4" w:space="0" w:color="auto"/>
              <w:right w:val="single" w:sz="4" w:space="0" w:color="auto"/>
            </w:tcBorders>
          </w:tcPr>
          <w:p w14:paraId="583FB794"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Kraj rojstva</w:t>
            </w:r>
          </w:p>
        </w:tc>
        <w:sdt>
          <w:sdtPr>
            <w:rPr>
              <w:rFonts w:asciiTheme="minorHAnsi" w:hAnsiTheme="minorHAnsi" w:cstheme="minorHAnsi"/>
              <w:bCs/>
            </w:rPr>
            <w:id w:val="266281617"/>
            <w:placeholder>
              <w:docPart w:val="0CCCFEB3C305462C80B03C218452D7BD"/>
            </w:placeholder>
            <w:showingPlcHdr/>
            <w:text/>
          </w:sdtPr>
          <w:sdtContent>
            <w:tc>
              <w:tcPr>
                <w:tcW w:w="3646" w:type="pct"/>
                <w:gridSpan w:val="5"/>
                <w:tcBorders>
                  <w:top w:val="single" w:sz="4" w:space="0" w:color="auto"/>
                  <w:left w:val="single" w:sz="4" w:space="0" w:color="auto"/>
                  <w:bottom w:val="single" w:sz="4" w:space="0" w:color="auto"/>
                  <w:right w:val="single" w:sz="4" w:space="0" w:color="auto"/>
                </w:tcBorders>
                <w:vAlign w:val="center"/>
              </w:tcPr>
              <w:p w14:paraId="1F728920" w14:textId="77777777" w:rsidR="00A47669" w:rsidRPr="002A0D1D" w:rsidRDefault="00A47669" w:rsidP="00147874">
                <w:pPr>
                  <w:pStyle w:val="TableContents"/>
                  <w:rPr>
                    <w:rFonts w:asciiTheme="minorHAnsi" w:hAnsiTheme="minorHAnsi" w:cstheme="minorHAnsi"/>
                    <w:bCs/>
                  </w:rPr>
                </w:pPr>
                <w:r w:rsidRPr="002A0D1D">
                  <w:rPr>
                    <w:rStyle w:val="Besedilooznabemesta"/>
                    <w:rFonts w:asciiTheme="minorHAnsi" w:hAnsiTheme="minorHAnsi" w:cstheme="minorHAnsi"/>
                    <w:color w:val="auto"/>
                  </w:rPr>
                  <w:t>Kliknite ali tapnite tukaj, če želite vnesti besedilo.</w:t>
                </w:r>
              </w:p>
            </w:tc>
          </w:sdtContent>
        </w:sdt>
      </w:tr>
      <w:tr w:rsidR="00A47669" w:rsidRPr="002A0D1D" w14:paraId="48E67D58" w14:textId="77777777" w:rsidTr="00147874">
        <w:trPr>
          <w:trHeight w:val="20"/>
        </w:trPr>
        <w:tc>
          <w:tcPr>
            <w:tcW w:w="1354" w:type="pct"/>
            <w:tcBorders>
              <w:top w:val="single" w:sz="4" w:space="0" w:color="auto"/>
              <w:left w:val="single" w:sz="4" w:space="0" w:color="auto"/>
              <w:bottom w:val="single" w:sz="4" w:space="0" w:color="auto"/>
              <w:right w:val="single" w:sz="4" w:space="0" w:color="auto"/>
            </w:tcBorders>
          </w:tcPr>
          <w:p w14:paraId="03BC8411"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Občina rojstva</w:t>
            </w:r>
          </w:p>
        </w:tc>
        <w:sdt>
          <w:sdtPr>
            <w:rPr>
              <w:rFonts w:asciiTheme="minorHAnsi" w:hAnsiTheme="minorHAnsi" w:cstheme="minorHAnsi"/>
              <w:bCs/>
            </w:rPr>
            <w:id w:val="1761865947"/>
            <w:placeholder>
              <w:docPart w:val="0CCCFEB3C305462C80B03C218452D7BD"/>
            </w:placeholder>
            <w:showingPlcHdr/>
            <w:text/>
          </w:sdtPr>
          <w:sdtContent>
            <w:tc>
              <w:tcPr>
                <w:tcW w:w="3646" w:type="pct"/>
                <w:gridSpan w:val="5"/>
                <w:tcBorders>
                  <w:top w:val="single" w:sz="4" w:space="0" w:color="auto"/>
                  <w:left w:val="single" w:sz="4" w:space="0" w:color="auto"/>
                  <w:bottom w:val="single" w:sz="4" w:space="0" w:color="auto"/>
                  <w:right w:val="single" w:sz="4" w:space="0" w:color="auto"/>
                </w:tcBorders>
                <w:vAlign w:val="center"/>
              </w:tcPr>
              <w:p w14:paraId="72232244" w14:textId="77777777" w:rsidR="00A47669" w:rsidRPr="002A0D1D" w:rsidRDefault="00A47669" w:rsidP="00147874">
                <w:pPr>
                  <w:pStyle w:val="TableContents"/>
                  <w:rPr>
                    <w:rFonts w:asciiTheme="minorHAnsi" w:hAnsiTheme="minorHAnsi" w:cstheme="minorHAnsi"/>
                    <w:bCs/>
                  </w:rPr>
                </w:pPr>
                <w:r w:rsidRPr="002A0D1D">
                  <w:rPr>
                    <w:rStyle w:val="Besedilooznabemesta"/>
                    <w:rFonts w:asciiTheme="minorHAnsi" w:hAnsiTheme="minorHAnsi" w:cstheme="minorHAnsi"/>
                    <w:color w:val="auto"/>
                  </w:rPr>
                  <w:t>Kliknite ali tapnite tukaj, če želite vnesti besedilo.</w:t>
                </w:r>
              </w:p>
            </w:tc>
          </w:sdtContent>
        </w:sdt>
      </w:tr>
      <w:tr w:rsidR="00A47669" w:rsidRPr="002A0D1D" w14:paraId="44035136" w14:textId="77777777" w:rsidTr="00147874">
        <w:trPr>
          <w:trHeight w:val="20"/>
        </w:trPr>
        <w:tc>
          <w:tcPr>
            <w:tcW w:w="1354" w:type="pct"/>
            <w:tcBorders>
              <w:top w:val="single" w:sz="4" w:space="0" w:color="auto"/>
              <w:left w:val="single" w:sz="4" w:space="0" w:color="auto"/>
              <w:bottom w:val="single" w:sz="4" w:space="0" w:color="auto"/>
              <w:right w:val="single" w:sz="4" w:space="0" w:color="auto"/>
            </w:tcBorders>
          </w:tcPr>
          <w:p w14:paraId="4D636F83"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Država rojstva</w:t>
            </w:r>
          </w:p>
        </w:tc>
        <w:sdt>
          <w:sdtPr>
            <w:rPr>
              <w:rFonts w:asciiTheme="minorHAnsi" w:hAnsiTheme="minorHAnsi" w:cstheme="minorHAnsi"/>
              <w:bCs/>
            </w:rPr>
            <w:id w:val="-774331903"/>
            <w:placeholder>
              <w:docPart w:val="0CCCFEB3C305462C80B03C218452D7BD"/>
            </w:placeholder>
            <w:showingPlcHdr/>
            <w:text/>
          </w:sdtPr>
          <w:sdtContent>
            <w:tc>
              <w:tcPr>
                <w:tcW w:w="3646" w:type="pct"/>
                <w:gridSpan w:val="5"/>
                <w:tcBorders>
                  <w:top w:val="single" w:sz="4" w:space="0" w:color="auto"/>
                  <w:left w:val="single" w:sz="4" w:space="0" w:color="auto"/>
                  <w:bottom w:val="single" w:sz="4" w:space="0" w:color="auto"/>
                  <w:right w:val="single" w:sz="4" w:space="0" w:color="auto"/>
                </w:tcBorders>
                <w:vAlign w:val="center"/>
              </w:tcPr>
              <w:p w14:paraId="7AB9C68F" w14:textId="77777777" w:rsidR="00A47669" w:rsidRPr="002A0D1D" w:rsidRDefault="00A47669" w:rsidP="00147874">
                <w:pPr>
                  <w:pStyle w:val="TableContents"/>
                  <w:rPr>
                    <w:rFonts w:asciiTheme="minorHAnsi" w:hAnsiTheme="minorHAnsi" w:cstheme="minorHAnsi"/>
                    <w:bCs/>
                  </w:rPr>
                </w:pPr>
                <w:r w:rsidRPr="002A0D1D">
                  <w:rPr>
                    <w:rStyle w:val="Besedilooznabemesta"/>
                    <w:rFonts w:asciiTheme="minorHAnsi" w:hAnsiTheme="minorHAnsi" w:cstheme="minorHAnsi"/>
                    <w:color w:val="auto"/>
                  </w:rPr>
                  <w:t>Kliknite ali tapnite tukaj, če želite vnesti besedilo.</w:t>
                </w:r>
              </w:p>
            </w:tc>
          </w:sdtContent>
        </w:sdt>
      </w:tr>
      <w:tr w:rsidR="00A47669" w:rsidRPr="002A0D1D" w14:paraId="15DA647D" w14:textId="77777777" w:rsidTr="00147874">
        <w:trPr>
          <w:trHeight w:val="20"/>
        </w:trPr>
        <w:tc>
          <w:tcPr>
            <w:tcW w:w="1354" w:type="pct"/>
            <w:tcBorders>
              <w:top w:val="single" w:sz="4" w:space="0" w:color="auto"/>
              <w:left w:val="single" w:sz="4" w:space="0" w:color="auto"/>
              <w:bottom w:val="single" w:sz="4" w:space="0" w:color="auto"/>
              <w:right w:val="single" w:sz="4" w:space="0" w:color="auto"/>
            </w:tcBorders>
          </w:tcPr>
          <w:p w14:paraId="4E4F68CC"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Stalno/začasno bivališča</w:t>
            </w:r>
          </w:p>
        </w:tc>
        <w:tc>
          <w:tcPr>
            <w:tcW w:w="579" w:type="pct"/>
            <w:gridSpan w:val="2"/>
            <w:tcBorders>
              <w:top w:val="single" w:sz="4" w:space="0" w:color="auto"/>
              <w:left w:val="single" w:sz="4" w:space="0" w:color="auto"/>
              <w:bottom w:val="single" w:sz="4" w:space="0" w:color="auto"/>
              <w:right w:val="single" w:sz="4" w:space="0" w:color="auto"/>
            </w:tcBorders>
            <w:vAlign w:val="center"/>
          </w:tcPr>
          <w:p w14:paraId="57742E54"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Ulica in hišna številka</w:t>
            </w:r>
          </w:p>
        </w:tc>
        <w:sdt>
          <w:sdtPr>
            <w:rPr>
              <w:rFonts w:asciiTheme="minorHAnsi" w:hAnsiTheme="minorHAnsi" w:cstheme="minorHAnsi"/>
              <w:bCs/>
            </w:rPr>
            <w:id w:val="-476919779"/>
            <w:placeholder>
              <w:docPart w:val="0CCCFEB3C305462C80B03C218452D7BD"/>
            </w:placeholder>
            <w:showingPlcHdr/>
            <w:text/>
          </w:sdtPr>
          <w:sdtContent>
            <w:tc>
              <w:tcPr>
                <w:tcW w:w="1213" w:type="pct"/>
                <w:tcBorders>
                  <w:top w:val="single" w:sz="4" w:space="0" w:color="auto"/>
                  <w:left w:val="single" w:sz="4" w:space="0" w:color="auto"/>
                  <w:bottom w:val="single" w:sz="4" w:space="0" w:color="auto"/>
                  <w:right w:val="single" w:sz="4" w:space="0" w:color="auto"/>
                </w:tcBorders>
                <w:vAlign w:val="center"/>
              </w:tcPr>
              <w:p w14:paraId="1F222CA7" w14:textId="77777777" w:rsidR="00A47669" w:rsidRPr="002A0D1D" w:rsidRDefault="00A47669" w:rsidP="00147874">
                <w:pPr>
                  <w:pStyle w:val="TableContents"/>
                  <w:rPr>
                    <w:rFonts w:asciiTheme="minorHAnsi" w:hAnsiTheme="minorHAnsi" w:cstheme="minorHAnsi"/>
                    <w:bCs/>
                  </w:rPr>
                </w:pPr>
                <w:r w:rsidRPr="002A0D1D">
                  <w:rPr>
                    <w:rStyle w:val="Besedilooznabemesta"/>
                    <w:rFonts w:asciiTheme="minorHAnsi" w:hAnsiTheme="minorHAnsi" w:cstheme="minorHAnsi"/>
                    <w:color w:val="auto"/>
                  </w:rPr>
                  <w:t>Kliknite ali tapnite tukaj, če želite vnesti besedilo.</w:t>
                </w:r>
              </w:p>
            </w:tc>
          </w:sdtContent>
        </w:sdt>
        <w:tc>
          <w:tcPr>
            <w:tcW w:w="575" w:type="pct"/>
            <w:tcBorders>
              <w:top w:val="single" w:sz="4" w:space="0" w:color="auto"/>
              <w:left w:val="single" w:sz="4" w:space="0" w:color="auto"/>
              <w:bottom w:val="single" w:sz="4" w:space="0" w:color="auto"/>
              <w:right w:val="single" w:sz="4" w:space="0" w:color="auto"/>
            </w:tcBorders>
            <w:vAlign w:val="center"/>
          </w:tcPr>
          <w:p w14:paraId="7D17B7DD"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Poštna številka in pošta</w:t>
            </w:r>
          </w:p>
        </w:tc>
        <w:sdt>
          <w:sdtPr>
            <w:rPr>
              <w:rFonts w:asciiTheme="minorHAnsi" w:hAnsiTheme="minorHAnsi" w:cstheme="minorHAnsi"/>
              <w:bCs/>
            </w:rPr>
            <w:id w:val="-1995019994"/>
            <w:placeholder>
              <w:docPart w:val="0CCCFEB3C305462C80B03C218452D7BD"/>
            </w:placeholder>
            <w:showingPlcHdr/>
            <w:text/>
          </w:sdtPr>
          <w:sdtContent>
            <w:tc>
              <w:tcPr>
                <w:tcW w:w="1278" w:type="pct"/>
                <w:tcBorders>
                  <w:top w:val="single" w:sz="4" w:space="0" w:color="auto"/>
                  <w:left w:val="single" w:sz="4" w:space="0" w:color="auto"/>
                  <w:bottom w:val="single" w:sz="4" w:space="0" w:color="auto"/>
                  <w:right w:val="single" w:sz="4" w:space="0" w:color="auto"/>
                </w:tcBorders>
                <w:vAlign w:val="center"/>
              </w:tcPr>
              <w:p w14:paraId="11F59824" w14:textId="77777777" w:rsidR="00A47669" w:rsidRPr="002A0D1D" w:rsidRDefault="00A47669" w:rsidP="00147874">
                <w:pPr>
                  <w:pStyle w:val="TableContents"/>
                  <w:rPr>
                    <w:rFonts w:asciiTheme="minorHAnsi" w:hAnsiTheme="minorHAnsi" w:cstheme="minorHAnsi"/>
                    <w:bCs/>
                  </w:rPr>
                </w:pPr>
                <w:r w:rsidRPr="002A0D1D">
                  <w:rPr>
                    <w:rStyle w:val="Besedilooznabemesta"/>
                    <w:rFonts w:asciiTheme="minorHAnsi" w:hAnsiTheme="minorHAnsi" w:cstheme="minorHAnsi"/>
                    <w:color w:val="auto"/>
                  </w:rPr>
                  <w:t>Kliknite ali tapnite tukaj, če želite vnesti besedilo.</w:t>
                </w:r>
              </w:p>
            </w:tc>
          </w:sdtContent>
        </w:sdt>
      </w:tr>
      <w:tr w:rsidR="00A47669" w:rsidRPr="002A0D1D" w14:paraId="4CB51462" w14:textId="77777777" w:rsidTr="00147874">
        <w:trPr>
          <w:trHeight w:val="20"/>
        </w:trPr>
        <w:tc>
          <w:tcPr>
            <w:tcW w:w="1354" w:type="pct"/>
            <w:tcBorders>
              <w:top w:val="single" w:sz="4" w:space="0" w:color="auto"/>
              <w:left w:val="single" w:sz="4" w:space="0" w:color="auto"/>
              <w:bottom w:val="single" w:sz="4" w:space="0" w:color="auto"/>
              <w:right w:val="single" w:sz="4" w:space="0" w:color="auto"/>
            </w:tcBorders>
          </w:tcPr>
          <w:p w14:paraId="764DC6DB"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Državljanstvo</w:t>
            </w:r>
          </w:p>
        </w:tc>
        <w:sdt>
          <w:sdtPr>
            <w:rPr>
              <w:rFonts w:asciiTheme="minorHAnsi" w:hAnsiTheme="minorHAnsi" w:cstheme="minorHAnsi"/>
              <w:bCs/>
            </w:rPr>
            <w:id w:val="-1103257135"/>
            <w:placeholder>
              <w:docPart w:val="0CCCFEB3C305462C80B03C218452D7BD"/>
            </w:placeholder>
            <w:showingPlcHdr/>
            <w:text/>
          </w:sdtPr>
          <w:sdtContent>
            <w:tc>
              <w:tcPr>
                <w:tcW w:w="3646" w:type="pct"/>
                <w:gridSpan w:val="5"/>
                <w:tcBorders>
                  <w:top w:val="single" w:sz="4" w:space="0" w:color="auto"/>
                  <w:left w:val="single" w:sz="4" w:space="0" w:color="auto"/>
                  <w:bottom w:val="single" w:sz="4" w:space="0" w:color="auto"/>
                  <w:right w:val="single" w:sz="4" w:space="0" w:color="auto"/>
                </w:tcBorders>
              </w:tcPr>
              <w:p w14:paraId="20D2A949" w14:textId="77777777" w:rsidR="00A47669" w:rsidRPr="002A0D1D" w:rsidRDefault="00A47669" w:rsidP="00147874">
                <w:pPr>
                  <w:pStyle w:val="TableContents"/>
                  <w:rPr>
                    <w:rFonts w:asciiTheme="minorHAnsi" w:hAnsiTheme="minorHAnsi" w:cstheme="minorHAnsi"/>
                    <w:bCs/>
                  </w:rPr>
                </w:pPr>
                <w:r w:rsidRPr="002A0D1D">
                  <w:rPr>
                    <w:rStyle w:val="Besedilooznabemesta"/>
                    <w:rFonts w:asciiTheme="minorHAnsi" w:hAnsiTheme="minorHAnsi" w:cstheme="minorHAnsi"/>
                    <w:color w:val="auto"/>
                  </w:rPr>
                  <w:t>Kliknite ali tapnite tukaj, če želite vnesti besedilo.</w:t>
                </w:r>
              </w:p>
            </w:tc>
          </w:sdtContent>
        </w:sdt>
      </w:tr>
      <w:tr w:rsidR="00A47669" w:rsidRPr="002A0D1D" w14:paraId="183A3F67" w14:textId="77777777" w:rsidTr="00147874">
        <w:tc>
          <w:tcPr>
            <w:tcW w:w="1354" w:type="pct"/>
            <w:tcBorders>
              <w:top w:val="single" w:sz="4" w:space="0" w:color="auto"/>
              <w:left w:val="single" w:sz="4" w:space="0" w:color="auto"/>
              <w:bottom w:val="single" w:sz="4" w:space="0" w:color="auto"/>
              <w:right w:val="single" w:sz="4" w:space="0" w:color="auto"/>
            </w:tcBorders>
          </w:tcPr>
          <w:p w14:paraId="59DBDCA6"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Dekliški priimek</w:t>
            </w:r>
          </w:p>
        </w:tc>
        <w:sdt>
          <w:sdtPr>
            <w:rPr>
              <w:rFonts w:asciiTheme="minorHAnsi" w:hAnsiTheme="minorHAnsi" w:cstheme="minorHAnsi"/>
              <w:bCs/>
            </w:rPr>
            <w:id w:val="1106925711"/>
            <w:placeholder>
              <w:docPart w:val="0CCCFEB3C305462C80B03C218452D7BD"/>
            </w:placeholder>
            <w:showingPlcHdr/>
            <w:text/>
          </w:sdtPr>
          <w:sdtContent>
            <w:tc>
              <w:tcPr>
                <w:tcW w:w="3646" w:type="pct"/>
                <w:gridSpan w:val="5"/>
                <w:tcBorders>
                  <w:top w:val="single" w:sz="4" w:space="0" w:color="auto"/>
                  <w:left w:val="single" w:sz="4" w:space="0" w:color="auto"/>
                  <w:bottom w:val="single" w:sz="4" w:space="0" w:color="auto"/>
                  <w:right w:val="single" w:sz="4" w:space="0" w:color="auto"/>
                </w:tcBorders>
              </w:tcPr>
              <w:p w14:paraId="62ACBF78" w14:textId="77777777" w:rsidR="00A47669" w:rsidRPr="002A0D1D" w:rsidRDefault="00A47669" w:rsidP="00147874">
                <w:pPr>
                  <w:pStyle w:val="TableContents"/>
                  <w:rPr>
                    <w:rFonts w:asciiTheme="minorHAnsi" w:hAnsiTheme="minorHAnsi" w:cstheme="minorHAnsi"/>
                    <w:bCs/>
                  </w:rPr>
                </w:pPr>
                <w:r w:rsidRPr="002A0D1D">
                  <w:rPr>
                    <w:rStyle w:val="Besedilooznabemesta"/>
                    <w:rFonts w:asciiTheme="minorHAnsi" w:hAnsiTheme="minorHAnsi" w:cstheme="minorHAnsi"/>
                    <w:color w:val="auto"/>
                  </w:rPr>
                  <w:t>Kliknite ali tapnite tukaj, če želite vnesti besedilo.</w:t>
                </w:r>
              </w:p>
            </w:tc>
          </w:sdtContent>
        </w:sdt>
      </w:tr>
      <w:tr w:rsidR="00A47669" w:rsidRPr="002A0D1D" w14:paraId="359D30A0" w14:textId="77777777" w:rsidTr="00147874">
        <w:tc>
          <w:tcPr>
            <w:tcW w:w="1354" w:type="pct"/>
            <w:tcBorders>
              <w:top w:val="single" w:sz="4" w:space="0" w:color="auto"/>
              <w:left w:val="single" w:sz="4" w:space="0" w:color="auto"/>
              <w:bottom w:val="single" w:sz="4" w:space="0" w:color="auto"/>
              <w:right w:val="single" w:sz="4" w:space="0" w:color="auto"/>
            </w:tcBorders>
            <w:vAlign w:val="center"/>
          </w:tcPr>
          <w:p w14:paraId="0D9F1FF9"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Namen izdaje potrdila</w:t>
            </w:r>
          </w:p>
        </w:tc>
        <w:tc>
          <w:tcPr>
            <w:tcW w:w="3646" w:type="pct"/>
            <w:gridSpan w:val="5"/>
            <w:tcBorders>
              <w:top w:val="single" w:sz="4" w:space="0" w:color="auto"/>
              <w:left w:val="single" w:sz="4" w:space="0" w:color="auto"/>
              <w:bottom w:val="single" w:sz="4" w:space="0" w:color="auto"/>
              <w:right w:val="single" w:sz="4" w:space="0" w:color="auto"/>
            </w:tcBorders>
          </w:tcPr>
          <w:p w14:paraId="2C9A46DC"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Preverjanje izpolnjevanja pogojev v postopku oddaje prijave zgoraj navedenega javnega naročila.</w:t>
            </w:r>
          </w:p>
        </w:tc>
      </w:tr>
    </w:tbl>
    <w:p w14:paraId="6A5F47A2" w14:textId="77777777" w:rsidR="00A47669" w:rsidRPr="002A0D1D" w:rsidRDefault="00A47669" w:rsidP="00A47669">
      <w:pPr>
        <w:rPr>
          <w:rFonts w:asciiTheme="minorHAnsi" w:hAnsiTheme="minorHAnsi" w:cstheme="minorHAnsi"/>
          <w:sz w:val="22"/>
          <w:szCs w:val="22"/>
        </w:rPr>
      </w:pPr>
    </w:p>
    <w:p w14:paraId="644C0610" w14:textId="77777777" w:rsidR="00A47669" w:rsidRPr="002A0D1D" w:rsidRDefault="00A47669" w:rsidP="00A47669">
      <w:pPr>
        <w:jc w:val="both"/>
        <w:rPr>
          <w:rFonts w:asciiTheme="minorHAnsi" w:hAnsiTheme="minorHAnsi" w:cstheme="minorHAnsi"/>
          <w:sz w:val="22"/>
          <w:szCs w:val="22"/>
        </w:rPr>
      </w:pPr>
      <w:r w:rsidRPr="002A0D1D">
        <w:rPr>
          <w:rFonts w:asciiTheme="minorHAnsi" w:hAnsiTheme="minorHAnsi" w:cstheme="minorHAnsi"/>
          <w:sz w:val="22"/>
          <w:szCs w:val="22"/>
        </w:rPr>
        <w:t>Spodaj podpisani pooblastitelj ali pooblastiteljica, pooblaščam naročnika Zdravstveni dom Murska Sobota, Grajska ulica 24, 9000 Murska Sobota, da za potrebe izvedbe predmetnega javnega naročila pridobi vse potrebne podatke oz. potrdilo iz kazenske evidence fizičnih oseb Ministrstva za pravosodje RS.</w:t>
      </w:r>
    </w:p>
    <w:p w14:paraId="53918973" w14:textId="77777777" w:rsidR="00A47669" w:rsidRPr="002A0D1D" w:rsidRDefault="00A47669" w:rsidP="00A47669">
      <w:pPr>
        <w:keepNext/>
        <w:keepLines/>
        <w:tabs>
          <w:tab w:val="left" w:pos="536"/>
        </w:tabs>
        <w:spacing w:before="51" w:after="240"/>
        <w:jc w:val="both"/>
        <w:rPr>
          <w:rFonts w:asciiTheme="minorHAnsi" w:hAnsiTheme="minorHAnsi" w:cstheme="minorHAnsi"/>
          <w:sz w:val="22"/>
          <w:szCs w:val="22"/>
        </w:rPr>
      </w:pPr>
    </w:p>
    <w:p w14:paraId="1152E15D" w14:textId="77777777" w:rsidR="00A47669" w:rsidRPr="002A0D1D" w:rsidRDefault="00A47669" w:rsidP="00A47669">
      <w:pPr>
        <w:keepNext/>
        <w:keepLines/>
        <w:tabs>
          <w:tab w:val="left" w:pos="536"/>
        </w:tabs>
        <w:spacing w:before="51" w:after="240"/>
        <w:jc w:val="both"/>
        <w:rPr>
          <w:rFonts w:asciiTheme="minorHAnsi" w:hAnsiTheme="minorHAnsi" w:cstheme="minorHAnsi"/>
          <w:bCs/>
          <w:sz w:val="22"/>
          <w:szCs w:val="22"/>
        </w:rPr>
      </w:pP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t>V/na ________________, dne __________</w:t>
      </w:r>
    </w:p>
    <w:p w14:paraId="339C656F" w14:textId="77777777" w:rsidR="00A47669" w:rsidRPr="002A0D1D" w:rsidRDefault="00A47669" w:rsidP="00A47669">
      <w:pPr>
        <w:keepNext/>
        <w:keepLines/>
        <w:tabs>
          <w:tab w:val="left" w:pos="536"/>
        </w:tabs>
        <w:spacing w:before="51" w:after="240"/>
        <w:jc w:val="both"/>
        <w:rPr>
          <w:rFonts w:asciiTheme="minorHAnsi" w:hAnsiTheme="minorHAnsi" w:cstheme="minorHAnsi"/>
          <w:bCs/>
          <w:sz w:val="22"/>
          <w:szCs w:val="22"/>
        </w:rPr>
      </w:pP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t>Ime in priimek:</w:t>
      </w:r>
    </w:p>
    <w:p w14:paraId="11EC1317" w14:textId="77777777" w:rsidR="00A47669" w:rsidRPr="002A0D1D" w:rsidRDefault="00A47669" w:rsidP="00A47669">
      <w:pPr>
        <w:keepNext/>
        <w:keepLines/>
        <w:tabs>
          <w:tab w:val="left" w:pos="536"/>
        </w:tabs>
        <w:spacing w:before="51" w:after="240"/>
        <w:jc w:val="both"/>
        <w:rPr>
          <w:rFonts w:asciiTheme="minorHAnsi" w:hAnsiTheme="minorHAnsi" w:cstheme="minorHAnsi"/>
          <w:sz w:val="22"/>
          <w:szCs w:val="22"/>
        </w:rPr>
      </w:pP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t>Podpis:</w:t>
      </w:r>
    </w:p>
    <w:p w14:paraId="28A522F0" w14:textId="77777777" w:rsidR="00A47669" w:rsidRDefault="00A47669" w:rsidP="00A47669">
      <w:pPr>
        <w:rPr>
          <w:rFonts w:asciiTheme="minorHAnsi" w:hAnsiTheme="minorHAnsi" w:cstheme="minorHAnsi"/>
          <w:b/>
          <w:i/>
        </w:rPr>
      </w:pPr>
    </w:p>
    <w:p w14:paraId="623A12E6" w14:textId="77777777" w:rsidR="00A47669" w:rsidRDefault="00A47669" w:rsidP="00A47669">
      <w:pPr>
        <w:rPr>
          <w:rFonts w:asciiTheme="minorHAnsi" w:hAnsiTheme="minorHAnsi" w:cstheme="minorHAnsi"/>
          <w:b/>
          <w:i/>
        </w:rPr>
      </w:pPr>
    </w:p>
    <w:p w14:paraId="68F3E6DB" w14:textId="77777777" w:rsidR="00A47669" w:rsidRDefault="00A47669" w:rsidP="00A47669">
      <w:pPr>
        <w:rPr>
          <w:rFonts w:asciiTheme="minorHAnsi" w:hAnsiTheme="minorHAnsi" w:cstheme="minorHAnsi"/>
          <w:b/>
          <w:i/>
        </w:rPr>
      </w:pPr>
    </w:p>
    <w:p w14:paraId="6FEC4F93" w14:textId="77777777" w:rsidR="003D18CA" w:rsidRDefault="003D18CA">
      <w:pPr>
        <w:spacing w:after="160" w:line="259" w:lineRule="auto"/>
        <w:rPr>
          <w:rFonts w:asciiTheme="minorHAnsi" w:hAnsiTheme="minorHAnsi" w:cstheme="minorHAnsi"/>
          <w:b/>
          <w:i/>
        </w:rPr>
      </w:pPr>
      <w:r>
        <w:rPr>
          <w:rFonts w:asciiTheme="minorHAnsi" w:hAnsiTheme="minorHAnsi" w:cstheme="minorHAnsi"/>
          <w:b/>
          <w:i/>
        </w:rPr>
        <w:br w:type="page"/>
      </w:r>
    </w:p>
    <w:p w14:paraId="57B5A972" w14:textId="77777777" w:rsidR="00A47669" w:rsidRPr="002A0D1D" w:rsidRDefault="00A47669" w:rsidP="00A47669">
      <w:pPr>
        <w:rPr>
          <w:rFonts w:asciiTheme="minorHAnsi" w:hAnsiTheme="minorHAnsi" w:cstheme="minorHAnsi"/>
          <w:b/>
          <w:i/>
        </w:rPr>
      </w:pPr>
      <w:r w:rsidRPr="002A0D1D">
        <w:rPr>
          <w:rFonts w:asciiTheme="minorHAnsi" w:hAnsiTheme="minorHAnsi" w:cstheme="minorHAnsi"/>
          <w:b/>
          <w:i/>
        </w:rPr>
        <w:lastRenderedPageBreak/>
        <w:t>OBR-3</w:t>
      </w:r>
    </w:p>
    <w:p w14:paraId="6F325BBE" w14:textId="77777777" w:rsidR="009770B9" w:rsidRDefault="009770B9" w:rsidP="00A47669">
      <w:pPr>
        <w:pStyle w:val="Heading"/>
        <w:rPr>
          <w:rFonts w:asciiTheme="minorHAnsi" w:hAnsiTheme="minorHAnsi" w:cstheme="minorHAnsi"/>
          <w:sz w:val="24"/>
        </w:rPr>
      </w:pPr>
    </w:p>
    <w:p w14:paraId="79F68659" w14:textId="77777777" w:rsidR="00A47669" w:rsidRPr="002A0D1D" w:rsidRDefault="00A47669" w:rsidP="00A47669">
      <w:pPr>
        <w:pStyle w:val="Heading"/>
        <w:rPr>
          <w:rFonts w:asciiTheme="minorHAnsi" w:hAnsiTheme="minorHAnsi" w:cstheme="minorHAnsi"/>
          <w:sz w:val="24"/>
        </w:rPr>
      </w:pPr>
      <w:r w:rsidRPr="002A0D1D">
        <w:rPr>
          <w:rFonts w:asciiTheme="minorHAnsi" w:hAnsiTheme="minorHAnsi" w:cstheme="minorHAnsi"/>
          <w:sz w:val="24"/>
        </w:rPr>
        <w:t>PODIZVAJALCI V PONUDBI</w:t>
      </w:r>
      <w:r w:rsidRPr="002A0D1D">
        <w:rPr>
          <w:rFonts w:asciiTheme="minorHAnsi" w:hAnsiTheme="minorHAnsi" w:cstheme="minorHAnsi"/>
          <w:sz w:val="24"/>
          <w:vertAlign w:val="superscript"/>
        </w:rPr>
        <w:footnoteReference w:id="3"/>
      </w:r>
    </w:p>
    <w:p w14:paraId="018D0E21" w14:textId="77777777" w:rsidR="00A47669" w:rsidRPr="002A0D1D" w:rsidRDefault="00A47669" w:rsidP="00A47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b/>
        </w:rPr>
      </w:pPr>
      <w:r w:rsidRPr="002A0D1D">
        <w:rPr>
          <w:rFonts w:asciiTheme="minorHAnsi" w:hAnsiTheme="minorHAnsi" w:cstheme="minorHAnsi"/>
          <w:b/>
        </w:rPr>
        <w:t>»DOBAVA SANITETNEGA MATERIALA«</w:t>
      </w:r>
    </w:p>
    <w:p w14:paraId="1B63BCF7" w14:textId="77777777" w:rsidR="00A47669" w:rsidRPr="002A0D1D" w:rsidRDefault="00A47669" w:rsidP="00A47669">
      <w:pPr>
        <w:pStyle w:val="Telobesedila"/>
        <w:jc w:val="center"/>
        <w:rPr>
          <w:rFonts w:asciiTheme="minorHAnsi" w:hAnsiTheme="minorHAnsi" w:cstheme="minorHAnsi"/>
          <w:b/>
          <w:bCs/>
          <w:i w:val="0"/>
          <w:kern w:val="0"/>
          <w:sz w:val="24"/>
          <w:szCs w:val="24"/>
          <w:lang w:val="x-none" w:eastAsia="zh-CN" w:bidi="ar-SA"/>
        </w:rPr>
      </w:pPr>
    </w:p>
    <w:p w14:paraId="5C551351"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Ponudnik: </w:t>
      </w:r>
      <w:sdt>
        <w:sdtPr>
          <w:rPr>
            <w:rFonts w:asciiTheme="minorHAnsi" w:hAnsiTheme="minorHAnsi" w:cstheme="minorHAnsi"/>
          </w:rPr>
          <w:id w:val="-109816652"/>
          <w:placeholder>
            <w:docPart w:val="B48E6C87AB9D4E30AAAE0194C0AA55B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p>
    <w:p w14:paraId="46D2E99F"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Naziv podizvajalca: </w:t>
      </w:r>
      <w:sdt>
        <w:sdtPr>
          <w:rPr>
            <w:rFonts w:asciiTheme="minorHAnsi" w:hAnsiTheme="minorHAnsi" w:cstheme="minorHAnsi"/>
          </w:rPr>
          <w:id w:val="-902603496"/>
          <w:placeholder>
            <w:docPart w:val="B48E6C87AB9D4E30AAAE0194C0AA55B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p>
    <w:p w14:paraId="24595D2B"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Naslov: </w:t>
      </w:r>
      <w:sdt>
        <w:sdtPr>
          <w:rPr>
            <w:rFonts w:asciiTheme="minorHAnsi" w:hAnsiTheme="minorHAnsi" w:cstheme="minorHAnsi"/>
          </w:rPr>
          <w:id w:val="-1391111592"/>
          <w:placeholder>
            <w:docPart w:val="B48E6C87AB9D4E30AAAE0194C0AA55B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p>
    <w:p w14:paraId="1357FD63"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Matična številka:</w:t>
      </w:r>
      <w:sdt>
        <w:sdtPr>
          <w:rPr>
            <w:rFonts w:asciiTheme="minorHAnsi" w:hAnsiTheme="minorHAnsi" w:cstheme="minorHAnsi"/>
          </w:rPr>
          <w:id w:val="1321922830"/>
          <w:placeholder>
            <w:docPart w:val="B48E6C87AB9D4E30AAAE0194C0AA55B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p>
    <w:p w14:paraId="31A06C5F"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Davčna številka:</w:t>
      </w:r>
      <w:sdt>
        <w:sdtPr>
          <w:rPr>
            <w:rFonts w:asciiTheme="minorHAnsi" w:hAnsiTheme="minorHAnsi" w:cstheme="minorHAnsi"/>
          </w:rPr>
          <w:id w:val="414822708"/>
          <w:placeholder>
            <w:docPart w:val="B48E6C87AB9D4E30AAAE0194C0AA55B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p>
    <w:p w14:paraId="726A5532"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Transakcijski račun:</w:t>
      </w:r>
      <w:sdt>
        <w:sdtPr>
          <w:rPr>
            <w:rFonts w:asciiTheme="minorHAnsi" w:hAnsiTheme="minorHAnsi" w:cstheme="minorHAnsi"/>
          </w:rPr>
          <w:id w:val="-2000797002"/>
          <w:placeholder>
            <w:docPart w:val="B48E6C87AB9D4E30AAAE0194C0AA55B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p>
    <w:p w14:paraId="74535373"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Zakoniti zastopniki:</w:t>
      </w:r>
      <w:sdt>
        <w:sdtPr>
          <w:rPr>
            <w:rFonts w:asciiTheme="minorHAnsi" w:hAnsiTheme="minorHAnsi" w:cstheme="minorHAnsi"/>
          </w:rPr>
          <w:id w:val="-1638952911"/>
          <w:placeholder>
            <w:docPart w:val="B48E6C87AB9D4E30AAAE0194C0AA55B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p>
    <w:p w14:paraId="3BB55F62"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Vrsta storitev ali dobav, ki jih bo izvedel podizvajalec: </w:t>
      </w:r>
      <w:sdt>
        <w:sdtPr>
          <w:rPr>
            <w:rFonts w:asciiTheme="minorHAnsi" w:hAnsiTheme="minorHAnsi" w:cstheme="minorHAnsi"/>
          </w:rPr>
          <w:id w:val="241068096"/>
          <w:placeholder>
            <w:docPart w:val="B48E6C87AB9D4E30AAAE0194C0AA55B6"/>
          </w:placeholder>
          <w:showingPlcHdr/>
        </w:sdtPr>
        <w:sdtContent>
          <w:r w:rsidRPr="002A0D1D">
            <w:rPr>
              <w:rStyle w:val="Besedilooznabemesta"/>
              <w:rFonts w:asciiTheme="minorHAnsi" w:hAnsiTheme="minorHAnsi" w:cstheme="minorHAnsi"/>
              <w:color w:val="auto"/>
            </w:rPr>
            <w:t>Kliknite ali tapnite tukaj, če želite vnesti besedilo.</w:t>
          </w:r>
        </w:sdtContent>
      </w:sdt>
    </w:p>
    <w:p w14:paraId="38190F24"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Vrednost storitev ali dobav brez DPZP: </w:t>
      </w:r>
      <w:sdt>
        <w:sdtPr>
          <w:rPr>
            <w:rFonts w:asciiTheme="minorHAnsi" w:hAnsiTheme="minorHAnsi" w:cstheme="minorHAnsi"/>
          </w:rPr>
          <w:id w:val="-964348837"/>
          <w:placeholder>
            <w:docPart w:val="B48E6C87AB9D4E30AAAE0194C0AA55B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r w:rsidRPr="002A0D1D">
        <w:rPr>
          <w:rFonts w:asciiTheme="minorHAnsi" w:hAnsiTheme="minorHAnsi" w:cstheme="minorHAnsi"/>
        </w:rPr>
        <w:t xml:space="preserve"> EUR</w:t>
      </w:r>
    </w:p>
    <w:p w14:paraId="34669811"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Ocenjen delež podizvajalca pri celotni izvedbi naročila:</w:t>
      </w:r>
      <w:sdt>
        <w:sdtPr>
          <w:rPr>
            <w:rFonts w:asciiTheme="minorHAnsi" w:hAnsiTheme="minorHAnsi" w:cstheme="minorHAnsi"/>
          </w:rPr>
          <w:id w:val="-577129868"/>
          <w:placeholder>
            <w:docPart w:val="B48E6C87AB9D4E30AAAE0194C0AA55B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r w:rsidRPr="002A0D1D">
        <w:rPr>
          <w:rFonts w:asciiTheme="minorHAnsi" w:hAnsiTheme="minorHAnsi" w:cstheme="minorHAnsi"/>
        </w:rPr>
        <w:t xml:space="preserve"> %.</w:t>
      </w:r>
    </w:p>
    <w:p w14:paraId="5EE4A2A9" w14:textId="77777777" w:rsidR="00A47669" w:rsidRPr="002A0D1D" w:rsidRDefault="00A47669" w:rsidP="00A47669">
      <w:pPr>
        <w:jc w:val="both"/>
        <w:rPr>
          <w:rFonts w:asciiTheme="minorHAnsi" w:hAnsiTheme="minorHAnsi" w:cstheme="minorHAnsi"/>
          <w:i/>
        </w:rPr>
      </w:pPr>
    </w:p>
    <w:p w14:paraId="0441091C" w14:textId="77777777" w:rsidR="00A47669" w:rsidRPr="002A0D1D" w:rsidRDefault="00A47669" w:rsidP="00A47669">
      <w:pPr>
        <w:jc w:val="both"/>
        <w:rPr>
          <w:rFonts w:asciiTheme="minorHAnsi" w:hAnsiTheme="minorHAnsi" w:cstheme="minorHAnsi"/>
        </w:rPr>
      </w:pPr>
    </w:p>
    <w:p w14:paraId="4E07373C"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V skladu s petim odstavkom 94. člena ZJN-3 zahtevamo neposredno plačilo s strani naročnika.</w:t>
      </w:r>
    </w:p>
    <w:p w14:paraId="05DEDE41"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i/>
        </w:rPr>
        <w:t xml:space="preserve">(ustrezno označite): </w:t>
      </w:r>
      <w:r w:rsidRPr="002A0D1D">
        <w:rPr>
          <w:rFonts w:asciiTheme="minorHAnsi" w:hAnsiTheme="minorHAnsi" w:cstheme="minorHAnsi"/>
          <w:i/>
        </w:rPr>
        <w:tab/>
      </w:r>
    </w:p>
    <w:p w14:paraId="520114D7" w14:textId="77777777" w:rsidR="00A47669" w:rsidRDefault="00000000" w:rsidP="00A47669">
      <w:pPr>
        <w:spacing w:before="60" w:after="60"/>
        <w:jc w:val="center"/>
        <w:rPr>
          <w:rFonts w:asciiTheme="minorHAnsi" w:hAnsiTheme="minorHAnsi" w:cstheme="minorHAnsi"/>
        </w:rPr>
      </w:pPr>
      <w:sdt>
        <w:sdtPr>
          <w:rPr>
            <w:rFonts w:asciiTheme="minorHAnsi" w:hAnsiTheme="minorHAnsi" w:cstheme="minorHAnsi"/>
          </w:rPr>
          <w:id w:val="1865325548"/>
          <w14:checkbox>
            <w14:checked w14:val="0"/>
            <w14:checkedState w14:val="2612" w14:font="MS Gothic"/>
            <w14:uncheckedState w14:val="2610" w14:font="MS Gothic"/>
          </w14:checkbox>
        </w:sdtPr>
        <w:sdtContent>
          <w:r w:rsidR="00A47669" w:rsidRPr="002A0D1D">
            <w:rPr>
              <w:rFonts w:ascii="Segoe UI Symbol" w:eastAsia="MS Gothic" w:hAnsi="Segoe UI Symbol" w:cs="Segoe UI Symbol"/>
            </w:rPr>
            <w:t>☐</w:t>
          </w:r>
        </w:sdtContent>
      </w:sdt>
      <w:r w:rsidR="00A47669" w:rsidRPr="002A0D1D">
        <w:rPr>
          <w:rFonts w:asciiTheme="minorHAnsi" w:hAnsiTheme="minorHAnsi" w:cstheme="minorHAnsi"/>
        </w:rPr>
        <w:t xml:space="preserve">DA </w:t>
      </w:r>
      <w:r w:rsidR="00A47669" w:rsidRPr="002A0D1D">
        <w:rPr>
          <w:rFonts w:asciiTheme="minorHAnsi" w:hAnsiTheme="minorHAnsi" w:cstheme="minorHAnsi"/>
        </w:rPr>
        <w:tab/>
      </w:r>
      <w:r w:rsidR="00A47669" w:rsidRPr="002A0D1D">
        <w:rPr>
          <w:rFonts w:asciiTheme="minorHAnsi" w:hAnsiTheme="minorHAnsi" w:cstheme="minorHAnsi"/>
        </w:rPr>
        <w:tab/>
      </w:r>
      <w:r w:rsidR="00A47669" w:rsidRPr="002A0D1D">
        <w:rPr>
          <w:rFonts w:asciiTheme="minorHAnsi" w:hAnsiTheme="minorHAnsi" w:cstheme="minorHAnsi"/>
        </w:rPr>
        <w:tab/>
      </w:r>
      <w:r w:rsidR="00A47669" w:rsidRPr="002A0D1D">
        <w:rPr>
          <w:rFonts w:asciiTheme="minorHAnsi" w:hAnsiTheme="minorHAnsi" w:cstheme="minorHAnsi"/>
        </w:rPr>
        <w:tab/>
      </w:r>
      <w:sdt>
        <w:sdtPr>
          <w:rPr>
            <w:rFonts w:asciiTheme="minorHAnsi" w:hAnsiTheme="minorHAnsi" w:cstheme="minorHAnsi"/>
          </w:rPr>
          <w:id w:val="347998576"/>
          <w14:checkbox>
            <w14:checked w14:val="0"/>
            <w14:checkedState w14:val="2612" w14:font="MS Gothic"/>
            <w14:uncheckedState w14:val="2610" w14:font="MS Gothic"/>
          </w14:checkbox>
        </w:sdtPr>
        <w:sdtContent>
          <w:r w:rsidR="00A47669" w:rsidRPr="002A0D1D">
            <w:rPr>
              <w:rFonts w:ascii="Segoe UI Symbol" w:eastAsia="MS Gothic" w:hAnsi="Segoe UI Symbol" w:cs="Segoe UI Symbol"/>
            </w:rPr>
            <w:t>☐</w:t>
          </w:r>
        </w:sdtContent>
      </w:sdt>
      <w:r w:rsidR="00A47669" w:rsidRPr="002A0D1D">
        <w:rPr>
          <w:rFonts w:asciiTheme="minorHAnsi" w:hAnsiTheme="minorHAnsi" w:cstheme="minorHAnsi"/>
        </w:rPr>
        <w:t xml:space="preserve">NE </w:t>
      </w:r>
    </w:p>
    <w:p w14:paraId="0E8962E9" w14:textId="77777777" w:rsidR="00A47669" w:rsidRPr="002A0D1D" w:rsidRDefault="00A47669" w:rsidP="00A47669">
      <w:pPr>
        <w:spacing w:before="60" w:after="60"/>
        <w:jc w:val="center"/>
        <w:rPr>
          <w:rFonts w:asciiTheme="minorHAnsi" w:hAnsiTheme="minorHAnsi" w:cstheme="minorHAnsi"/>
        </w:rPr>
      </w:pPr>
    </w:p>
    <w:p w14:paraId="47A44036"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034040F8" w14:textId="77777777" w:rsidR="00A47669" w:rsidRPr="002A0D1D" w:rsidRDefault="00A47669" w:rsidP="00A47669">
      <w:pPr>
        <w:jc w:val="both"/>
        <w:rPr>
          <w:rFonts w:asciiTheme="minorHAnsi" w:hAnsiTheme="minorHAnsi" w:cstheme="minorHAnsi"/>
        </w:rPr>
      </w:pPr>
    </w:p>
    <w:p w14:paraId="53092C68" w14:textId="77777777" w:rsidR="00A47669" w:rsidRPr="002A0D1D" w:rsidRDefault="00A47669" w:rsidP="00A47669">
      <w:pPr>
        <w:jc w:val="both"/>
        <w:rPr>
          <w:rFonts w:asciiTheme="minorHAnsi" w:hAnsiTheme="minorHAnsi" w:cstheme="minorHAnsi"/>
        </w:rPr>
      </w:pPr>
    </w:p>
    <w:p w14:paraId="21F9621C" w14:textId="77777777" w:rsidR="00A47669" w:rsidRPr="002A0D1D" w:rsidRDefault="00A47669" w:rsidP="00A47669">
      <w:pPr>
        <w:rPr>
          <w:rFonts w:asciiTheme="minorHAnsi" w:hAnsiTheme="minorHAnsi" w:cstheme="minorHAnsi"/>
        </w:rPr>
      </w:pPr>
      <w:r w:rsidRPr="002A0D1D">
        <w:rPr>
          <w:rFonts w:asciiTheme="minorHAnsi" w:hAnsiTheme="minorHAnsi" w:cstheme="minorHAnsi"/>
        </w:rPr>
        <w:t xml:space="preserve">Datum: </w:t>
      </w:r>
      <w:sdt>
        <w:sdtPr>
          <w:rPr>
            <w:rFonts w:asciiTheme="minorHAnsi" w:hAnsiTheme="minorHAnsi" w:cstheme="minorHAnsi"/>
          </w:rPr>
          <w:id w:val="1398466756"/>
          <w:placeholder>
            <w:docPart w:val="B48E6C87AB9D4E30AAAE0194C0AA55B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r w:rsidRPr="002A0D1D">
        <w:rPr>
          <w:rFonts w:asciiTheme="minorHAnsi" w:hAnsiTheme="minorHAnsi" w:cstheme="minorHAnsi"/>
        </w:rPr>
        <w:t xml:space="preserve">            </w:t>
      </w:r>
    </w:p>
    <w:p w14:paraId="77358BDC" w14:textId="77777777" w:rsidR="00A47669" w:rsidRDefault="00A47669" w:rsidP="00A47669">
      <w:pPr>
        <w:rPr>
          <w:rFonts w:asciiTheme="minorHAnsi" w:hAnsiTheme="minorHAnsi" w:cstheme="minorHAnsi"/>
        </w:rPr>
      </w:pPr>
    </w:p>
    <w:p w14:paraId="5C435FE5" w14:textId="77777777" w:rsidR="00A47669" w:rsidRDefault="00A47669" w:rsidP="00A47669">
      <w:pPr>
        <w:rPr>
          <w:rFonts w:asciiTheme="minorHAnsi" w:hAnsiTheme="minorHAnsi" w:cstheme="minorHAnsi"/>
        </w:rPr>
      </w:pPr>
    </w:p>
    <w:p w14:paraId="1FC2C077" w14:textId="77777777" w:rsidR="00A47669" w:rsidRPr="002A0D1D" w:rsidRDefault="00A47669" w:rsidP="00A47669">
      <w:pPr>
        <w:rPr>
          <w:rFonts w:asciiTheme="minorHAnsi" w:hAnsiTheme="minorHAnsi" w:cstheme="minorHAnsi"/>
        </w:rPr>
      </w:pPr>
    </w:p>
    <w:p w14:paraId="0D5E5AC4" w14:textId="77777777" w:rsidR="00A47669" w:rsidRPr="002A0D1D" w:rsidRDefault="00A47669" w:rsidP="00A47669">
      <w:pPr>
        <w:ind w:left="2832" w:firstLine="708"/>
        <w:jc w:val="center"/>
        <w:rPr>
          <w:rFonts w:asciiTheme="minorHAnsi" w:hAnsiTheme="minorHAnsi" w:cstheme="minorHAnsi"/>
        </w:rPr>
      </w:pPr>
      <w:r w:rsidRPr="002A0D1D">
        <w:rPr>
          <w:rFonts w:asciiTheme="minorHAnsi" w:hAnsiTheme="minorHAnsi" w:cstheme="minorHAnsi"/>
        </w:rPr>
        <w:t>Žig in podpis podizvajalca:</w:t>
      </w:r>
    </w:p>
    <w:p w14:paraId="77CCDA41" w14:textId="77777777" w:rsidR="00A47669" w:rsidRDefault="00A47669" w:rsidP="00A47669">
      <w:pPr>
        <w:jc w:val="both"/>
        <w:rPr>
          <w:rFonts w:asciiTheme="minorHAnsi" w:hAnsiTheme="minorHAnsi" w:cstheme="minorHAnsi"/>
          <w:i/>
        </w:rPr>
      </w:pPr>
    </w:p>
    <w:p w14:paraId="08DDF3A4" w14:textId="77777777" w:rsidR="00A47669" w:rsidRDefault="00A47669" w:rsidP="00A47669">
      <w:pPr>
        <w:jc w:val="both"/>
        <w:rPr>
          <w:rFonts w:asciiTheme="minorHAnsi" w:hAnsiTheme="minorHAnsi" w:cstheme="minorHAnsi"/>
          <w:i/>
        </w:rPr>
      </w:pPr>
    </w:p>
    <w:p w14:paraId="45D89027" w14:textId="77777777" w:rsidR="00A47669" w:rsidRDefault="00A47669" w:rsidP="00A47669">
      <w:pPr>
        <w:jc w:val="both"/>
        <w:rPr>
          <w:rFonts w:asciiTheme="minorHAnsi" w:hAnsiTheme="minorHAnsi" w:cstheme="minorHAnsi"/>
          <w:i/>
        </w:rPr>
      </w:pPr>
    </w:p>
    <w:p w14:paraId="201EFD24" w14:textId="77777777" w:rsidR="00A47669" w:rsidRDefault="00A47669" w:rsidP="00A47669">
      <w:pPr>
        <w:jc w:val="both"/>
        <w:rPr>
          <w:rFonts w:asciiTheme="minorHAnsi" w:hAnsiTheme="minorHAnsi" w:cstheme="minorHAnsi"/>
          <w:i/>
        </w:rPr>
      </w:pPr>
    </w:p>
    <w:p w14:paraId="5FE200CE" w14:textId="77777777" w:rsidR="00A47669" w:rsidRDefault="00A47669" w:rsidP="00A47669">
      <w:pPr>
        <w:rPr>
          <w:rFonts w:asciiTheme="minorHAnsi" w:hAnsiTheme="minorHAnsi" w:cstheme="minorHAnsi"/>
          <w:b/>
          <w:i/>
        </w:rPr>
      </w:pPr>
    </w:p>
    <w:p w14:paraId="7C45B78C" w14:textId="77777777" w:rsidR="00A47669" w:rsidRDefault="00A47669" w:rsidP="00A47669">
      <w:pPr>
        <w:rPr>
          <w:rFonts w:asciiTheme="minorHAnsi" w:hAnsiTheme="minorHAnsi" w:cstheme="minorHAnsi"/>
          <w:b/>
          <w:i/>
        </w:rPr>
      </w:pPr>
    </w:p>
    <w:p w14:paraId="199F7876" w14:textId="77777777" w:rsidR="009770B9" w:rsidRDefault="009770B9" w:rsidP="00A47669">
      <w:pPr>
        <w:rPr>
          <w:rFonts w:asciiTheme="minorHAnsi" w:hAnsiTheme="minorHAnsi" w:cstheme="minorHAnsi"/>
          <w:b/>
          <w:i/>
        </w:rPr>
      </w:pPr>
    </w:p>
    <w:p w14:paraId="15DD116C" w14:textId="77777777" w:rsidR="003D18CA" w:rsidRDefault="003D18CA">
      <w:pPr>
        <w:spacing w:after="160" w:line="259" w:lineRule="auto"/>
        <w:rPr>
          <w:rFonts w:asciiTheme="minorHAnsi" w:hAnsiTheme="minorHAnsi" w:cstheme="minorHAnsi"/>
          <w:b/>
          <w:i/>
        </w:rPr>
      </w:pPr>
      <w:r>
        <w:rPr>
          <w:rFonts w:asciiTheme="minorHAnsi" w:hAnsiTheme="minorHAnsi" w:cstheme="minorHAnsi"/>
          <w:b/>
          <w:i/>
        </w:rPr>
        <w:br w:type="page"/>
      </w:r>
    </w:p>
    <w:p w14:paraId="5CF22BCF" w14:textId="77777777" w:rsidR="00A47669" w:rsidRPr="002A0D1D" w:rsidRDefault="00A47669" w:rsidP="00A47669">
      <w:pPr>
        <w:autoSpaceDE w:val="0"/>
        <w:autoSpaceDN w:val="0"/>
        <w:adjustRightInd w:val="0"/>
        <w:rPr>
          <w:rFonts w:asciiTheme="minorHAnsi" w:hAnsiTheme="minorHAnsi" w:cstheme="minorHAnsi"/>
          <w:b/>
          <w:i/>
        </w:rPr>
      </w:pPr>
      <w:r w:rsidRPr="002A0D1D">
        <w:rPr>
          <w:rFonts w:asciiTheme="minorHAnsi" w:hAnsiTheme="minorHAnsi" w:cstheme="minorHAnsi"/>
          <w:b/>
          <w:i/>
        </w:rPr>
        <w:lastRenderedPageBreak/>
        <w:t>OBR-5</w:t>
      </w:r>
    </w:p>
    <w:p w14:paraId="51877A4B" w14:textId="77777777" w:rsidR="00A47669" w:rsidRPr="002A0D1D" w:rsidRDefault="00A47669" w:rsidP="00A47669">
      <w:pPr>
        <w:autoSpaceDE w:val="0"/>
        <w:rPr>
          <w:rFonts w:asciiTheme="minorHAnsi" w:hAnsiTheme="minorHAnsi" w:cstheme="minorHAnsi"/>
          <w:b/>
          <w:i/>
        </w:rPr>
      </w:pPr>
      <w:bookmarkStart w:id="36" w:name="_Hlk46143986"/>
      <w:r w:rsidRPr="002A0D1D">
        <w:rPr>
          <w:rFonts w:asciiTheme="minorHAnsi" w:hAnsiTheme="minorHAnsi" w:cstheme="minorHAnsi"/>
          <w:b/>
          <w:i/>
        </w:rPr>
        <w:t>Vzorec pogodbe</w:t>
      </w:r>
    </w:p>
    <w:bookmarkEnd w:id="36"/>
    <w:p w14:paraId="556B5DC5" w14:textId="77777777" w:rsidR="00A47669" w:rsidRPr="002A0D1D" w:rsidRDefault="00A47669" w:rsidP="00A47669">
      <w:pPr>
        <w:rPr>
          <w:rFonts w:asciiTheme="minorHAnsi" w:hAnsiTheme="minorHAnsi" w:cstheme="minorHAnsi"/>
          <w:b/>
        </w:rPr>
      </w:pPr>
    </w:p>
    <w:p w14:paraId="12F93632" w14:textId="77777777" w:rsidR="00A47669" w:rsidRPr="002A0D1D" w:rsidRDefault="00A47669" w:rsidP="00A47669">
      <w:pPr>
        <w:tabs>
          <w:tab w:val="left" w:pos="284"/>
          <w:tab w:val="center" w:pos="4394"/>
        </w:tabs>
        <w:jc w:val="center"/>
        <w:rPr>
          <w:rFonts w:asciiTheme="minorHAnsi" w:hAnsiTheme="minorHAnsi" w:cstheme="minorHAnsi"/>
          <w:b/>
        </w:rPr>
      </w:pPr>
      <w:r w:rsidRPr="002A0D1D">
        <w:rPr>
          <w:rFonts w:asciiTheme="minorHAnsi" w:hAnsiTheme="minorHAnsi" w:cstheme="minorHAnsi"/>
          <w:b/>
        </w:rPr>
        <w:t>POGODBA O DOBAVI SANITETNEGA MATERIALA</w:t>
      </w:r>
    </w:p>
    <w:p w14:paraId="7DA0D7A7" w14:textId="68169E00" w:rsidR="00A47669" w:rsidRPr="002A0D1D" w:rsidRDefault="00496875" w:rsidP="00A47669">
      <w:pPr>
        <w:tabs>
          <w:tab w:val="left" w:pos="284"/>
          <w:tab w:val="center" w:pos="4394"/>
        </w:tabs>
        <w:jc w:val="center"/>
        <w:rPr>
          <w:rFonts w:asciiTheme="minorHAnsi" w:hAnsiTheme="minorHAnsi" w:cstheme="minorHAnsi"/>
          <w:b/>
        </w:rPr>
      </w:pPr>
      <w:r>
        <w:rPr>
          <w:rFonts w:asciiTheme="minorHAnsi" w:hAnsiTheme="minorHAnsi" w:cstheme="minorHAnsi"/>
          <w:b/>
        </w:rPr>
        <w:t>ŠT.</w:t>
      </w:r>
      <w:r w:rsidR="00A47669" w:rsidRPr="002A0D1D">
        <w:rPr>
          <w:rFonts w:asciiTheme="minorHAnsi" w:hAnsiTheme="minorHAnsi" w:cstheme="minorHAnsi"/>
          <w:b/>
        </w:rPr>
        <w:t xml:space="preserve"> </w:t>
      </w:r>
      <w:r w:rsidR="002F1E2B" w:rsidRPr="002F1E2B">
        <w:rPr>
          <w:rFonts w:asciiTheme="minorHAnsi" w:hAnsiTheme="minorHAnsi" w:cstheme="minorHAnsi"/>
          <w:b/>
        </w:rPr>
        <w:t>JN-OP-B-1/2026</w:t>
      </w:r>
    </w:p>
    <w:p w14:paraId="1E7E2A6A" w14:textId="77777777" w:rsidR="00A47669" w:rsidRPr="002A0D1D" w:rsidRDefault="00A47669" w:rsidP="00A47669">
      <w:pPr>
        <w:rPr>
          <w:rFonts w:asciiTheme="minorHAnsi" w:hAnsiTheme="minorHAnsi" w:cstheme="minorHAnsi"/>
        </w:rPr>
      </w:pPr>
    </w:p>
    <w:p w14:paraId="692DEB03"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ki sta jo sklenili:</w:t>
      </w:r>
    </w:p>
    <w:p w14:paraId="219DCF5F" w14:textId="77777777" w:rsidR="00A47669" w:rsidRPr="002A0D1D" w:rsidRDefault="00A47669" w:rsidP="00A47669">
      <w:pPr>
        <w:jc w:val="both"/>
        <w:rPr>
          <w:rFonts w:asciiTheme="minorHAnsi" w:hAnsiTheme="minorHAnsi" w:cstheme="minorHAnsi"/>
        </w:rPr>
      </w:pPr>
    </w:p>
    <w:p w14:paraId="3E293DF6" w14:textId="77777777" w:rsidR="00A47669" w:rsidRPr="002A0D1D" w:rsidRDefault="00A47669" w:rsidP="00A47669">
      <w:pPr>
        <w:ind w:left="2127" w:hanging="2127"/>
        <w:jc w:val="both"/>
        <w:rPr>
          <w:rFonts w:asciiTheme="minorHAnsi" w:hAnsiTheme="minorHAnsi" w:cstheme="minorHAnsi"/>
        </w:rPr>
      </w:pPr>
      <w:r w:rsidRPr="002A0D1D">
        <w:rPr>
          <w:rFonts w:asciiTheme="minorHAnsi" w:hAnsiTheme="minorHAnsi" w:cstheme="minorHAnsi"/>
        </w:rPr>
        <w:t>kot naročnik:</w:t>
      </w:r>
      <w:r w:rsidRPr="002A0D1D">
        <w:rPr>
          <w:rFonts w:asciiTheme="minorHAnsi" w:hAnsiTheme="minorHAnsi" w:cstheme="minorHAnsi"/>
        </w:rPr>
        <w:tab/>
      </w:r>
      <w:sdt>
        <w:sdtPr>
          <w:rPr>
            <w:rFonts w:asciiTheme="minorHAnsi" w:hAnsiTheme="minorHAnsi" w:cstheme="minorHAnsi"/>
          </w:rPr>
          <w:id w:val="1905172671"/>
          <w:placeholder>
            <w:docPart w:val="C1C7B383D2C1465095D6DC80F3C32DB8"/>
          </w:placeholder>
          <w:showingPlcHdr/>
          <w:text/>
        </w:sdtPr>
        <w:sdtContent>
          <w:r w:rsidRPr="002A0D1D">
            <w:rPr>
              <w:rStyle w:val="Besedilooznabemesta"/>
              <w:rFonts w:asciiTheme="minorHAnsi" w:eastAsiaTheme="minorHAnsi" w:hAnsiTheme="minorHAnsi" w:cstheme="minorHAnsi"/>
              <w:color w:val="auto"/>
            </w:rPr>
            <w:t>Kliknite ali tapnite tukaj, če želite vnesti besedilo.</w:t>
          </w:r>
        </w:sdtContent>
      </w:sdt>
    </w:p>
    <w:p w14:paraId="4F3AE706" w14:textId="77777777" w:rsidR="00A47669" w:rsidRPr="002A0D1D" w:rsidRDefault="00A47669" w:rsidP="00A47669">
      <w:pPr>
        <w:ind w:left="2127" w:hanging="2127"/>
        <w:jc w:val="both"/>
        <w:rPr>
          <w:rFonts w:asciiTheme="minorHAnsi" w:hAnsiTheme="minorHAnsi" w:cstheme="minorHAnsi"/>
        </w:rPr>
      </w:pPr>
      <w:r w:rsidRPr="002A0D1D">
        <w:rPr>
          <w:rFonts w:asciiTheme="minorHAnsi" w:hAnsiTheme="minorHAnsi" w:cstheme="minorHAnsi"/>
        </w:rPr>
        <w:t xml:space="preserve">ki ga zastopa: </w:t>
      </w:r>
      <w:r w:rsidRPr="002A0D1D">
        <w:rPr>
          <w:rFonts w:asciiTheme="minorHAnsi" w:hAnsiTheme="minorHAnsi" w:cstheme="minorHAnsi"/>
        </w:rPr>
        <w:tab/>
      </w:r>
      <w:sdt>
        <w:sdtPr>
          <w:rPr>
            <w:rFonts w:asciiTheme="minorHAnsi" w:hAnsiTheme="minorHAnsi" w:cstheme="minorHAnsi"/>
          </w:rPr>
          <w:id w:val="1506398272"/>
          <w:placeholder>
            <w:docPart w:val="52CE80058161407BA7690DBA04E9B97C"/>
          </w:placeholder>
          <w:showingPlcHdr/>
          <w:text/>
        </w:sdtPr>
        <w:sdtContent>
          <w:r w:rsidRPr="002A0D1D">
            <w:rPr>
              <w:rStyle w:val="Besedilooznabemesta"/>
              <w:rFonts w:asciiTheme="minorHAnsi" w:eastAsiaTheme="minorHAnsi" w:hAnsiTheme="minorHAnsi" w:cstheme="minorHAnsi"/>
              <w:color w:val="auto"/>
            </w:rPr>
            <w:t>Kliknite ali tapnite tukaj, če želite vnesti besedilo.</w:t>
          </w:r>
        </w:sdtContent>
      </w:sdt>
      <w:r w:rsidRPr="002A0D1D">
        <w:rPr>
          <w:rFonts w:asciiTheme="minorHAnsi" w:hAnsiTheme="minorHAnsi" w:cstheme="minorHAnsi"/>
        </w:rPr>
        <w:t xml:space="preserve"> </w:t>
      </w:r>
    </w:p>
    <w:p w14:paraId="21BDB729" w14:textId="77777777" w:rsidR="00A47669" w:rsidRPr="002A0D1D" w:rsidRDefault="00A47669" w:rsidP="00A47669">
      <w:pPr>
        <w:ind w:left="2127" w:hanging="2127"/>
        <w:jc w:val="both"/>
        <w:rPr>
          <w:rFonts w:asciiTheme="minorHAnsi" w:hAnsiTheme="minorHAnsi" w:cstheme="minorHAnsi"/>
        </w:rPr>
      </w:pPr>
      <w:r w:rsidRPr="002A0D1D">
        <w:rPr>
          <w:rFonts w:asciiTheme="minorHAnsi" w:hAnsiTheme="minorHAnsi" w:cstheme="minorHAnsi"/>
        </w:rPr>
        <w:t xml:space="preserve">Matična številka: </w:t>
      </w:r>
      <w:r w:rsidRPr="002A0D1D">
        <w:rPr>
          <w:rFonts w:asciiTheme="minorHAnsi" w:hAnsiTheme="minorHAnsi" w:cstheme="minorHAnsi"/>
        </w:rPr>
        <w:tab/>
      </w:r>
      <w:sdt>
        <w:sdtPr>
          <w:rPr>
            <w:rFonts w:asciiTheme="minorHAnsi" w:hAnsiTheme="minorHAnsi" w:cstheme="minorHAnsi"/>
          </w:rPr>
          <w:id w:val="-1435516755"/>
          <w:placeholder>
            <w:docPart w:val="B0FC2B2AA8CC4E56B7A92CA8DFED1A6B"/>
          </w:placeholder>
          <w:showingPlcHdr/>
          <w:text/>
        </w:sdtPr>
        <w:sdtContent>
          <w:r w:rsidRPr="002A0D1D">
            <w:rPr>
              <w:rStyle w:val="Besedilooznabemesta"/>
              <w:rFonts w:asciiTheme="minorHAnsi" w:eastAsiaTheme="minorHAnsi" w:hAnsiTheme="minorHAnsi" w:cstheme="minorHAnsi"/>
              <w:color w:val="auto"/>
            </w:rPr>
            <w:t>Kliknite ali tapnite tukaj, če želite vnesti besedilo.</w:t>
          </w:r>
        </w:sdtContent>
      </w:sdt>
    </w:p>
    <w:p w14:paraId="06285B8B"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ID za DDV: </w:t>
      </w:r>
      <w:r w:rsidRPr="002A0D1D">
        <w:rPr>
          <w:rFonts w:asciiTheme="minorHAnsi" w:hAnsiTheme="minorHAnsi" w:cstheme="minorHAnsi"/>
        </w:rPr>
        <w:tab/>
      </w:r>
      <w:r w:rsidRPr="002A0D1D">
        <w:rPr>
          <w:rFonts w:asciiTheme="minorHAnsi" w:hAnsiTheme="minorHAnsi" w:cstheme="minorHAnsi"/>
        </w:rPr>
        <w:tab/>
      </w:r>
      <w:sdt>
        <w:sdtPr>
          <w:rPr>
            <w:rFonts w:asciiTheme="minorHAnsi" w:hAnsiTheme="minorHAnsi" w:cstheme="minorHAnsi"/>
          </w:rPr>
          <w:id w:val="-1128697231"/>
          <w:placeholder>
            <w:docPart w:val="3C52A8B896294C6BB1F47B3DD60C7EEB"/>
          </w:placeholder>
          <w:showingPlcHdr/>
          <w:text/>
        </w:sdtPr>
        <w:sdtContent>
          <w:r w:rsidRPr="002A0D1D">
            <w:rPr>
              <w:rStyle w:val="Besedilooznabemesta"/>
              <w:rFonts w:asciiTheme="minorHAnsi" w:eastAsiaTheme="minorHAnsi" w:hAnsiTheme="minorHAnsi" w:cstheme="minorHAnsi"/>
              <w:color w:val="auto"/>
            </w:rPr>
            <w:t>Kliknite ali tapnite tukaj, če želite vnesti besedilo.</w:t>
          </w:r>
        </w:sdtContent>
      </w:sdt>
      <w:r w:rsidRPr="002A0D1D">
        <w:rPr>
          <w:rFonts w:asciiTheme="minorHAnsi" w:hAnsiTheme="minorHAnsi" w:cstheme="minorHAnsi"/>
        </w:rPr>
        <w:t xml:space="preserve"> </w:t>
      </w:r>
    </w:p>
    <w:p w14:paraId="554C8716"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Transakcijski račun: </w:t>
      </w:r>
      <w:r w:rsidRPr="002A0D1D">
        <w:rPr>
          <w:rFonts w:asciiTheme="minorHAnsi" w:hAnsiTheme="minorHAnsi" w:cstheme="minorHAnsi"/>
        </w:rPr>
        <w:tab/>
      </w:r>
      <w:sdt>
        <w:sdtPr>
          <w:rPr>
            <w:rFonts w:asciiTheme="minorHAnsi" w:hAnsiTheme="minorHAnsi" w:cstheme="minorHAnsi"/>
          </w:rPr>
          <w:id w:val="992139131"/>
          <w:placeholder>
            <w:docPart w:val="806EC4D8F1214FD8AB7AEFD4832CAF2F"/>
          </w:placeholder>
          <w:showingPlcHdr/>
          <w:text/>
        </w:sdtPr>
        <w:sdtContent>
          <w:r w:rsidRPr="002A0D1D">
            <w:rPr>
              <w:rStyle w:val="Besedilooznabemesta"/>
              <w:rFonts w:asciiTheme="minorHAnsi" w:eastAsiaTheme="minorHAnsi" w:hAnsiTheme="minorHAnsi" w:cstheme="minorHAnsi"/>
              <w:color w:val="auto"/>
            </w:rPr>
            <w:t>Kliknite ali tapnite tukaj, če želite vnesti besedilo.</w:t>
          </w:r>
        </w:sdtContent>
      </w:sdt>
    </w:p>
    <w:p w14:paraId="73E73B8B" w14:textId="77777777" w:rsidR="00A47669" w:rsidRPr="002A0D1D" w:rsidRDefault="00A47669" w:rsidP="00A47669">
      <w:pPr>
        <w:jc w:val="both"/>
        <w:rPr>
          <w:rFonts w:asciiTheme="minorHAnsi" w:hAnsiTheme="minorHAnsi" w:cstheme="minorHAnsi"/>
        </w:rPr>
      </w:pPr>
    </w:p>
    <w:p w14:paraId="08E43A90"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in </w:t>
      </w:r>
    </w:p>
    <w:p w14:paraId="36A74B8E"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kot izvajalec:</w:t>
      </w:r>
      <w:r w:rsidRPr="002A0D1D">
        <w:rPr>
          <w:rFonts w:asciiTheme="minorHAnsi" w:hAnsiTheme="minorHAnsi" w:cstheme="minorHAnsi"/>
        </w:rPr>
        <w:tab/>
        <w:t xml:space="preserve"> </w:t>
      </w:r>
      <w:r w:rsidRPr="002A0D1D">
        <w:rPr>
          <w:rFonts w:asciiTheme="minorHAnsi" w:hAnsiTheme="minorHAnsi" w:cstheme="minorHAnsi"/>
        </w:rPr>
        <w:tab/>
      </w:r>
      <w:sdt>
        <w:sdtPr>
          <w:rPr>
            <w:rFonts w:asciiTheme="minorHAnsi" w:hAnsiTheme="minorHAnsi" w:cstheme="minorHAnsi"/>
          </w:rPr>
          <w:id w:val="206314693"/>
          <w:placeholder>
            <w:docPart w:val="81EBF3EC58B9485684F58356022BD200"/>
          </w:placeholder>
          <w:showingPlcHdr/>
          <w:text/>
        </w:sdtPr>
        <w:sdtContent>
          <w:r w:rsidRPr="002A0D1D">
            <w:rPr>
              <w:rStyle w:val="Besedilooznabemesta"/>
              <w:rFonts w:asciiTheme="minorHAnsi" w:eastAsiaTheme="minorHAnsi" w:hAnsiTheme="minorHAnsi" w:cstheme="minorHAnsi"/>
              <w:color w:val="auto"/>
            </w:rPr>
            <w:t>Kliknite ali tapnite tukaj, če želite vnesti besedilo.</w:t>
          </w:r>
        </w:sdtContent>
      </w:sdt>
    </w:p>
    <w:p w14:paraId="4B0A44A0"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ki ga zastopa:</w:t>
      </w:r>
      <w:r w:rsidRPr="002A0D1D">
        <w:rPr>
          <w:rFonts w:asciiTheme="minorHAnsi" w:hAnsiTheme="minorHAnsi" w:cstheme="minorHAnsi"/>
        </w:rPr>
        <w:tab/>
      </w:r>
      <w:r w:rsidRPr="002A0D1D">
        <w:rPr>
          <w:rFonts w:asciiTheme="minorHAnsi" w:hAnsiTheme="minorHAnsi" w:cstheme="minorHAnsi"/>
        </w:rPr>
        <w:tab/>
      </w:r>
      <w:sdt>
        <w:sdtPr>
          <w:rPr>
            <w:rFonts w:asciiTheme="minorHAnsi" w:hAnsiTheme="minorHAnsi" w:cstheme="minorHAnsi"/>
          </w:rPr>
          <w:id w:val="701517416"/>
          <w:placeholder>
            <w:docPart w:val="81EBF3EC58B9485684F58356022BD200"/>
          </w:placeholder>
          <w:showingPlcHdr/>
          <w:text/>
        </w:sdtPr>
        <w:sdtContent>
          <w:r w:rsidRPr="002A0D1D">
            <w:rPr>
              <w:rStyle w:val="Besedilooznabemesta"/>
              <w:rFonts w:asciiTheme="minorHAnsi" w:eastAsiaTheme="minorHAnsi" w:hAnsiTheme="minorHAnsi" w:cstheme="minorHAnsi"/>
              <w:color w:val="auto"/>
            </w:rPr>
            <w:t>Kliknite ali tapnite tukaj, če želite vnesti besedilo.</w:t>
          </w:r>
        </w:sdtContent>
      </w:sdt>
    </w:p>
    <w:p w14:paraId="63F7973F"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Matična številka:</w:t>
      </w:r>
      <w:r w:rsidRPr="002A0D1D">
        <w:rPr>
          <w:rFonts w:asciiTheme="minorHAnsi" w:hAnsiTheme="minorHAnsi" w:cstheme="minorHAnsi"/>
        </w:rPr>
        <w:tab/>
      </w:r>
      <w:sdt>
        <w:sdtPr>
          <w:rPr>
            <w:rFonts w:asciiTheme="minorHAnsi" w:hAnsiTheme="minorHAnsi" w:cstheme="minorHAnsi"/>
          </w:rPr>
          <w:id w:val="694045867"/>
          <w:placeholder>
            <w:docPart w:val="81EBF3EC58B9485684F58356022BD200"/>
          </w:placeholder>
          <w:showingPlcHdr/>
          <w:text/>
        </w:sdtPr>
        <w:sdtContent>
          <w:r w:rsidRPr="002A0D1D">
            <w:rPr>
              <w:rStyle w:val="Besedilooznabemesta"/>
              <w:rFonts w:asciiTheme="minorHAnsi" w:eastAsiaTheme="minorHAnsi" w:hAnsiTheme="minorHAnsi" w:cstheme="minorHAnsi"/>
              <w:color w:val="auto"/>
            </w:rPr>
            <w:t>Kliknite ali tapnite tukaj, če želite vnesti besedilo.</w:t>
          </w:r>
        </w:sdtContent>
      </w:sdt>
    </w:p>
    <w:p w14:paraId="2C724605"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ID za DDV:</w:t>
      </w:r>
      <w:r w:rsidRPr="002A0D1D">
        <w:rPr>
          <w:rFonts w:asciiTheme="minorHAnsi" w:hAnsiTheme="minorHAnsi" w:cstheme="minorHAnsi"/>
        </w:rPr>
        <w:tab/>
      </w:r>
      <w:r w:rsidRPr="002A0D1D">
        <w:rPr>
          <w:rFonts w:asciiTheme="minorHAnsi" w:hAnsiTheme="minorHAnsi" w:cstheme="minorHAnsi"/>
        </w:rPr>
        <w:tab/>
      </w:r>
      <w:sdt>
        <w:sdtPr>
          <w:rPr>
            <w:rFonts w:asciiTheme="minorHAnsi" w:hAnsiTheme="minorHAnsi" w:cstheme="minorHAnsi"/>
          </w:rPr>
          <w:id w:val="1132908073"/>
          <w:placeholder>
            <w:docPart w:val="81EBF3EC58B9485684F58356022BD200"/>
          </w:placeholder>
          <w:showingPlcHdr/>
          <w:text/>
        </w:sdtPr>
        <w:sdtContent>
          <w:r w:rsidRPr="002A0D1D">
            <w:rPr>
              <w:rStyle w:val="Besedilooznabemesta"/>
              <w:rFonts w:asciiTheme="minorHAnsi" w:eastAsiaTheme="minorHAnsi" w:hAnsiTheme="minorHAnsi" w:cstheme="minorHAnsi"/>
              <w:color w:val="auto"/>
            </w:rPr>
            <w:t>Kliknite ali tapnite tukaj, če želite vnesti besedilo.</w:t>
          </w:r>
        </w:sdtContent>
      </w:sdt>
    </w:p>
    <w:p w14:paraId="36F50A81"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Transakcijski  račun: </w:t>
      </w:r>
      <w:r w:rsidRPr="002A0D1D">
        <w:rPr>
          <w:rFonts w:asciiTheme="minorHAnsi" w:hAnsiTheme="minorHAnsi" w:cstheme="minorHAnsi"/>
        </w:rPr>
        <w:tab/>
      </w:r>
      <w:sdt>
        <w:sdtPr>
          <w:rPr>
            <w:rFonts w:asciiTheme="minorHAnsi" w:hAnsiTheme="minorHAnsi" w:cstheme="minorHAnsi"/>
          </w:rPr>
          <w:id w:val="1612938028"/>
          <w:placeholder>
            <w:docPart w:val="81EBF3EC58B9485684F58356022BD200"/>
          </w:placeholder>
          <w:showingPlcHdr/>
          <w:text/>
        </w:sdtPr>
        <w:sdtContent>
          <w:r w:rsidRPr="002A0D1D">
            <w:rPr>
              <w:rStyle w:val="Besedilooznabemesta"/>
              <w:rFonts w:asciiTheme="minorHAnsi" w:eastAsiaTheme="minorHAnsi" w:hAnsiTheme="minorHAnsi" w:cstheme="minorHAnsi"/>
              <w:color w:val="auto"/>
            </w:rPr>
            <w:t>Kliknite ali tapnite tukaj, če želite vnesti besedilo.</w:t>
          </w:r>
        </w:sdtContent>
      </w:sdt>
    </w:p>
    <w:p w14:paraId="71A0C4C9" w14:textId="77777777" w:rsidR="00A47669" w:rsidRPr="002A0D1D" w:rsidRDefault="00A47669" w:rsidP="00A47669">
      <w:pPr>
        <w:rPr>
          <w:rFonts w:asciiTheme="minorHAnsi" w:hAnsiTheme="minorHAnsi" w:cstheme="minorHAnsi"/>
          <w:b/>
        </w:rPr>
      </w:pPr>
    </w:p>
    <w:p w14:paraId="3FAA4FA0" w14:textId="77777777" w:rsidR="00A47669" w:rsidRPr="002A0D1D" w:rsidRDefault="00A47669" w:rsidP="00A47669">
      <w:pPr>
        <w:rPr>
          <w:rFonts w:asciiTheme="minorHAnsi" w:hAnsiTheme="minorHAnsi" w:cstheme="minorHAnsi"/>
          <w:b/>
        </w:rPr>
      </w:pPr>
      <w:r w:rsidRPr="002A0D1D">
        <w:rPr>
          <w:rFonts w:asciiTheme="minorHAnsi" w:hAnsiTheme="minorHAnsi" w:cstheme="minorHAnsi"/>
          <w:b/>
        </w:rPr>
        <w:t>UVODNE DOLOČBE</w:t>
      </w:r>
    </w:p>
    <w:p w14:paraId="03BD89AA" w14:textId="77777777" w:rsidR="00A47669" w:rsidRPr="002A0D1D" w:rsidRDefault="00A47669" w:rsidP="00A47669">
      <w:pPr>
        <w:pStyle w:val="Odstavekseznama"/>
        <w:numPr>
          <w:ilvl w:val="0"/>
          <w:numId w:val="14"/>
        </w:numPr>
        <w:jc w:val="center"/>
        <w:rPr>
          <w:rFonts w:asciiTheme="minorHAnsi" w:hAnsiTheme="minorHAnsi" w:cstheme="minorHAnsi"/>
        </w:rPr>
      </w:pPr>
      <w:r w:rsidRPr="002A0D1D">
        <w:rPr>
          <w:rFonts w:asciiTheme="minorHAnsi" w:hAnsiTheme="minorHAnsi" w:cstheme="minorHAnsi"/>
        </w:rPr>
        <w:t>člen</w:t>
      </w:r>
    </w:p>
    <w:p w14:paraId="1956FEC0" w14:textId="77777777" w:rsidR="00A47669" w:rsidRPr="002A0D1D" w:rsidRDefault="00A47669" w:rsidP="00A47669">
      <w:pPr>
        <w:jc w:val="both"/>
        <w:rPr>
          <w:rFonts w:asciiTheme="minorHAnsi" w:hAnsiTheme="minorHAnsi" w:cstheme="minorHAnsi"/>
          <w:lang w:val="en-US"/>
        </w:rPr>
      </w:pPr>
    </w:p>
    <w:p w14:paraId="3977C3DF"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Pogodbeni stranki uvodoma ugotavljata, da je:</w:t>
      </w:r>
    </w:p>
    <w:p w14:paraId="42A21DB9" w14:textId="77777777" w:rsidR="00A47669" w:rsidRPr="002A0D1D" w:rsidRDefault="00A47669" w:rsidP="00A47669">
      <w:pPr>
        <w:jc w:val="both"/>
        <w:rPr>
          <w:rFonts w:asciiTheme="minorHAnsi" w:hAnsiTheme="minorHAnsi" w:cstheme="minorHAnsi"/>
        </w:rPr>
      </w:pPr>
    </w:p>
    <w:p w14:paraId="605B28A2" w14:textId="77777777" w:rsidR="00A47669" w:rsidRPr="00496875" w:rsidRDefault="00A47669" w:rsidP="00A47669">
      <w:pPr>
        <w:pStyle w:val="Odstavekseznama"/>
        <w:numPr>
          <w:ilvl w:val="0"/>
          <w:numId w:val="27"/>
        </w:numPr>
        <w:ind w:left="709"/>
        <w:jc w:val="both"/>
        <w:rPr>
          <w:rFonts w:ascii="Calibri" w:hAnsi="Calibri" w:cs="Calibri"/>
        </w:rPr>
      </w:pPr>
      <w:r w:rsidRPr="00496875">
        <w:rPr>
          <w:rFonts w:ascii="Calibri" w:hAnsi="Calibri" w:cs="Calibri"/>
        </w:rPr>
        <w:t>naročnik v skladu z Zakonom o javnem naročanju (Uradni list RS, št. 91/15, 14/18, 121/21, 10/22, 74/22 – odl. US, 100/22 – ZNUZSZS in 28/23; v nadaljevanju: ZJN-3), izvedel javno naročilo po odprtem postopku z nazivom »DOBAVA SANITETNEGA MATERIALA« po odprtem postopku, ki je bil objavljen na Portalu javnih naročil dne </w:t>
      </w:r>
      <w:sdt>
        <w:sdtPr>
          <w:rPr>
            <w:rFonts w:ascii="Calibri" w:hAnsi="Calibri" w:cs="Calibri"/>
          </w:rPr>
          <w:id w:val="-1611810860"/>
          <w:placeholder>
            <w:docPart w:val="E92292FE5FAB491E8E5B7295AB259CA5"/>
          </w:placeholder>
          <w:showingPlcHdr/>
          <w:text/>
        </w:sdtPr>
        <w:sdtContent>
          <w:r w:rsidRPr="00496875">
            <w:rPr>
              <w:rStyle w:val="Besedilooznabemesta"/>
              <w:rFonts w:ascii="Calibri" w:eastAsiaTheme="majorEastAsia" w:hAnsi="Calibri" w:cs="Calibri"/>
              <w:color w:val="auto"/>
            </w:rPr>
            <w:t>Kliknite ali tapnite tukaj, če želite vnesti besedilo.</w:t>
          </w:r>
        </w:sdtContent>
      </w:sdt>
      <w:r w:rsidRPr="00496875">
        <w:rPr>
          <w:rFonts w:ascii="Calibri" w:hAnsi="Calibri" w:cs="Calibri"/>
        </w:rPr>
        <w:t xml:space="preserve"> pod oznako</w:t>
      </w:r>
      <w:r w:rsidRPr="00496875">
        <w:rPr>
          <w:rFonts w:ascii="Calibri" w:hAnsi="Calibri" w:cs="Calibri"/>
          <w:b/>
          <w:bCs/>
        </w:rPr>
        <w:t xml:space="preserve"> </w:t>
      </w:r>
      <w:sdt>
        <w:sdtPr>
          <w:rPr>
            <w:rFonts w:ascii="Calibri" w:hAnsi="Calibri" w:cs="Calibri"/>
          </w:rPr>
          <w:id w:val="-325511618"/>
          <w:placeholder>
            <w:docPart w:val="B8E46787B1B34658BD1EF4BC38E46E18"/>
          </w:placeholder>
          <w:showingPlcHdr/>
          <w:text/>
        </w:sdtPr>
        <w:sdtContent>
          <w:r w:rsidRPr="00496875">
            <w:rPr>
              <w:rStyle w:val="Besedilooznabemesta"/>
              <w:rFonts w:ascii="Calibri" w:eastAsiaTheme="majorEastAsia" w:hAnsi="Calibri" w:cs="Calibri"/>
              <w:color w:val="auto"/>
            </w:rPr>
            <w:t>Kliknite ali tapnite tukaj, če želite vnesti besedilo.</w:t>
          </w:r>
        </w:sdtContent>
      </w:sdt>
      <w:r w:rsidRPr="00496875">
        <w:rPr>
          <w:rFonts w:ascii="Calibri" w:hAnsi="Calibri" w:cs="Calibri"/>
        </w:rPr>
        <w:t>;</w:t>
      </w:r>
    </w:p>
    <w:p w14:paraId="2432B44E" w14:textId="77777777" w:rsidR="00A47669" w:rsidRPr="00496875" w:rsidRDefault="00A47669" w:rsidP="00A47669">
      <w:pPr>
        <w:pStyle w:val="Odstavekseznama"/>
        <w:numPr>
          <w:ilvl w:val="0"/>
          <w:numId w:val="27"/>
        </w:numPr>
        <w:ind w:left="709"/>
        <w:jc w:val="both"/>
        <w:rPr>
          <w:rFonts w:ascii="Calibri" w:hAnsi="Calibri" w:cs="Calibri"/>
        </w:rPr>
      </w:pPr>
      <w:r w:rsidRPr="00496875">
        <w:rPr>
          <w:rFonts w:ascii="Calibri" w:hAnsi="Calibri" w:cs="Calibri"/>
        </w:rPr>
        <w:t>izvajalec je bil izbran kot najugodnejši ponudnik na podlagi ponudbe št. </w:t>
      </w:r>
      <w:sdt>
        <w:sdtPr>
          <w:rPr>
            <w:rFonts w:ascii="Calibri" w:hAnsi="Calibri" w:cs="Calibri"/>
          </w:rPr>
          <w:id w:val="1201974956"/>
          <w:placeholder>
            <w:docPart w:val="99428A5645F44F2A86E4CE63D7CBE137"/>
          </w:placeholder>
          <w:showingPlcHdr/>
          <w:text/>
        </w:sdtPr>
        <w:sdtContent>
          <w:r w:rsidRPr="00496875">
            <w:rPr>
              <w:rFonts w:ascii="Calibri" w:hAnsi="Calibri" w:cs="Calibri"/>
            </w:rPr>
            <w:t>Kliknite ali tapnite tukaj, če želite vnesti besedilo.</w:t>
          </w:r>
        </w:sdtContent>
      </w:sdt>
      <w:r w:rsidRPr="00496875">
        <w:rPr>
          <w:rFonts w:ascii="Calibri" w:hAnsi="Calibri" w:cs="Calibri"/>
        </w:rPr>
        <w:t xml:space="preserve"> z dne </w:t>
      </w:r>
      <w:sdt>
        <w:sdtPr>
          <w:rPr>
            <w:rFonts w:ascii="Calibri" w:hAnsi="Calibri" w:cs="Calibri"/>
          </w:rPr>
          <w:id w:val="1672679261"/>
          <w:placeholder>
            <w:docPart w:val="964D41A8DDE14FCEAF54396B6C5A6AF5"/>
          </w:placeholder>
          <w:showingPlcHdr/>
          <w:text/>
        </w:sdtPr>
        <w:sdtContent>
          <w:r w:rsidRPr="00496875">
            <w:rPr>
              <w:rFonts w:ascii="Calibri" w:hAnsi="Calibri" w:cs="Calibri"/>
            </w:rPr>
            <w:t>Kliknite ali tapnite tukaj, če želite vnesti besedilo.</w:t>
          </w:r>
        </w:sdtContent>
      </w:sdt>
      <w:r w:rsidRPr="00496875">
        <w:rPr>
          <w:rFonts w:ascii="Calibri" w:hAnsi="Calibri" w:cs="Calibri"/>
        </w:rPr>
        <w:t xml:space="preserve"> ,ki je priloga in sestavni del te pogodbe;</w:t>
      </w:r>
    </w:p>
    <w:p w14:paraId="483BEBED" w14:textId="68EA4F8B" w:rsidR="00A47669" w:rsidRPr="00496875" w:rsidRDefault="00A47669" w:rsidP="00A47669">
      <w:pPr>
        <w:pStyle w:val="Odstavekseznama"/>
        <w:numPr>
          <w:ilvl w:val="0"/>
          <w:numId w:val="27"/>
        </w:numPr>
        <w:ind w:left="709"/>
        <w:jc w:val="both"/>
        <w:rPr>
          <w:rFonts w:ascii="Calibri" w:hAnsi="Calibri" w:cs="Calibri"/>
        </w:rPr>
      </w:pPr>
      <w:r w:rsidRPr="00496875">
        <w:rPr>
          <w:rFonts w:ascii="Calibri" w:hAnsi="Calibri" w:cs="Calibri"/>
        </w:rPr>
        <w:t xml:space="preserve">se pri razlagi te pogodbe uporablja Dokumentacija v zvezi z oddajo javnega naročila z oznako </w:t>
      </w:r>
      <w:r w:rsidR="002F1E2B" w:rsidRPr="002F1E2B">
        <w:rPr>
          <w:rFonts w:asciiTheme="minorHAnsi" w:hAnsiTheme="minorHAnsi" w:cstheme="minorHAnsi"/>
        </w:rPr>
        <w:t>JN-OP-B-1/2026</w:t>
      </w:r>
      <w:r w:rsidR="00496875" w:rsidRPr="00496875">
        <w:rPr>
          <w:rFonts w:ascii="Calibri" w:hAnsi="Calibri" w:cs="Calibri"/>
        </w:rPr>
        <w:t>.</w:t>
      </w:r>
    </w:p>
    <w:p w14:paraId="3DD6C9E6" w14:textId="77777777" w:rsidR="00A47669" w:rsidRPr="002A0D1D" w:rsidRDefault="00A47669" w:rsidP="00A47669">
      <w:pPr>
        <w:ind w:left="720"/>
        <w:jc w:val="both"/>
        <w:rPr>
          <w:rFonts w:asciiTheme="minorHAnsi" w:hAnsiTheme="minorHAnsi" w:cstheme="minorHAnsi"/>
        </w:rPr>
      </w:pPr>
    </w:p>
    <w:p w14:paraId="740C5E7C" w14:textId="77777777" w:rsidR="00A47669" w:rsidRPr="00496875" w:rsidRDefault="00A47669" w:rsidP="00A47669">
      <w:pPr>
        <w:pStyle w:val="Odstavekseznama"/>
        <w:numPr>
          <w:ilvl w:val="0"/>
          <w:numId w:val="14"/>
        </w:numPr>
        <w:jc w:val="center"/>
        <w:rPr>
          <w:rFonts w:asciiTheme="minorHAnsi" w:hAnsiTheme="minorHAnsi" w:cstheme="minorHAnsi"/>
        </w:rPr>
      </w:pPr>
      <w:r w:rsidRPr="00496875">
        <w:rPr>
          <w:rFonts w:asciiTheme="minorHAnsi" w:hAnsiTheme="minorHAnsi" w:cstheme="minorHAnsi"/>
        </w:rPr>
        <w:t>člen</w:t>
      </w:r>
    </w:p>
    <w:p w14:paraId="1991A466" w14:textId="77777777" w:rsidR="00A47669" w:rsidRPr="002A0D1D" w:rsidRDefault="00A47669" w:rsidP="00A47669">
      <w:pPr>
        <w:widowControl w:val="0"/>
        <w:jc w:val="both"/>
        <w:rPr>
          <w:rFonts w:asciiTheme="minorHAnsi" w:hAnsiTheme="minorHAnsi" w:cstheme="minorHAnsi"/>
        </w:rPr>
      </w:pPr>
    </w:p>
    <w:p w14:paraId="035C9F85" w14:textId="77777777" w:rsidR="00A47669" w:rsidRPr="00BB23A9" w:rsidRDefault="00A47669" w:rsidP="00A47669">
      <w:pPr>
        <w:widowControl w:val="0"/>
        <w:jc w:val="both"/>
        <w:rPr>
          <w:rFonts w:asciiTheme="minorHAnsi" w:hAnsiTheme="minorHAnsi" w:cstheme="minorHAnsi"/>
        </w:rPr>
      </w:pPr>
      <w:r w:rsidRPr="002A0D1D">
        <w:rPr>
          <w:rFonts w:asciiTheme="minorHAnsi" w:hAnsiTheme="minorHAnsi" w:cstheme="minorHAnsi"/>
        </w:rPr>
        <w:t>Predmet pogodbe je dobava in dostava sanitarnega materiala (v nadaljevanju tudi: blago) za obdobje 24 mesecev za naslednje sklope</w:t>
      </w:r>
      <w:r w:rsidRPr="002A0D1D">
        <w:rPr>
          <w:rStyle w:val="Sprotnaopomba-sklic"/>
          <w:rFonts w:asciiTheme="minorHAnsi" w:hAnsiTheme="minorHAnsi" w:cstheme="minorHAnsi"/>
        </w:rPr>
        <w:footnoteReference w:id="4"/>
      </w:r>
      <w:r w:rsidRPr="002A0D1D">
        <w:rPr>
          <w:rFonts w:asciiTheme="minorHAnsi" w:hAnsiTheme="minorHAnsi" w:cstheme="minorHAnsi"/>
        </w:rPr>
        <w:t>:</w:t>
      </w:r>
    </w:p>
    <w:p w14:paraId="13606937" w14:textId="77777777" w:rsidR="00A47669" w:rsidRPr="00BB23A9" w:rsidRDefault="00A47669" w:rsidP="00A47669">
      <w:pPr>
        <w:widowControl w:val="0"/>
        <w:jc w:val="both"/>
        <w:rPr>
          <w:rFonts w:asciiTheme="minorHAnsi" w:hAnsiTheme="minorHAnsi" w:cstheme="minorHAnsi"/>
        </w:rPr>
      </w:pPr>
    </w:p>
    <w:tbl>
      <w:tblPr>
        <w:tblW w:w="9208" w:type="dxa"/>
        <w:tblInd w:w="279" w:type="dxa"/>
        <w:tblCellMar>
          <w:left w:w="70" w:type="dxa"/>
          <w:right w:w="70" w:type="dxa"/>
        </w:tblCellMar>
        <w:tblLook w:val="04A0" w:firstRow="1" w:lastRow="0" w:firstColumn="1" w:lastColumn="0" w:noHBand="0" w:noVBand="1"/>
      </w:tblPr>
      <w:tblGrid>
        <w:gridCol w:w="9208"/>
      </w:tblGrid>
      <w:tr w:rsidR="00A47669" w:rsidRPr="00BB23A9" w14:paraId="650FF185" w14:textId="77777777" w:rsidTr="00147874">
        <w:trPr>
          <w:trHeight w:val="300"/>
        </w:trPr>
        <w:tc>
          <w:tcPr>
            <w:tcW w:w="9208" w:type="dxa"/>
            <w:vAlign w:val="center"/>
          </w:tcPr>
          <w:p w14:paraId="74B129C9" w14:textId="77777777" w:rsidR="00A47669" w:rsidRPr="00BB23A9" w:rsidRDefault="00000000" w:rsidP="00147874">
            <w:pPr>
              <w:pStyle w:val="Telobesedila"/>
              <w:ind w:left="360"/>
              <w:jc w:val="both"/>
              <w:rPr>
                <w:rFonts w:asciiTheme="minorHAnsi" w:hAnsiTheme="minorHAnsi" w:cstheme="minorHAnsi"/>
                <w:b/>
                <w:bCs/>
                <w:i w:val="0"/>
                <w:lang w:val="sl-SI" w:eastAsia="sl-SI"/>
              </w:rPr>
            </w:pPr>
            <w:sdt>
              <w:sdtPr>
                <w:rPr>
                  <w:rFonts w:asciiTheme="minorHAnsi" w:hAnsiTheme="minorHAnsi" w:cstheme="minorHAnsi"/>
                  <w:b/>
                  <w:bCs/>
                  <w:i w:val="0"/>
                  <w:lang w:val="sl-SI" w:eastAsia="sl-SI"/>
                </w:rPr>
                <w:id w:val="-974219732"/>
                <w14:checkbox>
                  <w14:checked w14:val="0"/>
                  <w14:checkedState w14:val="2612" w14:font="MS Gothic"/>
                  <w14:uncheckedState w14:val="2610" w14:font="MS Gothic"/>
                </w14:checkbox>
              </w:sdtPr>
              <w:sdtContent>
                <w:r w:rsidR="00A47669" w:rsidRPr="00BB23A9">
                  <w:rPr>
                    <w:rFonts w:ascii="Segoe UI Symbol" w:eastAsia="MS Gothic" w:hAnsi="Segoe UI Symbol" w:cs="Segoe UI Symbol"/>
                    <w:b/>
                    <w:bCs/>
                    <w:i w:val="0"/>
                    <w:lang w:val="sl-SI" w:eastAsia="sl-SI"/>
                  </w:rPr>
                  <w:t>☐</w:t>
                </w:r>
              </w:sdtContent>
            </w:sdt>
            <w:r w:rsidR="00A47669" w:rsidRPr="00BB23A9">
              <w:rPr>
                <w:rFonts w:asciiTheme="minorHAnsi" w:hAnsiTheme="minorHAnsi" w:cstheme="minorHAnsi"/>
                <w:b/>
                <w:bCs/>
                <w:i w:val="0"/>
                <w:lang w:val="sl-SI" w:eastAsia="sl-SI"/>
              </w:rPr>
              <w:t xml:space="preserve"> OBVEZILNI MATERIAL;</w:t>
            </w:r>
          </w:p>
          <w:p w14:paraId="4B9CF6CF" w14:textId="77777777" w:rsidR="00A47669" w:rsidRPr="00BB23A9" w:rsidRDefault="00000000" w:rsidP="00147874">
            <w:pPr>
              <w:pStyle w:val="Telobesedila"/>
              <w:ind w:left="360"/>
              <w:jc w:val="both"/>
              <w:rPr>
                <w:rFonts w:asciiTheme="minorHAnsi" w:hAnsiTheme="minorHAnsi" w:cstheme="minorHAnsi"/>
                <w:b/>
                <w:bCs/>
                <w:i w:val="0"/>
                <w:lang w:val="sl-SI" w:eastAsia="sl-SI"/>
              </w:rPr>
            </w:pPr>
            <w:sdt>
              <w:sdtPr>
                <w:rPr>
                  <w:rFonts w:asciiTheme="minorHAnsi" w:hAnsiTheme="minorHAnsi" w:cstheme="minorHAnsi"/>
                  <w:b/>
                  <w:bCs/>
                  <w:i w:val="0"/>
                  <w:lang w:val="sl-SI" w:eastAsia="sl-SI"/>
                </w:rPr>
                <w:id w:val="1966534456"/>
                <w14:checkbox>
                  <w14:checked w14:val="0"/>
                  <w14:checkedState w14:val="2612" w14:font="MS Gothic"/>
                  <w14:uncheckedState w14:val="2610" w14:font="MS Gothic"/>
                </w14:checkbox>
              </w:sdtPr>
              <w:sdtContent>
                <w:r w:rsidR="00A47669" w:rsidRPr="00BB23A9">
                  <w:rPr>
                    <w:rFonts w:ascii="Segoe UI Symbol" w:eastAsia="MS Gothic" w:hAnsi="Segoe UI Symbol" w:cs="Segoe UI Symbol"/>
                    <w:b/>
                    <w:bCs/>
                    <w:i w:val="0"/>
                    <w:lang w:val="sl-SI" w:eastAsia="sl-SI"/>
                  </w:rPr>
                  <w:t>☐</w:t>
                </w:r>
              </w:sdtContent>
            </w:sdt>
            <w:r w:rsidR="00A47669" w:rsidRPr="00BB23A9">
              <w:rPr>
                <w:rFonts w:asciiTheme="minorHAnsi" w:hAnsiTheme="minorHAnsi" w:cstheme="minorHAnsi"/>
                <w:b/>
                <w:bCs/>
                <w:i w:val="0"/>
                <w:lang w:val="sl-SI" w:eastAsia="sl-SI"/>
              </w:rPr>
              <w:t xml:space="preserve"> SREDSTVA ZA DEZINFEKCIJO;</w:t>
            </w:r>
          </w:p>
          <w:p w14:paraId="5FB54787" w14:textId="77777777" w:rsidR="00A47669" w:rsidRPr="00BB23A9" w:rsidRDefault="00000000" w:rsidP="00147874">
            <w:pPr>
              <w:pStyle w:val="Telobesedila"/>
              <w:ind w:left="360"/>
              <w:jc w:val="both"/>
              <w:rPr>
                <w:rFonts w:asciiTheme="minorHAnsi" w:hAnsiTheme="minorHAnsi" w:cstheme="minorHAnsi"/>
                <w:b/>
                <w:bCs/>
                <w:i w:val="0"/>
                <w:lang w:val="sl-SI" w:eastAsia="sl-SI"/>
              </w:rPr>
            </w:pPr>
            <w:sdt>
              <w:sdtPr>
                <w:rPr>
                  <w:rFonts w:asciiTheme="minorHAnsi" w:hAnsiTheme="minorHAnsi" w:cstheme="minorHAnsi"/>
                  <w:b/>
                  <w:bCs/>
                  <w:i w:val="0"/>
                  <w:lang w:val="sl-SI" w:eastAsia="sl-SI"/>
                </w:rPr>
                <w:id w:val="-1664153980"/>
                <w14:checkbox>
                  <w14:checked w14:val="0"/>
                  <w14:checkedState w14:val="2612" w14:font="MS Gothic"/>
                  <w14:uncheckedState w14:val="2610" w14:font="MS Gothic"/>
                </w14:checkbox>
              </w:sdtPr>
              <w:sdtContent>
                <w:r w:rsidR="00A47669" w:rsidRPr="00BB23A9">
                  <w:rPr>
                    <w:rFonts w:ascii="Segoe UI Symbol" w:eastAsia="MS Gothic" w:hAnsi="Segoe UI Symbol" w:cs="Segoe UI Symbol"/>
                    <w:b/>
                    <w:bCs/>
                    <w:i w:val="0"/>
                    <w:lang w:val="sl-SI" w:eastAsia="sl-SI"/>
                  </w:rPr>
                  <w:t>☐</w:t>
                </w:r>
              </w:sdtContent>
            </w:sdt>
            <w:r w:rsidR="00A47669" w:rsidRPr="00BB23A9">
              <w:rPr>
                <w:rFonts w:asciiTheme="minorHAnsi" w:hAnsiTheme="minorHAnsi" w:cstheme="minorHAnsi"/>
                <w:b/>
                <w:bCs/>
                <w:i w:val="0"/>
                <w:lang w:val="sl-SI" w:eastAsia="sl-SI"/>
              </w:rPr>
              <w:t xml:space="preserve"> BRIZGE, IGLE IN KANILE;</w:t>
            </w:r>
          </w:p>
          <w:p w14:paraId="4885E833" w14:textId="77777777" w:rsidR="00A47669" w:rsidRPr="00BB23A9" w:rsidRDefault="00000000" w:rsidP="00147874">
            <w:pPr>
              <w:pStyle w:val="Telobesedila"/>
              <w:ind w:left="360"/>
              <w:jc w:val="both"/>
              <w:rPr>
                <w:rFonts w:asciiTheme="minorHAnsi" w:hAnsiTheme="minorHAnsi" w:cstheme="minorHAnsi"/>
                <w:b/>
                <w:bCs/>
                <w:i w:val="0"/>
                <w:lang w:val="sl-SI" w:eastAsia="sl-SI"/>
              </w:rPr>
            </w:pPr>
            <w:sdt>
              <w:sdtPr>
                <w:rPr>
                  <w:rFonts w:asciiTheme="minorHAnsi" w:hAnsiTheme="minorHAnsi" w:cstheme="minorHAnsi"/>
                  <w:b/>
                  <w:bCs/>
                  <w:i w:val="0"/>
                  <w:lang w:val="sl-SI" w:eastAsia="sl-SI"/>
                </w:rPr>
                <w:id w:val="983205856"/>
                <w14:checkbox>
                  <w14:checked w14:val="0"/>
                  <w14:checkedState w14:val="2612" w14:font="MS Gothic"/>
                  <w14:uncheckedState w14:val="2610" w14:font="MS Gothic"/>
                </w14:checkbox>
              </w:sdtPr>
              <w:sdtContent>
                <w:r w:rsidR="00A47669" w:rsidRPr="00BB23A9">
                  <w:rPr>
                    <w:rFonts w:ascii="Segoe UI Symbol" w:eastAsia="MS Gothic" w:hAnsi="Segoe UI Symbol" w:cs="Segoe UI Symbol"/>
                    <w:b/>
                    <w:bCs/>
                    <w:i w:val="0"/>
                    <w:lang w:val="sl-SI" w:eastAsia="sl-SI"/>
                  </w:rPr>
                  <w:t>☐</w:t>
                </w:r>
              </w:sdtContent>
            </w:sdt>
            <w:r w:rsidR="00A47669" w:rsidRPr="00BB23A9">
              <w:rPr>
                <w:rFonts w:asciiTheme="minorHAnsi" w:hAnsiTheme="minorHAnsi" w:cstheme="minorHAnsi"/>
                <w:b/>
                <w:bCs/>
                <w:i w:val="0"/>
                <w:lang w:val="sl-SI" w:eastAsia="sl-SI"/>
              </w:rPr>
              <w:t xml:space="preserve"> ROKAVICE;</w:t>
            </w:r>
          </w:p>
          <w:p w14:paraId="5429C46B" w14:textId="77777777" w:rsidR="00A47669" w:rsidRPr="00BB23A9" w:rsidRDefault="00000000" w:rsidP="00147874">
            <w:pPr>
              <w:pStyle w:val="Telobesedila"/>
              <w:ind w:left="360"/>
              <w:jc w:val="both"/>
              <w:rPr>
                <w:rFonts w:asciiTheme="minorHAnsi" w:hAnsiTheme="minorHAnsi" w:cstheme="minorHAnsi"/>
                <w:b/>
                <w:bCs/>
                <w:i w:val="0"/>
                <w:lang w:val="sl-SI" w:eastAsia="sl-SI"/>
              </w:rPr>
            </w:pPr>
            <w:sdt>
              <w:sdtPr>
                <w:rPr>
                  <w:rFonts w:asciiTheme="minorHAnsi" w:hAnsiTheme="minorHAnsi" w:cstheme="minorHAnsi"/>
                  <w:b/>
                  <w:bCs/>
                  <w:i w:val="0"/>
                  <w:lang w:val="sl-SI" w:eastAsia="sl-SI"/>
                </w:rPr>
                <w:id w:val="-186366530"/>
                <w14:checkbox>
                  <w14:checked w14:val="0"/>
                  <w14:checkedState w14:val="2612" w14:font="MS Gothic"/>
                  <w14:uncheckedState w14:val="2610" w14:font="MS Gothic"/>
                </w14:checkbox>
              </w:sdtPr>
              <w:sdtContent>
                <w:r w:rsidR="00A47669" w:rsidRPr="00BB23A9">
                  <w:rPr>
                    <w:rFonts w:ascii="Segoe UI Symbol" w:eastAsia="MS Gothic" w:hAnsi="Segoe UI Symbol" w:cs="Segoe UI Symbol"/>
                    <w:b/>
                    <w:bCs/>
                    <w:i w:val="0"/>
                    <w:lang w:val="sl-SI" w:eastAsia="sl-SI"/>
                  </w:rPr>
                  <w:t>☐</w:t>
                </w:r>
              </w:sdtContent>
            </w:sdt>
            <w:r w:rsidR="00A47669" w:rsidRPr="00BB23A9">
              <w:rPr>
                <w:rFonts w:asciiTheme="minorHAnsi" w:hAnsiTheme="minorHAnsi" w:cstheme="minorHAnsi"/>
                <w:b/>
                <w:bCs/>
                <w:i w:val="0"/>
                <w:lang w:val="sl-SI" w:eastAsia="sl-SI"/>
              </w:rPr>
              <w:t xml:space="preserve"> OSTALI SANITETNI MATERIAL.</w:t>
            </w:r>
          </w:p>
          <w:p w14:paraId="6161192E" w14:textId="77777777" w:rsidR="00A47669" w:rsidRPr="00BB23A9" w:rsidRDefault="00A47669" w:rsidP="00147874">
            <w:pPr>
              <w:rPr>
                <w:rFonts w:asciiTheme="minorHAnsi" w:hAnsiTheme="minorHAnsi" w:cstheme="minorHAnsi"/>
              </w:rPr>
            </w:pPr>
          </w:p>
        </w:tc>
      </w:tr>
    </w:tbl>
    <w:p w14:paraId="2FB1662A" w14:textId="77777777" w:rsidR="00A47669" w:rsidRPr="002A0D1D" w:rsidRDefault="00A47669" w:rsidP="00A47669">
      <w:pPr>
        <w:widowControl w:val="0"/>
        <w:jc w:val="both"/>
        <w:rPr>
          <w:rFonts w:asciiTheme="minorHAnsi" w:hAnsiTheme="minorHAnsi" w:cstheme="minorHAnsi"/>
        </w:rPr>
      </w:pPr>
      <w:r w:rsidRPr="002A0D1D">
        <w:rPr>
          <w:rFonts w:asciiTheme="minorHAnsi" w:hAnsiTheme="minorHAnsi" w:cstheme="minorHAnsi"/>
        </w:rPr>
        <w:lastRenderedPageBreak/>
        <w:t>Vrsta in količina blaga je razvidna iz specifikacije predračuna.</w:t>
      </w:r>
    </w:p>
    <w:p w14:paraId="43A933D9" w14:textId="77777777" w:rsidR="00A47669" w:rsidRPr="002A0D1D" w:rsidRDefault="00A47669" w:rsidP="00A47669">
      <w:pPr>
        <w:widowControl w:val="0"/>
        <w:jc w:val="both"/>
        <w:rPr>
          <w:rFonts w:asciiTheme="minorHAnsi" w:hAnsiTheme="minorHAnsi" w:cstheme="minorHAnsi"/>
        </w:rPr>
      </w:pPr>
    </w:p>
    <w:p w14:paraId="4D36D676" w14:textId="77777777" w:rsidR="00A47669" w:rsidRPr="002A0D1D" w:rsidRDefault="00A47669" w:rsidP="00A47669">
      <w:pPr>
        <w:widowControl w:val="0"/>
        <w:jc w:val="both"/>
        <w:rPr>
          <w:rFonts w:asciiTheme="minorHAnsi" w:hAnsiTheme="minorHAnsi" w:cstheme="minorHAnsi"/>
        </w:rPr>
      </w:pPr>
      <w:r w:rsidRPr="002A0D1D">
        <w:rPr>
          <w:rFonts w:asciiTheme="minorHAnsi" w:hAnsiTheme="minorHAnsi" w:cstheme="minorHAnsi"/>
        </w:rPr>
        <w:t xml:space="preserve">V času trajanja te pogodbe bo naročnik naročal tiste vrste in količine blaga iz predračuna, ki jih bo dejansko potreboval. Predvidene količine iz predračuna za naročnika niso zavezujoče. Naročnik ne odgovarja za morebitno škodo, ki bi dobavitelju nastala zaradi nedoseganja količin po predračunu. </w:t>
      </w:r>
    </w:p>
    <w:p w14:paraId="4BCE4369" w14:textId="77777777" w:rsidR="00A47669" w:rsidRPr="002A0D1D" w:rsidRDefault="00A47669" w:rsidP="00A47669">
      <w:pPr>
        <w:widowControl w:val="0"/>
        <w:jc w:val="both"/>
        <w:rPr>
          <w:rFonts w:asciiTheme="minorHAnsi" w:hAnsiTheme="minorHAnsi" w:cstheme="minorHAnsi"/>
        </w:rPr>
      </w:pPr>
    </w:p>
    <w:p w14:paraId="42FCE51E" w14:textId="77777777" w:rsidR="00A47669" w:rsidRPr="002A0D1D" w:rsidRDefault="00A47669" w:rsidP="00A47669">
      <w:pPr>
        <w:widowControl w:val="0"/>
        <w:jc w:val="both"/>
        <w:rPr>
          <w:rFonts w:asciiTheme="minorHAnsi" w:hAnsiTheme="minorHAnsi" w:cstheme="minorHAnsi"/>
        </w:rPr>
      </w:pPr>
      <w:r w:rsidRPr="002A0D1D">
        <w:rPr>
          <w:rFonts w:asciiTheme="minorHAnsi" w:hAnsiTheme="minorHAnsi" w:cstheme="minorHAnsi"/>
        </w:rPr>
        <w:t>V kolikor se bo pri naročniku izkazala potreba po večjem obsegu dobav od predvidenih si naročnik pridržuje pravico, da z dobaviteljem sklene dodatek k pogodbi v skladu s 95. členom ZJN-3.</w:t>
      </w:r>
    </w:p>
    <w:p w14:paraId="7AEE7ECB" w14:textId="77777777" w:rsidR="00A47669" w:rsidRPr="002A0D1D" w:rsidRDefault="00A47669" w:rsidP="00A47669">
      <w:pPr>
        <w:widowControl w:val="0"/>
        <w:jc w:val="both"/>
        <w:rPr>
          <w:rFonts w:asciiTheme="minorHAnsi" w:hAnsiTheme="minorHAnsi" w:cstheme="minorHAnsi"/>
        </w:rPr>
      </w:pPr>
    </w:p>
    <w:p w14:paraId="2A833C37" w14:textId="798AFAF0" w:rsidR="00A47669" w:rsidRDefault="00A47669" w:rsidP="00A47669">
      <w:pPr>
        <w:widowControl w:val="0"/>
        <w:jc w:val="both"/>
        <w:rPr>
          <w:rFonts w:asciiTheme="minorHAnsi" w:hAnsiTheme="minorHAnsi" w:cstheme="minorHAnsi"/>
        </w:rPr>
      </w:pPr>
      <w:r w:rsidRPr="002A0D1D">
        <w:rPr>
          <w:rFonts w:asciiTheme="minorHAnsi" w:hAnsiTheme="minorHAnsi" w:cstheme="minorHAnsi"/>
        </w:rPr>
        <w:t xml:space="preserve">Naročnik si pridržuje pravico, da sklene dodatek k pogodbi za podaljšanje pogodbenega razmerja za največ dva meseca tudi v primeru, da pravočasno ne zaključi novega postopka javnega naročila pred iztekom tega pogodbenega razmerja. V tem primeru veljajo cene </w:t>
      </w:r>
      <w:r w:rsidR="00263786">
        <w:rPr>
          <w:rFonts w:asciiTheme="minorHAnsi" w:hAnsiTheme="minorHAnsi" w:cstheme="minorHAnsi"/>
        </w:rPr>
        <w:t xml:space="preserve">po enoti iz </w:t>
      </w:r>
      <w:r w:rsidR="00ED25D3">
        <w:rPr>
          <w:rFonts w:asciiTheme="minorHAnsi" w:hAnsiTheme="minorHAnsi" w:cstheme="minorHAnsi"/>
        </w:rPr>
        <w:t xml:space="preserve">ponudbenega </w:t>
      </w:r>
      <w:r w:rsidR="00263786">
        <w:rPr>
          <w:rFonts w:asciiTheme="minorHAnsi" w:hAnsiTheme="minorHAnsi" w:cstheme="minorHAnsi"/>
        </w:rPr>
        <w:t xml:space="preserve">predračuna. </w:t>
      </w:r>
      <w:r w:rsidRPr="002A0D1D">
        <w:rPr>
          <w:rFonts w:asciiTheme="minorHAnsi" w:hAnsiTheme="minorHAnsi" w:cstheme="minorHAnsi"/>
        </w:rPr>
        <w:t>Naročnik mora o podaljšanju pogodbenega razmerja pisno obvestiti izbranega ponudnika najkasneje 15 dni pred iztekom pogodbenega razmerja.</w:t>
      </w:r>
    </w:p>
    <w:p w14:paraId="07A9D73C" w14:textId="77777777" w:rsidR="009770B9" w:rsidRPr="002A0D1D" w:rsidRDefault="009770B9" w:rsidP="00A47669">
      <w:pPr>
        <w:widowControl w:val="0"/>
        <w:jc w:val="both"/>
        <w:rPr>
          <w:rFonts w:asciiTheme="minorHAnsi" w:hAnsiTheme="minorHAnsi" w:cstheme="minorHAnsi"/>
        </w:rPr>
      </w:pPr>
    </w:p>
    <w:p w14:paraId="19B2D6B1" w14:textId="77777777" w:rsidR="00A47669" w:rsidRPr="002A0D1D" w:rsidRDefault="00A47669" w:rsidP="00A47669">
      <w:pPr>
        <w:pStyle w:val="Odstavekseznama"/>
        <w:numPr>
          <w:ilvl w:val="0"/>
          <w:numId w:val="14"/>
        </w:numPr>
        <w:jc w:val="center"/>
        <w:rPr>
          <w:rFonts w:asciiTheme="minorHAnsi" w:hAnsiTheme="minorHAnsi" w:cstheme="minorHAnsi"/>
        </w:rPr>
      </w:pPr>
      <w:r w:rsidRPr="002A0D1D">
        <w:rPr>
          <w:rFonts w:asciiTheme="minorHAnsi" w:hAnsiTheme="minorHAnsi" w:cstheme="minorHAnsi"/>
        </w:rPr>
        <w:t>člen</w:t>
      </w:r>
    </w:p>
    <w:p w14:paraId="7CE2F91F" w14:textId="77777777" w:rsidR="00A47669" w:rsidRPr="002A0D1D" w:rsidRDefault="00A47669" w:rsidP="00A47669">
      <w:pPr>
        <w:pStyle w:val="Odstavekseznama"/>
        <w:jc w:val="center"/>
        <w:rPr>
          <w:rFonts w:asciiTheme="minorHAnsi" w:hAnsiTheme="minorHAnsi" w:cstheme="minorHAnsi"/>
        </w:rPr>
      </w:pPr>
    </w:p>
    <w:sdt>
      <w:sdtPr>
        <w:rPr>
          <w:rFonts w:asciiTheme="minorHAnsi" w:hAnsiTheme="minorHAnsi" w:cstheme="minorHAnsi"/>
        </w:rPr>
        <w:id w:val="-469208157"/>
        <w:placeholder>
          <w:docPart w:val="F31BCC96CEC44E9F8EFDA60505D2A157"/>
        </w:placeholder>
      </w:sdtPr>
      <w:sdtContent>
        <w:p w14:paraId="2A7C1CA3" w14:textId="77777777" w:rsidR="00A47669" w:rsidRPr="002A0D1D" w:rsidRDefault="00A47669" w:rsidP="00A47669">
          <w:pPr>
            <w:widowControl w:val="0"/>
            <w:jc w:val="both"/>
            <w:rPr>
              <w:rFonts w:asciiTheme="minorHAnsi" w:hAnsiTheme="minorHAnsi" w:cstheme="minorHAnsi"/>
            </w:rPr>
          </w:pPr>
          <w:r w:rsidRPr="002A0D1D">
            <w:rPr>
              <w:rFonts w:asciiTheme="minorHAnsi" w:hAnsiTheme="minorHAnsi" w:cstheme="minorHAnsi"/>
            </w:rPr>
            <w:t xml:space="preserve">Okvirna skupna pogodbena vrednost znaša </w:t>
          </w:r>
          <w:r w:rsidRPr="002A0D1D">
            <w:rPr>
              <w:rFonts w:asciiTheme="minorHAnsi" w:hAnsiTheme="minorHAnsi" w:cstheme="minorHAnsi"/>
              <w:highlight w:val="lightGray"/>
            </w:rPr>
            <w:t>______________________</w:t>
          </w:r>
          <w:r w:rsidRPr="002A0D1D">
            <w:rPr>
              <w:rFonts w:asciiTheme="minorHAnsi" w:hAnsiTheme="minorHAnsi" w:cstheme="minorHAnsi"/>
            </w:rPr>
            <w:t xml:space="preserve"> EUR brez DDV oziroma </w:t>
          </w:r>
          <w:r w:rsidRPr="002A0D1D">
            <w:rPr>
              <w:rFonts w:asciiTheme="minorHAnsi" w:hAnsiTheme="minorHAnsi" w:cstheme="minorHAnsi"/>
              <w:highlight w:val="lightGray"/>
            </w:rPr>
            <w:t>_____________</w:t>
          </w:r>
          <w:r w:rsidRPr="002A0D1D">
            <w:rPr>
              <w:rFonts w:asciiTheme="minorHAnsi" w:hAnsiTheme="minorHAnsi" w:cstheme="minorHAnsi"/>
            </w:rPr>
            <w:t xml:space="preserve"> EUR z DDV. </w:t>
          </w:r>
        </w:p>
      </w:sdtContent>
    </w:sdt>
    <w:p w14:paraId="76637526" w14:textId="77777777" w:rsidR="00A47669" w:rsidRPr="002A0D1D" w:rsidRDefault="00A47669" w:rsidP="00A47669">
      <w:pPr>
        <w:autoSpaceDE w:val="0"/>
        <w:adjustRightInd w:val="0"/>
        <w:jc w:val="both"/>
        <w:rPr>
          <w:rFonts w:asciiTheme="minorHAnsi" w:hAnsiTheme="minorHAnsi" w:cstheme="minorHAnsi"/>
        </w:rPr>
      </w:pPr>
    </w:p>
    <w:p w14:paraId="60922E23" w14:textId="77777777" w:rsidR="00A47669" w:rsidRPr="002A0D1D" w:rsidRDefault="00A47669" w:rsidP="00A47669">
      <w:pPr>
        <w:autoSpaceDE w:val="0"/>
        <w:adjustRightInd w:val="0"/>
        <w:jc w:val="both"/>
        <w:rPr>
          <w:rFonts w:asciiTheme="minorHAnsi" w:hAnsiTheme="minorHAnsi" w:cstheme="minorHAnsi"/>
        </w:rPr>
      </w:pPr>
      <w:r w:rsidRPr="002A0D1D">
        <w:rPr>
          <w:rFonts w:asciiTheme="minorHAnsi" w:hAnsiTheme="minorHAnsi" w:cstheme="minorHAnsi"/>
        </w:rPr>
        <w:t>Cene blaga iz ponudbenega predračuna so fiksne brez DDV za obdobje 12 mesecev od datuma sklenitve pogodbe. Po poteku tega obdobja – 12 mesecev od sklenitve pogodbe – se cene lahko usklajujejo z indeksom rasti cen življenjskih potrebščin (v nadaljevanju: indeks), in sicer glede na dvig in tudi v primeru znižanja indeksa zaradi znižanja cen življenjskih potrebščin, vendar le, ko ta kumulativno preseže 4% spremembo. Izhodišče za izračun indeksa je indeks, ki je uradno objavljen po preteku tega obdobja – 12 mesecev od sklenitve pogodbe. Nadaljnje uskladitve cene se lahko izvedejo, ko indeks kumulativno ponovno preseže 4% spremembo, pri čemer je izhodišče za izračun indeksa indeks, ki je uradno objavljen po zadnji spremembi cene. Za izračun indeksa se uporablja povezava: </w:t>
      </w:r>
      <w:hyperlink r:id="rId48" w:tgtFrame="_blank" w:history="1">
        <w:r w:rsidRPr="002A0D1D">
          <w:rPr>
            <w:rStyle w:val="Hiperpovezava"/>
            <w:rFonts w:asciiTheme="minorHAnsi" w:hAnsiTheme="minorHAnsi" w:cstheme="minorHAnsi"/>
            <w:color w:val="auto"/>
          </w:rPr>
          <w:t>https://www.stat.si/PreracuniNew/sl-SI</w:t>
        </w:r>
      </w:hyperlink>
      <w:r w:rsidRPr="002A0D1D">
        <w:rPr>
          <w:rFonts w:asciiTheme="minorHAnsi" w:hAnsiTheme="minorHAnsi" w:cstheme="minorHAnsi"/>
        </w:rPr>
        <w:t>.</w:t>
      </w:r>
    </w:p>
    <w:p w14:paraId="6300CDF4" w14:textId="77777777" w:rsidR="00A47669" w:rsidRPr="002A0D1D" w:rsidRDefault="00A47669" w:rsidP="00A47669">
      <w:pPr>
        <w:autoSpaceDE w:val="0"/>
        <w:adjustRightInd w:val="0"/>
        <w:jc w:val="both"/>
        <w:rPr>
          <w:rFonts w:asciiTheme="minorHAnsi" w:hAnsiTheme="minorHAnsi" w:cstheme="minorHAnsi"/>
        </w:rPr>
      </w:pPr>
      <w:r w:rsidRPr="002A0D1D">
        <w:rPr>
          <w:rFonts w:asciiTheme="minorHAnsi" w:hAnsiTheme="minorHAnsi" w:cstheme="minorHAnsi"/>
        </w:rPr>
        <w:t>Cene se lahko spremenijo največ v višini 80% izračunanega indeksa. Dobavitelj mora naročniku pisno predlagati spremembo cene, na podlagi česar naročnik preveri upravičenost spremembe cene. V kolikor se indeks, skladno z znižanjem cen življenjskih potrebščin, zniža več kot 4%, spremembo cene dobavitelju pisno predlaga naročnik. O spremembi cene pogodbeni stranki skleneta dodatek k pogodbi.</w:t>
      </w:r>
    </w:p>
    <w:p w14:paraId="30E9F04B" w14:textId="77777777" w:rsidR="00A47669" w:rsidRPr="002A0D1D" w:rsidRDefault="00A47669" w:rsidP="00A47669">
      <w:pPr>
        <w:autoSpaceDE w:val="0"/>
        <w:adjustRightInd w:val="0"/>
        <w:jc w:val="both"/>
        <w:rPr>
          <w:rFonts w:asciiTheme="minorHAnsi" w:hAnsiTheme="minorHAnsi" w:cstheme="minorHAnsi"/>
        </w:rPr>
      </w:pPr>
    </w:p>
    <w:p w14:paraId="19B4413E" w14:textId="77777777" w:rsidR="00A47669" w:rsidRPr="002A0D1D" w:rsidRDefault="00A47669" w:rsidP="00A47669">
      <w:pPr>
        <w:autoSpaceDE w:val="0"/>
        <w:adjustRightInd w:val="0"/>
        <w:jc w:val="both"/>
        <w:rPr>
          <w:rFonts w:asciiTheme="minorHAnsi" w:hAnsiTheme="minorHAnsi" w:cstheme="minorHAnsi"/>
        </w:rPr>
      </w:pPr>
      <w:r w:rsidRPr="002A0D1D">
        <w:rPr>
          <w:rFonts w:asciiTheme="minorHAnsi" w:hAnsiTheme="minorHAnsi" w:cstheme="minorHAnsi"/>
        </w:rPr>
        <w:t>Ne glede na določbo iz prejšnjega odstavka se cene lahko spremenijo v primeru spremembe zakona, ki ureja davek na dodano vrednost in s katero se spremeni davčna stopnja za vse vrste blaga, ki so predmet te pogodbe.</w:t>
      </w:r>
    </w:p>
    <w:p w14:paraId="3337B2C1" w14:textId="77777777" w:rsidR="00A47669" w:rsidRPr="002A0D1D" w:rsidRDefault="00A47669" w:rsidP="00A47669">
      <w:pPr>
        <w:autoSpaceDE w:val="0"/>
        <w:adjustRightInd w:val="0"/>
        <w:jc w:val="both"/>
        <w:rPr>
          <w:rFonts w:asciiTheme="minorHAnsi" w:hAnsiTheme="minorHAnsi" w:cstheme="minorHAnsi"/>
        </w:rPr>
      </w:pPr>
      <w:r w:rsidRPr="002A0D1D">
        <w:rPr>
          <w:rFonts w:asciiTheme="minorHAnsi" w:hAnsiTheme="minorHAnsi" w:cstheme="minorHAnsi"/>
        </w:rPr>
        <w:t>Blago, ki v ponudbenem predračunu ni posebej navedeno, se obračuna skladno z veljavnim cenikom dobavitelja.</w:t>
      </w:r>
    </w:p>
    <w:p w14:paraId="7AD157AC" w14:textId="77777777" w:rsidR="00A47669" w:rsidRPr="002A0D1D" w:rsidRDefault="00A47669" w:rsidP="00A47669">
      <w:pPr>
        <w:autoSpaceDE w:val="0"/>
        <w:adjustRightInd w:val="0"/>
        <w:jc w:val="both"/>
        <w:rPr>
          <w:rFonts w:asciiTheme="minorHAnsi" w:hAnsiTheme="minorHAnsi" w:cstheme="minorHAnsi"/>
        </w:rPr>
      </w:pPr>
    </w:p>
    <w:p w14:paraId="4C1D5F37" w14:textId="77777777" w:rsidR="00A47669" w:rsidRPr="002A0D1D" w:rsidRDefault="00A47669" w:rsidP="00A47669">
      <w:pPr>
        <w:autoSpaceDE w:val="0"/>
        <w:adjustRightInd w:val="0"/>
        <w:jc w:val="both"/>
        <w:rPr>
          <w:rFonts w:asciiTheme="minorHAnsi" w:hAnsiTheme="minorHAnsi" w:cstheme="minorHAnsi"/>
        </w:rPr>
      </w:pPr>
      <w:r w:rsidRPr="002A0D1D">
        <w:rPr>
          <w:rFonts w:asciiTheme="minorHAnsi" w:hAnsiTheme="minorHAnsi" w:cstheme="minorHAnsi"/>
        </w:rPr>
        <w:t>V primeru, da dobavitelj v okviru trajanja sklenjene pogodbe s strani proizvajalca blaga dobi dodaten popust ali izvaja prodajne akcije posameznih artiklov, mora o tem obvestiti naročnika in mu ponuditi blago po akcijski ceni v času oz. mu obračunati popust.</w:t>
      </w:r>
    </w:p>
    <w:p w14:paraId="1DDA9308" w14:textId="77777777" w:rsidR="00A47669" w:rsidRPr="002A0D1D" w:rsidRDefault="00A47669" w:rsidP="00A47669">
      <w:pPr>
        <w:autoSpaceDE w:val="0"/>
        <w:adjustRightInd w:val="0"/>
        <w:jc w:val="both"/>
        <w:rPr>
          <w:rFonts w:asciiTheme="minorHAnsi" w:hAnsiTheme="minorHAnsi" w:cstheme="minorHAnsi"/>
        </w:rPr>
      </w:pPr>
    </w:p>
    <w:p w14:paraId="65474969" w14:textId="77777777" w:rsidR="00A47669" w:rsidRPr="002A0D1D" w:rsidRDefault="00A47669" w:rsidP="00A47669">
      <w:pPr>
        <w:pStyle w:val="Odstavekseznama"/>
        <w:numPr>
          <w:ilvl w:val="0"/>
          <w:numId w:val="14"/>
        </w:numPr>
        <w:suppressAutoHyphens/>
        <w:autoSpaceDE w:val="0"/>
        <w:autoSpaceDN w:val="0"/>
        <w:spacing w:before="1"/>
        <w:contextualSpacing w:val="0"/>
        <w:jc w:val="center"/>
        <w:textAlignment w:val="baseline"/>
        <w:rPr>
          <w:rFonts w:asciiTheme="minorHAnsi" w:hAnsiTheme="minorHAnsi" w:cstheme="minorHAnsi"/>
        </w:rPr>
      </w:pPr>
      <w:r w:rsidRPr="002A0D1D">
        <w:rPr>
          <w:rFonts w:asciiTheme="minorHAnsi" w:hAnsiTheme="minorHAnsi" w:cstheme="minorHAnsi"/>
        </w:rPr>
        <w:t>člen</w:t>
      </w:r>
    </w:p>
    <w:p w14:paraId="7AD82120" w14:textId="77777777" w:rsidR="00A47669" w:rsidRPr="002A0D1D" w:rsidRDefault="00A47669" w:rsidP="00A47669">
      <w:pPr>
        <w:autoSpaceDE w:val="0"/>
        <w:autoSpaceDN w:val="0"/>
        <w:spacing w:before="1"/>
        <w:jc w:val="center"/>
        <w:textAlignment w:val="baseline"/>
        <w:rPr>
          <w:rFonts w:asciiTheme="minorHAnsi" w:hAnsiTheme="minorHAnsi" w:cstheme="minorHAnsi"/>
        </w:rPr>
      </w:pPr>
    </w:p>
    <w:p w14:paraId="507BBC9D" w14:textId="77777777" w:rsidR="00A47669" w:rsidRPr="002A0D1D" w:rsidRDefault="00A47669" w:rsidP="00A47669">
      <w:pPr>
        <w:widowControl w:val="0"/>
        <w:jc w:val="both"/>
        <w:rPr>
          <w:rFonts w:asciiTheme="minorHAnsi" w:hAnsiTheme="minorHAnsi" w:cstheme="minorHAnsi"/>
        </w:rPr>
      </w:pPr>
      <w:r w:rsidRPr="002A0D1D">
        <w:rPr>
          <w:rFonts w:asciiTheme="minorHAnsi" w:hAnsiTheme="minorHAnsi" w:cstheme="minorHAnsi"/>
        </w:rPr>
        <w:t xml:space="preserve">Naročnik bo material naročal izključno po elektronski pošti. </w:t>
      </w:r>
    </w:p>
    <w:p w14:paraId="35FFB3C5" w14:textId="77777777" w:rsidR="00A47669" w:rsidRPr="002A0D1D" w:rsidRDefault="00A47669" w:rsidP="00A47669">
      <w:pPr>
        <w:widowControl w:val="0"/>
        <w:jc w:val="both"/>
        <w:rPr>
          <w:rFonts w:asciiTheme="minorHAnsi" w:hAnsiTheme="minorHAnsi" w:cstheme="minorHAnsi"/>
        </w:rPr>
      </w:pPr>
    </w:p>
    <w:p w14:paraId="08B87FBB" w14:textId="077B2CA1" w:rsidR="002A3963" w:rsidRDefault="00A47669" w:rsidP="008D1E7D">
      <w:pPr>
        <w:autoSpaceDE w:val="0"/>
        <w:adjustRightInd w:val="0"/>
        <w:jc w:val="both"/>
        <w:rPr>
          <w:rFonts w:asciiTheme="minorHAnsi" w:hAnsiTheme="minorHAnsi" w:cstheme="minorHAnsi"/>
        </w:rPr>
      </w:pPr>
      <w:r w:rsidRPr="002A0D1D">
        <w:rPr>
          <w:rFonts w:asciiTheme="minorHAnsi" w:hAnsiTheme="minorHAnsi" w:cstheme="minorHAnsi"/>
        </w:rPr>
        <w:t>D</w:t>
      </w:r>
      <w:r w:rsidR="002A3963" w:rsidRPr="008D1E7D">
        <w:rPr>
          <w:rFonts w:asciiTheme="minorHAnsi" w:hAnsiTheme="minorHAnsi" w:cstheme="minorHAnsi"/>
        </w:rPr>
        <w:t>ostave na sedež naročnika se izvajajo ob delavnikih od 7.00 do 15.00 v nabavno službo (do naročnikovega skladišča, razloženo – Incoterms 2010, DAP – Delivered at Place). Dobavitelj je odgovoren za razložitev materiala na mestu prejema v skladu z navodili naročnika.</w:t>
      </w:r>
    </w:p>
    <w:p w14:paraId="151865BF" w14:textId="77777777" w:rsidR="008D1E7D" w:rsidRPr="008D1E7D" w:rsidRDefault="008D1E7D" w:rsidP="008D1E7D">
      <w:pPr>
        <w:autoSpaceDE w:val="0"/>
        <w:adjustRightInd w:val="0"/>
        <w:jc w:val="both"/>
        <w:rPr>
          <w:rFonts w:asciiTheme="minorHAnsi" w:hAnsiTheme="minorHAnsi" w:cstheme="minorHAnsi"/>
        </w:rPr>
      </w:pPr>
    </w:p>
    <w:p w14:paraId="2908EBFF" w14:textId="77777777" w:rsidR="002A3963" w:rsidRPr="002A3963" w:rsidRDefault="002A3963" w:rsidP="008D1E7D">
      <w:pPr>
        <w:autoSpaceDE w:val="0"/>
        <w:adjustRightInd w:val="0"/>
        <w:jc w:val="both"/>
        <w:rPr>
          <w:rFonts w:asciiTheme="minorHAnsi" w:hAnsiTheme="minorHAnsi" w:cstheme="minorHAnsi"/>
        </w:rPr>
      </w:pPr>
      <w:r w:rsidRPr="002A3963">
        <w:rPr>
          <w:rFonts w:asciiTheme="minorHAnsi" w:hAnsiTheme="minorHAnsi" w:cstheme="minorHAnsi"/>
        </w:rPr>
        <w:t>Dostave na dislocirane enote, navedene v naslednjem odstavku tega člena, se ob delavnikih izvajajo od 7.00 do 14.00, razen za Patronažno varstvo – ZD Murska Sobota, kjer se dostava izvaja ob delavnikih med 7.00 in 12.00. Dobavitelj je odgovoren za razložitev materiala na mestu prejema v skladu z navodili naročnika.</w:t>
      </w:r>
    </w:p>
    <w:p w14:paraId="026BF786" w14:textId="77777777" w:rsidR="00A47669" w:rsidRPr="002A0D1D" w:rsidRDefault="00A47669" w:rsidP="00A47669">
      <w:pPr>
        <w:autoSpaceDE w:val="0"/>
        <w:autoSpaceDN w:val="0"/>
        <w:spacing w:before="1"/>
        <w:jc w:val="both"/>
        <w:textAlignment w:val="baseline"/>
        <w:rPr>
          <w:rFonts w:asciiTheme="minorHAnsi" w:hAnsiTheme="minorHAnsi" w:cstheme="minorHAnsi"/>
        </w:rPr>
      </w:pPr>
    </w:p>
    <w:p w14:paraId="03038BC7" w14:textId="77777777" w:rsidR="00A47669" w:rsidRPr="002A0D1D" w:rsidRDefault="00A47669" w:rsidP="00A47669">
      <w:pPr>
        <w:autoSpaceDE w:val="0"/>
        <w:autoSpaceDN w:val="0"/>
        <w:spacing w:before="1"/>
        <w:jc w:val="both"/>
        <w:textAlignment w:val="baseline"/>
        <w:rPr>
          <w:rFonts w:asciiTheme="minorHAnsi" w:hAnsiTheme="minorHAnsi" w:cstheme="minorHAnsi"/>
        </w:rPr>
      </w:pPr>
      <w:r w:rsidRPr="002A0D1D">
        <w:rPr>
          <w:rFonts w:asciiTheme="minorHAnsi" w:hAnsiTheme="minorHAnsi" w:cstheme="minorHAnsi"/>
        </w:rPr>
        <w:t>Dislocirane enote se nahajajo na naslednjih lokacijah:</w:t>
      </w:r>
    </w:p>
    <w:p w14:paraId="3A15F855" w14:textId="77777777" w:rsidR="00A47669" w:rsidRPr="002A0D1D" w:rsidRDefault="00A47669" w:rsidP="00A47669">
      <w:pPr>
        <w:pStyle w:val="Default"/>
        <w:numPr>
          <w:ilvl w:val="0"/>
          <w:numId w:val="27"/>
        </w:numPr>
        <w:ind w:left="709"/>
        <w:rPr>
          <w:rFonts w:asciiTheme="minorHAnsi" w:eastAsia="Calibri" w:hAnsiTheme="minorHAnsi" w:cstheme="minorHAnsi"/>
          <w:color w:val="auto"/>
        </w:rPr>
      </w:pPr>
      <w:r w:rsidRPr="002A0D1D">
        <w:rPr>
          <w:rFonts w:asciiTheme="minorHAnsi" w:eastAsia="Calibri" w:hAnsiTheme="minorHAnsi" w:cstheme="minorHAnsi"/>
          <w:color w:val="auto"/>
        </w:rPr>
        <w:t>Urgentni center Splošna bolnišnica Murska Sobota - EHP (Amb.2 – Dežurna služba), Rakičan, Ulica dr. Vrbnjaka 6, 9000 Murska Sobota;</w:t>
      </w:r>
    </w:p>
    <w:p w14:paraId="77E4B7B4" w14:textId="77777777" w:rsidR="00A47669" w:rsidRPr="00BB23A9" w:rsidRDefault="00A47669" w:rsidP="00A47669">
      <w:pPr>
        <w:pStyle w:val="Default"/>
        <w:numPr>
          <w:ilvl w:val="0"/>
          <w:numId w:val="27"/>
        </w:numPr>
        <w:ind w:left="709"/>
        <w:rPr>
          <w:rFonts w:asciiTheme="minorHAnsi" w:eastAsia="Calibri" w:hAnsiTheme="minorHAnsi" w:cstheme="minorHAnsi"/>
          <w:color w:val="auto"/>
        </w:rPr>
      </w:pPr>
      <w:r w:rsidRPr="00BB23A9">
        <w:rPr>
          <w:rFonts w:asciiTheme="minorHAnsi" w:eastAsia="Calibri" w:hAnsiTheme="minorHAnsi" w:cstheme="minorHAnsi"/>
          <w:color w:val="auto"/>
        </w:rPr>
        <w:t>Patronažno varstvo - ZD M. Sobota, Ciril Metodova ulica 9, 9000 Murska Sobota;</w:t>
      </w:r>
    </w:p>
    <w:p w14:paraId="1C685CFE" w14:textId="77777777" w:rsidR="00A47669" w:rsidRPr="002A0D1D" w:rsidRDefault="00A47669" w:rsidP="00A47669">
      <w:pPr>
        <w:pStyle w:val="Default"/>
        <w:numPr>
          <w:ilvl w:val="0"/>
          <w:numId w:val="27"/>
        </w:numPr>
        <w:ind w:left="709"/>
        <w:rPr>
          <w:rFonts w:asciiTheme="minorHAnsi" w:eastAsia="Calibri" w:hAnsiTheme="minorHAnsi" w:cstheme="minorHAnsi"/>
          <w:color w:val="auto"/>
        </w:rPr>
      </w:pPr>
      <w:r w:rsidRPr="002A0D1D">
        <w:rPr>
          <w:rFonts w:asciiTheme="minorHAnsi" w:eastAsia="Calibri" w:hAnsiTheme="minorHAnsi" w:cstheme="minorHAnsi"/>
          <w:color w:val="auto"/>
        </w:rPr>
        <w:t>Zdravstvena postaja Beltinci, Cvetno naselje 1, 9231 Beltinci;</w:t>
      </w:r>
    </w:p>
    <w:p w14:paraId="6AC445A0" w14:textId="77777777" w:rsidR="00A47669" w:rsidRPr="002A0D1D" w:rsidRDefault="00A47669" w:rsidP="00A47669">
      <w:pPr>
        <w:pStyle w:val="Default"/>
        <w:numPr>
          <w:ilvl w:val="0"/>
          <w:numId w:val="27"/>
        </w:numPr>
        <w:ind w:left="709"/>
        <w:rPr>
          <w:rFonts w:asciiTheme="minorHAnsi" w:eastAsia="Calibri" w:hAnsiTheme="minorHAnsi" w:cstheme="minorHAnsi"/>
          <w:color w:val="auto"/>
        </w:rPr>
      </w:pPr>
      <w:r w:rsidRPr="002A0D1D">
        <w:rPr>
          <w:rFonts w:asciiTheme="minorHAnsi" w:eastAsia="Calibri" w:hAnsiTheme="minorHAnsi" w:cstheme="minorHAnsi"/>
          <w:color w:val="auto"/>
        </w:rPr>
        <w:t>Zdravstvena postaja Gornji Petrovci, Gornji Petrovci 33 A, 9203 Gornji Petrovci;</w:t>
      </w:r>
    </w:p>
    <w:p w14:paraId="06B004AA" w14:textId="77777777" w:rsidR="00A47669" w:rsidRPr="002A0D1D" w:rsidRDefault="00A47669" w:rsidP="00A47669">
      <w:pPr>
        <w:pStyle w:val="Default"/>
        <w:numPr>
          <w:ilvl w:val="0"/>
          <w:numId w:val="27"/>
        </w:numPr>
        <w:ind w:left="709"/>
        <w:rPr>
          <w:rFonts w:asciiTheme="minorHAnsi" w:eastAsia="Calibri" w:hAnsiTheme="minorHAnsi" w:cstheme="minorHAnsi"/>
          <w:color w:val="auto"/>
        </w:rPr>
      </w:pPr>
      <w:r w:rsidRPr="002A0D1D">
        <w:rPr>
          <w:rFonts w:asciiTheme="minorHAnsi" w:eastAsia="Calibri" w:hAnsiTheme="minorHAnsi" w:cstheme="minorHAnsi"/>
          <w:color w:val="auto"/>
        </w:rPr>
        <w:t>Zdravstvena postaja Grad, Grad 186 c, 9264 Grad;</w:t>
      </w:r>
    </w:p>
    <w:p w14:paraId="29AF92B3" w14:textId="77777777" w:rsidR="00A47669" w:rsidRPr="002A0D1D" w:rsidRDefault="00A47669" w:rsidP="00A47669">
      <w:pPr>
        <w:pStyle w:val="Default"/>
        <w:numPr>
          <w:ilvl w:val="0"/>
          <w:numId w:val="27"/>
        </w:numPr>
        <w:ind w:left="709"/>
        <w:rPr>
          <w:rFonts w:asciiTheme="minorHAnsi" w:eastAsia="Calibri" w:hAnsiTheme="minorHAnsi" w:cstheme="minorHAnsi"/>
          <w:color w:val="auto"/>
        </w:rPr>
      </w:pPr>
      <w:r w:rsidRPr="002A0D1D">
        <w:rPr>
          <w:rFonts w:asciiTheme="minorHAnsi" w:eastAsia="Calibri" w:hAnsiTheme="minorHAnsi" w:cstheme="minorHAnsi"/>
          <w:color w:val="auto"/>
        </w:rPr>
        <w:t>Zdravstvena postaja Rogašovci, Rogašovci 14 A, 9262 Rogašovci;</w:t>
      </w:r>
    </w:p>
    <w:p w14:paraId="4F9BA58F" w14:textId="77777777" w:rsidR="00A47669" w:rsidRPr="002A0D1D" w:rsidRDefault="00A47669" w:rsidP="00A47669">
      <w:pPr>
        <w:pStyle w:val="Default"/>
        <w:numPr>
          <w:ilvl w:val="0"/>
          <w:numId w:val="27"/>
        </w:numPr>
        <w:ind w:left="709"/>
        <w:rPr>
          <w:rFonts w:asciiTheme="minorHAnsi" w:eastAsia="Calibri" w:hAnsiTheme="minorHAnsi" w:cstheme="minorHAnsi"/>
          <w:color w:val="auto"/>
        </w:rPr>
      </w:pPr>
      <w:r w:rsidRPr="002A0D1D">
        <w:rPr>
          <w:rFonts w:asciiTheme="minorHAnsi" w:eastAsia="Calibri" w:hAnsiTheme="minorHAnsi" w:cstheme="minorHAnsi"/>
          <w:color w:val="auto"/>
        </w:rPr>
        <w:t>Zdravstvena ambulanta Martjanci, Martjanci 19, 9221 Martjanci;</w:t>
      </w:r>
    </w:p>
    <w:p w14:paraId="212B3232" w14:textId="77777777" w:rsidR="00A47669" w:rsidRPr="002A0D1D" w:rsidRDefault="00A47669" w:rsidP="00A47669">
      <w:pPr>
        <w:pStyle w:val="Default"/>
        <w:numPr>
          <w:ilvl w:val="0"/>
          <w:numId w:val="27"/>
        </w:numPr>
        <w:ind w:left="709"/>
        <w:rPr>
          <w:rFonts w:asciiTheme="minorHAnsi" w:eastAsia="Calibri" w:hAnsiTheme="minorHAnsi" w:cstheme="minorHAnsi"/>
          <w:color w:val="auto"/>
        </w:rPr>
      </w:pPr>
      <w:r w:rsidRPr="002A0D1D">
        <w:rPr>
          <w:rFonts w:asciiTheme="minorHAnsi" w:eastAsia="Calibri" w:hAnsiTheme="minorHAnsi" w:cstheme="minorHAnsi"/>
          <w:color w:val="auto"/>
        </w:rPr>
        <w:t>Zdravstvena ambulanta Puconci, Puconci 81, 9201 Puconci.</w:t>
      </w:r>
    </w:p>
    <w:p w14:paraId="11317A70" w14:textId="77777777" w:rsidR="00A47669" w:rsidRPr="002A0D1D" w:rsidRDefault="00A47669" w:rsidP="00A47669">
      <w:pPr>
        <w:spacing w:before="100" w:beforeAutospacing="1" w:after="100" w:afterAutospacing="1"/>
        <w:jc w:val="both"/>
        <w:rPr>
          <w:rFonts w:asciiTheme="minorHAnsi" w:hAnsiTheme="minorHAnsi" w:cstheme="minorHAnsi"/>
        </w:rPr>
      </w:pPr>
      <w:r w:rsidRPr="002A0D1D">
        <w:rPr>
          <w:rFonts w:asciiTheme="minorHAnsi" w:hAnsiTheme="minorHAnsi" w:cstheme="minorHAnsi"/>
        </w:rPr>
        <w:t>Ob vsakokratni dostavi blaga mora biti navzoča oseba s strani dobavitelja in naročnika. Količina pakiranj se kontrolira sprotno na mestu dostave in se mora ujemati s količino, zapisano na spremnem dokumentu. Vsebina pakiranj se kontrolira naknadno s strani naročnika. V primeru, da naročnik ob naknadnem količinskem prevzemu materiala ugotovi, da posamezno blago ni zahtevane kvalitete oz. da dejansko dostavljena količina ni enaka tisti, ki je zapisana na spremnem dokumentu – dobavnici, ga naročnik, po pošti ali z lastnim prevzemom ponudnika, vrne ponudniku skupaj z reklamacijskim zapisnikom. Dobavitelj je dolžan reklamirano blago nadomestiti z novim oz. dostaviti manjkajoče blago, v roku 3 delovnih dni od prejete reklamacije na lastne stroške.</w:t>
      </w:r>
    </w:p>
    <w:p w14:paraId="3232DF19" w14:textId="77777777" w:rsidR="00A47669" w:rsidRPr="002A0D1D" w:rsidRDefault="00A47669" w:rsidP="00A47669">
      <w:pPr>
        <w:spacing w:before="100" w:beforeAutospacing="1" w:after="100" w:afterAutospacing="1"/>
        <w:jc w:val="both"/>
        <w:rPr>
          <w:rFonts w:asciiTheme="minorHAnsi" w:hAnsiTheme="minorHAnsi" w:cstheme="minorHAnsi"/>
        </w:rPr>
      </w:pPr>
      <w:r w:rsidRPr="002A0D1D">
        <w:rPr>
          <w:rFonts w:asciiTheme="minorHAnsi" w:hAnsiTheme="minorHAnsi" w:cstheme="minorHAnsi"/>
        </w:rPr>
        <w:t>Vsako dostavo mora spremljati dokument – dobavnica, na kateri mora biti jasno zapisano ime dobavitelja, vrsta in količina materiala, merska enota, cena brez DDV, eventualni popust in končna cena materiala, v katero je vključen DDV. Vse postavke na dobavnici se morajo ujemati s tistimi na prejetem e-računu.</w:t>
      </w:r>
    </w:p>
    <w:p w14:paraId="64A595B3" w14:textId="77777777" w:rsidR="00A47669" w:rsidRPr="002A0D1D" w:rsidRDefault="00A47669" w:rsidP="00A47669">
      <w:pPr>
        <w:pStyle w:val="Odstavekseznama"/>
        <w:numPr>
          <w:ilvl w:val="0"/>
          <w:numId w:val="14"/>
        </w:numPr>
        <w:suppressAutoHyphens/>
        <w:autoSpaceDE w:val="0"/>
        <w:autoSpaceDN w:val="0"/>
        <w:spacing w:before="1"/>
        <w:contextualSpacing w:val="0"/>
        <w:jc w:val="center"/>
        <w:textAlignment w:val="baseline"/>
        <w:rPr>
          <w:rFonts w:asciiTheme="minorHAnsi" w:hAnsiTheme="minorHAnsi" w:cstheme="minorHAnsi"/>
        </w:rPr>
      </w:pPr>
      <w:r w:rsidRPr="002A0D1D">
        <w:rPr>
          <w:rFonts w:asciiTheme="minorHAnsi" w:hAnsiTheme="minorHAnsi" w:cstheme="minorHAnsi"/>
        </w:rPr>
        <w:t>člen</w:t>
      </w:r>
    </w:p>
    <w:p w14:paraId="3F6CE924" w14:textId="77777777" w:rsidR="00A47669" w:rsidRPr="002A0D1D" w:rsidRDefault="00A47669" w:rsidP="00A47669">
      <w:pPr>
        <w:jc w:val="both"/>
        <w:rPr>
          <w:rFonts w:asciiTheme="minorHAnsi" w:hAnsiTheme="minorHAnsi" w:cstheme="minorHAnsi"/>
        </w:rPr>
      </w:pPr>
    </w:p>
    <w:p w14:paraId="5038E03F" w14:textId="77777777" w:rsidR="00A47669" w:rsidRPr="002A0D1D" w:rsidRDefault="00A47669" w:rsidP="00A47669">
      <w:pPr>
        <w:widowControl w:val="0"/>
        <w:jc w:val="both"/>
        <w:rPr>
          <w:rFonts w:asciiTheme="minorHAnsi" w:hAnsiTheme="minorHAnsi" w:cstheme="minorHAnsi"/>
        </w:rPr>
      </w:pPr>
      <w:r w:rsidRPr="002A0D1D">
        <w:rPr>
          <w:rFonts w:asciiTheme="minorHAnsi" w:hAnsiTheme="minorHAnsi" w:cstheme="minorHAnsi"/>
        </w:rPr>
        <w:lastRenderedPageBreak/>
        <w:t>Naročnik se zavezuje, da bo za vsako pravilno (količinsko in kvalitetno) dobavo dobavitelju plačal pogodbeno vrednost skladno s to pogodbo na transakcijski račun v roku 30 dni od datuma prejema pravilno izstavljenega računa z dobavnicami.</w:t>
      </w:r>
    </w:p>
    <w:p w14:paraId="30FFA662" w14:textId="77777777" w:rsidR="00A47669" w:rsidRPr="002A0D1D" w:rsidRDefault="00A47669" w:rsidP="00A47669">
      <w:pPr>
        <w:widowControl w:val="0"/>
        <w:jc w:val="both"/>
        <w:rPr>
          <w:rFonts w:asciiTheme="minorHAnsi" w:hAnsiTheme="minorHAnsi" w:cstheme="minorHAnsi"/>
        </w:rPr>
      </w:pPr>
    </w:p>
    <w:p w14:paraId="5A9EBABE" w14:textId="77777777" w:rsidR="00A47669" w:rsidRPr="002A0D1D" w:rsidRDefault="00A47669" w:rsidP="00A47669">
      <w:pPr>
        <w:widowControl w:val="0"/>
        <w:jc w:val="both"/>
        <w:rPr>
          <w:rFonts w:asciiTheme="minorHAnsi" w:hAnsiTheme="minorHAnsi" w:cstheme="minorHAnsi"/>
        </w:rPr>
      </w:pPr>
      <w:r w:rsidRPr="002A0D1D">
        <w:rPr>
          <w:rFonts w:asciiTheme="minorHAnsi" w:hAnsiTheme="minorHAnsi" w:cstheme="minorHAnsi"/>
        </w:rPr>
        <w:t>Fakturiranje za izdobavljeno blago po tej pogodbi se izvaja zbirno, enkrat mesečno v roku treh delovnih dni za pretekli mesec. Račun mora biti poslan v e-obliki. Vsaka dobavnica in račun morata vsebovati številko naročilnice, po kateri je bil dostavljen material.</w:t>
      </w:r>
    </w:p>
    <w:p w14:paraId="166EED42" w14:textId="77777777" w:rsidR="00A47669" w:rsidRPr="002A0D1D" w:rsidRDefault="00A47669" w:rsidP="00A47669">
      <w:pPr>
        <w:widowControl w:val="0"/>
        <w:jc w:val="both"/>
        <w:rPr>
          <w:rFonts w:asciiTheme="minorHAnsi" w:hAnsiTheme="minorHAnsi" w:cstheme="minorHAnsi"/>
        </w:rPr>
      </w:pPr>
    </w:p>
    <w:p w14:paraId="3890B579" w14:textId="77777777" w:rsidR="00A47669" w:rsidRPr="002A0D1D" w:rsidRDefault="00A47669" w:rsidP="00A47669">
      <w:pPr>
        <w:widowControl w:val="0"/>
        <w:jc w:val="both"/>
        <w:rPr>
          <w:rFonts w:asciiTheme="minorHAnsi" w:hAnsiTheme="minorHAnsi" w:cstheme="minorHAnsi"/>
        </w:rPr>
      </w:pPr>
      <w:r w:rsidRPr="002A0D1D">
        <w:rPr>
          <w:rFonts w:asciiTheme="minorHAnsi" w:hAnsiTheme="minorHAnsi" w:cstheme="minorHAnsi"/>
        </w:rPr>
        <w:t xml:space="preserve">V kolikor naročnik računa ne poravna v dogovorjenem roku, ima dobavitelj pravico zaračunati zakonsko določene zamudne obresti. </w:t>
      </w:r>
      <w:r w:rsidRPr="002A0D1D">
        <w:rPr>
          <w:rFonts w:asciiTheme="minorHAnsi" w:hAnsiTheme="minorHAnsi" w:cstheme="minorHAnsi"/>
          <w:lang w:eastAsia="en-US"/>
        </w:rPr>
        <w:t> </w:t>
      </w:r>
    </w:p>
    <w:p w14:paraId="228EBB26" w14:textId="77777777" w:rsidR="00A47669" w:rsidRPr="002A0D1D" w:rsidRDefault="00A47669" w:rsidP="00A47669">
      <w:pPr>
        <w:widowControl w:val="0"/>
        <w:jc w:val="both"/>
        <w:rPr>
          <w:rFonts w:asciiTheme="minorHAnsi" w:hAnsiTheme="minorHAnsi" w:cstheme="minorHAnsi"/>
        </w:rPr>
      </w:pPr>
    </w:p>
    <w:p w14:paraId="58AE72A0" w14:textId="77777777" w:rsidR="00A47669" w:rsidRPr="002A0D1D" w:rsidRDefault="00A47669" w:rsidP="00A47669">
      <w:pPr>
        <w:pStyle w:val="Odstavekseznama"/>
        <w:numPr>
          <w:ilvl w:val="0"/>
          <w:numId w:val="14"/>
        </w:numPr>
        <w:suppressAutoHyphens/>
        <w:autoSpaceDE w:val="0"/>
        <w:autoSpaceDN w:val="0"/>
        <w:spacing w:before="1"/>
        <w:contextualSpacing w:val="0"/>
        <w:jc w:val="center"/>
        <w:textAlignment w:val="baseline"/>
        <w:rPr>
          <w:rFonts w:asciiTheme="minorHAnsi" w:hAnsiTheme="minorHAnsi" w:cstheme="minorHAnsi"/>
        </w:rPr>
      </w:pPr>
      <w:r w:rsidRPr="002A0D1D">
        <w:rPr>
          <w:rFonts w:asciiTheme="minorHAnsi" w:hAnsiTheme="minorHAnsi" w:cstheme="minorHAnsi"/>
        </w:rPr>
        <w:t>člen</w:t>
      </w:r>
    </w:p>
    <w:p w14:paraId="37704B74" w14:textId="77777777" w:rsidR="00A47669" w:rsidRPr="002A0D1D" w:rsidRDefault="00A47669" w:rsidP="00A47669">
      <w:pPr>
        <w:autoSpaceDE w:val="0"/>
        <w:adjustRightInd w:val="0"/>
        <w:jc w:val="both"/>
        <w:rPr>
          <w:rFonts w:asciiTheme="minorHAnsi" w:hAnsiTheme="minorHAnsi" w:cstheme="minorHAnsi"/>
          <w:b/>
        </w:rPr>
      </w:pPr>
    </w:p>
    <w:p w14:paraId="6A0B671F" w14:textId="77777777" w:rsidR="00A47669" w:rsidRPr="002A0D1D" w:rsidRDefault="00A47669" w:rsidP="00A47669">
      <w:pPr>
        <w:autoSpaceDE w:val="0"/>
        <w:adjustRightInd w:val="0"/>
        <w:jc w:val="both"/>
        <w:rPr>
          <w:rFonts w:asciiTheme="minorHAnsi" w:hAnsiTheme="minorHAnsi" w:cstheme="minorHAnsi"/>
        </w:rPr>
      </w:pPr>
      <w:r w:rsidRPr="002A0D1D">
        <w:rPr>
          <w:rFonts w:asciiTheme="minorHAnsi" w:hAnsiTheme="minorHAnsi" w:cstheme="minorHAnsi"/>
        </w:rPr>
        <w:t>Dobavitelj zagotavlja, da:</w:t>
      </w:r>
    </w:p>
    <w:p w14:paraId="52800320" w14:textId="77777777" w:rsidR="00A47669" w:rsidRPr="002A0D1D" w:rsidRDefault="00A47669" w:rsidP="00A47669">
      <w:pPr>
        <w:autoSpaceDE w:val="0"/>
        <w:adjustRightInd w:val="0"/>
        <w:jc w:val="both"/>
        <w:rPr>
          <w:rFonts w:asciiTheme="minorHAnsi" w:hAnsiTheme="minorHAnsi" w:cstheme="minorHAnsi"/>
        </w:rPr>
      </w:pPr>
    </w:p>
    <w:p w14:paraId="1404CDED" w14:textId="77777777" w:rsidR="00A47669" w:rsidRPr="00BB23A9" w:rsidRDefault="00A47669" w:rsidP="003D18CA">
      <w:pPr>
        <w:pStyle w:val="Default"/>
        <w:numPr>
          <w:ilvl w:val="0"/>
          <w:numId w:val="27"/>
        </w:numPr>
        <w:ind w:left="709"/>
        <w:jc w:val="both"/>
        <w:rPr>
          <w:rFonts w:asciiTheme="minorHAnsi" w:eastAsia="Calibri" w:hAnsiTheme="minorHAnsi" w:cstheme="minorHAnsi"/>
          <w:color w:val="auto"/>
        </w:rPr>
      </w:pPr>
      <w:r w:rsidRPr="00BB23A9">
        <w:rPr>
          <w:rFonts w:asciiTheme="minorHAnsi" w:eastAsia="Calibri" w:hAnsiTheme="minorHAnsi" w:cstheme="minorHAnsi"/>
          <w:color w:val="auto"/>
        </w:rPr>
        <w:t>je blago skladno z vsemi veljavnimi predpisi, normativi in standardi, ki veljajo v Republiki Sloveniji ter izpolnjuje bistvene zahteve za varnost, zdravje in varovanje okolja, kot jih določa zakonodaja Evropske unije (certificiranje s CE);</w:t>
      </w:r>
    </w:p>
    <w:p w14:paraId="175CB4C6" w14:textId="77777777" w:rsidR="00A47669" w:rsidRPr="00BB23A9" w:rsidRDefault="00A47669" w:rsidP="003D18CA">
      <w:pPr>
        <w:pStyle w:val="Default"/>
        <w:numPr>
          <w:ilvl w:val="0"/>
          <w:numId w:val="27"/>
        </w:numPr>
        <w:ind w:left="709"/>
        <w:jc w:val="both"/>
        <w:rPr>
          <w:rFonts w:asciiTheme="minorHAnsi" w:eastAsia="Calibri" w:hAnsiTheme="minorHAnsi" w:cstheme="minorHAnsi"/>
          <w:color w:val="auto"/>
        </w:rPr>
      </w:pPr>
      <w:r w:rsidRPr="00BB23A9">
        <w:rPr>
          <w:rFonts w:asciiTheme="minorHAnsi" w:eastAsia="Calibri" w:hAnsiTheme="minorHAnsi" w:cstheme="minorHAnsi"/>
          <w:color w:val="auto"/>
        </w:rPr>
        <w:t>ima blago ustrezna dovoljenja za promet v EU;</w:t>
      </w:r>
    </w:p>
    <w:p w14:paraId="5A8FC1D5" w14:textId="77777777" w:rsidR="00A47669" w:rsidRPr="00BB23A9" w:rsidRDefault="00A47669" w:rsidP="003D18CA">
      <w:pPr>
        <w:pStyle w:val="Default"/>
        <w:numPr>
          <w:ilvl w:val="0"/>
          <w:numId w:val="27"/>
        </w:numPr>
        <w:ind w:left="709"/>
        <w:jc w:val="both"/>
        <w:rPr>
          <w:rFonts w:asciiTheme="minorHAnsi" w:eastAsia="Calibri" w:hAnsiTheme="minorHAnsi" w:cstheme="minorHAnsi"/>
          <w:color w:val="auto"/>
        </w:rPr>
      </w:pPr>
      <w:r w:rsidRPr="00BB23A9">
        <w:rPr>
          <w:rFonts w:asciiTheme="minorHAnsi" w:eastAsia="Calibri" w:hAnsiTheme="minorHAnsi" w:cstheme="minorHAnsi"/>
          <w:color w:val="auto"/>
        </w:rPr>
        <w:t>bo k ponujenemu blagu oz. posameznemu artiklu, ki je opredeljen s komercialnim imenom in proizvajalcem, dodal svojo šifro artikla, ki jo naročnik vnese v svoj računalniški sistem materialnega poslovanja;</w:t>
      </w:r>
    </w:p>
    <w:p w14:paraId="580BE12B" w14:textId="77777777" w:rsidR="00A47669" w:rsidRPr="00BB23A9" w:rsidRDefault="00A47669" w:rsidP="003D18CA">
      <w:pPr>
        <w:pStyle w:val="Default"/>
        <w:numPr>
          <w:ilvl w:val="0"/>
          <w:numId w:val="27"/>
        </w:numPr>
        <w:ind w:left="709"/>
        <w:jc w:val="both"/>
        <w:rPr>
          <w:rFonts w:asciiTheme="minorHAnsi" w:eastAsia="Calibri" w:hAnsiTheme="minorHAnsi" w:cstheme="minorHAnsi"/>
          <w:color w:val="auto"/>
        </w:rPr>
      </w:pPr>
      <w:r w:rsidRPr="00BB23A9">
        <w:rPr>
          <w:rFonts w:asciiTheme="minorHAnsi" w:eastAsia="Calibri" w:hAnsiTheme="minorHAnsi" w:cstheme="minorHAnsi"/>
          <w:color w:val="auto"/>
        </w:rPr>
        <w:t>bo za ponujeno blago na poziv naročnika posredoval varnostne in tehnične liste v slovenskem jeziku v elektronski obliki (v pdf formatu ali v Word-u);</w:t>
      </w:r>
    </w:p>
    <w:p w14:paraId="5ACA11D3" w14:textId="77777777" w:rsidR="00A47669" w:rsidRPr="00BB23A9" w:rsidRDefault="00A47669" w:rsidP="003D18CA">
      <w:pPr>
        <w:pStyle w:val="Default"/>
        <w:numPr>
          <w:ilvl w:val="0"/>
          <w:numId w:val="27"/>
        </w:numPr>
        <w:ind w:left="709"/>
        <w:jc w:val="both"/>
        <w:rPr>
          <w:rFonts w:asciiTheme="minorHAnsi" w:eastAsia="Calibri" w:hAnsiTheme="minorHAnsi" w:cstheme="minorHAnsi"/>
          <w:color w:val="auto"/>
        </w:rPr>
      </w:pPr>
      <w:r w:rsidRPr="00BB23A9">
        <w:rPr>
          <w:rFonts w:asciiTheme="minorHAnsi" w:eastAsia="Calibri" w:hAnsiTheme="minorHAnsi" w:cstheme="minorHAnsi"/>
          <w:color w:val="auto"/>
        </w:rPr>
        <w:t>bo blago pakiral ločeno v skladu z navodili naročnika;</w:t>
      </w:r>
    </w:p>
    <w:p w14:paraId="151AB860" w14:textId="77777777" w:rsidR="00A47669" w:rsidRPr="00BB23A9" w:rsidRDefault="00A47669" w:rsidP="003D18CA">
      <w:pPr>
        <w:pStyle w:val="Default"/>
        <w:numPr>
          <w:ilvl w:val="0"/>
          <w:numId w:val="27"/>
        </w:numPr>
        <w:ind w:left="709"/>
        <w:jc w:val="both"/>
        <w:rPr>
          <w:rFonts w:asciiTheme="minorHAnsi" w:eastAsia="Calibri" w:hAnsiTheme="minorHAnsi" w:cstheme="minorHAnsi"/>
          <w:color w:val="auto"/>
        </w:rPr>
      </w:pPr>
      <w:r w:rsidRPr="00BB23A9">
        <w:rPr>
          <w:rFonts w:asciiTheme="minorHAnsi" w:eastAsia="Calibri" w:hAnsiTheme="minorHAnsi" w:cstheme="minorHAnsi"/>
          <w:color w:val="auto"/>
        </w:rPr>
        <w:t>rok uporabe posameznega izdelka ob dobavi ne bo krajši od 12 mesecev;</w:t>
      </w:r>
    </w:p>
    <w:p w14:paraId="3D2003DB" w14:textId="77777777" w:rsidR="00A47669" w:rsidRPr="00BB23A9" w:rsidRDefault="00A47669" w:rsidP="003D18CA">
      <w:pPr>
        <w:pStyle w:val="Default"/>
        <w:numPr>
          <w:ilvl w:val="0"/>
          <w:numId w:val="27"/>
        </w:numPr>
        <w:ind w:left="709"/>
        <w:jc w:val="both"/>
        <w:rPr>
          <w:rFonts w:asciiTheme="minorHAnsi" w:eastAsia="Calibri" w:hAnsiTheme="minorHAnsi" w:cstheme="minorHAnsi"/>
          <w:color w:val="auto"/>
        </w:rPr>
      </w:pPr>
      <w:r w:rsidRPr="00BB23A9">
        <w:rPr>
          <w:rFonts w:asciiTheme="minorHAnsi" w:eastAsia="Calibri" w:hAnsiTheme="minorHAnsi" w:cstheme="minorHAnsi"/>
          <w:color w:val="auto"/>
        </w:rPr>
        <w:t>blago v celoti ustreza zahtevam, karakteristikam in specifikacijam v razpisni dokumentaciji in ponudbeni dokumentaciji;</w:t>
      </w:r>
    </w:p>
    <w:p w14:paraId="1040BF41" w14:textId="77777777" w:rsidR="00A47669" w:rsidRPr="00BB23A9" w:rsidRDefault="00A47669" w:rsidP="003D18CA">
      <w:pPr>
        <w:pStyle w:val="Default"/>
        <w:numPr>
          <w:ilvl w:val="0"/>
          <w:numId w:val="27"/>
        </w:numPr>
        <w:ind w:left="709"/>
        <w:jc w:val="both"/>
        <w:rPr>
          <w:rFonts w:asciiTheme="minorHAnsi" w:eastAsia="Calibri" w:hAnsiTheme="minorHAnsi" w:cstheme="minorHAnsi"/>
          <w:color w:val="auto"/>
        </w:rPr>
      </w:pPr>
      <w:r w:rsidRPr="00BB23A9">
        <w:rPr>
          <w:rFonts w:asciiTheme="minorHAnsi" w:eastAsia="Calibri" w:hAnsiTheme="minorHAnsi" w:cstheme="minorHAnsi"/>
          <w:color w:val="auto"/>
        </w:rPr>
        <w:t>bo na zahtevo naročnika predal ustrezno dokumentacijo, ki dokazuje ustreznost zahtevam iz predhodne alineje;</w:t>
      </w:r>
    </w:p>
    <w:p w14:paraId="1EF5DA29" w14:textId="77777777" w:rsidR="00A47669" w:rsidRPr="00BB23A9" w:rsidRDefault="00A47669" w:rsidP="003D18CA">
      <w:pPr>
        <w:pStyle w:val="Default"/>
        <w:numPr>
          <w:ilvl w:val="0"/>
          <w:numId w:val="27"/>
        </w:numPr>
        <w:ind w:left="709"/>
        <w:jc w:val="both"/>
        <w:rPr>
          <w:rFonts w:asciiTheme="minorHAnsi" w:eastAsia="Calibri" w:hAnsiTheme="minorHAnsi" w:cstheme="minorHAnsi"/>
          <w:color w:val="auto"/>
        </w:rPr>
      </w:pPr>
      <w:r w:rsidRPr="00BB23A9">
        <w:rPr>
          <w:rFonts w:asciiTheme="minorHAnsi" w:eastAsia="Calibri" w:hAnsiTheme="minorHAnsi" w:cstheme="minorHAnsi"/>
          <w:color w:val="auto"/>
        </w:rPr>
        <w:t>bo blago naročniku dostavil najkasneje v roku 48 ur od posredovanega naročila, v nujnih primerih pa v 24 urah od posredovanega naročila;</w:t>
      </w:r>
    </w:p>
    <w:p w14:paraId="58BF1D8D" w14:textId="77777777" w:rsidR="00A47669" w:rsidRPr="00BB23A9" w:rsidRDefault="00A47669" w:rsidP="003D18CA">
      <w:pPr>
        <w:pStyle w:val="Default"/>
        <w:numPr>
          <w:ilvl w:val="0"/>
          <w:numId w:val="27"/>
        </w:numPr>
        <w:ind w:left="709"/>
        <w:jc w:val="both"/>
        <w:rPr>
          <w:rFonts w:asciiTheme="minorHAnsi" w:eastAsia="Calibri" w:hAnsiTheme="minorHAnsi" w:cstheme="minorHAnsi"/>
          <w:color w:val="auto"/>
        </w:rPr>
      </w:pPr>
      <w:r w:rsidRPr="00BB23A9">
        <w:rPr>
          <w:rFonts w:asciiTheme="minorHAnsi" w:eastAsia="Calibri" w:hAnsiTheme="minorHAnsi" w:cstheme="minorHAnsi"/>
          <w:color w:val="auto"/>
        </w:rPr>
        <w:t>bo v času garancije na svoje stroške odpravil napake oziroma nadomestil izdelek z napako z novim izdelkom;</w:t>
      </w:r>
    </w:p>
    <w:p w14:paraId="36DD8F14" w14:textId="77777777" w:rsidR="00A47669" w:rsidRPr="00BB23A9" w:rsidRDefault="00A47669" w:rsidP="003D18CA">
      <w:pPr>
        <w:pStyle w:val="Default"/>
        <w:numPr>
          <w:ilvl w:val="0"/>
          <w:numId w:val="27"/>
        </w:numPr>
        <w:ind w:left="709"/>
        <w:jc w:val="both"/>
        <w:rPr>
          <w:rFonts w:asciiTheme="minorHAnsi" w:eastAsia="Calibri" w:hAnsiTheme="minorHAnsi" w:cstheme="minorHAnsi"/>
          <w:color w:val="auto"/>
        </w:rPr>
      </w:pPr>
      <w:r w:rsidRPr="00BB23A9">
        <w:rPr>
          <w:rFonts w:asciiTheme="minorHAnsi" w:eastAsia="Calibri" w:hAnsiTheme="minorHAnsi" w:cstheme="minorHAnsi"/>
          <w:color w:val="auto"/>
        </w:rPr>
        <w:t>bo naročniku, v kolikor posameznega artikla iz ponudbenega predračuna ne bo imel na zalogi, v celoti kril stroške nakupa pri drugem dobavitelju;</w:t>
      </w:r>
    </w:p>
    <w:p w14:paraId="6CC6B879" w14:textId="77777777" w:rsidR="00A47669" w:rsidRPr="00BB23A9" w:rsidRDefault="00A47669" w:rsidP="003D18CA">
      <w:pPr>
        <w:pStyle w:val="Default"/>
        <w:numPr>
          <w:ilvl w:val="0"/>
          <w:numId w:val="27"/>
        </w:numPr>
        <w:ind w:left="709"/>
        <w:jc w:val="both"/>
        <w:rPr>
          <w:rFonts w:asciiTheme="minorHAnsi" w:eastAsia="Calibri" w:hAnsiTheme="minorHAnsi" w:cstheme="minorHAnsi"/>
          <w:color w:val="auto"/>
        </w:rPr>
      </w:pPr>
      <w:r w:rsidRPr="00BB23A9">
        <w:rPr>
          <w:rFonts w:asciiTheme="minorHAnsi" w:eastAsia="Calibri" w:hAnsiTheme="minorHAnsi" w:cstheme="minorHAnsi"/>
          <w:color w:val="auto"/>
        </w:rPr>
        <w:t>razpolaga z ustreznimi strokovnimi, kadrovskimi in tehničnimi kapacitetami za dobavo blaga;</w:t>
      </w:r>
    </w:p>
    <w:p w14:paraId="3B036337" w14:textId="589C3DDA" w:rsidR="00A47669" w:rsidRPr="00ED25D3" w:rsidRDefault="00A47669" w:rsidP="00ED25D3">
      <w:pPr>
        <w:pStyle w:val="Default"/>
        <w:numPr>
          <w:ilvl w:val="0"/>
          <w:numId w:val="27"/>
        </w:numPr>
        <w:ind w:left="709"/>
        <w:jc w:val="both"/>
        <w:rPr>
          <w:rFonts w:asciiTheme="minorHAnsi" w:eastAsia="Calibri" w:hAnsiTheme="minorHAnsi" w:cstheme="minorHAnsi"/>
          <w:color w:val="auto"/>
        </w:rPr>
      </w:pPr>
      <w:r w:rsidRPr="00BB23A9">
        <w:rPr>
          <w:rFonts w:asciiTheme="minorHAnsi" w:eastAsia="Calibri" w:hAnsiTheme="minorHAnsi" w:cstheme="minorHAnsi"/>
          <w:color w:val="auto"/>
        </w:rPr>
        <w:t>bo pooblaščeno osebo naročnika nemudoma obveščal o nastopu okoliščin, ki bi lahko vplivale na vsebinsko in časovno izvedbo dobav.</w:t>
      </w:r>
    </w:p>
    <w:p w14:paraId="0C020442" w14:textId="77777777" w:rsidR="00A47669" w:rsidRPr="002A0D1D" w:rsidRDefault="00A47669" w:rsidP="00A47669">
      <w:pPr>
        <w:autoSpaceDE w:val="0"/>
        <w:autoSpaceDN w:val="0"/>
        <w:adjustRightInd w:val="0"/>
        <w:ind w:left="360"/>
        <w:jc w:val="both"/>
        <w:rPr>
          <w:rFonts w:asciiTheme="minorHAnsi" w:hAnsiTheme="minorHAnsi" w:cstheme="minorHAnsi"/>
        </w:rPr>
      </w:pPr>
    </w:p>
    <w:p w14:paraId="446A1232" w14:textId="77777777" w:rsidR="00A47669" w:rsidRPr="002A0D1D" w:rsidRDefault="00A47669" w:rsidP="00A47669">
      <w:pPr>
        <w:pStyle w:val="Odstavekseznama"/>
        <w:numPr>
          <w:ilvl w:val="0"/>
          <w:numId w:val="14"/>
        </w:numPr>
        <w:suppressAutoHyphens/>
        <w:autoSpaceDE w:val="0"/>
        <w:autoSpaceDN w:val="0"/>
        <w:spacing w:before="1"/>
        <w:contextualSpacing w:val="0"/>
        <w:jc w:val="center"/>
        <w:textAlignment w:val="baseline"/>
        <w:rPr>
          <w:rFonts w:asciiTheme="minorHAnsi" w:hAnsiTheme="minorHAnsi" w:cstheme="minorHAnsi"/>
        </w:rPr>
      </w:pPr>
      <w:r w:rsidRPr="002A0D1D">
        <w:rPr>
          <w:rFonts w:asciiTheme="minorHAnsi" w:hAnsiTheme="minorHAnsi" w:cstheme="minorHAnsi"/>
        </w:rPr>
        <w:t>člen</w:t>
      </w:r>
    </w:p>
    <w:p w14:paraId="3448E72D" w14:textId="77777777" w:rsidR="00A47669" w:rsidRPr="00BB23A9" w:rsidRDefault="00A47669" w:rsidP="00A47669">
      <w:pPr>
        <w:autoSpaceDE w:val="0"/>
        <w:adjustRightInd w:val="0"/>
        <w:jc w:val="both"/>
        <w:rPr>
          <w:rFonts w:asciiTheme="minorHAnsi" w:hAnsiTheme="minorHAnsi" w:cstheme="minorHAnsi"/>
          <w:sz w:val="16"/>
          <w:szCs w:val="16"/>
        </w:rPr>
      </w:pPr>
    </w:p>
    <w:p w14:paraId="6BD9691C" w14:textId="77777777" w:rsidR="00A47669" w:rsidRPr="002A0D1D" w:rsidRDefault="00A47669" w:rsidP="00A47669">
      <w:pPr>
        <w:autoSpaceDE w:val="0"/>
        <w:adjustRightInd w:val="0"/>
        <w:jc w:val="both"/>
        <w:rPr>
          <w:rFonts w:asciiTheme="minorHAnsi" w:hAnsiTheme="minorHAnsi" w:cstheme="minorHAnsi"/>
        </w:rPr>
      </w:pPr>
      <w:r w:rsidRPr="002A0D1D">
        <w:rPr>
          <w:rFonts w:asciiTheme="minorHAnsi" w:hAnsiTheme="minorHAnsi" w:cstheme="minorHAnsi"/>
        </w:rPr>
        <w:t>Naročnik zagotavlja, da:</w:t>
      </w:r>
    </w:p>
    <w:p w14:paraId="0EA2471E" w14:textId="77777777" w:rsidR="00A47669" w:rsidRPr="00BB23A9" w:rsidRDefault="00A47669" w:rsidP="00A47669">
      <w:pPr>
        <w:pStyle w:val="Default"/>
        <w:numPr>
          <w:ilvl w:val="0"/>
          <w:numId w:val="27"/>
        </w:numPr>
        <w:ind w:left="709"/>
        <w:jc w:val="both"/>
        <w:rPr>
          <w:rFonts w:asciiTheme="minorHAnsi" w:eastAsia="Calibri" w:hAnsiTheme="minorHAnsi" w:cstheme="minorHAnsi"/>
          <w:color w:val="auto"/>
        </w:rPr>
      </w:pPr>
      <w:r w:rsidRPr="00BB23A9">
        <w:rPr>
          <w:rFonts w:asciiTheme="minorHAnsi" w:eastAsia="Calibri" w:hAnsiTheme="minorHAnsi" w:cstheme="minorHAnsi"/>
          <w:color w:val="auto"/>
        </w:rPr>
        <w:t>bo nudil dobavitelju vse potrebne informacije, podatke in dokumente, ki so potrebni za dobavo blaga po tej pogodbi;</w:t>
      </w:r>
    </w:p>
    <w:p w14:paraId="028F0BC4" w14:textId="77777777" w:rsidR="00A47669" w:rsidRPr="00BB23A9" w:rsidRDefault="00A47669" w:rsidP="00A47669">
      <w:pPr>
        <w:pStyle w:val="Default"/>
        <w:numPr>
          <w:ilvl w:val="0"/>
          <w:numId w:val="27"/>
        </w:numPr>
        <w:ind w:left="709"/>
        <w:jc w:val="both"/>
        <w:rPr>
          <w:rFonts w:asciiTheme="minorHAnsi" w:eastAsia="Calibri" w:hAnsiTheme="minorHAnsi" w:cstheme="minorHAnsi"/>
          <w:color w:val="auto"/>
        </w:rPr>
      </w:pPr>
      <w:r w:rsidRPr="00BB23A9">
        <w:rPr>
          <w:rFonts w:asciiTheme="minorHAnsi" w:eastAsia="Calibri" w:hAnsiTheme="minorHAnsi" w:cstheme="minorHAnsi"/>
          <w:color w:val="auto"/>
        </w:rPr>
        <w:lastRenderedPageBreak/>
        <w:t>bo vsakršno količinsko ali kakovostno pomanjkljivost na blagu pisno reklamiral najkasneje v roku dveh delovnih dni od trenutka, ko so bile te ugotovljene;</w:t>
      </w:r>
    </w:p>
    <w:p w14:paraId="44C304B7" w14:textId="77777777" w:rsidR="00A47669" w:rsidRPr="00BB23A9" w:rsidRDefault="00A47669" w:rsidP="00A47669">
      <w:pPr>
        <w:pStyle w:val="Default"/>
        <w:numPr>
          <w:ilvl w:val="0"/>
          <w:numId w:val="27"/>
        </w:numPr>
        <w:ind w:left="709"/>
        <w:jc w:val="both"/>
        <w:rPr>
          <w:rFonts w:asciiTheme="minorHAnsi" w:eastAsia="Calibri" w:hAnsiTheme="minorHAnsi" w:cstheme="minorHAnsi"/>
          <w:color w:val="auto"/>
        </w:rPr>
      </w:pPr>
      <w:r w:rsidRPr="00BB23A9">
        <w:rPr>
          <w:rFonts w:asciiTheme="minorHAnsi" w:eastAsia="Calibri" w:hAnsiTheme="minorHAnsi" w:cstheme="minorHAnsi"/>
          <w:color w:val="auto"/>
        </w:rPr>
        <w:t>bo sodeloval s pooblaščenim predstavnikom dobavitelja;</w:t>
      </w:r>
    </w:p>
    <w:p w14:paraId="0898C843" w14:textId="77777777" w:rsidR="00A47669" w:rsidRPr="00BB23A9" w:rsidRDefault="00A47669" w:rsidP="00A47669">
      <w:pPr>
        <w:pStyle w:val="Default"/>
        <w:numPr>
          <w:ilvl w:val="0"/>
          <w:numId w:val="27"/>
        </w:numPr>
        <w:ind w:left="709"/>
        <w:jc w:val="both"/>
        <w:rPr>
          <w:rFonts w:asciiTheme="minorHAnsi" w:eastAsia="Calibri" w:hAnsiTheme="minorHAnsi" w:cstheme="minorHAnsi"/>
          <w:color w:val="auto"/>
        </w:rPr>
      </w:pPr>
      <w:r w:rsidRPr="00BB23A9">
        <w:rPr>
          <w:rFonts w:asciiTheme="minorHAnsi" w:eastAsia="Calibri" w:hAnsiTheme="minorHAnsi" w:cstheme="minorHAnsi"/>
          <w:color w:val="auto"/>
        </w:rPr>
        <w:t>bo posredoval svoje zahteve dobavitelju v roku, ki bo omogočal normalno izvedbo pogodbenih obveznosti;</w:t>
      </w:r>
    </w:p>
    <w:p w14:paraId="68476C68" w14:textId="77777777" w:rsidR="00A47669" w:rsidRPr="00BB23A9" w:rsidRDefault="00A47669" w:rsidP="00A47669">
      <w:pPr>
        <w:pStyle w:val="Default"/>
        <w:numPr>
          <w:ilvl w:val="0"/>
          <w:numId w:val="27"/>
        </w:numPr>
        <w:ind w:left="709"/>
        <w:jc w:val="both"/>
        <w:rPr>
          <w:rFonts w:asciiTheme="minorHAnsi" w:eastAsia="Calibri" w:hAnsiTheme="minorHAnsi" w:cstheme="minorHAnsi"/>
          <w:color w:val="auto"/>
        </w:rPr>
      </w:pPr>
      <w:r w:rsidRPr="00BB23A9">
        <w:rPr>
          <w:rFonts w:asciiTheme="minorHAnsi" w:eastAsia="Calibri" w:hAnsiTheme="minorHAnsi" w:cstheme="minorHAnsi"/>
          <w:color w:val="auto"/>
        </w:rPr>
        <w:t>bo dobavitelju posredoval podatke, da bo ta lahko opravil dobavo blaga v skladu z zahtevami te pogodbe;</w:t>
      </w:r>
    </w:p>
    <w:p w14:paraId="1716C938" w14:textId="77777777" w:rsidR="00A47669" w:rsidRPr="00BB23A9" w:rsidRDefault="00A47669" w:rsidP="00A47669">
      <w:pPr>
        <w:pStyle w:val="Default"/>
        <w:numPr>
          <w:ilvl w:val="0"/>
          <w:numId w:val="27"/>
        </w:numPr>
        <w:ind w:left="709"/>
        <w:jc w:val="both"/>
        <w:rPr>
          <w:rFonts w:asciiTheme="minorHAnsi" w:eastAsia="Calibri" w:hAnsiTheme="minorHAnsi" w:cstheme="minorHAnsi"/>
          <w:color w:val="auto"/>
        </w:rPr>
      </w:pPr>
      <w:r w:rsidRPr="00BB23A9">
        <w:rPr>
          <w:rFonts w:asciiTheme="minorHAnsi" w:eastAsia="Calibri" w:hAnsiTheme="minorHAnsi" w:cstheme="minorHAnsi"/>
          <w:color w:val="auto"/>
        </w:rPr>
        <w:t>bo obveščal dobavitelja o vseh morebitnih spremembah in novo nastalih situacijah, ki bi lahko vplivale na izvršitev prevzetih obveznosti;</w:t>
      </w:r>
    </w:p>
    <w:p w14:paraId="60323159" w14:textId="77777777" w:rsidR="00A47669" w:rsidRPr="00BB23A9" w:rsidRDefault="00A47669" w:rsidP="00A47669">
      <w:pPr>
        <w:pStyle w:val="Default"/>
        <w:numPr>
          <w:ilvl w:val="0"/>
          <w:numId w:val="27"/>
        </w:numPr>
        <w:ind w:left="709"/>
        <w:jc w:val="both"/>
        <w:rPr>
          <w:rFonts w:asciiTheme="minorHAnsi" w:eastAsia="Calibri" w:hAnsiTheme="minorHAnsi" w:cstheme="minorHAnsi"/>
          <w:color w:val="auto"/>
        </w:rPr>
      </w:pPr>
      <w:r w:rsidRPr="00BB23A9">
        <w:rPr>
          <w:rFonts w:asciiTheme="minorHAnsi" w:eastAsia="Calibri" w:hAnsiTheme="minorHAnsi" w:cstheme="minorHAnsi"/>
          <w:color w:val="auto"/>
        </w:rPr>
        <w:t>bo blago naročal le pooblaščena oseba;</w:t>
      </w:r>
    </w:p>
    <w:p w14:paraId="009C1288" w14:textId="77777777" w:rsidR="00A47669" w:rsidRPr="00BB23A9" w:rsidRDefault="00A47669" w:rsidP="00A47669">
      <w:pPr>
        <w:pStyle w:val="Default"/>
        <w:numPr>
          <w:ilvl w:val="0"/>
          <w:numId w:val="27"/>
        </w:numPr>
        <w:ind w:left="709"/>
        <w:jc w:val="both"/>
        <w:rPr>
          <w:rFonts w:asciiTheme="minorHAnsi" w:eastAsia="Calibri" w:hAnsiTheme="minorHAnsi" w:cstheme="minorHAnsi"/>
          <w:color w:val="auto"/>
        </w:rPr>
      </w:pPr>
      <w:r w:rsidRPr="00BB23A9">
        <w:rPr>
          <w:rFonts w:asciiTheme="minorHAnsi" w:eastAsia="Calibri" w:hAnsiTheme="minorHAnsi" w:cstheme="minorHAnsi"/>
          <w:color w:val="auto"/>
        </w:rPr>
        <w:t>bo dobavitelju zagotovil vse pogoje za nemoteno realizacijo svojih obveznosti po tej pogodbi;</w:t>
      </w:r>
    </w:p>
    <w:p w14:paraId="7E7F8DCB" w14:textId="77777777" w:rsidR="00A47669" w:rsidRPr="00BB23A9" w:rsidRDefault="00A47669" w:rsidP="00A47669">
      <w:pPr>
        <w:pStyle w:val="Default"/>
        <w:numPr>
          <w:ilvl w:val="0"/>
          <w:numId w:val="27"/>
        </w:numPr>
        <w:ind w:left="709"/>
        <w:jc w:val="both"/>
        <w:rPr>
          <w:rFonts w:asciiTheme="minorHAnsi" w:eastAsia="Calibri" w:hAnsiTheme="minorHAnsi" w:cstheme="minorHAnsi"/>
          <w:color w:val="auto"/>
        </w:rPr>
      </w:pPr>
      <w:r w:rsidRPr="00BB23A9">
        <w:rPr>
          <w:rFonts w:asciiTheme="minorHAnsi" w:eastAsia="Calibri" w:hAnsiTheme="minorHAnsi" w:cstheme="minorHAnsi"/>
          <w:color w:val="auto"/>
        </w:rPr>
        <w:t>bo dobavitelju poravnal vse obveznosti v skladu s to pogodbo.</w:t>
      </w:r>
    </w:p>
    <w:p w14:paraId="7E6FB342" w14:textId="77777777" w:rsidR="00A47669" w:rsidRPr="002A0D1D" w:rsidRDefault="00A47669" w:rsidP="00A47669">
      <w:pPr>
        <w:autoSpaceDE w:val="0"/>
        <w:adjustRightInd w:val="0"/>
        <w:jc w:val="both"/>
        <w:rPr>
          <w:rFonts w:asciiTheme="minorHAnsi" w:hAnsiTheme="minorHAnsi" w:cstheme="minorHAnsi"/>
          <w:b/>
        </w:rPr>
      </w:pPr>
    </w:p>
    <w:p w14:paraId="1E3CE2CA" w14:textId="77777777" w:rsidR="00A47669" w:rsidRPr="002A0D1D" w:rsidRDefault="00A47669" w:rsidP="00A47669">
      <w:pPr>
        <w:pStyle w:val="Odstavekseznama"/>
        <w:numPr>
          <w:ilvl w:val="0"/>
          <w:numId w:val="14"/>
        </w:numPr>
        <w:suppressAutoHyphens/>
        <w:autoSpaceDE w:val="0"/>
        <w:autoSpaceDN w:val="0"/>
        <w:spacing w:before="1"/>
        <w:contextualSpacing w:val="0"/>
        <w:jc w:val="center"/>
        <w:textAlignment w:val="baseline"/>
        <w:rPr>
          <w:rFonts w:asciiTheme="minorHAnsi" w:hAnsiTheme="minorHAnsi" w:cstheme="minorHAnsi"/>
        </w:rPr>
      </w:pPr>
      <w:r w:rsidRPr="002A0D1D">
        <w:rPr>
          <w:rFonts w:asciiTheme="minorHAnsi" w:hAnsiTheme="minorHAnsi" w:cstheme="minorHAnsi"/>
        </w:rPr>
        <w:t xml:space="preserve">člen </w:t>
      </w:r>
    </w:p>
    <w:p w14:paraId="20D523F2" w14:textId="77777777" w:rsidR="00A47669" w:rsidRPr="00BB23A9" w:rsidRDefault="00A47669" w:rsidP="00A47669">
      <w:pPr>
        <w:widowControl w:val="0"/>
        <w:jc w:val="both"/>
        <w:rPr>
          <w:rFonts w:asciiTheme="minorHAnsi" w:hAnsiTheme="minorHAnsi" w:cstheme="minorHAnsi"/>
          <w:sz w:val="16"/>
          <w:szCs w:val="16"/>
        </w:rPr>
      </w:pPr>
    </w:p>
    <w:p w14:paraId="2BD0B61C" w14:textId="2F81E163" w:rsidR="00A47669" w:rsidRPr="002A0D1D" w:rsidRDefault="00A47669" w:rsidP="00A47669">
      <w:pPr>
        <w:jc w:val="both"/>
        <w:rPr>
          <w:rFonts w:asciiTheme="minorHAnsi" w:hAnsiTheme="minorHAnsi" w:cstheme="minorHAnsi"/>
        </w:rPr>
      </w:pPr>
      <w:r w:rsidRPr="002A0D1D">
        <w:rPr>
          <w:rFonts w:asciiTheme="minorHAnsi" w:hAnsiTheme="minorHAnsi" w:cstheme="minorHAnsi"/>
        </w:rPr>
        <w:t>Dobavitelj mora v 8 dneh po sklenitvi okvirnega sporazuma naročniku predložiti menično izjavo z bianco menico (2x) za dobro izvedbo pogodbenih obveznosti v višini 5% od skupne pogodbene vrednosti z DDV vseh sklopov, za katere je bil izbran. Skupna vrednost menic se izračuna kot vsota pogodbene vrednosti z DDV vseh sklopov, za katere je ponudnik izbran. Menici sta mogoči za unovčenje še 30 dni po poteku pogodbenega razmerja.</w:t>
      </w:r>
    </w:p>
    <w:p w14:paraId="00E716AF" w14:textId="77777777" w:rsidR="00A47669" w:rsidRPr="002A0D1D" w:rsidRDefault="00A47669" w:rsidP="00A47669">
      <w:pPr>
        <w:jc w:val="both"/>
        <w:rPr>
          <w:rFonts w:asciiTheme="minorHAnsi" w:hAnsiTheme="minorHAnsi" w:cstheme="minorHAnsi"/>
        </w:rPr>
      </w:pPr>
    </w:p>
    <w:p w14:paraId="3C5DE821" w14:textId="24B061B7" w:rsidR="00A47669" w:rsidRPr="002A0D1D" w:rsidRDefault="00A47669" w:rsidP="00A47669">
      <w:pPr>
        <w:jc w:val="both"/>
        <w:rPr>
          <w:rFonts w:asciiTheme="minorHAnsi" w:hAnsiTheme="minorHAnsi" w:cstheme="minorHAnsi"/>
        </w:rPr>
      </w:pPr>
      <w:r w:rsidRPr="002A0D1D">
        <w:rPr>
          <w:rFonts w:asciiTheme="minorHAnsi" w:hAnsiTheme="minorHAnsi" w:cstheme="minorHAnsi"/>
        </w:rPr>
        <w:t>V primeru, da se obe menici unovčita za vrednost nižjo od 5% skupne pogodbene vrednosti z DDV vseh sklopov, ju je izbrani ponudnik dolžan vsakokrat nadomestiti z novo menico, dokler celotna unovčena vrednost ne doseže 5% skupne pogodbene vrednosti z DDV vseh sklopov, za katere je bil izbran.</w:t>
      </w:r>
    </w:p>
    <w:p w14:paraId="799F0870" w14:textId="77777777" w:rsidR="00A47669" w:rsidRPr="002A0D1D" w:rsidRDefault="00A47669" w:rsidP="00A47669">
      <w:pPr>
        <w:jc w:val="both"/>
        <w:rPr>
          <w:rFonts w:asciiTheme="minorHAnsi" w:hAnsiTheme="minorHAnsi" w:cstheme="minorHAnsi"/>
        </w:rPr>
      </w:pPr>
    </w:p>
    <w:p w14:paraId="65139CCF"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Naročnik ima pravico unovčiti instrument za zavarovanje dobre izvedbe pogodbenih obveznosti in odstopiti od pogodbe v primeru nepravilne izpolnitve ali neizpolnitve pogodbenih obveznosti dobavitelja v skladu z 10. členom te pogodbe. </w:t>
      </w:r>
    </w:p>
    <w:p w14:paraId="3C738F3C" w14:textId="77777777" w:rsidR="00A47669" w:rsidRPr="002A0D1D" w:rsidRDefault="00A47669" w:rsidP="00A47669">
      <w:pPr>
        <w:jc w:val="both"/>
        <w:rPr>
          <w:rFonts w:asciiTheme="minorHAnsi" w:hAnsiTheme="minorHAnsi" w:cstheme="minorHAnsi"/>
          <w:i/>
        </w:rPr>
      </w:pPr>
    </w:p>
    <w:p w14:paraId="384AC910" w14:textId="77777777" w:rsidR="00A47669" w:rsidRPr="002A0D1D" w:rsidRDefault="00A47669" w:rsidP="00A47669">
      <w:pPr>
        <w:pStyle w:val="Odstavekseznama"/>
        <w:numPr>
          <w:ilvl w:val="0"/>
          <w:numId w:val="14"/>
        </w:numPr>
        <w:suppressAutoHyphens/>
        <w:autoSpaceDE w:val="0"/>
        <w:autoSpaceDN w:val="0"/>
        <w:spacing w:before="1"/>
        <w:contextualSpacing w:val="0"/>
        <w:jc w:val="center"/>
        <w:textAlignment w:val="baseline"/>
        <w:rPr>
          <w:rFonts w:asciiTheme="minorHAnsi" w:hAnsiTheme="minorHAnsi" w:cstheme="minorHAnsi"/>
        </w:rPr>
      </w:pPr>
      <w:r w:rsidRPr="002A0D1D">
        <w:rPr>
          <w:rFonts w:asciiTheme="minorHAnsi" w:hAnsiTheme="minorHAnsi" w:cstheme="minorHAnsi"/>
        </w:rPr>
        <w:t>člen</w:t>
      </w:r>
    </w:p>
    <w:p w14:paraId="2810439B" w14:textId="77777777" w:rsidR="00A47669" w:rsidRPr="00BB23A9" w:rsidRDefault="00A47669" w:rsidP="00A47669">
      <w:pPr>
        <w:widowControl w:val="0"/>
        <w:autoSpaceDE w:val="0"/>
        <w:adjustRightInd w:val="0"/>
        <w:jc w:val="both"/>
        <w:rPr>
          <w:rFonts w:asciiTheme="minorHAnsi" w:hAnsiTheme="minorHAnsi" w:cstheme="minorHAnsi"/>
          <w:sz w:val="16"/>
          <w:szCs w:val="16"/>
        </w:rPr>
      </w:pPr>
    </w:p>
    <w:p w14:paraId="12FE4E27"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V primeru, da dobavitelj zamuja z dobavo blaga iz razlogov, ki niso na strani naročnika ter ne gre za opravičeno zamudo, je dolžan plačati pogodbeno kazen v višini 0,5% od pogodbene vrednosti z DDV za vsak dan zamude, vendar največ do 10% pogodbene vrednosti z DDV.</w:t>
      </w:r>
    </w:p>
    <w:p w14:paraId="4108F487" w14:textId="77777777" w:rsidR="00A47669" w:rsidRPr="002A0D1D" w:rsidRDefault="00A47669" w:rsidP="00A47669">
      <w:pPr>
        <w:jc w:val="both"/>
        <w:rPr>
          <w:rFonts w:asciiTheme="minorHAnsi" w:hAnsiTheme="minorHAnsi" w:cstheme="minorHAnsi"/>
        </w:rPr>
      </w:pPr>
    </w:p>
    <w:p w14:paraId="0F99A807"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V primeru, da zamuda ali napake pri izvedbi onemogočajo namen posla, ima naročnik pravico razrešiti pogodbo in zahtevati odškodnino za nastalo škodo v skladu z zakonom.</w:t>
      </w:r>
    </w:p>
    <w:p w14:paraId="14CFC4E0"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V primeru, da dobavitelj pogodbene kazni ne plača, ima naročnik pravico, da jo odšteje od še neplačanih obveznosti, ki jih ima do dobavitelja po tej pogodbi.</w:t>
      </w:r>
    </w:p>
    <w:p w14:paraId="01C07EED"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Če je škoda, ki jo utrpi naročnik zaradi zamude pogodbeno dogovorjenega roka za dokončanje prevzetih obveznosti, večja od pogodbene kazni, mora dobavitelj naročniku povrniti razliko do popolne višine nastale škode.</w:t>
      </w:r>
    </w:p>
    <w:p w14:paraId="50D1EA64" w14:textId="77777777" w:rsidR="00A47669" w:rsidRPr="00BB23A9" w:rsidRDefault="00A47669" w:rsidP="00A47669">
      <w:pPr>
        <w:autoSpaceDE w:val="0"/>
        <w:adjustRightInd w:val="0"/>
        <w:ind w:left="1080"/>
        <w:rPr>
          <w:rFonts w:asciiTheme="minorHAnsi" w:hAnsiTheme="minorHAnsi" w:cstheme="minorHAnsi"/>
          <w:b/>
          <w:sz w:val="20"/>
          <w:szCs w:val="20"/>
        </w:rPr>
      </w:pPr>
    </w:p>
    <w:p w14:paraId="2019E330" w14:textId="77777777" w:rsidR="00A47669" w:rsidRPr="002A0D1D" w:rsidRDefault="00A47669" w:rsidP="00A47669">
      <w:pPr>
        <w:pStyle w:val="Odstavekseznama"/>
        <w:numPr>
          <w:ilvl w:val="0"/>
          <w:numId w:val="14"/>
        </w:numPr>
        <w:suppressAutoHyphens/>
        <w:autoSpaceDE w:val="0"/>
        <w:autoSpaceDN w:val="0"/>
        <w:spacing w:before="1"/>
        <w:contextualSpacing w:val="0"/>
        <w:jc w:val="center"/>
        <w:textAlignment w:val="baseline"/>
        <w:rPr>
          <w:rFonts w:asciiTheme="minorHAnsi" w:hAnsiTheme="minorHAnsi" w:cstheme="minorHAnsi"/>
        </w:rPr>
      </w:pPr>
      <w:r w:rsidRPr="002A0D1D">
        <w:rPr>
          <w:rFonts w:asciiTheme="minorHAnsi" w:hAnsiTheme="minorHAnsi" w:cstheme="minorHAnsi"/>
        </w:rPr>
        <w:t>člen</w:t>
      </w:r>
    </w:p>
    <w:p w14:paraId="1C2D5F4A" w14:textId="77777777" w:rsidR="00A47669" w:rsidRPr="00BB23A9" w:rsidRDefault="00A47669" w:rsidP="00A47669">
      <w:pPr>
        <w:pStyle w:val="Odstavekseznama"/>
        <w:jc w:val="center"/>
        <w:rPr>
          <w:rFonts w:asciiTheme="minorHAnsi" w:hAnsiTheme="minorHAnsi" w:cstheme="minorHAnsi"/>
          <w:sz w:val="16"/>
          <w:szCs w:val="16"/>
        </w:rPr>
      </w:pPr>
    </w:p>
    <w:p w14:paraId="13AD4BDD" w14:textId="77777777" w:rsidR="00A47669" w:rsidRPr="002A0D1D" w:rsidRDefault="00A47669" w:rsidP="00A47669">
      <w:pPr>
        <w:widowControl w:val="0"/>
        <w:autoSpaceDE w:val="0"/>
        <w:snapToGrid w:val="0"/>
        <w:jc w:val="both"/>
        <w:rPr>
          <w:rFonts w:asciiTheme="minorHAnsi" w:hAnsiTheme="minorHAnsi" w:cstheme="minorHAnsi"/>
        </w:rPr>
      </w:pPr>
      <w:r w:rsidRPr="002A0D1D">
        <w:rPr>
          <w:rFonts w:asciiTheme="minorHAnsi" w:hAnsiTheme="minorHAnsi" w:cstheme="minorHAnsi"/>
        </w:rPr>
        <w:lastRenderedPageBreak/>
        <w:t>Naročnik  ima pravico odstopiti od pogodbe in zahtevati povrnitev morebitno nastale škode, če dobavitelj:</w:t>
      </w:r>
    </w:p>
    <w:p w14:paraId="7A4416AD" w14:textId="77777777" w:rsidR="00A47669" w:rsidRPr="00BB23A9" w:rsidRDefault="00A47669" w:rsidP="00A47669">
      <w:pPr>
        <w:pStyle w:val="Default"/>
        <w:numPr>
          <w:ilvl w:val="0"/>
          <w:numId w:val="27"/>
        </w:numPr>
        <w:ind w:left="709"/>
        <w:jc w:val="both"/>
        <w:rPr>
          <w:rFonts w:asciiTheme="minorHAnsi" w:eastAsia="Calibri" w:hAnsiTheme="minorHAnsi" w:cstheme="minorHAnsi"/>
          <w:color w:val="auto"/>
        </w:rPr>
      </w:pPr>
      <w:r w:rsidRPr="00BB23A9">
        <w:rPr>
          <w:rFonts w:asciiTheme="minorHAnsi" w:eastAsia="Calibri" w:hAnsiTheme="minorHAnsi" w:cstheme="minorHAnsi"/>
          <w:color w:val="auto"/>
        </w:rPr>
        <w:t>trikrat ne izpolni predmetnega javnega naročila v pogodbeno dogovorjenem roku,</w:t>
      </w:r>
    </w:p>
    <w:p w14:paraId="2126F04C" w14:textId="77777777" w:rsidR="00A47669" w:rsidRPr="00BB23A9" w:rsidRDefault="00A47669" w:rsidP="00A47669">
      <w:pPr>
        <w:pStyle w:val="Default"/>
        <w:numPr>
          <w:ilvl w:val="0"/>
          <w:numId w:val="27"/>
        </w:numPr>
        <w:ind w:left="709"/>
        <w:jc w:val="both"/>
        <w:rPr>
          <w:rFonts w:asciiTheme="minorHAnsi" w:eastAsia="Calibri" w:hAnsiTheme="minorHAnsi" w:cstheme="minorHAnsi"/>
          <w:color w:val="auto"/>
        </w:rPr>
      </w:pPr>
      <w:r w:rsidRPr="00BB23A9">
        <w:rPr>
          <w:rFonts w:asciiTheme="minorHAnsi" w:eastAsia="Calibri" w:hAnsiTheme="minorHAnsi" w:cstheme="minorHAnsi"/>
          <w:color w:val="auto"/>
        </w:rPr>
        <w:t>neutemeljeno zavrne naročilo, odstopi od naročenega načina dobave ali nekvalitetno oz. nepravilno opravi dobavo,</w:t>
      </w:r>
    </w:p>
    <w:p w14:paraId="6DDD5A6A" w14:textId="77777777" w:rsidR="00A47669" w:rsidRPr="00BB23A9" w:rsidRDefault="00A47669" w:rsidP="00A47669">
      <w:pPr>
        <w:pStyle w:val="Default"/>
        <w:numPr>
          <w:ilvl w:val="0"/>
          <w:numId w:val="27"/>
        </w:numPr>
        <w:ind w:left="709"/>
        <w:jc w:val="both"/>
        <w:rPr>
          <w:rFonts w:asciiTheme="minorHAnsi" w:eastAsia="Calibri" w:hAnsiTheme="minorHAnsi" w:cstheme="minorHAnsi"/>
          <w:color w:val="auto"/>
        </w:rPr>
      </w:pPr>
      <w:r w:rsidRPr="00BB23A9">
        <w:rPr>
          <w:rFonts w:asciiTheme="minorHAnsi" w:eastAsia="Calibri" w:hAnsiTheme="minorHAnsi" w:cstheme="minorHAnsi"/>
          <w:color w:val="auto"/>
        </w:rPr>
        <w:t>ne izpolnjuje oziroma ne spoštuje pogojev, določenih s to pogodbo.</w:t>
      </w:r>
    </w:p>
    <w:p w14:paraId="5FE2874C" w14:textId="77777777" w:rsidR="00A47669" w:rsidRPr="002A0D1D" w:rsidRDefault="00A47669" w:rsidP="00A47669">
      <w:pPr>
        <w:widowControl w:val="0"/>
        <w:autoSpaceDE w:val="0"/>
        <w:snapToGrid w:val="0"/>
        <w:jc w:val="both"/>
        <w:rPr>
          <w:rFonts w:asciiTheme="minorHAnsi" w:hAnsiTheme="minorHAnsi" w:cstheme="minorHAnsi"/>
        </w:rPr>
      </w:pPr>
    </w:p>
    <w:p w14:paraId="106D52F1" w14:textId="77777777" w:rsidR="00A47669" w:rsidRPr="002A0D1D" w:rsidRDefault="00A47669" w:rsidP="00A47669">
      <w:pPr>
        <w:widowControl w:val="0"/>
        <w:autoSpaceDE w:val="0"/>
        <w:snapToGrid w:val="0"/>
        <w:jc w:val="both"/>
        <w:rPr>
          <w:rFonts w:asciiTheme="minorHAnsi" w:hAnsiTheme="minorHAnsi" w:cstheme="minorHAnsi"/>
        </w:rPr>
      </w:pPr>
      <w:r w:rsidRPr="002A0D1D">
        <w:rPr>
          <w:rFonts w:asciiTheme="minorHAnsi" w:hAnsiTheme="minorHAnsi" w:cstheme="minorHAnsi"/>
        </w:rPr>
        <w:t>Naročnik si pridržuje pravico, da ob neizpolnjevanju obveznosti s strani dobavitelja pogodbo razdre, o čemer mora pisno obvestiti dobavitelja. Pogodba se razdre z dnem, ko dobavitelj prejme obvestilo o odpovedi pogodbe ali z dnem unovčenja finančnega zavarovanja.</w:t>
      </w:r>
    </w:p>
    <w:p w14:paraId="4D13A358" w14:textId="77777777" w:rsidR="00A47669" w:rsidRPr="002A0D1D" w:rsidRDefault="00A47669" w:rsidP="00A47669">
      <w:pPr>
        <w:widowControl w:val="0"/>
        <w:autoSpaceDE w:val="0"/>
        <w:snapToGrid w:val="0"/>
        <w:jc w:val="both"/>
        <w:rPr>
          <w:rFonts w:asciiTheme="minorHAnsi" w:hAnsiTheme="minorHAnsi" w:cstheme="minorHAnsi"/>
        </w:rPr>
      </w:pPr>
    </w:p>
    <w:p w14:paraId="056E3EDD" w14:textId="77777777" w:rsidR="00A47669" w:rsidRPr="002A0D1D" w:rsidRDefault="00A47669" w:rsidP="00A47669">
      <w:pPr>
        <w:widowControl w:val="0"/>
        <w:autoSpaceDE w:val="0"/>
        <w:snapToGrid w:val="0"/>
        <w:jc w:val="both"/>
        <w:rPr>
          <w:rFonts w:asciiTheme="minorHAnsi" w:hAnsiTheme="minorHAnsi" w:cstheme="minorHAnsi"/>
        </w:rPr>
      </w:pPr>
      <w:r w:rsidRPr="002A0D1D">
        <w:rPr>
          <w:rFonts w:asciiTheme="minorHAnsi" w:hAnsiTheme="minorHAnsi" w:cstheme="minorHAnsi"/>
        </w:rPr>
        <w:t>Nobena od pogodbenih strank ni odgovorna za neizpolnitev katerekoli izmed svojih obveznosti iz razlogov, ki so izven njenega nadzora (višja sila).</w:t>
      </w:r>
    </w:p>
    <w:p w14:paraId="716E5A3B" w14:textId="77777777" w:rsidR="00A47669" w:rsidRPr="00BB23A9" w:rsidRDefault="00A47669" w:rsidP="00A47669">
      <w:pPr>
        <w:widowControl w:val="0"/>
        <w:autoSpaceDE w:val="0"/>
        <w:snapToGrid w:val="0"/>
        <w:jc w:val="both"/>
        <w:rPr>
          <w:rFonts w:asciiTheme="minorHAnsi" w:hAnsiTheme="minorHAnsi" w:cstheme="minorHAnsi"/>
          <w:sz w:val="20"/>
          <w:szCs w:val="20"/>
        </w:rPr>
      </w:pPr>
    </w:p>
    <w:p w14:paraId="3188813F" w14:textId="77777777" w:rsidR="00A47669" w:rsidRPr="002A0D1D" w:rsidRDefault="00A47669" w:rsidP="00A47669">
      <w:pPr>
        <w:pStyle w:val="Odstavekseznama"/>
        <w:numPr>
          <w:ilvl w:val="0"/>
          <w:numId w:val="14"/>
        </w:numPr>
        <w:suppressAutoHyphens/>
        <w:autoSpaceDE w:val="0"/>
        <w:autoSpaceDN w:val="0"/>
        <w:spacing w:before="1"/>
        <w:contextualSpacing w:val="0"/>
        <w:jc w:val="center"/>
        <w:textAlignment w:val="baseline"/>
        <w:rPr>
          <w:rFonts w:asciiTheme="minorHAnsi" w:hAnsiTheme="minorHAnsi" w:cstheme="minorHAnsi"/>
        </w:rPr>
      </w:pPr>
      <w:r w:rsidRPr="002A0D1D">
        <w:rPr>
          <w:rFonts w:asciiTheme="minorHAnsi" w:hAnsiTheme="minorHAnsi" w:cstheme="minorHAnsi"/>
        </w:rPr>
        <w:t xml:space="preserve"> člen</w:t>
      </w:r>
    </w:p>
    <w:p w14:paraId="5CD31272" w14:textId="77777777" w:rsidR="00A47669" w:rsidRPr="00BB23A9" w:rsidRDefault="00A47669" w:rsidP="00A47669">
      <w:pPr>
        <w:autoSpaceDE w:val="0"/>
        <w:autoSpaceDN w:val="0"/>
        <w:spacing w:before="1"/>
        <w:jc w:val="center"/>
        <w:textAlignment w:val="baseline"/>
        <w:rPr>
          <w:rFonts w:asciiTheme="minorHAnsi" w:hAnsiTheme="minorHAnsi" w:cstheme="minorHAnsi"/>
          <w:sz w:val="16"/>
          <w:szCs w:val="16"/>
        </w:rPr>
      </w:pPr>
    </w:p>
    <w:p w14:paraId="287780F9" w14:textId="77777777" w:rsidR="00A47669" w:rsidRPr="002A0D1D" w:rsidRDefault="00A47669" w:rsidP="00A47669">
      <w:pPr>
        <w:widowControl w:val="0"/>
        <w:autoSpaceDE w:val="0"/>
        <w:snapToGrid w:val="0"/>
        <w:jc w:val="both"/>
        <w:rPr>
          <w:rFonts w:asciiTheme="minorHAnsi" w:hAnsiTheme="minorHAnsi" w:cstheme="minorHAnsi"/>
        </w:rPr>
      </w:pPr>
      <w:r w:rsidRPr="002A0D1D">
        <w:rPr>
          <w:rFonts w:asciiTheme="minorHAnsi" w:hAnsiTheme="minorHAnsi" w:cstheme="minorHAnsi"/>
        </w:rPr>
        <w:t>Če dobavitelj ne dobavi naročenega blaga v dogovorjenem roku, vrsti, količini ali kakovosti, sme naročnik brez predhodnega opomina naročiti blago pri drugem dobavitelju.</w:t>
      </w:r>
    </w:p>
    <w:p w14:paraId="0B9B96F8" w14:textId="77777777" w:rsidR="00A47669" w:rsidRPr="002A0D1D" w:rsidRDefault="00A47669" w:rsidP="00A47669">
      <w:pPr>
        <w:widowControl w:val="0"/>
        <w:autoSpaceDE w:val="0"/>
        <w:snapToGrid w:val="0"/>
        <w:jc w:val="both"/>
        <w:rPr>
          <w:rFonts w:asciiTheme="minorHAnsi" w:hAnsiTheme="minorHAnsi" w:cstheme="minorHAnsi"/>
        </w:rPr>
      </w:pPr>
    </w:p>
    <w:p w14:paraId="6AFB58A5" w14:textId="77777777" w:rsidR="00A47669" w:rsidRPr="002A0D1D" w:rsidRDefault="00A47669" w:rsidP="00A47669">
      <w:pPr>
        <w:widowControl w:val="0"/>
        <w:autoSpaceDE w:val="0"/>
        <w:snapToGrid w:val="0"/>
        <w:jc w:val="both"/>
        <w:rPr>
          <w:rFonts w:asciiTheme="minorHAnsi" w:hAnsiTheme="minorHAnsi" w:cstheme="minorHAnsi"/>
        </w:rPr>
      </w:pPr>
      <w:r w:rsidRPr="002A0D1D">
        <w:rPr>
          <w:rFonts w:asciiTheme="minorHAnsi" w:hAnsiTheme="minorHAnsi" w:cstheme="minorHAnsi"/>
        </w:rPr>
        <w:t>Dobavitelj mu mora na poziv poravnati morebitno razliko med ceno, določeno na podlagi te pogodbe in ceno opravljenega kritnega nakupa ter morebitne druge stroške, vezane na dobavo blaga.</w:t>
      </w:r>
    </w:p>
    <w:p w14:paraId="4784A6C1" w14:textId="77777777" w:rsidR="00A47669" w:rsidRPr="00BB23A9" w:rsidRDefault="00A47669" w:rsidP="00A47669">
      <w:pPr>
        <w:autoSpaceDE w:val="0"/>
        <w:autoSpaceDN w:val="0"/>
        <w:spacing w:before="1"/>
        <w:textAlignment w:val="baseline"/>
        <w:rPr>
          <w:rFonts w:asciiTheme="minorHAnsi" w:hAnsiTheme="minorHAnsi" w:cstheme="minorHAnsi"/>
          <w:sz w:val="20"/>
          <w:szCs w:val="20"/>
        </w:rPr>
      </w:pPr>
    </w:p>
    <w:p w14:paraId="46FE1AD8" w14:textId="77777777" w:rsidR="00A47669" w:rsidRPr="002A0D1D" w:rsidRDefault="00A47669" w:rsidP="00A47669">
      <w:pPr>
        <w:pStyle w:val="Odstavekseznama"/>
        <w:numPr>
          <w:ilvl w:val="0"/>
          <w:numId w:val="14"/>
        </w:numPr>
        <w:suppressAutoHyphens/>
        <w:autoSpaceDE w:val="0"/>
        <w:autoSpaceDN w:val="0"/>
        <w:spacing w:before="1"/>
        <w:contextualSpacing w:val="0"/>
        <w:jc w:val="center"/>
        <w:textAlignment w:val="baseline"/>
        <w:rPr>
          <w:rFonts w:asciiTheme="minorHAnsi" w:hAnsiTheme="minorHAnsi" w:cstheme="minorHAnsi"/>
        </w:rPr>
      </w:pPr>
      <w:r w:rsidRPr="002A0D1D">
        <w:rPr>
          <w:rFonts w:asciiTheme="minorHAnsi" w:hAnsiTheme="minorHAnsi" w:cstheme="minorHAnsi"/>
        </w:rPr>
        <w:t>člen</w:t>
      </w:r>
    </w:p>
    <w:p w14:paraId="1D58BD6B" w14:textId="77777777" w:rsidR="00A47669" w:rsidRPr="00BB23A9" w:rsidRDefault="00A47669" w:rsidP="00A47669">
      <w:pPr>
        <w:pStyle w:val="Odstavekseznama"/>
        <w:jc w:val="center"/>
        <w:rPr>
          <w:rFonts w:asciiTheme="minorHAnsi" w:hAnsiTheme="minorHAnsi" w:cstheme="minorHAnsi"/>
          <w:sz w:val="16"/>
          <w:szCs w:val="16"/>
        </w:rPr>
      </w:pPr>
    </w:p>
    <w:p w14:paraId="70676964" w14:textId="77777777" w:rsidR="00A47669" w:rsidRPr="002A0D1D" w:rsidRDefault="00A47669" w:rsidP="00A47669">
      <w:pPr>
        <w:widowControl w:val="0"/>
        <w:autoSpaceDE w:val="0"/>
        <w:snapToGrid w:val="0"/>
        <w:jc w:val="both"/>
        <w:rPr>
          <w:rFonts w:asciiTheme="minorHAnsi" w:hAnsiTheme="minorHAnsi" w:cstheme="minorHAnsi"/>
        </w:rPr>
      </w:pPr>
      <w:r w:rsidRPr="002A0D1D">
        <w:rPr>
          <w:rFonts w:asciiTheme="minorHAnsi" w:hAnsiTheme="minorHAnsi" w:cstheme="minorHAnsi"/>
        </w:rPr>
        <w:t>Pogodbeni stranki se zavežeta, da bosta v roku 5 dni od sklenitve pogodbe pisno sporočili drugi stranki ime, priimek, telefonsko številko in elektronski naslov osebe, ki bo odgovorna za skrbništvo pogodbe.</w:t>
      </w:r>
    </w:p>
    <w:p w14:paraId="4A431205" w14:textId="77777777" w:rsidR="00A47669" w:rsidRPr="00BB23A9" w:rsidRDefault="00A47669" w:rsidP="00A47669">
      <w:pPr>
        <w:autoSpaceDE w:val="0"/>
        <w:adjustRightInd w:val="0"/>
        <w:contextualSpacing/>
        <w:rPr>
          <w:rFonts w:asciiTheme="minorHAnsi" w:hAnsiTheme="minorHAnsi" w:cstheme="minorHAnsi"/>
          <w:b/>
          <w:sz w:val="20"/>
          <w:szCs w:val="20"/>
        </w:rPr>
      </w:pPr>
    </w:p>
    <w:p w14:paraId="0A172ADA" w14:textId="77777777" w:rsidR="00A47669" w:rsidRPr="002A0D1D" w:rsidRDefault="00A47669" w:rsidP="00A47669">
      <w:pPr>
        <w:pStyle w:val="Odstavekseznama"/>
        <w:numPr>
          <w:ilvl w:val="0"/>
          <w:numId w:val="14"/>
        </w:numPr>
        <w:suppressAutoHyphens/>
        <w:autoSpaceDE w:val="0"/>
        <w:autoSpaceDN w:val="0"/>
        <w:spacing w:before="1"/>
        <w:contextualSpacing w:val="0"/>
        <w:jc w:val="center"/>
        <w:textAlignment w:val="baseline"/>
        <w:rPr>
          <w:rFonts w:asciiTheme="minorHAnsi" w:hAnsiTheme="minorHAnsi" w:cstheme="minorHAnsi"/>
        </w:rPr>
      </w:pPr>
      <w:r w:rsidRPr="002A0D1D">
        <w:rPr>
          <w:rFonts w:asciiTheme="minorHAnsi" w:hAnsiTheme="minorHAnsi" w:cstheme="minorHAnsi"/>
        </w:rPr>
        <w:t>člen</w:t>
      </w:r>
    </w:p>
    <w:p w14:paraId="35D3A94A" w14:textId="77777777" w:rsidR="00A47669" w:rsidRPr="00BB23A9" w:rsidRDefault="00A47669" w:rsidP="00A47669">
      <w:pPr>
        <w:pStyle w:val="Odstavekseznama"/>
        <w:jc w:val="center"/>
        <w:rPr>
          <w:rFonts w:asciiTheme="minorHAnsi" w:hAnsiTheme="minorHAnsi" w:cstheme="minorHAnsi"/>
          <w:sz w:val="16"/>
          <w:szCs w:val="16"/>
        </w:rPr>
      </w:pPr>
    </w:p>
    <w:p w14:paraId="14124949" w14:textId="77777777" w:rsidR="00A47669" w:rsidRPr="002A0D1D" w:rsidRDefault="00A47669" w:rsidP="00A47669">
      <w:pPr>
        <w:autoSpaceDE w:val="0"/>
        <w:adjustRightInd w:val="0"/>
        <w:jc w:val="both"/>
        <w:rPr>
          <w:rFonts w:asciiTheme="minorHAnsi" w:hAnsiTheme="minorHAnsi" w:cstheme="minorHAnsi"/>
          <w:bCs/>
          <w:iCs/>
        </w:rPr>
      </w:pPr>
      <w:r w:rsidRPr="002A0D1D">
        <w:rPr>
          <w:rFonts w:asciiTheme="minorHAnsi" w:hAnsiTheme="minorHAnsi" w:cstheme="minorHAnsi"/>
          <w:bCs/>
          <w:iCs/>
        </w:rPr>
        <w:t>Pogodba, pri kateri kdo v imenu ali na račun druge pogodbene stranke, naročniku, predstavniku ali predsedniku organa ali organizacije iz javnega sektorja obljubi, ponudi ali da kakšno nedovoljeno korist za:</w:t>
      </w:r>
    </w:p>
    <w:p w14:paraId="1C924159" w14:textId="77777777" w:rsidR="00A47669" w:rsidRPr="00BB23A9" w:rsidRDefault="00A47669" w:rsidP="00A47669">
      <w:pPr>
        <w:pStyle w:val="Default"/>
        <w:numPr>
          <w:ilvl w:val="0"/>
          <w:numId w:val="27"/>
        </w:numPr>
        <w:ind w:left="709"/>
        <w:jc w:val="both"/>
        <w:rPr>
          <w:rFonts w:asciiTheme="minorHAnsi" w:eastAsia="Calibri" w:hAnsiTheme="minorHAnsi" w:cstheme="minorHAnsi"/>
          <w:color w:val="auto"/>
        </w:rPr>
      </w:pPr>
      <w:r w:rsidRPr="00BB23A9">
        <w:rPr>
          <w:rFonts w:asciiTheme="minorHAnsi" w:eastAsia="Calibri" w:hAnsiTheme="minorHAnsi" w:cstheme="minorHAnsi"/>
          <w:color w:val="auto"/>
        </w:rPr>
        <w:t>pridobitev posla ali</w:t>
      </w:r>
    </w:p>
    <w:p w14:paraId="31E1C647" w14:textId="77777777" w:rsidR="00A47669" w:rsidRPr="00BB23A9" w:rsidRDefault="00A47669" w:rsidP="00A47669">
      <w:pPr>
        <w:pStyle w:val="Default"/>
        <w:numPr>
          <w:ilvl w:val="0"/>
          <w:numId w:val="27"/>
        </w:numPr>
        <w:ind w:left="709"/>
        <w:jc w:val="both"/>
        <w:rPr>
          <w:rFonts w:asciiTheme="minorHAnsi" w:eastAsia="Calibri" w:hAnsiTheme="minorHAnsi" w:cstheme="minorHAnsi"/>
          <w:color w:val="auto"/>
        </w:rPr>
      </w:pPr>
      <w:r w:rsidRPr="00BB23A9">
        <w:rPr>
          <w:rFonts w:asciiTheme="minorHAnsi" w:eastAsia="Calibri" w:hAnsiTheme="minorHAnsi" w:cstheme="minorHAnsi"/>
          <w:color w:val="auto"/>
        </w:rPr>
        <w:t>za sklenitev posla pod ugodnejšimi pogoji ali</w:t>
      </w:r>
    </w:p>
    <w:p w14:paraId="3D806E8E" w14:textId="77777777" w:rsidR="00A47669" w:rsidRPr="00BB23A9" w:rsidRDefault="00A47669" w:rsidP="00A47669">
      <w:pPr>
        <w:pStyle w:val="Default"/>
        <w:numPr>
          <w:ilvl w:val="0"/>
          <w:numId w:val="27"/>
        </w:numPr>
        <w:ind w:left="709"/>
        <w:jc w:val="both"/>
        <w:rPr>
          <w:rFonts w:asciiTheme="minorHAnsi" w:eastAsia="Calibri" w:hAnsiTheme="minorHAnsi" w:cstheme="minorHAnsi"/>
          <w:color w:val="auto"/>
        </w:rPr>
      </w:pPr>
      <w:r w:rsidRPr="00BB23A9">
        <w:rPr>
          <w:rFonts w:asciiTheme="minorHAnsi" w:eastAsia="Calibri" w:hAnsiTheme="minorHAnsi" w:cstheme="minorHAnsi"/>
          <w:color w:val="auto"/>
        </w:rPr>
        <w:t xml:space="preserve">za opustitev dolžnega nadzora nad izvajanjem pogodbenih obveznosti ali </w:t>
      </w:r>
    </w:p>
    <w:p w14:paraId="031E127C" w14:textId="77777777" w:rsidR="00A47669" w:rsidRDefault="00A47669" w:rsidP="00A47669">
      <w:pPr>
        <w:pStyle w:val="Default"/>
        <w:numPr>
          <w:ilvl w:val="0"/>
          <w:numId w:val="27"/>
        </w:numPr>
        <w:ind w:left="709"/>
        <w:jc w:val="both"/>
        <w:rPr>
          <w:rFonts w:asciiTheme="minorHAnsi" w:eastAsia="Calibri" w:hAnsiTheme="minorHAnsi" w:cstheme="minorHAnsi"/>
          <w:color w:val="auto"/>
        </w:rPr>
      </w:pPr>
      <w:r w:rsidRPr="00BB23A9">
        <w:rPr>
          <w:rFonts w:asciiTheme="minorHAnsi" w:eastAsia="Calibri" w:hAnsiTheme="minorHAnsi" w:cstheme="minorHAnsi"/>
          <w:color w:val="auto"/>
        </w:rPr>
        <w:t>za drugo ravnanje ali opustitev je naročniku, organu ali organizaciji iz javnega sektorja povzročena škoda ali je omogočena pridobitev nedovoljene koristi predstavniku naročnika, organa, predsedniku organa ali organizacije iz javnega sektorja, drugi pogodbeni stranki ali njenemu predstavniku, zastopniku, posredniku; je nična.</w:t>
      </w:r>
    </w:p>
    <w:p w14:paraId="33B7CACE" w14:textId="77777777" w:rsidR="009770B9" w:rsidRPr="00BB23A9" w:rsidRDefault="009770B9" w:rsidP="009770B9">
      <w:pPr>
        <w:pStyle w:val="Default"/>
        <w:jc w:val="both"/>
        <w:rPr>
          <w:rFonts w:asciiTheme="minorHAnsi" w:eastAsia="Calibri" w:hAnsiTheme="minorHAnsi" w:cstheme="minorHAnsi"/>
          <w:color w:val="auto"/>
        </w:rPr>
      </w:pPr>
    </w:p>
    <w:p w14:paraId="2CEC1DAD" w14:textId="77777777" w:rsidR="00A47669" w:rsidRPr="002A0D1D" w:rsidRDefault="00A47669" w:rsidP="00A47669">
      <w:pPr>
        <w:pStyle w:val="Odstavekseznama"/>
        <w:numPr>
          <w:ilvl w:val="0"/>
          <w:numId w:val="14"/>
        </w:numPr>
        <w:jc w:val="center"/>
        <w:rPr>
          <w:rFonts w:asciiTheme="minorHAnsi" w:hAnsiTheme="minorHAnsi" w:cstheme="minorHAnsi"/>
        </w:rPr>
      </w:pPr>
      <w:r w:rsidRPr="002A0D1D">
        <w:rPr>
          <w:rFonts w:asciiTheme="minorHAnsi" w:hAnsiTheme="minorHAnsi" w:cstheme="minorHAnsi"/>
        </w:rPr>
        <w:t>člen</w:t>
      </w:r>
    </w:p>
    <w:p w14:paraId="793B4259" w14:textId="77777777" w:rsidR="00A47669" w:rsidRPr="002A0D1D" w:rsidRDefault="00A47669" w:rsidP="00A47669">
      <w:pPr>
        <w:rPr>
          <w:rFonts w:asciiTheme="minorHAnsi" w:hAnsiTheme="minorHAnsi" w:cstheme="minorHAnsi"/>
        </w:rPr>
      </w:pPr>
    </w:p>
    <w:p w14:paraId="716D3BA0"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Ta pogodba je sklenjena pod razveznim pogojem, ki se uresniči v primeru izpolnitve ene od naslednjih okoliščin:</w:t>
      </w:r>
    </w:p>
    <w:p w14:paraId="06956D87" w14:textId="77777777" w:rsidR="00A47669" w:rsidRPr="002A0D1D" w:rsidRDefault="00A47669" w:rsidP="00A47669">
      <w:pPr>
        <w:pStyle w:val="Odstavekseznama"/>
        <w:numPr>
          <w:ilvl w:val="0"/>
          <w:numId w:val="12"/>
        </w:numPr>
        <w:jc w:val="both"/>
        <w:rPr>
          <w:rFonts w:asciiTheme="minorHAnsi" w:hAnsiTheme="minorHAnsi" w:cstheme="minorHAnsi"/>
        </w:rPr>
      </w:pPr>
      <w:r w:rsidRPr="002A0D1D">
        <w:rPr>
          <w:rFonts w:asciiTheme="minorHAnsi" w:hAnsiTheme="minorHAnsi" w:cstheme="minorHAnsi"/>
        </w:rPr>
        <w:lastRenderedPageBreak/>
        <w:t xml:space="preserve">če bo naročnik seznanjen, da je sodišče s pravnomočno odločitvijo ugotovilo kršitev obveznosti delovne, okoljske ali socialne zakonodaje s strani izvajalca ali podizvajalca ali </w:t>
      </w:r>
    </w:p>
    <w:p w14:paraId="2D978606" w14:textId="77777777" w:rsidR="00A47669" w:rsidRPr="002A0D1D" w:rsidRDefault="00A47669" w:rsidP="00A47669">
      <w:pPr>
        <w:pStyle w:val="Odstavekseznama"/>
        <w:numPr>
          <w:ilvl w:val="0"/>
          <w:numId w:val="12"/>
        </w:numPr>
        <w:jc w:val="both"/>
        <w:rPr>
          <w:rFonts w:asciiTheme="minorHAnsi" w:hAnsiTheme="minorHAnsi" w:cstheme="minorHAnsi"/>
        </w:rPr>
      </w:pPr>
      <w:r w:rsidRPr="002A0D1D">
        <w:rPr>
          <w:rFonts w:asciiTheme="minorHAnsi" w:hAnsiTheme="minorHAnsi" w:cstheme="minorHAnsi"/>
        </w:rPr>
        <w:t>če bo naročnik seznanjen, da je pristojni državni organ pri izvajalcu ali podizvajalcu v času izvajanja pogodbe ugotovil najmanj dve kršitvi v zvezi s:</w:t>
      </w:r>
    </w:p>
    <w:p w14:paraId="28FD4D94" w14:textId="77777777" w:rsidR="00A47669" w:rsidRPr="002A0D1D" w:rsidRDefault="00A47669" w:rsidP="00A47669">
      <w:pPr>
        <w:pStyle w:val="Odstavekseznama"/>
        <w:numPr>
          <w:ilvl w:val="1"/>
          <w:numId w:val="31"/>
        </w:numPr>
        <w:jc w:val="both"/>
        <w:rPr>
          <w:rFonts w:asciiTheme="minorHAnsi" w:hAnsiTheme="minorHAnsi" w:cstheme="minorHAnsi"/>
        </w:rPr>
      </w:pPr>
      <w:r w:rsidRPr="002A0D1D">
        <w:rPr>
          <w:rFonts w:asciiTheme="minorHAnsi" w:hAnsiTheme="minorHAnsi" w:cstheme="minorHAnsi"/>
        </w:rPr>
        <w:t xml:space="preserve">plačilom za delo, </w:t>
      </w:r>
    </w:p>
    <w:p w14:paraId="1895DF7D" w14:textId="77777777" w:rsidR="00A47669" w:rsidRPr="002A0D1D" w:rsidRDefault="00A47669" w:rsidP="00A47669">
      <w:pPr>
        <w:pStyle w:val="Odstavekseznama"/>
        <w:numPr>
          <w:ilvl w:val="1"/>
          <w:numId w:val="31"/>
        </w:numPr>
        <w:jc w:val="both"/>
        <w:rPr>
          <w:rFonts w:asciiTheme="minorHAnsi" w:hAnsiTheme="minorHAnsi" w:cstheme="minorHAnsi"/>
        </w:rPr>
      </w:pPr>
      <w:r w:rsidRPr="002A0D1D">
        <w:rPr>
          <w:rFonts w:asciiTheme="minorHAnsi" w:hAnsiTheme="minorHAnsi" w:cstheme="minorHAnsi"/>
        </w:rPr>
        <w:t xml:space="preserve">delovnim časom, </w:t>
      </w:r>
    </w:p>
    <w:p w14:paraId="48AB8524" w14:textId="77777777" w:rsidR="00A47669" w:rsidRPr="002A0D1D" w:rsidRDefault="00A47669" w:rsidP="00A47669">
      <w:pPr>
        <w:pStyle w:val="Odstavekseznama"/>
        <w:numPr>
          <w:ilvl w:val="1"/>
          <w:numId w:val="31"/>
        </w:numPr>
        <w:jc w:val="both"/>
        <w:rPr>
          <w:rFonts w:asciiTheme="minorHAnsi" w:hAnsiTheme="minorHAnsi" w:cstheme="minorHAnsi"/>
        </w:rPr>
      </w:pPr>
      <w:r w:rsidRPr="002A0D1D">
        <w:rPr>
          <w:rFonts w:asciiTheme="minorHAnsi" w:hAnsiTheme="minorHAnsi" w:cstheme="minorHAnsi"/>
        </w:rPr>
        <w:t xml:space="preserve">počitki, </w:t>
      </w:r>
    </w:p>
    <w:p w14:paraId="771FA1E6" w14:textId="77777777" w:rsidR="00A47669" w:rsidRPr="002A0D1D" w:rsidRDefault="00A47669" w:rsidP="00A47669">
      <w:pPr>
        <w:pStyle w:val="Odstavekseznama"/>
        <w:numPr>
          <w:ilvl w:val="1"/>
          <w:numId w:val="31"/>
        </w:numPr>
        <w:jc w:val="both"/>
        <w:rPr>
          <w:rFonts w:asciiTheme="minorHAnsi" w:hAnsiTheme="minorHAnsi" w:cstheme="minorHAnsi"/>
        </w:rPr>
      </w:pPr>
      <w:r w:rsidRPr="002A0D1D">
        <w:rPr>
          <w:rFonts w:asciiTheme="minorHAnsi" w:hAnsiTheme="minorHAnsi" w:cstheme="minorHAnsi"/>
        </w:rPr>
        <w:t xml:space="preserve">opravljanjem dela na podlagi pogodb civilnega prava kljub obstoju elementov delovnega razmerja ali </w:t>
      </w:r>
    </w:p>
    <w:p w14:paraId="1392DD02" w14:textId="77777777" w:rsidR="00A47669" w:rsidRPr="002A0D1D" w:rsidRDefault="00A47669" w:rsidP="00A47669">
      <w:pPr>
        <w:pStyle w:val="Odstavekseznama"/>
        <w:numPr>
          <w:ilvl w:val="1"/>
          <w:numId w:val="31"/>
        </w:numPr>
        <w:jc w:val="both"/>
        <w:rPr>
          <w:rFonts w:asciiTheme="minorHAnsi" w:hAnsiTheme="minorHAnsi" w:cstheme="minorHAnsi"/>
        </w:rPr>
      </w:pPr>
      <w:r w:rsidRPr="002A0D1D">
        <w:rPr>
          <w:rFonts w:asciiTheme="minorHAnsi" w:hAnsiTheme="minorHAnsi" w:cstheme="minorHAnsi"/>
        </w:rPr>
        <w:t xml:space="preserve">v zvezi z zaposlovanjem na črno </w:t>
      </w:r>
    </w:p>
    <w:p w14:paraId="0435514C" w14:textId="77777777" w:rsidR="00A47669" w:rsidRPr="002A0D1D" w:rsidRDefault="00A47669" w:rsidP="00A47669">
      <w:pPr>
        <w:jc w:val="both"/>
        <w:rPr>
          <w:rFonts w:asciiTheme="minorHAnsi" w:eastAsiaTheme="minorHAnsi" w:hAnsiTheme="minorHAnsi" w:cstheme="minorHAnsi"/>
        </w:rPr>
      </w:pPr>
      <w:r w:rsidRPr="002A0D1D">
        <w:rPr>
          <w:rFonts w:asciiTheme="minorHAnsi" w:hAnsiTheme="minorHAnsi" w:cstheme="minorHAnsi"/>
        </w:rPr>
        <w:t>in za kateri mu je bila s pravnomočno odločitvijo ali več pravnomočnimi odločitvami izrečena globa za prekršek.</w:t>
      </w:r>
    </w:p>
    <w:p w14:paraId="0C7C9399" w14:textId="77777777" w:rsidR="00A47669" w:rsidRPr="002A0D1D" w:rsidRDefault="00A47669" w:rsidP="00A47669">
      <w:pPr>
        <w:jc w:val="both"/>
        <w:rPr>
          <w:rFonts w:asciiTheme="minorHAnsi" w:eastAsiaTheme="minorHAnsi" w:hAnsiTheme="minorHAnsi" w:cstheme="minorHAnsi"/>
          <w:lang w:eastAsia="en-US"/>
        </w:rPr>
      </w:pPr>
      <w:r w:rsidRPr="002A0D1D">
        <w:rPr>
          <w:rFonts w:asciiTheme="minorHAnsi" w:eastAsiaTheme="minorHAnsi" w:hAnsiTheme="minorHAnsi" w:cstheme="minorHAnsi"/>
          <w:lang w:eastAsia="en-US"/>
        </w:rPr>
        <w:t xml:space="preserve">V primeru seznanitve naročnika s kršitvijo bo naročnik o tem obvestil izvajalca v desetih dneh. </w:t>
      </w:r>
    </w:p>
    <w:p w14:paraId="223716E5" w14:textId="77777777" w:rsidR="00A47669" w:rsidRDefault="00A47669" w:rsidP="00A47669">
      <w:pPr>
        <w:jc w:val="both"/>
        <w:rPr>
          <w:rFonts w:asciiTheme="minorHAnsi" w:eastAsiaTheme="minorHAnsi" w:hAnsiTheme="minorHAnsi" w:cstheme="minorHAnsi"/>
          <w:lang w:eastAsia="en-US"/>
        </w:rPr>
      </w:pPr>
      <w:r w:rsidRPr="002A0D1D">
        <w:rPr>
          <w:rFonts w:asciiTheme="minorHAnsi" w:eastAsiaTheme="minorHAnsi" w:hAnsiTheme="minorHAnsi" w:cstheme="minorHAnsi"/>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 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36761F84" w14:textId="77777777" w:rsidR="00A47669" w:rsidRPr="002A0D1D" w:rsidRDefault="00A47669" w:rsidP="00A47669">
      <w:pPr>
        <w:jc w:val="both"/>
        <w:rPr>
          <w:rFonts w:asciiTheme="minorHAnsi" w:eastAsiaTheme="minorHAnsi" w:hAnsiTheme="minorHAnsi" w:cstheme="minorHAnsi"/>
          <w:lang w:eastAsia="en-US"/>
        </w:rPr>
      </w:pPr>
    </w:p>
    <w:p w14:paraId="6CA3DA00" w14:textId="77777777" w:rsidR="00A47669" w:rsidRDefault="00A47669" w:rsidP="00A47669">
      <w:pPr>
        <w:jc w:val="both"/>
        <w:rPr>
          <w:rFonts w:asciiTheme="minorHAnsi" w:eastAsiaTheme="minorHAnsi" w:hAnsiTheme="minorHAnsi" w:cstheme="minorHAnsi"/>
          <w:lang w:eastAsia="en-US"/>
        </w:rPr>
      </w:pPr>
      <w:r w:rsidRPr="002A0D1D">
        <w:rPr>
          <w:rFonts w:asciiTheme="minorHAnsi" w:eastAsiaTheme="minorHAnsi" w:hAnsiTheme="minorHAnsi" w:cstheme="minorHAnsi"/>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64EF240A" w14:textId="77777777" w:rsidR="00A47669" w:rsidRPr="002A0D1D" w:rsidRDefault="00A47669" w:rsidP="00A47669">
      <w:pPr>
        <w:jc w:val="both"/>
        <w:rPr>
          <w:rFonts w:asciiTheme="minorHAnsi" w:eastAsiaTheme="minorHAnsi" w:hAnsiTheme="minorHAnsi" w:cstheme="minorHAnsi"/>
          <w:lang w:eastAsia="en-US"/>
        </w:rPr>
      </w:pPr>
    </w:p>
    <w:p w14:paraId="45467F28" w14:textId="77777777" w:rsidR="00A47669" w:rsidRPr="002A0D1D" w:rsidRDefault="00A47669" w:rsidP="00A47669">
      <w:pPr>
        <w:jc w:val="both"/>
        <w:rPr>
          <w:rFonts w:asciiTheme="minorHAnsi" w:eastAsiaTheme="minorHAnsi" w:hAnsiTheme="minorHAnsi" w:cstheme="minorHAnsi"/>
          <w:lang w:eastAsia="en-US"/>
        </w:rPr>
      </w:pPr>
      <w:r w:rsidRPr="002A0D1D">
        <w:rPr>
          <w:rFonts w:asciiTheme="minorHAnsi" w:eastAsiaTheme="minorHAnsi" w:hAnsiTheme="minorHAnsi" w:cstheme="minorHAnsi"/>
          <w:lang w:eastAsia="en-US"/>
        </w:rPr>
        <w:t>Če naročnik v 60 dneh od seznanitve s kršitvijo ne začne novega postopka javnega naročila, se šteje, da je pogodba razvezana šestdeseti dan od seznanitve s kršitvijo.</w:t>
      </w:r>
    </w:p>
    <w:p w14:paraId="3C88EE1C" w14:textId="77777777" w:rsidR="00A47669" w:rsidRPr="002A0D1D" w:rsidRDefault="00A47669" w:rsidP="00A47669">
      <w:pPr>
        <w:numPr>
          <w:ilvl w:val="12"/>
          <w:numId w:val="0"/>
        </w:numPr>
        <w:jc w:val="both"/>
        <w:rPr>
          <w:rFonts w:asciiTheme="minorHAnsi" w:hAnsiTheme="minorHAnsi" w:cstheme="minorHAnsi"/>
        </w:rPr>
      </w:pPr>
    </w:p>
    <w:p w14:paraId="6BA42D83" w14:textId="24A0655B" w:rsidR="00A47669" w:rsidRDefault="00A47669" w:rsidP="00A47669">
      <w:pPr>
        <w:numPr>
          <w:ilvl w:val="12"/>
          <w:numId w:val="0"/>
        </w:numPr>
        <w:jc w:val="both"/>
        <w:rPr>
          <w:rFonts w:asciiTheme="minorHAnsi" w:hAnsiTheme="minorHAnsi" w:cstheme="minorHAnsi"/>
        </w:rPr>
      </w:pPr>
      <w:r w:rsidRPr="002A0D1D">
        <w:rPr>
          <w:rFonts w:asciiTheme="minorHAnsi" w:hAnsiTheme="minorHAnsi" w:cstheme="minorHAnsi"/>
        </w:rPr>
        <w:t>V primeru, da so izpolnjeni pogoji za predčasno prenehanje pogodbe po prejšnjem odstavku, naročnik odstopi od pogodbe</w:t>
      </w:r>
      <w:r w:rsidR="0041227D">
        <w:rPr>
          <w:rFonts w:asciiTheme="minorHAnsi" w:hAnsiTheme="minorHAnsi" w:cstheme="minorHAnsi"/>
        </w:rPr>
        <w:t>.</w:t>
      </w:r>
    </w:p>
    <w:p w14:paraId="1472E930" w14:textId="77777777" w:rsidR="00A47669" w:rsidRDefault="00A47669" w:rsidP="00A47669">
      <w:pPr>
        <w:numPr>
          <w:ilvl w:val="12"/>
          <w:numId w:val="0"/>
        </w:numPr>
        <w:jc w:val="both"/>
        <w:rPr>
          <w:rFonts w:asciiTheme="minorHAnsi" w:hAnsiTheme="minorHAnsi" w:cstheme="minorHAnsi"/>
        </w:rPr>
      </w:pPr>
    </w:p>
    <w:p w14:paraId="17688DD0" w14:textId="77777777" w:rsidR="00A47669" w:rsidRPr="002A0D1D" w:rsidRDefault="00A47669" w:rsidP="00A47669">
      <w:pPr>
        <w:pStyle w:val="Odstavekseznama"/>
        <w:numPr>
          <w:ilvl w:val="0"/>
          <w:numId w:val="14"/>
        </w:numPr>
        <w:jc w:val="center"/>
        <w:rPr>
          <w:rFonts w:asciiTheme="minorHAnsi" w:hAnsiTheme="minorHAnsi" w:cstheme="minorHAnsi"/>
        </w:rPr>
      </w:pPr>
      <w:r w:rsidRPr="002A0D1D">
        <w:rPr>
          <w:rFonts w:asciiTheme="minorHAnsi" w:hAnsiTheme="minorHAnsi" w:cstheme="minorHAnsi"/>
        </w:rPr>
        <w:t>člen</w:t>
      </w:r>
    </w:p>
    <w:p w14:paraId="211520F5" w14:textId="77777777" w:rsidR="00A47669" w:rsidRPr="002A0D1D" w:rsidRDefault="00A47669" w:rsidP="00A47669">
      <w:pPr>
        <w:pStyle w:val="Odstavekseznama"/>
        <w:rPr>
          <w:rFonts w:asciiTheme="minorHAnsi" w:hAnsiTheme="minorHAnsi" w:cstheme="minorHAnsi"/>
        </w:rPr>
      </w:pPr>
    </w:p>
    <w:p w14:paraId="465507B7" w14:textId="1D479851" w:rsidR="00A47669" w:rsidRDefault="00A31D6D" w:rsidP="00A47669">
      <w:pPr>
        <w:jc w:val="both"/>
        <w:rPr>
          <w:rFonts w:asciiTheme="minorHAnsi" w:hAnsiTheme="minorHAnsi" w:cstheme="minorHAnsi"/>
        </w:rPr>
      </w:pPr>
      <w:r w:rsidRPr="00A31D6D">
        <w:rPr>
          <w:rFonts w:asciiTheme="minorHAnsi" w:hAnsiTheme="minorHAnsi" w:cstheme="minorHAnsi"/>
        </w:rPr>
        <w:t>Pogodba je sklenjena za obdobje 24 mesecev z dnem podpisa obeh pogodbenih strank, ob pogoju, da dobavitelj naročniku predloži finančno zavarovanje za zavarovanje dobre izvedbe pogodbenih obveznosti</w:t>
      </w:r>
      <w:r w:rsidR="00254EDB">
        <w:rPr>
          <w:rFonts w:asciiTheme="minorHAnsi" w:hAnsiTheme="minorHAnsi" w:cstheme="minorHAnsi"/>
        </w:rPr>
        <w:t>.</w:t>
      </w:r>
    </w:p>
    <w:p w14:paraId="64F6B8EE" w14:textId="77777777" w:rsidR="0041227D" w:rsidRDefault="0041227D" w:rsidP="00A47669">
      <w:pPr>
        <w:jc w:val="both"/>
        <w:rPr>
          <w:rFonts w:asciiTheme="minorHAnsi" w:hAnsiTheme="minorHAnsi" w:cstheme="minorHAnsi"/>
        </w:rPr>
      </w:pPr>
    </w:p>
    <w:p w14:paraId="65544B52" w14:textId="77777777" w:rsidR="0041227D" w:rsidRPr="002A0D1D" w:rsidRDefault="0041227D" w:rsidP="00A47669">
      <w:pPr>
        <w:jc w:val="both"/>
        <w:rPr>
          <w:rFonts w:asciiTheme="minorHAnsi" w:hAnsiTheme="minorHAnsi" w:cstheme="minorHAnsi"/>
        </w:rPr>
      </w:pPr>
    </w:p>
    <w:p w14:paraId="4715CBED" w14:textId="77777777" w:rsidR="00A47669" w:rsidRPr="002A0D1D" w:rsidRDefault="00A47669" w:rsidP="00A47669">
      <w:pPr>
        <w:pStyle w:val="Odstavekseznama"/>
        <w:numPr>
          <w:ilvl w:val="0"/>
          <w:numId w:val="14"/>
        </w:numPr>
        <w:jc w:val="center"/>
        <w:rPr>
          <w:rFonts w:asciiTheme="minorHAnsi" w:hAnsiTheme="minorHAnsi" w:cstheme="minorHAnsi"/>
        </w:rPr>
      </w:pPr>
      <w:r w:rsidRPr="002A0D1D">
        <w:rPr>
          <w:rFonts w:asciiTheme="minorHAnsi" w:hAnsiTheme="minorHAnsi" w:cstheme="minorHAnsi"/>
        </w:rPr>
        <w:t>člen</w:t>
      </w:r>
    </w:p>
    <w:p w14:paraId="2A3D11C6" w14:textId="77777777" w:rsidR="00A47669" w:rsidRPr="002A0D1D" w:rsidRDefault="00A47669" w:rsidP="00A47669">
      <w:pPr>
        <w:pStyle w:val="Odstavekseznama"/>
        <w:rPr>
          <w:rFonts w:asciiTheme="minorHAnsi" w:hAnsiTheme="minorHAnsi" w:cstheme="minorHAnsi"/>
        </w:rPr>
      </w:pPr>
    </w:p>
    <w:p w14:paraId="03DFA822" w14:textId="77777777" w:rsidR="00A47669" w:rsidRPr="002A0D1D" w:rsidRDefault="00A47669" w:rsidP="00A47669">
      <w:pPr>
        <w:widowControl w:val="0"/>
        <w:autoSpaceDE w:val="0"/>
        <w:autoSpaceDN w:val="0"/>
        <w:adjustRightInd w:val="0"/>
        <w:jc w:val="both"/>
        <w:rPr>
          <w:rFonts w:asciiTheme="minorHAnsi" w:hAnsiTheme="minorHAnsi" w:cstheme="minorHAnsi"/>
        </w:rPr>
      </w:pPr>
      <w:r w:rsidRPr="002A0D1D">
        <w:rPr>
          <w:rFonts w:asciiTheme="minorHAnsi" w:hAnsiTheme="minorHAnsi" w:cstheme="minorHAnsi"/>
        </w:rPr>
        <w:t>Morebitne spore bosta pogodbeni stranki reševali sporazumno. V primeru, da sporazumna rešitev ne bo mogoča, bo spore reševalo stvarno pristojno sodišče po sedežu naročnika.</w:t>
      </w:r>
    </w:p>
    <w:p w14:paraId="3641D39A" w14:textId="77777777" w:rsidR="00A47669" w:rsidRPr="002A0D1D" w:rsidRDefault="00A47669" w:rsidP="00A47669">
      <w:pPr>
        <w:widowControl w:val="0"/>
        <w:autoSpaceDE w:val="0"/>
        <w:autoSpaceDN w:val="0"/>
        <w:adjustRightInd w:val="0"/>
        <w:jc w:val="both"/>
        <w:rPr>
          <w:rFonts w:asciiTheme="minorHAnsi" w:hAnsiTheme="minorHAnsi" w:cstheme="minorHAnsi"/>
        </w:rPr>
      </w:pPr>
    </w:p>
    <w:p w14:paraId="165F9E14" w14:textId="77777777" w:rsidR="00A47669" w:rsidRPr="002A0D1D" w:rsidRDefault="00A47669" w:rsidP="00A47669">
      <w:pPr>
        <w:pStyle w:val="Odstavekseznama"/>
        <w:numPr>
          <w:ilvl w:val="0"/>
          <w:numId w:val="14"/>
        </w:numPr>
        <w:jc w:val="center"/>
        <w:rPr>
          <w:rFonts w:asciiTheme="minorHAnsi" w:hAnsiTheme="minorHAnsi" w:cstheme="minorHAnsi"/>
        </w:rPr>
      </w:pPr>
      <w:r w:rsidRPr="002A0D1D">
        <w:rPr>
          <w:rFonts w:asciiTheme="minorHAnsi" w:hAnsiTheme="minorHAnsi" w:cstheme="minorHAnsi"/>
        </w:rPr>
        <w:t xml:space="preserve">člen </w:t>
      </w:r>
    </w:p>
    <w:p w14:paraId="6D4024A7" w14:textId="77777777" w:rsidR="00A47669" w:rsidRPr="002A0D1D" w:rsidRDefault="00A47669" w:rsidP="00A47669">
      <w:pPr>
        <w:jc w:val="both"/>
        <w:rPr>
          <w:rFonts w:asciiTheme="minorHAnsi" w:hAnsiTheme="minorHAnsi" w:cstheme="minorHAnsi"/>
        </w:rPr>
      </w:pPr>
    </w:p>
    <w:p w14:paraId="50CB0E22" w14:textId="689EC56D" w:rsidR="00A47669" w:rsidRPr="002A0D1D" w:rsidRDefault="00A47669" w:rsidP="00A47669">
      <w:pPr>
        <w:widowControl w:val="0"/>
        <w:autoSpaceDE w:val="0"/>
        <w:autoSpaceDN w:val="0"/>
        <w:adjustRightInd w:val="0"/>
        <w:jc w:val="both"/>
        <w:rPr>
          <w:rFonts w:asciiTheme="minorHAnsi" w:hAnsiTheme="minorHAnsi" w:cstheme="minorHAnsi"/>
        </w:rPr>
      </w:pPr>
      <w:r w:rsidRPr="002A0D1D">
        <w:rPr>
          <w:rFonts w:asciiTheme="minorHAnsi" w:hAnsiTheme="minorHAnsi" w:cstheme="minorHAnsi"/>
        </w:rPr>
        <w:t xml:space="preserve">Za urejanje medsebojnih obveznosti in pravic, ki niso posebej opredeljene v tej pogodbi, se primarno uporabljajo določbe Dokumentacije za oddajo javnega naročila z oznako </w:t>
      </w:r>
      <w:r w:rsidR="002F1E2B" w:rsidRPr="002F1E2B">
        <w:rPr>
          <w:rFonts w:asciiTheme="minorHAnsi" w:hAnsiTheme="minorHAnsi" w:cstheme="minorHAnsi"/>
        </w:rPr>
        <w:t>JN-OP-B-1/2026</w:t>
      </w:r>
      <w:r w:rsidR="002F1E2B">
        <w:rPr>
          <w:rFonts w:asciiTheme="minorHAnsi" w:hAnsiTheme="minorHAnsi" w:cstheme="minorHAnsi"/>
        </w:rPr>
        <w:t xml:space="preserve"> </w:t>
      </w:r>
      <w:r w:rsidRPr="002A0D1D">
        <w:rPr>
          <w:rFonts w:asciiTheme="minorHAnsi" w:hAnsiTheme="minorHAnsi" w:cstheme="minorHAnsi"/>
        </w:rPr>
        <w:t>in sekundarno veljavnega Obligacijskega zakonika.</w:t>
      </w:r>
    </w:p>
    <w:p w14:paraId="18EA04BF" w14:textId="77777777" w:rsidR="00A47669" w:rsidRPr="002A0D1D" w:rsidRDefault="00A47669" w:rsidP="00A47669">
      <w:pPr>
        <w:widowControl w:val="0"/>
        <w:autoSpaceDE w:val="0"/>
        <w:adjustRightInd w:val="0"/>
        <w:jc w:val="both"/>
        <w:rPr>
          <w:rFonts w:asciiTheme="minorHAnsi" w:hAnsiTheme="minorHAnsi" w:cstheme="minorHAnsi"/>
        </w:rPr>
      </w:pPr>
    </w:p>
    <w:p w14:paraId="64C4D76B" w14:textId="77777777" w:rsidR="00A47669" w:rsidRPr="002A0D1D" w:rsidRDefault="00A47669" w:rsidP="00A47669">
      <w:pPr>
        <w:widowControl w:val="0"/>
        <w:autoSpaceDE w:val="0"/>
        <w:adjustRightInd w:val="0"/>
        <w:jc w:val="both"/>
        <w:rPr>
          <w:rFonts w:asciiTheme="minorHAnsi" w:hAnsiTheme="minorHAnsi" w:cstheme="minorHAnsi"/>
        </w:rPr>
      </w:pPr>
      <w:r w:rsidRPr="002A0D1D">
        <w:rPr>
          <w:rFonts w:asciiTheme="minorHAnsi" w:hAnsiTheme="minorHAnsi" w:cstheme="minorHAnsi"/>
        </w:rPr>
        <w:t>Ta pogodba je sestavljena v dveh (2) enakih izvodih, od katerih prejme vsaka stranka po en (1) izvod.</w:t>
      </w:r>
    </w:p>
    <w:p w14:paraId="6E892160" w14:textId="77777777" w:rsidR="00A47669" w:rsidRDefault="00A47669" w:rsidP="00A47669">
      <w:pPr>
        <w:widowControl w:val="0"/>
        <w:autoSpaceDE w:val="0"/>
        <w:adjustRightInd w:val="0"/>
        <w:jc w:val="both"/>
        <w:rPr>
          <w:rFonts w:asciiTheme="minorHAnsi" w:hAnsiTheme="minorHAnsi" w:cstheme="minorHAnsi"/>
        </w:rPr>
      </w:pPr>
    </w:p>
    <w:p w14:paraId="1DD2433B" w14:textId="77777777" w:rsidR="00A47669" w:rsidRPr="002A0D1D" w:rsidRDefault="00A47669" w:rsidP="00A47669">
      <w:pPr>
        <w:widowControl w:val="0"/>
        <w:autoSpaceDE w:val="0"/>
        <w:adjustRightInd w:val="0"/>
        <w:jc w:val="both"/>
        <w:rPr>
          <w:rFonts w:asciiTheme="minorHAnsi" w:hAnsiTheme="minorHAnsi" w:cstheme="minorHAnsi"/>
        </w:rPr>
      </w:pPr>
    </w:p>
    <w:tbl>
      <w:tblPr>
        <w:tblW w:w="0" w:type="auto"/>
        <w:tblLook w:val="04A0" w:firstRow="1" w:lastRow="0" w:firstColumn="1" w:lastColumn="0" w:noHBand="0" w:noVBand="1"/>
      </w:tblPr>
      <w:tblGrid>
        <w:gridCol w:w="4321"/>
        <w:gridCol w:w="276"/>
        <w:gridCol w:w="4475"/>
      </w:tblGrid>
      <w:tr w:rsidR="00A47669" w:rsidRPr="002A0D1D" w14:paraId="18F1865F" w14:textId="77777777" w:rsidTr="00147874">
        <w:tc>
          <w:tcPr>
            <w:tcW w:w="4644" w:type="dxa"/>
          </w:tcPr>
          <w:p w14:paraId="266A02E1" w14:textId="77777777" w:rsidR="00A47669" w:rsidRPr="002A0D1D" w:rsidRDefault="00A47669" w:rsidP="00147874">
            <w:pPr>
              <w:jc w:val="center"/>
              <w:rPr>
                <w:rFonts w:asciiTheme="minorHAnsi" w:hAnsiTheme="minorHAnsi" w:cstheme="minorHAnsi"/>
              </w:rPr>
            </w:pPr>
            <w:r w:rsidRPr="002A0D1D">
              <w:rPr>
                <w:rFonts w:asciiTheme="minorHAnsi" w:hAnsiTheme="minorHAnsi" w:cstheme="minorHAnsi"/>
              </w:rPr>
              <w:t>Podpisano dne:____________</w:t>
            </w:r>
          </w:p>
        </w:tc>
        <w:tc>
          <w:tcPr>
            <w:tcW w:w="284" w:type="dxa"/>
          </w:tcPr>
          <w:p w14:paraId="4BFD406A" w14:textId="77777777" w:rsidR="00A47669" w:rsidRPr="002A0D1D" w:rsidRDefault="00A47669" w:rsidP="00147874">
            <w:pPr>
              <w:jc w:val="center"/>
              <w:rPr>
                <w:rFonts w:asciiTheme="minorHAnsi" w:hAnsiTheme="minorHAnsi" w:cstheme="minorHAnsi"/>
              </w:rPr>
            </w:pPr>
          </w:p>
        </w:tc>
        <w:tc>
          <w:tcPr>
            <w:tcW w:w="4850" w:type="dxa"/>
          </w:tcPr>
          <w:p w14:paraId="4D9CF1B5" w14:textId="77777777" w:rsidR="00A47669" w:rsidRPr="002A0D1D" w:rsidRDefault="00A47669" w:rsidP="00147874">
            <w:pPr>
              <w:jc w:val="center"/>
              <w:rPr>
                <w:rFonts w:asciiTheme="minorHAnsi" w:hAnsiTheme="minorHAnsi" w:cstheme="minorHAnsi"/>
              </w:rPr>
            </w:pPr>
            <w:r w:rsidRPr="002A0D1D">
              <w:rPr>
                <w:rFonts w:asciiTheme="minorHAnsi" w:hAnsiTheme="minorHAnsi" w:cstheme="minorHAnsi"/>
              </w:rPr>
              <w:t>Podpisano dne: ______________</w:t>
            </w:r>
          </w:p>
        </w:tc>
      </w:tr>
      <w:tr w:rsidR="00A47669" w:rsidRPr="002A0D1D" w14:paraId="747E6CB3" w14:textId="77777777" w:rsidTr="00147874">
        <w:tc>
          <w:tcPr>
            <w:tcW w:w="4644" w:type="dxa"/>
          </w:tcPr>
          <w:p w14:paraId="04BCA748" w14:textId="77777777" w:rsidR="00A47669" w:rsidRPr="002A0D1D" w:rsidRDefault="00A47669" w:rsidP="00147874">
            <w:pPr>
              <w:jc w:val="center"/>
              <w:rPr>
                <w:rFonts w:asciiTheme="minorHAnsi" w:hAnsiTheme="minorHAnsi" w:cstheme="minorHAnsi"/>
              </w:rPr>
            </w:pPr>
            <w:bookmarkStart w:id="37" w:name="_Hlk63617115"/>
          </w:p>
          <w:p w14:paraId="546A348B" w14:textId="77777777" w:rsidR="00A47669" w:rsidRPr="002A0D1D" w:rsidRDefault="00A47669" w:rsidP="00147874">
            <w:pPr>
              <w:jc w:val="center"/>
              <w:rPr>
                <w:rFonts w:asciiTheme="minorHAnsi" w:hAnsiTheme="minorHAnsi" w:cstheme="minorHAnsi"/>
              </w:rPr>
            </w:pPr>
            <w:r w:rsidRPr="002A0D1D">
              <w:rPr>
                <w:rFonts w:asciiTheme="minorHAnsi" w:hAnsiTheme="minorHAnsi" w:cstheme="minorHAnsi"/>
              </w:rPr>
              <w:t>Dobavitelj:</w:t>
            </w:r>
          </w:p>
        </w:tc>
        <w:tc>
          <w:tcPr>
            <w:tcW w:w="284" w:type="dxa"/>
          </w:tcPr>
          <w:p w14:paraId="096EABF7" w14:textId="77777777" w:rsidR="00A47669" w:rsidRPr="002A0D1D" w:rsidRDefault="00A47669" w:rsidP="00147874">
            <w:pPr>
              <w:jc w:val="center"/>
              <w:rPr>
                <w:rFonts w:asciiTheme="minorHAnsi" w:hAnsiTheme="minorHAnsi" w:cstheme="minorHAnsi"/>
              </w:rPr>
            </w:pPr>
          </w:p>
        </w:tc>
        <w:tc>
          <w:tcPr>
            <w:tcW w:w="4850" w:type="dxa"/>
          </w:tcPr>
          <w:p w14:paraId="75C7D2AE" w14:textId="77777777" w:rsidR="00A47669" w:rsidRPr="002A0D1D" w:rsidRDefault="00A47669" w:rsidP="00147874">
            <w:pPr>
              <w:jc w:val="center"/>
              <w:rPr>
                <w:rFonts w:asciiTheme="minorHAnsi" w:hAnsiTheme="minorHAnsi" w:cstheme="minorHAnsi"/>
              </w:rPr>
            </w:pPr>
          </w:p>
          <w:p w14:paraId="0DEA6702" w14:textId="77777777" w:rsidR="00A47669" w:rsidRPr="002A0D1D" w:rsidRDefault="00A47669" w:rsidP="00147874">
            <w:pPr>
              <w:jc w:val="center"/>
              <w:rPr>
                <w:rFonts w:asciiTheme="minorHAnsi" w:hAnsiTheme="minorHAnsi" w:cstheme="minorHAnsi"/>
              </w:rPr>
            </w:pPr>
            <w:r w:rsidRPr="002A0D1D">
              <w:rPr>
                <w:rFonts w:asciiTheme="minorHAnsi" w:hAnsiTheme="minorHAnsi" w:cstheme="minorHAnsi"/>
              </w:rPr>
              <w:t>Naročnik:</w:t>
            </w:r>
          </w:p>
        </w:tc>
      </w:tr>
      <w:tr w:rsidR="00A47669" w:rsidRPr="002A0D1D" w14:paraId="4D0D3EC1" w14:textId="77777777" w:rsidTr="00147874">
        <w:tc>
          <w:tcPr>
            <w:tcW w:w="4644" w:type="dxa"/>
          </w:tcPr>
          <w:sdt>
            <w:sdtPr>
              <w:rPr>
                <w:rFonts w:asciiTheme="minorHAnsi" w:hAnsiTheme="minorHAnsi" w:cstheme="minorHAnsi"/>
              </w:rPr>
              <w:id w:val="1258954098"/>
              <w:placeholder>
                <w:docPart w:val="81EBF3EC58B9485684F58356022BD200"/>
              </w:placeholder>
              <w:showingPlcHdr/>
              <w:text/>
            </w:sdtPr>
            <w:sdtContent>
              <w:p w14:paraId="311CF8FA" w14:textId="77777777" w:rsidR="00A47669" w:rsidRPr="002A0D1D" w:rsidRDefault="00A47669" w:rsidP="00147874">
                <w:pPr>
                  <w:jc w:val="center"/>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sdtContent>
          </w:sdt>
          <w:p w14:paraId="3F8862AA" w14:textId="77777777" w:rsidR="00A47669" w:rsidRPr="002A0D1D" w:rsidRDefault="00A47669" w:rsidP="00147874">
            <w:pPr>
              <w:jc w:val="center"/>
              <w:rPr>
                <w:rFonts w:asciiTheme="minorHAnsi" w:hAnsiTheme="minorHAnsi" w:cstheme="minorHAnsi"/>
              </w:rPr>
            </w:pPr>
          </w:p>
        </w:tc>
        <w:tc>
          <w:tcPr>
            <w:tcW w:w="284" w:type="dxa"/>
          </w:tcPr>
          <w:p w14:paraId="6E3DF769" w14:textId="77777777" w:rsidR="00A47669" w:rsidRPr="002A0D1D" w:rsidRDefault="00A47669" w:rsidP="00147874">
            <w:pPr>
              <w:jc w:val="center"/>
              <w:rPr>
                <w:rFonts w:asciiTheme="minorHAnsi" w:hAnsiTheme="minorHAnsi" w:cstheme="minorHAnsi"/>
              </w:rPr>
            </w:pPr>
          </w:p>
        </w:tc>
        <w:tc>
          <w:tcPr>
            <w:tcW w:w="4850" w:type="dxa"/>
          </w:tcPr>
          <w:p w14:paraId="5A496750" w14:textId="77777777" w:rsidR="00A47669" w:rsidRPr="002A0D1D" w:rsidRDefault="00A47669" w:rsidP="00147874">
            <w:pPr>
              <w:jc w:val="center"/>
              <w:rPr>
                <w:rFonts w:asciiTheme="minorHAnsi" w:hAnsiTheme="minorHAnsi" w:cstheme="minorHAnsi"/>
                <w:bCs/>
              </w:rPr>
            </w:pPr>
            <w:r w:rsidRPr="002A0D1D">
              <w:rPr>
                <w:rFonts w:asciiTheme="minorHAnsi" w:hAnsiTheme="minorHAnsi" w:cstheme="minorHAnsi"/>
              </w:rPr>
              <w:t>Zdravstveni dom Murska Sobota</w:t>
            </w:r>
            <w:r w:rsidRPr="002A0D1D">
              <w:rPr>
                <w:rFonts w:asciiTheme="minorHAnsi" w:hAnsiTheme="minorHAnsi" w:cstheme="minorHAnsi"/>
                <w:bCs/>
              </w:rPr>
              <w:t xml:space="preserve"> </w:t>
            </w:r>
          </w:p>
        </w:tc>
      </w:tr>
      <w:tr w:rsidR="00A47669" w:rsidRPr="002A0D1D" w14:paraId="1FA7B7CB" w14:textId="77777777" w:rsidTr="00147874">
        <w:tc>
          <w:tcPr>
            <w:tcW w:w="4644" w:type="dxa"/>
          </w:tcPr>
          <w:p w14:paraId="102D5206" w14:textId="77777777" w:rsidR="00A47669" w:rsidRPr="002A0D1D" w:rsidRDefault="00A47669" w:rsidP="00147874">
            <w:pPr>
              <w:jc w:val="center"/>
              <w:rPr>
                <w:rFonts w:asciiTheme="minorHAnsi" w:hAnsiTheme="minorHAnsi" w:cstheme="minorHAnsi"/>
              </w:rPr>
            </w:pPr>
          </w:p>
        </w:tc>
        <w:tc>
          <w:tcPr>
            <w:tcW w:w="284" w:type="dxa"/>
          </w:tcPr>
          <w:p w14:paraId="35B076D7" w14:textId="77777777" w:rsidR="00A47669" w:rsidRPr="002A0D1D" w:rsidRDefault="00A47669" w:rsidP="00147874">
            <w:pPr>
              <w:jc w:val="center"/>
              <w:rPr>
                <w:rFonts w:asciiTheme="minorHAnsi" w:hAnsiTheme="minorHAnsi" w:cstheme="minorHAnsi"/>
              </w:rPr>
            </w:pPr>
          </w:p>
        </w:tc>
        <w:tc>
          <w:tcPr>
            <w:tcW w:w="4850" w:type="dxa"/>
          </w:tcPr>
          <w:p w14:paraId="4DCBD498" w14:textId="77777777" w:rsidR="00A47669" w:rsidRPr="002A0D1D" w:rsidRDefault="00A47669" w:rsidP="00147874">
            <w:pPr>
              <w:jc w:val="center"/>
              <w:rPr>
                <w:rFonts w:asciiTheme="minorHAnsi" w:hAnsiTheme="minorHAnsi" w:cstheme="minorHAnsi"/>
                <w:b/>
              </w:rPr>
            </w:pPr>
          </w:p>
        </w:tc>
      </w:tr>
      <w:tr w:rsidR="00A47669" w:rsidRPr="002A0D1D" w14:paraId="760D798F" w14:textId="77777777" w:rsidTr="00147874">
        <w:tc>
          <w:tcPr>
            <w:tcW w:w="4644" w:type="dxa"/>
          </w:tcPr>
          <w:p w14:paraId="0042A1CB" w14:textId="77777777" w:rsidR="00A47669" w:rsidRPr="002A0D1D" w:rsidRDefault="00A47669" w:rsidP="00147874">
            <w:pPr>
              <w:jc w:val="center"/>
              <w:rPr>
                <w:rFonts w:asciiTheme="minorHAnsi" w:hAnsiTheme="minorHAnsi" w:cstheme="minorHAnsi"/>
              </w:rPr>
            </w:pPr>
            <w:r w:rsidRPr="002A0D1D">
              <w:rPr>
                <w:rFonts w:asciiTheme="minorHAnsi" w:hAnsiTheme="minorHAnsi" w:cstheme="minorHAnsi"/>
              </w:rPr>
              <w:t>Direktor:</w:t>
            </w:r>
          </w:p>
        </w:tc>
        <w:tc>
          <w:tcPr>
            <w:tcW w:w="284" w:type="dxa"/>
          </w:tcPr>
          <w:p w14:paraId="1745A152" w14:textId="77777777" w:rsidR="00A47669" w:rsidRPr="002A0D1D" w:rsidRDefault="00A47669" w:rsidP="00147874">
            <w:pPr>
              <w:jc w:val="center"/>
              <w:rPr>
                <w:rFonts w:asciiTheme="minorHAnsi" w:hAnsiTheme="minorHAnsi" w:cstheme="minorHAnsi"/>
              </w:rPr>
            </w:pPr>
          </w:p>
        </w:tc>
        <w:tc>
          <w:tcPr>
            <w:tcW w:w="4850" w:type="dxa"/>
          </w:tcPr>
          <w:p w14:paraId="654A7F96" w14:textId="77777777" w:rsidR="00A47669" w:rsidRPr="002A0D1D" w:rsidRDefault="00A47669" w:rsidP="00147874">
            <w:pPr>
              <w:jc w:val="center"/>
              <w:rPr>
                <w:rFonts w:asciiTheme="minorHAnsi" w:hAnsiTheme="minorHAnsi" w:cstheme="minorHAnsi"/>
                <w:b/>
              </w:rPr>
            </w:pPr>
            <w:r w:rsidRPr="002A0D1D">
              <w:rPr>
                <w:rFonts w:asciiTheme="minorHAnsi" w:hAnsiTheme="minorHAnsi" w:cstheme="minorHAnsi"/>
              </w:rPr>
              <w:t>Direktorica:</w:t>
            </w:r>
          </w:p>
        </w:tc>
      </w:tr>
      <w:tr w:rsidR="00A47669" w:rsidRPr="002A0D1D" w14:paraId="195BF0F9" w14:textId="77777777" w:rsidTr="00147874">
        <w:sdt>
          <w:sdtPr>
            <w:rPr>
              <w:rFonts w:asciiTheme="minorHAnsi" w:hAnsiTheme="minorHAnsi" w:cstheme="minorHAnsi"/>
            </w:rPr>
            <w:id w:val="-1084681811"/>
            <w:placeholder>
              <w:docPart w:val="81EBF3EC58B9485684F58356022BD200"/>
            </w:placeholder>
            <w:showingPlcHdr/>
            <w:text/>
          </w:sdtPr>
          <w:sdtContent>
            <w:tc>
              <w:tcPr>
                <w:tcW w:w="4644" w:type="dxa"/>
              </w:tcPr>
              <w:p w14:paraId="7DFD4DB8" w14:textId="77777777" w:rsidR="00A47669" w:rsidRPr="002A0D1D" w:rsidRDefault="00A47669" w:rsidP="00147874">
                <w:pPr>
                  <w:jc w:val="center"/>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c>
          <w:tcPr>
            <w:tcW w:w="284" w:type="dxa"/>
          </w:tcPr>
          <w:p w14:paraId="799B85E6" w14:textId="77777777" w:rsidR="00A47669" w:rsidRPr="002A0D1D" w:rsidRDefault="00A47669" w:rsidP="00147874">
            <w:pPr>
              <w:jc w:val="center"/>
              <w:rPr>
                <w:rFonts w:asciiTheme="minorHAnsi" w:hAnsiTheme="minorHAnsi" w:cstheme="minorHAnsi"/>
              </w:rPr>
            </w:pPr>
          </w:p>
        </w:tc>
        <w:tc>
          <w:tcPr>
            <w:tcW w:w="4850" w:type="dxa"/>
          </w:tcPr>
          <w:sdt>
            <w:sdtPr>
              <w:rPr>
                <w:rFonts w:asciiTheme="minorHAnsi" w:hAnsiTheme="minorHAnsi" w:cstheme="minorHAnsi"/>
              </w:rPr>
              <w:id w:val="448676574"/>
              <w:placeholder>
                <w:docPart w:val="41C096A401554FE5A2118579914382F2"/>
              </w:placeholder>
              <w:text/>
            </w:sdtPr>
            <w:sdtContent>
              <w:p w14:paraId="5E6CC4B6" w14:textId="77777777" w:rsidR="00A47669" w:rsidRPr="002A0D1D" w:rsidRDefault="00A47669" w:rsidP="00147874">
                <w:pPr>
                  <w:jc w:val="center"/>
                  <w:rPr>
                    <w:rFonts w:asciiTheme="minorHAnsi" w:hAnsiTheme="minorHAnsi" w:cstheme="minorHAnsi"/>
                  </w:rPr>
                </w:pPr>
                <w:r w:rsidRPr="002A0D1D">
                  <w:rPr>
                    <w:rFonts w:asciiTheme="minorHAnsi" w:hAnsiTheme="minorHAnsi" w:cstheme="minorHAnsi"/>
                  </w:rPr>
                  <w:t>Edith Žižek Sapač, dr. med. spec.</w:t>
                </w:r>
              </w:p>
            </w:sdtContent>
          </w:sdt>
          <w:p w14:paraId="0DC35336" w14:textId="77777777" w:rsidR="00A47669" w:rsidRPr="002A0D1D" w:rsidRDefault="00A47669" w:rsidP="00147874">
            <w:pPr>
              <w:jc w:val="center"/>
              <w:rPr>
                <w:rFonts w:asciiTheme="minorHAnsi" w:hAnsiTheme="minorHAnsi" w:cstheme="minorHAnsi"/>
              </w:rPr>
            </w:pPr>
          </w:p>
        </w:tc>
      </w:tr>
      <w:tr w:rsidR="00A47669" w:rsidRPr="002A0D1D" w14:paraId="7E65BD7F" w14:textId="77777777" w:rsidTr="00147874">
        <w:tc>
          <w:tcPr>
            <w:tcW w:w="4644" w:type="dxa"/>
          </w:tcPr>
          <w:p w14:paraId="77383654" w14:textId="77777777" w:rsidR="00A47669" w:rsidRPr="002A0D1D" w:rsidRDefault="00A47669" w:rsidP="00147874">
            <w:pPr>
              <w:jc w:val="center"/>
              <w:rPr>
                <w:rFonts w:asciiTheme="minorHAnsi" w:hAnsiTheme="minorHAnsi" w:cstheme="minorHAnsi"/>
              </w:rPr>
            </w:pPr>
          </w:p>
        </w:tc>
        <w:tc>
          <w:tcPr>
            <w:tcW w:w="284" w:type="dxa"/>
          </w:tcPr>
          <w:p w14:paraId="4289255C" w14:textId="77777777" w:rsidR="00A47669" w:rsidRPr="002A0D1D" w:rsidRDefault="00A47669" w:rsidP="00147874">
            <w:pPr>
              <w:jc w:val="center"/>
              <w:rPr>
                <w:rFonts w:asciiTheme="minorHAnsi" w:hAnsiTheme="minorHAnsi" w:cstheme="minorHAnsi"/>
              </w:rPr>
            </w:pPr>
          </w:p>
        </w:tc>
        <w:tc>
          <w:tcPr>
            <w:tcW w:w="4850" w:type="dxa"/>
          </w:tcPr>
          <w:p w14:paraId="226B032E" w14:textId="77777777" w:rsidR="00A47669" w:rsidRPr="002A0D1D" w:rsidRDefault="00A47669" w:rsidP="00147874">
            <w:pPr>
              <w:jc w:val="center"/>
              <w:rPr>
                <w:rFonts w:asciiTheme="minorHAnsi" w:hAnsiTheme="minorHAnsi" w:cstheme="minorHAnsi"/>
              </w:rPr>
            </w:pPr>
          </w:p>
        </w:tc>
      </w:tr>
      <w:tr w:rsidR="00A47669" w:rsidRPr="002A0D1D" w14:paraId="191BBE42" w14:textId="77777777" w:rsidTr="00147874">
        <w:tc>
          <w:tcPr>
            <w:tcW w:w="4644" w:type="dxa"/>
            <w:tcBorders>
              <w:bottom w:val="single" w:sz="4" w:space="0" w:color="auto"/>
            </w:tcBorders>
          </w:tcPr>
          <w:p w14:paraId="20239D69" w14:textId="77777777" w:rsidR="00A47669" w:rsidRPr="002A0D1D" w:rsidRDefault="00A47669" w:rsidP="00147874">
            <w:pPr>
              <w:jc w:val="center"/>
              <w:rPr>
                <w:rFonts w:asciiTheme="minorHAnsi" w:hAnsiTheme="minorHAnsi" w:cstheme="minorHAnsi"/>
              </w:rPr>
            </w:pPr>
          </w:p>
        </w:tc>
        <w:tc>
          <w:tcPr>
            <w:tcW w:w="284" w:type="dxa"/>
          </w:tcPr>
          <w:p w14:paraId="115A8AC2" w14:textId="77777777" w:rsidR="00A47669" w:rsidRPr="002A0D1D" w:rsidRDefault="00A47669" w:rsidP="00147874">
            <w:pPr>
              <w:jc w:val="center"/>
              <w:rPr>
                <w:rFonts w:asciiTheme="minorHAnsi" w:hAnsiTheme="minorHAnsi" w:cstheme="minorHAnsi"/>
              </w:rPr>
            </w:pPr>
          </w:p>
        </w:tc>
        <w:tc>
          <w:tcPr>
            <w:tcW w:w="4850" w:type="dxa"/>
            <w:tcBorders>
              <w:bottom w:val="single" w:sz="4" w:space="0" w:color="auto"/>
            </w:tcBorders>
          </w:tcPr>
          <w:p w14:paraId="5989DE23" w14:textId="77777777" w:rsidR="00A47669" w:rsidRPr="002A0D1D" w:rsidRDefault="00A47669" w:rsidP="00147874">
            <w:pPr>
              <w:jc w:val="center"/>
              <w:rPr>
                <w:rFonts w:asciiTheme="minorHAnsi" w:hAnsiTheme="minorHAnsi" w:cstheme="minorHAnsi"/>
              </w:rPr>
            </w:pPr>
          </w:p>
        </w:tc>
      </w:tr>
      <w:bookmarkEnd w:id="37"/>
    </w:tbl>
    <w:p w14:paraId="585E9FC6" w14:textId="77777777" w:rsidR="00A47669" w:rsidRPr="002A0D1D" w:rsidRDefault="00A47669" w:rsidP="00A47669">
      <w:pPr>
        <w:jc w:val="both"/>
        <w:rPr>
          <w:rFonts w:asciiTheme="minorHAnsi" w:hAnsiTheme="minorHAnsi" w:cstheme="minorHAnsi"/>
        </w:rPr>
      </w:pPr>
    </w:p>
    <w:p w14:paraId="412458CE" w14:textId="77777777" w:rsidR="00A47669" w:rsidRDefault="00A47669" w:rsidP="00A47669">
      <w:pPr>
        <w:rPr>
          <w:rFonts w:asciiTheme="minorHAnsi" w:hAnsiTheme="minorHAnsi" w:cstheme="minorHAnsi"/>
        </w:rPr>
      </w:pPr>
    </w:p>
    <w:p w14:paraId="2A6FA390" w14:textId="77777777" w:rsidR="00A47669" w:rsidRDefault="00A47669" w:rsidP="00A47669">
      <w:pPr>
        <w:rPr>
          <w:rFonts w:asciiTheme="minorHAnsi" w:hAnsiTheme="minorHAnsi" w:cstheme="minorHAnsi"/>
        </w:rPr>
      </w:pPr>
    </w:p>
    <w:p w14:paraId="17E2A527" w14:textId="77777777" w:rsidR="00A47669" w:rsidRDefault="00A47669" w:rsidP="00A47669">
      <w:pPr>
        <w:rPr>
          <w:rFonts w:asciiTheme="minorHAnsi" w:hAnsiTheme="minorHAnsi" w:cstheme="minorHAnsi"/>
        </w:rPr>
      </w:pPr>
    </w:p>
    <w:p w14:paraId="6CE69AD6" w14:textId="77777777" w:rsidR="00A47669" w:rsidRDefault="00A47669" w:rsidP="00A47669">
      <w:pPr>
        <w:rPr>
          <w:rFonts w:asciiTheme="minorHAnsi" w:hAnsiTheme="minorHAnsi" w:cstheme="minorHAnsi"/>
        </w:rPr>
      </w:pPr>
    </w:p>
    <w:p w14:paraId="65CF037E" w14:textId="77777777" w:rsidR="00A47669" w:rsidRDefault="00A47669" w:rsidP="00A47669">
      <w:pPr>
        <w:rPr>
          <w:rFonts w:asciiTheme="minorHAnsi" w:hAnsiTheme="minorHAnsi" w:cstheme="minorHAnsi"/>
        </w:rPr>
      </w:pPr>
    </w:p>
    <w:p w14:paraId="51C5ED70" w14:textId="77777777" w:rsidR="00A47669" w:rsidRDefault="00A47669" w:rsidP="00A47669">
      <w:pPr>
        <w:rPr>
          <w:rFonts w:asciiTheme="minorHAnsi" w:hAnsiTheme="minorHAnsi" w:cstheme="minorHAnsi"/>
        </w:rPr>
      </w:pPr>
    </w:p>
    <w:p w14:paraId="3132B469" w14:textId="77777777" w:rsidR="00A47669" w:rsidRDefault="00A47669" w:rsidP="00A47669">
      <w:pPr>
        <w:rPr>
          <w:rFonts w:asciiTheme="minorHAnsi" w:hAnsiTheme="minorHAnsi" w:cstheme="minorHAnsi"/>
        </w:rPr>
      </w:pPr>
    </w:p>
    <w:p w14:paraId="013FE801" w14:textId="77777777" w:rsidR="00A47669" w:rsidRDefault="00A47669" w:rsidP="00A47669">
      <w:pPr>
        <w:rPr>
          <w:rFonts w:asciiTheme="minorHAnsi" w:hAnsiTheme="minorHAnsi" w:cstheme="minorHAnsi"/>
        </w:rPr>
      </w:pPr>
    </w:p>
    <w:p w14:paraId="0BB42943" w14:textId="77777777" w:rsidR="00A47669" w:rsidRDefault="00A47669" w:rsidP="00A47669">
      <w:pPr>
        <w:rPr>
          <w:rFonts w:asciiTheme="minorHAnsi" w:hAnsiTheme="minorHAnsi" w:cstheme="minorHAnsi"/>
        </w:rPr>
      </w:pPr>
    </w:p>
    <w:p w14:paraId="199F99FA" w14:textId="77777777" w:rsidR="009770B9" w:rsidRDefault="009770B9" w:rsidP="00A47669">
      <w:pPr>
        <w:rPr>
          <w:rFonts w:asciiTheme="minorHAnsi" w:hAnsiTheme="minorHAnsi" w:cstheme="minorHAnsi"/>
        </w:rPr>
      </w:pPr>
    </w:p>
    <w:p w14:paraId="1AE2D85D" w14:textId="77777777" w:rsidR="003D18CA" w:rsidRDefault="003D18CA">
      <w:pPr>
        <w:spacing w:after="160" w:line="259" w:lineRule="auto"/>
        <w:rPr>
          <w:rFonts w:asciiTheme="minorHAnsi" w:hAnsiTheme="minorHAnsi" w:cstheme="minorHAnsi"/>
        </w:rPr>
      </w:pPr>
      <w:r>
        <w:rPr>
          <w:rFonts w:asciiTheme="minorHAnsi" w:hAnsiTheme="minorHAnsi" w:cstheme="minorHAnsi"/>
        </w:rPr>
        <w:br w:type="page"/>
      </w:r>
    </w:p>
    <w:p w14:paraId="0B931D06" w14:textId="77777777" w:rsidR="00A47669" w:rsidRPr="002A0D1D" w:rsidRDefault="00A47669" w:rsidP="00A47669">
      <w:pPr>
        <w:autoSpaceDE w:val="0"/>
        <w:autoSpaceDN w:val="0"/>
        <w:adjustRightInd w:val="0"/>
        <w:rPr>
          <w:rFonts w:asciiTheme="minorHAnsi" w:hAnsiTheme="minorHAnsi" w:cstheme="minorHAnsi"/>
        </w:rPr>
      </w:pPr>
      <w:r w:rsidRPr="002A0D1D">
        <w:rPr>
          <w:rFonts w:asciiTheme="minorHAnsi" w:hAnsiTheme="minorHAnsi" w:cstheme="minorHAnsi"/>
          <w:b/>
          <w:i/>
        </w:rPr>
        <w:lastRenderedPageBreak/>
        <w:t>OBR-6</w:t>
      </w:r>
    </w:p>
    <w:p w14:paraId="25CD37F9" w14:textId="77777777" w:rsidR="00A47669" w:rsidRPr="002A0D1D" w:rsidRDefault="00A47669" w:rsidP="00A47669">
      <w:pPr>
        <w:tabs>
          <w:tab w:val="left" w:pos="2694"/>
          <w:tab w:val="left" w:pos="2977"/>
        </w:tabs>
        <w:ind w:right="1"/>
        <w:rPr>
          <w:rFonts w:asciiTheme="minorHAnsi" w:hAnsiTheme="minorHAnsi" w:cstheme="minorHAnsi"/>
          <w:bCs/>
          <w:i/>
          <w:iCs/>
        </w:rPr>
      </w:pPr>
    </w:p>
    <w:p w14:paraId="4CE923E9" w14:textId="7C8C8D09" w:rsidR="00A47669" w:rsidRPr="002A0D1D" w:rsidRDefault="00A47669" w:rsidP="00A47669">
      <w:pPr>
        <w:tabs>
          <w:tab w:val="left" w:pos="2694"/>
          <w:tab w:val="left" w:pos="2977"/>
        </w:tabs>
        <w:ind w:right="1"/>
        <w:rPr>
          <w:rFonts w:asciiTheme="minorHAnsi" w:hAnsiTheme="minorHAnsi" w:cstheme="minorHAnsi"/>
          <w:bCs/>
          <w:i/>
          <w:iCs/>
        </w:rPr>
      </w:pPr>
      <w:r w:rsidRPr="002A0D1D">
        <w:rPr>
          <w:rFonts w:asciiTheme="minorHAnsi" w:hAnsiTheme="minorHAnsi" w:cstheme="minorHAnsi"/>
          <w:bCs/>
          <w:i/>
          <w:iCs/>
        </w:rPr>
        <w:t xml:space="preserve">OBRAZEC </w:t>
      </w:r>
      <w:r w:rsidR="00332347">
        <w:rPr>
          <w:rFonts w:asciiTheme="minorHAnsi" w:hAnsiTheme="minorHAnsi" w:cstheme="minorHAnsi"/>
          <w:bCs/>
          <w:i/>
          <w:iCs/>
        </w:rPr>
        <w:t>ZAVAROVANJA</w:t>
      </w:r>
      <w:r w:rsidRPr="002A0D1D">
        <w:rPr>
          <w:rFonts w:asciiTheme="minorHAnsi" w:hAnsiTheme="minorHAnsi" w:cstheme="minorHAnsi"/>
          <w:bCs/>
          <w:i/>
          <w:iCs/>
        </w:rPr>
        <w:t xml:space="preserve"> ZA DOBRO IZVEDBO POGODBENIH OBVEZNOSTI</w:t>
      </w:r>
    </w:p>
    <w:p w14:paraId="271378AD" w14:textId="77777777" w:rsidR="00A47669" w:rsidRPr="002A0D1D" w:rsidRDefault="00A47669" w:rsidP="00A47669">
      <w:pPr>
        <w:autoSpaceDE w:val="0"/>
        <w:autoSpaceDN w:val="0"/>
        <w:adjustRightInd w:val="0"/>
        <w:rPr>
          <w:rFonts w:asciiTheme="minorHAnsi" w:hAnsiTheme="minorHAnsi" w:cstheme="minorHAnsi"/>
          <w:b/>
        </w:rPr>
      </w:pPr>
    </w:p>
    <w:p w14:paraId="31094A88" w14:textId="77777777" w:rsidR="00A47669" w:rsidRPr="002A0D1D" w:rsidRDefault="00A47669" w:rsidP="00A47669">
      <w:pPr>
        <w:autoSpaceDE w:val="0"/>
        <w:autoSpaceDN w:val="0"/>
        <w:adjustRightInd w:val="0"/>
        <w:jc w:val="center"/>
        <w:rPr>
          <w:rFonts w:asciiTheme="minorHAnsi" w:hAnsiTheme="minorHAnsi" w:cstheme="minorHAnsi"/>
          <w:b/>
        </w:rPr>
      </w:pPr>
      <w:r w:rsidRPr="002A0D1D">
        <w:rPr>
          <w:rFonts w:asciiTheme="minorHAnsi" w:hAnsiTheme="minorHAnsi" w:cstheme="minorHAnsi"/>
          <w:b/>
        </w:rPr>
        <w:t>MENIČNA IZJAVA</w:t>
      </w:r>
    </w:p>
    <w:p w14:paraId="4C7D1A66" w14:textId="77777777" w:rsidR="00A47669" w:rsidRPr="002A0D1D" w:rsidRDefault="00A47669" w:rsidP="00A47669">
      <w:pPr>
        <w:autoSpaceDE w:val="0"/>
        <w:autoSpaceDN w:val="0"/>
        <w:adjustRightInd w:val="0"/>
        <w:jc w:val="center"/>
        <w:rPr>
          <w:rFonts w:asciiTheme="minorHAnsi" w:hAnsiTheme="minorHAnsi" w:cstheme="minorHAnsi"/>
        </w:rPr>
      </w:pPr>
      <w:r w:rsidRPr="002A0D1D">
        <w:rPr>
          <w:rFonts w:asciiTheme="minorHAnsi" w:hAnsiTheme="minorHAnsi" w:cstheme="minorHAnsi"/>
        </w:rPr>
        <w:t>s pooblastilom za unovčenje</w:t>
      </w:r>
    </w:p>
    <w:p w14:paraId="766A9078" w14:textId="77777777" w:rsidR="00A47669" w:rsidRPr="002A0D1D" w:rsidRDefault="00A47669" w:rsidP="00A47669">
      <w:pPr>
        <w:autoSpaceDE w:val="0"/>
        <w:autoSpaceDN w:val="0"/>
        <w:adjustRightInd w:val="0"/>
        <w:jc w:val="center"/>
        <w:rPr>
          <w:rFonts w:asciiTheme="minorHAnsi" w:hAnsiTheme="minorHAnsi" w:cstheme="minorHAnsi"/>
        </w:rPr>
      </w:pPr>
    </w:p>
    <w:p w14:paraId="71354E7E" w14:textId="77777777" w:rsidR="00A47669" w:rsidRPr="002A0D1D" w:rsidRDefault="00A47669" w:rsidP="00A47669">
      <w:pPr>
        <w:autoSpaceDE w:val="0"/>
        <w:autoSpaceDN w:val="0"/>
        <w:adjustRightInd w:val="0"/>
        <w:rPr>
          <w:rFonts w:asciiTheme="minorHAnsi" w:hAnsiTheme="minorHAnsi" w:cstheme="minorHAnsi"/>
        </w:rPr>
      </w:pPr>
      <w:r w:rsidRPr="002A0D1D">
        <w:rPr>
          <w:rFonts w:asciiTheme="minorHAnsi" w:hAnsiTheme="minorHAnsi" w:cstheme="minorHAnsi"/>
        </w:rPr>
        <w:t xml:space="preserve">Izvajalec:  </w:t>
      </w:r>
      <w:sdt>
        <w:sdtPr>
          <w:rPr>
            <w:rFonts w:asciiTheme="minorHAnsi" w:hAnsiTheme="minorHAnsi" w:cstheme="minorHAnsi"/>
          </w:rPr>
          <w:id w:val="-2068870242"/>
          <w:placeholder>
            <w:docPart w:val="D569424190BE450DBC39C7141B408041"/>
          </w:placeholder>
          <w:showingPlcHdr/>
        </w:sdtPr>
        <w:sdtContent>
          <w:r w:rsidRPr="002A0D1D">
            <w:rPr>
              <w:rStyle w:val="Besedilooznabemesta"/>
              <w:rFonts w:asciiTheme="minorHAnsi" w:eastAsia="MS ??" w:hAnsiTheme="minorHAnsi" w:cstheme="minorHAnsi"/>
              <w:color w:val="auto"/>
            </w:rPr>
            <w:t>Kliknite ali tapnite tukaj, če želite vnesti besedilo.</w:t>
          </w:r>
        </w:sdtContent>
      </w:sdt>
    </w:p>
    <w:p w14:paraId="25111E34" w14:textId="77777777" w:rsidR="00A47669" w:rsidRPr="002A0D1D" w:rsidRDefault="00A47669" w:rsidP="00A47669">
      <w:pPr>
        <w:autoSpaceDE w:val="0"/>
        <w:autoSpaceDN w:val="0"/>
        <w:adjustRightInd w:val="0"/>
        <w:rPr>
          <w:rFonts w:asciiTheme="minorHAnsi" w:hAnsiTheme="minorHAnsi" w:cstheme="minorHAnsi"/>
        </w:rPr>
      </w:pPr>
    </w:p>
    <w:p w14:paraId="1CC0700F" w14:textId="77777777" w:rsidR="00A47669" w:rsidRPr="002A0D1D" w:rsidRDefault="00A47669" w:rsidP="00A47669">
      <w:pPr>
        <w:ind w:left="2127" w:hanging="2127"/>
        <w:rPr>
          <w:rFonts w:asciiTheme="minorHAnsi" w:hAnsiTheme="minorHAnsi" w:cstheme="minorHAnsi"/>
        </w:rPr>
      </w:pPr>
      <w:r w:rsidRPr="002A0D1D">
        <w:rPr>
          <w:rFonts w:asciiTheme="minorHAnsi" w:hAnsiTheme="minorHAnsi" w:cstheme="minorHAnsi"/>
        </w:rPr>
        <w:t xml:space="preserve">Naročniku: </w:t>
      </w:r>
      <w:sdt>
        <w:sdtPr>
          <w:rPr>
            <w:rFonts w:asciiTheme="minorHAnsi" w:hAnsiTheme="minorHAnsi" w:cstheme="minorHAnsi"/>
          </w:rPr>
          <w:id w:val="1463999561"/>
          <w:placeholder>
            <w:docPart w:val="F5198572A48846E9A191EDF0A73DAD7A"/>
          </w:placeholder>
          <w:showingPlcHdr/>
        </w:sdtPr>
        <w:sdtContent>
          <w:r w:rsidRPr="002A0D1D">
            <w:rPr>
              <w:rStyle w:val="Besedilooznabemesta"/>
              <w:rFonts w:asciiTheme="minorHAnsi" w:eastAsia="MS ??" w:hAnsiTheme="minorHAnsi" w:cstheme="minorHAnsi"/>
              <w:color w:val="auto"/>
            </w:rPr>
            <w:t>Kliknite ali tapnite tukaj, če želite vnesti besedilo.</w:t>
          </w:r>
        </w:sdtContent>
      </w:sdt>
    </w:p>
    <w:p w14:paraId="1D97A7A6" w14:textId="77777777" w:rsidR="00A47669" w:rsidRPr="002A0D1D" w:rsidRDefault="00A47669" w:rsidP="00A47669">
      <w:pPr>
        <w:ind w:left="2127" w:hanging="2127"/>
        <w:rPr>
          <w:rFonts w:asciiTheme="minorHAnsi" w:hAnsiTheme="minorHAnsi" w:cstheme="minorHAnsi"/>
        </w:rPr>
      </w:pPr>
    </w:p>
    <w:p w14:paraId="5E07479F" w14:textId="1656D05B"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kot </w:t>
      </w:r>
      <w:r w:rsidR="00332347">
        <w:rPr>
          <w:rFonts w:asciiTheme="minorHAnsi" w:hAnsiTheme="minorHAnsi" w:cstheme="minorHAnsi"/>
        </w:rPr>
        <w:t xml:space="preserve">zavarovanje </w:t>
      </w:r>
      <w:r w:rsidRPr="002A0D1D">
        <w:rPr>
          <w:rFonts w:asciiTheme="minorHAnsi" w:hAnsiTheme="minorHAnsi" w:cstheme="minorHAnsi"/>
        </w:rPr>
        <w:t>za dobro izvedbo pogodbenih obveznosti v okviru javnega naročila »DOBAVA SANITETNEGA MATERIALA« izročamo bianco menico ter menično izjavo s pooblastilom za unovčenje. Bianco menica je neprenosljiva, unovčljiva na prvi poziv, brez protesta in je podpisana s strani pooblaščene osebe:</w:t>
      </w:r>
    </w:p>
    <w:p w14:paraId="58538111" w14:textId="77777777" w:rsidR="00A47669" w:rsidRPr="002A0D1D" w:rsidRDefault="00A47669" w:rsidP="00A47669">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A47669" w:rsidRPr="002A0D1D" w14:paraId="0F3ECB33" w14:textId="77777777" w:rsidTr="00147874">
        <w:sdt>
          <w:sdtPr>
            <w:rPr>
              <w:rFonts w:asciiTheme="minorHAnsi" w:hAnsiTheme="minorHAnsi" w:cstheme="minorHAnsi"/>
            </w:rPr>
            <w:id w:val="-1942283166"/>
            <w:placeholder>
              <w:docPart w:val="1FD892D5DCDE4E1BB38E234371355184"/>
            </w:placeholder>
            <w:showingPlcHdr/>
            <w:text/>
          </w:sdtPr>
          <w:sdtContent>
            <w:tc>
              <w:tcPr>
                <w:tcW w:w="4786" w:type="dxa"/>
              </w:tcPr>
              <w:p w14:paraId="168B4F02" w14:textId="77777777" w:rsidR="00A47669" w:rsidRPr="002A0D1D" w:rsidRDefault="00A47669" w:rsidP="00147874">
                <w:pPr>
                  <w:autoSpaceDE w:val="0"/>
                  <w:autoSpaceDN w:val="0"/>
                  <w:adjustRightInd w:val="0"/>
                  <w:jc w:val="center"/>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c>
          <w:tcPr>
            <w:tcW w:w="709" w:type="dxa"/>
          </w:tcPr>
          <w:p w14:paraId="7962AD6E" w14:textId="77777777" w:rsidR="00A47669" w:rsidRPr="002A0D1D" w:rsidRDefault="00A47669" w:rsidP="00147874">
            <w:pPr>
              <w:autoSpaceDE w:val="0"/>
              <w:autoSpaceDN w:val="0"/>
              <w:adjustRightInd w:val="0"/>
              <w:jc w:val="center"/>
              <w:rPr>
                <w:rFonts w:asciiTheme="minorHAnsi" w:hAnsiTheme="minorHAnsi" w:cstheme="minorHAnsi"/>
              </w:rPr>
            </w:pPr>
          </w:p>
        </w:tc>
        <w:sdt>
          <w:sdtPr>
            <w:rPr>
              <w:rFonts w:asciiTheme="minorHAnsi" w:hAnsiTheme="minorHAnsi" w:cstheme="minorHAnsi"/>
            </w:rPr>
            <w:id w:val="-1388177312"/>
            <w:placeholder>
              <w:docPart w:val="1FD892D5DCDE4E1BB38E234371355184"/>
            </w:placeholder>
            <w:showingPlcHdr/>
            <w:text/>
          </w:sdtPr>
          <w:sdtContent>
            <w:tc>
              <w:tcPr>
                <w:tcW w:w="4111" w:type="dxa"/>
              </w:tcPr>
              <w:p w14:paraId="59A44D85" w14:textId="77777777" w:rsidR="00A47669" w:rsidRPr="002A0D1D" w:rsidRDefault="00A47669" w:rsidP="00147874">
                <w:pPr>
                  <w:autoSpaceDE w:val="0"/>
                  <w:autoSpaceDN w:val="0"/>
                  <w:adjustRightInd w:val="0"/>
                  <w:jc w:val="center"/>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r>
      <w:tr w:rsidR="00A47669" w:rsidRPr="002A0D1D" w14:paraId="437AB3AC" w14:textId="77777777" w:rsidTr="00147874">
        <w:tc>
          <w:tcPr>
            <w:tcW w:w="4786" w:type="dxa"/>
          </w:tcPr>
          <w:p w14:paraId="77061BDF" w14:textId="77777777" w:rsidR="00A47669" w:rsidRPr="002A0D1D" w:rsidRDefault="00A47669" w:rsidP="00147874">
            <w:pPr>
              <w:autoSpaceDE w:val="0"/>
              <w:autoSpaceDN w:val="0"/>
              <w:adjustRightInd w:val="0"/>
              <w:jc w:val="center"/>
              <w:rPr>
                <w:rFonts w:asciiTheme="minorHAnsi" w:hAnsiTheme="minorHAnsi" w:cstheme="minorHAnsi"/>
                <w:i/>
                <w:iCs/>
              </w:rPr>
            </w:pPr>
            <w:r w:rsidRPr="002A0D1D">
              <w:rPr>
                <w:rFonts w:asciiTheme="minorHAnsi" w:hAnsiTheme="minorHAnsi" w:cstheme="minorHAnsi"/>
                <w:i/>
                <w:iCs/>
              </w:rPr>
              <w:t>(ime in priimek pooblaščene osebe)</w:t>
            </w:r>
          </w:p>
        </w:tc>
        <w:tc>
          <w:tcPr>
            <w:tcW w:w="709" w:type="dxa"/>
          </w:tcPr>
          <w:p w14:paraId="40682AA1" w14:textId="77777777" w:rsidR="00A47669" w:rsidRPr="002A0D1D" w:rsidRDefault="00A47669" w:rsidP="00147874">
            <w:pPr>
              <w:autoSpaceDE w:val="0"/>
              <w:autoSpaceDN w:val="0"/>
              <w:adjustRightInd w:val="0"/>
              <w:jc w:val="center"/>
              <w:rPr>
                <w:rFonts w:asciiTheme="minorHAnsi" w:hAnsiTheme="minorHAnsi" w:cstheme="minorHAnsi"/>
                <w:i/>
                <w:iCs/>
              </w:rPr>
            </w:pPr>
          </w:p>
        </w:tc>
        <w:tc>
          <w:tcPr>
            <w:tcW w:w="4111" w:type="dxa"/>
          </w:tcPr>
          <w:p w14:paraId="77383CA0" w14:textId="77777777" w:rsidR="00A47669" w:rsidRPr="002A0D1D" w:rsidRDefault="00A47669" w:rsidP="00147874">
            <w:pPr>
              <w:autoSpaceDE w:val="0"/>
              <w:autoSpaceDN w:val="0"/>
              <w:adjustRightInd w:val="0"/>
              <w:jc w:val="center"/>
              <w:rPr>
                <w:rFonts w:asciiTheme="minorHAnsi" w:hAnsiTheme="minorHAnsi" w:cstheme="minorHAnsi"/>
                <w:i/>
                <w:iCs/>
              </w:rPr>
            </w:pPr>
            <w:r w:rsidRPr="002A0D1D">
              <w:rPr>
                <w:rFonts w:asciiTheme="minorHAnsi" w:hAnsiTheme="minorHAnsi" w:cstheme="minorHAnsi"/>
                <w:i/>
                <w:iCs/>
              </w:rPr>
              <w:t>(funkcija)</w:t>
            </w:r>
          </w:p>
        </w:tc>
      </w:tr>
      <w:tr w:rsidR="00A47669" w:rsidRPr="002A0D1D" w14:paraId="06032ACE" w14:textId="77777777" w:rsidTr="00147874">
        <w:tc>
          <w:tcPr>
            <w:tcW w:w="4786" w:type="dxa"/>
          </w:tcPr>
          <w:p w14:paraId="554B968A" w14:textId="77777777" w:rsidR="00A47669" w:rsidRPr="002A0D1D" w:rsidRDefault="00A47669" w:rsidP="00147874">
            <w:pPr>
              <w:autoSpaceDE w:val="0"/>
              <w:autoSpaceDN w:val="0"/>
              <w:adjustRightInd w:val="0"/>
              <w:rPr>
                <w:rFonts w:asciiTheme="minorHAnsi" w:hAnsiTheme="minorHAnsi" w:cstheme="minorHAnsi"/>
              </w:rPr>
            </w:pPr>
          </w:p>
        </w:tc>
        <w:tc>
          <w:tcPr>
            <w:tcW w:w="709" w:type="dxa"/>
          </w:tcPr>
          <w:p w14:paraId="4FDB09CB" w14:textId="77777777" w:rsidR="00A47669" w:rsidRPr="002A0D1D" w:rsidRDefault="00A47669" w:rsidP="00147874">
            <w:pPr>
              <w:autoSpaceDE w:val="0"/>
              <w:autoSpaceDN w:val="0"/>
              <w:adjustRightInd w:val="0"/>
              <w:rPr>
                <w:rFonts w:asciiTheme="minorHAnsi" w:hAnsiTheme="minorHAnsi" w:cstheme="minorHAnsi"/>
              </w:rPr>
            </w:pPr>
          </w:p>
        </w:tc>
        <w:tc>
          <w:tcPr>
            <w:tcW w:w="4111" w:type="dxa"/>
          </w:tcPr>
          <w:p w14:paraId="21138C89" w14:textId="77777777" w:rsidR="00A47669" w:rsidRPr="002A0D1D" w:rsidRDefault="00A47669" w:rsidP="00147874">
            <w:pPr>
              <w:autoSpaceDE w:val="0"/>
              <w:autoSpaceDN w:val="0"/>
              <w:adjustRightInd w:val="0"/>
              <w:rPr>
                <w:rFonts w:asciiTheme="minorHAnsi" w:hAnsiTheme="minorHAnsi" w:cstheme="minorHAnsi"/>
              </w:rPr>
            </w:pPr>
          </w:p>
        </w:tc>
      </w:tr>
      <w:tr w:rsidR="00A47669" w:rsidRPr="002A0D1D" w14:paraId="78903570" w14:textId="77777777" w:rsidTr="00147874">
        <w:tc>
          <w:tcPr>
            <w:tcW w:w="4786" w:type="dxa"/>
            <w:tcBorders>
              <w:bottom w:val="single" w:sz="4" w:space="0" w:color="auto"/>
            </w:tcBorders>
          </w:tcPr>
          <w:p w14:paraId="428DDBCE" w14:textId="77777777" w:rsidR="00A47669" w:rsidRPr="002A0D1D" w:rsidRDefault="00A47669" w:rsidP="00147874">
            <w:pPr>
              <w:autoSpaceDE w:val="0"/>
              <w:autoSpaceDN w:val="0"/>
              <w:adjustRightInd w:val="0"/>
              <w:rPr>
                <w:rFonts w:asciiTheme="minorHAnsi" w:hAnsiTheme="minorHAnsi" w:cstheme="minorHAnsi"/>
              </w:rPr>
            </w:pPr>
          </w:p>
        </w:tc>
        <w:tc>
          <w:tcPr>
            <w:tcW w:w="709" w:type="dxa"/>
          </w:tcPr>
          <w:p w14:paraId="573645CD" w14:textId="77777777" w:rsidR="00A47669" w:rsidRPr="002A0D1D" w:rsidRDefault="00A47669" w:rsidP="00147874">
            <w:pPr>
              <w:autoSpaceDE w:val="0"/>
              <w:autoSpaceDN w:val="0"/>
              <w:adjustRightInd w:val="0"/>
              <w:rPr>
                <w:rFonts w:asciiTheme="minorHAnsi" w:hAnsiTheme="minorHAnsi" w:cstheme="minorHAnsi"/>
              </w:rPr>
            </w:pPr>
          </w:p>
        </w:tc>
        <w:tc>
          <w:tcPr>
            <w:tcW w:w="4111" w:type="dxa"/>
          </w:tcPr>
          <w:p w14:paraId="5820ACC0" w14:textId="77777777" w:rsidR="00A47669" w:rsidRPr="002A0D1D" w:rsidRDefault="00A47669" w:rsidP="00147874">
            <w:pPr>
              <w:autoSpaceDE w:val="0"/>
              <w:autoSpaceDN w:val="0"/>
              <w:adjustRightInd w:val="0"/>
              <w:rPr>
                <w:rFonts w:asciiTheme="minorHAnsi" w:hAnsiTheme="minorHAnsi" w:cstheme="minorHAnsi"/>
              </w:rPr>
            </w:pPr>
          </w:p>
        </w:tc>
      </w:tr>
      <w:tr w:rsidR="00A47669" w:rsidRPr="002A0D1D" w14:paraId="4C7D3E2B" w14:textId="77777777" w:rsidTr="00147874">
        <w:tc>
          <w:tcPr>
            <w:tcW w:w="4786" w:type="dxa"/>
            <w:tcBorders>
              <w:top w:val="single" w:sz="4" w:space="0" w:color="auto"/>
            </w:tcBorders>
          </w:tcPr>
          <w:p w14:paraId="4F5EF4E9" w14:textId="77777777" w:rsidR="00A47669" w:rsidRPr="002A0D1D" w:rsidRDefault="00A47669" w:rsidP="00147874">
            <w:pPr>
              <w:autoSpaceDE w:val="0"/>
              <w:autoSpaceDN w:val="0"/>
              <w:adjustRightInd w:val="0"/>
              <w:jc w:val="center"/>
              <w:rPr>
                <w:rFonts w:asciiTheme="minorHAnsi" w:hAnsiTheme="minorHAnsi" w:cstheme="minorHAnsi"/>
                <w:i/>
                <w:iCs/>
              </w:rPr>
            </w:pPr>
            <w:r w:rsidRPr="002A0D1D">
              <w:rPr>
                <w:rFonts w:asciiTheme="minorHAnsi" w:hAnsiTheme="minorHAnsi" w:cstheme="minorHAnsi"/>
                <w:i/>
                <w:iCs/>
              </w:rPr>
              <w:t>(podpis)</w:t>
            </w:r>
          </w:p>
        </w:tc>
        <w:tc>
          <w:tcPr>
            <w:tcW w:w="709" w:type="dxa"/>
          </w:tcPr>
          <w:p w14:paraId="08E665CA" w14:textId="77777777" w:rsidR="00A47669" w:rsidRPr="002A0D1D" w:rsidRDefault="00A47669" w:rsidP="00147874">
            <w:pPr>
              <w:autoSpaceDE w:val="0"/>
              <w:autoSpaceDN w:val="0"/>
              <w:adjustRightInd w:val="0"/>
              <w:rPr>
                <w:rFonts w:asciiTheme="minorHAnsi" w:hAnsiTheme="minorHAnsi" w:cstheme="minorHAnsi"/>
              </w:rPr>
            </w:pPr>
          </w:p>
        </w:tc>
        <w:tc>
          <w:tcPr>
            <w:tcW w:w="4111" w:type="dxa"/>
          </w:tcPr>
          <w:p w14:paraId="09DBB361" w14:textId="77777777" w:rsidR="00A47669" w:rsidRPr="002A0D1D" w:rsidRDefault="00A47669" w:rsidP="00147874">
            <w:pPr>
              <w:autoSpaceDE w:val="0"/>
              <w:autoSpaceDN w:val="0"/>
              <w:adjustRightInd w:val="0"/>
              <w:rPr>
                <w:rFonts w:asciiTheme="minorHAnsi" w:hAnsiTheme="minorHAnsi" w:cstheme="minorHAnsi"/>
              </w:rPr>
            </w:pPr>
          </w:p>
        </w:tc>
      </w:tr>
    </w:tbl>
    <w:p w14:paraId="7BC6DEB8" w14:textId="77777777" w:rsidR="00A47669" w:rsidRPr="002A0D1D" w:rsidRDefault="00A47669" w:rsidP="00A47669">
      <w:pPr>
        <w:autoSpaceDE w:val="0"/>
        <w:autoSpaceDN w:val="0"/>
        <w:adjustRightInd w:val="0"/>
        <w:rPr>
          <w:rFonts w:asciiTheme="minorHAnsi" w:hAnsiTheme="minorHAnsi" w:cstheme="minorHAnsi"/>
        </w:rPr>
      </w:pPr>
    </w:p>
    <w:p w14:paraId="175B36A7" w14:textId="77777777" w:rsidR="00A47669" w:rsidRPr="002A0D1D" w:rsidRDefault="00A47669" w:rsidP="00A47669">
      <w:pPr>
        <w:tabs>
          <w:tab w:val="left" w:pos="284"/>
          <w:tab w:val="center" w:pos="4394"/>
        </w:tabs>
        <w:jc w:val="both"/>
        <w:rPr>
          <w:rFonts w:asciiTheme="minorHAnsi" w:hAnsiTheme="minorHAnsi" w:cstheme="minorHAnsi"/>
        </w:rPr>
      </w:pPr>
      <w:r w:rsidRPr="002A0D1D">
        <w:rPr>
          <w:rFonts w:asciiTheme="minorHAnsi" w:hAnsiTheme="minorHAnsi" w:cstheme="minorHAnsi"/>
        </w:rPr>
        <w:t xml:space="preserve">Naročnika, Zdravstveni dom Murska Sobota, Grajska ulica 24, 9000 Murska Sobota nepreklicno pooblaščamo, da izpolni to bianco menico v znesku  </w:t>
      </w:r>
      <w:sdt>
        <w:sdtPr>
          <w:rPr>
            <w:rFonts w:asciiTheme="minorHAnsi" w:hAnsiTheme="minorHAnsi" w:cstheme="minorHAnsi"/>
          </w:rPr>
          <w:id w:val="-1489705643"/>
          <w:placeholder>
            <w:docPart w:val="645574452F0F481CB2E8D275730641AE"/>
          </w:placeholder>
          <w:showingPlcHdr/>
          <w:text/>
        </w:sdtPr>
        <w:sdtContent>
          <w:r w:rsidRPr="002A0D1D">
            <w:rPr>
              <w:rStyle w:val="Besedilooznabemesta"/>
              <w:rFonts w:asciiTheme="minorHAnsi" w:eastAsiaTheme="majorEastAsia" w:hAnsiTheme="minorHAnsi" w:cstheme="minorHAnsi"/>
              <w:color w:val="auto"/>
            </w:rPr>
            <w:t>Kliknite ali tapnite tukaj, če želite vnesti besedilo.</w:t>
          </w:r>
        </w:sdtContent>
      </w:sdt>
      <w:r w:rsidRPr="002A0D1D">
        <w:rPr>
          <w:rFonts w:asciiTheme="minorHAnsi" w:hAnsiTheme="minorHAnsi" w:cstheme="minorHAnsi"/>
        </w:rPr>
        <w:t xml:space="preserve"> EUR </w:t>
      </w:r>
      <w:r w:rsidRPr="002A0D1D">
        <w:rPr>
          <w:rFonts w:asciiTheme="minorHAnsi" w:hAnsiTheme="minorHAnsi" w:cstheme="minorHAnsi"/>
          <w:i/>
          <w:iCs/>
        </w:rPr>
        <w:t>(10% od skupne pogodbene vrednosti z DDV)</w:t>
      </w:r>
      <w:r w:rsidRPr="002A0D1D">
        <w:rPr>
          <w:rFonts w:asciiTheme="minorHAnsi" w:hAnsiTheme="minorHAnsi" w:cstheme="minorHAnsi"/>
        </w:rPr>
        <w:t xml:space="preserve"> in jo unovči v primeru kršitev Pogodbe o dobavi sanitetnega materiala z oznako </w:t>
      </w:r>
      <w:sdt>
        <w:sdtPr>
          <w:rPr>
            <w:rFonts w:asciiTheme="minorHAnsi" w:hAnsiTheme="minorHAnsi" w:cstheme="minorHAnsi"/>
          </w:rPr>
          <w:id w:val="-25724675"/>
          <w:placeholder>
            <w:docPart w:val="645574452F0F481CB2E8D275730641AE"/>
          </w:placeholder>
          <w:showingPlcHdr/>
          <w:text/>
        </w:sdtPr>
        <w:sdtContent>
          <w:r w:rsidRPr="002A0D1D">
            <w:rPr>
              <w:rStyle w:val="Besedilooznabemesta"/>
              <w:rFonts w:asciiTheme="minorHAnsi" w:eastAsiaTheme="majorEastAsia" w:hAnsiTheme="minorHAnsi" w:cstheme="minorHAnsi"/>
              <w:color w:val="auto"/>
            </w:rPr>
            <w:t>Kliknite ali tapnite tukaj, če želite vnesti besedilo.</w:t>
          </w:r>
        </w:sdtContent>
      </w:sdt>
    </w:p>
    <w:p w14:paraId="214C573F" w14:textId="77777777" w:rsidR="00A47669" w:rsidRPr="002A0D1D" w:rsidRDefault="00A47669" w:rsidP="00A47669">
      <w:pPr>
        <w:autoSpaceDE w:val="0"/>
        <w:autoSpaceDN w:val="0"/>
        <w:adjustRightInd w:val="0"/>
        <w:jc w:val="both"/>
        <w:rPr>
          <w:rFonts w:asciiTheme="minorHAnsi" w:hAnsiTheme="minorHAnsi" w:cstheme="minorHAnsi"/>
        </w:rPr>
      </w:pPr>
    </w:p>
    <w:p w14:paraId="08BBD6AB" w14:textId="77777777" w:rsidR="00A47669" w:rsidRPr="002A0D1D" w:rsidRDefault="00A47669" w:rsidP="00A47669">
      <w:pPr>
        <w:autoSpaceDE w:val="0"/>
        <w:autoSpaceDN w:val="0"/>
        <w:adjustRightInd w:val="0"/>
        <w:jc w:val="both"/>
        <w:rPr>
          <w:rFonts w:asciiTheme="minorHAnsi" w:hAnsiTheme="minorHAnsi" w:cstheme="minorHAnsi"/>
        </w:rPr>
      </w:pPr>
      <w:r w:rsidRPr="002A0D1D">
        <w:rPr>
          <w:rFonts w:asciiTheme="minorHAnsi" w:hAnsiTheme="minorHAnsi" w:cstheme="minorHAnsi"/>
        </w:rPr>
        <w:t xml:space="preserve">Menica je plačljiva pri banki: </w:t>
      </w:r>
      <w:sdt>
        <w:sdtPr>
          <w:rPr>
            <w:rFonts w:asciiTheme="minorHAnsi" w:hAnsiTheme="minorHAnsi" w:cstheme="minorHAnsi"/>
          </w:rPr>
          <w:id w:val="-1183662345"/>
          <w:placeholder>
            <w:docPart w:val="1FD892D5DCDE4E1BB38E234371355184"/>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p>
    <w:p w14:paraId="29271C3D" w14:textId="77777777" w:rsidR="00A47669" w:rsidRPr="002A0D1D" w:rsidRDefault="00A47669" w:rsidP="00A47669">
      <w:pPr>
        <w:autoSpaceDE w:val="0"/>
        <w:autoSpaceDN w:val="0"/>
        <w:adjustRightInd w:val="0"/>
        <w:jc w:val="both"/>
        <w:rPr>
          <w:rFonts w:asciiTheme="minorHAnsi" w:hAnsiTheme="minorHAnsi" w:cstheme="minorHAnsi"/>
        </w:rPr>
      </w:pPr>
      <w:r w:rsidRPr="002A0D1D">
        <w:rPr>
          <w:rFonts w:asciiTheme="minorHAnsi" w:hAnsiTheme="minorHAnsi" w:cstheme="minorHAnsi"/>
        </w:rPr>
        <w:t xml:space="preserve">ki vodi naš TRR številka: </w:t>
      </w:r>
      <w:sdt>
        <w:sdtPr>
          <w:rPr>
            <w:rFonts w:asciiTheme="minorHAnsi" w:hAnsiTheme="minorHAnsi" w:cstheme="minorHAnsi"/>
          </w:rPr>
          <w:id w:val="1497148727"/>
          <w:placeholder>
            <w:docPart w:val="1FD892D5DCDE4E1BB38E234371355184"/>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p>
    <w:p w14:paraId="5C7319E3" w14:textId="77777777" w:rsidR="00A47669" w:rsidRPr="002A0D1D" w:rsidRDefault="00A47669" w:rsidP="00A47669">
      <w:pPr>
        <w:autoSpaceDE w:val="0"/>
        <w:autoSpaceDN w:val="0"/>
        <w:adjustRightInd w:val="0"/>
        <w:jc w:val="both"/>
        <w:rPr>
          <w:rFonts w:asciiTheme="minorHAnsi" w:hAnsiTheme="minorHAnsi" w:cstheme="minorHAnsi"/>
        </w:rPr>
      </w:pPr>
    </w:p>
    <w:p w14:paraId="46B50F7A" w14:textId="77777777" w:rsidR="00A47669" w:rsidRPr="002A0D1D" w:rsidRDefault="00A47669" w:rsidP="00A47669">
      <w:pPr>
        <w:autoSpaceDE w:val="0"/>
        <w:autoSpaceDN w:val="0"/>
        <w:adjustRightInd w:val="0"/>
        <w:jc w:val="both"/>
        <w:rPr>
          <w:rFonts w:asciiTheme="minorHAnsi" w:hAnsiTheme="minorHAnsi" w:cstheme="minorHAnsi"/>
        </w:rPr>
      </w:pPr>
      <w:r w:rsidRPr="002A0D1D">
        <w:rPr>
          <w:rFonts w:asciiTheme="minorHAnsi" w:hAnsiTheme="minorHAnsi" w:cstheme="minorHAnsi"/>
        </w:rPr>
        <w:t>Menico se lahko unovči najkasneje v roku 30 dni od poteka veljavnosti pogodbe.</w:t>
      </w:r>
    </w:p>
    <w:p w14:paraId="2B1F9862" w14:textId="77777777" w:rsidR="00A47669" w:rsidRPr="002A0D1D" w:rsidRDefault="00A47669" w:rsidP="00A47669">
      <w:pPr>
        <w:autoSpaceDE w:val="0"/>
        <w:autoSpaceDN w:val="0"/>
        <w:adjustRightInd w:val="0"/>
        <w:jc w:val="both"/>
        <w:rPr>
          <w:rFonts w:asciiTheme="minorHAnsi" w:hAnsiTheme="minorHAnsi" w:cstheme="minorHAnsi"/>
        </w:rPr>
      </w:pPr>
    </w:p>
    <w:p w14:paraId="7625B201" w14:textId="77777777" w:rsidR="00A47669" w:rsidRPr="002A0D1D" w:rsidRDefault="00A47669" w:rsidP="00A47669">
      <w:pPr>
        <w:autoSpaceDE w:val="0"/>
        <w:autoSpaceDN w:val="0"/>
        <w:adjustRightInd w:val="0"/>
        <w:jc w:val="both"/>
        <w:rPr>
          <w:rFonts w:asciiTheme="minorHAnsi" w:hAnsiTheme="minorHAnsi" w:cstheme="minorHAnsi"/>
          <w:b/>
          <w:bCs/>
        </w:rPr>
      </w:pPr>
      <w:r w:rsidRPr="002A0D1D">
        <w:rPr>
          <w:rFonts w:asciiTheme="minorHAnsi" w:hAnsiTheme="minorHAnsi" w:cstheme="minorHAnsi"/>
          <w:b/>
          <w:bCs/>
        </w:rPr>
        <w:t>Priloga: 2x bianco menica</w:t>
      </w:r>
    </w:p>
    <w:tbl>
      <w:tblPr>
        <w:tblW w:w="9846" w:type="dxa"/>
        <w:tblLook w:val="01E0" w:firstRow="1" w:lastRow="1" w:firstColumn="1" w:lastColumn="1" w:noHBand="0" w:noVBand="0"/>
      </w:tblPr>
      <w:tblGrid>
        <w:gridCol w:w="3261"/>
        <w:gridCol w:w="2126"/>
        <w:gridCol w:w="4459"/>
      </w:tblGrid>
      <w:tr w:rsidR="00A47669" w:rsidRPr="002A0D1D" w14:paraId="61E32FE4" w14:textId="77777777" w:rsidTr="00147874">
        <w:tc>
          <w:tcPr>
            <w:tcW w:w="3261" w:type="dxa"/>
          </w:tcPr>
          <w:p w14:paraId="1F2AB85E" w14:textId="77777777" w:rsidR="00A47669" w:rsidRPr="002A0D1D" w:rsidRDefault="00A47669" w:rsidP="00147874">
            <w:pPr>
              <w:jc w:val="both"/>
              <w:rPr>
                <w:rFonts w:asciiTheme="minorHAnsi" w:hAnsiTheme="minorHAnsi" w:cstheme="minorHAnsi"/>
              </w:rPr>
            </w:pPr>
          </w:p>
          <w:p w14:paraId="44EFA61F" w14:textId="77777777" w:rsidR="00A47669" w:rsidRPr="002A0D1D" w:rsidRDefault="00A47669" w:rsidP="00147874">
            <w:pPr>
              <w:jc w:val="both"/>
              <w:rPr>
                <w:rFonts w:asciiTheme="minorHAnsi" w:hAnsiTheme="minorHAnsi" w:cstheme="minorHAnsi"/>
              </w:rPr>
            </w:pPr>
            <w:r w:rsidRPr="002A0D1D">
              <w:rPr>
                <w:rFonts w:asciiTheme="minorHAnsi" w:hAnsiTheme="minorHAnsi" w:cstheme="minorHAnsi"/>
              </w:rPr>
              <w:t xml:space="preserve">Datum: </w:t>
            </w:r>
            <w:sdt>
              <w:sdtPr>
                <w:rPr>
                  <w:rFonts w:asciiTheme="minorHAnsi" w:hAnsiTheme="minorHAnsi" w:cstheme="minorHAnsi"/>
                </w:rPr>
                <w:id w:val="1752316952"/>
                <w:placeholder>
                  <w:docPart w:val="6D570BA0BD3749B5AD4C6CD84A3CCF8B"/>
                </w:placeholder>
                <w:showingPlcHdr/>
                <w:date>
                  <w:dateFormat w:val="dd/MM/yyyy"/>
                  <w:lid w:val="sl-SI"/>
                  <w:storeMappedDataAs w:val="dateTime"/>
                  <w:calendar w:val="gregorian"/>
                </w:date>
              </w:sdtPr>
              <w:sdtContent>
                <w:r w:rsidRPr="002A0D1D">
                  <w:rPr>
                    <w:rStyle w:val="Besedilooznabemesta"/>
                    <w:rFonts w:asciiTheme="minorHAnsi" w:hAnsiTheme="minorHAnsi" w:cstheme="minorHAnsi"/>
                    <w:color w:val="auto"/>
                  </w:rPr>
                  <w:t>Kliknite ali tapnite tukaj, če želite vnesti datum.</w:t>
                </w:r>
              </w:sdtContent>
            </w:sdt>
          </w:p>
        </w:tc>
        <w:tc>
          <w:tcPr>
            <w:tcW w:w="2126" w:type="dxa"/>
          </w:tcPr>
          <w:p w14:paraId="38C4C10A" w14:textId="77777777" w:rsidR="00A47669" w:rsidRPr="002A0D1D" w:rsidRDefault="00A47669" w:rsidP="00147874">
            <w:pPr>
              <w:jc w:val="both"/>
              <w:rPr>
                <w:rFonts w:asciiTheme="minorHAnsi" w:hAnsiTheme="minorHAnsi" w:cstheme="minorHAnsi"/>
              </w:rPr>
            </w:pPr>
          </w:p>
        </w:tc>
        <w:tc>
          <w:tcPr>
            <w:tcW w:w="4459" w:type="dxa"/>
          </w:tcPr>
          <w:p w14:paraId="6F2E64F0" w14:textId="77777777" w:rsidR="00A47669" w:rsidRPr="002A0D1D" w:rsidRDefault="00A47669" w:rsidP="00147874">
            <w:pPr>
              <w:jc w:val="both"/>
              <w:rPr>
                <w:rFonts w:asciiTheme="minorHAnsi" w:hAnsiTheme="minorHAnsi" w:cstheme="minorHAnsi"/>
              </w:rPr>
            </w:pPr>
          </w:p>
        </w:tc>
      </w:tr>
      <w:tr w:rsidR="00A47669" w:rsidRPr="002A0D1D" w14:paraId="7C2556EA" w14:textId="77777777" w:rsidTr="00147874">
        <w:tc>
          <w:tcPr>
            <w:tcW w:w="3261" w:type="dxa"/>
          </w:tcPr>
          <w:p w14:paraId="63B11C76" w14:textId="77777777" w:rsidR="00A47669" w:rsidRPr="002A0D1D" w:rsidRDefault="00A47669" w:rsidP="00147874">
            <w:pPr>
              <w:jc w:val="both"/>
              <w:rPr>
                <w:rFonts w:asciiTheme="minorHAnsi" w:hAnsiTheme="minorHAnsi" w:cstheme="minorHAnsi"/>
              </w:rPr>
            </w:pPr>
          </w:p>
        </w:tc>
        <w:tc>
          <w:tcPr>
            <w:tcW w:w="2126" w:type="dxa"/>
          </w:tcPr>
          <w:p w14:paraId="1C9DC485" w14:textId="77777777" w:rsidR="00A47669" w:rsidRPr="002A0D1D" w:rsidRDefault="00A47669" w:rsidP="00147874">
            <w:pPr>
              <w:jc w:val="both"/>
              <w:rPr>
                <w:rFonts w:asciiTheme="minorHAnsi" w:hAnsiTheme="minorHAnsi" w:cstheme="minorHAnsi"/>
              </w:rPr>
            </w:pPr>
          </w:p>
        </w:tc>
        <w:tc>
          <w:tcPr>
            <w:tcW w:w="4459" w:type="dxa"/>
          </w:tcPr>
          <w:p w14:paraId="6B88DA23" w14:textId="77777777" w:rsidR="00A47669" w:rsidRPr="002A0D1D" w:rsidRDefault="00A47669" w:rsidP="00147874">
            <w:pPr>
              <w:jc w:val="both"/>
              <w:rPr>
                <w:rFonts w:asciiTheme="minorHAnsi" w:hAnsiTheme="minorHAnsi" w:cstheme="minorHAnsi"/>
              </w:rPr>
            </w:pPr>
          </w:p>
        </w:tc>
      </w:tr>
      <w:tr w:rsidR="00A47669" w:rsidRPr="002A0D1D" w14:paraId="56D160F7" w14:textId="77777777" w:rsidTr="00147874">
        <w:tc>
          <w:tcPr>
            <w:tcW w:w="3261" w:type="dxa"/>
          </w:tcPr>
          <w:p w14:paraId="3F8445EB" w14:textId="77777777" w:rsidR="00A47669" w:rsidRPr="002A0D1D" w:rsidRDefault="00A47669" w:rsidP="00147874">
            <w:pPr>
              <w:rPr>
                <w:rFonts w:asciiTheme="minorHAnsi" w:hAnsiTheme="minorHAnsi" w:cstheme="minorHAnsi"/>
              </w:rPr>
            </w:pPr>
            <w:r w:rsidRPr="002A0D1D">
              <w:rPr>
                <w:rFonts w:asciiTheme="minorHAnsi" w:hAnsiTheme="minorHAnsi" w:cstheme="minorHAnsi"/>
              </w:rPr>
              <w:t xml:space="preserve">Kraj: </w:t>
            </w:r>
            <w:sdt>
              <w:sdtPr>
                <w:rPr>
                  <w:rFonts w:asciiTheme="minorHAnsi" w:hAnsiTheme="minorHAnsi" w:cstheme="minorHAnsi"/>
                </w:rPr>
                <w:id w:val="1379439073"/>
                <w:placeholder>
                  <w:docPart w:val="1FD892D5DCDE4E1BB38E234371355184"/>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p>
        </w:tc>
        <w:tc>
          <w:tcPr>
            <w:tcW w:w="2126" w:type="dxa"/>
          </w:tcPr>
          <w:p w14:paraId="507B2C66" w14:textId="77777777" w:rsidR="00A47669" w:rsidRPr="002A0D1D" w:rsidRDefault="00A47669" w:rsidP="00147874">
            <w:pPr>
              <w:rPr>
                <w:rFonts w:asciiTheme="minorHAnsi" w:hAnsiTheme="minorHAnsi" w:cstheme="minorHAnsi"/>
              </w:rPr>
            </w:pPr>
            <w:r w:rsidRPr="002A0D1D">
              <w:rPr>
                <w:rFonts w:asciiTheme="minorHAnsi" w:hAnsiTheme="minorHAnsi" w:cstheme="minorHAnsi"/>
              </w:rPr>
              <w:t xml:space="preserve">   Izdajatelj menice</w:t>
            </w:r>
          </w:p>
        </w:tc>
        <w:tc>
          <w:tcPr>
            <w:tcW w:w="4459" w:type="dxa"/>
          </w:tcPr>
          <w:p w14:paraId="206331B4" w14:textId="77777777" w:rsidR="00A47669" w:rsidRPr="002A0D1D" w:rsidRDefault="00A47669" w:rsidP="00147874">
            <w:pPr>
              <w:rPr>
                <w:rFonts w:asciiTheme="minorHAnsi" w:hAnsiTheme="minorHAnsi" w:cstheme="minorHAnsi"/>
              </w:rPr>
            </w:pPr>
          </w:p>
          <w:p w14:paraId="18768868" w14:textId="77777777" w:rsidR="00A47669" w:rsidRPr="002A0D1D" w:rsidRDefault="00A47669" w:rsidP="00147874">
            <w:pPr>
              <w:rPr>
                <w:rFonts w:asciiTheme="minorHAnsi" w:hAnsiTheme="minorHAnsi" w:cstheme="minorHAnsi"/>
              </w:rPr>
            </w:pPr>
            <w:r w:rsidRPr="002A0D1D">
              <w:rPr>
                <w:rFonts w:asciiTheme="minorHAnsi" w:hAnsiTheme="minorHAnsi" w:cstheme="minorHAnsi"/>
              </w:rPr>
              <w:t>________________________________</w:t>
            </w:r>
          </w:p>
          <w:p w14:paraId="165BB23C" w14:textId="77777777" w:rsidR="00A47669" w:rsidRPr="002A0D1D" w:rsidRDefault="00A47669" w:rsidP="00147874">
            <w:pPr>
              <w:jc w:val="center"/>
              <w:rPr>
                <w:rFonts w:asciiTheme="minorHAnsi" w:hAnsiTheme="minorHAnsi" w:cstheme="minorHAnsi"/>
              </w:rPr>
            </w:pPr>
            <w:r w:rsidRPr="002A0D1D">
              <w:rPr>
                <w:rFonts w:asciiTheme="minorHAnsi" w:hAnsiTheme="minorHAnsi" w:cstheme="minorHAnsi"/>
              </w:rPr>
              <w:t>žig in podpis</w:t>
            </w:r>
          </w:p>
        </w:tc>
      </w:tr>
    </w:tbl>
    <w:p w14:paraId="3981D446" w14:textId="77777777" w:rsidR="00A47669" w:rsidRDefault="00A47669" w:rsidP="00A47669">
      <w:pPr>
        <w:autoSpaceDE w:val="0"/>
        <w:adjustRightInd w:val="0"/>
        <w:rPr>
          <w:rFonts w:asciiTheme="minorHAnsi" w:hAnsiTheme="minorHAnsi" w:cstheme="minorHAnsi"/>
        </w:rPr>
      </w:pPr>
      <w:bookmarkStart w:id="38" w:name="_Hlk63587591"/>
    </w:p>
    <w:p w14:paraId="44B95486" w14:textId="77777777" w:rsidR="00A47669" w:rsidRDefault="00A47669" w:rsidP="00A47669">
      <w:pPr>
        <w:autoSpaceDE w:val="0"/>
        <w:adjustRightInd w:val="0"/>
        <w:rPr>
          <w:rFonts w:asciiTheme="minorHAnsi" w:hAnsiTheme="minorHAnsi" w:cstheme="minorHAnsi"/>
        </w:rPr>
      </w:pPr>
    </w:p>
    <w:p w14:paraId="14EC8361" w14:textId="77777777" w:rsidR="00A47669" w:rsidRDefault="00A47669" w:rsidP="00A47669">
      <w:pPr>
        <w:autoSpaceDE w:val="0"/>
        <w:adjustRightInd w:val="0"/>
        <w:rPr>
          <w:rFonts w:asciiTheme="minorHAnsi" w:hAnsiTheme="minorHAnsi" w:cstheme="minorHAnsi"/>
        </w:rPr>
      </w:pPr>
    </w:p>
    <w:p w14:paraId="5078ECE4" w14:textId="77777777" w:rsidR="003D18CA" w:rsidRDefault="003D18CA">
      <w:pPr>
        <w:spacing w:after="160" w:line="259" w:lineRule="auto"/>
        <w:rPr>
          <w:rFonts w:asciiTheme="minorHAnsi" w:hAnsiTheme="minorHAnsi" w:cstheme="minorHAnsi"/>
        </w:rPr>
      </w:pPr>
      <w:r>
        <w:rPr>
          <w:rFonts w:asciiTheme="minorHAnsi" w:hAnsiTheme="minorHAnsi" w:cstheme="minorHAnsi"/>
        </w:rPr>
        <w:br w:type="page"/>
      </w:r>
    </w:p>
    <w:p w14:paraId="4A24B9B3" w14:textId="77777777" w:rsidR="00A47669" w:rsidRPr="002A0D1D" w:rsidRDefault="00A47669" w:rsidP="00A47669">
      <w:pPr>
        <w:tabs>
          <w:tab w:val="left" w:pos="2694"/>
          <w:tab w:val="left" w:pos="2977"/>
        </w:tabs>
        <w:ind w:right="1"/>
        <w:rPr>
          <w:rFonts w:asciiTheme="minorHAnsi" w:hAnsiTheme="minorHAnsi" w:cstheme="minorHAnsi"/>
          <w:b/>
        </w:rPr>
      </w:pPr>
      <w:r w:rsidRPr="002A0D1D">
        <w:rPr>
          <w:rFonts w:asciiTheme="minorHAnsi" w:hAnsiTheme="minorHAnsi" w:cstheme="minorHAnsi"/>
          <w:b/>
          <w:i/>
        </w:rPr>
        <w:lastRenderedPageBreak/>
        <w:t>OBR-11</w:t>
      </w:r>
    </w:p>
    <w:p w14:paraId="7DF4DDD1" w14:textId="77777777" w:rsidR="00A47669" w:rsidRPr="002A0D1D" w:rsidRDefault="00A47669" w:rsidP="00A47669">
      <w:pPr>
        <w:tabs>
          <w:tab w:val="left" w:pos="2694"/>
          <w:tab w:val="left" w:pos="2977"/>
        </w:tabs>
        <w:ind w:right="1"/>
        <w:jc w:val="center"/>
        <w:rPr>
          <w:rFonts w:asciiTheme="minorHAnsi" w:hAnsiTheme="minorHAnsi" w:cstheme="minorHAnsi"/>
          <w:b/>
        </w:rPr>
      </w:pPr>
      <w:r w:rsidRPr="002A0D1D">
        <w:rPr>
          <w:rFonts w:asciiTheme="minorHAnsi" w:hAnsiTheme="minorHAnsi" w:cstheme="minorHAnsi"/>
          <w:b/>
        </w:rPr>
        <w:t>I Z J A V A</w:t>
      </w:r>
    </w:p>
    <w:p w14:paraId="35EE9A4E" w14:textId="77777777" w:rsidR="00A47669" w:rsidRPr="002A0D1D" w:rsidRDefault="00A47669" w:rsidP="00A47669">
      <w:pPr>
        <w:ind w:right="1"/>
        <w:jc w:val="center"/>
        <w:rPr>
          <w:rFonts w:asciiTheme="minorHAnsi" w:hAnsiTheme="minorHAnsi" w:cstheme="minorHAnsi"/>
          <w:b/>
        </w:rPr>
      </w:pPr>
      <w:r w:rsidRPr="002A0D1D">
        <w:rPr>
          <w:rFonts w:asciiTheme="minorHAnsi" w:hAnsiTheme="minorHAnsi" w:cstheme="minorHAnsi"/>
          <w:b/>
        </w:rPr>
        <w:t>O UDELEŽBI FIZIČNIH IN PRAVNIH OSEB V LASTNIŠTVU GOSPODARSKEGA SUBJEKTA</w:t>
      </w:r>
    </w:p>
    <w:p w14:paraId="1DA27416" w14:textId="77777777" w:rsidR="00A47669" w:rsidRPr="006B6E77" w:rsidRDefault="00A47669" w:rsidP="00A47669">
      <w:pPr>
        <w:tabs>
          <w:tab w:val="left" w:pos="284"/>
        </w:tabs>
        <w:rPr>
          <w:rFonts w:asciiTheme="minorHAnsi" w:hAnsiTheme="minorHAnsi" w:cstheme="minorHAnsi"/>
          <w:sz w:val="16"/>
          <w:szCs w:val="16"/>
        </w:rPr>
      </w:pPr>
    </w:p>
    <w:p w14:paraId="7C4C29FC" w14:textId="77777777" w:rsidR="00A47669" w:rsidRPr="002A0D1D" w:rsidRDefault="00A47669" w:rsidP="00A47669">
      <w:pPr>
        <w:ind w:right="1"/>
        <w:jc w:val="both"/>
        <w:rPr>
          <w:rFonts w:asciiTheme="minorHAnsi" w:hAnsiTheme="minorHAnsi" w:cstheme="minorHAnsi"/>
        </w:rPr>
      </w:pPr>
      <w:r w:rsidRPr="002A0D1D">
        <w:rPr>
          <w:rFonts w:asciiTheme="minorHAnsi" w:hAnsiTheme="minorHAnsi" w:cstheme="minorHAnsi"/>
        </w:rPr>
        <w:t>Podatki o pravni osebi (gospodarskem subjektu):</w:t>
      </w:r>
    </w:p>
    <w:p w14:paraId="10F39904" w14:textId="77777777" w:rsidR="00A47669" w:rsidRPr="002A0D1D" w:rsidRDefault="00A47669" w:rsidP="00A47669">
      <w:pPr>
        <w:ind w:right="1"/>
        <w:jc w:val="both"/>
        <w:rPr>
          <w:rFonts w:asciiTheme="minorHAnsi" w:hAnsiTheme="minorHAnsi" w:cstheme="minorHAnsi"/>
        </w:rPr>
      </w:pPr>
      <w:r w:rsidRPr="002A0D1D">
        <w:rPr>
          <w:rFonts w:asciiTheme="minorHAnsi" w:hAnsiTheme="minorHAnsi" w:cstheme="minorHAnsi"/>
        </w:rPr>
        <w:t>Polno ime:</w:t>
      </w:r>
      <w:sdt>
        <w:sdtPr>
          <w:rPr>
            <w:rFonts w:asciiTheme="minorHAnsi" w:hAnsiTheme="minorHAnsi" w:cstheme="minorHAnsi"/>
          </w:rPr>
          <w:id w:val="-1671785046"/>
          <w:placeholder>
            <w:docPart w:val="0E92E8F45F764D9DBEB7E933415CE946"/>
          </w:placeholder>
          <w:showingPlcHdr/>
          <w:text/>
        </w:sdtPr>
        <w:sdtContent>
          <w:r w:rsidRPr="002A0D1D">
            <w:rPr>
              <w:rStyle w:val="Besedilooznabemesta"/>
              <w:rFonts w:asciiTheme="minorHAnsi" w:eastAsia="MS ??" w:hAnsiTheme="minorHAnsi" w:cstheme="minorHAnsi"/>
              <w:color w:val="auto"/>
            </w:rPr>
            <w:t>Kliknite ali tapnite tukaj, če želite vnesti besedilo.</w:t>
          </w:r>
        </w:sdtContent>
      </w:sdt>
    </w:p>
    <w:p w14:paraId="6C41FAA7" w14:textId="77777777" w:rsidR="00A47669" w:rsidRPr="002A0D1D" w:rsidRDefault="00A47669" w:rsidP="00A47669">
      <w:pPr>
        <w:ind w:right="1"/>
        <w:jc w:val="both"/>
        <w:rPr>
          <w:rFonts w:asciiTheme="minorHAnsi" w:hAnsiTheme="minorHAnsi" w:cstheme="minorHAnsi"/>
        </w:rPr>
      </w:pPr>
      <w:r w:rsidRPr="002A0D1D">
        <w:rPr>
          <w:rFonts w:asciiTheme="minorHAnsi" w:hAnsiTheme="minorHAnsi" w:cstheme="minorHAnsi"/>
        </w:rPr>
        <w:t xml:space="preserve">Sedež: </w:t>
      </w:r>
      <w:sdt>
        <w:sdtPr>
          <w:rPr>
            <w:rFonts w:asciiTheme="minorHAnsi" w:hAnsiTheme="minorHAnsi" w:cstheme="minorHAnsi"/>
          </w:rPr>
          <w:id w:val="-1833372056"/>
          <w:placeholder>
            <w:docPart w:val="0E92E8F45F764D9DBEB7E933415CE946"/>
          </w:placeholder>
          <w:showingPlcHdr/>
          <w:text/>
        </w:sdtPr>
        <w:sdtContent>
          <w:r w:rsidRPr="002A0D1D">
            <w:rPr>
              <w:rStyle w:val="Besedilooznabemesta"/>
              <w:rFonts w:asciiTheme="minorHAnsi" w:eastAsia="MS ??" w:hAnsiTheme="minorHAnsi" w:cstheme="minorHAnsi"/>
              <w:color w:val="auto"/>
            </w:rPr>
            <w:t>Kliknite ali tapnite tukaj, če želite vnesti besedilo.</w:t>
          </w:r>
        </w:sdtContent>
      </w:sdt>
    </w:p>
    <w:p w14:paraId="3A39CE75" w14:textId="77777777" w:rsidR="00A47669" w:rsidRPr="002A0D1D" w:rsidRDefault="00A47669" w:rsidP="00A47669">
      <w:pPr>
        <w:ind w:right="1"/>
        <w:jc w:val="both"/>
        <w:rPr>
          <w:rFonts w:asciiTheme="minorHAnsi" w:hAnsiTheme="minorHAnsi" w:cstheme="minorHAnsi"/>
        </w:rPr>
      </w:pPr>
      <w:r w:rsidRPr="002A0D1D">
        <w:rPr>
          <w:rFonts w:asciiTheme="minorHAnsi" w:hAnsiTheme="minorHAnsi" w:cstheme="minorHAnsi"/>
        </w:rPr>
        <w:t>Matična številka:</w:t>
      </w:r>
      <w:sdt>
        <w:sdtPr>
          <w:rPr>
            <w:rFonts w:asciiTheme="minorHAnsi" w:hAnsiTheme="minorHAnsi" w:cstheme="minorHAnsi"/>
          </w:rPr>
          <w:id w:val="1686398818"/>
          <w:placeholder>
            <w:docPart w:val="0E92E8F45F764D9DBEB7E933415CE946"/>
          </w:placeholder>
          <w:showingPlcHdr/>
          <w:text/>
        </w:sdtPr>
        <w:sdtContent>
          <w:r w:rsidRPr="002A0D1D">
            <w:rPr>
              <w:rStyle w:val="Besedilooznabemesta"/>
              <w:rFonts w:asciiTheme="minorHAnsi" w:eastAsia="MS ??" w:hAnsiTheme="minorHAnsi" w:cstheme="minorHAnsi"/>
              <w:color w:val="auto"/>
            </w:rPr>
            <w:t>Kliknite ali tapnite tukaj, če želite vnesti besedilo.</w:t>
          </w:r>
        </w:sdtContent>
      </w:sdt>
    </w:p>
    <w:p w14:paraId="56B226A9" w14:textId="77777777" w:rsidR="00A47669" w:rsidRPr="002A0D1D" w:rsidRDefault="00A47669" w:rsidP="00A47669">
      <w:pPr>
        <w:ind w:right="1"/>
        <w:jc w:val="both"/>
        <w:rPr>
          <w:rFonts w:asciiTheme="minorHAnsi" w:hAnsiTheme="minorHAnsi" w:cstheme="minorHAnsi"/>
        </w:rPr>
      </w:pPr>
      <w:r w:rsidRPr="002A0D1D">
        <w:rPr>
          <w:rFonts w:asciiTheme="minorHAnsi" w:hAnsiTheme="minorHAnsi" w:cstheme="minorHAnsi"/>
        </w:rPr>
        <w:t>ID ZA DDV:</w:t>
      </w:r>
      <w:sdt>
        <w:sdtPr>
          <w:rPr>
            <w:rFonts w:asciiTheme="minorHAnsi" w:hAnsiTheme="minorHAnsi" w:cstheme="minorHAnsi"/>
          </w:rPr>
          <w:id w:val="-1716342886"/>
          <w:placeholder>
            <w:docPart w:val="0E92E8F45F764D9DBEB7E933415CE946"/>
          </w:placeholder>
          <w:showingPlcHdr/>
          <w:text/>
        </w:sdtPr>
        <w:sdtContent>
          <w:r w:rsidRPr="002A0D1D">
            <w:rPr>
              <w:rStyle w:val="Besedilooznabemesta"/>
              <w:rFonts w:asciiTheme="minorHAnsi" w:eastAsia="MS ??" w:hAnsiTheme="minorHAnsi" w:cstheme="minorHAnsi"/>
              <w:color w:val="auto"/>
            </w:rPr>
            <w:t>Kliknite ali tapnite tukaj, če želite vnesti besedilo.</w:t>
          </w:r>
        </w:sdtContent>
      </w:sdt>
    </w:p>
    <w:p w14:paraId="0B81F82A" w14:textId="77777777" w:rsidR="00A47669" w:rsidRPr="006B6E77" w:rsidRDefault="00A47669" w:rsidP="00A47669">
      <w:pPr>
        <w:ind w:right="1"/>
        <w:jc w:val="both"/>
        <w:rPr>
          <w:rFonts w:asciiTheme="minorHAnsi" w:hAnsiTheme="minorHAnsi" w:cstheme="minorHAnsi"/>
          <w:sz w:val="16"/>
          <w:szCs w:val="16"/>
        </w:rPr>
      </w:pPr>
    </w:p>
    <w:p w14:paraId="141A23C6"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Na podlagi šestega odstavka 14. in 35. člena Zakona o integriteti in preprečevanju korupcije (Uradni list RS, št. </w:t>
      </w:r>
      <w:hyperlink r:id="rId49" w:tgtFrame="_blank" w:tooltip="Zakon o integriteti in preprečevanju korupcije (uradno prečiščeno besedilo) (ZIntPK-UPB2)" w:history="1">
        <w:r w:rsidRPr="002A0D1D">
          <w:rPr>
            <w:rFonts w:asciiTheme="minorHAnsi" w:hAnsiTheme="minorHAnsi" w:cstheme="minorHAnsi"/>
          </w:rPr>
          <w:t>69/11</w:t>
        </w:r>
      </w:hyperlink>
      <w:r w:rsidRPr="002A0D1D">
        <w:rPr>
          <w:rFonts w:asciiTheme="minorHAnsi" w:hAnsiTheme="minorHAnsi" w:cstheme="minorHAnsi"/>
        </w:rPr>
        <w:t xml:space="preserve"> – uradno prečiščeno besedilo, </w:t>
      </w:r>
      <w:hyperlink r:id="rId50" w:tgtFrame="_blank" w:tooltip="Zakon o spremembah in dopolnitvah Zakona o integriteti in preprečevanju korupcije (ZIntPK-C)" w:history="1">
        <w:r w:rsidRPr="002A0D1D">
          <w:rPr>
            <w:rFonts w:asciiTheme="minorHAnsi" w:hAnsiTheme="minorHAnsi" w:cstheme="minorHAnsi"/>
          </w:rPr>
          <w:t>158/20</w:t>
        </w:r>
      </w:hyperlink>
      <w:r w:rsidRPr="002A0D1D">
        <w:rPr>
          <w:rFonts w:asciiTheme="minorHAnsi" w:hAnsiTheme="minorHAnsi" w:cstheme="minorHAnsi"/>
        </w:rPr>
        <w:t xml:space="preserve">, </w:t>
      </w:r>
      <w:hyperlink r:id="rId51" w:tgtFrame="_blank" w:tooltip="Zakon o debirokratizaciji (ZDeb)" w:history="1">
        <w:r w:rsidRPr="002A0D1D">
          <w:rPr>
            <w:rFonts w:asciiTheme="minorHAnsi" w:hAnsiTheme="minorHAnsi" w:cstheme="minorHAnsi"/>
          </w:rPr>
          <w:t>3/22</w:t>
        </w:r>
      </w:hyperlink>
      <w:r w:rsidRPr="002A0D1D">
        <w:rPr>
          <w:rFonts w:asciiTheme="minorHAnsi" w:hAnsiTheme="minorHAnsi" w:cstheme="minorHAnsi"/>
        </w:rPr>
        <w:t xml:space="preserve"> – ZDeb in </w:t>
      </w:r>
      <w:hyperlink r:id="rId52" w:tgtFrame="_blank" w:tooltip="Zakon o zaščiti prijaviteljev (ZZPri)" w:history="1">
        <w:r w:rsidRPr="002A0D1D">
          <w:rPr>
            <w:rFonts w:asciiTheme="minorHAnsi" w:hAnsiTheme="minorHAnsi" w:cstheme="minorHAnsi"/>
          </w:rPr>
          <w:t>16/23</w:t>
        </w:r>
      </w:hyperlink>
      <w:r w:rsidRPr="002A0D1D">
        <w:rPr>
          <w:rFonts w:asciiTheme="minorHAnsi" w:hAnsiTheme="minorHAnsi" w:cstheme="minorHAnsi"/>
        </w:rPr>
        <w:t xml:space="preserve"> – ZZPri), vam v zvezi z javnim naročilom:</w:t>
      </w:r>
    </w:p>
    <w:p w14:paraId="49DB2577" w14:textId="77777777" w:rsidR="00A47669" w:rsidRPr="006B6E77" w:rsidRDefault="00A47669" w:rsidP="00A47669">
      <w:pPr>
        <w:jc w:val="both"/>
        <w:rPr>
          <w:rFonts w:asciiTheme="minorHAnsi" w:hAnsiTheme="minorHAnsi" w:cstheme="minorHAnsi"/>
          <w:sz w:val="16"/>
          <w:szCs w:val="16"/>
        </w:rPr>
      </w:pPr>
    </w:p>
    <w:p w14:paraId="77392B75" w14:textId="77777777" w:rsidR="00A47669" w:rsidRPr="002A0D1D" w:rsidRDefault="00A47669" w:rsidP="00A47669">
      <w:pPr>
        <w:shd w:val="clear" w:color="auto" w:fill="FFFFFF"/>
        <w:rPr>
          <w:rFonts w:asciiTheme="minorHAnsi" w:hAnsiTheme="minorHAnsi" w:cstheme="minorHAnsi"/>
          <w:b/>
        </w:rPr>
      </w:pPr>
      <w:r w:rsidRPr="002A0D1D">
        <w:rPr>
          <w:rFonts w:asciiTheme="minorHAnsi" w:hAnsiTheme="minorHAnsi" w:cstheme="minorHAnsi"/>
          <w:b/>
        </w:rPr>
        <w:t>»DOBAVA SANITETNEGA MATERIALA«</w:t>
      </w:r>
    </w:p>
    <w:p w14:paraId="6745108D" w14:textId="77777777" w:rsidR="00A47669" w:rsidRPr="006B6E77" w:rsidRDefault="00A47669" w:rsidP="00A47669">
      <w:pPr>
        <w:jc w:val="both"/>
        <w:rPr>
          <w:rFonts w:asciiTheme="minorHAnsi" w:hAnsiTheme="minorHAnsi" w:cstheme="minorHAnsi"/>
          <w:sz w:val="14"/>
          <w:szCs w:val="14"/>
        </w:rPr>
      </w:pPr>
    </w:p>
    <w:p w14:paraId="5F98E489" w14:textId="77777777" w:rsidR="00A47669" w:rsidRPr="002A0D1D" w:rsidRDefault="00A47669" w:rsidP="00A47669">
      <w:pPr>
        <w:pStyle w:val="Odstavekseznama"/>
        <w:numPr>
          <w:ilvl w:val="0"/>
          <w:numId w:val="9"/>
        </w:numPr>
        <w:ind w:left="426" w:hanging="425"/>
        <w:jc w:val="both"/>
        <w:rPr>
          <w:rFonts w:asciiTheme="minorHAnsi" w:hAnsiTheme="minorHAnsi" w:cstheme="minorHAnsi"/>
          <w:b/>
          <w:bCs/>
          <w:sz w:val="22"/>
          <w:szCs w:val="22"/>
        </w:rPr>
      </w:pPr>
      <w:r w:rsidRPr="002A0D1D">
        <w:rPr>
          <w:rFonts w:asciiTheme="minorHAnsi" w:hAnsiTheme="minorHAnsi" w:cstheme="minorHAnsi"/>
          <w:b/>
          <w:bCs/>
          <w:sz w:val="22"/>
          <w:szCs w:val="22"/>
        </w:rPr>
        <w:t>posredujemo podatke o udeležbi fizičnih in pravnih oseb v lastništvu gospodarskega subjekta, vključno z udeležbo tihih družbenikov</w:t>
      </w:r>
      <w:r w:rsidRPr="002A0D1D">
        <w:rPr>
          <w:rStyle w:val="Sprotnaopomba-sklic"/>
          <w:rFonts w:asciiTheme="minorHAnsi" w:hAnsiTheme="minorHAnsi" w:cstheme="minorHAnsi"/>
          <w:b/>
          <w:bCs/>
          <w:sz w:val="22"/>
          <w:szCs w:val="22"/>
        </w:rPr>
        <w:footnoteReference w:id="5"/>
      </w:r>
      <w:r w:rsidRPr="002A0D1D">
        <w:rPr>
          <w:rFonts w:asciiTheme="minorHAnsi" w:hAnsiTheme="minorHAnsi" w:cstheme="minorHAnsi"/>
          <w:b/>
          <w:bCs/>
          <w:sz w:val="22"/>
          <w:szCs w:val="22"/>
        </w:rPr>
        <w:t>, ter gospodarskih subjektih, za katere se glede na določbe zakona, ki ureja gospodarske družbe šteje, da so povezane družbe z gospodarskim subjektom.</w:t>
      </w:r>
    </w:p>
    <w:p w14:paraId="07844A84" w14:textId="77777777" w:rsidR="00A47669" w:rsidRPr="006B6E77" w:rsidRDefault="00A47669" w:rsidP="00A47669">
      <w:pPr>
        <w:jc w:val="both"/>
        <w:rPr>
          <w:rFonts w:asciiTheme="minorHAnsi" w:hAnsiTheme="minorHAnsi" w:cstheme="minorHAnsi"/>
          <w:sz w:val="14"/>
          <w:szCs w:val="14"/>
        </w:rPr>
      </w:pPr>
    </w:p>
    <w:p w14:paraId="792B6F42" w14:textId="77777777" w:rsidR="00A47669" w:rsidRPr="002A0D1D" w:rsidRDefault="00A47669" w:rsidP="00A47669">
      <w:pPr>
        <w:jc w:val="both"/>
        <w:rPr>
          <w:rFonts w:asciiTheme="minorHAnsi" w:hAnsiTheme="minorHAnsi" w:cstheme="minorHAnsi"/>
          <w:i/>
          <w:iCs/>
          <w:sz w:val="20"/>
          <w:szCs w:val="20"/>
        </w:rPr>
      </w:pPr>
      <w:r w:rsidRPr="002A0D1D">
        <w:rPr>
          <w:rFonts w:asciiTheme="minorHAnsi" w:hAnsiTheme="minorHAnsi" w:cstheme="minorHAnsi"/>
          <w:i/>
          <w:iCs/>
          <w:sz w:val="20"/>
          <w:szCs w:val="20"/>
        </w:rPr>
        <w:t>Spodaj podpisani zastopnik izjavljam, da so pri lastništvu zgoraj navedenega gospodarskega subjekta udeleženi naslednji subjekti (fizične in pravne osebe):</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56"/>
        <w:gridCol w:w="2956"/>
        <w:gridCol w:w="2956"/>
      </w:tblGrid>
      <w:tr w:rsidR="00A47669" w:rsidRPr="002A0D1D" w14:paraId="20F46F93" w14:textId="77777777" w:rsidTr="00147874">
        <w:trPr>
          <w:trHeight w:val="59"/>
          <w:jc w:val="center"/>
        </w:trPr>
        <w:tc>
          <w:tcPr>
            <w:tcW w:w="562" w:type="dxa"/>
            <w:tcBorders>
              <w:bottom w:val="single" w:sz="4" w:space="0" w:color="auto"/>
            </w:tcBorders>
            <w:shd w:val="clear" w:color="auto" w:fill="D9E2F3" w:themeFill="accent5" w:themeFillTint="33"/>
            <w:vAlign w:val="center"/>
          </w:tcPr>
          <w:p w14:paraId="125837DB" w14:textId="77777777" w:rsidR="00A47669" w:rsidRPr="002A0D1D" w:rsidRDefault="00A47669" w:rsidP="00147874">
            <w:pPr>
              <w:jc w:val="center"/>
              <w:rPr>
                <w:rFonts w:asciiTheme="minorHAnsi" w:hAnsiTheme="minorHAnsi" w:cstheme="minorHAnsi"/>
                <w:b/>
                <w:sz w:val="20"/>
                <w:szCs w:val="20"/>
              </w:rPr>
            </w:pPr>
            <w:r w:rsidRPr="002A0D1D">
              <w:rPr>
                <w:rFonts w:asciiTheme="minorHAnsi" w:hAnsiTheme="minorHAnsi" w:cstheme="minorHAnsi"/>
                <w:b/>
                <w:sz w:val="20"/>
                <w:szCs w:val="20"/>
              </w:rPr>
              <w:t>Št.</w:t>
            </w:r>
          </w:p>
        </w:tc>
        <w:tc>
          <w:tcPr>
            <w:tcW w:w="2956" w:type="dxa"/>
            <w:shd w:val="clear" w:color="auto" w:fill="D9E2F3" w:themeFill="accent5" w:themeFillTint="33"/>
            <w:vAlign w:val="center"/>
          </w:tcPr>
          <w:p w14:paraId="5D639038" w14:textId="77777777" w:rsidR="00A47669" w:rsidRPr="002A0D1D" w:rsidRDefault="00A47669" w:rsidP="00147874">
            <w:pPr>
              <w:jc w:val="center"/>
              <w:rPr>
                <w:rFonts w:asciiTheme="minorHAnsi" w:hAnsiTheme="minorHAnsi" w:cstheme="minorHAnsi"/>
                <w:b/>
                <w:sz w:val="20"/>
                <w:szCs w:val="20"/>
              </w:rPr>
            </w:pPr>
            <w:r w:rsidRPr="002A0D1D">
              <w:rPr>
                <w:rFonts w:asciiTheme="minorHAnsi" w:hAnsiTheme="minorHAnsi" w:cstheme="minorHAnsi"/>
                <w:b/>
                <w:sz w:val="20"/>
                <w:szCs w:val="20"/>
              </w:rPr>
              <w:t>Ime in priimek/Naziv:</w:t>
            </w:r>
          </w:p>
        </w:tc>
        <w:tc>
          <w:tcPr>
            <w:tcW w:w="2956" w:type="dxa"/>
            <w:shd w:val="clear" w:color="auto" w:fill="D9E2F3" w:themeFill="accent5" w:themeFillTint="33"/>
            <w:vAlign w:val="center"/>
          </w:tcPr>
          <w:p w14:paraId="4FA08F02" w14:textId="77777777" w:rsidR="00A47669" w:rsidRPr="002A0D1D" w:rsidRDefault="00A47669" w:rsidP="00147874">
            <w:pPr>
              <w:jc w:val="center"/>
              <w:rPr>
                <w:rFonts w:asciiTheme="minorHAnsi" w:hAnsiTheme="minorHAnsi" w:cstheme="minorHAnsi"/>
                <w:b/>
                <w:sz w:val="20"/>
                <w:szCs w:val="20"/>
              </w:rPr>
            </w:pPr>
            <w:r w:rsidRPr="002A0D1D">
              <w:rPr>
                <w:rFonts w:asciiTheme="minorHAnsi" w:hAnsiTheme="minorHAnsi" w:cstheme="minorHAnsi"/>
                <w:b/>
                <w:sz w:val="20"/>
                <w:szCs w:val="20"/>
              </w:rPr>
              <w:t>Naslov stalnega bivališča/Sedež:</w:t>
            </w:r>
          </w:p>
        </w:tc>
        <w:tc>
          <w:tcPr>
            <w:tcW w:w="2956" w:type="dxa"/>
            <w:shd w:val="clear" w:color="auto" w:fill="D9E2F3" w:themeFill="accent5" w:themeFillTint="33"/>
            <w:vAlign w:val="center"/>
          </w:tcPr>
          <w:p w14:paraId="5D9B1152" w14:textId="77777777" w:rsidR="00A47669" w:rsidRPr="002A0D1D" w:rsidRDefault="00A47669" w:rsidP="00147874">
            <w:pPr>
              <w:jc w:val="center"/>
              <w:rPr>
                <w:rFonts w:asciiTheme="minorHAnsi" w:hAnsiTheme="minorHAnsi" w:cstheme="minorHAnsi"/>
                <w:b/>
                <w:sz w:val="20"/>
                <w:szCs w:val="20"/>
              </w:rPr>
            </w:pPr>
            <w:r w:rsidRPr="002A0D1D">
              <w:rPr>
                <w:rFonts w:asciiTheme="minorHAnsi" w:hAnsiTheme="minorHAnsi" w:cstheme="minorHAnsi"/>
                <w:b/>
                <w:sz w:val="20"/>
                <w:szCs w:val="20"/>
              </w:rPr>
              <w:t>Delež lastništva v %</w:t>
            </w:r>
          </w:p>
        </w:tc>
      </w:tr>
      <w:tr w:rsidR="00A47669" w:rsidRPr="002A0D1D" w14:paraId="4628C66A" w14:textId="77777777" w:rsidTr="00147874">
        <w:trPr>
          <w:trHeight w:val="20"/>
          <w:jc w:val="center"/>
        </w:trPr>
        <w:tc>
          <w:tcPr>
            <w:tcW w:w="562" w:type="dxa"/>
            <w:shd w:val="clear" w:color="auto" w:fill="D9E2F3" w:themeFill="accent5" w:themeFillTint="33"/>
            <w:vAlign w:val="center"/>
          </w:tcPr>
          <w:p w14:paraId="5C692CBF" w14:textId="77777777" w:rsidR="00A47669" w:rsidRPr="002A0D1D" w:rsidRDefault="00A47669" w:rsidP="00147874">
            <w:pPr>
              <w:numPr>
                <w:ilvl w:val="0"/>
                <w:numId w:val="10"/>
              </w:numPr>
              <w:rPr>
                <w:rFonts w:asciiTheme="minorHAnsi" w:hAnsiTheme="minorHAnsi" w:cstheme="minorHAnsi"/>
                <w:b/>
                <w:sz w:val="20"/>
                <w:szCs w:val="20"/>
              </w:rPr>
            </w:pPr>
          </w:p>
        </w:tc>
        <w:sdt>
          <w:sdtPr>
            <w:rPr>
              <w:rFonts w:asciiTheme="minorHAnsi" w:hAnsiTheme="minorHAnsi" w:cstheme="minorHAnsi"/>
              <w:sz w:val="20"/>
              <w:szCs w:val="20"/>
            </w:rPr>
            <w:id w:val="-248120211"/>
            <w:placeholder>
              <w:docPart w:val="DefaultPlaceholder_-1854013440"/>
            </w:placeholder>
            <w:showingPlcHdr/>
            <w:text/>
          </w:sdtPr>
          <w:sdtContent>
            <w:tc>
              <w:tcPr>
                <w:tcW w:w="2956" w:type="dxa"/>
                <w:vAlign w:val="center"/>
              </w:tcPr>
              <w:p w14:paraId="49E68D21" w14:textId="6134891D"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356092644"/>
            <w:placeholder>
              <w:docPart w:val="76C5253C0E574DC88E222172668E2E95"/>
            </w:placeholder>
            <w:showingPlcHdr/>
            <w:text/>
          </w:sdtPr>
          <w:sdtContent>
            <w:tc>
              <w:tcPr>
                <w:tcW w:w="2956" w:type="dxa"/>
                <w:vAlign w:val="center"/>
              </w:tcPr>
              <w:p w14:paraId="2CC0FA7D" w14:textId="5907C803"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1370721343"/>
            <w:placeholder>
              <w:docPart w:val="955BE3FF81BB46198994E7B0C6359F83"/>
            </w:placeholder>
            <w:showingPlcHdr/>
            <w:text/>
          </w:sdtPr>
          <w:sdtContent>
            <w:tc>
              <w:tcPr>
                <w:tcW w:w="2956" w:type="dxa"/>
                <w:vAlign w:val="center"/>
              </w:tcPr>
              <w:p w14:paraId="02565C8A" w14:textId="4E965B29"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tr>
      <w:tr w:rsidR="00A47669" w:rsidRPr="002A0D1D" w14:paraId="7253F5A8" w14:textId="77777777" w:rsidTr="00147874">
        <w:trPr>
          <w:trHeight w:val="20"/>
          <w:jc w:val="center"/>
        </w:trPr>
        <w:tc>
          <w:tcPr>
            <w:tcW w:w="562" w:type="dxa"/>
            <w:shd w:val="clear" w:color="auto" w:fill="D9E2F3" w:themeFill="accent5" w:themeFillTint="33"/>
            <w:vAlign w:val="center"/>
          </w:tcPr>
          <w:p w14:paraId="2550B7C3" w14:textId="77777777" w:rsidR="00A47669" w:rsidRPr="002A0D1D" w:rsidRDefault="00A47669" w:rsidP="00147874">
            <w:pPr>
              <w:numPr>
                <w:ilvl w:val="0"/>
                <w:numId w:val="10"/>
              </w:numPr>
              <w:jc w:val="center"/>
              <w:rPr>
                <w:rFonts w:asciiTheme="minorHAnsi" w:hAnsiTheme="minorHAnsi" w:cstheme="minorHAnsi"/>
                <w:b/>
                <w:sz w:val="20"/>
                <w:szCs w:val="20"/>
              </w:rPr>
            </w:pPr>
          </w:p>
        </w:tc>
        <w:sdt>
          <w:sdtPr>
            <w:rPr>
              <w:rFonts w:asciiTheme="minorHAnsi" w:hAnsiTheme="minorHAnsi" w:cstheme="minorHAnsi"/>
              <w:sz w:val="20"/>
              <w:szCs w:val="20"/>
            </w:rPr>
            <w:id w:val="612018757"/>
            <w:placeholder>
              <w:docPart w:val="CF747758D80B4F8DA83CE8D7FE70B9FE"/>
            </w:placeholder>
            <w:showingPlcHdr/>
            <w:text/>
          </w:sdtPr>
          <w:sdtContent>
            <w:tc>
              <w:tcPr>
                <w:tcW w:w="2956" w:type="dxa"/>
                <w:vAlign w:val="center"/>
              </w:tcPr>
              <w:p w14:paraId="24A689DC" w14:textId="42AB0B2E"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696429996"/>
            <w:placeholder>
              <w:docPart w:val="ED3D71C0C18B41EBB18AA60337C12AFE"/>
            </w:placeholder>
            <w:showingPlcHdr/>
            <w:text/>
          </w:sdtPr>
          <w:sdtContent>
            <w:tc>
              <w:tcPr>
                <w:tcW w:w="2956" w:type="dxa"/>
                <w:vAlign w:val="center"/>
              </w:tcPr>
              <w:p w14:paraId="2403847B" w14:textId="7DB8DCBD"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541338663"/>
            <w:placeholder>
              <w:docPart w:val="179A6FAD83CC44EBA086E94788B1C255"/>
            </w:placeholder>
            <w:showingPlcHdr/>
            <w:text/>
          </w:sdtPr>
          <w:sdtContent>
            <w:tc>
              <w:tcPr>
                <w:tcW w:w="2956" w:type="dxa"/>
                <w:vAlign w:val="center"/>
              </w:tcPr>
              <w:p w14:paraId="35FE2811" w14:textId="0B8DD419"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tr>
      <w:tr w:rsidR="00A47669" w:rsidRPr="002A0D1D" w14:paraId="7B50E729" w14:textId="77777777" w:rsidTr="00147874">
        <w:trPr>
          <w:trHeight w:val="271"/>
          <w:jc w:val="center"/>
        </w:trPr>
        <w:tc>
          <w:tcPr>
            <w:tcW w:w="562" w:type="dxa"/>
            <w:shd w:val="clear" w:color="auto" w:fill="D9E2F3" w:themeFill="accent5" w:themeFillTint="33"/>
            <w:vAlign w:val="center"/>
          </w:tcPr>
          <w:p w14:paraId="1A0413F0" w14:textId="77777777" w:rsidR="00A47669" w:rsidRPr="002A0D1D" w:rsidRDefault="00A47669" w:rsidP="00147874">
            <w:pPr>
              <w:numPr>
                <w:ilvl w:val="0"/>
                <w:numId w:val="10"/>
              </w:numPr>
              <w:jc w:val="center"/>
              <w:rPr>
                <w:rFonts w:asciiTheme="minorHAnsi" w:hAnsiTheme="minorHAnsi" w:cstheme="minorHAnsi"/>
                <w:b/>
                <w:sz w:val="20"/>
                <w:szCs w:val="20"/>
              </w:rPr>
            </w:pPr>
          </w:p>
        </w:tc>
        <w:sdt>
          <w:sdtPr>
            <w:rPr>
              <w:rFonts w:asciiTheme="minorHAnsi" w:hAnsiTheme="minorHAnsi" w:cstheme="minorHAnsi"/>
              <w:sz w:val="20"/>
              <w:szCs w:val="20"/>
            </w:rPr>
            <w:id w:val="74560996"/>
            <w:placeholder>
              <w:docPart w:val="188A730F07674089A7D6786DC4C433FD"/>
            </w:placeholder>
            <w:showingPlcHdr/>
            <w:text/>
          </w:sdtPr>
          <w:sdtContent>
            <w:tc>
              <w:tcPr>
                <w:tcW w:w="2956" w:type="dxa"/>
                <w:vAlign w:val="center"/>
              </w:tcPr>
              <w:p w14:paraId="297D92DD" w14:textId="209ED5B5"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1082419197"/>
            <w:placeholder>
              <w:docPart w:val="80156E68E7DF46829FD32AE8E0048337"/>
            </w:placeholder>
            <w:showingPlcHdr/>
            <w:text/>
          </w:sdtPr>
          <w:sdtContent>
            <w:tc>
              <w:tcPr>
                <w:tcW w:w="2956" w:type="dxa"/>
                <w:vAlign w:val="center"/>
              </w:tcPr>
              <w:p w14:paraId="5177F65C" w14:textId="559F3BA4"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149296488"/>
            <w:placeholder>
              <w:docPart w:val="F35F5C72E6B14BEC96E678CD63D13E9D"/>
            </w:placeholder>
            <w:showingPlcHdr/>
            <w:text/>
          </w:sdtPr>
          <w:sdtContent>
            <w:tc>
              <w:tcPr>
                <w:tcW w:w="2956" w:type="dxa"/>
                <w:vAlign w:val="center"/>
              </w:tcPr>
              <w:p w14:paraId="02330B9B" w14:textId="155DDBA2"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tr>
      <w:tr w:rsidR="00A47669" w:rsidRPr="002A0D1D" w14:paraId="2D575B5B" w14:textId="77777777" w:rsidTr="00147874">
        <w:trPr>
          <w:trHeight w:val="20"/>
          <w:jc w:val="center"/>
        </w:trPr>
        <w:tc>
          <w:tcPr>
            <w:tcW w:w="562" w:type="dxa"/>
            <w:shd w:val="clear" w:color="auto" w:fill="D9E2F3" w:themeFill="accent5" w:themeFillTint="33"/>
            <w:vAlign w:val="center"/>
          </w:tcPr>
          <w:p w14:paraId="69C11664" w14:textId="77777777" w:rsidR="00A47669" w:rsidRPr="002A0D1D" w:rsidRDefault="00A47669" w:rsidP="00147874">
            <w:pPr>
              <w:rPr>
                <w:rFonts w:asciiTheme="minorHAnsi" w:hAnsiTheme="minorHAnsi" w:cstheme="minorHAnsi"/>
                <w:b/>
                <w:sz w:val="20"/>
                <w:szCs w:val="20"/>
              </w:rPr>
            </w:pPr>
            <w:r w:rsidRPr="002A0D1D">
              <w:rPr>
                <w:rFonts w:asciiTheme="minorHAnsi" w:hAnsiTheme="minorHAnsi" w:cstheme="minorHAnsi"/>
                <w:b/>
                <w:sz w:val="20"/>
                <w:szCs w:val="20"/>
              </w:rPr>
              <w:t>....</w:t>
            </w:r>
          </w:p>
        </w:tc>
        <w:sdt>
          <w:sdtPr>
            <w:rPr>
              <w:rFonts w:asciiTheme="minorHAnsi" w:hAnsiTheme="minorHAnsi" w:cstheme="minorHAnsi"/>
              <w:sz w:val="20"/>
              <w:szCs w:val="20"/>
            </w:rPr>
            <w:id w:val="1391458537"/>
            <w:placeholder>
              <w:docPart w:val="6A8165A3EA1E43EC8E573C20BE04AE24"/>
            </w:placeholder>
            <w:showingPlcHdr/>
            <w:text/>
          </w:sdtPr>
          <w:sdtContent>
            <w:tc>
              <w:tcPr>
                <w:tcW w:w="2956" w:type="dxa"/>
                <w:vAlign w:val="center"/>
              </w:tcPr>
              <w:p w14:paraId="2F84ECE5" w14:textId="3C68A70F"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2070714819"/>
            <w:placeholder>
              <w:docPart w:val="F2A2E2CE61C7411A9D339086AAA41831"/>
            </w:placeholder>
            <w:showingPlcHdr/>
            <w:text/>
          </w:sdtPr>
          <w:sdtContent>
            <w:tc>
              <w:tcPr>
                <w:tcW w:w="2956" w:type="dxa"/>
                <w:vAlign w:val="center"/>
              </w:tcPr>
              <w:p w14:paraId="1980DC9E" w14:textId="4E7155F3"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379598751"/>
            <w:placeholder>
              <w:docPart w:val="85CC7B7325A94C1CA1A4CFA2A5DA187D"/>
            </w:placeholder>
            <w:showingPlcHdr/>
            <w:text/>
          </w:sdtPr>
          <w:sdtContent>
            <w:tc>
              <w:tcPr>
                <w:tcW w:w="2956" w:type="dxa"/>
                <w:vAlign w:val="center"/>
              </w:tcPr>
              <w:p w14:paraId="7F9C618D" w14:textId="07A65E69"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tr>
    </w:tbl>
    <w:p w14:paraId="0B5872BA" w14:textId="77777777" w:rsidR="00A47669" w:rsidRPr="002A0D1D" w:rsidRDefault="00A47669" w:rsidP="00A47669">
      <w:pPr>
        <w:jc w:val="both"/>
        <w:rPr>
          <w:rFonts w:asciiTheme="minorHAnsi" w:hAnsiTheme="minorHAnsi" w:cstheme="minorHAnsi"/>
          <w:sz w:val="20"/>
          <w:szCs w:val="20"/>
        </w:rPr>
      </w:pPr>
    </w:p>
    <w:p w14:paraId="5B35F3AE" w14:textId="77777777" w:rsidR="00A47669" w:rsidRPr="002A0D1D" w:rsidRDefault="00A47669" w:rsidP="00A47669">
      <w:pPr>
        <w:jc w:val="both"/>
        <w:rPr>
          <w:rFonts w:asciiTheme="minorHAnsi" w:hAnsiTheme="minorHAnsi" w:cstheme="minorHAnsi"/>
          <w:i/>
          <w:iCs/>
          <w:sz w:val="20"/>
          <w:szCs w:val="20"/>
        </w:rPr>
      </w:pPr>
      <w:r w:rsidRPr="002A0D1D">
        <w:rPr>
          <w:rFonts w:asciiTheme="minorHAnsi" w:hAnsiTheme="minorHAnsi" w:cstheme="minorHAnsi"/>
          <w:i/>
          <w:iCs/>
          <w:sz w:val="20"/>
          <w:szCs w:val="20"/>
        </w:rPr>
        <w:t>Spodaj podpisani zastopnik izjavljam, da so skladno z določbami zakona, ki ureja gospodarske družbe, povezane družbe z zgoraj navedenim gospodarskim subjektom, naslednji gospodarski subjekti:</w:t>
      </w: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714"/>
        <w:gridCol w:w="2972"/>
        <w:gridCol w:w="3402"/>
        <w:gridCol w:w="2410"/>
      </w:tblGrid>
      <w:tr w:rsidR="00A47669" w:rsidRPr="002A0D1D" w14:paraId="24683DAE" w14:textId="77777777" w:rsidTr="00147874">
        <w:trPr>
          <w:trHeight w:val="20"/>
        </w:trPr>
        <w:tc>
          <w:tcPr>
            <w:tcW w:w="714" w:type="dxa"/>
            <w:tcBorders>
              <w:bottom w:val="single" w:sz="4" w:space="0" w:color="auto"/>
            </w:tcBorders>
            <w:shd w:val="clear" w:color="auto" w:fill="D9E2F3" w:themeFill="accent5" w:themeFillTint="33"/>
            <w:vAlign w:val="center"/>
          </w:tcPr>
          <w:p w14:paraId="3FD23733" w14:textId="77777777" w:rsidR="00A47669" w:rsidRPr="002A0D1D" w:rsidRDefault="00A47669" w:rsidP="00147874">
            <w:pPr>
              <w:jc w:val="center"/>
              <w:rPr>
                <w:rFonts w:asciiTheme="minorHAnsi" w:hAnsiTheme="minorHAnsi" w:cstheme="minorHAnsi"/>
                <w:b/>
                <w:sz w:val="20"/>
                <w:szCs w:val="20"/>
              </w:rPr>
            </w:pPr>
            <w:r w:rsidRPr="002A0D1D">
              <w:rPr>
                <w:rFonts w:asciiTheme="minorHAnsi" w:hAnsiTheme="minorHAnsi" w:cstheme="minorHAnsi"/>
                <w:b/>
                <w:sz w:val="20"/>
                <w:szCs w:val="20"/>
              </w:rPr>
              <w:t>Št.</w:t>
            </w:r>
          </w:p>
        </w:tc>
        <w:tc>
          <w:tcPr>
            <w:tcW w:w="2972" w:type="dxa"/>
            <w:shd w:val="clear" w:color="auto" w:fill="D9E2F3" w:themeFill="accent5" w:themeFillTint="33"/>
            <w:vAlign w:val="center"/>
          </w:tcPr>
          <w:p w14:paraId="7E9C62F6" w14:textId="77777777" w:rsidR="00A47669" w:rsidRPr="002A0D1D" w:rsidRDefault="00A47669" w:rsidP="00147874">
            <w:pPr>
              <w:jc w:val="center"/>
              <w:rPr>
                <w:rFonts w:asciiTheme="minorHAnsi" w:hAnsiTheme="minorHAnsi" w:cstheme="minorHAnsi"/>
                <w:b/>
                <w:sz w:val="20"/>
                <w:szCs w:val="20"/>
              </w:rPr>
            </w:pPr>
            <w:r w:rsidRPr="002A0D1D">
              <w:rPr>
                <w:rFonts w:asciiTheme="minorHAnsi" w:hAnsiTheme="minorHAnsi" w:cstheme="minorHAnsi"/>
                <w:b/>
                <w:sz w:val="20"/>
                <w:szCs w:val="20"/>
              </w:rPr>
              <w:t>Naziv</w:t>
            </w:r>
          </w:p>
        </w:tc>
        <w:tc>
          <w:tcPr>
            <w:tcW w:w="3402" w:type="dxa"/>
            <w:shd w:val="clear" w:color="auto" w:fill="D9E2F3" w:themeFill="accent5" w:themeFillTint="33"/>
            <w:vAlign w:val="center"/>
          </w:tcPr>
          <w:p w14:paraId="508D637D" w14:textId="77777777" w:rsidR="00A47669" w:rsidRPr="002A0D1D" w:rsidRDefault="00A47669" w:rsidP="00147874">
            <w:pPr>
              <w:jc w:val="center"/>
              <w:rPr>
                <w:rFonts w:asciiTheme="minorHAnsi" w:hAnsiTheme="minorHAnsi" w:cstheme="minorHAnsi"/>
                <w:b/>
                <w:sz w:val="20"/>
                <w:szCs w:val="20"/>
              </w:rPr>
            </w:pPr>
            <w:r w:rsidRPr="002A0D1D">
              <w:rPr>
                <w:rFonts w:asciiTheme="minorHAnsi" w:hAnsiTheme="minorHAnsi" w:cstheme="minorHAnsi"/>
                <w:b/>
                <w:sz w:val="20"/>
                <w:szCs w:val="20"/>
              </w:rPr>
              <w:t>Sedež</w:t>
            </w:r>
          </w:p>
        </w:tc>
        <w:tc>
          <w:tcPr>
            <w:tcW w:w="2410" w:type="dxa"/>
            <w:shd w:val="clear" w:color="auto" w:fill="D9E2F3" w:themeFill="accent5" w:themeFillTint="33"/>
            <w:vAlign w:val="center"/>
          </w:tcPr>
          <w:p w14:paraId="5B2E9072" w14:textId="77777777" w:rsidR="00A47669" w:rsidRPr="002A0D1D" w:rsidRDefault="00A47669" w:rsidP="00147874">
            <w:pPr>
              <w:jc w:val="center"/>
              <w:rPr>
                <w:rFonts w:asciiTheme="minorHAnsi" w:hAnsiTheme="minorHAnsi" w:cstheme="minorHAnsi"/>
                <w:b/>
                <w:sz w:val="20"/>
                <w:szCs w:val="20"/>
              </w:rPr>
            </w:pPr>
            <w:r w:rsidRPr="002A0D1D">
              <w:rPr>
                <w:rFonts w:asciiTheme="minorHAnsi" w:hAnsiTheme="minorHAnsi" w:cstheme="minorHAnsi"/>
                <w:b/>
                <w:sz w:val="20"/>
                <w:szCs w:val="20"/>
              </w:rPr>
              <w:t>Matična številka</w:t>
            </w:r>
          </w:p>
        </w:tc>
      </w:tr>
      <w:tr w:rsidR="00A47669" w:rsidRPr="002A0D1D" w14:paraId="2F1CC326" w14:textId="77777777" w:rsidTr="00147874">
        <w:trPr>
          <w:trHeight w:val="20"/>
        </w:trPr>
        <w:tc>
          <w:tcPr>
            <w:tcW w:w="714" w:type="dxa"/>
            <w:shd w:val="clear" w:color="auto" w:fill="D9E2F3" w:themeFill="accent5" w:themeFillTint="33"/>
            <w:vAlign w:val="center"/>
          </w:tcPr>
          <w:p w14:paraId="4E131500" w14:textId="77777777" w:rsidR="00A47669" w:rsidRPr="002A0D1D" w:rsidRDefault="00A47669" w:rsidP="00147874">
            <w:pPr>
              <w:numPr>
                <w:ilvl w:val="0"/>
                <w:numId w:val="11"/>
              </w:numPr>
              <w:jc w:val="center"/>
              <w:rPr>
                <w:rFonts w:asciiTheme="minorHAnsi" w:hAnsiTheme="minorHAnsi" w:cstheme="minorHAnsi"/>
                <w:b/>
                <w:sz w:val="20"/>
                <w:szCs w:val="20"/>
              </w:rPr>
            </w:pPr>
          </w:p>
        </w:tc>
        <w:sdt>
          <w:sdtPr>
            <w:rPr>
              <w:rFonts w:asciiTheme="minorHAnsi" w:hAnsiTheme="minorHAnsi" w:cstheme="minorHAnsi"/>
              <w:sz w:val="20"/>
              <w:szCs w:val="20"/>
            </w:rPr>
            <w:id w:val="1893928822"/>
            <w:placeholder>
              <w:docPart w:val="ABDE2FD526FB4C96B5C88CC48EA2C637"/>
            </w:placeholder>
            <w:showingPlcHdr/>
            <w:text/>
          </w:sdtPr>
          <w:sdtContent>
            <w:tc>
              <w:tcPr>
                <w:tcW w:w="2972" w:type="dxa"/>
                <w:vAlign w:val="center"/>
              </w:tcPr>
              <w:p w14:paraId="4D198434" w14:textId="3CF7B600" w:rsidR="00A47669" w:rsidRPr="002A0D1D" w:rsidRDefault="00551AC9" w:rsidP="00147874">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740286518"/>
            <w:placeholder>
              <w:docPart w:val="D89E525027C54A46AFEDC57D42D4D5E1"/>
            </w:placeholder>
            <w:showingPlcHdr/>
            <w:text/>
          </w:sdtPr>
          <w:sdtContent>
            <w:tc>
              <w:tcPr>
                <w:tcW w:w="3402" w:type="dxa"/>
                <w:vAlign w:val="center"/>
              </w:tcPr>
              <w:p w14:paraId="66F1AB9C" w14:textId="70ABC30D" w:rsidR="00A47669" w:rsidRPr="002A0D1D" w:rsidRDefault="00551AC9" w:rsidP="00147874">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2040625097"/>
            <w:placeholder>
              <w:docPart w:val="A8484AAA79CF43A9A6C078AA764373C3"/>
            </w:placeholder>
            <w:showingPlcHdr/>
            <w:text/>
          </w:sdtPr>
          <w:sdtContent>
            <w:tc>
              <w:tcPr>
                <w:tcW w:w="2410" w:type="dxa"/>
                <w:vAlign w:val="center"/>
              </w:tcPr>
              <w:p w14:paraId="60516F03" w14:textId="614905C4" w:rsidR="00A47669" w:rsidRPr="002A0D1D" w:rsidRDefault="00551AC9" w:rsidP="00147874">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tr>
      <w:tr w:rsidR="00A47669" w:rsidRPr="002A0D1D" w14:paraId="7C180C41" w14:textId="77777777" w:rsidTr="00147874">
        <w:trPr>
          <w:trHeight w:val="20"/>
        </w:trPr>
        <w:tc>
          <w:tcPr>
            <w:tcW w:w="714" w:type="dxa"/>
            <w:shd w:val="clear" w:color="auto" w:fill="D9E2F3" w:themeFill="accent5" w:themeFillTint="33"/>
            <w:vAlign w:val="center"/>
          </w:tcPr>
          <w:p w14:paraId="7D774259" w14:textId="77777777" w:rsidR="00A47669" w:rsidRPr="002A0D1D" w:rsidRDefault="00A47669" w:rsidP="00147874">
            <w:pPr>
              <w:numPr>
                <w:ilvl w:val="0"/>
                <w:numId w:val="11"/>
              </w:numPr>
              <w:jc w:val="center"/>
              <w:rPr>
                <w:rFonts w:asciiTheme="minorHAnsi" w:hAnsiTheme="minorHAnsi" w:cstheme="minorHAnsi"/>
                <w:b/>
                <w:sz w:val="20"/>
                <w:szCs w:val="20"/>
              </w:rPr>
            </w:pPr>
          </w:p>
        </w:tc>
        <w:sdt>
          <w:sdtPr>
            <w:rPr>
              <w:rFonts w:asciiTheme="minorHAnsi" w:hAnsiTheme="minorHAnsi" w:cstheme="minorHAnsi"/>
              <w:sz w:val="20"/>
              <w:szCs w:val="20"/>
            </w:rPr>
            <w:id w:val="-2063090972"/>
            <w:placeholder>
              <w:docPart w:val="3B50F51FF6884CB0ADB00A26EA350CBE"/>
            </w:placeholder>
            <w:showingPlcHdr/>
            <w:text/>
          </w:sdtPr>
          <w:sdtContent>
            <w:tc>
              <w:tcPr>
                <w:tcW w:w="2972" w:type="dxa"/>
                <w:vAlign w:val="center"/>
              </w:tcPr>
              <w:p w14:paraId="63393D5A" w14:textId="1A6837E6" w:rsidR="00A47669" w:rsidRPr="002A0D1D" w:rsidRDefault="00551AC9" w:rsidP="00147874">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315654340"/>
            <w:placeholder>
              <w:docPart w:val="DD8C174FDE984F87942F6322F84DB83B"/>
            </w:placeholder>
            <w:showingPlcHdr/>
            <w:text/>
          </w:sdtPr>
          <w:sdtContent>
            <w:tc>
              <w:tcPr>
                <w:tcW w:w="3402" w:type="dxa"/>
                <w:vAlign w:val="center"/>
              </w:tcPr>
              <w:p w14:paraId="25F38AA0" w14:textId="4406FFA6" w:rsidR="00A47669" w:rsidRPr="002A0D1D" w:rsidRDefault="00551AC9" w:rsidP="00147874">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428043196"/>
            <w:placeholder>
              <w:docPart w:val="507DA3CA833D4B6FB5B7428CFEE0D7CC"/>
            </w:placeholder>
            <w:showingPlcHdr/>
            <w:text/>
          </w:sdtPr>
          <w:sdtContent>
            <w:tc>
              <w:tcPr>
                <w:tcW w:w="2410" w:type="dxa"/>
                <w:vAlign w:val="center"/>
              </w:tcPr>
              <w:p w14:paraId="0B19E94E" w14:textId="2494D2E0" w:rsidR="00A47669" w:rsidRPr="002A0D1D" w:rsidRDefault="00551AC9" w:rsidP="00147874">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tr>
      <w:tr w:rsidR="00A47669" w:rsidRPr="002A0D1D" w14:paraId="35DAA301" w14:textId="77777777" w:rsidTr="00147874">
        <w:trPr>
          <w:trHeight w:val="20"/>
        </w:trPr>
        <w:tc>
          <w:tcPr>
            <w:tcW w:w="714" w:type="dxa"/>
            <w:shd w:val="clear" w:color="auto" w:fill="D9E2F3" w:themeFill="accent5" w:themeFillTint="33"/>
            <w:vAlign w:val="center"/>
          </w:tcPr>
          <w:p w14:paraId="419B1F49" w14:textId="77777777" w:rsidR="00A47669" w:rsidRPr="002A0D1D" w:rsidRDefault="00A47669" w:rsidP="00147874">
            <w:pPr>
              <w:numPr>
                <w:ilvl w:val="0"/>
                <w:numId w:val="11"/>
              </w:numPr>
              <w:jc w:val="center"/>
              <w:rPr>
                <w:rFonts w:asciiTheme="minorHAnsi" w:hAnsiTheme="minorHAnsi" w:cstheme="minorHAnsi"/>
                <w:b/>
                <w:sz w:val="20"/>
                <w:szCs w:val="20"/>
              </w:rPr>
            </w:pPr>
          </w:p>
        </w:tc>
        <w:sdt>
          <w:sdtPr>
            <w:rPr>
              <w:rFonts w:asciiTheme="minorHAnsi" w:hAnsiTheme="minorHAnsi" w:cstheme="minorHAnsi"/>
              <w:sz w:val="20"/>
              <w:szCs w:val="20"/>
            </w:rPr>
            <w:id w:val="-935438079"/>
            <w:placeholder>
              <w:docPart w:val="1EBD3D39E05B4EBCAA2350ECC5F18507"/>
            </w:placeholder>
            <w:showingPlcHdr/>
            <w:text/>
          </w:sdtPr>
          <w:sdtContent>
            <w:tc>
              <w:tcPr>
                <w:tcW w:w="2972" w:type="dxa"/>
                <w:vAlign w:val="center"/>
              </w:tcPr>
              <w:p w14:paraId="770C0F27" w14:textId="626C3371" w:rsidR="00A47669" w:rsidRPr="002A0D1D" w:rsidRDefault="00551AC9" w:rsidP="00147874">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489213151"/>
            <w:placeholder>
              <w:docPart w:val="DF2B6B078A3F4EF5972EB5EF762B1E90"/>
            </w:placeholder>
            <w:showingPlcHdr/>
            <w:text/>
          </w:sdtPr>
          <w:sdtContent>
            <w:tc>
              <w:tcPr>
                <w:tcW w:w="3402" w:type="dxa"/>
                <w:vAlign w:val="center"/>
              </w:tcPr>
              <w:p w14:paraId="24AE50FE" w14:textId="719E738F" w:rsidR="00A47669" w:rsidRPr="002A0D1D" w:rsidRDefault="00551AC9" w:rsidP="00147874">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274133286"/>
            <w:placeholder>
              <w:docPart w:val="AD5D277BBBBF40249EC9B2884803C87E"/>
            </w:placeholder>
            <w:showingPlcHdr/>
            <w:text/>
          </w:sdtPr>
          <w:sdtContent>
            <w:tc>
              <w:tcPr>
                <w:tcW w:w="2410" w:type="dxa"/>
                <w:vAlign w:val="center"/>
              </w:tcPr>
              <w:p w14:paraId="4E65E3A2" w14:textId="5AD00341" w:rsidR="00A47669" w:rsidRPr="002A0D1D" w:rsidRDefault="00551AC9" w:rsidP="00147874">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tr>
      <w:tr w:rsidR="00A47669" w:rsidRPr="002A0D1D" w14:paraId="7FBFD6E3" w14:textId="77777777" w:rsidTr="00147874">
        <w:trPr>
          <w:trHeight w:val="20"/>
        </w:trPr>
        <w:tc>
          <w:tcPr>
            <w:tcW w:w="714" w:type="dxa"/>
            <w:shd w:val="clear" w:color="auto" w:fill="D9E2F3" w:themeFill="accent5" w:themeFillTint="33"/>
            <w:vAlign w:val="center"/>
          </w:tcPr>
          <w:p w14:paraId="1FAC3F72" w14:textId="77777777" w:rsidR="00A47669" w:rsidRPr="002A0D1D" w:rsidRDefault="00A47669" w:rsidP="00147874">
            <w:pPr>
              <w:jc w:val="center"/>
              <w:rPr>
                <w:rFonts w:asciiTheme="minorHAnsi" w:hAnsiTheme="minorHAnsi" w:cstheme="minorHAnsi"/>
                <w:b/>
                <w:sz w:val="20"/>
                <w:szCs w:val="20"/>
              </w:rPr>
            </w:pPr>
            <w:r w:rsidRPr="002A0D1D">
              <w:rPr>
                <w:rFonts w:asciiTheme="minorHAnsi" w:hAnsiTheme="minorHAnsi" w:cstheme="minorHAnsi"/>
                <w:b/>
                <w:sz w:val="20"/>
                <w:szCs w:val="20"/>
              </w:rPr>
              <w:t>...</w:t>
            </w:r>
          </w:p>
        </w:tc>
        <w:tc>
          <w:tcPr>
            <w:tcW w:w="2972" w:type="dxa"/>
            <w:vAlign w:val="center"/>
          </w:tcPr>
          <w:p w14:paraId="2E0AC957" w14:textId="77777777" w:rsidR="00A47669" w:rsidRPr="002A0D1D" w:rsidRDefault="00A47669" w:rsidP="00147874">
            <w:pPr>
              <w:rPr>
                <w:rFonts w:asciiTheme="minorHAnsi" w:hAnsiTheme="minorHAnsi" w:cstheme="minorHAnsi"/>
                <w:sz w:val="20"/>
                <w:szCs w:val="20"/>
              </w:rPr>
            </w:pPr>
          </w:p>
        </w:tc>
        <w:tc>
          <w:tcPr>
            <w:tcW w:w="3402" w:type="dxa"/>
            <w:vAlign w:val="center"/>
          </w:tcPr>
          <w:p w14:paraId="6EDAC8AC" w14:textId="77777777" w:rsidR="00A47669" w:rsidRPr="002A0D1D" w:rsidRDefault="00A47669" w:rsidP="00147874">
            <w:pPr>
              <w:rPr>
                <w:rFonts w:asciiTheme="minorHAnsi" w:hAnsiTheme="minorHAnsi" w:cstheme="minorHAnsi"/>
                <w:sz w:val="20"/>
                <w:szCs w:val="20"/>
              </w:rPr>
            </w:pPr>
          </w:p>
        </w:tc>
        <w:tc>
          <w:tcPr>
            <w:tcW w:w="2410" w:type="dxa"/>
            <w:vAlign w:val="center"/>
          </w:tcPr>
          <w:p w14:paraId="5A5165EB" w14:textId="77777777" w:rsidR="00A47669" w:rsidRPr="002A0D1D" w:rsidRDefault="00A47669" w:rsidP="00147874">
            <w:pPr>
              <w:rPr>
                <w:rFonts w:asciiTheme="minorHAnsi" w:hAnsiTheme="minorHAnsi" w:cstheme="minorHAnsi"/>
                <w:sz w:val="20"/>
                <w:szCs w:val="20"/>
              </w:rPr>
            </w:pPr>
          </w:p>
        </w:tc>
      </w:tr>
    </w:tbl>
    <w:p w14:paraId="7DA3BF97" w14:textId="77777777" w:rsidR="00A47669" w:rsidRPr="006B6E77" w:rsidRDefault="00A47669" w:rsidP="00A47669">
      <w:pPr>
        <w:jc w:val="both"/>
        <w:rPr>
          <w:rFonts w:asciiTheme="minorHAnsi" w:hAnsiTheme="minorHAnsi" w:cstheme="minorHAnsi"/>
          <w:i/>
          <w:sz w:val="20"/>
          <w:szCs w:val="20"/>
        </w:rPr>
      </w:pPr>
      <w:r w:rsidRPr="006B6E77">
        <w:rPr>
          <w:rFonts w:asciiTheme="minorHAnsi" w:hAnsiTheme="minorHAnsi" w:cstheme="minorHAnsi"/>
          <w:i/>
          <w:sz w:val="20"/>
          <w:szCs w:val="20"/>
        </w:rPr>
        <w:lastRenderedPageBreak/>
        <w:t>*V primeru, da ponudnik ne bo izpolnil zgornje tabele, bo naročnik štel, da gospodarski subjekt izjavlja, da nima povezanih družb.</w:t>
      </w:r>
    </w:p>
    <w:p w14:paraId="0DFA1140" w14:textId="77777777" w:rsidR="00A47669" w:rsidRDefault="00A47669" w:rsidP="00A47669">
      <w:pPr>
        <w:jc w:val="both"/>
        <w:rPr>
          <w:rFonts w:asciiTheme="minorHAnsi" w:hAnsiTheme="minorHAnsi" w:cstheme="minorHAnsi"/>
        </w:rPr>
      </w:pPr>
    </w:p>
    <w:p w14:paraId="4D746E6F" w14:textId="77777777" w:rsidR="00A47669" w:rsidRDefault="00A47669" w:rsidP="00A47669">
      <w:pPr>
        <w:jc w:val="both"/>
        <w:rPr>
          <w:rFonts w:asciiTheme="minorHAnsi" w:hAnsiTheme="minorHAnsi" w:cstheme="minorHAnsi"/>
        </w:rPr>
      </w:pPr>
    </w:p>
    <w:p w14:paraId="06BD7C48" w14:textId="77777777" w:rsidR="00A47669" w:rsidRPr="002A0D1D" w:rsidRDefault="00A47669" w:rsidP="00A47669">
      <w:pPr>
        <w:jc w:val="both"/>
        <w:rPr>
          <w:rFonts w:asciiTheme="minorHAnsi" w:hAnsiTheme="minorHAnsi" w:cstheme="minorHAnsi"/>
        </w:rPr>
      </w:pPr>
    </w:p>
    <w:p w14:paraId="2E559579"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4540918" w14:textId="77777777" w:rsidR="00A47669" w:rsidRPr="002A0D1D" w:rsidRDefault="00A47669" w:rsidP="00A47669">
      <w:pPr>
        <w:jc w:val="both"/>
        <w:rPr>
          <w:rFonts w:asciiTheme="minorHAnsi" w:hAnsiTheme="minorHAnsi" w:cstheme="minorHAnsi"/>
        </w:rPr>
      </w:pPr>
    </w:p>
    <w:p w14:paraId="46ED91CB"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S podpisom te izjave jamčimo za točnost in resničnost podatkov ter se zavedamo, da je pogodba v primeru lažne izjave ali neresničnih podatkov o dejstvih v izjavi nična. Zavezujemo se, da bom naročnika obvestil o vsaki spremembi posredovanih podatkov.</w:t>
      </w:r>
    </w:p>
    <w:p w14:paraId="22FEFBCE" w14:textId="77777777" w:rsidR="00A47669" w:rsidRPr="002A0D1D" w:rsidRDefault="00A47669" w:rsidP="00A47669">
      <w:pPr>
        <w:jc w:val="both"/>
        <w:rPr>
          <w:rFonts w:asciiTheme="minorHAnsi" w:hAnsiTheme="minorHAnsi" w:cstheme="minorHAnsi"/>
        </w:rPr>
      </w:pPr>
    </w:p>
    <w:p w14:paraId="2B0EC642" w14:textId="77777777" w:rsidR="00A47669" w:rsidRPr="006B6E77" w:rsidRDefault="00A47669" w:rsidP="00A47669">
      <w:pPr>
        <w:pStyle w:val="Odstavekseznama"/>
        <w:numPr>
          <w:ilvl w:val="0"/>
          <w:numId w:val="9"/>
        </w:numPr>
        <w:ind w:left="426" w:hanging="425"/>
        <w:jc w:val="both"/>
        <w:rPr>
          <w:rFonts w:asciiTheme="minorHAnsi" w:hAnsiTheme="minorHAnsi" w:cstheme="minorHAnsi"/>
          <w:b/>
          <w:bCs/>
        </w:rPr>
      </w:pPr>
      <w:r w:rsidRPr="006B6E77">
        <w:rPr>
          <w:rFonts w:asciiTheme="minorHAnsi" w:hAnsiTheme="minorHAnsi" w:cstheme="minorHAnsi"/>
          <w:b/>
          <w:bCs/>
        </w:rPr>
        <w:t>izjavljamo, da nismo povezani s funkcionarji naročnika predmetnega javnega naročila in, po našem vedenju, z njihovimi družinskimi člani</w:t>
      </w:r>
      <w:r w:rsidRPr="006B6E77">
        <w:rPr>
          <w:rFonts w:asciiTheme="minorHAnsi" w:hAnsiTheme="minorHAnsi" w:cstheme="minorHAnsi"/>
          <w:b/>
          <w:bCs/>
          <w:vertAlign w:val="superscript"/>
        </w:rPr>
        <w:footnoteReference w:id="6"/>
      </w:r>
      <w:r w:rsidRPr="006B6E77">
        <w:rPr>
          <w:rFonts w:asciiTheme="minorHAnsi" w:hAnsiTheme="minorHAnsi" w:cstheme="minorHAnsi"/>
          <w:b/>
          <w:bCs/>
        </w:rPr>
        <w:t xml:space="preserve"> na način, da bi bil funkcionar ali njegov družinski član v gospodarskem subjektu: </w:t>
      </w:r>
    </w:p>
    <w:p w14:paraId="70D8A332" w14:textId="77777777" w:rsidR="00A47669" w:rsidRPr="002A0D1D" w:rsidRDefault="00A47669" w:rsidP="00A47669">
      <w:pPr>
        <w:pStyle w:val="Odstavekseznama"/>
        <w:numPr>
          <w:ilvl w:val="0"/>
          <w:numId w:val="31"/>
        </w:numPr>
        <w:ind w:left="851"/>
        <w:jc w:val="both"/>
        <w:rPr>
          <w:rFonts w:asciiTheme="minorHAnsi" w:hAnsiTheme="minorHAnsi" w:cstheme="minorHAnsi"/>
          <w:b/>
          <w:bCs/>
        </w:rPr>
      </w:pPr>
      <w:r w:rsidRPr="002A0D1D">
        <w:rPr>
          <w:rFonts w:asciiTheme="minorHAnsi" w:hAnsiTheme="minorHAnsi" w:cstheme="minorHAnsi"/>
          <w:b/>
          <w:bCs/>
        </w:rPr>
        <w:t xml:space="preserve">udeležen kot poslovodja, član poslovodstva ali zakoniti zastopnik ali </w:t>
      </w:r>
    </w:p>
    <w:p w14:paraId="41F9B178" w14:textId="77777777" w:rsidR="00A47669" w:rsidRPr="006B6E77" w:rsidRDefault="00A47669" w:rsidP="00A47669">
      <w:pPr>
        <w:pStyle w:val="Odstavekseznama"/>
        <w:numPr>
          <w:ilvl w:val="0"/>
          <w:numId w:val="31"/>
        </w:numPr>
        <w:ind w:left="851"/>
        <w:jc w:val="both"/>
        <w:rPr>
          <w:rFonts w:asciiTheme="minorHAnsi" w:hAnsiTheme="minorHAnsi" w:cstheme="minorHAnsi"/>
          <w:b/>
          <w:bCs/>
        </w:rPr>
      </w:pPr>
      <w:r w:rsidRPr="006B6E77">
        <w:rPr>
          <w:rFonts w:asciiTheme="minorHAnsi" w:hAnsiTheme="minorHAnsi" w:cstheme="minorHAnsi"/>
          <w:b/>
          <w:bCs/>
        </w:rPr>
        <w:t xml:space="preserve">je neposredno ali preko drugih pravnih oseb v več kot pet odstotnem deležu udeležen pri ustanoviteljskih pravicah, upravljanju ali kapitalu. </w:t>
      </w:r>
    </w:p>
    <w:p w14:paraId="231A2F9F" w14:textId="77777777" w:rsidR="00A47669" w:rsidRPr="002A0D1D" w:rsidRDefault="00A47669" w:rsidP="00A47669">
      <w:pPr>
        <w:jc w:val="both"/>
        <w:rPr>
          <w:rFonts w:asciiTheme="minorHAnsi" w:hAnsiTheme="minorHAnsi" w:cstheme="minorHAnsi"/>
        </w:rPr>
      </w:pPr>
    </w:p>
    <w:p w14:paraId="3EA1B73C"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5CFF55C8" w14:textId="77777777" w:rsidR="00A47669" w:rsidRPr="002A0D1D" w:rsidRDefault="00A47669" w:rsidP="00A47669">
      <w:pPr>
        <w:jc w:val="both"/>
        <w:rPr>
          <w:rFonts w:asciiTheme="minorHAnsi" w:hAnsiTheme="minorHAnsi" w:cstheme="minorHAnsi"/>
        </w:rPr>
      </w:pPr>
    </w:p>
    <w:p w14:paraId="4A8AC374"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Zavedamo se posledice, da je pogodba nična, če je sklenjena v nasprotju z določbami 35. člena ZIntPK.</w:t>
      </w:r>
    </w:p>
    <w:p w14:paraId="48792543" w14:textId="77777777" w:rsidR="00A47669" w:rsidRPr="002A0D1D" w:rsidRDefault="00A47669" w:rsidP="00A47669">
      <w:pPr>
        <w:jc w:val="both"/>
        <w:rPr>
          <w:rFonts w:asciiTheme="minorHAnsi" w:hAnsiTheme="minorHAnsi" w:cstheme="minorHAnsi"/>
        </w:rPr>
      </w:pPr>
    </w:p>
    <w:p w14:paraId="6A97594C" w14:textId="77777777" w:rsidR="00A47669" w:rsidRPr="002A0D1D" w:rsidRDefault="00A47669" w:rsidP="00A47669">
      <w:pPr>
        <w:jc w:val="both"/>
        <w:rPr>
          <w:rFonts w:asciiTheme="minorHAnsi" w:hAnsiTheme="minorHAnsi" w:cstheme="minorHAnsi"/>
        </w:rPr>
      </w:pPr>
    </w:p>
    <w:p w14:paraId="4B49B045"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Vse izjave podajamo pod kazensko in materialno odgovornostjo.</w:t>
      </w:r>
    </w:p>
    <w:p w14:paraId="64FC23FA" w14:textId="77777777" w:rsidR="00A47669" w:rsidRPr="002A0D1D" w:rsidRDefault="00A47669" w:rsidP="00A47669">
      <w:pPr>
        <w:jc w:val="both"/>
        <w:rPr>
          <w:rFonts w:asciiTheme="minorHAnsi" w:hAnsiTheme="minorHAnsi" w:cstheme="minorHAnsi"/>
        </w:rPr>
      </w:pPr>
    </w:p>
    <w:sdt>
      <w:sdtPr>
        <w:rPr>
          <w:rFonts w:asciiTheme="minorHAnsi" w:hAnsiTheme="minorHAnsi" w:cstheme="minorHAnsi"/>
        </w:rPr>
        <w:id w:val="-1428186444"/>
        <w:placeholder>
          <w:docPart w:val="E8008F2D1F7042AF89BDD1131C246DC0"/>
        </w:placeholder>
        <w:showingPlcHdr/>
        <w:text/>
      </w:sdtPr>
      <w:sdtContent>
        <w:p w14:paraId="37FD10A7" w14:textId="77777777" w:rsidR="00A47669" w:rsidRPr="002A0D1D" w:rsidRDefault="00A47669" w:rsidP="00A47669">
          <w:pPr>
            <w:jc w:val="both"/>
            <w:rPr>
              <w:rFonts w:asciiTheme="minorHAnsi" w:hAnsiTheme="minorHAnsi" w:cstheme="minorHAnsi"/>
            </w:rPr>
          </w:pPr>
          <w:r w:rsidRPr="002A0D1D">
            <w:rPr>
              <w:rStyle w:val="Besedilooznabemesta"/>
              <w:rFonts w:asciiTheme="minorHAnsi" w:eastAsiaTheme="majorEastAsia" w:hAnsiTheme="minorHAnsi" w:cstheme="minorHAnsi"/>
              <w:color w:val="auto"/>
            </w:rPr>
            <w:t>Kliknite ali tapnite tukaj, če želite vnesti besedilo.</w:t>
          </w:r>
        </w:p>
      </w:sdtContent>
    </w:sdt>
    <w:p w14:paraId="0274A08D"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(Kraj in datum)                                                                                    Žig            </w:t>
      </w:r>
    </w:p>
    <w:p w14:paraId="4F3FF872" w14:textId="77777777" w:rsidR="00A47669" w:rsidRPr="002A0D1D" w:rsidRDefault="00A47669" w:rsidP="00A47669">
      <w:pPr>
        <w:jc w:val="both"/>
        <w:rPr>
          <w:rFonts w:asciiTheme="minorHAnsi" w:hAnsiTheme="minorHAnsi" w:cstheme="minorHAnsi"/>
        </w:rPr>
      </w:pPr>
    </w:p>
    <w:p w14:paraId="642B023C" w14:textId="77777777" w:rsidR="00A47669" w:rsidRPr="002A0D1D" w:rsidRDefault="00A47669" w:rsidP="00A47669">
      <w:pPr>
        <w:jc w:val="both"/>
        <w:rPr>
          <w:rFonts w:asciiTheme="minorHAnsi" w:hAnsiTheme="minorHAnsi" w:cstheme="minorHAnsi"/>
        </w:rPr>
      </w:pPr>
    </w:p>
    <w:sdt>
      <w:sdtPr>
        <w:rPr>
          <w:rFonts w:asciiTheme="minorHAnsi" w:hAnsiTheme="minorHAnsi" w:cstheme="minorHAnsi"/>
        </w:rPr>
        <w:id w:val="-480536525"/>
        <w:placeholder>
          <w:docPart w:val="E8008F2D1F7042AF89BDD1131C246DC0"/>
        </w:placeholder>
        <w:showingPlcHdr/>
        <w:text/>
      </w:sdtPr>
      <w:sdtContent>
        <w:p w14:paraId="610199F4" w14:textId="77777777" w:rsidR="00A47669" w:rsidRPr="002A0D1D" w:rsidRDefault="00A47669" w:rsidP="00A47669">
          <w:pPr>
            <w:jc w:val="both"/>
            <w:rPr>
              <w:rFonts w:asciiTheme="minorHAnsi" w:hAnsiTheme="minorHAnsi" w:cstheme="minorHAnsi"/>
            </w:rPr>
          </w:pPr>
          <w:r w:rsidRPr="002A0D1D">
            <w:rPr>
              <w:rStyle w:val="Besedilooznabemesta"/>
              <w:rFonts w:asciiTheme="minorHAnsi" w:eastAsiaTheme="majorEastAsia" w:hAnsiTheme="minorHAnsi" w:cstheme="minorHAnsi"/>
              <w:color w:val="auto"/>
            </w:rPr>
            <w:t>Kliknite ali tapnite tukaj, če želite vnesti besedilo.</w:t>
          </w:r>
        </w:p>
      </w:sdtContent>
    </w:sdt>
    <w:p w14:paraId="157BFD89"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(Naziv in podpis zakonitega zastopnika ponudnika) </w:t>
      </w:r>
    </w:p>
    <w:p w14:paraId="50BA26B8" w14:textId="77777777" w:rsidR="00A47669" w:rsidRPr="002A0D1D" w:rsidRDefault="00A47669" w:rsidP="00A47669">
      <w:pPr>
        <w:tabs>
          <w:tab w:val="left" w:pos="2694"/>
          <w:tab w:val="left" w:pos="2977"/>
        </w:tabs>
        <w:ind w:right="1"/>
        <w:rPr>
          <w:rFonts w:asciiTheme="minorHAnsi" w:hAnsiTheme="minorHAnsi" w:cstheme="minorHAnsi"/>
          <w:b/>
          <w:i/>
        </w:rPr>
      </w:pPr>
    </w:p>
    <w:p w14:paraId="106C324B" w14:textId="77777777" w:rsidR="00A47669" w:rsidRPr="002A0D1D" w:rsidRDefault="00A47669" w:rsidP="00A47669">
      <w:pPr>
        <w:tabs>
          <w:tab w:val="left" w:pos="2694"/>
          <w:tab w:val="left" w:pos="2977"/>
        </w:tabs>
        <w:ind w:right="1"/>
        <w:rPr>
          <w:rFonts w:asciiTheme="minorHAnsi" w:hAnsiTheme="minorHAnsi" w:cstheme="minorHAnsi"/>
          <w:b/>
          <w:i/>
        </w:rPr>
      </w:pPr>
    </w:p>
    <w:p w14:paraId="21D22BBC" w14:textId="77777777" w:rsidR="00A47669" w:rsidRDefault="00A47669" w:rsidP="00A47669">
      <w:pPr>
        <w:tabs>
          <w:tab w:val="left" w:pos="2694"/>
          <w:tab w:val="left" w:pos="2977"/>
        </w:tabs>
        <w:ind w:right="1"/>
        <w:rPr>
          <w:rFonts w:asciiTheme="minorHAnsi" w:hAnsiTheme="minorHAnsi" w:cstheme="minorHAnsi"/>
          <w:b/>
          <w:i/>
        </w:rPr>
      </w:pPr>
    </w:p>
    <w:p w14:paraId="16E47F86" w14:textId="77777777" w:rsidR="00A47669" w:rsidRDefault="00A47669" w:rsidP="00A47669">
      <w:pPr>
        <w:tabs>
          <w:tab w:val="left" w:pos="2694"/>
          <w:tab w:val="left" w:pos="2977"/>
        </w:tabs>
        <w:ind w:right="1"/>
        <w:rPr>
          <w:rFonts w:asciiTheme="minorHAnsi" w:hAnsiTheme="minorHAnsi" w:cstheme="minorHAnsi"/>
          <w:b/>
          <w:i/>
        </w:rPr>
      </w:pPr>
    </w:p>
    <w:p w14:paraId="56FD024F" w14:textId="77777777" w:rsidR="009770B9" w:rsidRDefault="009770B9" w:rsidP="00A47669">
      <w:pPr>
        <w:tabs>
          <w:tab w:val="left" w:pos="2694"/>
          <w:tab w:val="left" w:pos="2977"/>
        </w:tabs>
        <w:ind w:right="1"/>
        <w:rPr>
          <w:rFonts w:asciiTheme="minorHAnsi" w:hAnsiTheme="minorHAnsi" w:cstheme="minorHAnsi"/>
          <w:b/>
          <w:i/>
        </w:rPr>
      </w:pPr>
    </w:p>
    <w:p w14:paraId="434E673E" w14:textId="77777777" w:rsidR="00A47669" w:rsidRDefault="00A47669" w:rsidP="00A47669">
      <w:pPr>
        <w:tabs>
          <w:tab w:val="left" w:pos="2694"/>
          <w:tab w:val="left" w:pos="2977"/>
        </w:tabs>
        <w:ind w:right="1"/>
        <w:rPr>
          <w:rFonts w:asciiTheme="minorHAnsi" w:hAnsiTheme="minorHAnsi" w:cstheme="minorHAnsi"/>
          <w:b/>
          <w:i/>
        </w:rPr>
      </w:pPr>
    </w:p>
    <w:p w14:paraId="31DB877F" w14:textId="77777777" w:rsidR="00A47669" w:rsidRDefault="00A47669" w:rsidP="00A47669">
      <w:pPr>
        <w:tabs>
          <w:tab w:val="left" w:pos="2694"/>
          <w:tab w:val="left" w:pos="2977"/>
        </w:tabs>
        <w:ind w:right="1"/>
        <w:rPr>
          <w:rFonts w:asciiTheme="minorHAnsi" w:hAnsiTheme="minorHAnsi" w:cstheme="minorHAnsi"/>
          <w:b/>
          <w:i/>
        </w:rPr>
      </w:pPr>
    </w:p>
    <w:p w14:paraId="4DE9E209" w14:textId="77777777" w:rsidR="003D18CA" w:rsidRDefault="003D18CA">
      <w:pPr>
        <w:spacing w:after="160" w:line="259" w:lineRule="auto"/>
        <w:rPr>
          <w:rFonts w:asciiTheme="minorHAnsi" w:hAnsiTheme="minorHAnsi" w:cstheme="minorHAnsi"/>
          <w:b/>
          <w:i/>
        </w:rPr>
      </w:pPr>
      <w:r>
        <w:rPr>
          <w:rFonts w:asciiTheme="minorHAnsi" w:hAnsiTheme="minorHAnsi" w:cstheme="minorHAnsi"/>
          <w:b/>
          <w:i/>
        </w:rPr>
        <w:br w:type="page"/>
      </w:r>
    </w:p>
    <w:p w14:paraId="20915760" w14:textId="77777777" w:rsidR="00A47669" w:rsidRPr="002A0D1D" w:rsidRDefault="00A47669" w:rsidP="00A47669">
      <w:pPr>
        <w:tabs>
          <w:tab w:val="left" w:pos="2694"/>
          <w:tab w:val="left" w:pos="2977"/>
        </w:tabs>
        <w:ind w:right="1"/>
        <w:rPr>
          <w:rFonts w:asciiTheme="minorHAnsi" w:hAnsiTheme="minorHAnsi" w:cstheme="minorHAnsi"/>
          <w:b/>
        </w:rPr>
      </w:pPr>
      <w:r w:rsidRPr="002A0D1D">
        <w:rPr>
          <w:rFonts w:asciiTheme="minorHAnsi" w:hAnsiTheme="minorHAnsi" w:cstheme="minorHAnsi"/>
          <w:b/>
          <w:i/>
        </w:rPr>
        <w:lastRenderedPageBreak/>
        <w:t>OBR-12</w:t>
      </w:r>
    </w:p>
    <w:p w14:paraId="02D1CB21" w14:textId="77777777" w:rsidR="00A47669" w:rsidRPr="002A0D1D" w:rsidRDefault="00A47669" w:rsidP="00A47669">
      <w:pPr>
        <w:spacing w:after="120"/>
        <w:rPr>
          <w:rFonts w:asciiTheme="minorHAnsi" w:hAnsiTheme="minorHAnsi" w:cstheme="minorHAnsi"/>
          <w:b/>
        </w:rPr>
      </w:pPr>
    </w:p>
    <w:p w14:paraId="456A6EE1" w14:textId="77777777" w:rsidR="00A47669" w:rsidRPr="002A0D1D" w:rsidRDefault="00A47669" w:rsidP="00A47669">
      <w:pPr>
        <w:rPr>
          <w:rFonts w:asciiTheme="minorHAnsi" w:hAnsiTheme="minorHAnsi" w:cstheme="minorHAnsi"/>
        </w:rPr>
      </w:pPr>
      <w:r w:rsidRPr="002A0D1D">
        <w:rPr>
          <w:rFonts w:asciiTheme="minorHAnsi" w:hAnsiTheme="minorHAnsi" w:cstheme="minorHAnsi"/>
          <w:i/>
        </w:rPr>
        <w:t>Gospodarski subjekt:</w:t>
      </w:r>
      <w:r w:rsidRPr="002A0D1D">
        <w:rPr>
          <w:rFonts w:asciiTheme="minorHAnsi" w:hAnsiTheme="minorHAnsi" w:cstheme="minorHAnsi"/>
        </w:rPr>
        <w:t xml:space="preserve"> </w:t>
      </w:r>
    </w:p>
    <w:sdt>
      <w:sdtPr>
        <w:rPr>
          <w:rFonts w:asciiTheme="minorHAnsi" w:hAnsiTheme="minorHAnsi" w:cstheme="minorHAnsi"/>
        </w:rPr>
        <w:id w:val="-804004835"/>
        <w:placeholder>
          <w:docPart w:val="F7DB5DA5B9374570896BE6B151066DA4"/>
        </w:placeholder>
        <w:showingPlcHdr/>
      </w:sdtPr>
      <w:sdtContent>
        <w:p w14:paraId="1F2C88EE" w14:textId="77777777" w:rsidR="00A47669" w:rsidRPr="002A0D1D" w:rsidRDefault="00A47669" w:rsidP="00A47669">
          <w:pPr>
            <w:spacing w:after="120"/>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sdtContent>
    </w:sdt>
    <w:p w14:paraId="0A8DDF1E" w14:textId="77777777" w:rsidR="00A47669" w:rsidRPr="002A0D1D" w:rsidRDefault="00A47669" w:rsidP="00A47669">
      <w:pPr>
        <w:spacing w:after="120"/>
        <w:rPr>
          <w:rFonts w:asciiTheme="minorHAnsi" w:hAnsiTheme="minorHAnsi" w:cstheme="minorHAnsi"/>
          <w:b/>
        </w:rPr>
      </w:pPr>
    </w:p>
    <w:p w14:paraId="7FB52E67" w14:textId="77777777" w:rsidR="00A47669" w:rsidRPr="002A0D1D" w:rsidRDefault="00A47669" w:rsidP="00A47669">
      <w:pPr>
        <w:spacing w:after="120"/>
        <w:jc w:val="center"/>
        <w:rPr>
          <w:rFonts w:asciiTheme="minorHAnsi" w:hAnsiTheme="minorHAnsi" w:cstheme="minorHAnsi"/>
          <w:b/>
        </w:rPr>
      </w:pPr>
      <w:r w:rsidRPr="002A0D1D">
        <w:rPr>
          <w:rFonts w:asciiTheme="minorHAnsi" w:hAnsiTheme="minorHAnsi" w:cstheme="minorHAnsi"/>
          <w:b/>
        </w:rPr>
        <w:t>IZJAVA GOSPODARSKEGA SUBJEKTA</w:t>
      </w:r>
    </w:p>
    <w:p w14:paraId="64C22192" w14:textId="77777777" w:rsidR="00A47669" w:rsidRPr="002A0D1D" w:rsidRDefault="00A47669" w:rsidP="00A47669">
      <w:pPr>
        <w:spacing w:after="120"/>
        <w:rPr>
          <w:rFonts w:asciiTheme="minorHAnsi" w:hAnsiTheme="minorHAnsi" w:cstheme="minorHAnsi"/>
        </w:rPr>
      </w:pPr>
    </w:p>
    <w:p w14:paraId="068EDD7F" w14:textId="77777777" w:rsidR="00A47669" w:rsidRPr="002A0D1D" w:rsidRDefault="00A47669" w:rsidP="00A47669">
      <w:pPr>
        <w:pStyle w:val="Odstavekseznama"/>
        <w:numPr>
          <w:ilvl w:val="0"/>
          <w:numId w:val="17"/>
        </w:numPr>
        <w:spacing w:after="120"/>
        <w:ind w:left="426" w:hanging="426"/>
        <w:contextualSpacing w:val="0"/>
        <w:jc w:val="both"/>
        <w:rPr>
          <w:rFonts w:asciiTheme="minorHAnsi" w:hAnsiTheme="minorHAnsi" w:cstheme="minorHAnsi"/>
        </w:rPr>
      </w:pPr>
      <w:r w:rsidRPr="002A0D1D">
        <w:rPr>
          <w:rFonts w:asciiTheme="minorHAnsi" w:hAnsiTheme="minorHAnsi" w:cstheme="minorHAnsi"/>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31D4037D" w14:textId="77777777" w:rsidR="00A47669" w:rsidRPr="002A0D1D" w:rsidRDefault="00A47669" w:rsidP="00A47669">
      <w:pPr>
        <w:rPr>
          <w:rFonts w:asciiTheme="minorHAnsi" w:hAnsiTheme="minorHAnsi" w:cstheme="minorHAnsi"/>
          <w:b/>
        </w:rPr>
      </w:pPr>
    </w:p>
    <w:p w14:paraId="2D96AEA6" w14:textId="77777777" w:rsidR="00A47669" w:rsidRPr="002A0D1D" w:rsidRDefault="00A47669" w:rsidP="00A47669">
      <w:pPr>
        <w:pStyle w:val="Odstavekseznama"/>
        <w:numPr>
          <w:ilvl w:val="0"/>
          <w:numId w:val="16"/>
        </w:numPr>
        <w:spacing w:after="120"/>
        <w:ind w:left="851"/>
        <w:contextualSpacing w:val="0"/>
        <w:jc w:val="both"/>
        <w:rPr>
          <w:rFonts w:asciiTheme="minorHAnsi" w:hAnsiTheme="minorHAnsi" w:cstheme="minorHAnsi"/>
        </w:rPr>
      </w:pPr>
      <w:r w:rsidRPr="002A0D1D">
        <w:rPr>
          <w:rFonts w:asciiTheme="minorHAnsi" w:hAnsiTheme="minorHAnsi" w:cstheme="minorHAnsi"/>
        </w:rPr>
        <w:t>ruski državljan ali fizična ali pravna oseba, subjekt ali organ s sedežem v Rusiji;</w:t>
      </w:r>
    </w:p>
    <w:p w14:paraId="08B6E0CA" w14:textId="77777777" w:rsidR="00A47669" w:rsidRPr="002A0D1D" w:rsidRDefault="00A47669" w:rsidP="00A47669">
      <w:pPr>
        <w:pStyle w:val="Odstavekseznama"/>
        <w:numPr>
          <w:ilvl w:val="0"/>
          <w:numId w:val="16"/>
        </w:numPr>
        <w:spacing w:after="120"/>
        <w:ind w:left="851"/>
        <w:contextualSpacing w:val="0"/>
        <w:jc w:val="both"/>
        <w:rPr>
          <w:rFonts w:asciiTheme="minorHAnsi" w:hAnsiTheme="minorHAnsi" w:cstheme="minorHAnsi"/>
        </w:rPr>
      </w:pPr>
      <w:r w:rsidRPr="002A0D1D">
        <w:rPr>
          <w:rFonts w:asciiTheme="minorHAnsi" w:hAnsiTheme="minorHAnsi" w:cstheme="minorHAnsi"/>
        </w:rPr>
        <w:t>pravna oseba, subjekt ali organ, katerega več kot 50-odstotni delež je v neposredni ali posredni lasti subjekta iz točke (a) tega odstavka, ali</w:t>
      </w:r>
    </w:p>
    <w:p w14:paraId="6ADA479F" w14:textId="77777777" w:rsidR="00A47669" w:rsidRPr="002A0D1D" w:rsidRDefault="00A47669" w:rsidP="00A47669">
      <w:pPr>
        <w:pStyle w:val="Odstavekseznama"/>
        <w:numPr>
          <w:ilvl w:val="0"/>
          <w:numId w:val="16"/>
        </w:numPr>
        <w:spacing w:after="120"/>
        <w:ind w:left="851"/>
        <w:contextualSpacing w:val="0"/>
        <w:jc w:val="both"/>
        <w:rPr>
          <w:rFonts w:asciiTheme="minorHAnsi" w:hAnsiTheme="minorHAnsi" w:cstheme="minorHAnsi"/>
        </w:rPr>
      </w:pPr>
      <w:r w:rsidRPr="002A0D1D">
        <w:rPr>
          <w:rFonts w:asciiTheme="minorHAnsi" w:hAnsiTheme="minorHAnsi" w:cstheme="minorHAnsi"/>
        </w:rPr>
        <w:t>fizična ali pravna oseba, subjekt ali organ, ki deluje v imenu ali po navodilih subjekta iz točke (a) ali (b) tega odstavka,</w:t>
      </w:r>
    </w:p>
    <w:p w14:paraId="52FA9F56" w14:textId="77777777" w:rsidR="00A47669" w:rsidRPr="002A0D1D" w:rsidRDefault="00A47669" w:rsidP="00A47669">
      <w:pPr>
        <w:pStyle w:val="Odstavekseznama"/>
        <w:numPr>
          <w:ilvl w:val="0"/>
          <w:numId w:val="16"/>
        </w:numPr>
        <w:spacing w:after="120"/>
        <w:ind w:left="851"/>
        <w:contextualSpacing w:val="0"/>
        <w:jc w:val="both"/>
        <w:rPr>
          <w:rFonts w:asciiTheme="minorHAnsi" w:hAnsiTheme="minorHAnsi" w:cstheme="minorHAnsi"/>
        </w:rPr>
      </w:pPr>
      <w:r w:rsidRPr="002A0D1D">
        <w:rPr>
          <w:rFonts w:asciiTheme="minorHAnsi" w:hAnsiTheme="minorHAnsi" w:cstheme="minorHAnsi"/>
        </w:rPr>
        <w:t>podizvajalec, dobavitelj ali subjekt, katerega zmogljivosti se uporabljajo v smislu direktiv o javnem naročanju, ki predstavljajo več kot 10 % vrednosti predmetnega naročila.</w:t>
      </w:r>
    </w:p>
    <w:p w14:paraId="73BF9AC1" w14:textId="77777777" w:rsidR="00A47669" w:rsidRPr="002A0D1D" w:rsidRDefault="00A47669" w:rsidP="00A47669">
      <w:pPr>
        <w:rPr>
          <w:rFonts w:asciiTheme="minorHAnsi" w:hAnsiTheme="minorHAnsi" w:cstheme="minorHAnsi"/>
        </w:rPr>
      </w:pPr>
    </w:p>
    <w:p w14:paraId="18A0C943" w14:textId="77777777" w:rsidR="00A47669" w:rsidRPr="002A0D1D" w:rsidRDefault="00A47669" w:rsidP="00A47669">
      <w:pPr>
        <w:pStyle w:val="Odstavekseznama"/>
        <w:numPr>
          <w:ilvl w:val="0"/>
          <w:numId w:val="17"/>
        </w:numPr>
        <w:spacing w:after="120"/>
        <w:ind w:left="426" w:hanging="426"/>
        <w:contextualSpacing w:val="0"/>
        <w:jc w:val="both"/>
        <w:rPr>
          <w:rFonts w:asciiTheme="minorHAnsi" w:hAnsiTheme="minorHAnsi" w:cstheme="minorHAnsi"/>
        </w:rPr>
      </w:pPr>
      <w:r w:rsidRPr="002A0D1D">
        <w:rPr>
          <w:rFonts w:asciiTheme="minorHAnsi" w:hAnsiTheme="minorHAnsi" w:cstheme="minorHAnsi"/>
        </w:rPr>
        <w:t>V zvezi z javnim naročilom »DOBAVA SANITETNEGA MATERIALA« izjavljamo, da:</w:t>
      </w:r>
    </w:p>
    <w:p w14:paraId="6B55DF96" w14:textId="222CEA74" w:rsidR="00A47669" w:rsidRPr="006B6E77" w:rsidRDefault="00A47669" w:rsidP="00A47669">
      <w:pPr>
        <w:pStyle w:val="Odstavekseznama"/>
        <w:numPr>
          <w:ilvl w:val="0"/>
          <w:numId w:val="31"/>
        </w:numPr>
        <w:ind w:left="851"/>
        <w:jc w:val="both"/>
        <w:rPr>
          <w:rFonts w:asciiTheme="minorHAnsi" w:hAnsiTheme="minorHAnsi" w:cstheme="minorHAnsi"/>
        </w:rPr>
      </w:pPr>
      <w:r w:rsidRPr="006B6E77">
        <w:rPr>
          <w:rFonts w:asciiTheme="minorHAnsi" w:hAnsiTheme="minorHAnsi" w:cstheme="minorHAnsi"/>
        </w:rPr>
        <w:t xml:space="preserve">smo seznanjeni z vsemi pogoji in zahtevami Dokumentacije za oddajo javnega naročila z oznako </w:t>
      </w:r>
      <w:r w:rsidR="002F1E2B" w:rsidRPr="002F1E2B">
        <w:rPr>
          <w:rFonts w:asciiTheme="minorHAnsi" w:hAnsiTheme="minorHAnsi" w:cstheme="minorHAnsi"/>
        </w:rPr>
        <w:t>JN-OP-B-1/2026</w:t>
      </w:r>
      <w:r w:rsidRPr="006B6E77">
        <w:rPr>
          <w:rFonts w:asciiTheme="minorHAnsi" w:hAnsiTheme="minorHAnsi" w:cstheme="minorHAnsi"/>
        </w:rPr>
        <w:t>,</w:t>
      </w:r>
    </w:p>
    <w:p w14:paraId="586F6BEF" w14:textId="302DF486" w:rsidR="00A47669" w:rsidRPr="006B6E77" w:rsidRDefault="00A47669" w:rsidP="00A47669">
      <w:pPr>
        <w:pStyle w:val="Odstavekseznama"/>
        <w:numPr>
          <w:ilvl w:val="0"/>
          <w:numId w:val="31"/>
        </w:numPr>
        <w:ind w:left="851"/>
        <w:jc w:val="both"/>
        <w:rPr>
          <w:rFonts w:asciiTheme="minorHAnsi" w:hAnsiTheme="minorHAnsi" w:cstheme="minorHAnsi"/>
        </w:rPr>
      </w:pPr>
      <w:r w:rsidRPr="006B6E77">
        <w:rPr>
          <w:rFonts w:asciiTheme="minorHAnsi" w:hAnsiTheme="minorHAnsi" w:cstheme="minorHAnsi"/>
        </w:rPr>
        <w:t xml:space="preserve">se z vsemi pogoji Dokumentacije za oddajo javnega naročila z oznako </w:t>
      </w:r>
      <w:r w:rsidR="002F1E2B" w:rsidRPr="002F1E2B">
        <w:rPr>
          <w:rFonts w:asciiTheme="minorHAnsi" w:hAnsiTheme="minorHAnsi" w:cstheme="minorHAnsi"/>
        </w:rPr>
        <w:t>JN-OP-B-1/2026</w:t>
      </w:r>
      <w:r w:rsidR="002F1E2B">
        <w:rPr>
          <w:rFonts w:asciiTheme="minorHAnsi" w:hAnsiTheme="minorHAnsi" w:cstheme="minorHAnsi"/>
        </w:rPr>
        <w:t xml:space="preserve"> </w:t>
      </w:r>
      <w:r w:rsidRPr="006B6E77">
        <w:rPr>
          <w:rFonts w:asciiTheme="minorHAnsi" w:hAnsiTheme="minorHAnsi" w:cstheme="minorHAnsi"/>
        </w:rPr>
        <w:t>v celoti strinjamo,</w:t>
      </w:r>
    </w:p>
    <w:p w14:paraId="458CA623" w14:textId="2431262F" w:rsidR="00A47669" w:rsidRPr="006B6E77" w:rsidRDefault="00A47669" w:rsidP="00A47669">
      <w:pPr>
        <w:pStyle w:val="Odstavekseznama"/>
        <w:numPr>
          <w:ilvl w:val="0"/>
          <w:numId w:val="31"/>
        </w:numPr>
        <w:ind w:left="851"/>
        <w:jc w:val="both"/>
        <w:rPr>
          <w:rFonts w:asciiTheme="minorHAnsi" w:hAnsiTheme="minorHAnsi" w:cstheme="minorHAnsi"/>
        </w:rPr>
      </w:pPr>
      <w:r w:rsidRPr="006B6E77">
        <w:rPr>
          <w:rFonts w:asciiTheme="minorHAnsi" w:hAnsiTheme="minorHAnsi" w:cstheme="minorHAnsi"/>
        </w:rPr>
        <w:t xml:space="preserve">izpolnjujemo vse pogoje, ki so določeni v Dokumentaciji za oddajo javnega naročila z oznako </w:t>
      </w:r>
      <w:r w:rsidR="002F1E2B" w:rsidRPr="002F1E2B">
        <w:rPr>
          <w:rFonts w:asciiTheme="minorHAnsi" w:hAnsiTheme="minorHAnsi" w:cstheme="minorHAnsi"/>
        </w:rPr>
        <w:t>JN-OP-B-1/2026</w:t>
      </w:r>
      <w:r w:rsidRPr="006B6E77">
        <w:rPr>
          <w:rFonts w:asciiTheme="minorHAnsi" w:hAnsiTheme="minorHAnsi" w:cstheme="minorHAnsi"/>
        </w:rPr>
        <w:t>, in jih bomo izpolnjevali tudi v primeru sklenitve pogodbe.</w:t>
      </w:r>
    </w:p>
    <w:p w14:paraId="3FCE5F49" w14:textId="77777777" w:rsidR="00A47669" w:rsidRPr="002A0D1D" w:rsidRDefault="00A47669" w:rsidP="00A47669">
      <w:pPr>
        <w:ind w:left="1134"/>
        <w:jc w:val="both"/>
        <w:rPr>
          <w:rFonts w:asciiTheme="minorHAnsi" w:hAnsiTheme="minorHAnsi" w:cstheme="minorHAnsi"/>
        </w:rPr>
      </w:pPr>
    </w:p>
    <w:p w14:paraId="6B2A53CD" w14:textId="77777777" w:rsidR="00A47669" w:rsidRPr="002A0D1D" w:rsidRDefault="00A47669" w:rsidP="00A47669">
      <w:pPr>
        <w:ind w:left="1134"/>
        <w:jc w:val="both"/>
        <w:rPr>
          <w:rFonts w:asciiTheme="minorHAnsi" w:hAnsiTheme="minorHAnsi" w:cstheme="minorHAnsi"/>
        </w:rPr>
      </w:pPr>
    </w:p>
    <w:p w14:paraId="51DDC8F9" w14:textId="77777777" w:rsidR="00A47669" w:rsidRPr="002A0D1D" w:rsidRDefault="00A47669" w:rsidP="00A47669">
      <w:pPr>
        <w:rPr>
          <w:rFonts w:asciiTheme="minorHAnsi" w:hAnsiTheme="minorHAnsi" w:cstheme="minorHAnsi"/>
        </w:rPr>
      </w:pPr>
    </w:p>
    <w:sdt>
      <w:sdtPr>
        <w:rPr>
          <w:rFonts w:asciiTheme="minorHAnsi" w:hAnsiTheme="minorHAnsi" w:cstheme="minorHAnsi"/>
        </w:rPr>
        <w:id w:val="-1015602503"/>
        <w:placeholder>
          <w:docPart w:val="28DDE14256844C7E87F14F24328E7314"/>
        </w:placeholder>
        <w:showingPlcHdr/>
        <w:text/>
      </w:sdtPr>
      <w:sdtContent>
        <w:p w14:paraId="4473C8B5" w14:textId="77777777" w:rsidR="00A47669" w:rsidRPr="002A0D1D" w:rsidRDefault="00A47669" w:rsidP="00A47669">
          <w:pPr>
            <w:jc w:val="both"/>
            <w:rPr>
              <w:rFonts w:asciiTheme="minorHAnsi" w:hAnsiTheme="minorHAnsi" w:cstheme="minorHAnsi"/>
            </w:rPr>
          </w:pPr>
          <w:r w:rsidRPr="002A0D1D">
            <w:rPr>
              <w:rStyle w:val="Besedilooznabemesta"/>
              <w:rFonts w:asciiTheme="minorHAnsi" w:eastAsiaTheme="majorEastAsia" w:hAnsiTheme="minorHAnsi" w:cstheme="minorHAnsi"/>
              <w:color w:val="auto"/>
            </w:rPr>
            <w:t>Kliknite ali tapnite tukaj, če želite vnesti besedilo.</w:t>
          </w:r>
        </w:p>
      </w:sdtContent>
    </w:sdt>
    <w:p w14:paraId="28E78FD6"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(Kraj in datum)                                                                                     Žig            </w:t>
      </w:r>
    </w:p>
    <w:p w14:paraId="5685D48A" w14:textId="77777777" w:rsidR="00A47669" w:rsidRPr="002A0D1D" w:rsidRDefault="00A47669" w:rsidP="00A47669">
      <w:pPr>
        <w:jc w:val="both"/>
        <w:rPr>
          <w:rFonts w:asciiTheme="minorHAnsi" w:hAnsiTheme="minorHAnsi" w:cstheme="minorHAnsi"/>
        </w:rPr>
      </w:pPr>
    </w:p>
    <w:p w14:paraId="67379D21" w14:textId="77777777" w:rsidR="00A47669" w:rsidRPr="002A0D1D" w:rsidRDefault="00A47669" w:rsidP="00A47669">
      <w:pPr>
        <w:jc w:val="both"/>
        <w:rPr>
          <w:rFonts w:asciiTheme="minorHAnsi" w:hAnsiTheme="minorHAnsi" w:cstheme="minorHAnsi"/>
        </w:rPr>
      </w:pPr>
    </w:p>
    <w:sdt>
      <w:sdtPr>
        <w:rPr>
          <w:rFonts w:asciiTheme="minorHAnsi" w:hAnsiTheme="minorHAnsi" w:cstheme="minorHAnsi"/>
        </w:rPr>
        <w:id w:val="1710139846"/>
        <w:placeholder>
          <w:docPart w:val="28DDE14256844C7E87F14F24328E7314"/>
        </w:placeholder>
        <w:showingPlcHdr/>
        <w:text/>
      </w:sdtPr>
      <w:sdtContent>
        <w:p w14:paraId="5B93E383" w14:textId="77777777" w:rsidR="00A47669" w:rsidRPr="002A0D1D" w:rsidRDefault="00A47669" w:rsidP="00A47669">
          <w:pPr>
            <w:jc w:val="both"/>
            <w:rPr>
              <w:rFonts w:asciiTheme="minorHAnsi" w:hAnsiTheme="minorHAnsi" w:cstheme="minorHAnsi"/>
            </w:rPr>
          </w:pPr>
          <w:r w:rsidRPr="002A0D1D">
            <w:rPr>
              <w:rStyle w:val="Besedilooznabemesta"/>
              <w:rFonts w:asciiTheme="minorHAnsi" w:eastAsiaTheme="majorEastAsia" w:hAnsiTheme="minorHAnsi" w:cstheme="minorHAnsi"/>
              <w:color w:val="auto"/>
            </w:rPr>
            <w:t>Kliknite ali tapnite tukaj, če želite vnesti besedilo.</w:t>
          </w:r>
        </w:p>
      </w:sdtContent>
    </w:sdt>
    <w:p w14:paraId="538C0157"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(Naziv in podpis zakonitega zastopnika gospodarskega subjekta) </w:t>
      </w:r>
    </w:p>
    <w:p w14:paraId="3D1C3DE6" w14:textId="77777777" w:rsidR="00A47669" w:rsidRPr="002A0D1D" w:rsidRDefault="00A47669" w:rsidP="00A47669">
      <w:pPr>
        <w:rPr>
          <w:rFonts w:asciiTheme="minorHAnsi" w:hAnsiTheme="minorHAnsi" w:cstheme="minorHAnsi"/>
        </w:rPr>
      </w:pPr>
    </w:p>
    <w:p w14:paraId="7F7F6B7B" w14:textId="77777777" w:rsidR="00A47669" w:rsidRDefault="00A47669" w:rsidP="00A47669">
      <w:pPr>
        <w:tabs>
          <w:tab w:val="left" w:pos="2694"/>
          <w:tab w:val="left" w:pos="2977"/>
        </w:tabs>
        <w:ind w:right="1"/>
        <w:rPr>
          <w:rFonts w:asciiTheme="minorHAnsi" w:hAnsiTheme="minorHAnsi" w:cstheme="minorHAnsi"/>
          <w:b/>
          <w:i/>
        </w:rPr>
      </w:pPr>
    </w:p>
    <w:p w14:paraId="564B4019" w14:textId="77777777" w:rsidR="00A47669" w:rsidRDefault="00A47669" w:rsidP="00A47669">
      <w:pPr>
        <w:tabs>
          <w:tab w:val="left" w:pos="2694"/>
          <w:tab w:val="left" w:pos="2977"/>
        </w:tabs>
        <w:ind w:right="1"/>
        <w:rPr>
          <w:rFonts w:asciiTheme="minorHAnsi" w:hAnsiTheme="minorHAnsi" w:cstheme="minorHAnsi"/>
          <w:b/>
          <w:i/>
        </w:rPr>
      </w:pPr>
    </w:p>
    <w:p w14:paraId="1FE6E703" w14:textId="77777777" w:rsidR="003D18CA" w:rsidRDefault="003D18CA">
      <w:pPr>
        <w:spacing w:after="160" w:line="259" w:lineRule="auto"/>
        <w:rPr>
          <w:rFonts w:asciiTheme="minorHAnsi" w:hAnsiTheme="minorHAnsi" w:cstheme="minorHAnsi"/>
          <w:b/>
          <w:i/>
        </w:rPr>
      </w:pPr>
      <w:r>
        <w:rPr>
          <w:rFonts w:asciiTheme="minorHAnsi" w:hAnsiTheme="minorHAnsi" w:cstheme="minorHAnsi"/>
          <w:b/>
          <w:i/>
        </w:rPr>
        <w:br w:type="page"/>
      </w:r>
    </w:p>
    <w:p w14:paraId="78390F17" w14:textId="77777777" w:rsidR="00A47669" w:rsidRPr="002A0D1D" w:rsidRDefault="00A47669" w:rsidP="00A47669">
      <w:pPr>
        <w:tabs>
          <w:tab w:val="left" w:pos="2694"/>
          <w:tab w:val="left" w:pos="2977"/>
        </w:tabs>
        <w:ind w:right="1"/>
        <w:rPr>
          <w:rFonts w:asciiTheme="minorHAnsi" w:hAnsiTheme="minorHAnsi" w:cstheme="minorHAnsi"/>
          <w:b/>
        </w:rPr>
      </w:pPr>
      <w:r w:rsidRPr="002A0D1D">
        <w:rPr>
          <w:rFonts w:asciiTheme="minorHAnsi" w:hAnsiTheme="minorHAnsi" w:cstheme="minorHAnsi"/>
          <w:b/>
          <w:i/>
        </w:rPr>
        <w:lastRenderedPageBreak/>
        <w:t>OBR-13</w:t>
      </w:r>
    </w:p>
    <w:p w14:paraId="4004DD9E" w14:textId="77777777" w:rsidR="00A47669" w:rsidRPr="002A0D1D" w:rsidRDefault="00A47669" w:rsidP="00A47669">
      <w:pPr>
        <w:widowControl w:val="0"/>
        <w:jc w:val="both"/>
        <w:rPr>
          <w:rFonts w:asciiTheme="minorHAnsi" w:hAnsiTheme="minorHAnsi" w:cstheme="minorHAnsi"/>
          <w:b/>
          <w:highlight w:val="yellow"/>
        </w:rPr>
      </w:pPr>
    </w:p>
    <w:p w14:paraId="15B6BE68" w14:textId="77777777" w:rsidR="00A47669" w:rsidRPr="002A0D1D" w:rsidRDefault="00A47669" w:rsidP="00A47669">
      <w:pPr>
        <w:widowControl w:val="0"/>
        <w:jc w:val="both"/>
        <w:rPr>
          <w:rFonts w:asciiTheme="minorHAnsi" w:hAnsiTheme="minorHAnsi" w:cstheme="minorHAnsi"/>
          <w:b/>
          <w:highlight w:val="yellow"/>
        </w:rPr>
      </w:pPr>
    </w:p>
    <w:p w14:paraId="1EB3649D" w14:textId="77777777" w:rsidR="00A47669" w:rsidRPr="002A0D1D" w:rsidRDefault="00A47669" w:rsidP="00A47669">
      <w:pPr>
        <w:rPr>
          <w:rFonts w:asciiTheme="minorHAnsi" w:hAnsiTheme="minorHAnsi" w:cstheme="minorHAnsi"/>
        </w:rPr>
      </w:pPr>
      <w:r w:rsidRPr="002A0D1D">
        <w:rPr>
          <w:rFonts w:asciiTheme="minorHAnsi" w:hAnsiTheme="minorHAnsi" w:cstheme="minorHAnsi"/>
          <w:i/>
        </w:rPr>
        <w:t>Gospodarski subjekt:</w:t>
      </w:r>
      <w:r w:rsidRPr="002A0D1D">
        <w:rPr>
          <w:rFonts w:asciiTheme="minorHAnsi" w:hAnsiTheme="minorHAnsi" w:cstheme="minorHAnsi"/>
        </w:rPr>
        <w:t xml:space="preserve"> </w:t>
      </w:r>
    </w:p>
    <w:sdt>
      <w:sdtPr>
        <w:rPr>
          <w:rFonts w:asciiTheme="minorHAnsi" w:hAnsiTheme="minorHAnsi" w:cstheme="minorHAnsi"/>
        </w:rPr>
        <w:id w:val="416837741"/>
        <w:placeholder>
          <w:docPart w:val="8F4BCD8672C648809C7D3515E38E79CE"/>
        </w:placeholder>
        <w:showingPlcHdr/>
      </w:sdtPr>
      <w:sdtContent>
        <w:p w14:paraId="6327A3CA" w14:textId="77777777" w:rsidR="00A47669" w:rsidRPr="002A0D1D" w:rsidRDefault="00A47669" w:rsidP="00A47669">
          <w:pPr>
            <w:spacing w:after="120"/>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sdtContent>
    </w:sdt>
    <w:p w14:paraId="02C3648A" w14:textId="77777777" w:rsidR="00A47669" w:rsidRPr="002A0D1D" w:rsidRDefault="00A47669" w:rsidP="00A47669">
      <w:pPr>
        <w:widowControl w:val="0"/>
        <w:jc w:val="both"/>
        <w:rPr>
          <w:rFonts w:asciiTheme="minorHAnsi" w:hAnsiTheme="minorHAnsi" w:cstheme="minorHAnsi"/>
          <w:b/>
          <w:highlight w:val="yellow"/>
        </w:rPr>
      </w:pPr>
    </w:p>
    <w:p w14:paraId="1CF4A1AE" w14:textId="77777777" w:rsidR="00A47669" w:rsidRPr="002A0D1D" w:rsidRDefault="00A47669" w:rsidP="00A47669">
      <w:pPr>
        <w:widowControl w:val="0"/>
        <w:jc w:val="both"/>
        <w:rPr>
          <w:rFonts w:asciiTheme="minorHAnsi" w:hAnsiTheme="minorHAnsi" w:cstheme="minorHAnsi"/>
          <w:b/>
          <w:highlight w:val="yellow"/>
        </w:rPr>
      </w:pPr>
    </w:p>
    <w:p w14:paraId="6FEB55BE" w14:textId="77777777" w:rsidR="00A47669" w:rsidRPr="002A0D1D" w:rsidRDefault="00A47669" w:rsidP="00A47669">
      <w:pPr>
        <w:widowControl w:val="0"/>
        <w:jc w:val="both"/>
        <w:rPr>
          <w:rFonts w:asciiTheme="minorHAnsi" w:hAnsiTheme="minorHAnsi" w:cstheme="minorHAnsi"/>
          <w:b/>
          <w:highlight w:val="yellow"/>
        </w:rPr>
      </w:pPr>
    </w:p>
    <w:p w14:paraId="32456072" w14:textId="77777777" w:rsidR="00A47669" w:rsidRPr="002A0D1D" w:rsidRDefault="00A47669" w:rsidP="00A47669">
      <w:pPr>
        <w:widowControl w:val="0"/>
        <w:jc w:val="center"/>
        <w:rPr>
          <w:rFonts w:asciiTheme="minorHAnsi" w:hAnsiTheme="minorHAnsi" w:cstheme="minorHAnsi"/>
          <w:b/>
        </w:rPr>
      </w:pPr>
      <w:r w:rsidRPr="002A0D1D">
        <w:rPr>
          <w:rFonts w:asciiTheme="minorHAnsi" w:hAnsiTheme="minorHAnsi" w:cstheme="minorHAnsi"/>
          <w:b/>
        </w:rPr>
        <w:t>SOGLASJE K ODPRAVI RAČUNSKIH NAPAK</w:t>
      </w:r>
    </w:p>
    <w:p w14:paraId="2A91CA29" w14:textId="77777777" w:rsidR="00A47669" w:rsidRPr="002A0D1D" w:rsidRDefault="00A47669" w:rsidP="00A47669">
      <w:pPr>
        <w:widowControl w:val="0"/>
        <w:jc w:val="both"/>
        <w:rPr>
          <w:rFonts w:asciiTheme="minorHAnsi" w:hAnsiTheme="minorHAnsi" w:cstheme="minorHAnsi"/>
          <w:b/>
        </w:rPr>
      </w:pPr>
    </w:p>
    <w:p w14:paraId="36054B15" w14:textId="77777777" w:rsidR="00A47669" w:rsidRPr="002A0D1D" w:rsidRDefault="00A47669" w:rsidP="00A47669">
      <w:pPr>
        <w:widowControl w:val="0"/>
        <w:jc w:val="both"/>
        <w:rPr>
          <w:rFonts w:asciiTheme="minorHAnsi" w:hAnsiTheme="minorHAnsi" w:cstheme="minorHAnsi"/>
          <w:b/>
        </w:rPr>
      </w:pPr>
    </w:p>
    <w:p w14:paraId="041E2359" w14:textId="77777777" w:rsidR="00A47669" w:rsidRPr="002A0D1D" w:rsidRDefault="00A47669" w:rsidP="00A47669">
      <w:pPr>
        <w:widowControl w:val="0"/>
        <w:jc w:val="both"/>
        <w:rPr>
          <w:rFonts w:asciiTheme="minorHAnsi" w:hAnsiTheme="minorHAnsi" w:cstheme="minorHAnsi"/>
          <w:bCs/>
        </w:rPr>
      </w:pPr>
      <w:r w:rsidRPr="002A0D1D">
        <w:rPr>
          <w:rFonts w:asciiTheme="minorHAnsi" w:hAnsiTheme="minorHAnsi" w:cstheme="minorHAnsi"/>
          <w:bCs/>
        </w:rPr>
        <w:t>V okviru oddaje ponudbe javnega naročila »</w:t>
      </w:r>
      <w:r w:rsidRPr="002A0D1D">
        <w:rPr>
          <w:rFonts w:asciiTheme="minorHAnsi" w:hAnsiTheme="minorHAnsi" w:cstheme="minorHAnsi"/>
        </w:rPr>
        <w:t>DOBAVA SANITETNEGA MATERIALA</w:t>
      </w:r>
      <w:r w:rsidRPr="002A0D1D">
        <w:rPr>
          <w:rFonts w:asciiTheme="minorHAnsi" w:hAnsiTheme="minorHAnsi" w:cstheme="minorHAnsi"/>
          <w:bCs/>
        </w:rPr>
        <w:t>«, skladno s 7. odstavkom 89. člena ZJN-3, podajamo naslednje soglasje naročniku, da:</w:t>
      </w:r>
    </w:p>
    <w:p w14:paraId="133EC216" w14:textId="77777777" w:rsidR="00A47669" w:rsidRPr="002A0D1D" w:rsidRDefault="00A47669" w:rsidP="00A47669">
      <w:pPr>
        <w:widowControl w:val="0"/>
        <w:ind w:left="284"/>
        <w:jc w:val="both"/>
        <w:rPr>
          <w:rFonts w:asciiTheme="minorHAnsi" w:hAnsiTheme="minorHAnsi" w:cstheme="minorHAnsi"/>
          <w:bCs/>
        </w:rPr>
      </w:pPr>
    </w:p>
    <w:p w14:paraId="69A874AC" w14:textId="77777777" w:rsidR="00A47669" w:rsidRPr="002A0D1D" w:rsidRDefault="00A47669" w:rsidP="00A47669">
      <w:pPr>
        <w:pStyle w:val="Odstavekseznama"/>
        <w:widowControl w:val="0"/>
        <w:numPr>
          <w:ilvl w:val="0"/>
          <w:numId w:val="31"/>
        </w:numPr>
        <w:suppressAutoHyphens/>
        <w:jc w:val="both"/>
        <w:rPr>
          <w:rFonts w:asciiTheme="minorHAnsi" w:hAnsiTheme="minorHAnsi" w:cstheme="minorHAnsi"/>
          <w:bCs/>
        </w:rPr>
      </w:pPr>
      <w:r w:rsidRPr="002A0D1D">
        <w:rPr>
          <w:rFonts w:asciiTheme="minorHAnsi" w:hAnsiTheme="minorHAnsi" w:cstheme="minorHAnsi"/>
          <w:bCs/>
        </w:rPr>
        <w:t>popravi računske napake, ki jih odkrije pri pregledu in ocenjevanju ponudb, pri tem se količina in cena na enoto brez DDV ne smeta spreminjati;</w:t>
      </w:r>
    </w:p>
    <w:p w14:paraId="7E90CA8A" w14:textId="77777777" w:rsidR="00A47669" w:rsidRPr="002A0D1D" w:rsidRDefault="00A47669" w:rsidP="00A47669">
      <w:pPr>
        <w:pStyle w:val="Odstavekseznama"/>
        <w:widowControl w:val="0"/>
        <w:suppressAutoHyphens/>
        <w:ind w:left="851" w:hanging="567"/>
        <w:jc w:val="both"/>
        <w:rPr>
          <w:rFonts w:asciiTheme="minorHAnsi" w:hAnsiTheme="minorHAnsi" w:cstheme="minorHAnsi"/>
          <w:bCs/>
        </w:rPr>
      </w:pPr>
    </w:p>
    <w:p w14:paraId="13B70B18" w14:textId="77777777" w:rsidR="00A47669" w:rsidRPr="006B6E77" w:rsidRDefault="00A47669" w:rsidP="00A47669">
      <w:pPr>
        <w:pStyle w:val="Odstavekseznama"/>
        <w:widowControl w:val="0"/>
        <w:numPr>
          <w:ilvl w:val="0"/>
          <w:numId w:val="31"/>
        </w:numPr>
        <w:suppressAutoHyphens/>
        <w:jc w:val="both"/>
        <w:rPr>
          <w:rFonts w:asciiTheme="minorHAnsi" w:hAnsiTheme="minorHAnsi" w:cstheme="minorHAnsi"/>
          <w:bCs/>
        </w:rPr>
      </w:pPr>
      <w:r w:rsidRPr="006B6E77">
        <w:rPr>
          <w:rFonts w:asciiTheme="minorHAnsi" w:hAnsiTheme="minorHAnsi" w:cstheme="minorHAnsi"/>
          <w:bCs/>
        </w:rPr>
        <w:t>lahko popravi računske napake zaradi nepravilne vnaprej določene matematične operacije s strani naročnika</w:t>
      </w:r>
      <w:r>
        <w:rPr>
          <w:rFonts w:asciiTheme="minorHAnsi" w:hAnsiTheme="minorHAnsi" w:cstheme="minorHAnsi"/>
          <w:bCs/>
        </w:rPr>
        <w:t xml:space="preserve"> </w:t>
      </w:r>
      <w:r w:rsidRPr="006B6E77">
        <w:rPr>
          <w:rFonts w:asciiTheme="minorHAnsi" w:hAnsiTheme="minorHAnsi" w:cstheme="minorHAnsi"/>
          <w:bCs/>
        </w:rPr>
        <w:t>in sicer tako, da ob upoštevanju cen na enoto brez DDV in količin, ki jih ponudi ponudnik, izračuna vrednost ponudbe z upoštevanjem pravilne matematične operacije;</w:t>
      </w:r>
    </w:p>
    <w:p w14:paraId="70314E0A" w14:textId="77777777" w:rsidR="00A47669" w:rsidRPr="002A0D1D" w:rsidRDefault="00A47669" w:rsidP="00A47669">
      <w:pPr>
        <w:widowControl w:val="0"/>
        <w:ind w:left="851" w:hanging="567"/>
        <w:contextualSpacing/>
        <w:jc w:val="both"/>
        <w:rPr>
          <w:rFonts w:asciiTheme="minorHAnsi" w:hAnsiTheme="minorHAnsi" w:cstheme="minorHAnsi"/>
          <w:bCs/>
        </w:rPr>
      </w:pPr>
    </w:p>
    <w:p w14:paraId="2E8BC9EC" w14:textId="77777777" w:rsidR="00A47669" w:rsidRPr="006B6E77" w:rsidRDefault="00A47669" w:rsidP="00A47669">
      <w:pPr>
        <w:pStyle w:val="Odstavekseznama"/>
        <w:widowControl w:val="0"/>
        <w:numPr>
          <w:ilvl w:val="0"/>
          <w:numId w:val="31"/>
        </w:numPr>
        <w:suppressAutoHyphens/>
        <w:jc w:val="both"/>
        <w:rPr>
          <w:rFonts w:asciiTheme="minorHAnsi" w:hAnsiTheme="minorHAnsi" w:cstheme="minorHAnsi"/>
          <w:bCs/>
        </w:rPr>
      </w:pPr>
      <w:r w:rsidRPr="006B6E77">
        <w:rPr>
          <w:rFonts w:asciiTheme="minorHAnsi" w:hAnsiTheme="minorHAnsi" w:cstheme="minorHAnsi"/>
          <w:bCs/>
        </w:rPr>
        <w:t>popravi napačno zapisano stopnjo DDV v pravilno.</w:t>
      </w:r>
    </w:p>
    <w:p w14:paraId="43CE38FA" w14:textId="77777777" w:rsidR="00A47669" w:rsidRPr="002A0D1D" w:rsidRDefault="00A47669" w:rsidP="00A47669">
      <w:pPr>
        <w:widowControl w:val="0"/>
        <w:jc w:val="both"/>
        <w:rPr>
          <w:rFonts w:asciiTheme="minorHAnsi" w:hAnsiTheme="minorHAnsi" w:cstheme="minorHAnsi"/>
          <w:b/>
        </w:rPr>
      </w:pPr>
    </w:p>
    <w:p w14:paraId="596CAB48" w14:textId="77777777" w:rsidR="00A47669" w:rsidRPr="002A0D1D" w:rsidRDefault="00A47669" w:rsidP="00A47669">
      <w:pPr>
        <w:widowControl w:val="0"/>
        <w:jc w:val="both"/>
        <w:rPr>
          <w:rFonts w:asciiTheme="minorHAnsi" w:hAnsiTheme="minorHAnsi" w:cstheme="minorHAnsi"/>
          <w:i/>
        </w:rPr>
      </w:pPr>
    </w:p>
    <w:p w14:paraId="38F3C88A" w14:textId="77777777" w:rsidR="00A47669" w:rsidRPr="002A0D1D" w:rsidRDefault="00A47669" w:rsidP="00A47669">
      <w:pPr>
        <w:widowControl w:val="0"/>
        <w:jc w:val="both"/>
        <w:rPr>
          <w:rFonts w:asciiTheme="minorHAnsi" w:hAnsiTheme="minorHAnsi" w:cstheme="minorHAnsi"/>
          <w:i/>
        </w:rPr>
      </w:pPr>
    </w:p>
    <w:p w14:paraId="7B6138BC" w14:textId="77777777" w:rsidR="00A47669" w:rsidRPr="002A0D1D" w:rsidRDefault="00A47669" w:rsidP="00A47669">
      <w:pPr>
        <w:widowControl w:val="0"/>
        <w:jc w:val="both"/>
        <w:rPr>
          <w:rFonts w:asciiTheme="minorHAnsi" w:hAnsiTheme="minorHAnsi" w:cstheme="minorHAnsi"/>
          <w:i/>
        </w:rPr>
      </w:pPr>
    </w:p>
    <w:sdt>
      <w:sdtPr>
        <w:rPr>
          <w:rFonts w:asciiTheme="minorHAnsi" w:hAnsiTheme="minorHAnsi" w:cstheme="minorHAnsi"/>
        </w:rPr>
        <w:id w:val="485670676"/>
        <w:placeholder>
          <w:docPart w:val="15B635A36C4E4A389CEDBCFDE4A17CC4"/>
        </w:placeholder>
        <w:showingPlcHdr/>
        <w:text/>
      </w:sdtPr>
      <w:sdtContent>
        <w:p w14:paraId="5BCA85FF" w14:textId="77777777" w:rsidR="00A47669" w:rsidRPr="002A0D1D" w:rsidRDefault="00A47669" w:rsidP="00A47669">
          <w:pPr>
            <w:jc w:val="both"/>
            <w:rPr>
              <w:rFonts w:asciiTheme="minorHAnsi" w:hAnsiTheme="minorHAnsi" w:cstheme="minorHAnsi"/>
            </w:rPr>
          </w:pPr>
          <w:r w:rsidRPr="002A0D1D">
            <w:rPr>
              <w:rStyle w:val="Besedilooznabemesta"/>
              <w:rFonts w:asciiTheme="minorHAnsi" w:eastAsiaTheme="majorEastAsia" w:hAnsiTheme="minorHAnsi" w:cstheme="minorHAnsi"/>
              <w:color w:val="auto"/>
            </w:rPr>
            <w:t>Kliknite ali tapnite tukaj, če želite vnesti besedilo.</w:t>
          </w:r>
        </w:p>
      </w:sdtContent>
    </w:sdt>
    <w:p w14:paraId="038371AA"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(Kraj in datum)                                                                                     Žig            </w:t>
      </w:r>
    </w:p>
    <w:p w14:paraId="64AC3B0E" w14:textId="77777777" w:rsidR="00A47669" w:rsidRPr="002A0D1D" w:rsidRDefault="00A47669" w:rsidP="00A47669">
      <w:pPr>
        <w:jc w:val="both"/>
        <w:rPr>
          <w:rFonts w:asciiTheme="minorHAnsi" w:hAnsiTheme="minorHAnsi" w:cstheme="minorHAnsi"/>
        </w:rPr>
      </w:pPr>
    </w:p>
    <w:p w14:paraId="3E62800C" w14:textId="77777777" w:rsidR="00A47669" w:rsidRPr="002A0D1D" w:rsidRDefault="00A47669" w:rsidP="00A47669">
      <w:pPr>
        <w:jc w:val="both"/>
        <w:rPr>
          <w:rFonts w:asciiTheme="minorHAnsi" w:hAnsiTheme="minorHAnsi" w:cstheme="minorHAnsi"/>
        </w:rPr>
      </w:pPr>
    </w:p>
    <w:sdt>
      <w:sdtPr>
        <w:rPr>
          <w:rFonts w:asciiTheme="minorHAnsi" w:hAnsiTheme="minorHAnsi" w:cstheme="minorHAnsi"/>
        </w:rPr>
        <w:id w:val="-623230160"/>
        <w:placeholder>
          <w:docPart w:val="15B635A36C4E4A389CEDBCFDE4A17CC4"/>
        </w:placeholder>
        <w:showingPlcHdr/>
        <w:text/>
      </w:sdtPr>
      <w:sdtContent>
        <w:p w14:paraId="63D71EC7" w14:textId="77777777" w:rsidR="00A47669" w:rsidRPr="002A0D1D" w:rsidRDefault="00A47669" w:rsidP="00A47669">
          <w:pPr>
            <w:jc w:val="both"/>
            <w:rPr>
              <w:rFonts w:asciiTheme="minorHAnsi" w:hAnsiTheme="minorHAnsi" w:cstheme="minorHAnsi"/>
            </w:rPr>
          </w:pPr>
          <w:r w:rsidRPr="002A0D1D">
            <w:rPr>
              <w:rStyle w:val="Besedilooznabemesta"/>
              <w:rFonts w:asciiTheme="minorHAnsi" w:eastAsiaTheme="majorEastAsia" w:hAnsiTheme="minorHAnsi" w:cstheme="minorHAnsi"/>
              <w:color w:val="auto"/>
            </w:rPr>
            <w:t>Kliknite ali tapnite tukaj, če želite vnesti besedilo.</w:t>
          </w:r>
        </w:p>
      </w:sdtContent>
    </w:sdt>
    <w:p w14:paraId="4EC4B100" w14:textId="77777777" w:rsidR="00A47669" w:rsidRPr="002A0D1D" w:rsidRDefault="00A47669" w:rsidP="00A47669">
      <w:pPr>
        <w:jc w:val="both"/>
        <w:rPr>
          <w:rFonts w:asciiTheme="minorHAnsi" w:hAnsiTheme="minorHAnsi" w:cstheme="minorHAnsi"/>
          <w:b/>
          <w:bCs/>
        </w:rPr>
      </w:pPr>
      <w:r w:rsidRPr="002A0D1D">
        <w:rPr>
          <w:rFonts w:asciiTheme="minorHAnsi" w:hAnsiTheme="minorHAnsi" w:cstheme="minorHAnsi"/>
        </w:rPr>
        <w:t xml:space="preserve">(Naziv in podpis zakonitega zastopnika ponudnika) </w:t>
      </w:r>
    </w:p>
    <w:bookmarkEnd w:id="38"/>
    <w:p w14:paraId="6AC73EBD" w14:textId="77777777" w:rsidR="00F1312E" w:rsidRDefault="00F1312E"/>
    <w:sectPr w:rsidR="00F1312E" w:rsidSect="00A47669">
      <w:headerReference w:type="default" r:id="rId53"/>
      <w:footerReference w:type="default" r:id="rId54"/>
      <w:headerReference w:type="first" r:id="rId55"/>
      <w:pgSz w:w="11906" w:h="16838"/>
      <w:pgMar w:top="1702"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79CC2" w14:textId="77777777" w:rsidR="0062639F" w:rsidRDefault="0062639F" w:rsidP="00A47669">
      <w:r>
        <w:separator/>
      </w:r>
    </w:p>
  </w:endnote>
  <w:endnote w:type="continuationSeparator" w:id="0">
    <w:p w14:paraId="64534A1F" w14:textId="77777777" w:rsidR="0062639F" w:rsidRDefault="0062639F" w:rsidP="00A47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variable"/>
  </w:font>
  <w:font w:name="Pluto Sans Cond Light">
    <w:altName w:val="Times New Roman"/>
    <w:panose1 w:val="00000000000000000000"/>
    <w:charset w:val="00"/>
    <w:family w:val="modern"/>
    <w:notTrueType/>
    <w:pitch w:val="variable"/>
    <w:sig w:usb0="A00000AF" w:usb1="5000207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0851145"/>
      <w:docPartObj>
        <w:docPartGallery w:val="Page Numbers (Bottom of Page)"/>
        <w:docPartUnique/>
      </w:docPartObj>
    </w:sdtPr>
    <w:sdtContent>
      <w:p w14:paraId="42E391FE" w14:textId="77777777" w:rsidR="00A47669" w:rsidRDefault="003E7621">
        <w:pPr>
          <w:pStyle w:val="Noga"/>
        </w:pPr>
        <w:r>
          <w:rPr>
            <w:noProof/>
            <w:lang w:eastAsia="sl-SI"/>
          </w:rPr>
          <mc:AlternateContent>
            <mc:Choice Requires="wps">
              <w:drawing>
                <wp:anchor distT="45720" distB="45720" distL="114300" distR="114300" simplePos="0" relativeHeight="251665408" behindDoc="1" locked="0" layoutInCell="1" allowOverlap="1" wp14:anchorId="21345971" wp14:editId="7058192B">
                  <wp:simplePos x="0" y="0"/>
                  <wp:positionH relativeFrom="margin">
                    <wp:posOffset>1000125</wp:posOffset>
                  </wp:positionH>
                  <wp:positionV relativeFrom="paragraph">
                    <wp:posOffset>156845</wp:posOffset>
                  </wp:positionV>
                  <wp:extent cx="3133725" cy="390525"/>
                  <wp:effectExtent l="0" t="0" r="9525" b="9525"/>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4F137647" w14:textId="77777777" w:rsidR="00A47669" w:rsidRPr="00AD127B" w:rsidRDefault="00A47669" w:rsidP="00A47669">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38AD6A8B" w14:textId="77777777" w:rsidR="00A47669" w:rsidRPr="00AD127B" w:rsidRDefault="00A47669" w:rsidP="00A47669">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1345971" id="_x0000_t202" coordsize="21600,21600" o:spt="202" path="m,l,21600r21600,l21600,xe">
                  <v:stroke joinstyle="miter"/>
                  <v:path gradientshapeok="t" o:connecttype="rect"/>
                </v:shapetype>
                <v:shape id="Text Box 5" o:spid="_x0000_s1028" type="#_x0000_t202" style="position:absolute;margin-left:78.75pt;margin-top:12.35pt;width:246.75pt;height:30.75pt;z-index:-2516510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" stroked="f">
                  <v:textbox>
                    <w:txbxContent>
                      <w:p w14:paraId="4F137647" w14:textId="77777777" w:rsidR="00A47669" w:rsidRPr="00AD127B" w:rsidRDefault="00A47669" w:rsidP="00A47669">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38AD6A8B" w14:textId="77777777" w:rsidR="00A47669" w:rsidRPr="00AD127B" w:rsidRDefault="00A47669" w:rsidP="00A47669">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sidR="00A47669">
          <w:rPr>
            <w:noProof/>
            <w:lang w:eastAsia="sl-SI"/>
          </w:rPr>
          <w:drawing>
            <wp:anchor distT="0" distB="0" distL="114300" distR="114300" simplePos="0" relativeHeight="251667456" behindDoc="1" locked="0" layoutInCell="1" allowOverlap="1" wp14:anchorId="7ECA6DA5" wp14:editId="36DD49DA">
              <wp:simplePos x="0" y="0"/>
              <wp:positionH relativeFrom="margin">
                <wp:posOffset>4219575</wp:posOffset>
              </wp:positionH>
              <wp:positionV relativeFrom="paragraph">
                <wp:posOffset>-29845</wp:posOffset>
              </wp:positionV>
              <wp:extent cx="1496060" cy="693420"/>
              <wp:effectExtent l="0" t="0" r="8890" b="0"/>
              <wp:wrapSquare wrapText="bothSides"/>
              <wp:docPr id="47"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rsidR="00A47669">
          <w:fldChar w:fldCharType="begin"/>
        </w:r>
        <w:r w:rsidR="00A47669">
          <w:instrText>PAGE   \* MERGEFORMAT</w:instrText>
        </w:r>
        <w:r w:rsidR="00A47669">
          <w:fldChar w:fldCharType="separate"/>
        </w:r>
        <w:r>
          <w:rPr>
            <w:noProof/>
          </w:rPr>
          <w:t>13</w:t>
        </w:r>
        <w:r w:rsidR="00A47669">
          <w:fldChar w:fldCharType="end"/>
        </w:r>
      </w:p>
    </w:sdtContent>
  </w:sdt>
  <w:p w14:paraId="2F648787" w14:textId="77777777" w:rsidR="00A47669" w:rsidRDefault="00A4766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B08DB" w14:textId="77777777" w:rsidR="0062639F" w:rsidRDefault="0062639F" w:rsidP="00A47669">
      <w:r>
        <w:separator/>
      </w:r>
    </w:p>
  </w:footnote>
  <w:footnote w:type="continuationSeparator" w:id="0">
    <w:p w14:paraId="49833608" w14:textId="77777777" w:rsidR="0062639F" w:rsidRDefault="0062639F" w:rsidP="00A47669">
      <w:r>
        <w:continuationSeparator/>
      </w:r>
    </w:p>
  </w:footnote>
  <w:footnote w:id="1">
    <w:p w14:paraId="45BD6821" w14:textId="77777777" w:rsidR="00A47669" w:rsidRPr="002A0D1D" w:rsidRDefault="00A47669" w:rsidP="009770B9">
      <w:pPr>
        <w:pStyle w:val="Sprotnaopomba-besedilo"/>
        <w:jc w:val="both"/>
        <w:rPr>
          <w:rFonts w:asciiTheme="minorHAnsi" w:hAnsiTheme="minorHAnsi" w:cstheme="minorHAnsi"/>
        </w:rPr>
      </w:pPr>
      <w:r w:rsidRPr="002A0D1D">
        <w:rPr>
          <w:rStyle w:val="FootnoteCharacters"/>
          <w:rFonts w:asciiTheme="minorHAnsi" w:hAnsiTheme="minorHAnsi" w:cstheme="minorHAnsi"/>
        </w:rPr>
        <w:footnoteRef/>
      </w:r>
      <w:r w:rsidRPr="002A0D1D">
        <w:rPr>
          <w:rFonts w:asciiTheme="minorHAnsi" w:hAnsiTheme="minorHAnsi" w:cstheme="minorHAnsi"/>
        </w:rPr>
        <w:t xml:space="preserve"> Obligacijski zakonik (Uradni list RS, št. 97/07 – uradno prečiščeno besedilo, 64/16 – odl. US in 20/18 – OROZ631)</w:t>
      </w:r>
    </w:p>
  </w:footnote>
  <w:footnote w:id="2">
    <w:p w14:paraId="0E50A4B1" w14:textId="77777777" w:rsidR="00A47669" w:rsidRDefault="00A47669" w:rsidP="00A47669">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2022/578 z dne 8. 4. 2022) </w:t>
      </w:r>
    </w:p>
  </w:footnote>
  <w:footnote w:id="3">
    <w:p w14:paraId="46CAC097" w14:textId="77777777" w:rsidR="00A47669" w:rsidRPr="0064555F" w:rsidRDefault="00A47669" w:rsidP="00A47669">
      <w:pPr>
        <w:jc w:val="both"/>
        <w:rPr>
          <w:rFonts w:asciiTheme="minorHAnsi" w:hAnsiTheme="minorHAnsi" w:cstheme="minorHAnsi"/>
          <w:i/>
          <w:sz w:val="18"/>
          <w:szCs w:val="18"/>
        </w:rPr>
      </w:pPr>
      <w:r w:rsidRPr="0064555F">
        <w:rPr>
          <w:rStyle w:val="Sprotnaopomba-sklic"/>
          <w:rFonts w:asciiTheme="minorHAnsi" w:hAnsiTheme="minorHAnsi" w:cstheme="minorHAnsi"/>
          <w:sz w:val="18"/>
          <w:szCs w:val="18"/>
        </w:rPr>
        <w:footnoteRef/>
      </w:r>
      <w:r w:rsidRPr="0064555F">
        <w:rPr>
          <w:rFonts w:asciiTheme="minorHAnsi" w:hAnsiTheme="minorHAnsi" w:cstheme="minorHAnsi"/>
          <w:sz w:val="18"/>
          <w:szCs w:val="18"/>
        </w:rPr>
        <w:t xml:space="preserve"> </w:t>
      </w:r>
      <w:r w:rsidRPr="0064555F">
        <w:rPr>
          <w:rFonts w:asciiTheme="minorHAnsi" w:hAnsiTheme="minorHAnsi" w:cstheme="minorHAnsi"/>
          <w:i/>
          <w:sz w:val="18"/>
          <w:szCs w:val="18"/>
        </w:rPr>
        <w:t xml:space="preserve">Ta obrazec predloži ponudnik za vsakega podizvajalca, ki bo sodeloval pri javnem naročilu. </w:t>
      </w:r>
    </w:p>
    <w:p w14:paraId="6B4B33B9" w14:textId="77777777" w:rsidR="00A47669" w:rsidRPr="00337FCF" w:rsidRDefault="00A47669" w:rsidP="00A47669">
      <w:pPr>
        <w:jc w:val="both"/>
        <w:rPr>
          <w:rFonts w:asciiTheme="minorHAnsi" w:hAnsiTheme="minorHAnsi" w:cstheme="minorHAnsi"/>
          <w:sz w:val="22"/>
          <w:szCs w:val="22"/>
        </w:rPr>
      </w:pPr>
    </w:p>
    <w:p w14:paraId="3F0C3C5D" w14:textId="77777777" w:rsidR="00A47669" w:rsidRDefault="00A47669" w:rsidP="00A47669">
      <w:pPr>
        <w:pStyle w:val="Sprotnaopomba-besedilo"/>
      </w:pPr>
    </w:p>
  </w:footnote>
  <w:footnote w:id="4">
    <w:p w14:paraId="537494E0" w14:textId="77777777" w:rsidR="00A47669" w:rsidRPr="00165A0C" w:rsidRDefault="00A47669" w:rsidP="00A47669">
      <w:pPr>
        <w:pStyle w:val="Sprotnaopomba-besedilo"/>
        <w:rPr>
          <w:rFonts w:asciiTheme="minorHAnsi" w:hAnsiTheme="minorHAnsi" w:cstheme="minorHAnsi"/>
        </w:rPr>
      </w:pPr>
      <w:r w:rsidRPr="005A5E73">
        <w:rPr>
          <w:rStyle w:val="Sprotnaopomba-sklic"/>
          <w:rFonts w:asciiTheme="minorHAnsi" w:hAnsiTheme="minorHAnsi" w:cstheme="minorHAnsi"/>
        </w:rPr>
        <w:footnoteRef/>
      </w:r>
      <w:r w:rsidRPr="005A5E73">
        <w:rPr>
          <w:rFonts w:asciiTheme="minorHAnsi" w:hAnsiTheme="minorHAnsi" w:cstheme="minorHAnsi"/>
        </w:rPr>
        <w:t xml:space="preserve"> Besedilo se ustrezno uskladi</w:t>
      </w:r>
    </w:p>
  </w:footnote>
  <w:footnote w:id="5">
    <w:p w14:paraId="3A802E17" w14:textId="77777777" w:rsidR="00A47669" w:rsidRPr="004F14F5" w:rsidRDefault="00A47669" w:rsidP="00A47669">
      <w:pPr>
        <w:pStyle w:val="Sprotnaopomba-besedilo"/>
        <w:rPr>
          <w:rFonts w:asciiTheme="minorHAnsi" w:hAnsiTheme="minorHAnsi" w:cstheme="minorHAnsi"/>
        </w:rPr>
      </w:pPr>
      <w:r w:rsidRPr="004F14F5">
        <w:rPr>
          <w:rStyle w:val="Sprotnaopomba-sklic"/>
          <w:rFonts w:asciiTheme="minorHAnsi" w:hAnsiTheme="minorHAnsi" w:cstheme="minorHAnsi"/>
          <w:shd w:val="clear" w:color="auto" w:fill="FFFFFF" w:themeFill="background1"/>
        </w:rPr>
        <w:footnoteRef/>
      </w:r>
      <w:r w:rsidRPr="004F14F5">
        <w:rPr>
          <w:rFonts w:asciiTheme="minorHAnsi" w:hAnsiTheme="minorHAnsi" w:cstheme="minorHAnsi"/>
          <w:shd w:val="clear" w:color="auto" w:fill="FFFFFF" w:themeFill="background1"/>
        </w:rPr>
        <w:t xml:space="preserve"> </w:t>
      </w:r>
      <w:bookmarkStart w:id="39" w:name="_Hlk172534222"/>
      <w:r w:rsidRPr="004F14F5">
        <w:rPr>
          <w:rFonts w:asciiTheme="minorHAnsi" w:hAnsiTheme="minorHAnsi" w:cstheme="minorHAnsi"/>
          <w:shd w:val="clear" w:color="auto" w:fill="FFFFFF" w:themeFill="background1"/>
        </w:rPr>
        <w:t>Velja izključno za tuje gospodarske subjekte, če po tujem pravu institut tihe družbe obstaja.</w:t>
      </w:r>
      <w:bookmarkEnd w:id="39"/>
    </w:p>
  </w:footnote>
  <w:footnote w:id="6">
    <w:p w14:paraId="62750497" w14:textId="77777777" w:rsidR="00A47669" w:rsidRPr="006B6E77" w:rsidRDefault="00A47669" w:rsidP="00A47669">
      <w:pPr>
        <w:pStyle w:val="Sprotnaopomba-besedilo"/>
        <w:jc w:val="both"/>
        <w:rPr>
          <w:rFonts w:ascii="Calibri" w:hAnsi="Calibri" w:cs="Calibri"/>
        </w:rPr>
      </w:pPr>
      <w:r w:rsidRPr="006B6E77">
        <w:rPr>
          <w:rStyle w:val="Sprotnaopomba-sklic"/>
          <w:rFonts w:ascii="Calibri" w:hAnsi="Calibri" w:cs="Calibri"/>
        </w:rPr>
        <w:footnoteRef/>
      </w:r>
      <w:r w:rsidRPr="006B6E77">
        <w:rPr>
          <w:rFonts w:ascii="Calibri" w:hAnsi="Calibri" w:cs="Calibri"/>
        </w:rPr>
        <w:t xml:space="preserve"> Kot družinski član se za namene te izjave štejejo: zakonec, otroci, posvojenci, starši, posvojitelji, bratje, sestre in osebe, ki s funkcionarjem 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0C9B4" w14:textId="77777777" w:rsidR="00A47669" w:rsidRDefault="003E7621">
    <w:pPr>
      <w:pStyle w:val="Glava"/>
    </w:pPr>
    <w:r w:rsidRPr="002A0D1D">
      <w:rPr>
        <w:noProof/>
        <w:lang w:eastAsia="sl-SI"/>
      </w:rPr>
      <mc:AlternateContent>
        <mc:Choice Requires="wps">
          <w:drawing>
            <wp:anchor distT="45720" distB="45720" distL="114300" distR="114300" simplePos="0" relativeHeight="251663360" behindDoc="0" locked="0" layoutInCell="1" allowOverlap="1" wp14:anchorId="5C14CA50" wp14:editId="24A239F4">
              <wp:simplePos x="0" y="0"/>
              <wp:positionH relativeFrom="column">
                <wp:posOffset>4429125</wp:posOffset>
              </wp:positionH>
              <wp:positionV relativeFrom="paragraph">
                <wp:posOffset>66675</wp:posOffset>
              </wp:positionV>
              <wp:extent cx="1517015" cy="381000"/>
              <wp:effectExtent l="0" t="0" r="6985" b="0"/>
              <wp:wrapSquare wrapText="bothSides"/>
              <wp:docPr id="4"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7015" cy="381000"/>
                      </a:xfrm>
                      <a:prstGeom prst="rect">
                        <a:avLst/>
                      </a:prstGeom>
                      <a:solidFill>
                        <a:srgbClr val="FFFFFF"/>
                      </a:solidFill>
                      <a:ln w="9525">
                        <a:noFill/>
                        <a:miter lim="800000"/>
                        <a:headEnd/>
                        <a:tailEnd/>
                      </a:ln>
                    </wps:spPr>
                    <wps:txbx>
                      <w:txbxContent>
                        <w:p w14:paraId="6C6D6CA1" w14:textId="77777777" w:rsidR="00A47669" w:rsidRPr="002A0D1D" w:rsidRDefault="00A47669" w:rsidP="00A47669">
                          <w:pPr>
                            <w:pStyle w:val="BasicParagraph"/>
                            <w:tabs>
                              <w:tab w:val="left" w:pos="160"/>
                            </w:tabs>
                            <w:spacing w:line="190" w:lineRule="atLeast"/>
                            <w:rPr>
                              <w:rFonts w:asciiTheme="minorHAnsi" w:hAnsiTheme="minorHAnsi" w:cstheme="minorHAnsi"/>
                              <w:sz w:val="15"/>
                              <w:szCs w:val="15"/>
                              <w:lang w:val="sl-SI"/>
                            </w:rPr>
                          </w:pPr>
                          <w:r w:rsidRPr="002A0D1D">
                            <w:rPr>
                              <w:rFonts w:asciiTheme="minorHAnsi" w:hAnsiTheme="minorHAnsi" w:cstheme="minorHAnsi"/>
                              <w:b/>
                              <w:bCs/>
                              <w:color w:val="118ACB"/>
                              <w:sz w:val="15"/>
                              <w:szCs w:val="15"/>
                              <w:lang w:val="sl-SI"/>
                            </w:rPr>
                            <w:t>T</w:t>
                          </w:r>
                          <w:r w:rsidRPr="002A0D1D">
                            <w:rPr>
                              <w:rFonts w:asciiTheme="minorHAnsi" w:hAnsiTheme="minorHAnsi" w:cstheme="minorHAnsi"/>
                              <w:sz w:val="15"/>
                              <w:szCs w:val="15"/>
                              <w:lang w:val="sl-SI"/>
                            </w:rPr>
                            <w:tab/>
                            <w:t>+386 2 534 13 00</w:t>
                          </w:r>
                        </w:p>
                        <w:p w14:paraId="3CED5D11" w14:textId="77777777" w:rsidR="00A47669" w:rsidRPr="002A0D1D" w:rsidRDefault="00A47669" w:rsidP="00A47669">
                          <w:pPr>
                            <w:pStyle w:val="BasicParagraph"/>
                            <w:tabs>
                              <w:tab w:val="left" w:pos="160"/>
                            </w:tabs>
                            <w:spacing w:line="190" w:lineRule="atLeast"/>
                            <w:rPr>
                              <w:rFonts w:asciiTheme="minorHAnsi" w:hAnsiTheme="minorHAnsi" w:cstheme="minorHAnsi"/>
                              <w:sz w:val="15"/>
                              <w:szCs w:val="15"/>
                              <w:lang w:val="sl-SI"/>
                            </w:rPr>
                          </w:pPr>
                          <w:r w:rsidRPr="002A0D1D">
                            <w:rPr>
                              <w:rFonts w:asciiTheme="minorHAnsi" w:hAnsiTheme="minorHAnsi" w:cstheme="minorHAnsi"/>
                              <w:b/>
                              <w:bCs/>
                              <w:color w:val="118ACB"/>
                              <w:sz w:val="15"/>
                              <w:szCs w:val="15"/>
                              <w:lang w:val="sl-SI"/>
                            </w:rPr>
                            <w:t>E</w:t>
                          </w:r>
                          <w:r w:rsidRPr="002A0D1D">
                            <w:rPr>
                              <w:rFonts w:asciiTheme="minorHAnsi" w:hAnsiTheme="minorHAnsi" w:cstheme="minorHAnsi"/>
                              <w:sz w:val="15"/>
                              <w:szCs w:val="15"/>
                              <w:lang w:val="sl-SI"/>
                            </w:rPr>
                            <w:tab/>
                            <w:t>zdravstveni.dom@zd-ms.si</w:t>
                          </w:r>
                        </w:p>
                        <w:p w14:paraId="79182353" w14:textId="77777777" w:rsidR="00A47669" w:rsidRPr="002A0D1D" w:rsidRDefault="00A47669" w:rsidP="00A47669">
                          <w:pPr>
                            <w:spacing w:line="190" w:lineRule="atLeast"/>
                            <w:rPr>
                              <w:rFonts w:asciiTheme="minorHAnsi" w:hAnsiTheme="minorHAnsi" w:cstheme="minorHAnsi"/>
                            </w:rPr>
                          </w:pPr>
                          <w:r w:rsidRPr="002A0D1D">
                            <w:rPr>
                              <w:rFonts w:asciiTheme="minorHAnsi" w:hAnsiTheme="minorHAnsi" w:cstheme="minorHAns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14CA50" id="_x0000_t202" coordsize="21600,21600" o:spt="202" path="m,l,21600r21600,l21600,xe">
              <v:stroke joinstyle="miter"/>
              <v:path gradientshapeok="t" o:connecttype="rect"/>
            </v:shapetype>
            <v:shape id="Polje z besedilom 2" o:spid="_x0000_s1026" type="#_x0000_t202" style="position:absolute;margin-left:348.75pt;margin-top:5.25pt;width:119.45pt;height:30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" stroked="f">
              <v:textbox inset="0,0,0,0">
                <w:txbxContent>
                  <w:p w14:paraId="6C6D6CA1" w14:textId="77777777" w:rsidR="00A47669" w:rsidRPr="002A0D1D" w:rsidRDefault="00A47669" w:rsidP="00A47669">
                    <w:pPr>
                      <w:pStyle w:val="BasicParagraph"/>
                      <w:tabs>
                        <w:tab w:val="left" w:pos="160"/>
                      </w:tabs>
                      <w:spacing w:line="190" w:lineRule="atLeast"/>
                      <w:rPr>
                        <w:rFonts w:asciiTheme="minorHAnsi" w:hAnsiTheme="minorHAnsi" w:cstheme="minorHAnsi"/>
                        <w:sz w:val="15"/>
                        <w:szCs w:val="15"/>
                        <w:lang w:val="sl-SI"/>
                      </w:rPr>
                    </w:pPr>
                    <w:r w:rsidRPr="002A0D1D">
                      <w:rPr>
                        <w:rFonts w:asciiTheme="minorHAnsi" w:hAnsiTheme="minorHAnsi" w:cstheme="minorHAnsi"/>
                        <w:b/>
                        <w:bCs/>
                        <w:color w:val="118ACB"/>
                        <w:sz w:val="15"/>
                        <w:szCs w:val="15"/>
                        <w:lang w:val="sl-SI"/>
                      </w:rPr>
                      <w:t>T</w:t>
                    </w:r>
                    <w:r w:rsidRPr="002A0D1D">
                      <w:rPr>
                        <w:rFonts w:asciiTheme="minorHAnsi" w:hAnsiTheme="minorHAnsi" w:cstheme="minorHAnsi"/>
                        <w:sz w:val="15"/>
                        <w:szCs w:val="15"/>
                        <w:lang w:val="sl-SI"/>
                      </w:rPr>
                      <w:tab/>
                      <w:t>+386 2 534 13 00</w:t>
                    </w:r>
                  </w:p>
                  <w:p w14:paraId="3CED5D11" w14:textId="77777777" w:rsidR="00A47669" w:rsidRPr="002A0D1D" w:rsidRDefault="00A47669" w:rsidP="00A47669">
                    <w:pPr>
                      <w:pStyle w:val="BasicParagraph"/>
                      <w:tabs>
                        <w:tab w:val="left" w:pos="160"/>
                      </w:tabs>
                      <w:spacing w:line="190" w:lineRule="atLeast"/>
                      <w:rPr>
                        <w:rFonts w:asciiTheme="minorHAnsi" w:hAnsiTheme="minorHAnsi" w:cstheme="minorHAnsi"/>
                        <w:sz w:val="15"/>
                        <w:szCs w:val="15"/>
                        <w:lang w:val="sl-SI"/>
                      </w:rPr>
                    </w:pPr>
                    <w:r w:rsidRPr="002A0D1D">
                      <w:rPr>
                        <w:rFonts w:asciiTheme="minorHAnsi" w:hAnsiTheme="minorHAnsi" w:cstheme="minorHAnsi"/>
                        <w:b/>
                        <w:bCs/>
                        <w:color w:val="118ACB"/>
                        <w:sz w:val="15"/>
                        <w:szCs w:val="15"/>
                        <w:lang w:val="sl-SI"/>
                      </w:rPr>
                      <w:t>E</w:t>
                    </w:r>
                    <w:r w:rsidRPr="002A0D1D">
                      <w:rPr>
                        <w:rFonts w:asciiTheme="minorHAnsi" w:hAnsiTheme="minorHAnsi" w:cstheme="minorHAnsi"/>
                        <w:sz w:val="15"/>
                        <w:szCs w:val="15"/>
                        <w:lang w:val="sl-SI"/>
                      </w:rPr>
                      <w:tab/>
                      <w:t>zdravstveni.dom@zd-ms.si</w:t>
                    </w:r>
                  </w:p>
                  <w:p w14:paraId="79182353" w14:textId="77777777" w:rsidR="00A47669" w:rsidRPr="002A0D1D" w:rsidRDefault="00A47669" w:rsidP="00A47669">
                    <w:pPr>
                      <w:spacing w:line="190" w:lineRule="atLeast"/>
                      <w:rPr>
                        <w:rFonts w:asciiTheme="minorHAnsi" w:hAnsiTheme="minorHAnsi" w:cstheme="minorHAnsi"/>
                      </w:rPr>
                    </w:pPr>
                    <w:r w:rsidRPr="002A0D1D">
                      <w:rPr>
                        <w:rFonts w:asciiTheme="minorHAnsi" w:hAnsiTheme="minorHAnsi" w:cstheme="minorHAnsi"/>
                        <w:b/>
                        <w:bCs/>
                        <w:sz w:val="15"/>
                        <w:szCs w:val="15"/>
                      </w:rPr>
                      <w:t>www.zd-ms.si</w:t>
                    </w:r>
                  </w:p>
                </w:txbxContent>
              </v:textbox>
              <w10:wrap type="square"/>
            </v:shape>
          </w:pict>
        </mc:Fallback>
      </mc:AlternateContent>
    </w:r>
    <w:r w:rsidRPr="002A0D1D">
      <w:rPr>
        <w:noProof/>
        <w:lang w:eastAsia="sl-SI"/>
      </w:rPr>
      <mc:AlternateContent>
        <mc:Choice Requires="wps">
          <w:drawing>
            <wp:anchor distT="45720" distB="45720" distL="114300" distR="114300" simplePos="0" relativeHeight="251661312" behindDoc="0" locked="0" layoutInCell="1" allowOverlap="1" wp14:anchorId="7E9605C7" wp14:editId="5C688FB6">
              <wp:simplePos x="0" y="0"/>
              <wp:positionH relativeFrom="column">
                <wp:posOffset>3495675</wp:posOffset>
              </wp:positionH>
              <wp:positionV relativeFrom="paragraph">
                <wp:posOffset>-31115</wp:posOffset>
              </wp:positionV>
              <wp:extent cx="923925" cy="593090"/>
              <wp:effectExtent l="0" t="0" r="9525" b="0"/>
              <wp:wrapSquare wrapText="bothSides"/>
              <wp:docPr id="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925" cy="593090"/>
                      </a:xfrm>
                      <a:prstGeom prst="rect">
                        <a:avLst/>
                      </a:prstGeom>
                      <a:solidFill>
                        <a:srgbClr val="FFFFFF"/>
                      </a:solidFill>
                      <a:ln w="9525">
                        <a:noFill/>
                        <a:miter lim="800000"/>
                        <a:headEnd/>
                        <a:tailEnd/>
                      </a:ln>
                    </wps:spPr>
                    <wps:txbx>
                      <w:txbxContent>
                        <w:p w14:paraId="399AE439" w14:textId="77777777" w:rsidR="00A47669" w:rsidRPr="002A050D" w:rsidRDefault="00A47669" w:rsidP="00A47669">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Zdravstveni dom Murska Sobota</w:t>
                          </w:r>
                        </w:p>
                        <w:p w14:paraId="063226CB" w14:textId="77777777" w:rsidR="00A47669" w:rsidRDefault="00A47669" w:rsidP="00A47669">
                          <w:pPr>
                            <w:rPr>
                              <w:rFonts w:ascii="Calibri Light" w:hAnsi="Calibri Light" w:cs="Calibri Light"/>
                              <w:sz w:val="15"/>
                              <w:szCs w:val="15"/>
                            </w:rPr>
                          </w:pPr>
                          <w:r w:rsidRPr="002A050D">
                            <w:rPr>
                              <w:rFonts w:ascii="Calibri Light" w:hAnsi="Calibri Light" w:cs="Calibri Light"/>
                              <w:sz w:val="15"/>
                              <w:szCs w:val="15"/>
                            </w:rPr>
                            <w:t>Grajska ulica 24</w:t>
                          </w:r>
                        </w:p>
                        <w:p w14:paraId="4D06E32E" w14:textId="77777777" w:rsidR="00A47669" w:rsidRPr="002A050D" w:rsidRDefault="00A47669" w:rsidP="00A47669">
                          <w:r w:rsidRPr="002A050D">
                            <w:rPr>
                              <w:rFonts w:ascii="Calibri Light" w:hAnsi="Calibri Light" w:cs="Calibri Light"/>
                              <w:sz w:val="15"/>
                              <w:szCs w:val="15"/>
                            </w:rP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E9605C7" id="_x0000_s1027" type="#_x0000_t202" style="position:absolute;margin-left:275.25pt;margin-top:-2.45pt;width:72.75pt;height:46.7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" stroked="f">
              <v:textbox inset="0,0,0,0">
                <w:txbxContent>
                  <w:p w14:paraId="399AE439" w14:textId="77777777" w:rsidR="00A47669" w:rsidRPr="002A050D" w:rsidRDefault="00A47669" w:rsidP="00A47669">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Zdravstveni dom Murska Sobota</w:t>
                    </w:r>
                  </w:p>
                  <w:p w14:paraId="063226CB" w14:textId="77777777" w:rsidR="00A47669" w:rsidRDefault="00A47669" w:rsidP="00A47669">
                    <w:pPr>
                      <w:rPr>
                        <w:rFonts w:ascii="Calibri Light" w:hAnsi="Calibri Light" w:cs="Calibri Light"/>
                        <w:sz w:val="15"/>
                        <w:szCs w:val="15"/>
                      </w:rPr>
                    </w:pPr>
                    <w:r w:rsidRPr="002A050D">
                      <w:rPr>
                        <w:rFonts w:ascii="Calibri Light" w:hAnsi="Calibri Light" w:cs="Calibri Light"/>
                        <w:sz w:val="15"/>
                        <w:szCs w:val="15"/>
                      </w:rPr>
                      <w:t>Grajska ulica 24</w:t>
                    </w:r>
                  </w:p>
                  <w:p w14:paraId="4D06E32E" w14:textId="77777777" w:rsidR="00A47669" w:rsidRPr="002A050D" w:rsidRDefault="00A47669" w:rsidP="00A47669">
                    <w:r w:rsidRPr="002A050D">
                      <w:rPr>
                        <w:rFonts w:ascii="Calibri Light" w:hAnsi="Calibri Light" w:cs="Calibri Light"/>
                        <w:sz w:val="15"/>
                        <w:szCs w:val="15"/>
                      </w:rPr>
                      <w:t>9000 Murska Sobota</w:t>
                    </w:r>
                  </w:p>
                </w:txbxContent>
              </v:textbox>
              <w10:wrap type="square"/>
            </v:shape>
          </w:pict>
        </mc:Fallback>
      </mc:AlternateContent>
    </w:r>
    <w:r w:rsidR="00EB567F">
      <w:rPr>
        <w:noProof/>
        <w:lang w:eastAsia="sl-SI"/>
      </w:rPr>
      <w:drawing>
        <wp:anchor distT="0" distB="0" distL="114300" distR="114300" simplePos="0" relativeHeight="251659264" behindDoc="1" locked="0" layoutInCell="1" allowOverlap="1" wp14:anchorId="325E3307" wp14:editId="62D85B53">
          <wp:simplePos x="0" y="0"/>
          <wp:positionH relativeFrom="page">
            <wp:posOffset>900430</wp:posOffset>
          </wp:positionH>
          <wp:positionV relativeFrom="page">
            <wp:posOffset>287020</wp:posOffset>
          </wp:positionV>
          <wp:extent cx="935990" cy="593090"/>
          <wp:effectExtent l="0" t="0" r="0" b="0"/>
          <wp:wrapNone/>
          <wp:docPr id="9" name="Slika 9"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5990" cy="59309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C9264" w14:textId="77777777" w:rsidR="003E7621" w:rsidRDefault="003E7621">
    <w:pPr>
      <w:pStyle w:val="Glava"/>
    </w:pPr>
    <w:r w:rsidRPr="003E7621">
      <w:rPr>
        <w:noProof/>
      </w:rPr>
      <mc:AlternateContent>
        <mc:Choice Requires="wps">
          <w:drawing>
            <wp:anchor distT="45720" distB="45720" distL="114300" distR="114300" simplePos="0" relativeHeight="251672576" behindDoc="0" locked="0" layoutInCell="1" allowOverlap="1" wp14:anchorId="62671439" wp14:editId="277FBB5B">
              <wp:simplePos x="0" y="0"/>
              <wp:positionH relativeFrom="column">
                <wp:posOffset>4276725</wp:posOffset>
              </wp:positionH>
              <wp:positionV relativeFrom="paragraph">
                <wp:posOffset>73660</wp:posOffset>
              </wp:positionV>
              <wp:extent cx="1517015" cy="381000"/>
              <wp:effectExtent l="0" t="0" r="6985" b="0"/>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7015" cy="381000"/>
                      </a:xfrm>
                      <a:prstGeom prst="rect">
                        <a:avLst/>
                      </a:prstGeom>
                      <a:solidFill>
                        <a:srgbClr val="FFFFFF"/>
                      </a:solidFill>
                      <a:ln w="9525">
                        <a:noFill/>
                        <a:miter lim="800000"/>
                        <a:headEnd/>
                        <a:tailEnd/>
                      </a:ln>
                    </wps:spPr>
                    <wps:txbx>
                      <w:txbxContent>
                        <w:p w14:paraId="13326950" w14:textId="77777777" w:rsidR="003E7621" w:rsidRPr="002A0D1D" w:rsidRDefault="003E7621" w:rsidP="003E7621">
                          <w:pPr>
                            <w:pStyle w:val="BasicParagraph"/>
                            <w:tabs>
                              <w:tab w:val="left" w:pos="160"/>
                            </w:tabs>
                            <w:spacing w:line="190" w:lineRule="atLeast"/>
                            <w:rPr>
                              <w:rFonts w:asciiTheme="minorHAnsi" w:hAnsiTheme="minorHAnsi" w:cstheme="minorHAnsi"/>
                              <w:sz w:val="15"/>
                              <w:szCs w:val="15"/>
                              <w:lang w:val="sl-SI"/>
                            </w:rPr>
                          </w:pPr>
                          <w:r w:rsidRPr="002A0D1D">
                            <w:rPr>
                              <w:rFonts w:asciiTheme="minorHAnsi" w:hAnsiTheme="minorHAnsi" w:cstheme="minorHAnsi"/>
                              <w:b/>
                              <w:bCs/>
                              <w:color w:val="118ACB"/>
                              <w:sz w:val="15"/>
                              <w:szCs w:val="15"/>
                              <w:lang w:val="sl-SI"/>
                            </w:rPr>
                            <w:t>T</w:t>
                          </w:r>
                          <w:r w:rsidRPr="002A0D1D">
                            <w:rPr>
                              <w:rFonts w:asciiTheme="minorHAnsi" w:hAnsiTheme="minorHAnsi" w:cstheme="minorHAnsi"/>
                              <w:sz w:val="15"/>
                              <w:szCs w:val="15"/>
                              <w:lang w:val="sl-SI"/>
                            </w:rPr>
                            <w:tab/>
                            <w:t>+386 2 534 13 00</w:t>
                          </w:r>
                        </w:p>
                        <w:p w14:paraId="0FFEEE1E" w14:textId="77777777" w:rsidR="003E7621" w:rsidRPr="002A0D1D" w:rsidRDefault="003E7621" w:rsidP="003E7621">
                          <w:pPr>
                            <w:pStyle w:val="BasicParagraph"/>
                            <w:tabs>
                              <w:tab w:val="left" w:pos="160"/>
                            </w:tabs>
                            <w:spacing w:line="190" w:lineRule="atLeast"/>
                            <w:rPr>
                              <w:rFonts w:asciiTheme="minorHAnsi" w:hAnsiTheme="minorHAnsi" w:cstheme="minorHAnsi"/>
                              <w:sz w:val="15"/>
                              <w:szCs w:val="15"/>
                              <w:lang w:val="sl-SI"/>
                            </w:rPr>
                          </w:pPr>
                          <w:r w:rsidRPr="002A0D1D">
                            <w:rPr>
                              <w:rFonts w:asciiTheme="minorHAnsi" w:hAnsiTheme="minorHAnsi" w:cstheme="minorHAnsi"/>
                              <w:b/>
                              <w:bCs/>
                              <w:color w:val="118ACB"/>
                              <w:sz w:val="15"/>
                              <w:szCs w:val="15"/>
                              <w:lang w:val="sl-SI"/>
                            </w:rPr>
                            <w:t>E</w:t>
                          </w:r>
                          <w:r w:rsidRPr="002A0D1D">
                            <w:rPr>
                              <w:rFonts w:asciiTheme="minorHAnsi" w:hAnsiTheme="minorHAnsi" w:cstheme="minorHAnsi"/>
                              <w:sz w:val="15"/>
                              <w:szCs w:val="15"/>
                              <w:lang w:val="sl-SI"/>
                            </w:rPr>
                            <w:tab/>
                            <w:t>zdravstveni.dom@zd-ms.si</w:t>
                          </w:r>
                        </w:p>
                        <w:p w14:paraId="4201B663" w14:textId="77777777" w:rsidR="003E7621" w:rsidRPr="002A0D1D" w:rsidRDefault="003E7621" w:rsidP="003E7621">
                          <w:pPr>
                            <w:spacing w:line="190" w:lineRule="atLeast"/>
                            <w:rPr>
                              <w:rFonts w:asciiTheme="minorHAnsi" w:hAnsiTheme="minorHAnsi" w:cstheme="minorHAnsi"/>
                            </w:rPr>
                          </w:pPr>
                          <w:r w:rsidRPr="002A0D1D">
                            <w:rPr>
                              <w:rFonts w:asciiTheme="minorHAnsi" w:hAnsiTheme="minorHAnsi" w:cstheme="minorHAns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2671439" id="_x0000_t202" coordsize="21600,21600" o:spt="202" path="m,l,21600r21600,l21600,xe">
              <v:stroke joinstyle="miter"/>
              <v:path gradientshapeok="t" o:connecttype="rect"/>
            </v:shapetype>
            <v:shape id="_x0000_s1029" type="#_x0000_t202" style="position:absolute;margin-left:336.75pt;margin-top:5.8pt;width:119.45pt;height:30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" stroked="f">
              <v:textbox inset="0,0,0,0">
                <w:txbxContent>
                  <w:p w14:paraId="13326950" w14:textId="77777777" w:rsidR="003E7621" w:rsidRPr="002A0D1D" w:rsidRDefault="003E7621" w:rsidP="003E7621">
                    <w:pPr>
                      <w:pStyle w:val="BasicParagraph"/>
                      <w:tabs>
                        <w:tab w:val="left" w:pos="160"/>
                      </w:tabs>
                      <w:spacing w:line="190" w:lineRule="atLeast"/>
                      <w:rPr>
                        <w:rFonts w:asciiTheme="minorHAnsi" w:hAnsiTheme="minorHAnsi" w:cstheme="minorHAnsi"/>
                        <w:sz w:val="15"/>
                        <w:szCs w:val="15"/>
                        <w:lang w:val="sl-SI"/>
                      </w:rPr>
                    </w:pPr>
                    <w:r w:rsidRPr="002A0D1D">
                      <w:rPr>
                        <w:rFonts w:asciiTheme="minorHAnsi" w:hAnsiTheme="minorHAnsi" w:cstheme="minorHAnsi"/>
                        <w:b/>
                        <w:bCs/>
                        <w:color w:val="118ACB"/>
                        <w:sz w:val="15"/>
                        <w:szCs w:val="15"/>
                        <w:lang w:val="sl-SI"/>
                      </w:rPr>
                      <w:t>T</w:t>
                    </w:r>
                    <w:r w:rsidRPr="002A0D1D">
                      <w:rPr>
                        <w:rFonts w:asciiTheme="minorHAnsi" w:hAnsiTheme="minorHAnsi" w:cstheme="minorHAnsi"/>
                        <w:sz w:val="15"/>
                        <w:szCs w:val="15"/>
                        <w:lang w:val="sl-SI"/>
                      </w:rPr>
                      <w:tab/>
                      <w:t>+386 2 534 13 00</w:t>
                    </w:r>
                  </w:p>
                  <w:p w14:paraId="0FFEEE1E" w14:textId="77777777" w:rsidR="003E7621" w:rsidRPr="002A0D1D" w:rsidRDefault="003E7621" w:rsidP="003E7621">
                    <w:pPr>
                      <w:pStyle w:val="BasicParagraph"/>
                      <w:tabs>
                        <w:tab w:val="left" w:pos="160"/>
                      </w:tabs>
                      <w:spacing w:line="190" w:lineRule="atLeast"/>
                      <w:rPr>
                        <w:rFonts w:asciiTheme="minorHAnsi" w:hAnsiTheme="minorHAnsi" w:cstheme="minorHAnsi"/>
                        <w:sz w:val="15"/>
                        <w:szCs w:val="15"/>
                        <w:lang w:val="sl-SI"/>
                      </w:rPr>
                    </w:pPr>
                    <w:r w:rsidRPr="002A0D1D">
                      <w:rPr>
                        <w:rFonts w:asciiTheme="minorHAnsi" w:hAnsiTheme="minorHAnsi" w:cstheme="minorHAnsi"/>
                        <w:b/>
                        <w:bCs/>
                        <w:color w:val="118ACB"/>
                        <w:sz w:val="15"/>
                        <w:szCs w:val="15"/>
                        <w:lang w:val="sl-SI"/>
                      </w:rPr>
                      <w:t>E</w:t>
                    </w:r>
                    <w:r w:rsidRPr="002A0D1D">
                      <w:rPr>
                        <w:rFonts w:asciiTheme="minorHAnsi" w:hAnsiTheme="minorHAnsi" w:cstheme="minorHAnsi"/>
                        <w:sz w:val="15"/>
                        <w:szCs w:val="15"/>
                        <w:lang w:val="sl-SI"/>
                      </w:rPr>
                      <w:tab/>
                      <w:t>zdravstveni.dom@zd-ms.si</w:t>
                    </w:r>
                  </w:p>
                  <w:p w14:paraId="4201B663" w14:textId="77777777" w:rsidR="003E7621" w:rsidRPr="002A0D1D" w:rsidRDefault="003E7621" w:rsidP="003E7621">
                    <w:pPr>
                      <w:spacing w:line="190" w:lineRule="atLeast"/>
                      <w:rPr>
                        <w:rFonts w:asciiTheme="minorHAnsi" w:hAnsiTheme="minorHAnsi" w:cstheme="minorHAnsi"/>
                      </w:rPr>
                    </w:pPr>
                    <w:r w:rsidRPr="002A0D1D">
                      <w:rPr>
                        <w:rFonts w:asciiTheme="minorHAnsi" w:hAnsiTheme="minorHAnsi" w:cstheme="minorHAnsi"/>
                        <w:b/>
                        <w:bCs/>
                        <w:sz w:val="15"/>
                        <w:szCs w:val="15"/>
                      </w:rPr>
                      <w:t>www.zd-ms.si</w:t>
                    </w:r>
                  </w:p>
                </w:txbxContent>
              </v:textbox>
              <w10:wrap type="square"/>
            </v:shape>
          </w:pict>
        </mc:Fallback>
      </mc:AlternateContent>
    </w:r>
    <w:r>
      <w:rPr>
        <w:noProof/>
        <w:lang w:eastAsia="sl-SI"/>
      </w:rPr>
      <w:drawing>
        <wp:anchor distT="0" distB="0" distL="114300" distR="114300" simplePos="0" relativeHeight="251669504" behindDoc="1" locked="0" layoutInCell="1" allowOverlap="1" wp14:anchorId="6A435411" wp14:editId="33FD115A">
          <wp:simplePos x="0" y="0"/>
          <wp:positionH relativeFrom="page">
            <wp:posOffset>909320</wp:posOffset>
          </wp:positionH>
          <wp:positionV relativeFrom="page">
            <wp:posOffset>291465</wp:posOffset>
          </wp:positionV>
          <wp:extent cx="935990" cy="593090"/>
          <wp:effectExtent l="0" t="0" r="0" b="0"/>
          <wp:wrapNone/>
          <wp:docPr id="1" name="Slika 1"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5990" cy="593090"/>
                  </a:xfrm>
                  <a:prstGeom prst="rect">
                    <a:avLst/>
                  </a:prstGeom>
                </pic:spPr>
              </pic:pic>
            </a:graphicData>
          </a:graphic>
          <wp14:sizeRelH relativeFrom="margin">
            <wp14:pctWidth>0</wp14:pctWidth>
          </wp14:sizeRelH>
          <wp14:sizeRelV relativeFrom="margin">
            <wp14:pctHeight>0</wp14:pctHeight>
          </wp14:sizeRelV>
        </wp:anchor>
      </w:drawing>
    </w:r>
    <w:r w:rsidRPr="003E7621">
      <w:rPr>
        <w:noProof/>
      </w:rPr>
      <mc:AlternateContent>
        <mc:Choice Requires="wps">
          <w:drawing>
            <wp:anchor distT="45720" distB="45720" distL="114300" distR="114300" simplePos="0" relativeHeight="251671552" behindDoc="0" locked="0" layoutInCell="1" allowOverlap="1" wp14:anchorId="0E8F893B" wp14:editId="3390669D">
              <wp:simplePos x="0" y="0"/>
              <wp:positionH relativeFrom="column">
                <wp:posOffset>3286125</wp:posOffset>
              </wp:positionH>
              <wp:positionV relativeFrom="paragraph">
                <wp:posOffset>-40640</wp:posOffset>
              </wp:positionV>
              <wp:extent cx="923925" cy="593090"/>
              <wp:effectExtent l="0" t="0" r="9525" b="0"/>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925" cy="593090"/>
                      </a:xfrm>
                      <a:prstGeom prst="rect">
                        <a:avLst/>
                      </a:prstGeom>
                      <a:solidFill>
                        <a:srgbClr val="FFFFFF"/>
                      </a:solidFill>
                      <a:ln w="9525">
                        <a:noFill/>
                        <a:miter lim="800000"/>
                        <a:headEnd/>
                        <a:tailEnd/>
                      </a:ln>
                    </wps:spPr>
                    <wps:txbx>
                      <w:txbxContent>
                        <w:p w14:paraId="6F7FF9CD" w14:textId="77777777" w:rsidR="003E7621" w:rsidRPr="002A050D" w:rsidRDefault="003E7621" w:rsidP="00A47669">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Zdravstveni dom Murska Sobota</w:t>
                          </w:r>
                        </w:p>
                        <w:p w14:paraId="1B9F1B65" w14:textId="77777777" w:rsidR="003E7621" w:rsidRDefault="003E7621" w:rsidP="00A47669">
                          <w:pPr>
                            <w:rPr>
                              <w:rFonts w:ascii="Calibri Light" w:hAnsi="Calibri Light" w:cs="Calibri Light"/>
                              <w:sz w:val="15"/>
                              <w:szCs w:val="15"/>
                            </w:rPr>
                          </w:pPr>
                          <w:r w:rsidRPr="002A050D">
                            <w:rPr>
                              <w:rFonts w:ascii="Calibri Light" w:hAnsi="Calibri Light" w:cs="Calibri Light"/>
                              <w:sz w:val="15"/>
                              <w:szCs w:val="15"/>
                            </w:rPr>
                            <w:t>Grajska ulica 24</w:t>
                          </w:r>
                        </w:p>
                        <w:p w14:paraId="41EAB726" w14:textId="77777777" w:rsidR="003E7621" w:rsidRPr="002A050D" w:rsidRDefault="003E7621" w:rsidP="00A47669">
                          <w:r w:rsidRPr="002A050D">
                            <w:rPr>
                              <w:rFonts w:ascii="Calibri Light" w:hAnsi="Calibri Light" w:cs="Calibri Light"/>
                              <w:sz w:val="15"/>
                              <w:szCs w:val="15"/>
                            </w:rP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0E8F893B" id="_x0000_s1030" type="#_x0000_t202" style="position:absolute;margin-left:258.75pt;margin-top:-3.2pt;width:72.75pt;height:46.7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" stroked="f">
              <v:textbox inset="0,0,0,0">
                <w:txbxContent>
                  <w:p w14:paraId="6F7FF9CD" w14:textId="77777777" w:rsidR="003E7621" w:rsidRPr="002A050D" w:rsidRDefault="003E7621" w:rsidP="00A47669">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Zdravstveni dom Murska Sobota</w:t>
                    </w:r>
                  </w:p>
                  <w:p w14:paraId="1B9F1B65" w14:textId="77777777" w:rsidR="003E7621" w:rsidRDefault="003E7621" w:rsidP="00A47669">
                    <w:pPr>
                      <w:rPr>
                        <w:rFonts w:ascii="Calibri Light" w:hAnsi="Calibri Light" w:cs="Calibri Light"/>
                        <w:sz w:val="15"/>
                        <w:szCs w:val="15"/>
                      </w:rPr>
                    </w:pPr>
                    <w:r w:rsidRPr="002A050D">
                      <w:rPr>
                        <w:rFonts w:ascii="Calibri Light" w:hAnsi="Calibri Light" w:cs="Calibri Light"/>
                        <w:sz w:val="15"/>
                        <w:szCs w:val="15"/>
                      </w:rPr>
                      <w:t>Grajska ulica 24</w:t>
                    </w:r>
                  </w:p>
                  <w:p w14:paraId="41EAB726" w14:textId="77777777" w:rsidR="003E7621" w:rsidRPr="002A050D" w:rsidRDefault="003E7621" w:rsidP="00A47669">
                    <w:r w:rsidRPr="002A050D">
                      <w:rPr>
                        <w:rFonts w:ascii="Calibri Light" w:hAnsi="Calibri Light" w:cs="Calibri Light"/>
                        <w:sz w:val="15"/>
                        <w:szCs w:val="15"/>
                      </w:rPr>
                      <w:t>9000 Murska Sobota</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3"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outline w:val="0"/>
        <w:shadow w:val="0"/>
        <w:vanish w:val="0"/>
        <w:color w:val="auto"/>
        <w:position w:val="0"/>
        <w:sz w:val="18"/>
        <w:szCs w:val="18"/>
        <w:vertAlign w:val="baseline"/>
      </w:rPr>
    </w:lvl>
  </w:abstractNum>
  <w:abstractNum w:abstractNumId="4"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4376F37"/>
    <w:multiLevelType w:val="hybridMultilevel"/>
    <w:tmpl w:val="285809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021D3D"/>
    <w:multiLevelType w:val="hybridMultilevel"/>
    <w:tmpl w:val="380C7AB4"/>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7" w15:restartNumberingAfterBreak="0">
    <w:nsid w:val="1E1B2923"/>
    <w:multiLevelType w:val="multilevel"/>
    <w:tmpl w:val="24A6375C"/>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851"/>
        </w:tabs>
        <w:ind w:left="851"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3544"/>
        </w:tabs>
        <w:ind w:left="3544" w:hanging="284"/>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24C43643"/>
    <w:multiLevelType w:val="multilevel"/>
    <w:tmpl w:val="D4C8B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514A3F"/>
    <w:multiLevelType w:val="hybridMultilevel"/>
    <w:tmpl w:val="8CC835F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9D03C4C"/>
    <w:multiLevelType w:val="multilevel"/>
    <w:tmpl w:val="D9D0C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063109F"/>
    <w:multiLevelType w:val="hybridMultilevel"/>
    <w:tmpl w:val="8440143A"/>
    <w:lvl w:ilvl="0" w:tplc="97123B94">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683787F"/>
    <w:multiLevelType w:val="hybridMultilevel"/>
    <w:tmpl w:val="098E10EA"/>
    <w:lvl w:ilvl="0" w:tplc="04240001">
      <w:start w:val="1"/>
      <w:numFmt w:val="bullet"/>
      <w:lvlText w:val=""/>
      <w:lvlJc w:val="left"/>
      <w:pPr>
        <w:ind w:left="1335" w:hanging="360"/>
      </w:pPr>
      <w:rPr>
        <w:rFonts w:ascii="Symbol" w:hAnsi="Symbol" w:hint="default"/>
      </w:rPr>
    </w:lvl>
    <w:lvl w:ilvl="1" w:tplc="04240003" w:tentative="1">
      <w:start w:val="1"/>
      <w:numFmt w:val="bullet"/>
      <w:lvlText w:val="o"/>
      <w:lvlJc w:val="left"/>
      <w:pPr>
        <w:ind w:left="2055" w:hanging="360"/>
      </w:pPr>
      <w:rPr>
        <w:rFonts w:ascii="Courier New" w:hAnsi="Courier New" w:cs="Courier New" w:hint="default"/>
      </w:rPr>
    </w:lvl>
    <w:lvl w:ilvl="2" w:tplc="04240005" w:tentative="1">
      <w:start w:val="1"/>
      <w:numFmt w:val="bullet"/>
      <w:lvlText w:val=""/>
      <w:lvlJc w:val="left"/>
      <w:pPr>
        <w:ind w:left="2775" w:hanging="360"/>
      </w:pPr>
      <w:rPr>
        <w:rFonts w:ascii="Wingdings" w:hAnsi="Wingdings" w:hint="default"/>
      </w:rPr>
    </w:lvl>
    <w:lvl w:ilvl="3" w:tplc="04240001" w:tentative="1">
      <w:start w:val="1"/>
      <w:numFmt w:val="bullet"/>
      <w:lvlText w:val=""/>
      <w:lvlJc w:val="left"/>
      <w:pPr>
        <w:ind w:left="3495" w:hanging="360"/>
      </w:pPr>
      <w:rPr>
        <w:rFonts w:ascii="Symbol" w:hAnsi="Symbol" w:hint="default"/>
      </w:rPr>
    </w:lvl>
    <w:lvl w:ilvl="4" w:tplc="04240003" w:tentative="1">
      <w:start w:val="1"/>
      <w:numFmt w:val="bullet"/>
      <w:lvlText w:val="o"/>
      <w:lvlJc w:val="left"/>
      <w:pPr>
        <w:ind w:left="4215" w:hanging="360"/>
      </w:pPr>
      <w:rPr>
        <w:rFonts w:ascii="Courier New" w:hAnsi="Courier New" w:cs="Courier New" w:hint="default"/>
      </w:rPr>
    </w:lvl>
    <w:lvl w:ilvl="5" w:tplc="04240005" w:tentative="1">
      <w:start w:val="1"/>
      <w:numFmt w:val="bullet"/>
      <w:lvlText w:val=""/>
      <w:lvlJc w:val="left"/>
      <w:pPr>
        <w:ind w:left="4935" w:hanging="360"/>
      </w:pPr>
      <w:rPr>
        <w:rFonts w:ascii="Wingdings" w:hAnsi="Wingdings" w:hint="default"/>
      </w:rPr>
    </w:lvl>
    <w:lvl w:ilvl="6" w:tplc="04240001" w:tentative="1">
      <w:start w:val="1"/>
      <w:numFmt w:val="bullet"/>
      <w:lvlText w:val=""/>
      <w:lvlJc w:val="left"/>
      <w:pPr>
        <w:ind w:left="5655" w:hanging="360"/>
      </w:pPr>
      <w:rPr>
        <w:rFonts w:ascii="Symbol" w:hAnsi="Symbol" w:hint="default"/>
      </w:rPr>
    </w:lvl>
    <w:lvl w:ilvl="7" w:tplc="04240003" w:tentative="1">
      <w:start w:val="1"/>
      <w:numFmt w:val="bullet"/>
      <w:lvlText w:val="o"/>
      <w:lvlJc w:val="left"/>
      <w:pPr>
        <w:ind w:left="6375" w:hanging="360"/>
      </w:pPr>
      <w:rPr>
        <w:rFonts w:ascii="Courier New" w:hAnsi="Courier New" w:cs="Courier New" w:hint="default"/>
      </w:rPr>
    </w:lvl>
    <w:lvl w:ilvl="8" w:tplc="04240005" w:tentative="1">
      <w:start w:val="1"/>
      <w:numFmt w:val="bullet"/>
      <w:lvlText w:val=""/>
      <w:lvlJc w:val="left"/>
      <w:pPr>
        <w:ind w:left="7095" w:hanging="360"/>
      </w:pPr>
      <w:rPr>
        <w:rFonts w:ascii="Wingdings" w:hAnsi="Wingdings" w:hint="default"/>
      </w:rPr>
    </w:lvl>
  </w:abstractNum>
  <w:abstractNum w:abstractNumId="13" w15:restartNumberingAfterBreak="0">
    <w:nsid w:val="41AF0F9C"/>
    <w:multiLevelType w:val="hybridMultilevel"/>
    <w:tmpl w:val="2C9010AC"/>
    <w:lvl w:ilvl="0" w:tplc="56080398">
      <w:numFmt w:val="bullet"/>
      <w:lvlText w:val="-"/>
      <w:lvlJc w:val="left"/>
      <w:pPr>
        <w:ind w:left="720" w:hanging="360"/>
      </w:pPr>
      <w:rPr>
        <w:rFonts w:ascii="Calibri" w:eastAsia="Calibri" w:hAnsi="Calibri" w:cs="Times New Roman" w:hint="default"/>
      </w:rPr>
    </w:lvl>
    <w:lvl w:ilvl="1" w:tplc="04240005">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15" w15:restartNumberingAfterBreak="0">
    <w:nsid w:val="52B82EBA"/>
    <w:multiLevelType w:val="multilevel"/>
    <w:tmpl w:val="BE94B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3BC094B"/>
    <w:multiLevelType w:val="hybridMultilevel"/>
    <w:tmpl w:val="73562BC8"/>
    <w:lvl w:ilvl="0" w:tplc="CC788F56">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2063E8"/>
    <w:multiLevelType w:val="hybridMultilevel"/>
    <w:tmpl w:val="04CA033C"/>
    <w:lvl w:ilvl="0" w:tplc="F5569A80">
      <w:start w:val="1"/>
      <w:numFmt w:val="decimal"/>
      <w:lvlText w:val="%1."/>
      <w:lvlJc w:val="left"/>
      <w:pPr>
        <w:ind w:left="1004" w:hanging="360"/>
      </w:pPr>
      <w:rPr>
        <w:rFonts w:ascii="Calibri" w:hAnsi="Calibri" w:cs="Times New Roman" w:hint="default"/>
        <w:b/>
        <w:i w:val="0"/>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0" w15:restartNumberingAfterBreak="0">
    <w:nsid w:val="631A3A98"/>
    <w:multiLevelType w:val="hybridMultilevel"/>
    <w:tmpl w:val="D78234F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2" w15:restartNumberingAfterBreak="0">
    <w:nsid w:val="63FC7FDD"/>
    <w:multiLevelType w:val="multilevel"/>
    <w:tmpl w:val="3F0C1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8A8415E"/>
    <w:multiLevelType w:val="hybridMultilevel"/>
    <w:tmpl w:val="DEE812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6D2B67"/>
    <w:multiLevelType w:val="hybridMultilevel"/>
    <w:tmpl w:val="9FACFB16"/>
    <w:lvl w:ilvl="0" w:tplc="F5569A80">
      <w:start w:val="1"/>
      <w:numFmt w:val="decimal"/>
      <w:lvlText w:val="%1."/>
      <w:lvlJc w:val="left"/>
      <w:pPr>
        <w:ind w:left="1004" w:hanging="360"/>
      </w:pPr>
      <w:rPr>
        <w:rFonts w:ascii="Calibri" w:hAnsi="Calibri" w:cs="Times New Roman" w:hint="default"/>
        <w:b/>
        <w:i w:val="0"/>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29"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30" w15:restartNumberingAfterBreak="0">
    <w:nsid w:val="7A0609EA"/>
    <w:multiLevelType w:val="hybridMultilevel"/>
    <w:tmpl w:val="37C87E8E"/>
    <w:lvl w:ilvl="0" w:tplc="B1768F70">
      <w:numFmt w:val="bullet"/>
      <w:lvlText w:val="-"/>
      <w:lvlJc w:val="left"/>
      <w:pPr>
        <w:ind w:left="1364" w:hanging="360"/>
      </w:pPr>
      <w:rPr>
        <w:rFonts w:ascii="Calibri" w:eastAsia="Times New Roman" w:hAnsi="Calibri" w:cs="Calibri"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num w:numId="1" w16cid:durableId="789907066">
    <w:abstractNumId w:val="17"/>
  </w:num>
  <w:num w:numId="2" w16cid:durableId="1158964776">
    <w:abstractNumId w:val="28"/>
  </w:num>
  <w:num w:numId="3" w16cid:durableId="1817145241">
    <w:abstractNumId w:val="14"/>
  </w:num>
  <w:num w:numId="4" w16cid:durableId="1692412708">
    <w:abstractNumId w:val="1"/>
  </w:num>
  <w:num w:numId="5" w16cid:durableId="1711491596">
    <w:abstractNumId w:val="3"/>
  </w:num>
  <w:num w:numId="6" w16cid:durableId="1240285367">
    <w:abstractNumId w:val="6"/>
  </w:num>
  <w:num w:numId="7" w16cid:durableId="1656370062">
    <w:abstractNumId w:val="29"/>
  </w:num>
  <w:num w:numId="8" w16cid:durableId="1543975184">
    <w:abstractNumId w:val="21"/>
  </w:num>
  <w:num w:numId="9" w16cid:durableId="1215192001">
    <w:abstractNumId w:val="27"/>
  </w:num>
  <w:num w:numId="10" w16cid:durableId="1117337593">
    <w:abstractNumId w:val="24"/>
  </w:num>
  <w:num w:numId="11" w16cid:durableId="87506714">
    <w:abstractNumId w:val="18"/>
  </w:num>
  <w:num w:numId="12" w16cid:durableId="854223035">
    <w:abstractNumId w:val="26"/>
  </w:num>
  <w:num w:numId="13" w16cid:durableId="1164053175">
    <w:abstractNumId w:val="7"/>
  </w:num>
  <w:num w:numId="14" w16cid:durableId="1388380831">
    <w:abstractNumId w:val="11"/>
  </w:num>
  <w:num w:numId="15" w16cid:durableId="1066495336">
    <w:abstractNumId w:val="0"/>
  </w:num>
  <w:num w:numId="16" w16cid:durableId="1323698968">
    <w:abstractNumId w:val="4"/>
  </w:num>
  <w:num w:numId="17" w16cid:durableId="230430709">
    <w:abstractNumId w:val="20"/>
  </w:num>
  <w:num w:numId="18" w16cid:durableId="107630488">
    <w:abstractNumId w:val="8"/>
  </w:num>
  <w:num w:numId="19" w16cid:durableId="1036546949">
    <w:abstractNumId w:val="12"/>
  </w:num>
  <w:num w:numId="20" w16cid:durableId="1435438455">
    <w:abstractNumId w:val="2"/>
  </w:num>
  <w:num w:numId="21" w16cid:durableId="1603033729">
    <w:abstractNumId w:val="15"/>
  </w:num>
  <w:num w:numId="22" w16cid:durableId="1519388543">
    <w:abstractNumId w:val="22"/>
  </w:num>
  <w:num w:numId="23" w16cid:durableId="391122644">
    <w:abstractNumId w:val="23"/>
  </w:num>
  <w:num w:numId="24" w16cid:durableId="990671631">
    <w:abstractNumId w:val="9"/>
  </w:num>
  <w:num w:numId="25" w16cid:durableId="1466040723">
    <w:abstractNumId w:val="5"/>
  </w:num>
  <w:num w:numId="26" w16cid:durableId="2019845959">
    <w:abstractNumId w:val="10"/>
  </w:num>
  <w:num w:numId="27" w16cid:durableId="924613586">
    <w:abstractNumId w:val="16"/>
  </w:num>
  <w:num w:numId="28" w16cid:durableId="1591934978">
    <w:abstractNumId w:val="19"/>
  </w:num>
  <w:num w:numId="29" w16cid:durableId="1438407484">
    <w:abstractNumId w:val="30"/>
  </w:num>
  <w:num w:numId="30" w16cid:durableId="1475104315">
    <w:abstractNumId w:val="25"/>
  </w:num>
  <w:num w:numId="31" w16cid:durableId="90290731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mJUvw9ZKoreumREahQciA+pG12Vo0naqmJz31p0jwtAi/5CzgaHveMx7LdmfuTTrk+MXhK0zXa4k6xdOoXKNUA==" w:salt="exw+hJQrZzZbbL1uCxoaV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669"/>
    <w:rsid w:val="00056DCB"/>
    <w:rsid w:val="000B12D9"/>
    <w:rsid w:val="000D2A5C"/>
    <w:rsid w:val="00165A0C"/>
    <w:rsid w:val="00254EDB"/>
    <w:rsid w:val="00263786"/>
    <w:rsid w:val="002A3963"/>
    <w:rsid w:val="002F1E2B"/>
    <w:rsid w:val="00303B7F"/>
    <w:rsid w:val="0030444B"/>
    <w:rsid w:val="00326619"/>
    <w:rsid w:val="00332347"/>
    <w:rsid w:val="003D18CA"/>
    <w:rsid w:val="003E7621"/>
    <w:rsid w:val="003F1E32"/>
    <w:rsid w:val="0041227D"/>
    <w:rsid w:val="0044341D"/>
    <w:rsid w:val="00496875"/>
    <w:rsid w:val="004A6CE1"/>
    <w:rsid w:val="004F01C2"/>
    <w:rsid w:val="005110C9"/>
    <w:rsid w:val="0052786C"/>
    <w:rsid w:val="005462F6"/>
    <w:rsid w:val="00551AC9"/>
    <w:rsid w:val="00596210"/>
    <w:rsid w:val="005A5E73"/>
    <w:rsid w:val="005E227D"/>
    <w:rsid w:val="005E25C3"/>
    <w:rsid w:val="0062639F"/>
    <w:rsid w:val="00644077"/>
    <w:rsid w:val="00797C19"/>
    <w:rsid w:val="007C2924"/>
    <w:rsid w:val="007C30BB"/>
    <w:rsid w:val="0081095D"/>
    <w:rsid w:val="00827890"/>
    <w:rsid w:val="008B33DA"/>
    <w:rsid w:val="008B73B8"/>
    <w:rsid w:val="008D1E7D"/>
    <w:rsid w:val="0090228F"/>
    <w:rsid w:val="009770B9"/>
    <w:rsid w:val="00986ED8"/>
    <w:rsid w:val="0099182C"/>
    <w:rsid w:val="009D5010"/>
    <w:rsid w:val="00A31D6D"/>
    <w:rsid w:val="00A47072"/>
    <w:rsid w:val="00A47669"/>
    <w:rsid w:val="00A61B00"/>
    <w:rsid w:val="00A62339"/>
    <w:rsid w:val="00AA1685"/>
    <w:rsid w:val="00AF3932"/>
    <w:rsid w:val="00B3525B"/>
    <w:rsid w:val="00B4589C"/>
    <w:rsid w:val="00B6484E"/>
    <w:rsid w:val="00B70B09"/>
    <w:rsid w:val="00C245DD"/>
    <w:rsid w:val="00C247DB"/>
    <w:rsid w:val="00CA18AA"/>
    <w:rsid w:val="00D71AF1"/>
    <w:rsid w:val="00D9101A"/>
    <w:rsid w:val="00E31D14"/>
    <w:rsid w:val="00EB567F"/>
    <w:rsid w:val="00EC1516"/>
    <w:rsid w:val="00EC1F3B"/>
    <w:rsid w:val="00ED25D3"/>
    <w:rsid w:val="00F1312E"/>
    <w:rsid w:val="00F326CE"/>
    <w:rsid w:val="00F54489"/>
    <w:rsid w:val="00F76253"/>
    <w:rsid w:val="00FA145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035C5D"/>
  <w15:chartTrackingRefBased/>
  <w15:docId w15:val="{387DFC36-DA33-40AD-A61C-2DC2445A8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47669"/>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A4766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A4766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link w:val="Naslov3Znak"/>
    <w:qFormat/>
    <w:rsid w:val="00A47669"/>
    <w:pPr>
      <w:spacing w:before="100" w:beforeAutospacing="1" w:after="100" w:afterAutospacing="1"/>
      <w:outlineLvl w:val="2"/>
    </w:pPr>
    <w:rPr>
      <w:b/>
      <w:bCs/>
      <w:sz w:val="27"/>
      <w:szCs w:val="27"/>
    </w:rPr>
  </w:style>
  <w:style w:type="paragraph" w:styleId="Naslov4">
    <w:name w:val="heading 4"/>
    <w:basedOn w:val="Navaden"/>
    <w:next w:val="Navaden"/>
    <w:link w:val="Naslov4Znak"/>
    <w:qFormat/>
    <w:rsid w:val="00A47669"/>
    <w:pPr>
      <w:keepNext/>
      <w:suppressAutoHyphens/>
      <w:autoSpaceDN w:val="0"/>
      <w:spacing w:before="60" w:after="60"/>
      <w:ind w:left="864" w:hanging="864"/>
      <w:jc w:val="both"/>
      <w:textAlignment w:val="baseline"/>
      <w:outlineLvl w:val="3"/>
    </w:pPr>
    <w:rPr>
      <w:rFonts w:ascii="Arial" w:hAnsi="Arial"/>
      <w:b/>
      <w:color w:val="800080"/>
      <w:sz w:val="20"/>
      <w:szCs w:val="20"/>
    </w:rPr>
  </w:style>
  <w:style w:type="paragraph" w:styleId="Naslov5">
    <w:name w:val="heading 5"/>
    <w:basedOn w:val="Navaden"/>
    <w:next w:val="Navaden"/>
    <w:link w:val="Naslov5Znak"/>
    <w:rsid w:val="00A47669"/>
    <w:pPr>
      <w:suppressAutoHyphens/>
      <w:autoSpaceDN w:val="0"/>
      <w:spacing w:before="60"/>
      <w:ind w:left="1008" w:hanging="1008"/>
      <w:jc w:val="both"/>
      <w:textAlignment w:val="baseline"/>
      <w:outlineLvl w:val="4"/>
    </w:pPr>
    <w:rPr>
      <w:rFonts w:ascii="Arial" w:hAnsi="Arial"/>
      <w:sz w:val="20"/>
      <w:szCs w:val="20"/>
    </w:rPr>
  </w:style>
  <w:style w:type="paragraph" w:styleId="Naslov6">
    <w:name w:val="heading 6"/>
    <w:basedOn w:val="Navaden"/>
    <w:next w:val="Navaden"/>
    <w:link w:val="Naslov6Znak"/>
    <w:rsid w:val="00A47669"/>
    <w:pPr>
      <w:suppressAutoHyphens/>
      <w:autoSpaceDN w:val="0"/>
      <w:spacing w:before="240" w:after="60"/>
      <w:ind w:left="1152" w:hanging="1152"/>
      <w:jc w:val="both"/>
      <w:textAlignment w:val="baseline"/>
      <w:outlineLvl w:val="5"/>
    </w:pPr>
    <w:rPr>
      <w:rFonts w:ascii="Arial" w:hAnsi="Arial"/>
      <w:i/>
      <w:sz w:val="22"/>
      <w:szCs w:val="20"/>
    </w:rPr>
  </w:style>
  <w:style w:type="paragraph" w:styleId="Naslov7">
    <w:name w:val="heading 7"/>
    <w:basedOn w:val="Navaden"/>
    <w:next w:val="Navaden"/>
    <w:link w:val="Naslov7Znak"/>
    <w:rsid w:val="00A47669"/>
    <w:pPr>
      <w:suppressAutoHyphens/>
      <w:autoSpaceDN w:val="0"/>
      <w:spacing w:before="240" w:after="60"/>
      <w:ind w:left="1296" w:hanging="1296"/>
      <w:jc w:val="both"/>
      <w:textAlignment w:val="baseline"/>
      <w:outlineLvl w:val="6"/>
    </w:pPr>
    <w:rPr>
      <w:rFonts w:ascii="Arial" w:hAnsi="Arial"/>
      <w:sz w:val="20"/>
      <w:szCs w:val="20"/>
    </w:rPr>
  </w:style>
  <w:style w:type="paragraph" w:styleId="Naslov8">
    <w:name w:val="heading 8"/>
    <w:basedOn w:val="Navaden"/>
    <w:next w:val="Navaden"/>
    <w:link w:val="Naslov8Znak"/>
    <w:rsid w:val="00A47669"/>
    <w:pPr>
      <w:suppressAutoHyphens/>
      <w:autoSpaceDN w:val="0"/>
      <w:spacing w:before="240" w:after="60"/>
      <w:ind w:left="1440" w:hanging="1440"/>
      <w:jc w:val="both"/>
      <w:textAlignment w:val="baseline"/>
      <w:outlineLvl w:val="7"/>
    </w:pPr>
    <w:rPr>
      <w:rFonts w:ascii="Arial" w:hAnsi="Arial"/>
      <w:i/>
      <w:sz w:val="20"/>
      <w:szCs w:val="20"/>
    </w:rPr>
  </w:style>
  <w:style w:type="paragraph" w:styleId="Naslov9">
    <w:name w:val="heading 9"/>
    <w:basedOn w:val="Navaden"/>
    <w:next w:val="Navaden"/>
    <w:link w:val="Naslov9Znak"/>
    <w:rsid w:val="00A47669"/>
    <w:pPr>
      <w:suppressAutoHyphens/>
      <w:autoSpaceDN w:val="0"/>
      <w:spacing w:before="240" w:after="60"/>
      <w:ind w:left="1584" w:hanging="1584"/>
      <w:jc w:val="both"/>
      <w:textAlignment w:val="baseline"/>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A47669"/>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A47669"/>
    <w:rPr>
      <w:rFonts w:asciiTheme="majorHAnsi" w:eastAsiaTheme="majorEastAsia" w:hAnsiTheme="majorHAnsi" w:cstheme="majorBidi"/>
      <w:color w:val="2E74B5" w:themeColor="accent1" w:themeShade="BF"/>
      <w:sz w:val="26"/>
      <w:szCs w:val="26"/>
      <w:lang w:eastAsia="sl-SI"/>
    </w:rPr>
  </w:style>
  <w:style w:type="character" w:customStyle="1" w:styleId="Naslov3Znak">
    <w:name w:val="Naslov 3 Znak"/>
    <w:basedOn w:val="Privzetapisavaodstavka"/>
    <w:link w:val="Naslov3"/>
    <w:rsid w:val="00A47669"/>
    <w:rPr>
      <w:rFonts w:ascii="Times New Roman" w:eastAsia="Times New Roman" w:hAnsi="Times New Roman" w:cs="Times New Roman"/>
      <w:b/>
      <w:bCs/>
      <w:sz w:val="27"/>
      <w:szCs w:val="27"/>
      <w:lang w:eastAsia="sl-SI"/>
    </w:rPr>
  </w:style>
  <w:style w:type="character" w:customStyle="1" w:styleId="Naslov4Znak">
    <w:name w:val="Naslov 4 Znak"/>
    <w:basedOn w:val="Privzetapisavaodstavka"/>
    <w:link w:val="Naslov4"/>
    <w:rsid w:val="00A47669"/>
    <w:rPr>
      <w:rFonts w:ascii="Arial" w:eastAsia="Times New Roman" w:hAnsi="Arial" w:cs="Times New Roman"/>
      <w:b/>
      <w:color w:val="800080"/>
      <w:sz w:val="20"/>
      <w:szCs w:val="20"/>
      <w:lang w:eastAsia="sl-SI"/>
    </w:rPr>
  </w:style>
  <w:style w:type="character" w:customStyle="1" w:styleId="Naslov5Znak">
    <w:name w:val="Naslov 5 Znak"/>
    <w:basedOn w:val="Privzetapisavaodstavka"/>
    <w:link w:val="Naslov5"/>
    <w:rsid w:val="00A47669"/>
    <w:rPr>
      <w:rFonts w:ascii="Arial" w:eastAsia="Times New Roman" w:hAnsi="Arial" w:cs="Times New Roman"/>
      <w:sz w:val="20"/>
      <w:szCs w:val="20"/>
      <w:lang w:eastAsia="sl-SI"/>
    </w:rPr>
  </w:style>
  <w:style w:type="character" w:customStyle="1" w:styleId="Naslov6Znak">
    <w:name w:val="Naslov 6 Znak"/>
    <w:basedOn w:val="Privzetapisavaodstavka"/>
    <w:link w:val="Naslov6"/>
    <w:rsid w:val="00A47669"/>
    <w:rPr>
      <w:rFonts w:ascii="Arial" w:eastAsia="Times New Roman" w:hAnsi="Arial" w:cs="Times New Roman"/>
      <w:i/>
      <w:szCs w:val="20"/>
      <w:lang w:eastAsia="sl-SI"/>
    </w:rPr>
  </w:style>
  <w:style w:type="character" w:customStyle="1" w:styleId="Naslov7Znak">
    <w:name w:val="Naslov 7 Znak"/>
    <w:basedOn w:val="Privzetapisavaodstavka"/>
    <w:link w:val="Naslov7"/>
    <w:rsid w:val="00A47669"/>
    <w:rPr>
      <w:rFonts w:ascii="Arial" w:eastAsia="Times New Roman" w:hAnsi="Arial" w:cs="Times New Roman"/>
      <w:sz w:val="20"/>
      <w:szCs w:val="20"/>
      <w:lang w:eastAsia="sl-SI"/>
    </w:rPr>
  </w:style>
  <w:style w:type="character" w:customStyle="1" w:styleId="Naslov8Znak">
    <w:name w:val="Naslov 8 Znak"/>
    <w:basedOn w:val="Privzetapisavaodstavka"/>
    <w:link w:val="Naslov8"/>
    <w:rsid w:val="00A47669"/>
    <w:rPr>
      <w:rFonts w:ascii="Arial" w:eastAsia="Times New Roman" w:hAnsi="Arial" w:cs="Times New Roman"/>
      <w:i/>
      <w:sz w:val="20"/>
      <w:szCs w:val="20"/>
      <w:lang w:eastAsia="sl-SI"/>
    </w:rPr>
  </w:style>
  <w:style w:type="character" w:customStyle="1" w:styleId="Naslov9Znak">
    <w:name w:val="Naslov 9 Znak"/>
    <w:basedOn w:val="Privzetapisavaodstavka"/>
    <w:link w:val="Naslov9"/>
    <w:rsid w:val="00A47669"/>
    <w:rPr>
      <w:rFonts w:ascii="Arial" w:eastAsia="Times New Roman" w:hAnsi="Arial" w:cs="Times New Roman"/>
      <w:b/>
      <w:i/>
      <w:sz w:val="18"/>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link w:val="GlavaZnak"/>
    <w:uiPriority w:val="99"/>
    <w:unhideWhenUsed/>
    <w:rsid w:val="00A47669"/>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basedOn w:val="Privzetapisavaodstavka"/>
    <w:link w:val="Glava"/>
    <w:uiPriority w:val="99"/>
    <w:rsid w:val="00A47669"/>
  </w:style>
  <w:style w:type="paragraph" w:styleId="Noga">
    <w:name w:val="footer"/>
    <w:basedOn w:val="Navaden"/>
    <w:link w:val="NogaZnak"/>
    <w:uiPriority w:val="99"/>
    <w:unhideWhenUsed/>
    <w:rsid w:val="00A47669"/>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A47669"/>
  </w:style>
  <w:style w:type="paragraph" w:customStyle="1" w:styleId="BasicParagraph">
    <w:name w:val="[Basic Paragraph]"/>
    <w:basedOn w:val="Navaden"/>
    <w:link w:val="BasicParagraphZnak"/>
    <w:uiPriority w:val="99"/>
    <w:rsid w:val="00A47669"/>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BasicParagraphZnak">
    <w:name w:val="[Basic Paragraph] Znak"/>
    <w:basedOn w:val="Privzetapisavaodstavka"/>
    <w:link w:val="BasicParagraph"/>
    <w:uiPriority w:val="99"/>
    <w:rsid w:val="00A47669"/>
    <w:rPr>
      <w:rFonts w:ascii="Minion Pro" w:hAnsi="Minion Pro" w:cs="Minion Pro"/>
      <w:color w:val="000000"/>
      <w:sz w:val="24"/>
      <w:szCs w:val="24"/>
      <w:lang w:val="en-US"/>
    </w:rPr>
  </w:style>
  <w:style w:type="paragraph" w:styleId="Navadensplet">
    <w:name w:val="Normal (Web)"/>
    <w:basedOn w:val="Navaden"/>
    <w:unhideWhenUsed/>
    <w:rsid w:val="00A47669"/>
    <w:pPr>
      <w:spacing w:before="100" w:beforeAutospacing="1" w:after="100" w:afterAutospacing="1"/>
    </w:pPr>
  </w:style>
  <w:style w:type="paragraph" w:styleId="Besedilooblaka">
    <w:name w:val="Balloon Text"/>
    <w:basedOn w:val="Navaden"/>
    <w:link w:val="BesedilooblakaZnak"/>
    <w:unhideWhenUsed/>
    <w:rsid w:val="00A47669"/>
    <w:rPr>
      <w:rFonts w:ascii="Segoe UI" w:hAnsi="Segoe UI" w:cs="Segoe UI"/>
      <w:sz w:val="18"/>
      <w:szCs w:val="18"/>
    </w:rPr>
  </w:style>
  <w:style w:type="character" w:customStyle="1" w:styleId="BesedilooblakaZnak">
    <w:name w:val="Besedilo oblačka Znak"/>
    <w:basedOn w:val="Privzetapisavaodstavka"/>
    <w:link w:val="Besedilooblaka"/>
    <w:rsid w:val="00A47669"/>
    <w:rPr>
      <w:rFonts w:ascii="Segoe UI" w:eastAsia="Times New Roman" w:hAnsi="Segoe UI" w:cs="Segoe UI"/>
      <w:sz w:val="18"/>
      <w:szCs w:val="18"/>
      <w:lang w:eastAsia="sl-SI"/>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za tekst"/>
    <w:basedOn w:val="Navaden"/>
    <w:link w:val="OdstavekseznamaZnak"/>
    <w:uiPriority w:val="34"/>
    <w:qFormat/>
    <w:rsid w:val="00A47669"/>
    <w:pPr>
      <w:ind w:left="720"/>
      <w:contextualSpacing/>
    </w:pPr>
  </w:style>
  <w:style w:type="numbering" w:customStyle="1" w:styleId="WWOutlineListStyle">
    <w:name w:val="WW_OutlineListStyle"/>
    <w:basedOn w:val="Brezseznama"/>
    <w:rsid w:val="00A47669"/>
    <w:pPr>
      <w:numPr>
        <w:numId w:val="1"/>
      </w:numPr>
    </w:pPr>
  </w:style>
  <w:style w:type="paragraph" w:customStyle="1" w:styleId="Standard">
    <w:name w:val="Standard"/>
    <w:rsid w:val="00A47669"/>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glava3">
    <w:name w:val="glava3"/>
    <w:basedOn w:val="Navaden"/>
    <w:rsid w:val="00A47669"/>
    <w:pPr>
      <w:tabs>
        <w:tab w:val="left" w:pos="284"/>
      </w:tabs>
      <w:suppressAutoHyphens/>
      <w:autoSpaceDN w:val="0"/>
      <w:spacing w:before="60" w:after="60"/>
      <w:ind w:left="737" w:hanging="680"/>
      <w:textAlignment w:val="baseline"/>
    </w:pPr>
    <w:rPr>
      <w:rFonts w:ascii="Arial" w:hAnsi="Arial"/>
      <w:b/>
      <w:spacing w:val="8"/>
      <w:szCs w:val="20"/>
      <w:lang w:val="en-GB"/>
    </w:rPr>
  </w:style>
  <w:style w:type="paragraph" w:customStyle="1" w:styleId="Default">
    <w:name w:val="Default"/>
    <w:rsid w:val="00A47669"/>
    <w:pPr>
      <w:suppressAutoHyphens/>
      <w:autoSpaceDE w:val="0"/>
      <w:autoSpaceDN w:val="0"/>
      <w:spacing w:after="0" w:line="240" w:lineRule="auto"/>
      <w:textAlignment w:val="baseline"/>
    </w:pPr>
    <w:rPr>
      <w:rFonts w:ascii="Calibri" w:eastAsia="Times New Roman" w:hAnsi="Calibri" w:cs="Calibri"/>
      <w:color w:val="000000"/>
      <w:sz w:val="24"/>
      <w:szCs w:val="24"/>
      <w:lang w:eastAsia="sl-SI"/>
    </w:rPr>
  </w:style>
  <w:style w:type="paragraph" w:styleId="Telobesedila">
    <w:name w:val="Body Text"/>
    <w:basedOn w:val="Navaden"/>
    <w:link w:val="TelobesedilaZnak"/>
    <w:qFormat/>
    <w:rsid w:val="00A47669"/>
    <w:pPr>
      <w:suppressAutoHyphens/>
      <w:autoSpaceDE w:val="0"/>
      <w:autoSpaceDN w:val="0"/>
      <w:textAlignment w:val="baseline"/>
    </w:pPr>
    <w:rPr>
      <w:i/>
      <w:kern w:val="3"/>
      <w:sz w:val="22"/>
      <w:szCs w:val="22"/>
      <w:lang w:val="en-US" w:eastAsia="en-US" w:bidi="en-US"/>
    </w:rPr>
  </w:style>
  <w:style w:type="character" w:customStyle="1" w:styleId="TelobesedilaZnak">
    <w:name w:val="Telo besedila Znak"/>
    <w:basedOn w:val="Privzetapisavaodstavka"/>
    <w:link w:val="Telobesedila"/>
    <w:rsid w:val="00A47669"/>
    <w:rPr>
      <w:rFonts w:ascii="Times New Roman" w:eastAsia="Times New Roman" w:hAnsi="Times New Roman" w:cs="Times New Roman"/>
      <w:i/>
      <w:kern w:val="3"/>
      <w:lang w:val="en-US" w:bidi="en-US"/>
    </w:rPr>
  </w:style>
  <w:style w:type="numbering" w:customStyle="1" w:styleId="LS1">
    <w:name w:val="LS1"/>
    <w:basedOn w:val="Brezseznama"/>
    <w:rsid w:val="00A47669"/>
    <w:pPr>
      <w:numPr>
        <w:numId w:val="2"/>
      </w:numPr>
    </w:pPr>
  </w:style>
  <w:style w:type="numbering" w:customStyle="1" w:styleId="LS2">
    <w:name w:val="LS2"/>
    <w:basedOn w:val="Brezseznama"/>
    <w:rsid w:val="00A47669"/>
    <w:pPr>
      <w:numPr>
        <w:numId w:val="3"/>
      </w:numPr>
    </w:pPr>
  </w:style>
  <w:style w:type="table" w:styleId="Tabelamrea">
    <w:name w:val="Table Grid"/>
    <w:basedOn w:val="Navadnatabela"/>
    <w:uiPriority w:val="59"/>
    <w:rsid w:val="00A4766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A47669"/>
    <w:rPr>
      <w:color w:val="0000FF"/>
      <w:u w:val="single"/>
    </w:rPr>
  </w:style>
  <w:style w:type="paragraph" w:styleId="Kazalovsebine1">
    <w:name w:val="toc 1"/>
    <w:basedOn w:val="Navaden"/>
    <w:next w:val="Navaden"/>
    <w:uiPriority w:val="39"/>
    <w:rsid w:val="00A47669"/>
    <w:pPr>
      <w:tabs>
        <w:tab w:val="right" w:leader="dot" w:pos="9629"/>
      </w:tabs>
      <w:suppressAutoHyphens/>
    </w:pPr>
    <w:rPr>
      <w:b/>
    </w:rPr>
  </w:style>
  <w:style w:type="paragraph" w:styleId="Kazalovsebine2">
    <w:name w:val="toc 2"/>
    <w:basedOn w:val="Navaden"/>
    <w:next w:val="Navaden"/>
    <w:uiPriority w:val="39"/>
    <w:rsid w:val="00A47669"/>
    <w:pPr>
      <w:tabs>
        <w:tab w:val="right" w:leader="dot" w:pos="9629"/>
      </w:tabs>
      <w:suppressAutoHyphens/>
      <w:ind w:left="240"/>
    </w:pPr>
    <w:rPr>
      <w:b/>
      <w:i/>
    </w:rPr>
  </w:style>
  <w:style w:type="paragraph" w:styleId="Kazalovsebine3">
    <w:name w:val="toc 3"/>
    <w:basedOn w:val="Navaden"/>
    <w:next w:val="Navaden"/>
    <w:uiPriority w:val="39"/>
    <w:rsid w:val="00A47669"/>
    <w:pPr>
      <w:suppressAutoHyphens/>
      <w:ind w:left="480"/>
    </w:pPr>
    <w:rPr>
      <w:lang w:eastAsia="zh-CN"/>
    </w:rPr>
  </w:style>
  <w:style w:type="character" w:customStyle="1" w:styleId="Slog1">
    <w:name w:val="Slog1"/>
    <w:rsid w:val="00A47669"/>
    <w:rPr>
      <w:rFonts w:ascii="Arial" w:hAnsi="Arial" w:cs="Arial"/>
      <w:i/>
      <w:color w:val="000000"/>
      <w:sz w:val="20"/>
      <w:szCs w:val="20"/>
      <w:u w:val="single"/>
    </w:rPr>
  </w:style>
  <w:style w:type="character" w:customStyle="1" w:styleId="FootnoteCharacters">
    <w:name w:val="Footnote Characters"/>
    <w:rsid w:val="00A47669"/>
    <w:rPr>
      <w:vertAlign w:val="superscript"/>
    </w:rPr>
  </w:style>
  <w:style w:type="character" w:styleId="Sprotnaopomba-sklic">
    <w:name w:val="footnote reference"/>
    <w:aliases w:val="Footnote symbol,Footnote,Fussnota,number,SUPERS,BVI fnr"/>
    <w:uiPriority w:val="99"/>
    <w:rsid w:val="00A47669"/>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sid w:val="00A47669"/>
    <w:pPr>
      <w:suppressAutoHyphens/>
    </w:pPr>
    <w:rPr>
      <w:sz w:val="20"/>
      <w:szCs w:val="20"/>
      <w:lang w:eastAsia="zh-CN"/>
    </w:rPr>
  </w:style>
  <w:style w:type="character" w:customStyle="1" w:styleId="Sprotnaopomba-besediloZnak">
    <w:name w:val="Sprotna opomba - besedilo Znak"/>
    <w:basedOn w:val="Privzetapisavaodstavka"/>
    <w:rsid w:val="00A47669"/>
    <w:rPr>
      <w:rFonts w:ascii="Times New Roman" w:eastAsia="Times New Roman" w:hAnsi="Times New Roman" w:cs="Times New Roman"/>
      <w:sz w:val="20"/>
      <w:szCs w:val="20"/>
      <w:lang w:eastAsia="sl-SI"/>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uiPriority w:val="99"/>
    <w:rsid w:val="00A47669"/>
    <w:rPr>
      <w:rFonts w:ascii="Times New Roman" w:eastAsia="Times New Roman" w:hAnsi="Times New Roman" w:cs="Times New Roman"/>
      <w:sz w:val="20"/>
      <w:szCs w:val="20"/>
      <w:lang w:eastAsia="zh-CN"/>
    </w:rPr>
  </w:style>
  <w:style w:type="paragraph" w:customStyle="1" w:styleId="Barvniseznampoudarek11">
    <w:name w:val="Barvni seznam – poudarek 11"/>
    <w:basedOn w:val="Navaden"/>
    <w:rsid w:val="00A47669"/>
    <w:pPr>
      <w:suppressAutoHyphens/>
      <w:ind w:left="708"/>
    </w:pPr>
    <w:rPr>
      <w:sz w:val="20"/>
      <w:szCs w:val="20"/>
      <w:lang w:eastAsia="zh-CN"/>
    </w:rPr>
  </w:style>
  <w:style w:type="character" w:customStyle="1" w:styleId="WW8Num1z0">
    <w:name w:val="WW8Num1z0"/>
    <w:rsid w:val="00A47669"/>
    <w:rPr>
      <w:rFonts w:ascii="Symbol" w:hAnsi="Symbol" w:cs="Symbol" w:hint="default"/>
    </w:rPr>
  </w:style>
  <w:style w:type="character" w:customStyle="1" w:styleId="WW8Num1z2">
    <w:name w:val="WW8Num1z2"/>
    <w:rsid w:val="00A47669"/>
    <w:rPr>
      <w:rFonts w:ascii="Courier New" w:hAnsi="Courier New" w:cs="Courier New" w:hint="default"/>
    </w:rPr>
  </w:style>
  <w:style w:type="character" w:customStyle="1" w:styleId="WW8Num1z3">
    <w:name w:val="WW8Num1z3"/>
    <w:rsid w:val="00A47669"/>
    <w:rPr>
      <w:rFonts w:ascii="Wingdings" w:hAnsi="Wingdings" w:cs="Wingdings" w:hint="default"/>
    </w:rPr>
  </w:style>
  <w:style w:type="character" w:customStyle="1" w:styleId="WW8Num2z0">
    <w:name w:val="WW8Num2z0"/>
    <w:rsid w:val="00A47669"/>
    <w:rPr>
      <w:rFonts w:ascii="Symbol" w:hAnsi="Symbol" w:cs="Symbol" w:hint="default"/>
    </w:rPr>
  </w:style>
  <w:style w:type="character" w:customStyle="1" w:styleId="WW8Num2z1">
    <w:name w:val="WW8Num2z1"/>
    <w:rsid w:val="00A47669"/>
    <w:rPr>
      <w:rFonts w:ascii="Courier New" w:hAnsi="Courier New" w:cs="Courier New" w:hint="default"/>
    </w:rPr>
  </w:style>
  <w:style w:type="character" w:customStyle="1" w:styleId="WW8Num2z2">
    <w:name w:val="WW8Num2z2"/>
    <w:rsid w:val="00A47669"/>
    <w:rPr>
      <w:rFonts w:ascii="Wingdings" w:hAnsi="Wingdings" w:cs="Wingdings" w:hint="default"/>
    </w:rPr>
  </w:style>
  <w:style w:type="character" w:customStyle="1" w:styleId="WW8Num3z0">
    <w:name w:val="WW8Num3z0"/>
    <w:rsid w:val="00A47669"/>
    <w:rPr>
      <w:rFonts w:hint="default"/>
    </w:rPr>
  </w:style>
  <w:style w:type="character" w:customStyle="1" w:styleId="WW8Num3z1">
    <w:name w:val="WW8Num3z1"/>
    <w:rsid w:val="00A47669"/>
  </w:style>
  <w:style w:type="character" w:customStyle="1" w:styleId="WW8Num3z2">
    <w:name w:val="WW8Num3z2"/>
    <w:rsid w:val="00A47669"/>
  </w:style>
  <w:style w:type="character" w:customStyle="1" w:styleId="WW8Num3z3">
    <w:name w:val="WW8Num3z3"/>
    <w:rsid w:val="00A47669"/>
  </w:style>
  <w:style w:type="character" w:customStyle="1" w:styleId="WW8Num3z4">
    <w:name w:val="WW8Num3z4"/>
    <w:rsid w:val="00A47669"/>
  </w:style>
  <w:style w:type="character" w:customStyle="1" w:styleId="WW8Num3z5">
    <w:name w:val="WW8Num3z5"/>
    <w:rsid w:val="00A47669"/>
  </w:style>
  <w:style w:type="character" w:customStyle="1" w:styleId="WW8Num3z6">
    <w:name w:val="WW8Num3z6"/>
    <w:rsid w:val="00A47669"/>
  </w:style>
  <w:style w:type="character" w:customStyle="1" w:styleId="WW8Num3z7">
    <w:name w:val="WW8Num3z7"/>
    <w:rsid w:val="00A47669"/>
  </w:style>
  <w:style w:type="character" w:customStyle="1" w:styleId="WW8Num3z8">
    <w:name w:val="WW8Num3z8"/>
    <w:rsid w:val="00A47669"/>
  </w:style>
  <w:style w:type="character" w:customStyle="1" w:styleId="WW8Num4z0">
    <w:name w:val="WW8Num4z0"/>
    <w:rsid w:val="00A47669"/>
    <w:rPr>
      <w:rFonts w:hint="default"/>
    </w:rPr>
  </w:style>
  <w:style w:type="character" w:customStyle="1" w:styleId="WW8Num4z1">
    <w:name w:val="WW8Num4z1"/>
    <w:rsid w:val="00A47669"/>
  </w:style>
  <w:style w:type="character" w:customStyle="1" w:styleId="WW8Num4z2">
    <w:name w:val="WW8Num4z2"/>
    <w:rsid w:val="00A47669"/>
  </w:style>
  <w:style w:type="character" w:customStyle="1" w:styleId="WW8Num4z3">
    <w:name w:val="WW8Num4z3"/>
    <w:rsid w:val="00A47669"/>
  </w:style>
  <w:style w:type="character" w:customStyle="1" w:styleId="WW8Num4z4">
    <w:name w:val="WW8Num4z4"/>
    <w:rsid w:val="00A47669"/>
  </w:style>
  <w:style w:type="character" w:customStyle="1" w:styleId="WW8Num4z5">
    <w:name w:val="WW8Num4z5"/>
    <w:rsid w:val="00A47669"/>
  </w:style>
  <w:style w:type="character" w:customStyle="1" w:styleId="WW8Num4z6">
    <w:name w:val="WW8Num4z6"/>
    <w:rsid w:val="00A47669"/>
  </w:style>
  <w:style w:type="character" w:customStyle="1" w:styleId="WW8Num4z7">
    <w:name w:val="WW8Num4z7"/>
    <w:rsid w:val="00A47669"/>
  </w:style>
  <w:style w:type="character" w:customStyle="1" w:styleId="WW8Num4z8">
    <w:name w:val="WW8Num4z8"/>
    <w:rsid w:val="00A47669"/>
  </w:style>
  <w:style w:type="character" w:customStyle="1" w:styleId="WW8Num5z0">
    <w:name w:val="WW8Num5z0"/>
    <w:rsid w:val="00A47669"/>
    <w:rPr>
      <w:rFonts w:ascii="Times New Roman" w:hAnsi="Times New Roman" w:cs="Times New Roman" w:hint="default"/>
      <w:sz w:val="24"/>
      <w:szCs w:val="24"/>
    </w:rPr>
  </w:style>
  <w:style w:type="character" w:customStyle="1" w:styleId="WW8Num5z1">
    <w:name w:val="WW8Num5z1"/>
    <w:rsid w:val="00A47669"/>
    <w:rPr>
      <w:rFonts w:ascii="Symbol" w:hAnsi="Symbol" w:cs="Symbol" w:hint="default"/>
    </w:rPr>
  </w:style>
  <w:style w:type="character" w:customStyle="1" w:styleId="WW8Num5z2">
    <w:name w:val="WW8Num5z2"/>
    <w:rsid w:val="00A47669"/>
  </w:style>
  <w:style w:type="character" w:customStyle="1" w:styleId="WW8Num5z3">
    <w:name w:val="WW8Num5z3"/>
    <w:rsid w:val="00A47669"/>
  </w:style>
  <w:style w:type="character" w:customStyle="1" w:styleId="WW8Num5z4">
    <w:name w:val="WW8Num5z4"/>
    <w:rsid w:val="00A47669"/>
  </w:style>
  <w:style w:type="character" w:customStyle="1" w:styleId="WW8Num5z5">
    <w:name w:val="WW8Num5z5"/>
    <w:rsid w:val="00A47669"/>
  </w:style>
  <w:style w:type="character" w:customStyle="1" w:styleId="WW8Num5z6">
    <w:name w:val="WW8Num5z6"/>
    <w:rsid w:val="00A47669"/>
  </w:style>
  <w:style w:type="character" w:customStyle="1" w:styleId="WW8Num5z7">
    <w:name w:val="WW8Num5z7"/>
    <w:rsid w:val="00A47669"/>
  </w:style>
  <w:style w:type="character" w:customStyle="1" w:styleId="WW8Num5z8">
    <w:name w:val="WW8Num5z8"/>
    <w:rsid w:val="00A47669"/>
  </w:style>
  <w:style w:type="character" w:customStyle="1" w:styleId="WW8Num6z0">
    <w:name w:val="WW8Num6z0"/>
    <w:rsid w:val="00A47669"/>
    <w:rPr>
      <w:rFonts w:ascii="Symbol" w:hAnsi="Symbol" w:cs="Symbol" w:hint="default"/>
      <w:sz w:val="20"/>
      <w:szCs w:val="20"/>
    </w:rPr>
  </w:style>
  <w:style w:type="character" w:customStyle="1" w:styleId="WW8Num6z1">
    <w:name w:val="WW8Num6z1"/>
    <w:rsid w:val="00A47669"/>
    <w:rPr>
      <w:rFonts w:ascii="Courier New" w:hAnsi="Courier New" w:cs="Courier New" w:hint="default"/>
    </w:rPr>
  </w:style>
  <w:style w:type="character" w:customStyle="1" w:styleId="WW8Num6z2">
    <w:name w:val="WW8Num6z2"/>
    <w:rsid w:val="00A47669"/>
    <w:rPr>
      <w:rFonts w:ascii="Wingdings" w:hAnsi="Wingdings" w:cs="Wingdings" w:hint="default"/>
    </w:rPr>
  </w:style>
  <w:style w:type="character" w:customStyle="1" w:styleId="WW8Num7z0">
    <w:name w:val="WW8Num7z0"/>
    <w:rsid w:val="00A47669"/>
    <w:rPr>
      <w:rFonts w:ascii="Symbol" w:hAnsi="Symbol" w:cs="Symbol" w:hint="default"/>
    </w:rPr>
  </w:style>
  <w:style w:type="character" w:customStyle="1" w:styleId="WW8Num7z1">
    <w:name w:val="WW8Num7z1"/>
    <w:rsid w:val="00A47669"/>
    <w:rPr>
      <w:rFonts w:ascii="Courier New" w:hAnsi="Courier New" w:cs="Courier New" w:hint="default"/>
    </w:rPr>
  </w:style>
  <w:style w:type="character" w:customStyle="1" w:styleId="WW8Num7z2">
    <w:name w:val="WW8Num7z2"/>
    <w:rsid w:val="00A47669"/>
    <w:rPr>
      <w:rFonts w:ascii="Wingdings" w:hAnsi="Wingdings" w:cs="Wingdings" w:hint="default"/>
    </w:rPr>
  </w:style>
  <w:style w:type="character" w:customStyle="1" w:styleId="WW8Num8z0">
    <w:name w:val="WW8Num8z0"/>
    <w:rsid w:val="00A47669"/>
    <w:rPr>
      <w:rFonts w:ascii="Symbol" w:hAnsi="Symbol" w:cs="Symbol" w:hint="default"/>
      <w:sz w:val="22"/>
      <w:szCs w:val="22"/>
    </w:rPr>
  </w:style>
  <w:style w:type="character" w:customStyle="1" w:styleId="WW8Num8z1">
    <w:name w:val="WW8Num8z1"/>
    <w:rsid w:val="00A47669"/>
    <w:rPr>
      <w:rFonts w:ascii="Courier New" w:hAnsi="Courier New" w:cs="Courier New" w:hint="default"/>
    </w:rPr>
  </w:style>
  <w:style w:type="character" w:customStyle="1" w:styleId="WW8Num8z2">
    <w:name w:val="WW8Num8z2"/>
    <w:rsid w:val="00A47669"/>
    <w:rPr>
      <w:rFonts w:ascii="Wingdings" w:hAnsi="Wingdings" w:cs="Wingdings" w:hint="default"/>
    </w:rPr>
  </w:style>
  <w:style w:type="character" w:customStyle="1" w:styleId="WW8Num9z0">
    <w:name w:val="WW8Num9z0"/>
    <w:rsid w:val="00A47669"/>
    <w:rPr>
      <w:rFonts w:ascii="Symbol" w:hAnsi="Symbol" w:cs="Symbol" w:hint="default"/>
    </w:rPr>
  </w:style>
  <w:style w:type="character" w:customStyle="1" w:styleId="WW8Num9z2">
    <w:name w:val="WW8Num9z2"/>
    <w:rsid w:val="00A47669"/>
    <w:rPr>
      <w:rFonts w:ascii="Wingdings" w:hAnsi="Wingdings" w:cs="Wingdings" w:hint="default"/>
    </w:rPr>
  </w:style>
  <w:style w:type="character" w:customStyle="1" w:styleId="WW8Num9z4">
    <w:name w:val="WW8Num9z4"/>
    <w:rsid w:val="00A47669"/>
    <w:rPr>
      <w:rFonts w:ascii="Courier New" w:hAnsi="Courier New" w:cs="Courier New" w:hint="default"/>
    </w:rPr>
  </w:style>
  <w:style w:type="character" w:customStyle="1" w:styleId="WW8Num10z0">
    <w:name w:val="WW8Num10z0"/>
    <w:rsid w:val="00A47669"/>
    <w:rPr>
      <w:rFonts w:ascii="Symbol" w:hAnsi="Symbol" w:cs="Symbol" w:hint="default"/>
    </w:rPr>
  </w:style>
  <w:style w:type="character" w:customStyle="1" w:styleId="WW8Num10z1">
    <w:name w:val="WW8Num10z1"/>
    <w:rsid w:val="00A47669"/>
    <w:rPr>
      <w:rFonts w:ascii="Courier New" w:hAnsi="Courier New" w:cs="Courier New" w:hint="default"/>
    </w:rPr>
  </w:style>
  <w:style w:type="character" w:customStyle="1" w:styleId="WW8Num10z2">
    <w:name w:val="WW8Num10z2"/>
    <w:rsid w:val="00A47669"/>
    <w:rPr>
      <w:rFonts w:ascii="Wingdings" w:hAnsi="Wingdings" w:cs="Wingdings" w:hint="default"/>
    </w:rPr>
  </w:style>
  <w:style w:type="character" w:customStyle="1" w:styleId="WW8Num11z0">
    <w:name w:val="WW8Num11z0"/>
    <w:rsid w:val="00A47669"/>
    <w:rPr>
      <w:rFonts w:ascii="Times New Roman" w:hAnsi="Times New Roman" w:cs="Times New Roman"/>
    </w:rPr>
  </w:style>
  <w:style w:type="character" w:customStyle="1" w:styleId="WW8Num11z1">
    <w:name w:val="WW8Num11z1"/>
    <w:rsid w:val="00A47669"/>
  </w:style>
  <w:style w:type="character" w:customStyle="1" w:styleId="WW8Num11z2">
    <w:name w:val="WW8Num11z2"/>
    <w:rsid w:val="00A47669"/>
  </w:style>
  <w:style w:type="character" w:customStyle="1" w:styleId="WW8Num11z3">
    <w:name w:val="WW8Num11z3"/>
    <w:rsid w:val="00A47669"/>
  </w:style>
  <w:style w:type="character" w:customStyle="1" w:styleId="WW8Num11z4">
    <w:name w:val="WW8Num11z4"/>
    <w:rsid w:val="00A47669"/>
  </w:style>
  <w:style w:type="character" w:customStyle="1" w:styleId="WW8Num11z5">
    <w:name w:val="WW8Num11z5"/>
    <w:rsid w:val="00A47669"/>
  </w:style>
  <w:style w:type="character" w:customStyle="1" w:styleId="WW8Num11z6">
    <w:name w:val="WW8Num11z6"/>
    <w:rsid w:val="00A47669"/>
  </w:style>
  <w:style w:type="character" w:customStyle="1" w:styleId="WW8Num11z7">
    <w:name w:val="WW8Num11z7"/>
    <w:rsid w:val="00A47669"/>
  </w:style>
  <w:style w:type="character" w:customStyle="1" w:styleId="WW8Num11z8">
    <w:name w:val="WW8Num11z8"/>
    <w:rsid w:val="00A47669"/>
  </w:style>
  <w:style w:type="character" w:customStyle="1" w:styleId="WW8Num12z0">
    <w:name w:val="WW8Num12z0"/>
    <w:rsid w:val="00A47669"/>
    <w:rPr>
      <w:rFonts w:ascii="Symbol" w:hAnsi="Symbol" w:cs="Symbol" w:hint="default"/>
    </w:rPr>
  </w:style>
  <w:style w:type="character" w:customStyle="1" w:styleId="WW8Num12z1">
    <w:name w:val="WW8Num12z1"/>
    <w:rsid w:val="00A47669"/>
    <w:rPr>
      <w:rFonts w:ascii="Courier New" w:hAnsi="Courier New" w:cs="Courier New" w:hint="default"/>
    </w:rPr>
  </w:style>
  <w:style w:type="character" w:customStyle="1" w:styleId="WW8Num12z2">
    <w:name w:val="WW8Num12z2"/>
    <w:rsid w:val="00A47669"/>
    <w:rPr>
      <w:rFonts w:ascii="Wingdings" w:hAnsi="Wingdings" w:cs="Wingdings" w:hint="default"/>
    </w:rPr>
  </w:style>
  <w:style w:type="character" w:customStyle="1" w:styleId="WW8Num13z0">
    <w:name w:val="WW8Num13z0"/>
    <w:rsid w:val="00A47669"/>
    <w:rPr>
      <w:rFonts w:ascii="Symbol" w:hAnsi="Symbol" w:cs="Symbol" w:hint="default"/>
      <w:sz w:val="24"/>
      <w:szCs w:val="24"/>
    </w:rPr>
  </w:style>
  <w:style w:type="character" w:customStyle="1" w:styleId="WW8Num13z1">
    <w:name w:val="WW8Num13z1"/>
    <w:rsid w:val="00A47669"/>
  </w:style>
  <w:style w:type="character" w:customStyle="1" w:styleId="WW8Num13z2">
    <w:name w:val="WW8Num13z2"/>
    <w:rsid w:val="00A47669"/>
  </w:style>
  <w:style w:type="character" w:customStyle="1" w:styleId="WW8Num13z3">
    <w:name w:val="WW8Num13z3"/>
    <w:rsid w:val="00A47669"/>
  </w:style>
  <w:style w:type="character" w:customStyle="1" w:styleId="WW8Num13z4">
    <w:name w:val="WW8Num13z4"/>
    <w:rsid w:val="00A47669"/>
  </w:style>
  <w:style w:type="character" w:customStyle="1" w:styleId="WW8Num13z5">
    <w:name w:val="WW8Num13z5"/>
    <w:rsid w:val="00A47669"/>
  </w:style>
  <w:style w:type="character" w:customStyle="1" w:styleId="WW8Num13z6">
    <w:name w:val="WW8Num13z6"/>
    <w:rsid w:val="00A47669"/>
  </w:style>
  <w:style w:type="character" w:customStyle="1" w:styleId="WW8Num13z7">
    <w:name w:val="WW8Num13z7"/>
    <w:rsid w:val="00A47669"/>
  </w:style>
  <w:style w:type="character" w:customStyle="1" w:styleId="WW8Num13z8">
    <w:name w:val="WW8Num13z8"/>
    <w:rsid w:val="00A47669"/>
  </w:style>
  <w:style w:type="character" w:customStyle="1" w:styleId="WW8Num14z0">
    <w:name w:val="WW8Num14z0"/>
    <w:rsid w:val="00A47669"/>
    <w:rPr>
      <w:rFonts w:ascii="Times New Roman" w:eastAsia="Calibri" w:hAnsi="Times New Roman" w:cs="Times New Roman" w:hint="default"/>
    </w:rPr>
  </w:style>
  <w:style w:type="character" w:customStyle="1" w:styleId="WW8Num14z1">
    <w:name w:val="WW8Num14z1"/>
    <w:rsid w:val="00A47669"/>
    <w:rPr>
      <w:rFonts w:ascii="Courier New" w:hAnsi="Courier New" w:cs="Courier New" w:hint="default"/>
    </w:rPr>
  </w:style>
  <w:style w:type="character" w:customStyle="1" w:styleId="WW8Num14z2">
    <w:name w:val="WW8Num14z2"/>
    <w:rsid w:val="00A47669"/>
    <w:rPr>
      <w:rFonts w:ascii="Wingdings" w:hAnsi="Wingdings" w:cs="Wingdings" w:hint="default"/>
    </w:rPr>
  </w:style>
  <w:style w:type="character" w:customStyle="1" w:styleId="WW8Num14z3">
    <w:name w:val="WW8Num14z3"/>
    <w:rsid w:val="00A47669"/>
    <w:rPr>
      <w:rFonts w:ascii="Symbol" w:hAnsi="Symbol" w:cs="Symbol" w:hint="default"/>
    </w:rPr>
  </w:style>
  <w:style w:type="character" w:customStyle="1" w:styleId="WW8Num15z0">
    <w:name w:val="WW8Num15z0"/>
    <w:rsid w:val="00A47669"/>
    <w:rPr>
      <w:rFonts w:ascii="Times New Roman" w:hAnsi="Times New Roman" w:cs="Times New Roman"/>
    </w:rPr>
  </w:style>
  <w:style w:type="character" w:customStyle="1" w:styleId="WW8Num15z1">
    <w:name w:val="WW8Num15z1"/>
    <w:rsid w:val="00A47669"/>
  </w:style>
  <w:style w:type="character" w:customStyle="1" w:styleId="WW8Num15z2">
    <w:name w:val="WW8Num15z2"/>
    <w:rsid w:val="00A47669"/>
  </w:style>
  <w:style w:type="character" w:customStyle="1" w:styleId="WW8Num15z3">
    <w:name w:val="WW8Num15z3"/>
    <w:rsid w:val="00A47669"/>
  </w:style>
  <w:style w:type="character" w:customStyle="1" w:styleId="WW8Num15z4">
    <w:name w:val="WW8Num15z4"/>
    <w:rsid w:val="00A47669"/>
  </w:style>
  <w:style w:type="character" w:customStyle="1" w:styleId="WW8Num15z5">
    <w:name w:val="WW8Num15z5"/>
    <w:rsid w:val="00A47669"/>
  </w:style>
  <w:style w:type="character" w:customStyle="1" w:styleId="WW8Num15z6">
    <w:name w:val="WW8Num15z6"/>
    <w:rsid w:val="00A47669"/>
  </w:style>
  <w:style w:type="character" w:customStyle="1" w:styleId="WW8Num15z7">
    <w:name w:val="WW8Num15z7"/>
    <w:rsid w:val="00A47669"/>
  </w:style>
  <w:style w:type="character" w:customStyle="1" w:styleId="WW8Num15z8">
    <w:name w:val="WW8Num15z8"/>
    <w:rsid w:val="00A47669"/>
  </w:style>
  <w:style w:type="character" w:customStyle="1" w:styleId="WW8Num16z0">
    <w:name w:val="WW8Num16z0"/>
    <w:rsid w:val="00A47669"/>
    <w:rPr>
      <w:rFonts w:ascii="Courier New" w:hAnsi="Courier New" w:cs="Courier New" w:hint="default"/>
    </w:rPr>
  </w:style>
  <w:style w:type="character" w:customStyle="1" w:styleId="WW8Num16z2">
    <w:name w:val="WW8Num16z2"/>
    <w:rsid w:val="00A47669"/>
    <w:rPr>
      <w:rFonts w:ascii="Wingdings" w:hAnsi="Wingdings" w:cs="Wingdings" w:hint="default"/>
    </w:rPr>
  </w:style>
  <w:style w:type="character" w:customStyle="1" w:styleId="WW8Num16z3">
    <w:name w:val="WW8Num16z3"/>
    <w:rsid w:val="00A47669"/>
    <w:rPr>
      <w:rFonts w:ascii="Symbol" w:hAnsi="Symbol" w:cs="Symbol" w:hint="default"/>
    </w:rPr>
  </w:style>
  <w:style w:type="character" w:customStyle="1" w:styleId="WW8Num17z0">
    <w:name w:val="WW8Num17z0"/>
    <w:rsid w:val="00A47669"/>
    <w:rPr>
      <w:rFonts w:hint="default"/>
    </w:rPr>
  </w:style>
  <w:style w:type="character" w:customStyle="1" w:styleId="WW8Num17z1">
    <w:name w:val="WW8Num17z1"/>
    <w:rsid w:val="00A47669"/>
  </w:style>
  <w:style w:type="character" w:customStyle="1" w:styleId="WW8Num17z2">
    <w:name w:val="WW8Num17z2"/>
    <w:rsid w:val="00A47669"/>
  </w:style>
  <w:style w:type="character" w:customStyle="1" w:styleId="WW8Num17z3">
    <w:name w:val="WW8Num17z3"/>
    <w:rsid w:val="00A47669"/>
  </w:style>
  <w:style w:type="character" w:customStyle="1" w:styleId="WW8Num17z4">
    <w:name w:val="WW8Num17z4"/>
    <w:rsid w:val="00A47669"/>
  </w:style>
  <w:style w:type="character" w:customStyle="1" w:styleId="WW8Num17z5">
    <w:name w:val="WW8Num17z5"/>
    <w:rsid w:val="00A47669"/>
  </w:style>
  <w:style w:type="character" w:customStyle="1" w:styleId="WW8Num17z6">
    <w:name w:val="WW8Num17z6"/>
    <w:rsid w:val="00A47669"/>
  </w:style>
  <w:style w:type="character" w:customStyle="1" w:styleId="WW8Num17z7">
    <w:name w:val="WW8Num17z7"/>
    <w:rsid w:val="00A47669"/>
  </w:style>
  <w:style w:type="character" w:customStyle="1" w:styleId="WW8Num17z8">
    <w:name w:val="WW8Num17z8"/>
    <w:rsid w:val="00A47669"/>
  </w:style>
  <w:style w:type="character" w:customStyle="1" w:styleId="WW8Num18z0">
    <w:name w:val="WW8Num18z0"/>
    <w:rsid w:val="00A47669"/>
    <w:rPr>
      <w:rFonts w:ascii="Symbol" w:hAnsi="Symbol" w:cs="Symbol" w:hint="default"/>
    </w:rPr>
  </w:style>
  <w:style w:type="character" w:customStyle="1" w:styleId="WW8Num18z1">
    <w:name w:val="WW8Num18z1"/>
    <w:rsid w:val="00A47669"/>
    <w:rPr>
      <w:rFonts w:ascii="Courier New" w:hAnsi="Courier New" w:cs="Courier New" w:hint="default"/>
    </w:rPr>
  </w:style>
  <w:style w:type="character" w:customStyle="1" w:styleId="WW8Num18z2">
    <w:name w:val="WW8Num18z2"/>
    <w:rsid w:val="00A47669"/>
    <w:rPr>
      <w:rFonts w:ascii="Wingdings" w:hAnsi="Wingdings" w:cs="Wingdings" w:hint="default"/>
    </w:rPr>
  </w:style>
  <w:style w:type="character" w:customStyle="1" w:styleId="WW8Num19z0">
    <w:name w:val="WW8Num19z0"/>
    <w:rsid w:val="00A47669"/>
    <w:rPr>
      <w:rFonts w:ascii="Symbol" w:hAnsi="Symbol" w:cs="Times New Roman" w:hint="default"/>
      <w:caps w:val="0"/>
      <w:smallCaps w:val="0"/>
      <w:strike w:val="0"/>
      <w:dstrike w:val="0"/>
      <w:outline w:val="0"/>
      <w:shadow w:val="0"/>
      <w:vanish w:val="0"/>
      <w:color w:val="auto"/>
      <w:position w:val="0"/>
      <w:sz w:val="18"/>
      <w:szCs w:val="18"/>
      <w:vertAlign w:val="baseline"/>
    </w:rPr>
  </w:style>
  <w:style w:type="character" w:customStyle="1" w:styleId="WW8Num19z1">
    <w:name w:val="WW8Num19z1"/>
    <w:rsid w:val="00A47669"/>
    <w:rPr>
      <w:rFonts w:ascii="Symbol" w:hAnsi="Symbol" w:cs="Symbol" w:hint="default"/>
      <w:caps w:val="0"/>
      <w:smallCaps w:val="0"/>
      <w:strike w:val="0"/>
      <w:dstrike w:val="0"/>
      <w:outline w:val="0"/>
      <w:shadow w:val="0"/>
      <w:vanish w:val="0"/>
      <w:color w:val="auto"/>
      <w:position w:val="0"/>
      <w:sz w:val="18"/>
      <w:szCs w:val="18"/>
      <w:vertAlign w:val="baseline"/>
    </w:rPr>
  </w:style>
  <w:style w:type="character" w:customStyle="1" w:styleId="WW8Num19z2">
    <w:name w:val="WW8Num19z2"/>
    <w:rsid w:val="00A47669"/>
    <w:rPr>
      <w:rFonts w:ascii="Wingdings" w:hAnsi="Wingdings" w:cs="Wingdings" w:hint="default"/>
    </w:rPr>
  </w:style>
  <w:style w:type="character" w:customStyle="1" w:styleId="WW8Num19z3">
    <w:name w:val="WW8Num19z3"/>
    <w:rsid w:val="00A47669"/>
    <w:rPr>
      <w:rFonts w:ascii="Symbol" w:hAnsi="Symbol" w:cs="Symbol" w:hint="default"/>
    </w:rPr>
  </w:style>
  <w:style w:type="character" w:customStyle="1" w:styleId="WW8Num19z4">
    <w:name w:val="WW8Num19z4"/>
    <w:rsid w:val="00A47669"/>
    <w:rPr>
      <w:rFonts w:ascii="Courier New" w:hAnsi="Courier New" w:cs="Courier New" w:hint="default"/>
    </w:rPr>
  </w:style>
  <w:style w:type="character" w:customStyle="1" w:styleId="WW8Num20z0">
    <w:name w:val="WW8Num20z0"/>
    <w:rsid w:val="00A47669"/>
    <w:rPr>
      <w:rFonts w:cs="Times New Roman"/>
    </w:rPr>
  </w:style>
  <w:style w:type="character" w:customStyle="1" w:styleId="WW8Num21z0">
    <w:name w:val="WW8Num21z0"/>
    <w:rsid w:val="00A47669"/>
    <w:rPr>
      <w:rFonts w:ascii="Symbol" w:hAnsi="Symbol" w:cs="Symbol" w:hint="default"/>
      <w:color w:val="000000"/>
    </w:rPr>
  </w:style>
  <w:style w:type="character" w:customStyle="1" w:styleId="WW8Num21z1">
    <w:name w:val="WW8Num21z1"/>
    <w:rsid w:val="00A47669"/>
    <w:rPr>
      <w:rFonts w:ascii="Courier New" w:hAnsi="Courier New" w:cs="Courier New" w:hint="default"/>
    </w:rPr>
  </w:style>
  <w:style w:type="character" w:customStyle="1" w:styleId="WW8Num21z2">
    <w:name w:val="WW8Num21z2"/>
    <w:rsid w:val="00A47669"/>
    <w:rPr>
      <w:rFonts w:ascii="Wingdings" w:hAnsi="Wingdings" w:cs="Wingdings" w:hint="default"/>
    </w:rPr>
  </w:style>
  <w:style w:type="character" w:customStyle="1" w:styleId="WW8Num22z0">
    <w:name w:val="WW8Num22z0"/>
    <w:rsid w:val="00A47669"/>
    <w:rPr>
      <w:rFonts w:ascii="Symbol" w:hAnsi="Symbol" w:cs="Symbol" w:hint="default"/>
    </w:rPr>
  </w:style>
  <w:style w:type="character" w:customStyle="1" w:styleId="WW8Num22z1">
    <w:name w:val="WW8Num22z1"/>
    <w:rsid w:val="00A47669"/>
    <w:rPr>
      <w:rFonts w:ascii="Courier New" w:hAnsi="Courier New" w:cs="Courier New" w:hint="default"/>
    </w:rPr>
  </w:style>
  <w:style w:type="character" w:customStyle="1" w:styleId="WW8Num22z2">
    <w:name w:val="WW8Num22z2"/>
    <w:rsid w:val="00A47669"/>
    <w:rPr>
      <w:rFonts w:ascii="Wingdings" w:hAnsi="Wingdings" w:cs="Wingdings" w:hint="default"/>
    </w:rPr>
  </w:style>
  <w:style w:type="character" w:customStyle="1" w:styleId="WW8Num23z0">
    <w:name w:val="WW8Num23z0"/>
    <w:rsid w:val="00A47669"/>
    <w:rPr>
      <w:rFonts w:hint="default"/>
    </w:rPr>
  </w:style>
  <w:style w:type="character" w:customStyle="1" w:styleId="WW8Num23z1">
    <w:name w:val="WW8Num23z1"/>
    <w:rsid w:val="00A47669"/>
  </w:style>
  <w:style w:type="character" w:customStyle="1" w:styleId="WW8Num23z2">
    <w:name w:val="WW8Num23z2"/>
    <w:rsid w:val="00A47669"/>
  </w:style>
  <w:style w:type="character" w:customStyle="1" w:styleId="WW8Num23z3">
    <w:name w:val="WW8Num23z3"/>
    <w:rsid w:val="00A47669"/>
  </w:style>
  <w:style w:type="character" w:customStyle="1" w:styleId="WW8Num23z4">
    <w:name w:val="WW8Num23z4"/>
    <w:rsid w:val="00A47669"/>
  </w:style>
  <w:style w:type="character" w:customStyle="1" w:styleId="WW8Num23z5">
    <w:name w:val="WW8Num23z5"/>
    <w:rsid w:val="00A47669"/>
  </w:style>
  <w:style w:type="character" w:customStyle="1" w:styleId="WW8Num23z6">
    <w:name w:val="WW8Num23z6"/>
    <w:rsid w:val="00A47669"/>
  </w:style>
  <w:style w:type="character" w:customStyle="1" w:styleId="WW8Num23z7">
    <w:name w:val="WW8Num23z7"/>
    <w:rsid w:val="00A47669"/>
  </w:style>
  <w:style w:type="character" w:customStyle="1" w:styleId="WW8Num23z8">
    <w:name w:val="WW8Num23z8"/>
    <w:rsid w:val="00A47669"/>
  </w:style>
  <w:style w:type="character" w:customStyle="1" w:styleId="WW8Num24z0">
    <w:name w:val="WW8Num24z0"/>
    <w:rsid w:val="00A47669"/>
    <w:rPr>
      <w:rFonts w:ascii="Calibri" w:eastAsia="Calibri" w:hAnsi="Calibri" w:cs="Times New Roman" w:hint="default"/>
    </w:rPr>
  </w:style>
  <w:style w:type="character" w:customStyle="1" w:styleId="WW8Num24z1">
    <w:name w:val="WW8Num24z1"/>
    <w:rsid w:val="00A47669"/>
    <w:rPr>
      <w:rFonts w:ascii="Courier New" w:hAnsi="Courier New" w:cs="Courier New" w:hint="default"/>
    </w:rPr>
  </w:style>
  <w:style w:type="character" w:customStyle="1" w:styleId="WW8Num24z2">
    <w:name w:val="WW8Num24z2"/>
    <w:rsid w:val="00A47669"/>
    <w:rPr>
      <w:rFonts w:ascii="Wingdings" w:hAnsi="Wingdings" w:cs="Wingdings" w:hint="default"/>
    </w:rPr>
  </w:style>
  <w:style w:type="character" w:customStyle="1" w:styleId="WW8Num24z3">
    <w:name w:val="WW8Num24z3"/>
    <w:rsid w:val="00A47669"/>
    <w:rPr>
      <w:rFonts w:ascii="Symbol" w:hAnsi="Symbol" w:cs="Symbol" w:hint="default"/>
    </w:rPr>
  </w:style>
  <w:style w:type="character" w:customStyle="1" w:styleId="WW8Num25z0">
    <w:name w:val="WW8Num25z0"/>
    <w:rsid w:val="00A47669"/>
    <w:rPr>
      <w:rFonts w:ascii="Times New Roman" w:hAnsi="Times New Roman" w:cs="Times New Roman"/>
      <w:b/>
      <w:i w:val="0"/>
    </w:rPr>
  </w:style>
  <w:style w:type="character" w:customStyle="1" w:styleId="WW8Num25z1">
    <w:name w:val="WW8Num25z1"/>
    <w:rsid w:val="00A47669"/>
  </w:style>
  <w:style w:type="character" w:customStyle="1" w:styleId="WW8Num25z2">
    <w:name w:val="WW8Num25z2"/>
    <w:rsid w:val="00A47669"/>
  </w:style>
  <w:style w:type="character" w:customStyle="1" w:styleId="WW8Num25z3">
    <w:name w:val="WW8Num25z3"/>
    <w:rsid w:val="00A47669"/>
  </w:style>
  <w:style w:type="character" w:customStyle="1" w:styleId="WW8Num25z4">
    <w:name w:val="WW8Num25z4"/>
    <w:rsid w:val="00A47669"/>
  </w:style>
  <w:style w:type="character" w:customStyle="1" w:styleId="WW8Num25z5">
    <w:name w:val="WW8Num25z5"/>
    <w:rsid w:val="00A47669"/>
  </w:style>
  <w:style w:type="character" w:customStyle="1" w:styleId="WW8Num25z6">
    <w:name w:val="WW8Num25z6"/>
    <w:rsid w:val="00A47669"/>
  </w:style>
  <w:style w:type="character" w:customStyle="1" w:styleId="WW8Num25z7">
    <w:name w:val="WW8Num25z7"/>
    <w:rsid w:val="00A47669"/>
  </w:style>
  <w:style w:type="character" w:customStyle="1" w:styleId="WW8Num25z8">
    <w:name w:val="WW8Num25z8"/>
    <w:rsid w:val="00A47669"/>
  </w:style>
  <w:style w:type="character" w:customStyle="1" w:styleId="WW8Num26z0">
    <w:name w:val="WW8Num26z0"/>
    <w:rsid w:val="00A47669"/>
    <w:rPr>
      <w:rFonts w:ascii="Symbol" w:hAnsi="Symbol" w:cs="Symbol" w:hint="default"/>
    </w:rPr>
  </w:style>
  <w:style w:type="character" w:customStyle="1" w:styleId="WW8Num26z1">
    <w:name w:val="WW8Num26z1"/>
    <w:rsid w:val="00A47669"/>
    <w:rPr>
      <w:rFonts w:ascii="Lucida Sans Typewriter" w:hAnsi="Lucida Sans Typewriter" w:cs="Lucida Sans Typewriter" w:hint="default"/>
    </w:rPr>
  </w:style>
  <w:style w:type="character" w:customStyle="1" w:styleId="WW8Num26z2">
    <w:name w:val="WW8Num26z2"/>
    <w:rsid w:val="00A47669"/>
    <w:rPr>
      <w:rFonts w:ascii="Wingdings" w:hAnsi="Wingdings" w:cs="Wingdings" w:hint="default"/>
    </w:rPr>
  </w:style>
  <w:style w:type="character" w:customStyle="1" w:styleId="WW8Num27z0">
    <w:name w:val="WW8Num27z0"/>
    <w:rsid w:val="00A47669"/>
    <w:rPr>
      <w:rFonts w:ascii="Times New Roman" w:hAnsi="Times New Roman" w:cs="Times New Roman" w:hint="default"/>
      <w:b/>
      <w:i w:val="0"/>
    </w:rPr>
  </w:style>
  <w:style w:type="character" w:customStyle="1" w:styleId="WW8Num27z1">
    <w:name w:val="WW8Num27z1"/>
    <w:rsid w:val="00A47669"/>
  </w:style>
  <w:style w:type="character" w:customStyle="1" w:styleId="WW8Num27z2">
    <w:name w:val="WW8Num27z2"/>
    <w:rsid w:val="00A47669"/>
  </w:style>
  <w:style w:type="character" w:customStyle="1" w:styleId="WW8Num27z3">
    <w:name w:val="WW8Num27z3"/>
    <w:rsid w:val="00A47669"/>
  </w:style>
  <w:style w:type="character" w:customStyle="1" w:styleId="WW8Num27z4">
    <w:name w:val="WW8Num27z4"/>
    <w:rsid w:val="00A47669"/>
  </w:style>
  <w:style w:type="character" w:customStyle="1" w:styleId="WW8Num27z5">
    <w:name w:val="WW8Num27z5"/>
    <w:rsid w:val="00A47669"/>
  </w:style>
  <w:style w:type="character" w:customStyle="1" w:styleId="WW8Num27z6">
    <w:name w:val="WW8Num27z6"/>
    <w:rsid w:val="00A47669"/>
  </w:style>
  <w:style w:type="character" w:customStyle="1" w:styleId="WW8Num27z7">
    <w:name w:val="WW8Num27z7"/>
    <w:rsid w:val="00A47669"/>
  </w:style>
  <w:style w:type="character" w:customStyle="1" w:styleId="WW8Num27z8">
    <w:name w:val="WW8Num27z8"/>
    <w:rsid w:val="00A47669"/>
  </w:style>
  <w:style w:type="character" w:customStyle="1" w:styleId="Privzetapisavaodstavka2">
    <w:name w:val="Privzeta pisava odstavka2"/>
    <w:rsid w:val="00A47669"/>
  </w:style>
  <w:style w:type="character" w:customStyle="1" w:styleId="Telobesedila2Znak">
    <w:name w:val="Telo besedila 2 Znak"/>
    <w:rsid w:val="00A47669"/>
    <w:rPr>
      <w:rFonts w:ascii="Times New Roman" w:eastAsia="Times New Roman" w:hAnsi="Times New Roman" w:cs="Times New Roman"/>
      <w:sz w:val="24"/>
      <w:szCs w:val="24"/>
    </w:rPr>
  </w:style>
  <w:style w:type="character" w:customStyle="1" w:styleId="NaslovZnak">
    <w:name w:val="Naslov Znak"/>
    <w:rsid w:val="00A47669"/>
    <w:rPr>
      <w:rFonts w:ascii="Times New Roman" w:eastAsia="Times New Roman" w:hAnsi="Times New Roman" w:cs="Times New Roman"/>
      <w:b/>
      <w:bCs/>
      <w:sz w:val="28"/>
      <w:szCs w:val="24"/>
      <w:lang w:val="x-none"/>
    </w:rPr>
  </w:style>
  <w:style w:type="character" w:customStyle="1" w:styleId="Slog2">
    <w:name w:val="Slog2"/>
    <w:rsid w:val="00A47669"/>
    <w:rPr>
      <w:rFonts w:ascii="Arial" w:hAnsi="Arial" w:cs="Arial"/>
      <w:b/>
      <w:i/>
      <w:color w:val="000000"/>
      <w:spacing w:val="-2"/>
      <w:sz w:val="20"/>
      <w:szCs w:val="20"/>
      <w:u w:val="single"/>
    </w:rPr>
  </w:style>
  <w:style w:type="character" w:styleId="tevilkastrani">
    <w:name w:val="page number"/>
    <w:basedOn w:val="Privzetapisavaodstavka2"/>
    <w:rsid w:val="00A47669"/>
  </w:style>
  <w:style w:type="character" w:styleId="SledenaHiperpovezava">
    <w:name w:val="FollowedHyperlink"/>
    <w:rsid w:val="00A47669"/>
    <w:rPr>
      <w:color w:val="800080"/>
      <w:u w:val="single"/>
    </w:rPr>
  </w:style>
  <w:style w:type="character" w:customStyle="1" w:styleId="RStekstZnak">
    <w:name w:val="RS tekst Znak"/>
    <w:rsid w:val="00A47669"/>
    <w:rPr>
      <w:rFonts w:ascii="Garamond" w:eastAsia="Times New Roman" w:hAnsi="Garamond" w:cs="Garamond"/>
      <w:bCs/>
      <w:sz w:val="22"/>
    </w:rPr>
  </w:style>
  <w:style w:type="character" w:customStyle="1" w:styleId="PodnaslovZnak">
    <w:name w:val="Podnaslov Znak"/>
    <w:rsid w:val="00A47669"/>
    <w:rPr>
      <w:rFonts w:ascii="Arial" w:eastAsia="Times New Roman" w:hAnsi="Arial" w:cs="Arial"/>
      <w:sz w:val="28"/>
    </w:rPr>
  </w:style>
  <w:style w:type="character" w:customStyle="1" w:styleId="highlight1">
    <w:name w:val="highlight1"/>
    <w:rsid w:val="00A47669"/>
    <w:rPr>
      <w:color w:val="FF0000"/>
      <w:shd w:val="clear" w:color="auto" w:fill="FFFFFF"/>
    </w:rPr>
  </w:style>
  <w:style w:type="character" w:customStyle="1" w:styleId="Telobesedila-zamikZnak">
    <w:name w:val="Telo besedila - zamik Znak"/>
    <w:rsid w:val="00A47669"/>
    <w:rPr>
      <w:rFonts w:ascii="SL Dutch" w:eastAsia="Times New Roman" w:hAnsi="SL Dutch" w:cs="SL Dutch"/>
      <w:b/>
      <w:color w:val="000000"/>
      <w:sz w:val="24"/>
    </w:rPr>
  </w:style>
  <w:style w:type="character" w:customStyle="1" w:styleId="Telobesedila-zamik2Znak">
    <w:name w:val="Telo besedila - zamik 2 Znak"/>
    <w:rsid w:val="00A47669"/>
    <w:rPr>
      <w:rFonts w:ascii="SL Dutch" w:eastAsia="Times New Roman" w:hAnsi="SL Dutch" w:cs="SL Dutch"/>
      <w:b/>
      <w:color w:val="000000"/>
      <w:sz w:val="24"/>
    </w:rPr>
  </w:style>
  <w:style w:type="character" w:styleId="Poudarek">
    <w:name w:val="Emphasis"/>
    <w:uiPriority w:val="20"/>
    <w:qFormat/>
    <w:rsid w:val="00A47669"/>
    <w:rPr>
      <w:i/>
      <w:iCs/>
    </w:rPr>
  </w:style>
  <w:style w:type="character" w:customStyle="1" w:styleId="BodyText3Znak">
    <w:name w:val="Body Text 3 Znak"/>
    <w:rsid w:val="00A47669"/>
    <w:rPr>
      <w:sz w:val="24"/>
    </w:rPr>
  </w:style>
  <w:style w:type="character" w:customStyle="1" w:styleId="Telobesedila3Znak">
    <w:name w:val="Telo besedila 3 Znak"/>
    <w:rsid w:val="00A47669"/>
    <w:rPr>
      <w:rFonts w:ascii="Times New Roman" w:eastAsia="Times New Roman" w:hAnsi="Times New Roman" w:cs="Times New Roman"/>
      <w:sz w:val="16"/>
      <w:szCs w:val="16"/>
    </w:rPr>
  </w:style>
  <w:style w:type="character" w:customStyle="1" w:styleId="goohl3">
    <w:name w:val="goohl3"/>
    <w:basedOn w:val="Privzetapisavaodstavka2"/>
    <w:rsid w:val="00A47669"/>
  </w:style>
  <w:style w:type="character" w:customStyle="1" w:styleId="goohl1">
    <w:name w:val="goohl1"/>
    <w:basedOn w:val="Privzetapisavaodstavka2"/>
    <w:rsid w:val="00A47669"/>
  </w:style>
  <w:style w:type="character" w:customStyle="1" w:styleId="goohl0">
    <w:name w:val="goohl0"/>
    <w:basedOn w:val="Privzetapisavaodstavka2"/>
    <w:rsid w:val="00A47669"/>
  </w:style>
  <w:style w:type="character" w:customStyle="1" w:styleId="Privzetapisavaodstavka1">
    <w:name w:val="Privzeta pisava odstavka1"/>
    <w:rsid w:val="00A47669"/>
  </w:style>
  <w:style w:type="character" w:customStyle="1" w:styleId="GolobesediloZnak">
    <w:name w:val="Golo besedilo Znak"/>
    <w:rsid w:val="00A47669"/>
    <w:rPr>
      <w:rFonts w:ascii="Times New Roman" w:eastAsia="Times New Roman" w:hAnsi="Times New Roman" w:cs="Times New Roman"/>
      <w:sz w:val="24"/>
      <w:lang w:val="x-none"/>
    </w:rPr>
  </w:style>
  <w:style w:type="character" w:customStyle="1" w:styleId="st">
    <w:name w:val="st"/>
    <w:rsid w:val="00A47669"/>
  </w:style>
  <w:style w:type="character" w:customStyle="1" w:styleId="Barvniseznampoudarek1Znak">
    <w:name w:val="Barvni seznam – poudarek 1 Znak"/>
    <w:rsid w:val="00A47669"/>
    <w:rPr>
      <w:rFonts w:ascii="Times New Roman" w:eastAsia="Times New Roman" w:hAnsi="Times New Roman" w:cs="Times New Roman"/>
    </w:rPr>
  </w:style>
  <w:style w:type="character" w:customStyle="1" w:styleId="RSnatevanjeZnak">
    <w:name w:val="RS naštevanje Znak"/>
    <w:rsid w:val="00A47669"/>
    <w:rPr>
      <w:rFonts w:ascii="Garamond" w:eastAsia="Times New Roman" w:hAnsi="Garamond" w:cs="Garamond"/>
      <w:bCs/>
      <w:sz w:val="22"/>
      <w:lang w:val="sl-SI"/>
    </w:rPr>
  </w:style>
  <w:style w:type="character" w:customStyle="1" w:styleId="IndexLink">
    <w:name w:val="Index Link"/>
    <w:rsid w:val="00A47669"/>
  </w:style>
  <w:style w:type="character" w:styleId="Konnaopomba-sklic">
    <w:name w:val="endnote reference"/>
    <w:rsid w:val="00A47669"/>
    <w:rPr>
      <w:vertAlign w:val="superscript"/>
    </w:rPr>
  </w:style>
  <w:style w:type="character" w:customStyle="1" w:styleId="EndnoteCharacters">
    <w:name w:val="Endnote Characters"/>
    <w:rsid w:val="00A47669"/>
  </w:style>
  <w:style w:type="paragraph" w:customStyle="1" w:styleId="Heading">
    <w:name w:val="Heading"/>
    <w:basedOn w:val="Navaden"/>
    <w:next w:val="Telobesedila"/>
    <w:rsid w:val="00A47669"/>
    <w:pPr>
      <w:suppressAutoHyphens/>
      <w:jc w:val="center"/>
    </w:pPr>
    <w:rPr>
      <w:b/>
      <w:bCs/>
      <w:sz w:val="28"/>
      <w:lang w:val="x-none" w:eastAsia="zh-CN"/>
    </w:rPr>
  </w:style>
  <w:style w:type="paragraph" w:styleId="Seznam">
    <w:name w:val="List"/>
    <w:basedOn w:val="Telobesedila"/>
    <w:rsid w:val="00A47669"/>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A47669"/>
    <w:pPr>
      <w:suppressLineNumbers/>
      <w:suppressAutoHyphens/>
      <w:spacing w:before="120" w:after="120"/>
    </w:pPr>
    <w:rPr>
      <w:rFonts w:ascii="Calibri" w:eastAsia="Calibri" w:hAnsi="Calibri" w:cs="Lohit Devanagari"/>
      <w:i/>
      <w:iCs/>
      <w:lang w:eastAsia="zh-CN"/>
    </w:rPr>
  </w:style>
  <w:style w:type="paragraph" w:customStyle="1" w:styleId="Index">
    <w:name w:val="Index"/>
    <w:basedOn w:val="Navaden"/>
    <w:rsid w:val="00A47669"/>
    <w:pPr>
      <w:suppressLineNumbers/>
      <w:suppressAutoHyphens/>
    </w:pPr>
    <w:rPr>
      <w:rFonts w:ascii="Verdana" w:hAnsi="Verdana" w:cs="Tahoma"/>
      <w:sz w:val="20"/>
      <w:szCs w:val="22"/>
      <w:lang w:val="en-GB" w:eastAsia="zh-CN"/>
    </w:rPr>
  </w:style>
  <w:style w:type="paragraph" w:customStyle="1" w:styleId="Telobesedila22">
    <w:name w:val="Telo besedila 22"/>
    <w:basedOn w:val="Navaden"/>
    <w:rsid w:val="00A47669"/>
    <w:pPr>
      <w:suppressAutoHyphens/>
      <w:spacing w:after="120" w:line="480" w:lineRule="auto"/>
    </w:pPr>
    <w:rPr>
      <w:lang w:eastAsia="zh-CN"/>
    </w:rPr>
  </w:style>
  <w:style w:type="paragraph" w:customStyle="1" w:styleId="BESEDILO">
    <w:name w:val="BESEDILO"/>
    <w:rsid w:val="00A47669"/>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rsid w:val="00A47669"/>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paragraph" w:styleId="Podnaslov">
    <w:name w:val="Subtitle"/>
    <w:basedOn w:val="Navaden"/>
    <w:next w:val="Telobesedila"/>
    <w:link w:val="PodnaslovZnak1"/>
    <w:qFormat/>
    <w:rsid w:val="00A47669"/>
    <w:pPr>
      <w:suppressAutoHyphens/>
      <w:jc w:val="both"/>
    </w:pPr>
    <w:rPr>
      <w:rFonts w:ascii="Arial" w:hAnsi="Arial" w:cs="Arial"/>
      <w:sz w:val="28"/>
      <w:szCs w:val="20"/>
      <w:lang w:eastAsia="zh-CN"/>
    </w:rPr>
  </w:style>
  <w:style w:type="character" w:customStyle="1" w:styleId="PodnaslovZnak1">
    <w:name w:val="Podnaslov Znak1"/>
    <w:basedOn w:val="Privzetapisavaodstavka"/>
    <w:link w:val="Podnaslov"/>
    <w:rsid w:val="00A47669"/>
    <w:rPr>
      <w:rFonts w:ascii="Arial" w:eastAsia="Times New Roman" w:hAnsi="Arial" w:cs="Arial"/>
      <w:sz w:val="28"/>
      <w:szCs w:val="20"/>
      <w:lang w:eastAsia="zh-CN"/>
    </w:rPr>
  </w:style>
  <w:style w:type="paragraph" w:styleId="Telobesedila-zamik">
    <w:name w:val="Body Text Indent"/>
    <w:basedOn w:val="Navaden"/>
    <w:link w:val="Telobesedila-zamikZnak1"/>
    <w:rsid w:val="00A47669"/>
    <w:pPr>
      <w:suppressAutoHyphens/>
      <w:spacing w:after="120"/>
      <w:ind w:left="283"/>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A47669"/>
    <w:rPr>
      <w:rFonts w:ascii="SL Dutch" w:eastAsia="Times New Roman" w:hAnsi="SL Dutch" w:cs="SL Dutch"/>
      <w:b/>
      <w:color w:val="000000"/>
      <w:sz w:val="24"/>
      <w:szCs w:val="20"/>
      <w:lang w:eastAsia="zh-CN"/>
    </w:rPr>
  </w:style>
  <w:style w:type="paragraph" w:customStyle="1" w:styleId="BodyText21">
    <w:name w:val="Body Text 21"/>
    <w:basedOn w:val="Navaden"/>
    <w:rsid w:val="00A47669"/>
    <w:pPr>
      <w:suppressAutoHyphens/>
      <w:ind w:left="567"/>
    </w:pPr>
    <w:rPr>
      <w:rFonts w:ascii="Arial" w:hAnsi="Arial" w:cs="Arial"/>
      <w:color w:val="000000"/>
      <w:sz w:val="20"/>
      <w:szCs w:val="20"/>
      <w:lang w:eastAsia="zh-CN"/>
    </w:rPr>
  </w:style>
  <w:style w:type="paragraph" w:customStyle="1" w:styleId="Telobesedila-zamik21">
    <w:name w:val="Telo besedila - zamik 21"/>
    <w:basedOn w:val="Navaden"/>
    <w:rsid w:val="00A47669"/>
    <w:pPr>
      <w:suppressAutoHyphens/>
      <w:spacing w:after="120" w:line="480" w:lineRule="auto"/>
      <w:ind w:left="283"/>
    </w:pPr>
    <w:rPr>
      <w:rFonts w:ascii="SL Dutch" w:hAnsi="SL Dutch" w:cs="SL Dutch"/>
      <w:b/>
      <w:color w:val="000000"/>
      <w:szCs w:val="20"/>
      <w:lang w:eastAsia="zh-CN"/>
    </w:rPr>
  </w:style>
  <w:style w:type="paragraph" w:customStyle="1" w:styleId="BodyText34">
    <w:name w:val="Body Text 34"/>
    <w:basedOn w:val="Navaden"/>
    <w:rsid w:val="00A4766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alibri" w:eastAsia="Calibri" w:hAnsi="Calibri"/>
      <w:szCs w:val="20"/>
      <w:lang w:eastAsia="zh-CN"/>
    </w:rPr>
  </w:style>
  <w:style w:type="paragraph" w:customStyle="1" w:styleId="Telobesedila31">
    <w:name w:val="Telo besedila 31"/>
    <w:basedOn w:val="Navaden"/>
    <w:rsid w:val="00A47669"/>
    <w:pPr>
      <w:suppressAutoHyphens/>
      <w:spacing w:after="120"/>
    </w:pPr>
    <w:rPr>
      <w:sz w:val="16"/>
      <w:szCs w:val="16"/>
      <w:lang w:eastAsia="zh-CN"/>
    </w:rPr>
  </w:style>
  <w:style w:type="paragraph" w:customStyle="1" w:styleId="Pa3">
    <w:name w:val="Pa3"/>
    <w:basedOn w:val="Navaden"/>
    <w:next w:val="Navaden"/>
    <w:rsid w:val="00A47669"/>
    <w:pPr>
      <w:suppressAutoHyphens/>
      <w:autoSpaceDE w:val="0"/>
      <w:spacing w:line="171" w:lineRule="atLeast"/>
    </w:pPr>
    <w:rPr>
      <w:rFonts w:ascii="Arial" w:hAnsi="Arial" w:cs="Arial"/>
      <w:lang w:eastAsia="zh-CN"/>
    </w:rPr>
  </w:style>
  <w:style w:type="paragraph" w:customStyle="1" w:styleId="normalnsinglespace">
    <w:name w:val="normal_n_singlespace"/>
    <w:basedOn w:val="Navaden"/>
    <w:rsid w:val="00A47669"/>
    <w:pPr>
      <w:suppressAutoHyphens/>
      <w:jc w:val="both"/>
    </w:pPr>
    <w:rPr>
      <w:rFonts w:ascii="Verdana" w:hAnsi="Verdana" w:cs="Verdana"/>
      <w:sz w:val="22"/>
      <w:lang w:eastAsia="zh-CN"/>
    </w:rPr>
  </w:style>
  <w:style w:type="paragraph" w:customStyle="1" w:styleId="Golobesedilo1">
    <w:name w:val="Golo besedilo1"/>
    <w:basedOn w:val="Navaden"/>
    <w:rsid w:val="00A47669"/>
    <w:pPr>
      <w:suppressAutoHyphens/>
      <w:jc w:val="both"/>
    </w:pPr>
    <w:rPr>
      <w:szCs w:val="20"/>
      <w:lang w:val="x-none" w:eastAsia="zh-CN"/>
    </w:rPr>
  </w:style>
  <w:style w:type="paragraph" w:customStyle="1" w:styleId="Slog">
    <w:name w:val="Slog"/>
    <w:rsid w:val="00A47669"/>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A47669"/>
    <w:pPr>
      <w:suppressAutoHyphens/>
      <w:spacing w:before="120" w:line="264" w:lineRule="atLeast"/>
      <w:jc w:val="both"/>
    </w:pPr>
    <w:rPr>
      <w:rFonts w:ascii="Arial" w:hAnsi="Arial" w:cs="Arial"/>
      <w:sz w:val="22"/>
      <w:szCs w:val="20"/>
      <w:lang w:eastAsia="zh-CN"/>
    </w:rPr>
  </w:style>
  <w:style w:type="paragraph" w:customStyle="1" w:styleId="CharChar">
    <w:name w:val="Char Char"/>
    <w:basedOn w:val="Navaden"/>
    <w:rsid w:val="00A47669"/>
    <w:pPr>
      <w:suppressAutoHyphens/>
      <w:spacing w:after="160" w:line="240" w:lineRule="exact"/>
    </w:pPr>
    <w:rPr>
      <w:rFonts w:ascii="Tahoma" w:hAnsi="Tahoma" w:cs="Tahoma"/>
      <w:sz w:val="20"/>
      <w:szCs w:val="20"/>
      <w:lang w:val="en-US" w:eastAsia="zh-CN"/>
    </w:rPr>
  </w:style>
  <w:style w:type="paragraph" w:customStyle="1" w:styleId="Telobesedila21">
    <w:name w:val="Telo besedila 21"/>
    <w:basedOn w:val="Navaden"/>
    <w:rsid w:val="00A47669"/>
    <w:pPr>
      <w:suppressAutoHyphens/>
      <w:jc w:val="both"/>
    </w:pPr>
    <w:rPr>
      <w:lang w:eastAsia="zh-CN"/>
    </w:rPr>
  </w:style>
  <w:style w:type="paragraph" w:customStyle="1" w:styleId="western">
    <w:name w:val="western"/>
    <w:basedOn w:val="Navaden"/>
    <w:rsid w:val="00A47669"/>
    <w:pPr>
      <w:suppressAutoHyphens/>
      <w:spacing w:before="280"/>
      <w:ind w:right="57"/>
      <w:jc w:val="both"/>
    </w:pPr>
    <w:rPr>
      <w:rFonts w:ascii="Arial" w:hAnsi="Arial" w:cs="Arial"/>
      <w:lang w:eastAsia="zh-CN"/>
    </w:rPr>
  </w:style>
  <w:style w:type="paragraph" w:customStyle="1" w:styleId="odstavek">
    <w:name w:val="odstavek"/>
    <w:basedOn w:val="Navaden"/>
    <w:rsid w:val="00A47669"/>
    <w:pPr>
      <w:suppressAutoHyphens/>
      <w:spacing w:before="280" w:after="280"/>
    </w:pPr>
    <w:rPr>
      <w:lang w:eastAsia="zh-CN"/>
    </w:rPr>
  </w:style>
  <w:style w:type="paragraph" w:customStyle="1" w:styleId="alineazaodstavkom">
    <w:name w:val="alineazaodstavkom"/>
    <w:basedOn w:val="Navaden"/>
    <w:rsid w:val="00A47669"/>
    <w:pPr>
      <w:suppressAutoHyphens/>
      <w:spacing w:before="280" w:after="280"/>
    </w:pPr>
    <w:rPr>
      <w:lang w:eastAsia="zh-CN"/>
    </w:rPr>
  </w:style>
  <w:style w:type="paragraph" w:customStyle="1" w:styleId="rkovnatokazaodstavkom">
    <w:name w:val="rkovnatokazaodstavkom"/>
    <w:basedOn w:val="Navaden"/>
    <w:rsid w:val="00A47669"/>
    <w:pPr>
      <w:suppressAutoHyphens/>
      <w:spacing w:before="280" w:after="280"/>
    </w:pPr>
    <w:rPr>
      <w:lang w:eastAsia="zh-CN"/>
    </w:rPr>
  </w:style>
  <w:style w:type="paragraph" w:customStyle="1" w:styleId="RSnatevanje">
    <w:name w:val="RS naštevanje"/>
    <w:basedOn w:val="RStekst"/>
    <w:rsid w:val="00A47669"/>
    <w:pPr>
      <w:numPr>
        <w:numId w:val="5"/>
      </w:numPr>
    </w:pPr>
  </w:style>
  <w:style w:type="paragraph" w:customStyle="1" w:styleId="TableContents">
    <w:name w:val="Table Contents"/>
    <w:basedOn w:val="Navaden"/>
    <w:rsid w:val="00A47669"/>
    <w:pPr>
      <w:suppressLineNumbers/>
      <w:suppressAutoHyphens/>
    </w:pPr>
    <w:rPr>
      <w:rFonts w:ascii="Calibri" w:eastAsia="Calibri" w:hAnsi="Calibri"/>
      <w:sz w:val="22"/>
      <w:szCs w:val="22"/>
      <w:lang w:eastAsia="zh-CN"/>
    </w:rPr>
  </w:style>
  <w:style w:type="paragraph" w:customStyle="1" w:styleId="TableHeading">
    <w:name w:val="Table Heading"/>
    <w:basedOn w:val="TableContents"/>
    <w:rsid w:val="00A47669"/>
    <w:pPr>
      <w:jc w:val="center"/>
    </w:pPr>
    <w:rPr>
      <w:b/>
      <w:bCs/>
    </w:rPr>
  </w:style>
  <w:style w:type="paragraph" w:customStyle="1" w:styleId="FrameContents">
    <w:name w:val="Frame Contents"/>
    <w:basedOn w:val="Navaden"/>
    <w:rsid w:val="00A47669"/>
    <w:pPr>
      <w:suppressAutoHyphens/>
    </w:pPr>
    <w:rPr>
      <w:rFonts w:ascii="Calibri" w:eastAsia="Calibri" w:hAnsi="Calibri"/>
      <w:sz w:val="22"/>
      <w:szCs w:val="22"/>
      <w:lang w:eastAsia="zh-CN"/>
    </w:rPr>
  </w:style>
  <w:style w:type="paragraph" w:customStyle="1" w:styleId="len">
    <w:name w:val="len"/>
    <w:basedOn w:val="Navaden"/>
    <w:rsid w:val="00A47669"/>
    <w:pPr>
      <w:spacing w:before="100" w:beforeAutospacing="1" w:after="100" w:afterAutospacing="1"/>
    </w:pPr>
  </w:style>
  <w:style w:type="paragraph" w:customStyle="1" w:styleId="lennaslov">
    <w:name w:val="lennaslov"/>
    <w:basedOn w:val="Navaden"/>
    <w:rsid w:val="00A47669"/>
    <w:pPr>
      <w:spacing w:before="100" w:beforeAutospacing="1" w:after="100" w:afterAutospacing="1"/>
    </w:pPr>
  </w:style>
  <w:style w:type="paragraph" w:styleId="Telobesedila2">
    <w:name w:val="Body Text 2"/>
    <w:basedOn w:val="Navaden"/>
    <w:link w:val="Telobesedila2Znak1"/>
    <w:uiPriority w:val="99"/>
    <w:semiHidden/>
    <w:unhideWhenUsed/>
    <w:rsid w:val="00A47669"/>
    <w:pPr>
      <w:suppressAutoHyphens/>
      <w:spacing w:after="120" w:line="480" w:lineRule="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uiPriority w:val="99"/>
    <w:semiHidden/>
    <w:rsid w:val="00A47669"/>
    <w:rPr>
      <w:rFonts w:ascii="Calibri" w:eastAsia="Calibri" w:hAnsi="Calibri" w:cs="Times New Roman"/>
      <w:lang w:eastAsia="zh-CN"/>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A47669"/>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A47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A47669"/>
    <w:rPr>
      <w:rFonts w:ascii="Courier New" w:eastAsia="Times New Roman" w:hAnsi="Courier New" w:cs="Courier New"/>
      <w:sz w:val="20"/>
      <w:szCs w:val="20"/>
      <w:lang w:eastAsia="sl-SI"/>
    </w:rPr>
  </w:style>
  <w:style w:type="character" w:customStyle="1" w:styleId="highlight">
    <w:name w:val="highlight"/>
    <w:rsid w:val="00A47669"/>
  </w:style>
  <w:style w:type="character" w:customStyle="1" w:styleId="Nerazreenaomemba1">
    <w:name w:val="Nerazrešena omemba1"/>
    <w:basedOn w:val="Privzetapisavaodstavka"/>
    <w:uiPriority w:val="99"/>
    <w:semiHidden/>
    <w:unhideWhenUsed/>
    <w:rsid w:val="00A47669"/>
    <w:rPr>
      <w:color w:val="605E5C"/>
      <w:shd w:val="clear" w:color="auto" w:fill="E1DFDD"/>
    </w:rPr>
  </w:style>
  <w:style w:type="character" w:styleId="Besedilooznabemesta">
    <w:name w:val="Placeholder Text"/>
    <w:basedOn w:val="Privzetapisavaodstavka"/>
    <w:uiPriority w:val="99"/>
    <w:semiHidden/>
    <w:rsid w:val="00A47669"/>
    <w:rPr>
      <w:color w:val="808080"/>
    </w:rPr>
  </w:style>
  <w:style w:type="paragraph" w:customStyle="1" w:styleId="TableParagraph">
    <w:name w:val="Table Paragraph"/>
    <w:basedOn w:val="Navaden"/>
    <w:uiPriority w:val="1"/>
    <w:qFormat/>
    <w:rsid w:val="00A47669"/>
    <w:pPr>
      <w:widowControl w:val="0"/>
      <w:autoSpaceDE w:val="0"/>
      <w:autoSpaceDN w:val="0"/>
      <w:ind w:left="107"/>
    </w:pPr>
    <w:rPr>
      <w:rFonts w:ascii="Arial" w:eastAsia="Arial" w:hAnsi="Arial"/>
      <w:sz w:val="22"/>
      <w:szCs w:val="22"/>
      <w:lang w:val="sl" w:eastAsia="sl"/>
    </w:rPr>
  </w:style>
  <w:style w:type="character" w:customStyle="1" w:styleId="markedcontent">
    <w:name w:val="markedcontent"/>
    <w:basedOn w:val="Privzetapisavaodstavka"/>
    <w:rsid w:val="00A47669"/>
  </w:style>
  <w:style w:type="character" w:customStyle="1" w:styleId="Nerazreenaomemba2">
    <w:name w:val="Nerazrešena omemba2"/>
    <w:basedOn w:val="Privzetapisavaodstavka"/>
    <w:uiPriority w:val="99"/>
    <w:semiHidden/>
    <w:unhideWhenUsed/>
    <w:rsid w:val="00A47669"/>
    <w:rPr>
      <w:color w:val="605E5C"/>
      <w:shd w:val="clear" w:color="auto" w:fill="E1DFDD"/>
    </w:rPr>
  </w:style>
  <w:style w:type="character" w:styleId="Krepko">
    <w:name w:val="Strong"/>
    <w:basedOn w:val="Privzetapisavaodstavka"/>
    <w:uiPriority w:val="22"/>
    <w:qFormat/>
    <w:rsid w:val="00A47669"/>
    <w:rPr>
      <w:b/>
      <w:bCs/>
    </w:rPr>
  </w:style>
  <w:style w:type="character" w:styleId="Pripombasklic">
    <w:name w:val="annotation reference"/>
    <w:basedOn w:val="Privzetapisavaodstavka"/>
    <w:uiPriority w:val="99"/>
    <w:semiHidden/>
    <w:unhideWhenUsed/>
    <w:rsid w:val="00A47669"/>
    <w:rPr>
      <w:sz w:val="16"/>
      <w:szCs w:val="16"/>
    </w:rPr>
  </w:style>
  <w:style w:type="paragraph" w:styleId="Pripombabesedilo">
    <w:name w:val="annotation text"/>
    <w:basedOn w:val="Navaden"/>
    <w:link w:val="PripombabesediloZnak"/>
    <w:uiPriority w:val="99"/>
    <w:unhideWhenUsed/>
    <w:rsid w:val="00A47669"/>
    <w:rPr>
      <w:sz w:val="20"/>
      <w:szCs w:val="20"/>
    </w:rPr>
  </w:style>
  <w:style w:type="character" w:customStyle="1" w:styleId="PripombabesediloZnak">
    <w:name w:val="Pripomba – besedilo Znak"/>
    <w:basedOn w:val="Privzetapisavaodstavka"/>
    <w:link w:val="Pripombabesedilo"/>
    <w:uiPriority w:val="99"/>
    <w:rsid w:val="00A47669"/>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47669"/>
    <w:rPr>
      <w:b/>
      <w:bCs/>
    </w:rPr>
  </w:style>
  <w:style w:type="character" w:customStyle="1" w:styleId="ZadevapripombeZnak">
    <w:name w:val="Zadeva pripombe Znak"/>
    <w:basedOn w:val="PripombabesediloZnak"/>
    <w:link w:val="Zadevapripombe"/>
    <w:uiPriority w:val="99"/>
    <w:semiHidden/>
    <w:rsid w:val="00A47669"/>
    <w:rPr>
      <w:rFonts w:ascii="Times New Roman" w:eastAsia="Times New Roman" w:hAnsi="Times New Roman" w:cs="Times New Roman"/>
      <w:b/>
      <w:bCs/>
      <w:sz w:val="20"/>
      <w:szCs w:val="20"/>
      <w:lang w:eastAsia="sl-SI"/>
    </w:rPr>
  </w:style>
  <w:style w:type="paragraph" w:customStyle="1" w:styleId="1AG">
    <w:name w:val="1AG"/>
    <w:basedOn w:val="Naslov1"/>
    <w:next w:val="Navaden"/>
    <w:qFormat/>
    <w:rsid w:val="00A47669"/>
    <w:pPr>
      <w:keepLines w:val="0"/>
      <w:numPr>
        <w:numId w:val="13"/>
      </w:numPr>
      <w:spacing w:before="0"/>
      <w:jc w:val="both"/>
    </w:pPr>
    <w:rPr>
      <w:rFonts w:ascii="Arial" w:eastAsia="Times New Roman" w:hAnsi="Arial" w:cs="Arial"/>
      <w:b/>
      <w:bCs/>
      <w:caps/>
      <w:noProof/>
      <w:color w:val="auto"/>
      <w:kern w:val="32"/>
      <w:sz w:val="28"/>
      <w:szCs w:val="28"/>
    </w:rPr>
  </w:style>
  <w:style w:type="paragraph" w:customStyle="1" w:styleId="2AG">
    <w:name w:val="2AG"/>
    <w:basedOn w:val="Naslov2"/>
    <w:next w:val="Navaden"/>
    <w:qFormat/>
    <w:rsid w:val="00A47669"/>
    <w:pPr>
      <w:keepNext w:val="0"/>
      <w:keepLines w:val="0"/>
      <w:numPr>
        <w:ilvl w:val="1"/>
        <w:numId w:val="13"/>
      </w:numPr>
      <w:spacing w:before="240"/>
      <w:jc w:val="both"/>
    </w:pPr>
    <w:rPr>
      <w:rFonts w:ascii="Arial" w:eastAsia="Times New Roman" w:hAnsi="Arial" w:cs="Arial"/>
      <w:b/>
      <w:caps/>
      <w:color w:val="auto"/>
      <w:sz w:val="20"/>
      <w:szCs w:val="28"/>
    </w:rPr>
  </w:style>
  <w:style w:type="paragraph" w:customStyle="1" w:styleId="3AG">
    <w:name w:val="3AG"/>
    <w:basedOn w:val="Naslov3"/>
    <w:next w:val="Navaden"/>
    <w:qFormat/>
    <w:rsid w:val="00A47669"/>
    <w:pPr>
      <w:numPr>
        <w:ilvl w:val="2"/>
        <w:numId w:val="13"/>
      </w:numPr>
      <w:tabs>
        <w:tab w:val="clear" w:pos="3544"/>
        <w:tab w:val="num" w:pos="851"/>
      </w:tabs>
      <w:spacing w:before="240" w:beforeAutospacing="0" w:after="0" w:afterAutospacing="0"/>
      <w:ind w:left="851"/>
      <w:jc w:val="both"/>
    </w:pPr>
    <w:rPr>
      <w:rFonts w:ascii="Arial" w:hAnsi="Arial"/>
      <w:bCs w:val="0"/>
      <w:caps/>
      <w:noProof/>
      <w:sz w:val="20"/>
      <w:szCs w:val="24"/>
      <w:lang w:eastAsia="en-US"/>
    </w:rPr>
  </w:style>
  <w:style w:type="paragraph" w:customStyle="1" w:styleId="4AG">
    <w:name w:val="4AG"/>
    <w:basedOn w:val="Naslov4"/>
    <w:next w:val="Navaden"/>
    <w:qFormat/>
    <w:rsid w:val="00A47669"/>
    <w:pPr>
      <w:numPr>
        <w:ilvl w:val="3"/>
        <w:numId w:val="13"/>
      </w:numPr>
      <w:suppressAutoHyphens w:val="0"/>
      <w:autoSpaceDN/>
      <w:spacing w:before="240" w:after="0"/>
      <w:textAlignment w:val="auto"/>
    </w:pPr>
    <w:rPr>
      <w:rFonts w:ascii="Garamond" w:hAnsi="Garamond"/>
      <w:i/>
      <w:color w:val="auto"/>
      <w:sz w:val="24"/>
      <w:szCs w:val="24"/>
      <w:lang w:eastAsia="en-US"/>
    </w:rPr>
  </w:style>
  <w:style w:type="paragraph" w:styleId="Telobesedila-zamik2">
    <w:name w:val="Body Text Indent 2"/>
    <w:basedOn w:val="Navaden"/>
    <w:link w:val="Telobesedila-zamik2Znak1"/>
    <w:uiPriority w:val="99"/>
    <w:semiHidden/>
    <w:unhideWhenUsed/>
    <w:rsid w:val="00A47669"/>
    <w:pPr>
      <w:spacing w:after="120" w:line="480" w:lineRule="auto"/>
      <w:ind w:left="283"/>
    </w:pPr>
  </w:style>
  <w:style w:type="character" w:customStyle="1" w:styleId="Telobesedila-zamik2Znak1">
    <w:name w:val="Telo besedila - zamik 2 Znak1"/>
    <w:basedOn w:val="Privzetapisavaodstavka"/>
    <w:link w:val="Telobesedila-zamik2"/>
    <w:uiPriority w:val="99"/>
    <w:semiHidden/>
    <w:rsid w:val="00A47669"/>
    <w:rPr>
      <w:rFonts w:ascii="Times New Roman" w:eastAsia="Times New Roman" w:hAnsi="Times New Roman" w:cs="Times New Roman"/>
      <w:sz w:val="24"/>
      <w:szCs w:val="24"/>
      <w:lang w:eastAsia="sl-SI"/>
    </w:rPr>
  </w:style>
  <w:style w:type="paragraph" w:styleId="Revizija">
    <w:name w:val="Revision"/>
    <w:hidden/>
    <w:uiPriority w:val="99"/>
    <w:semiHidden/>
    <w:rsid w:val="00A47669"/>
    <w:pPr>
      <w:spacing w:after="0" w:line="240" w:lineRule="auto"/>
    </w:pPr>
    <w:rPr>
      <w:rFonts w:ascii="Times New Roman" w:eastAsia="Times New Roman" w:hAnsi="Times New Roman" w:cs="Times New Roman"/>
      <w:sz w:val="24"/>
      <w:szCs w:val="24"/>
      <w:lang w:eastAsia="sl-SI"/>
    </w:rPr>
  </w:style>
  <w:style w:type="character" w:customStyle="1" w:styleId="col-12">
    <w:name w:val="col-12"/>
    <w:basedOn w:val="Privzetapisavaodstavka"/>
    <w:rsid w:val="00A47669"/>
  </w:style>
  <w:style w:type="paragraph" w:styleId="Otevilenseznam3">
    <w:name w:val="List Number 3"/>
    <w:basedOn w:val="Navaden"/>
    <w:rsid w:val="00A47669"/>
    <w:pPr>
      <w:numPr>
        <w:numId w:val="15"/>
      </w:numPr>
      <w:jc w:val="both"/>
    </w:pPr>
    <w:rPr>
      <w:rFonts w:ascii="Arial" w:hAnsi="Arial"/>
      <w:sz w:val="22"/>
      <w:szCs w:val="20"/>
    </w:rPr>
  </w:style>
  <w:style w:type="character" w:customStyle="1" w:styleId="hgkelc">
    <w:name w:val="hgkelc"/>
    <w:basedOn w:val="Privzetapisavaodstavka"/>
    <w:rsid w:val="00A476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23-01-0530" TargetMode="External"/><Relationship Id="rId18" Type="http://schemas.openxmlformats.org/officeDocument/2006/relationships/hyperlink" Target="https://ejn.gov.si/eJN2" TargetMode="External"/><Relationship Id="rId26" Type="http://schemas.openxmlformats.org/officeDocument/2006/relationships/hyperlink" Target="https://www.uradni-list.si/glasilo-uradni-list-rs/vsebina/2007-01-6415" TargetMode="External"/><Relationship Id="rId39" Type="http://schemas.openxmlformats.org/officeDocument/2006/relationships/hyperlink" Target="http://www.djn.mju.gov.si/sistem-javnega-narocanja/pravno-varstvo" TargetMode="External"/><Relationship Id="rId21" Type="http://schemas.openxmlformats.org/officeDocument/2006/relationships/hyperlink" Target="https://www.uradni-list.si/glasilo-uradni-list-rs/vsebina/2020-01-2765" TargetMode="External"/><Relationship Id="rId34" Type="http://schemas.openxmlformats.org/officeDocument/2006/relationships/hyperlink" Target="https://www.uradni-list.si/glasilo-uradni-list-rs/vsebina/2011-01-2820" TargetMode="External"/><Relationship Id="rId42" Type="http://schemas.openxmlformats.org/officeDocument/2006/relationships/hyperlink" Target="https://www.uradni-list.si/glasilo-uradni-list-rs/vsebina/2007-01-6415" TargetMode="External"/><Relationship Id="rId47" Type="http://schemas.openxmlformats.org/officeDocument/2006/relationships/hyperlink" Target="https://www.uradni-list.si/glasilo-uradni-list-rs/vsebina/2022-01-0014" TargetMode="External"/><Relationship Id="rId50" Type="http://schemas.openxmlformats.org/officeDocument/2006/relationships/hyperlink" Target="https://www.uradni-list.si/glasilo-uradni-list-rs/vsebina/2020-01-2765" TargetMode="External"/><Relationship Id="rId55" Type="http://schemas.openxmlformats.org/officeDocument/2006/relationships/header" Target="header2.xml"/><Relationship Id="rId7" Type="http://schemas.openxmlformats.org/officeDocument/2006/relationships/hyperlink" Target="https://www.uradni-list.si/glasilo-uradni-list-rs/vsebina/2015-01-3570" TargetMode="External"/><Relationship Id="rId2" Type="http://schemas.openxmlformats.org/officeDocument/2006/relationships/styles" Target="styles.xml"/><Relationship Id="rId16" Type="http://schemas.openxmlformats.org/officeDocument/2006/relationships/hyperlink" Target="https://ejn.gov.si/eJN2" TargetMode="External"/><Relationship Id="rId29" Type="http://schemas.openxmlformats.org/officeDocument/2006/relationships/hyperlink" Target="https://www.uradni-list.si/glasilo-uradni-list-rs/vsebina/2013-01-3034" TargetMode="External"/><Relationship Id="rId11" Type="http://schemas.openxmlformats.org/officeDocument/2006/relationships/hyperlink" Target="https://www.uradni-list.si/glasilo-uradni-list-rs/vsebina/2022-01-1705" TargetMode="External"/><Relationship Id="rId24" Type="http://schemas.openxmlformats.org/officeDocument/2006/relationships/hyperlink" Target="https://www.uradni-list.si/glasilo-uradni-list-rs/vsebina/2006-01-0970" TargetMode="External"/><Relationship Id="rId32" Type="http://schemas.openxmlformats.org/officeDocument/2006/relationships/hyperlink" Target="https://ejn.gov.si/eJN2" TargetMode="External"/><Relationship Id="rId37" Type="http://schemas.openxmlformats.org/officeDocument/2006/relationships/hyperlink" Target="https://www.uradni-list.si/glasilo-uradni-list-rs/vsebina/2017-01-2880" TargetMode="External"/><Relationship Id="rId40" Type="http://schemas.openxmlformats.org/officeDocument/2006/relationships/hyperlink" Target="https://www.uradni-list.si/glasilo-uradni-list-rs/vsebina/2006-01-0970" TargetMode="External"/><Relationship Id="rId45" Type="http://schemas.openxmlformats.org/officeDocument/2006/relationships/hyperlink" Target="https://www.uradni-list.si/glasilo-uradni-list-rs/vsebina/2013-01-3034" TargetMode="External"/><Relationship Id="rId53" Type="http://schemas.openxmlformats.org/officeDocument/2006/relationships/header" Target="header1.xml"/><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hyperlink" Target="https://ejn.gov.si/espd" TargetMode="External"/><Relationship Id="rId4" Type="http://schemas.openxmlformats.org/officeDocument/2006/relationships/webSettings" Target="webSettings.xml"/><Relationship Id="rId9" Type="http://schemas.openxmlformats.org/officeDocument/2006/relationships/hyperlink" Target="https://www.uradni-list.si/glasilo-uradni-list-rs/vsebina/2021-01-2575" TargetMode="External"/><Relationship Id="rId14" Type="http://schemas.openxmlformats.org/officeDocument/2006/relationships/hyperlink" Target="https://www.uradni-list.si/glasilo-uradni-list-rs/vsebina/2023-01-2599" TargetMode="External"/><Relationship Id="rId22" Type="http://schemas.openxmlformats.org/officeDocument/2006/relationships/hyperlink" Target="https://www.uradni-list.si/glasilo-uradni-list-rs/vsebina/2022-01-0014" TargetMode="External"/><Relationship Id="rId27" Type="http://schemas.openxmlformats.org/officeDocument/2006/relationships/hyperlink" Target="https://www.uradni-list.si/glasilo-uradni-list-rs/vsebina/2008-01-2816" TargetMode="External"/><Relationship Id="rId30" Type="http://schemas.openxmlformats.org/officeDocument/2006/relationships/hyperlink" Target="https://www.uradni-list.si/glasilo-uradni-list-rs/vsebina/2020-01-3096" TargetMode="External"/><Relationship Id="rId35" Type="http://schemas.openxmlformats.org/officeDocument/2006/relationships/hyperlink" Target="https://www.uradni-list.si/glasilo-uradni-list-rs/vsebina/2013-01-2513" TargetMode="External"/><Relationship Id="rId43" Type="http://schemas.openxmlformats.org/officeDocument/2006/relationships/hyperlink" Target="https://www.uradni-list.si/glasilo-uradni-list-rs/vsebina/2008-01-2816" TargetMode="External"/><Relationship Id="rId48" Type="http://schemas.openxmlformats.org/officeDocument/2006/relationships/hyperlink" Target="https://www.stat.si/PreracuniNew/sl-SI" TargetMode="External"/><Relationship Id="rId56" Type="http://schemas.openxmlformats.org/officeDocument/2006/relationships/fontTable" Target="fontTable.xml"/><Relationship Id="rId8" Type="http://schemas.openxmlformats.org/officeDocument/2006/relationships/hyperlink" Target="https://www.uradni-list.si/glasilo-uradni-list-rs/vsebina/2018-01-0588" TargetMode="External"/><Relationship Id="rId51" Type="http://schemas.openxmlformats.org/officeDocument/2006/relationships/hyperlink" Target="https://www.uradni-list.si/glasilo-uradni-list-rs/vsebina/2022-01-0014" TargetMode="External"/><Relationship Id="rId3" Type="http://schemas.openxmlformats.org/officeDocument/2006/relationships/settings" Target="settings.xml"/><Relationship Id="rId12" Type="http://schemas.openxmlformats.org/officeDocument/2006/relationships/hyperlink" Target="https://www.uradni-list.si/glasilo-uradni-list-rs/vsebina/2022-01-2511" TargetMode="External"/><Relationship Id="rId17" Type="http://schemas.openxmlformats.org/officeDocument/2006/relationships/hyperlink" Target="https://ejn.gov.si/eJN2" TargetMode="External"/><Relationship Id="rId25" Type="http://schemas.openxmlformats.org/officeDocument/2006/relationships/hyperlink" Target="https://www.uradni-list.si/glasilo-uradni-list-rs/vsebina/2006-01-4487" TargetMode="External"/><Relationship Id="rId33" Type="http://schemas.openxmlformats.org/officeDocument/2006/relationships/hyperlink" Target="https://www.uradni-list.si/glasilo-uradni-list-rs/vsebina/2011-01-2040" TargetMode="External"/><Relationship Id="rId38" Type="http://schemas.openxmlformats.org/officeDocument/2006/relationships/hyperlink" Target="https://www.uradni-list.si/glasilo-uradni-list-rs/vsebina/2019-01-3209" TargetMode="External"/><Relationship Id="rId46" Type="http://schemas.openxmlformats.org/officeDocument/2006/relationships/hyperlink" Target="https://www.uradni-list.si/glasilo-uradni-list-rs/vsebina/2020-01-3096" TargetMode="External"/><Relationship Id="rId20" Type="http://schemas.openxmlformats.org/officeDocument/2006/relationships/hyperlink" Target="https://www.uradni-list.si/glasilo-uradni-list-rs/vsebina/2011-01-3056" TargetMode="External"/><Relationship Id="rId41" Type="http://schemas.openxmlformats.org/officeDocument/2006/relationships/hyperlink" Target="https://www.uradni-list.si/glasilo-uradni-list-rs/vsebina/2006-01-4487" TargetMode="External"/><Relationship Id="rId54"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ejn.gov.si/ponudba/pages/aktualno/aktualna_javna_narocila.xhtml" TargetMode="External"/><Relationship Id="rId23" Type="http://schemas.openxmlformats.org/officeDocument/2006/relationships/hyperlink" Target="https://www.uradni-list.si/glasilo-uradni-list-rs/vsebina/2023-01-0301" TargetMode="External"/><Relationship Id="rId28" Type="http://schemas.openxmlformats.org/officeDocument/2006/relationships/hyperlink" Target="https://www.uradni-list.si/glasilo-uradni-list-rs/vsebina/2010-01-0251" TargetMode="External"/><Relationship Id="rId36" Type="http://schemas.openxmlformats.org/officeDocument/2006/relationships/hyperlink" Target="https://www.uradni-list.si/glasilo-uradni-list-rs/vsebina/2014-01-3646" TargetMode="External"/><Relationship Id="rId49" Type="http://schemas.openxmlformats.org/officeDocument/2006/relationships/hyperlink" Target="https://www.uradni-list.si/glasilo-uradni-list-rs/vsebina/2011-01-3056" TargetMode="External"/><Relationship Id="rId57" Type="http://schemas.openxmlformats.org/officeDocument/2006/relationships/glossaryDocument" Target="glossary/document.xml"/><Relationship Id="rId10" Type="http://schemas.openxmlformats.org/officeDocument/2006/relationships/hyperlink" Target="https://www.uradni-list.si/glasilo-uradni-list-rs/vsebina/2022-01-0107" TargetMode="External"/><Relationship Id="rId31" Type="http://schemas.openxmlformats.org/officeDocument/2006/relationships/hyperlink" Target="https://www.uradni-list.si/glasilo-uradni-list-rs/vsebina/2022-01-0014" TargetMode="External"/><Relationship Id="rId44" Type="http://schemas.openxmlformats.org/officeDocument/2006/relationships/hyperlink" Target="https://www.uradni-list.si/glasilo-uradni-list-rs/vsebina/2010-01-0251" TargetMode="External"/><Relationship Id="rId52" Type="http://schemas.openxmlformats.org/officeDocument/2006/relationships/hyperlink" Target="https://www.uradni-list.si/glasilo-uradni-list-rs/vsebina/2023-01-0301"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89C8DAEA2874227BBCEBD46E9BC90CC"/>
        <w:category>
          <w:name w:val="Splošno"/>
          <w:gallery w:val="placeholder"/>
        </w:category>
        <w:types>
          <w:type w:val="bbPlcHdr"/>
        </w:types>
        <w:behaviors>
          <w:behavior w:val="content"/>
        </w:behaviors>
        <w:guid w:val="{E25AFAF7-039A-4452-8B58-3183FFAAE749}"/>
      </w:docPartPr>
      <w:docPartBody>
        <w:p w:rsidR="00E70945" w:rsidRDefault="00470657" w:rsidP="00470657">
          <w:pPr>
            <w:pStyle w:val="289C8DAEA2874227BBCEBD46E9BC90CC"/>
          </w:pPr>
          <w:r w:rsidRPr="00CB54B1">
            <w:rPr>
              <w:rStyle w:val="Besedilooznabemesta"/>
            </w:rPr>
            <w:t>Kliknite ali tapnite tukaj, če želite vnesti besedilo.</w:t>
          </w:r>
        </w:p>
      </w:docPartBody>
    </w:docPart>
    <w:docPart>
      <w:docPartPr>
        <w:name w:val="2C1CB30661C840879D76A4BE1DE79C6E"/>
        <w:category>
          <w:name w:val="Splošno"/>
          <w:gallery w:val="placeholder"/>
        </w:category>
        <w:types>
          <w:type w:val="bbPlcHdr"/>
        </w:types>
        <w:behaviors>
          <w:behavior w:val="content"/>
        </w:behaviors>
        <w:guid w:val="{C4CC59A7-9160-434E-BB53-B1E2019E8E76}"/>
      </w:docPartPr>
      <w:docPartBody>
        <w:p w:rsidR="00E70945" w:rsidRDefault="00470657" w:rsidP="00470657">
          <w:pPr>
            <w:pStyle w:val="2C1CB30661C840879D76A4BE1DE79C6E"/>
          </w:pPr>
          <w:r w:rsidRPr="008E4AA5">
            <w:rPr>
              <w:rStyle w:val="Besedilooznabemesta"/>
            </w:rPr>
            <w:t>Kliknite ali tapnite tukaj, če želite vnesti besedilo.</w:t>
          </w:r>
        </w:p>
      </w:docPartBody>
    </w:docPart>
    <w:docPart>
      <w:docPartPr>
        <w:name w:val="5B63DAA4159446BEB2F15E9F0EDBDF09"/>
        <w:category>
          <w:name w:val="Splošno"/>
          <w:gallery w:val="placeholder"/>
        </w:category>
        <w:types>
          <w:type w:val="bbPlcHdr"/>
        </w:types>
        <w:behaviors>
          <w:behavior w:val="content"/>
        </w:behaviors>
        <w:guid w:val="{466FD981-8CF4-4060-8AD3-780F06EEE09C}"/>
      </w:docPartPr>
      <w:docPartBody>
        <w:p w:rsidR="00E70945" w:rsidRDefault="00470657" w:rsidP="00470657">
          <w:pPr>
            <w:pStyle w:val="5B63DAA4159446BEB2F15E9F0EDBDF09"/>
          </w:pPr>
          <w:r w:rsidRPr="008E4AA5">
            <w:rPr>
              <w:rStyle w:val="Besedilooznabemesta"/>
            </w:rPr>
            <w:t>Kliknite ali tapnite tukaj, če želite vnesti besedilo.</w:t>
          </w:r>
        </w:p>
      </w:docPartBody>
    </w:docPart>
    <w:docPart>
      <w:docPartPr>
        <w:name w:val="E08748C082A04B419B86C858C07A2ACC"/>
        <w:category>
          <w:name w:val="Splošno"/>
          <w:gallery w:val="placeholder"/>
        </w:category>
        <w:types>
          <w:type w:val="bbPlcHdr"/>
        </w:types>
        <w:behaviors>
          <w:behavior w:val="content"/>
        </w:behaviors>
        <w:guid w:val="{B8AC6E70-8F99-4989-8494-48D45E25B788}"/>
      </w:docPartPr>
      <w:docPartBody>
        <w:p w:rsidR="00E70945" w:rsidRDefault="00470657" w:rsidP="00470657">
          <w:pPr>
            <w:pStyle w:val="E08748C082A04B419B86C858C07A2ACC"/>
          </w:pPr>
          <w:r w:rsidRPr="008E4AA5">
            <w:rPr>
              <w:rStyle w:val="Besedilooznabemesta"/>
            </w:rPr>
            <w:t>Kliknite ali tapnite tukaj, če želite vnesti besedilo.</w:t>
          </w:r>
        </w:p>
      </w:docPartBody>
    </w:docPart>
    <w:docPart>
      <w:docPartPr>
        <w:name w:val="7585C41B535D462CBFE7EB7717E87199"/>
        <w:category>
          <w:name w:val="Splošno"/>
          <w:gallery w:val="placeholder"/>
        </w:category>
        <w:types>
          <w:type w:val="bbPlcHdr"/>
        </w:types>
        <w:behaviors>
          <w:behavior w:val="content"/>
        </w:behaviors>
        <w:guid w:val="{BB41BE6F-E8F5-467D-9730-935DAB03DB32}"/>
      </w:docPartPr>
      <w:docPartBody>
        <w:p w:rsidR="00E70945" w:rsidRDefault="00470657" w:rsidP="00470657">
          <w:pPr>
            <w:pStyle w:val="7585C41B535D462CBFE7EB7717E87199"/>
          </w:pPr>
          <w:r w:rsidRPr="00CB54B1">
            <w:rPr>
              <w:rStyle w:val="Besedilooznabemesta"/>
            </w:rPr>
            <w:t>Kliknite ali tapnite tukaj, če želite vnesti besedilo.</w:t>
          </w:r>
        </w:p>
      </w:docPartBody>
    </w:docPart>
    <w:docPart>
      <w:docPartPr>
        <w:name w:val="40D5351148F24E0DA2F6768CAADBB70B"/>
        <w:category>
          <w:name w:val="Splošno"/>
          <w:gallery w:val="placeholder"/>
        </w:category>
        <w:types>
          <w:type w:val="bbPlcHdr"/>
        </w:types>
        <w:behaviors>
          <w:behavior w:val="content"/>
        </w:behaviors>
        <w:guid w:val="{BE334F0C-9BB3-486C-AF98-890231EACC63}"/>
      </w:docPartPr>
      <w:docPartBody>
        <w:p w:rsidR="00E70945" w:rsidRDefault="00470657" w:rsidP="00470657">
          <w:pPr>
            <w:pStyle w:val="40D5351148F24E0DA2F6768CAADBB70B"/>
          </w:pPr>
          <w:r w:rsidRPr="00CB54B1">
            <w:rPr>
              <w:rStyle w:val="Besedilooznabemesta"/>
            </w:rPr>
            <w:t>Kliknite ali tapnite tukaj, če želite vnesti datum.</w:t>
          </w:r>
        </w:p>
      </w:docPartBody>
    </w:docPart>
    <w:docPart>
      <w:docPartPr>
        <w:name w:val="82CD954EB35C424A8749C9AC13D17261"/>
        <w:category>
          <w:name w:val="Splošno"/>
          <w:gallery w:val="placeholder"/>
        </w:category>
        <w:types>
          <w:type w:val="bbPlcHdr"/>
        </w:types>
        <w:behaviors>
          <w:behavior w:val="content"/>
        </w:behaviors>
        <w:guid w:val="{126A6917-C9ED-461A-9074-287BDD5BF01D}"/>
      </w:docPartPr>
      <w:docPartBody>
        <w:p w:rsidR="00E70945" w:rsidRDefault="00470657" w:rsidP="00470657">
          <w:pPr>
            <w:pStyle w:val="82CD954EB35C424A8749C9AC13D17261"/>
          </w:pPr>
          <w:r w:rsidRPr="00B74193">
            <w:rPr>
              <w:rStyle w:val="Besedilooznabemesta"/>
            </w:rPr>
            <w:t>Kliknite ali tapnite tukaj, če želite vnesti besedilo.</w:t>
          </w:r>
        </w:p>
      </w:docPartBody>
    </w:docPart>
    <w:docPart>
      <w:docPartPr>
        <w:name w:val="01671AAA3B0A4666B60AF8BF1DB38091"/>
        <w:category>
          <w:name w:val="Splošno"/>
          <w:gallery w:val="placeholder"/>
        </w:category>
        <w:types>
          <w:type w:val="bbPlcHdr"/>
        </w:types>
        <w:behaviors>
          <w:behavior w:val="content"/>
        </w:behaviors>
        <w:guid w:val="{6C4C1B24-E790-445A-AFAD-C9B26180C63F}"/>
      </w:docPartPr>
      <w:docPartBody>
        <w:p w:rsidR="00E70945" w:rsidRDefault="00470657" w:rsidP="00470657">
          <w:pPr>
            <w:pStyle w:val="01671AAA3B0A4666B60AF8BF1DB38091"/>
          </w:pPr>
          <w:r w:rsidRPr="00DA20AC">
            <w:rPr>
              <w:rStyle w:val="Besedilooznabemesta"/>
            </w:rPr>
            <w:t>Kliknite ali tapnite tukaj, če želite vnesti datum.</w:t>
          </w:r>
        </w:p>
      </w:docPartBody>
    </w:docPart>
    <w:docPart>
      <w:docPartPr>
        <w:name w:val="D673A4D8A0C748CC954D77B82501D501"/>
        <w:category>
          <w:name w:val="Splošno"/>
          <w:gallery w:val="placeholder"/>
        </w:category>
        <w:types>
          <w:type w:val="bbPlcHdr"/>
        </w:types>
        <w:behaviors>
          <w:behavior w:val="content"/>
        </w:behaviors>
        <w:guid w:val="{E0E3E23B-5165-412A-BE50-ECC0C9B62275}"/>
      </w:docPartPr>
      <w:docPartBody>
        <w:p w:rsidR="00E70945" w:rsidRDefault="00470657" w:rsidP="00470657">
          <w:pPr>
            <w:pStyle w:val="D673A4D8A0C748CC954D77B82501D501"/>
          </w:pPr>
          <w:r w:rsidRPr="00B74193">
            <w:rPr>
              <w:rStyle w:val="Besedilooznabemesta"/>
            </w:rPr>
            <w:t>Kliknite ali tapnite tukaj, če želite vnesti besedilo.</w:t>
          </w:r>
        </w:p>
      </w:docPartBody>
    </w:docPart>
    <w:docPart>
      <w:docPartPr>
        <w:name w:val="37F939333C4C4817BDCD66AE3EFA002D"/>
        <w:category>
          <w:name w:val="Splošno"/>
          <w:gallery w:val="placeholder"/>
        </w:category>
        <w:types>
          <w:type w:val="bbPlcHdr"/>
        </w:types>
        <w:behaviors>
          <w:behavior w:val="content"/>
        </w:behaviors>
        <w:guid w:val="{F109574D-88A8-430A-98C8-AE7E3DD84D66}"/>
      </w:docPartPr>
      <w:docPartBody>
        <w:p w:rsidR="00E70945" w:rsidRDefault="00470657" w:rsidP="00470657">
          <w:pPr>
            <w:pStyle w:val="37F939333C4C4817BDCD66AE3EFA002D"/>
          </w:pPr>
          <w:r w:rsidRPr="00B74193">
            <w:rPr>
              <w:rStyle w:val="Besedilooznabemesta"/>
            </w:rPr>
            <w:t>Kliknite ali tapnite tukaj, če želite vnesti besedilo.</w:t>
          </w:r>
        </w:p>
      </w:docPartBody>
    </w:docPart>
    <w:docPart>
      <w:docPartPr>
        <w:name w:val="DDB14DA21881484287B89FC8484751BE"/>
        <w:category>
          <w:name w:val="Splošno"/>
          <w:gallery w:val="placeholder"/>
        </w:category>
        <w:types>
          <w:type w:val="bbPlcHdr"/>
        </w:types>
        <w:behaviors>
          <w:behavior w:val="content"/>
        </w:behaviors>
        <w:guid w:val="{7DE77DCF-4552-45CD-AE1F-5BD0581302D6}"/>
      </w:docPartPr>
      <w:docPartBody>
        <w:p w:rsidR="00E70945" w:rsidRDefault="00470657" w:rsidP="00470657">
          <w:pPr>
            <w:pStyle w:val="DDB14DA21881484287B89FC8484751BE"/>
          </w:pPr>
          <w:r w:rsidRPr="00A54785">
            <w:rPr>
              <w:rStyle w:val="Besedilooznabemesta"/>
            </w:rPr>
            <w:t>Kliknite ali tapnite tukaj, če želite vnesti besedilo.</w:t>
          </w:r>
        </w:p>
      </w:docPartBody>
    </w:docPart>
    <w:docPart>
      <w:docPartPr>
        <w:name w:val="BFAF16A368AD4D5B9768AA23B47B1F96"/>
        <w:category>
          <w:name w:val="Splošno"/>
          <w:gallery w:val="placeholder"/>
        </w:category>
        <w:types>
          <w:type w:val="bbPlcHdr"/>
        </w:types>
        <w:behaviors>
          <w:behavior w:val="content"/>
        </w:behaviors>
        <w:guid w:val="{6C194FBC-2D1F-44EB-897D-7902B275B8EF}"/>
      </w:docPartPr>
      <w:docPartBody>
        <w:p w:rsidR="00E70945" w:rsidRDefault="00470657" w:rsidP="00470657">
          <w:pPr>
            <w:pStyle w:val="BFAF16A368AD4D5B9768AA23B47B1F96"/>
          </w:pPr>
          <w:r w:rsidRPr="000B31E1">
            <w:rPr>
              <w:rStyle w:val="Besedilooznabemesta"/>
            </w:rPr>
            <w:t>Kliknite ali tapnite tukaj, če želite vnesti besedilo.</w:t>
          </w:r>
        </w:p>
      </w:docPartBody>
    </w:docPart>
    <w:docPart>
      <w:docPartPr>
        <w:name w:val="49277C7E615A451A9AF99057B6CD28BA"/>
        <w:category>
          <w:name w:val="Splošno"/>
          <w:gallery w:val="placeholder"/>
        </w:category>
        <w:types>
          <w:type w:val="bbPlcHdr"/>
        </w:types>
        <w:behaviors>
          <w:behavior w:val="content"/>
        </w:behaviors>
        <w:guid w:val="{AFBEF9B2-5BAB-46A5-90E8-6A5D5A41095D}"/>
      </w:docPartPr>
      <w:docPartBody>
        <w:p w:rsidR="00E70945" w:rsidRDefault="00470657" w:rsidP="00470657">
          <w:pPr>
            <w:pStyle w:val="49277C7E615A451A9AF99057B6CD28BA"/>
          </w:pPr>
          <w:r w:rsidRPr="0069785B">
            <w:rPr>
              <w:rStyle w:val="Besedilooznabemesta"/>
            </w:rPr>
            <w:t>Kliknite ali tapnite tukaj, če želite vnesti datum.</w:t>
          </w:r>
        </w:p>
      </w:docPartBody>
    </w:docPart>
    <w:docPart>
      <w:docPartPr>
        <w:name w:val="F9189CF97C5E4631AA46880071AAF57C"/>
        <w:category>
          <w:name w:val="Splošno"/>
          <w:gallery w:val="placeholder"/>
        </w:category>
        <w:types>
          <w:type w:val="bbPlcHdr"/>
        </w:types>
        <w:behaviors>
          <w:behavior w:val="content"/>
        </w:behaviors>
        <w:guid w:val="{45A3DDEB-3C5A-425E-8AA6-FA9540BD269D}"/>
      </w:docPartPr>
      <w:docPartBody>
        <w:p w:rsidR="00E70945" w:rsidRDefault="00470657" w:rsidP="00470657">
          <w:pPr>
            <w:pStyle w:val="F9189CF97C5E4631AA46880071AAF57C"/>
          </w:pPr>
          <w:r w:rsidRPr="007C6ECC">
            <w:rPr>
              <w:rStyle w:val="Besedilooznabemesta"/>
            </w:rPr>
            <w:t>Kliknite ali tapnite tukaj, če želite vnesti besedilo.</w:t>
          </w:r>
        </w:p>
      </w:docPartBody>
    </w:docPart>
    <w:docPart>
      <w:docPartPr>
        <w:name w:val="FA565F8E7E3D438E94F29038FB2D169E"/>
        <w:category>
          <w:name w:val="Splošno"/>
          <w:gallery w:val="placeholder"/>
        </w:category>
        <w:types>
          <w:type w:val="bbPlcHdr"/>
        </w:types>
        <w:behaviors>
          <w:behavior w:val="content"/>
        </w:behaviors>
        <w:guid w:val="{17016BBA-BCBD-4B78-918D-34CB697630E2}"/>
      </w:docPartPr>
      <w:docPartBody>
        <w:p w:rsidR="00E70945" w:rsidRDefault="00470657" w:rsidP="00470657">
          <w:pPr>
            <w:pStyle w:val="FA565F8E7E3D438E94F29038FB2D169E"/>
          </w:pPr>
          <w:r w:rsidRPr="008E4AA5">
            <w:rPr>
              <w:rStyle w:val="Besedilooznabemesta"/>
            </w:rPr>
            <w:t>Kliknite ali tapnite tukaj, če želite vnesti besedilo.</w:t>
          </w:r>
        </w:p>
      </w:docPartBody>
    </w:docPart>
    <w:docPart>
      <w:docPartPr>
        <w:name w:val="A4A4C875F63840CABBF7A72EECCB93FC"/>
        <w:category>
          <w:name w:val="Splošno"/>
          <w:gallery w:val="placeholder"/>
        </w:category>
        <w:types>
          <w:type w:val="bbPlcHdr"/>
        </w:types>
        <w:behaviors>
          <w:behavior w:val="content"/>
        </w:behaviors>
        <w:guid w:val="{98E56E19-2264-410D-800F-8E1F4F519019}"/>
      </w:docPartPr>
      <w:docPartBody>
        <w:p w:rsidR="00E70945" w:rsidRDefault="00470657" w:rsidP="00470657">
          <w:pPr>
            <w:pStyle w:val="A4A4C875F63840CABBF7A72EECCB93FC"/>
          </w:pPr>
          <w:r w:rsidRPr="008E4AA5">
            <w:rPr>
              <w:rStyle w:val="Besedilooznabemesta"/>
            </w:rPr>
            <w:t>Kliknite ali tapnite tukaj, če želite vnesti besedilo.</w:t>
          </w:r>
        </w:p>
      </w:docPartBody>
    </w:docPart>
    <w:docPart>
      <w:docPartPr>
        <w:name w:val="C594D1251F1D494E8908F866C66EFB91"/>
        <w:category>
          <w:name w:val="Splošno"/>
          <w:gallery w:val="placeholder"/>
        </w:category>
        <w:types>
          <w:type w:val="bbPlcHdr"/>
        </w:types>
        <w:behaviors>
          <w:behavior w:val="content"/>
        </w:behaviors>
        <w:guid w:val="{C9DBA452-A4DF-41F6-A1D1-DC8F61085C75}"/>
      </w:docPartPr>
      <w:docPartBody>
        <w:p w:rsidR="00E70945" w:rsidRDefault="00470657" w:rsidP="00470657">
          <w:pPr>
            <w:pStyle w:val="C594D1251F1D494E8908F866C66EFB91"/>
          </w:pPr>
          <w:r w:rsidRPr="008E4AA5">
            <w:rPr>
              <w:rStyle w:val="Besedilooznabemesta"/>
            </w:rPr>
            <w:t>Kliknite ali tapnite tukaj, če želite vnesti besedilo.</w:t>
          </w:r>
        </w:p>
      </w:docPartBody>
    </w:docPart>
    <w:docPart>
      <w:docPartPr>
        <w:name w:val="3CA6EDD76D2349DAA74CFB0FE78D7EFC"/>
        <w:category>
          <w:name w:val="Splošno"/>
          <w:gallery w:val="placeholder"/>
        </w:category>
        <w:types>
          <w:type w:val="bbPlcHdr"/>
        </w:types>
        <w:behaviors>
          <w:behavior w:val="content"/>
        </w:behaviors>
        <w:guid w:val="{6334AD45-301D-4FF1-BEEC-A8872565FE8C}"/>
      </w:docPartPr>
      <w:docPartBody>
        <w:p w:rsidR="00E70945" w:rsidRDefault="00470657" w:rsidP="00470657">
          <w:pPr>
            <w:pStyle w:val="3CA6EDD76D2349DAA74CFB0FE78D7EFC"/>
          </w:pPr>
          <w:r w:rsidRPr="008E4AA5">
            <w:rPr>
              <w:rStyle w:val="Besedilooznabemesta"/>
            </w:rPr>
            <w:t>Kliknite ali tapnite tukaj, če želite vnesti besedilo.</w:t>
          </w:r>
        </w:p>
      </w:docPartBody>
    </w:docPart>
    <w:docPart>
      <w:docPartPr>
        <w:name w:val="E4B91EA497A847BCA3DE9B36403C672D"/>
        <w:category>
          <w:name w:val="Splošno"/>
          <w:gallery w:val="placeholder"/>
        </w:category>
        <w:types>
          <w:type w:val="bbPlcHdr"/>
        </w:types>
        <w:behaviors>
          <w:behavior w:val="content"/>
        </w:behaviors>
        <w:guid w:val="{7781ADA2-84AE-493F-AA1B-6DF050E9DCBC}"/>
      </w:docPartPr>
      <w:docPartBody>
        <w:p w:rsidR="00E70945" w:rsidRDefault="00470657" w:rsidP="00470657">
          <w:pPr>
            <w:pStyle w:val="E4B91EA497A847BCA3DE9B36403C672D"/>
          </w:pPr>
          <w:r w:rsidRPr="008E4AA5">
            <w:rPr>
              <w:rStyle w:val="Besedilooznabemesta"/>
            </w:rPr>
            <w:t>Kliknite ali tapnite tukaj, če želite vnesti besedilo.</w:t>
          </w:r>
        </w:p>
      </w:docPartBody>
    </w:docPart>
    <w:docPart>
      <w:docPartPr>
        <w:name w:val="842B099AE22C40CC8BB15F0F2BE29B14"/>
        <w:category>
          <w:name w:val="Splošno"/>
          <w:gallery w:val="placeholder"/>
        </w:category>
        <w:types>
          <w:type w:val="bbPlcHdr"/>
        </w:types>
        <w:behaviors>
          <w:behavior w:val="content"/>
        </w:behaviors>
        <w:guid w:val="{004D9514-7805-4CE8-B6F7-C33D3AB9ABDC}"/>
      </w:docPartPr>
      <w:docPartBody>
        <w:p w:rsidR="00E70945" w:rsidRDefault="00470657" w:rsidP="00470657">
          <w:pPr>
            <w:pStyle w:val="842B099AE22C40CC8BB15F0F2BE29B14"/>
          </w:pPr>
          <w:r w:rsidRPr="008E4AA5">
            <w:rPr>
              <w:rStyle w:val="Besedilooznabemesta"/>
            </w:rPr>
            <w:t>Kliknite ali tapnite tukaj, če želite vnesti besedilo.</w:t>
          </w:r>
        </w:p>
      </w:docPartBody>
    </w:docPart>
    <w:docPart>
      <w:docPartPr>
        <w:name w:val="FFC87709A11A4C43BB2698C59E4464C8"/>
        <w:category>
          <w:name w:val="Splošno"/>
          <w:gallery w:val="placeholder"/>
        </w:category>
        <w:types>
          <w:type w:val="bbPlcHdr"/>
        </w:types>
        <w:behaviors>
          <w:behavior w:val="content"/>
        </w:behaviors>
        <w:guid w:val="{2020E550-C7ED-4252-8EEF-23029C36F511}"/>
      </w:docPartPr>
      <w:docPartBody>
        <w:p w:rsidR="00E70945" w:rsidRDefault="00470657" w:rsidP="00470657">
          <w:pPr>
            <w:pStyle w:val="FFC87709A11A4C43BB2698C59E4464C8"/>
          </w:pPr>
          <w:r w:rsidRPr="008E4AA5">
            <w:rPr>
              <w:rStyle w:val="Besedilooznabemesta"/>
            </w:rPr>
            <w:t>Kliknite ali tapnite tukaj, če želite vnesti besedilo.</w:t>
          </w:r>
        </w:p>
      </w:docPartBody>
    </w:docPart>
    <w:docPart>
      <w:docPartPr>
        <w:name w:val="6C6DE7C36AA345F8A307257D72A81AE9"/>
        <w:category>
          <w:name w:val="Splošno"/>
          <w:gallery w:val="placeholder"/>
        </w:category>
        <w:types>
          <w:type w:val="bbPlcHdr"/>
        </w:types>
        <w:behaviors>
          <w:behavior w:val="content"/>
        </w:behaviors>
        <w:guid w:val="{19C0290C-DDB6-4A73-8B29-2FEDC7FF102D}"/>
      </w:docPartPr>
      <w:docPartBody>
        <w:p w:rsidR="00E70945" w:rsidRDefault="00470657" w:rsidP="00470657">
          <w:pPr>
            <w:pStyle w:val="6C6DE7C36AA345F8A307257D72A81AE9"/>
          </w:pPr>
          <w:r w:rsidRPr="008E4AA5">
            <w:rPr>
              <w:rStyle w:val="Besedilooznabemesta"/>
            </w:rPr>
            <w:t>Kliknite ali tapnite tukaj, če želite vnesti besedilo.</w:t>
          </w:r>
        </w:p>
      </w:docPartBody>
    </w:docPart>
    <w:docPart>
      <w:docPartPr>
        <w:name w:val="3096D114AE66463984E741245FEF8AF8"/>
        <w:category>
          <w:name w:val="Splošno"/>
          <w:gallery w:val="placeholder"/>
        </w:category>
        <w:types>
          <w:type w:val="bbPlcHdr"/>
        </w:types>
        <w:behaviors>
          <w:behavior w:val="content"/>
        </w:behaviors>
        <w:guid w:val="{5C213943-11E1-4642-B3D2-57AF1105AA2D}"/>
      </w:docPartPr>
      <w:docPartBody>
        <w:p w:rsidR="00E70945" w:rsidRDefault="00470657" w:rsidP="00470657">
          <w:pPr>
            <w:pStyle w:val="3096D114AE66463984E741245FEF8AF8"/>
          </w:pPr>
          <w:r w:rsidRPr="008E4AA5">
            <w:rPr>
              <w:rStyle w:val="Besedilooznabemesta"/>
            </w:rPr>
            <w:t>Kliknite ali tapnite tukaj, če želite vnesti besedilo.</w:t>
          </w:r>
        </w:p>
      </w:docPartBody>
    </w:docPart>
    <w:docPart>
      <w:docPartPr>
        <w:name w:val="A54B3AEA7BBD4029B5FB5A9036859B76"/>
        <w:category>
          <w:name w:val="Splošno"/>
          <w:gallery w:val="placeholder"/>
        </w:category>
        <w:types>
          <w:type w:val="bbPlcHdr"/>
        </w:types>
        <w:behaviors>
          <w:behavior w:val="content"/>
        </w:behaviors>
        <w:guid w:val="{7B6FAECB-3427-4EC7-8EDF-A945A3EC3677}"/>
      </w:docPartPr>
      <w:docPartBody>
        <w:p w:rsidR="00E70945" w:rsidRDefault="00470657" w:rsidP="00470657">
          <w:pPr>
            <w:pStyle w:val="A54B3AEA7BBD4029B5FB5A9036859B76"/>
          </w:pPr>
          <w:r w:rsidRPr="008E4AA5">
            <w:rPr>
              <w:rStyle w:val="Besedilooznabemesta"/>
            </w:rPr>
            <w:t>Kliknite ali tapnite tukaj, če želite vnesti besedilo.</w:t>
          </w:r>
        </w:p>
      </w:docPartBody>
    </w:docPart>
    <w:docPart>
      <w:docPartPr>
        <w:name w:val="E58374B89F84413B9A556C9639E310C5"/>
        <w:category>
          <w:name w:val="Splošno"/>
          <w:gallery w:val="placeholder"/>
        </w:category>
        <w:types>
          <w:type w:val="bbPlcHdr"/>
        </w:types>
        <w:behaviors>
          <w:behavior w:val="content"/>
        </w:behaviors>
        <w:guid w:val="{61A68127-D3B5-4E73-AAB2-7F4CFBE8F02D}"/>
      </w:docPartPr>
      <w:docPartBody>
        <w:p w:rsidR="00E70945" w:rsidRDefault="00470657" w:rsidP="00470657">
          <w:pPr>
            <w:pStyle w:val="E58374B89F84413B9A556C9639E310C5"/>
          </w:pPr>
          <w:r w:rsidRPr="008E4AA5">
            <w:rPr>
              <w:rStyle w:val="Besedilooznabemesta"/>
            </w:rPr>
            <w:t>Kliknite ali tapnite tukaj, če želite vnesti besedilo.</w:t>
          </w:r>
        </w:p>
      </w:docPartBody>
    </w:docPart>
    <w:docPart>
      <w:docPartPr>
        <w:name w:val="4ED803E427E74AFE9FC6DE17F72B261A"/>
        <w:category>
          <w:name w:val="Splošno"/>
          <w:gallery w:val="placeholder"/>
        </w:category>
        <w:types>
          <w:type w:val="bbPlcHdr"/>
        </w:types>
        <w:behaviors>
          <w:behavior w:val="content"/>
        </w:behaviors>
        <w:guid w:val="{57226A8D-8A87-4171-A905-0756ED44EA22}"/>
      </w:docPartPr>
      <w:docPartBody>
        <w:p w:rsidR="00E70945" w:rsidRDefault="00470657" w:rsidP="00470657">
          <w:pPr>
            <w:pStyle w:val="4ED803E427E74AFE9FC6DE17F72B261A"/>
          </w:pPr>
          <w:r w:rsidRPr="008E4AA5">
            <w:rPr>
              <w:rStyle w:val="Besedilooznabemesta"/>
            </w:rPr>
            <w:t>Kliknite ali tapnite tukaj, če želite vnesti besedilo.</w:t>
          </w:r>
        </w:p>
      </w:docPartBody>
    </w:docPart>
    <w:docPart>
      <w:docPartPr>
        <w:name w:val="27550599B2D44E5AB431896941BC501F"/>
        <w:category>
          <w:name w:val="Splošno"/>
          <w:gallery w:val="placeholder"/>
        </w:category>
        <w:types>
          <w:type w:val="bbPlcHdr"/>
        </w:types>
        <w:behaviors>
          <w:behavior w:val="content"/>
        </w:behaviors>
        <w:guid w:val="{5283C39F-5B4D-4086-929B-FCE373B440F0}"/>
      </w:docPartPr>
      <w:docPartBody>
        <w:p w:rsidR="00E70945" w:rsidRDefault="00470657" w:rsidP="00470657">
          <w:pPr>
            <w:pStyle w:val="27550599B2D44E5AB431896941BC501F"/>
          </w:pPr>
          <w:r w:rsidRPr="008E4AA5">
            <w:rPr>
              <w:rStyle w:val="Besedilooznabemesta"/>
            </w:rPr>
            <w:t>Kliknite ali tapnite tukaj, če želite vnesti besedilo.</w:t>
          </w:r>
        </w:p>
      </w:docPartBody>
    </w:docPart>
    <w:docPart>
      <w:docPartPr>
        <w:name w:val="8A78A8FB657A4F598459BCF124BB52C8"/>
        <w:category>
          <w:name w:val="Splošno"/>
          <w:gallery w:val="placeholder"/>
        </w:category>
        <w:types>
          <w:type w:val="bbPlcHdr"/>
        </w:types>
        <w:behaviors>
          <w:behavior w:val="content"/>
        </w:behaviors>
        <w:guid w:val="{B8B0A850-AC26-44A7-AA12-54CBCBA6B957}"/>
      </w:docPartPr>
      <w:docPartBody>
        <w:p w:rsidR="00E70945" w:rsidRDefault="00470657" w:rsidP="00470657">
          <w:pPr>
            <w:pStyle w:val="8A78A8FB657A4F598459BCF124BB52C8"/>
          </w:pPr>
          <w:r w:rsidRPr="008E4AA5">
            <w:rPr>
              <w:rStyle w:val="Besedilooznabemesta"/>
            </w:rPr>
            <w:t>Kliknite ali tapnite tukaj, če želite vnesti besedilo.</w:t>
          </w:r>
        </w:p>
      </w:docPartBody>
    </w:docPart>
    <w:docPart>
      <w:docPartPr>
        <w:name w:val="C61627B5A92F4D0A98BA2F09EF1CA13D"/>
        <w:category>
          <w:name w:val="Splošno"/>
          <w:gallery w:val="placeholder"/>
        </w:category>
        <w:types>
          <w:type w:val="bbPlcHdr"/>
        </w:types>
        <w:behaviors>
          <w:behavior w:val="content"/>
        </w:behaviors>
        <w:guid w:val="{5767F7B4-2FB5-4E10-8F71-4C30FFA86AB3}"/>
      </w:docPartPr>
      <w:docPartBody>
        <w:p w:rsidR="00E70945" w:rsidRDefault="00470657" w:rsidP="00470657">
          <w:pPr>
            <w:pStyle w:val="C61627B5A92F4D0A98BA2F09EF1CA13D"/>
          </w:pPr>
          <w:r w:rsidRPr="008E4AA5">
            <w:rPr>
              <w:rStyle w:val="Besedilooznabemesta"/>
            </w:rPr>
            <w:t>Kliknite ali tapnite tukaj, če želite vnesti besedilo.</w:t>
          </w:r>
        </w:p>
      </w:docPartBody>
    </w:docPart>
    <w:docPart>
      <w:docPartPr>
        <w:name w:val="F0D384C8677448269185396300E3430D"/>
        <w:category>
          <w:name w:val="Splošno"/>
          <w:gallery w:val="placeholder"/>
        </w:category>
        <w:types>
          <w:type w:val="bbPlcHdr"/>
        </w:types>
        <w:behaviors>
          <w:behavior w:val="content"/>
        </w:behaviors>
        <w:guid w:val="{76876BC7-8195-4820-A88B-09FF0940F9B5}"/>
      </w:docPartPr>
      <w:docPartBody>
        <w:p w:rsidR="00E70945" w:rsidRDefault="00470657" w:rsidP="00470657">
          <w:pPr>
            <w:pStyle w:val="F0D384C8677448269185396300E3430D"/>
          </w:pPr>
          <w:r w:rsidRPr="008E4AA5">
            <w:rPr>
              <w:rStyle w:val="Besedilooznabemesta"/>
            </w:rPr>
            <w:t>Kliknite ali tapnite tukaj, če želite vnesti besedilo.</w:t>
          </w:r>
        </w:p>
      </w:docPartBody>
    </w:docPart>
    <w:docPart>
      <w:docPartPr>
        <w:name w:val="2F6914E7383B4A0BA6CC2C6873DAB9AF"/>
        <w:category>
          <w:name w:val="Splošno"/>
          <w:gallery w:val="placeholder"/>
        </w:category>
        <w:types>
          <w:type w:val="bbPlcHdr"/>
        </w:types>
        <w:behaviors>
          <w:behavior w:val="content"/>
        </w:behaviors>
        <w:guid w:val="{F29C6456-22AB-434B-9080-04BC98EAF220}"/>
      </w:docPartPr>
      <w:docPartBody>
        <w:p w:rsidR="00E70945" w:rsidRDefault="00470657" w:rsidP="00470657">
          <w:pPr>
            <w:pStyle w:val="2F6914E7383B4A0BA6CC2C6873DAB9AF"/>
          </w:pPr>
          <w:r w:rsidRPr="008E4AA5">
            <w:rPr>
              <w:rStyle w:val="Besedilooznabemesta"/>
            </w:rPr>
            <w:t>Kliknite ali tapnite tukaj, če želite vnesti besedilo.</w:t>
          </w:r>
        </w:p>
      </w:docPartBody>
    </w:docPart>
    <w:docPart>
      <w:docPartPr>
        <w:name w:val="1129ECC0B4B14727B5C99E3FD6B0C300"/>
        <w:category>
          <w:name w:val="Splošno"/>
          <w:gallery w:val="placeholder"/>
        </w:category>
        <w:types>
          <w:type w:val="bbPlcHdr"/>
        </w:types>
        <w:behaviors>
          <w:behavior w:val="content"/>
        </w:behaviors>
        <w:guid w:val="{1FDCA2DD-F99A-4F5C-96E9-3816B4971B00}"/>
      </w:docPartPr>
      <w:docPartBody>
        <w:p w:rsidR="00E70945" w:rsidRDefault="00470657" w:rsidP="00470657">
          <w:pPr>
            <w:pStyle w:val="1129ECC0B4B14727B5C99E3FD6B0C300"/>
          </w:pPr>
          <w:r w:rsidRPr="008E4AA5">
            <w:rPr>
              <w:rStyle w:val="Besedilooznabemesta"/>
            </w:rPr>
            <w:t>Kliknite ali tapnite tukaj, če želite vnesti besedilo.</w:t>
          </w:r>
        </w:p>
      </w:docPartBody>
    </w:docPart>
    <w:docPart>
      <w:docPartPr>
        <w:name w:val="0736D4BAAB7A475BA60AFFA022C26FEC"/>
        <w:category>
          <w:name w:val="Splošno"/>
          <w:gallery w:val="placeholder"/>
        </w:category>
        <w:types>
          <w:type w:val="bbPlcHdr"/>
        </w:types>
        <w:behaviors>
          <w:behavior w:val="content"/>
        </w:behaviors>
        <w:guid w:val="{1D515398-9061-47B2-9B44-0930DC9D6367}"/>
      </w:docPartPr>
      <w:docPartBody>
        <w:p w:rsidR="00E70945" w:rsidRDefault="00470657" w:rsidP="00470657">
          <w:pPr>
            <w:pStyle w:val="0736D4BAAB7A475BA60AFFA022C26FEC"/>
          </w:pPr>
          <w:r w:rsidRPr="008E4AA5">
            <w:rPr>
              <w:rStyle w:val="Besedilooznabemesta"/>
            </w:rPr>
            <w:t>Kliknite ali tapnite tukaj, če želite vnesti besedilo.</w:t>
          </w:r>
        </w:p>
      </w:docPartBody>
    </w:docPart>
    <w:docPart>
      <w:docPartPr>
        <w:name w:val="A40793AA89034716A158243BEB7DC375"/>
        <w:category>
          <w:name w:val="Splošno"/>
          <w:gallery w:val="placeholder"/>
        </w:category>
        <w:types>
          <w:type w:val="bbPlcHdr"/>
        </w:types>
        <w:behaviors>
          <w:behavior w:val="content"/>
        </w:behaviors>
        <w:guid w:val="{D7BAD57D-8BE6-4074-A0DE-2B10E7D6B656}"/>
      </w:docPartPr>
      <w:docPartBody>
        <w:p w:rsidR="00E70945" w:rsidRDefault="00470657" w:rsidP="00470657">
          <w:pPr>
            <w:pStyle w:val="A40793AA89034716A158243BEB7DC375"/>
          </w:pPr>
          <w:r w:rsidRPr="008E4AA5">
            <w:rPr>
              <w:rStyle w:val="Besedilooznabemesta"/>
            </w:rPr>
            <w:t>Kliknite ali tapnite tukaj, če želite vnesti besedilo.</w:t>
          </w:r>
        </w:p>
      </w:docPartBody>
    </w:docPart>
    <w:docPart>
      <w:docPartPr>
        <w:name w:val="4CAA4B0D0CAA4B84BAEEFE57D5142DEE"/>
        <w:category>
          <w:name w:val="Splošno"/>
          <w:gallery w:val="placeholder"/>
        </w:category>
        <w:types>
          <w:type w:val="bbPlcHdr"/>
        </w:types>
        <w:behaviors>
          <w:behavior w:val="content"/>
        </w:behaviors>
        <w:guid w:val="{B177A75B-7F9A-41B8-B481-2DDB4403C0C6}"/>
      </w:docPartPr>
      <w:docPartBody>
        <w:p w:rsidR="00E70945" w:rsidRDefault="00470657" w:rsidP="00470657">
          <w:pPr>
            <w:pStyle w:val="4CAA4B0D0CAA4B84BAEEFE57D5142DEE"/>
          </w:pPr>
          <w:r w:rsidRPr="008E4AA5">
            <w:rPr>
              <w:rStyle w:val="Besedilooznabemesta"/>
            </w:rPr>
            <w:t>Kliknite ali tapnite tukaj, če želite vnesti besedilo.</w:t>
          </w:r>
        </w:p>
      </w:docPartBody>
    </w:docPart>
    <w:docPart>
      <w:docPartPr>
        <w:name w:val="08FF542F1B6A435C972834B971CEF551"/>
        <w:category>
          <w:name w:val="Splošno"/>
          <w:gallery w:val="placeholder"/>
        </w:category>
        <w:types>
          <w:type w:val="bbPlcHdr"/>
        </w:types>
        <w:behaviors>
          <w:behavior w:val="content"/>
        </w:behaviors>
        <w:guid w:val="{D18A88E4-ADDA-4A02-8840-FB677295BAAB}"/>
      </w:docPartPr>
      <w:docPartBody>
        <w:p w:rsidR="00E70945" w:rsidRDefault="00470657" w:rsidP="00470657">
          <w:pPr>
            <w:pStyle w:val="08FF542F1B6A435C972834B971CEF551"/>
          </w:pPr>
          <w:r w:rsidRPr="008E4AA5">
            <w:rPr>
              <w:rStyle w:val="Besedilooznabemesta"/>
            </w:rPr>
            <w:t>Kliknite ali tapnite tukaj, če želite vnesti besedilo.</w:t>
          </w:r>
        </w:p>
      </w:docPartBody>
    </w:docPart>
    <w:docPart>
      <w:docPartPr>
        <w:name w:val="F7CF8C1290F340749D55B09132DF484D"/>
        <w:category>
          <w:name w:val="Splošno"/>
          <w:gallery w:val="placeholder"/>
        </w:category>
        <w:types>
          <w:type w:val="bbPlcHdr"/>
        </w:types>
        <w:behaviors>
          <w:behavior w:val="content"/>
        </w:behaviors>
        <w:guid w:val="{FF0ECD4A-A575-4697-8427-C4A595FBF85A}"/>
      </w:docPartPr>
      <w:docPartBody>
        <w:p w:rsidR="00E70945" w:rsidRDefault="00470657" w:rsidP="00470657">
          <w:pPr>
            <w:pStyle w:val="F7CF8C1290F340749D55B09132DF484D"/>
          </w:pPr>
          <w:r w:rsidRPr="008E4AA5">
            <w:rPr>
              <w:rStyle w:val="Besedilooznabemesta"/>
            </w:rPr>
            <w:t>Kliknite ali tapnite tukaj, če želite vnesti besedilo.</w:t>
          </w:r>
        </w:p>
      </w:docPartBody>
    </w:docPart>
    <w:docPart>
      <w:docPartPr>
        <w:name w:val="C6748AB3B4B84B698807818898A10A26"/>
        <w:category>
          <w:name w:val="Splošno"/>
          <w:gallery w:val="placeholder"/>
        </w:category>
        <w:types>
          <w:type w:val="bbPlcHdr"/>
        </w:types>
        <w:behaviors>
          <w:behavior w:val="content"/>
        </w:behaviors>
        <w:guid w:val="{CF8FE03C-5656-442B-AEC8-499E794C22DD}"/>
      </w:docPartPr>
      <w:docPartBody>
        <w:p w:rsidR="00E70945" w:rsidRDefault="00470657" w:rsidP="00470657">
          <w:pPr>
            <w:pStyle w:val="C6748AB3B4B84B698807818898A10A26"/>
          </w:pPr>
          <w:r w:rsidRPr="008E4AA5">
            <w:rPr>
              <w:rStyle w:val="Besedilooznabemesta"/>
            </w:rPr>
            <w:t>Kliknite ali tapnite tukaj, če želite vnesti besedilo.</w:t>
          </w:r>
        </w:p>
      </w:docPartBody>
    </w:docPart>
    <w:docPart>
      <w:docPartPr>
        <w:name w:val="2572A4EE0B2A4455956487CF6AFD074C"/>
        <w:category>
          <w:name w:val="Splošno"/>
          <w:gallery w:val="placeholder"/>
        </w:category>
        <w:types>
          <w:type w:val="bbPlcHdr"/>
        </w:types>
        <w:behaviors>
          <w:behavior w:val="content"/>
        </w:behaviors>
        <w:guid w:val="{292DC506-5D87-488F-BA96-C42DAE63BEBA}"/>
      </w:docPartPr>
      <w:docPartBody>
        <w:p w:rsidR="00E70945" w:rsidRDefault="00470657" w:rsidP="00470657">
          <w:pPr>
            <w:pStyle w:val="2572A4EE0B2A4455956487CF6AFD074C"/>
          </w:pPr>
          <w:r w:rsidRPr="007C6ECC">
            <w:rPr>
              <w:rStyle w:val="Besedilooznabemesta"/>
            </w:rPr>
            <w:t>Kliknite ali tapnite tukaj, če želite vnesti besedilo.</w:t>
          </w:r>
        </w:p>
      </w:docPartBody>
    </w:docPart>
    <w:docPart>
      <w:docPartPr>
        <w:name w:val="B45BD9826D064E719206C09F8FD65E11"/>
        <w:category>
          <w:name w:val="Splošno"/>
          <w:gallery w:val="placeholder"/>
        </w:category>
        <w:types>
          <w:type w:val="bbPlcHdr"/>
        </w:types>
        <w:behaviors>
          <w:behavior w:val="content"/>
        </w:behaviors>
        <w:guid w:val="{E9DC97AD-7749-416F-975A-3EB3CA96DB53}"/>
      </w:docPartPr>
      <w:docPartBody>
        <w:p w:rsidR="00E70945" w:rsidRDefault="00470657" w:rsidP="00470657">
          <w:pPr>
            <w:pStyle w:val="B45BD9826D064E719206C09F8FD65E11"/>
          </w:pPr>
          <w:r w:rsidRPr="008C3571">
            <w:rPr>
              <w:rStyle w:val="Besedilooznabemesta"/>
            </w:rPr>
            <w:t>Kliknite ali tapnite tukaj, če želite vnesti datum.</w:t>
          </w:r>
        </w:p>
      </w:docPartBody>
    </w:docPart>
    <w:docPart>
      <w:docPartPr>
        <w:name w:val="7E555F311C2E4142A33DF94869AA59AA"/>
        <w:category>
          <w:name w:val="Splošno"/>
          <w:gallery w:val="placeholder"/>
        </w:category>
        <w:types>
          <w:type w:val="bbPlcHdr"/>
        </w:types>
        <w:behaviors>
          <w:behavior w:val="content"/>
        </w:behaviors>
        <w:guid w:val="{0813210B-F430-4231-8A68-D9489A710D64}"/>
      </w:docPartPr>
      <w:docPartBody>
        <w:p w:rsidR="00E70945" w:rsidRDefault="00470657" w:rsidP="00470657">
          <w:pPr>
            <w:pStyle w:val="7E555F311C2E4142A33DF94869AA59AA"/>
          </w:pPr>
          <w:r w:rsidRPr="005B4E30">
            <w:rPr>
              <w:rStyle w:val="Besedilooznabemesta"/>
            </w:rPr>
            <w:t>Kliknite ali tapnite tukaj, če želite vnesti besedilo.</w:t>
          </w:r>
        </w:p>
      </w:docPartBody>
    </w:docPart>
    <w:docPart>
      <w:docPartPr>
        <w:name w:val="0CCCFEB3C305462C80B03C218452D7BD"/>
        <w:category>
          <w:name w:val="Splošno"/>
          <w:gallery w:val="placeholder"/>
        </w:category>
        <w:types>
          <w:type w:val="bbPlcHdr"/>
        </w:types>
        <w:behaviors>
          <w:behavior w:val="content"/>
        </w:behaviors>
        <w:guid w:val="{7B417F48-5E9F-4FE2-B57D-2EA90ADF7172}"/>
      </w:docPartPr>
      <w:docPartBody>
        <w:p w:rsidR="00E70945" w:rsidRDefault="00470657" w:rsidP="00470657">
          <w:pPr>
            <w:pStyle w:val="0CCCFEB3C305462C80B03C218452D7BD"/>
          </w:pPr>
          <w:r w:rsidRPr="005B4E30">
            <w:rPr>
              <w:rStyle w:val="Besedilooznabemesta"/>
            </w:rPr>
            <w:t>Kliknite ali tapnite tukaj, če želite vnesti besedilo.</w:t>
          </w:r>
        </w:p>
      </w:docPartBody>
    </w:docPart>
    <w:docPart>
      <w:docPartPr>
        <w:name w:val="B48E6C87AB9D4E30AAAE0194C0AA55B6"/>
        <w:category>
          <w:name w:val="Splošno"/>
          <w:gallery w:val="placeholder"/>
        </w:category>
        <w:types>
          <w:type w:val="bbPlcHdr"/>
        </w:types>
        <w:behaviors>
          <w:behavior w:val="content"/>
        </w:behaviors>
        <w:guid w:val="{F8EF0A33-6DAC-4B11-8497-30E23A030D23}"/>
      </w:docPartPr>
      <w:docPartBody>
        <w:p w:rsidR="00E70945" w:rsidRDefault="00470657" w:rsidP="00470657">
          <w:pPr>
            <w:pStyle w:val="B48E6C87AB9D4E30AAAE0194C0AA55B6"/>
          </w:pPr>
          <w:r w:rsidRPr="00B74193">
            <w:rPr>
              <w:rStyle w:val="Besedilooznabemesta"/>
            </w:rPr>
            <w:t>Kliknite ali tapnite tukaj, če želite vnesti besedilo.</w:t>
          </w:r>
        </w:p>
      </w:docPartBody>
    </w:docPart>
    <w:docPart>
      <w:docPartPr>
        <w:name w:val="C1C7B383D2C1465095D6DC80F3C32DB8"/>
        <w:category>
          <w:name w:val="Splošno"/>
          <w:gallery w:val="placeholder"/>
        </w:category>
        <w:types>
          <w:type w:val="bbPlcHdr"/>
        </w:types>
        <w:behaviors>
          <w:behavior w:val="content"/>
        </w:behaviors>
        <w:guid w:val="{4BB4A6DA-52C5-4EBD-9B6B-FCFD99EEA87F}"/>
      </w:docPartPr>
      <w:docPartBody>
        <w:p w:rsidR="00E70945" w:rsidRDefault="00470657" w:rsidP="00470657">
          <w:pPr>
            <w:pStyle w:val="C1C7B383D2C1465095D6DC80F3C32DB8"/>
          </w:pPr>
          <w:r w:rsidRPr="00E253C4">
            <w:rPr>
              <w:rStyle w:val="Besedilooznabemesta"/>
            </w:rPr>
            <w:t>Kliknite ali tapnite tukaj, če želite vnesti besedilo.</w:t>
          </w:r>
        </w:p>
      </w:docPartBody>
    </w:docPart>
    <w:docPart>
      <w:docPartPr>
        <w:name w:val="52CE80058161407BA7690DBA04E9B97C"/>
        <w:category>
          <w:name w:val="Splošno"/>
          <w:gallery w:val="placeholder"/>
        </w:category>
        <w:types>
          <w:type w:val="bbPlcHdr"/>
        </w:types>
        <w:behaviors>
          <w:behavior w:val="content"/>
        </w:behaviors>
        <w:guid w:val="{BF66ED83-2630-4CBB-888D-85D1DB259A96}"/>
      </w:docPartPr>
      <w:docPartBody>
        <w:p w:rsidR="00E70945" w:rsidRDefault="00470657" w:rsidP="00470657">
          <w:pPr>
            <w:pStyle w:val="52CE80058161407BA7690DBA04E9B97C"/>
          </w:pPr>
          <w:r w:rsidRPr="00E253C4">
            <w:rPr>
              <w:rStyle w:val="Besedilooznabemesta"/>
            </w:rPr>
            <w:t>Kliknite ali tapnite tukaj, če želite vnesti besedilo.</w:t>
          </w:r>
        </w:p>
      </w:docPartBody>
    </w:docPart>
    <w:docPart>
      <w:docPartPr>
        <w:name w:val="B0FC2B2AA8CC4E56B7A92CA8DFED1A6B"/>
        <w:category>
          <w:name w:val="Splošno"/>
          <w:gallery w:val="placeholder"/>
        </w:category>
        <w:types>
          <w:type w:val="bbPlcHdr"/>
        </w:types>
        <w:behaviors>
          <w:behavior w:val="content"/>
        </w:behaviors>
        <w:guid w:val="{4EB76786-CA3B-464C-8F90-38981F201342}"/>
      </w:docPartPr>
      <w:docPartBody>
        <w:p w:rsidR="00E70945" w:rsidRDefault="00470657" w:rsidP="00470657">
          <w:pPr>
            <w:pStyle w:val="B0FC2B2AA8CC4E56B7A92CA8DFED1A6B"/>
          </w:pPr>
          <w:r w:rsidRPr="00E253C4">
            <w:rPr>
              <w:rStyle w:val="Besedilooznabemesta"/>
            </w:rPr>
            <w:t>Kliknite ali tapnite tukaj, če želite vnesti besedilo.</w:t>
          </w:r>
        </w:p>
      </w:docPartBody>
    </w:docPart>
    <w:docPart>
      <w:docPartPr>
        <w:name w:val="3C52A8B896294C6BB1F47B3DD60C7EEB"/>
        <w:category>
          <w:name w:val="Splošno"/>
          <w:gallery w:val="placeholder"/>
        </w:category>
        <w:types>
          <w:type w:val="bbPlcHdr"/>
        </w:types>
        <w:behaviors>
          <w:behavior w:val="content"/>
        </w:behaviors>
        <w:guid w:val="{C969155B-5D4D-4535-A605-892E6F9D2F23}"/>
      </w:docPartPr>
      <w:docPartBody>
        <w:p w:rsidR="00E70945" w:rsidRDefault="00470657" w:rsidP="00470657">
          <w:pPr>
            <w:pStyle w:val="3C52A8B896294C6BB1F47B3DD60C7EEB"/>
          </w:pPr>
          <w:r w:rsidRPr="00E253C4">
            <w:rPr>
              <w:rStyle w:val="Besedilooznabemesta"/>
            </w:rPr>
            <w:t>Kliknite ali tapnite tukaj, če želite vnesti besedilo.</w:t>
          </w:r>
        </w:p>
      </w:docPartBody>
    </w:docPart>
    <w:docPart>
      <w:docPartPr>
        <w:name w:val="806EC4D8F1214FD8AB7AEFD4832CAF2F"/>
        <w:category>
          <w:name w:val="Splošno"/>
          <w:gallery w:val="placeholder"/>
        </w:category>
        <w:types>
          <w:type w:val="bbPlcHdr"/>
        </w:types>
        <w:behaviors>
          <w:behavior w:val="content"/>
        </w:behaviors>
        <w:guid w:val="{5ADE20DC-5519-4586-90D4-68245F249CDC}"/>
      </w:docPartPr>
      <w:docPartBody>
        <w:p w:rsidR="00E70945" w:rsidRDefault="00470657" w:rsidP="00470657">
          <w:pPr>
            <w:pStyle w:val="806EC4D8F1214FD8AB7AEFD4832CAF2F"/>
          </w:pPr>
          <w:r w:rsidRPr="00E253C4">
            <w:rPr>
              <w:rStyle w:val="Besedilooznabemesta"/>
            </w:rPr>
            <w:t>Kliknite ali tapnite tukaj, če želite vnesti besedilo.</w:t>
          </w:r>
        </w:p>
      </w:docPartBody>
    </w:docPart>
    <w:docPart>
      <w:docPartPr>
        <w:name w:val="81EBF3EC58B9485684F58356022BD200"/>
        <w:category>
          <w:name w:val="Splošno"/>
          <w:gallery w:val="placeholder"/>
        </w:category>
        <w:types>
          <w:type w:val="bbPlcHdr"/>
        </w:types>
        <w:behaviors>
          <w:behavior w:val="content"/>
        </w:behaviors>
        <w:guid w:val="{59A4BCBB-FA55-45C7-B350-45DC111A7CCF}"/>
      </w:docPartPr>
      <w:docPartBody>
        <w:p w:rsidR="00E70945" w:rsidRDefault="00470657" w:rsidP="00470657">
          <w:pPr>
            <w:pStyle w:val="81EBF3EC58B9485684F58356022BD200"/>
          </w:pPr>
          <w:r w:rsidRPr="00E253C4">
            <w:rPr>
              <w:rStyle w:val="Besedilooznabemesta"/>
            </w:rPr>
            <w:t>Kliknite ali tapnite tukaj, če želite vnesti besedilo.</w:t>
          </w:r>
        </w:p>
      </w:docPartBody>
    </w:docPart>
    <w:docPart>
      <w:docPartPr>
        <w:name w:val="E92292FE5FAB491E8E5B7295AB259CA5"/>
        <w:category>
          <w:name w:val="Splošno"/>
          <w:gallery w:val="placeholder"/>
        </w:category>
        <w:types>
          <w:type w:val="bbPlcHdr"/>
        </w:types>
        <w:behaviors>
          <w:behavior w:val="content"/>
        </w:behaviors>
        <w:guid w:val="{62EEA63E-B8AF-48C8-A83A-582C12CFED6D}"/>
      </w:docPartPr>
      <w:docPartBody>
        <w:p w:rsidR="00E70945" w:rsidRDefault="00470657" w:rsidP="00470657">
          <w:pPr>
            <w:pStyle w:val="E92292FE5FAB491E8E5B7295AB259CA5"/>
          </w:pPr>
          <w:r w:rsidRPr="008E4AA5">
            <w:rPr>
              <w:rStyle w:val="Besedilooznabemesta"/>
            </w:rPr>
            <w:t>Kliknite ali tapnite tukaj, če želite vnesti besedilo.</w:t>
          </w:r>
        </w:p>
      </w:docPartBody>
    </w:docPart>
    <w:docPart>
      <w:docPartPr>
        <w:name w:val="B8E46787B1B34658BD1EF4BC38E46E18"/>
        <w:category>
          <w:name w:val="Splošno"/>
          <w:gallery w:val="placeholder"/>
        </w:category>
        <w:types>
          <w:type w:val="bbPlcHdr"/>
        </w:types>
        <w:behaviors>
          <w:behavior w:val="content"/>
        </w:behaviors>
        <w:guid w:val="{2DE8A487-51A2-44E2-887F-1FB5389CDA81}"/>
      </w:docPartPr>
      <w:docPartBody>
        <w:p w:rsidR="00E70945" w:rsidRDefault="00470657" w:rsidP="00470657">
          <w:pPr>
            <w:pStyle w:val="B8E46787B1B34658BD1EF4BC38E46E18"/>
          </w:pPr>
          <w:r w:rsidRPr="008E4AA5">
            <w:rPr>
              <w:rStyle w:val="Besedilooznabemesta"/>
            </w:rPr>
            <w:t>Kliknite ali tapnite tukaj, če želite vnesti besedilo.</w:t>
          </w:r>
        </w:p>
      </w:docPartBody>
    </w:docPart>
    <w:docPart>
      <w:docPartPr>
        <w:name w:val="99428A5645F44F2A86E4CE63D7CBE137"/>
        <w:category>
          <w:name w:val="Splošno"/>
          <w:gallery w:val="placeholder"/>
        </w:category>
        <w:types>
          <w:type w:val="bbPlcHdr"/>
        </w:types>
        <w:behaviors>
          <w:behavior w:val="content"/>
        </w:behaviors>
        <w:guid w:val="{71D4970C-1597-4C09-B3D0-3BD3B4ED5CA7}"/>
      </w:docPartPr>
      <w:docPartBody>
        <w:p w:rsidR="00E70945" w:rsidRDefault="00470657" w:rsidP="00470657">
          <w:pPr>
            <w:pStyle w:val="99428A5645F44F2A86E4CE63D7CBE137"/>
          </w:pPr>
          <w:r w:rsidRPr="008E4AA5">
            <w:rPr>
              <w:rStyle w:val="Besedilooznabemesta"/>
            </w:rPr>
            <w:t>Kliknite ali tapnite tukaj, če želite vnesti besedilo.</w:t>
          </w:r>
        </w:p>
      </w:docPartBody>
    </w:docPart>
    <w:docPart>
      <w:docPartPr>
        <w:name w:val="964D41A8DDE14FCEAF54396B6C5A6AF5"/>
        <w:category>
          <w:name w:val="Splošno"/>
          <w:gallery w:val="placeholder"/>
        </w:category>
        <w:types>
          <w:type w:val="bbPlcHdr"/>
        </w:types>
        <w:behaviors>
          <w:behavior w:val="content"/>
        </w:behaviors>
        <w:guid w:val="{4FDA722C-39F6-4953-889E-AB090C115E77}"/>
      </w:docPartPr>
      <w:docPartBody>
        <w:p w:rsidR="00E70945" w:rsidRDefault="00470657" w:rsidP="00470657">
          <w:pPr>
            <w:pStyle w:val="964D41A8DDE14FCEAF54396B6C5A6AF5"/>
          </w:pPr>
          <w:r w:rsidRPr="008E4AA5">
            <w:rPr>
              <w:rStyle w:val="Besedilooznabemesta"/>
            </w:rPr>
            <w:t>Kliknite ali tapnite tukaj, če želite vnesti besedilo.</w:t>
          </w:r>
        </w:p>
      </w:docPartBody>
    </w:docPart>
    <w:docPart>
      <w:docPartPr>
        <w:name w:val="F31BCC96CEC44E9F8EFDA60505D2A157"/>
        <w:category>
          <w:name w:val="Splošno"/>
          <w:gallery w:val="placeholder"/>
        </w:category>
        <w:types>
          <w:type w:val="bbPlcHdr"/>
        </w:types>
        <w:behaviors>
          <w:behavior w:val="content"/>
        </w:behaviors>
        <w:guid w:val="{1F033394-455D-4348-95ED-18978479D01A}"/>
      </w:docPartPr>
      <w:docPartBody>
        <w:p w:rsidR="00E70945" w:rsidRDefault="00470657" w:rsidP="00470657">
          <w:pPr>
            <w:pStyle w:val="F31BCC96CEC44E9F8EFDA60505D2A157"/>
          </w:pPr>
          <w:r w:rsidRPr="007C6ECC">
            <w:rPr>
              <w:rStyle w:val="Besedilooznabemesta"/>
            </w:rPr>
            <w:t>Kliknite ali tapnite tukaj, če želite vnesti besedilo.</w:t>
          </w:r>
        </w:p>
      </w:docPartBody>
    </w:docPart>
    <w:docPart>
      <w:docPartPr>
        <w:name w:val="41C096A401554FE5A2118579914382F2"/>
        <w:category>
          <w:name w:val="Splošno"/>
          <w:gallery w:val="placeholder"/>
        </w:category>
        <w:types>
          <w:type w:val="bbPlcHdr"/>
        </w:types>
        <w:behaviors>
          <w:behavior w:val="content"/>
        </w:behaviors>
        <w:guid w:val="{251D4BB5-4995-48A5-9EC9-4FADD7EE2877}"/>
      </w:docPartPr>
      <w:docPartBody>
        <w:p w:rsidR="00E70945" w:rsidRDefault="00470657" w:rsidP="00470657">
          <w:pPr>
            <w:pStyle w:val="41C096A401554FE5A2118579914382F2"/>
          </w:pPr>
          <w:r w:rsidRPr="00E253C4">
            <w:rPr>
              <w:rStyle w:val="Besedilooznabemesta"/>
            </w:rPr>
            <w:t>Kliknite ali tapnite tukaj, če želite vnesti besedilo.</w:t>
          </w:r>
        </w:p>
      </w:docPartBody>
    </w:docPart>
    <w:docPart>
      <w:docPartPr>
        <w:name w:val="D569424190BE450DBC39C7141B408041"/>
        <w:category>
          <w:name w:val="Splošno"/>
          <w:gallery w:val="placeholder"/>
        </w:category>
        <w:types>
          <w:type w:val="bbPlcHdr"/>
        </w:types>
        <w:behaviors>
          <w:behavior w:val="content"/>
        </w:behaviors>
        <w:guid w:val="{AC0E1E9A-CFD8-408C-A0F1-2427BB6CE153}"/>
      </w:docPartPr>
      <w:docPartBody>
        <w:p w:rsidR="00E70945" w:rsidRDefault="00470657" w:rsidP="00470657">
          <w:pPr>
            <w:pStyle w:val="D569424190BE450DBC39C7141B408041"/>
          </w:pPr>
          <w:r w:rsidRPr="00904DF0">
            <w:rPr>
              <w:rStyle w:val="Besedilooznabemesta"/>
            </w:rPr>
            <w:t>Kliknite ali tapnite tukaj, če želite vnesti besedilo.</w:t>
          </w:r>
        </w:p>
      </w:docPartBody>
    </w:docPart>
    <w:docPart>
      <w:docPartPr>
        <w:name w:val="F5198572A48846E9A191EDF0A73DAD7A"/>
        <w:category>
          <w:name w:val="Splošno"/>
          <w:gallery w:val="placeholder"/>
        </w:category>
        <w:types>
          <w:type w:val="bbPlcHdr"/>
        </w:types>
        <w:behaviors>
          <w:behavior w:val="content"/>
        </w:behaviors>
        <w:guid w:val="{15DC1DFD-116A-4E3E-A868-7C2922DB2B35}"/>
      </w:docPartPr>
      <w:docPartBody>
        <w:p w:rsidR="00E70945" w:rsidRDefault="00470657" w:rsidP="00470657">
          <w:pPr>
            <w:pStyle w:val="F5198572A48846E9A191EDF0A73DAD7A"/>
          </w:pPr>
          <w:r w:rsidRPr="00904DF0">
            <w:rPr>
              <w:rStyle w:val="Besedilooznabemesta"/>
            </w:rPr>
            <w:t>Kliknite ali tapnite tukaj, če želite vnesti besedilo.</w:t>
          </w:r>
        </w:p>
      </w:docPartBody>
    </w:docPart>
    <w:docPart>
      <w:docPartPr>
        <w:name w:val="1FD892D5DCDE4E1BB38E234371355184"/>
        <w:category>
          <w:name w:val="Splošno"/>
          <w:gallery w:val="placeholder"/>
        </w:category>
        <w:types>
          <w:type w:val="bbPlcHdr"/>
        </w:types>
        <w:behaviors>
          <w:behavior w:val="content"/>
        </w:behaviors>
        <w:guid w:val="{C0C0DC11-E01F-4395-8807-16CE923DA548}"/>
      </w:docPartPr>
      <w:docPartBody>
        <w:p w:rsidR="00E70945" w:rsidRDefault="00470657" w:rsidP="00470657">
          <w:pPr>
            <w:pStyle w:val="1FD892D5DCDE4E1BB38E234371355184"/>
          </w:pPr>
          <w:r w:rsidRPr="000B31E1">
            <w:rPr>
              <w:rStyle w:val="Besedilooznabemesta"/>
            </w:rPr>
            <w:t>Kliknite ali tapnite tukaj, če želite vnesti besedilo.</w:t>
          </w:r>
        </w:p>
      </w:docPartBody>
    </w:docPart>
    <w:docPart>
      <w:docPartPr>
        <w:name w:val="645574452F0F481CB2E8D275730641AE"/>
        <w:category>
          <w:name w:val="Splošno"/>
          <w:gallery w:val="placeholder"/>
        </w:category>
        <w:types>
          <w:type w:val="bbPlcHdr"/>
        </w:types>
        <w:behaviors>
          <w:behavior w:val="content"/>
        </w:behaviors>
        <w:guid w:val="{ABB9A850-7A78-4892-995F-0DB3358A2D5E}"/>
      </w:docPartPr>
      <w:docPartBody>
        <w:p w:rsidR="00E70945" w:rsidRDefault="00470657" w:rsidP="00470657">
          <w:pPr>
            <w:pStyle w:val="645574452F0F481CB2E8D275730641AE"/>
          </w:pPr>
          <w:r w:rsidRPr="008E4AA5">
            <w:rPr>
              <w:rStyle w:val="Besedilooznabemesta"/>
            </w:rPr>
            <w:t>Kliknite ali tapnite tukaj, če želite vnesti besedilo.</w:t>
          </w:r>
        </w:p>
      </w:docPartBody>
    </w:docPart>
    <w:docPart>
      <w:docPartPr>
        <w:name w:val="6D570BA0BD3749B5AD4C6CD84A3CCF8B"/>
        <w:category>
          <w:name w:val="Splošno"/>
          <w:gallery w:val="placeholder"/>
        </w:category>
        <w:types>
          <w:type w:val="bbPlcHdr"/>
        </w:types>
        <w:behaviors>
          <w:behavior w:val="content"/>
        </w:behaviors>
        <w:guid w:val="{8944FCEF-D09F-4616-833E-903F9FDB0CC5}"/>
      </w:docPartPr>
      <w:docPartBody>
        <w:p w:rsidR="00E70945" w:rsidRDefault="00470657" w:rsidP="00470657">
          <w:pPr>
            <w:pStyle w:val="6D570BA0BD3749B5AD4C6CD84A3CCF8B"/>
          </w:pPr>
          <w:r w:rsidRPr="00DA20AC">
            <w:rPr>
              <w:rStyle w:val="Besedilooznabemesta"/>
            </w:rPr>
            <w:t>Kliknite ali tapnite tukaj, če želite vnesti datum.</w:t>
          </w:r>
        </w:p>
      </w:docPartBody>
    </w:docPart>
    <w:docPart>
      <w:docPartPr>
        <w:name w:val="0E92E8F45F764D9DBEB7E933415CE946"/>
        <w:category>
          <w:name w:val="Splošno"/>
          <w:gallery w:val="placeholder"/>
        </w:category>
        <w:types>
          <w:type w:val="bbPlcHdr"/>
        </w:types>
        <w:behaviors>
          <w:behavior w:val="content"/>
        </w:behaviors>
        <w:guid w:val="{74253469-3A93-454B-87FF-CC938DB27E82}"/>
      </w:docPartPr>
      <w:docPartBody>
        <w:p w:rsidR="00E70945" w:rsidRDefault="00470657" w:rsidP="00470657">
          <w:pPr>
            <w:pStyle w:val="0E92E8F45F764D9DBEB7E933415CE946"/>
          </w:pPr>
          <w:r w:rsidRPr="00904DF0">
            <w:rPr>
              <w:rStyle w:val="Besedilooznabemesta"/>
            </w:rPr>
            <w:t>Kliknite ali tapnite tukaj, če želite vnesti besedilo.</w:t>
          </w:r>
        </w:p>
      </w:docPartBody>
    </w:docPart>
    <w:docPart>
      <w:docPartPr>
        <w:name w:val="E8008F2D1F7042AF89BDD1131C246DC0"/>
        <w:category>
          <w:name w:val="Splošno"/>
          <w:gallery w:val="placeholder"/>
        </w:category>
        <w:types>
          <w:type w:val="bbPlcHdr"/>
        </w:types>
        <w:behaviors>
          <w:behavior w:val="content"/>
        </w:behaviors>
        <w:guid w:val="{F397E811-DFF1-43E6-B264-920AC64D9F38}"/>
      </w:docPartPr>
      <w:docPartBody>
        <w:p w:rsidR="00E70945" w:rsidRDefault="00470657" w:rsidP="00470657">
          <w:pPr>
            <w:pStyle w:val="E8008F2D1F7042AF89BDD1131C246DC0"/>
          </w:pPr>
          <w:r w:rsidRPr="008E4AA5">
            <w:rPr>
              <w:rStyle w:val="Besedilooznabemesta"/>
            </w:rPr>
            <w:t>Kliknite ali tapnite tukaj, če želite vnesti besedilo.</w:t>
          </w:r>
        </w:p>
      </w:docPartBody>
    </w:docPart>
    <w:docPart>
      <w:docPartPr>
        <w:name w:val="F7DB5DA5B9374570896BE6B151066DA4"/>
        <w:category>
          <w:name w:val="Splošno"/>
          <w:gallery w:val="placeholder"/>
        </w:category>
        <w:types>
          <w:type w:val="bbPlcHdr"/>
        </w:types>
        <w:behaviors>
          <w:behavior w:val="content"/>
        </w:behaviors>
        <w:guid w:val="{79A588BB-038D-486E-BC86-FC8DE053F38D}"/>
      </w:docPartPr>
      <w:docPartBody>
        <w:p w:rsidR="00E70945" w:rsidRDefault="00470657" w:rsidP="00470657">
          <w:pPr>
            <w:pStyle w:val="F7DB5DA5B9374570896BE6B151066DA4"/>
          </w:pPr>
          <w:r w:rsidRPr="007C6ECC">
            <w:rPr>
              <w:rStyle w:val="Besedilooznabemesta"/>
            </w:rPr>
            <w:t>Kliknite ali tapnite tukaj, če želite vnesti besedilo.</w:t>
          </w:r>
        </w:p>
      </w:docPartBody>
    </w:docPart>
    <w:docPart>
      <w:docPartPr>
        <w:name w:val="28DDE14256844C7E87F14F24328E7314"/>
        <w:category>
          <w:name w:val="Splošno"/>
          <w:gallery w:val="placeholder"/>
        </w:category>
        <w:types>
          <w:type w:val="bbPlcHdr"/>
        </w:types>
        <w:behaviors>
          <w:behavior w:val="content"/>
        </w:behaviors>
        <w:guid w:val="{D5289650-46FD-4B40-819E-FA6A0A9448FE}"/>
      </w:docPartPr>
      <w:docPartBody>
        <w:p w:rsidR="00E70945" w:rsidRDefault="00470657" w:rsidP="00470657">
          <w:pPr>
            <w:pStyle w:val="28DDE14256844C7E87F14F24328E7314"/>
          </w:pPr>
          <w:r w:rsidRPr="008E4AA5">
            <w:rPr>
              <w:rStyle w:val="Besedilooznabemesta"/>
            </w:rPr>
            <w:t>Kliknite ali tapnite tukaj, če želite vnesti besedilo.</w:t>
          </w:r>
        </w:p>
      </w:docPartBody>
    </w:docPart>
    <w:docPart>
      <w:docPartPr>
        <w:name w:val="8F4BCD8672C648809C7D3515E38E79CE"/>
        <w:category>
          <w:name w:val="Splošno"/>
          <w:gallery w:val="placeholder"/>
        </w:category>
        <w:types>
          <w:type w:val="bbPlcHdr"/>
        </w:types>
        <w:behaviors>
          <w:behavior w:val="content"/>
        </w:behaviors>
        <w:guid w:val="{9E09DCF4-8F66-48E0-A1F7-C247FEDBBB56}"/>
      </w:docPartPr>
      <w:docPartBody>
        <w:p w:rsidR="00E70945" w:rsidRDefault="00470657" w:rsidP="00470657">
          <w:pPr>
            <w:pStyle w:val="8F4BCD8672C648809C7D3515E38E79CE"/>
          </w:pPr>
          <w:r w:rsidRPr="007C6ECC">
            <w:rPr>
              <w:rStyle w:val="Besedilooznabemesta"/>
            </w:rPr>
            <w:t>Kliknite ali tapnite tukaj, če želite vnesti besedilo.</w:t>
          </w:r>
        </w:p>
      </w:docPartBody>
    </w:docPart>
    <w:docPart>
      <w:docPartPr>
        <w:name w:val="15B635A36C4E4A389CEDBCFDE4A17CC4"/>
        <w:category>
          <w:name w:val="Splošno"/>
          <w:gallery w:val="placeholder"/>
        </w:category>
        <w:types>
          <w:type w:val="bbPlcHdr"/>
        </w:types>
        <w:behaviors>
          <w:behavior w:val="content"/>
        </w:behaviors>
        <w:guid w:val="{3F40CA41-3DE1-4293-ADF9-31559D1D44C8}"/>
      </w:docPartPr>
      <w:docPartBody>
        <w:p w:rsidR="00E70945" w:rsidRDefault="00470657" w:rsidP="00470657">
          <w:pPr>
            <w:pStyle w:val="15B635A36C4E4A389CEDBCFDE4A17CC4"/>
          </w:pPr>
          <w:r w:rsidRPr="008E4AA5">
            <w:rPr>
              <w:rStyle w:val="Besedilooznabemesta"/>
            </w:rPr>
            <w:t>Kliknite ali tapnite tukaj, če želite vnesti besedilo.</w:t>
          </w:r>
        </w:p>
      </w:docPartBody>
    </w:docPart>
    <w:docPart>
      <w:docPartPr>
        <w:name w:val="DefaultPlaceholder_-1854013440"/>
        <w:category>
          <w:name w:val="Splošno"/>
          <w:gallery w:val="placeholder"/>
        </w:category>
        <w:types>
          <w:type w:val="bbPlcHdr"/>
        </w:types>
        <w:behaviors>
          <w:behavior w:val="content"/>
        </w:behaviors>
        <w:guid w:val="{82C543E0-9E85-4BC2-9D06-182362962E7F}"/>
      </w:docPartPr>
      <w:docPartBody>
        <w:p w:rsidR="00BA079C" w:rsidRDefault="00164D4E">
          <w:r w:rsidRPr="00DB62EF">
            <w:rPr>
              <w:rStyle w:val="Besedilooznabemesta"/>
            </w:rPr>
            <w:t>Kliknite ali tapnite tukaj, če želite vnesti besedilo.</w:t>
          </w:r>
        </w:p>
      </w:docPartBody>
    </w:docPart>
    <w:docPart>
      <w:docPartPr>
        <w:name w:val="76C5253C0E574DC88E222172668E2E95"/>
        <w:category>
          <w:name w:val="Splošno"/>
          <w:gallery w:val="placeholder"/>
        </w:category>
        <w:types>
          <w:type w:val="bbPlcHdr"/>
        </w:types>
        <w:behaviors>
          <w:behavior w:val="content"/>
        </w:behaviors>
        <w:guid w:val="{64EB85B5-BC72-4095-B820-4DA07CE893EF}"/>
      </w:docPartPr>
      <w:docPartBody>
        <w:p w:rsidR="00BA079C" w:rsidRDefault="00164D4E" w:rsidP="00164D4E">
          <w:pPr>
            <w:pStyle w:val="76C5253C0E574DC88E222172668E2E95"/>
          </w:pPr>
          <w:r w:rsidRPr="00DB62EF">
            <w:rPr>
              <w:rStyle w:val="Besedilooznabemesta"/>
            </w:rPr>
            <w:t>Kliknite ali tapnite tukaj, če želite vnesti besedilo.</w:t>
          </w:r>
        </w:p>
      </w:docPartBody>
    </w:docPart>
    <w:docPart>
      <w:docPartPr>
        <w:name w:val="955BE3FF81BB46198994E7B0C6359F83"/>
        <w:category>
          <w:name w:val="Splošno"/>
          <w:gallery w:val="placeholder"/>
        </w:category>
        <w:types>
          <w:type w:val="bbPlcHdr"/>
        </w:types>
        <w:behaviors>
          <w:behavior w:val="content"/>
        </w:behaviors>
        <w:guid w:val="{B3210F4F-A528-47D6-835B-D9F4953E0D11}"/>
      </w:docPartPr>
      <w:docPartBody>
        <w:p w:rsidR="00BA079C" w:rsidRDefault="00164D4E" w:rsidP="00164D4E">
          <w:pPr>
            <w:pStyle w:val="955BE3FF81BB46198994E7B0C6359F83"/>
          </w:pPr>
          <w:r w:rsidRPr="00DB62EF">
            <w:rPr>
              <w:rStyle w:val="Besedilooznabemesta"/>
            </w:rPr>
            <w:t>Kliknite ali tapnite tukaj, če želite vnesti besedilo.</w:t>
          </w:r>
        </w:p>
      </w:docPartBody>
    </w:docPart>
    <w:docPart>
      <w:docPartPr>
        <w:name w:val="179A6FAD83CC44EBA086E94788B1C255"/>
        <w:category>
          <w:name w:val="Splošno"/>
          <w:gallery w:val="placeholder"/>
        </w:category>
        <w:types>
          <w:type w:val="bbPlcHdr"/>
        </w:types>
        <w:behaviors>
          <w:behavior w:val="content"/>
        </w:behaviors>
        <w:guid w:val="{CE2068E6-143E-4ED9-A778-C3F96AA659D2}"/>
      </w:docPartPr>
      <w:docPartBody>
        <w:p w:rsidR="00BA079C" w:rsidRDefault="00164D4E" w:rsidP="00164D4E">
          <w:pPr>
            <w:pStyle w:val="179A6FAD83CC44EBA086E94788B1C255"/>
          </w:pPr>
          <w:r w:rsidRPr="00DB62EF">
            <w:rPr>
              <w:rStyle w:val="Besedilooznabemesta"/>
            </w:rPr>
            <w:t>Kliknite ali tapnite tukaj, če želite vnesti besedilo.</w:t>
          </w:r>
        </w:p>
      </w:docPartBody>
    </w:docPart>
    <w:docPart>
      <w:docPartPr>
        <w:name w:val="ED3D71C0C18B41EBB18AA60337C12AFE"/>
        <w:category>
          <w:name w:val="Splošno"/>
          <w:gallery w:val="placeholder"/>
        </w:category>
        <w:types>
          <w:type w:val="bbPlcHdr"/>
        </w:types>
        <w:behaviors>
          <w:behavior w:val="content"/>
        </w:behaviors>
        <w:guid w:val="{25F9613C-3751-49E4-BD46-E198736B2F89}"/>
      </w:docPartPr>
      <w:docPartBody>
        <w:p w:rsidR="00BA079C" w:rsidRDefault="00164D4E" w:rsidP="00164D4E">
          <w:pPr>
            <w:pStyle w:val="ED3D71C0C18B41EBB18AA60337C12AFE"/>
          </w:pPr>
          <w:r w:rsidRPr="00DB62EF">
            <w:rPr>
              <w:rStyle w:val="Besedilooznabemesta"/>
            </w:rPr>
            <w:t>Kliknite ali tapnite tukaj, če želite vnesti besedilo.</w:t>
          </w:r>
        </w:p>
      </w:docPartBody>
    </w:docPart>
    <w:docPart>
      <w:docPartPr>
        <w:name w:val="CF747758D80B4F8DA83CE8D7FE70B9FE"/>
        <w:category>
          <w:name w:val="Splošno"/>
          <w:gallery w:val="placeholder"/>
        </w:category>
        <w:types>
          <w:type w:val="bbPlcHdr"/>
        </w:types>
        <w:behaviors>
          <w:behavior w:val="content"/>
        </w:behaviors>
        <w:guid w:val="{202E561E-7F70-45BB-A995-D8D4C7387547}"/>
      </w:docPartPr>
      <w:docPartBody>
        <w:p w:rsidR="00BA079C" w:rsidRDefault="00164D4E" w:rsidP="00164D4E">
          <w:pPr>
            <w:pStyle w:val="CF747758D80B4F8DA83CE8D7FE70B9FE"/>
          </w:pPr>
          <w:r w:rsidRPr="00DB62EF">
            <w:rPr>
              <w:rStyle w:val="Besedilooznabemesta"/>
            </w:rPr>
            <w:t>Kliknite ali tapnite tukaj, če želite vnesti besedilo.</w:t>
          </w:r>
        </w:p>
      </w:docPartBody>
    </w:docPart>
    <w:docPart>
      <w:docPartPr>
        <w:name w:val="188A730F07674089A7D6786DC4C433FD"/>
        <w:category>
          <w:name w:val="Splošno"/>
          <w:gallery w:val="placeholder"/>
        </w:category>
        <w:types>
          <w:type w:val="bbPlcHdr"/>
        </w:types>
        <w:behaviors>
          <w:behavior w:val="content"/>
        </w:behaviors>
        <w:guid w:val="{21882ABC-F35C-4179-8D94-325C23DABF12}"/>
      </w:docPartPr>
      <w:docPartBody>
        <w:p w:rsidR="00BA079C" w:rsidRDefault="00164D4E" w:rsidP="00164D4E">
          <w:pPr>
            <w:pStyle w:val="188A730F07674089A7D6786DC4C433FD"/>
          </w:pPr>
          <w:r w:rsidRPr="00DB62EF">
            <w:rPr>
              <w:rStyle w:val="Besedilooznabemesta"/>
            </w:rPr>
            <w:t>Kliknite ali tapnite tukaj, če želite vnesti besedilo.</w:t>
          </w:r>
        </w:p>
      </w:docPartBody>
    </w:docPart>
    <w:docPart>
      <w:docPartPr>
        <w:name w:val="80156E68E7DF46829FD32AE8E0048337"/>
        <w:category>
          <w:name w:val="Splošno"/>
          <w:gallery w:val="placeholder"/>
        </w:category>
        <w:types>
          <w:type w:val="bbPlcHdr"/>
        </w:types>
        <w:behaviors>
          <w:behavior w:val="content"/>
        </w:behaviors>
        <w:guid w:val="{BFCC4E7B-2B0E-4DCB-9317-D4D5AAE204EC}"/>
      </w:docPartPr>
      <w:docPartBody>
        <w:p w:rsidR="00BA079C" w:rsidRDefault="00164D4E" w:rsidP="00164D4E">
          <w:pPr>
            <w:pStyle w:val="80156E68E7DF46829FD32AE8E0048337"/>
          </w:pPr>
          <w:r w:rsidRPr="00DB62EF">
            <w:rPr>
              <w:rStyle w:val="Besedilooznabemesta"/>
            </w:rPr>
            <w:t>Kliknite ali tapnite tukaj, če želite vnesti besedilo.</w:t>
          </w:r>
        </w:p>
      </w:docPartBody>
    </w:docPart>
    <w:docPart>
      <w:docPartPr>
        <w:name w:val="F35F5C72E6B14BEC96E678CD63D13E9D"/>
        <w:category>
          <w:name w:val="Splošno"/>
          <w:gallery w:val="placeholder"/>
        </w:category>
        <w:types>
          <w:type w:val="bbPlcHdr"/>
        </w:types>
        <w:behaviors>
          <w:behavior w:val="content"/>
        </w:behaviors>
        <w:guid w:val="{B75F8020-C1E0-4586-A24A-4A0B2F2DB349}"/>
      </w:docPartPr>
      <w:docPartBody>
        <w:p w:rsidR="00BA079C" w:rsidRDefault="00164D4E" w:rsidP="00164D4E">
          <w:pPr>
            <w:pStyle w:val="F35F5C72E6B14BEC96E678CD63D13E9D"/>
          </w:pPr>
          <w:r w:rsidRPr="00DB62EF">
            <w:rPr>
              <w:rStyle w:val="Besedilooznabemesta"/>
            </w:rPr>
            <w:t>Kliknite ali tapnite tukaj, če želite vnesti besedilo.</w:t>
          </w:r>
        </w:p>
      </w:docPartBody>
    </w:docPart>
    <w:docPart>
      <w:docPartPr>
        <w:name w:val="6A8165A3EA1E43EC8E573C20BE04AE24"/>
        <w:category>
          <w:name w:val="Splošno"/>
          <w:gallery w:val="placeholder"/>
        </w:category>
        <w:types>
          <w:type w:val="bbPlcHdr"/>
        </w:types>
        <w:behaviors>
          <w:behavior w:val="content"/>
        </w:behaviors>
        <w:guid w:val="{BC1A51DC-7FF4-4A66-80D0-0925ED3F915C}"/>
      </w:docPartPr>
      <w:docPartBody>
        <w:p w:rsidR="00BA079C" w:rsidRDefault="00164D4E" w:rsidP="00164D4E">
          <w:pPr>
            <w:pStyle w:val="6A8165A3EA1E43EC8E573C20BE04AE24"/>
          </w:pPr>
          <w:r w:rsidRPr="00DB62EF">
            <w:rPr>
              <w:rStyle w:val="Besedilooznabemesta"/>
            </w:rPr>
            <w:t>Kliknite ali tapnite tukaj, če želite vnesti besedilo.</w:t>
          </w:r>
        </w:p>
      </w:docPartBody>
    </w:docPart>
    <w:docPart>
      <w:docPartPr>
        <w:name w:val="F2A2E2CE61C7411A9D339086AAA41831"/>
        <w:category>
          <w:name w:val="Splošno"/>
          <w:gallery w:val="placeholder"/>
        </w:category>
        <w:types>
          <w:type w:val="bbPlcHdr"/>
        </w:types>
        <w:behaviors>
          <w:behavior w:val="content"/>
        </w:behaviors>
        <w:guid w:val="{6BE13395-3BC6-4D4F-9B05-8488BFC3263B}"/>
      </w:docPartPr>
      <w:docPartBody>
        <w:p w:rsidR="00BA079C" w:rsidRDefault="00164D4E" w:rsidP="00164D4E">
          <w:pPr>
            <w:pStyle w:val="F2A2E2CE61C7411A9D339086AAA41831"/>
          </w:pPr>
          <w:r w:rsidRPr="00DB62EF">
            <w:rPr>
              <w:rStyle w:val="Besedilooznabemesta"/>
            </w:rPr>
            <w:t>Kliknite ali tapnite tukaj, če želite vnesti besedilo.</w:t>
          </w:r>
        </w:p>
      </w:docPartBody>
    </w:docPart>
    <w:docPart>
      <w:docPartPr>
        <w:name w:val="85CC7B7325A94C1CA1A4CFA2A5DA187D"/>
        <w:category>
          <w:name w:val="Splošno"/>
          <w:gallery w:val="placeholder"/>
        </w:category>
        <w:types>
          <w:type w:val="bbPlcHdr"/>
        </w:types>
        <w:behaviors>
          <w:behavior w:val="content"/>
        </w:behaviors>
        <w:guid w:val="{36536441-5402-4D81-BCBB-39D64C2DF53D}"/>
      </w:docPartPr>
      <w:docPartBody>
        <w:p w:rsidR="00BA079C" w:rsidRDefault="00164D4E" w:rsidP="00164D4E">
          <w:pPr>
            <w:pStyle w:val="85CC7B7325A94C1CA1A4CFA2A5DA187D"/>
          </w:pPr>
          <w:r w:rsidRPr="00DB62EF">
            <w:rPr>
              <w:rStyle w:val="Besedilooznabemesta"/>
            </w:rPr>
            <w:t>Kliknite ali tapnite tukaj, če želite vnesti besedilo.</w:t>
          </w:r>
        </w:p>
      </w:docPartBody>
    </w:docPart>
    <w:docPart>
      <w:docPartPr>
        <w:name w:val="ABDE2FD526FB4C96B5C88CC48EA2C637"/>
        <w:category>
          <w:name w:val="Splošno"/>
          <w:gallery w:val="placeholder"/>
        </w:category>
        <w:types>
          <w:type w:val="bbPlcHdr"/>
        </w:types>
        <w:behaviors>
          <w:behavior w:val="content"/>
        </w:behaviors>
        <w:guid w:val="{DFD0B45D-6883-4C24-9445-63B369225692}"/>
      </w:docPartPr>
      <w:docPartBody>
        <w:p w:rsidR="00BA079C" w:rsidRDefault="00164D4E" w:rsidP="00164D4E">
          <w:pPr>
            <w:pStyle w:val="ABDE2FD526FB4C96B5C88CC48EA2C637"/>
          </w:pPr>
          <w:r w:rsidRPr="00DB62EF">
            <w:rPr>
              <w:rStyle w:val="Besedilooznabemesta"/>
            </w:rPr>
            <w:t>Kliknite ali tapnite tukaj, če želite vnesti besedilo.</w:t>
          </w:r>
        </w:p>
      </w:docPartBody>
    </w:docPart>
    <w:docPart>
      <w:docPartPr>
        <w:name w:val="D89E525027C54A46AFEDC57D42D4D5E1"/>
        <w:category>
          <w:name w:val="Splošno"/>
          <w:gallery w:val="placeholder"/>
        </w:category>
        <w:types>
          <w:type w:val="bbPlcHdr"/>
        </w:types>
        <w:behaviors>
          <w:behavior w:val="content"/>
        </w:behaviors>
        <w:guid w:val="{778BC0AB-FE6F-475E-A30A-1D0D9DCDDED4}"/>
      </w:docPartPr>
      <w:docPartBody>
        <w:p w:rsidR="00BA079C" w:rsidRDefault="00164D4E" w:rsidP="00164D4E">
          <w:pPr>
            <w:pStyle w:val="D89E525027C54A46AFEDC57D42D4D5E1"/>
          </w:pPr>
          <w:r w:rsidRPr="00DB62EF">
            <w:rPr>
              <w:rStyle w:val="Besedilooznabemesta"/>
            </w:rPr>
            <w:t>Kliknite ali tapnite tukaj, če želite vnesti besedilo.</w:t>
          </w:r>
        </w:p>
      </w:docPartBody>
    </w:docPart>
    <w:docPart>
      <w:docPartPr>
        <w:name w:val="A8484AAA79CF43A9A6C078AA764373C3"/>
        <w:category>
          <w:name w:val="Splošno"/>
          <w:gallery w:val="placeholder"/>
        </w:category>
        <w:types>
          <w:type w:val="bbPlcHdr"/>
        </w:types>
        <w:behaviors>
          <w:behavior w:val="content"/>
        </w:behaviors>
        <w:guid w:val="{7EC9A695-1920-44CD-8D30-1601BF5D3248}"/>
      </w:docPartPr>
      <w:docPartBody>
        <w:p w:rsidR="00BA079C" w:rsidRDefault="00164D4E" w:rsidP="00164D4E">
          <w:pPr>
            <w:pStyle w:val="A8484AAA79CF43A9A6C078AA764373C3"/>
          </w:pPr>
          <w:r w:rsidRPr="00DB62EF">
            <w:rPr>
              <w:rStyle w:val="Besedilooznabemesta"/>
            </w:rPr>
            <w:t>Kliknite ali tapnite tukaj, če želite vnesti besedilo.</w:t>
          </w:r>
        </w:p>
      </w:docPartBody>
    </w:docPart>
    <w:docPart>
      <w:docPartPr>
        <w:name w:val="507DA3CA833D4B6FB5B7428CFEE0D7CC"/>
        <w:category>
          <w:name w:val="Splošno"/>
          <w:gallery w:val="placeholder"/>
        </w:category>
        <w:types>
          <w:type w:val="bbPlcHdr"/>
        </w:types>
        <w:behaviors>
          <w:behavior w:val="content"/>
        </w:behaviors>
        <w:guid w:val="{6DF633C4-A6B7-46CD-BF8D-93DEC45EF3D3}"/>
      </w:docPartPr>
      <w:docPartBody>
        <w:p w:rsidR="00BA079C" w:rsidRDefault="00164D4E" w:rsidP="00164D4E">
          <w:pPr>
            <w:pStyle w:val="507DA3CA833D4B6FB5B7428CFEE0D7CC"/>
          </w:pPr>
          <w:r w:rsidRPr="00DB62EF">
            <w:rPr>
              <w:rStyle w:val="Besedilooznabemesta"/>
            </w:rPr>
            <w:t>Kliknite ali tapnite tukaj, če želite vnesti besedilo.</w:t>
          </w:r>
        </w:p>
      </w:docPartBody>
    </w:docPart>
    <w:docPart>
      <w:docPartPr>
        <w:name w:val="DD8C174FDE984F87942F6322F84DB83B"/>
        <w:category>
          <w:name w:val="Splošno"/>
          <w:gallery w:val="placeholder"/>
        </w:category>
        <w:types>
          <w:type w:val="bbPlcHdr"/>
        </w:types>
        <w:behaviors>
          <w:behavior w:val="content"/>
        </w:behaviors>
        <w:guid w:val="{E9804E41-AFBB-4402-9713-4766B88448AD}"/>
      </w:docPartPr>
      <w:docPartBody>
        <w:p w:rsidR="00BA079C" w:rsidRDefault="00164D4E" w:rsidP="00164D4E">
          <w:pPr>
            <w:pStyle w:val="DD8C174FDE984F87942F6322F84DB83B"/>
          </w:pPr>
          <w:r w:rsidRPr="00DB62EF">
            <w:rPr>
              <w:rStyle w:val="Besedilooznabemesta"/>
            </w:rPr>
            <w:t>Kliknite ali tapnite tukaj, če želite vnesti besedilo.</w:t>
          </w:r>
        </w:p>
      </w:docPartBody>
    </w:docPart>
    <w:docPart>
      <w:docPartPr>
        <w:name w:val="3B50F51FF6884CB0ADB00A26EA350CBE"/>
        <w:category>
          <w:name w:val="Splošno"/>
          <w:gallery w:val="placeholder"/>
        </w:category>
        <w:types>
          <w:type w:val="bbPlcHdr"/>
        </w:types>
        <w:behaviors>
          <w:behavior w:val="content"/>
        </w:behaviors>
        <w:guid w:val="{9A4B1DC4-B03B-4D5A-A9AC-D776A4456D23}"/>
      </w:docPartPr>
      <w:docPartBody>
        <w:p w:rsidR="00BA079C" w:rsidRDefault="00164D4E" w:rsidP="00164D4E">
          <w:pPr>
            <w:pStyle w:val="3B50F51FF6884CB0ADB00A26EA350CBE"/>
          </w:pPr>
          <w:r w:rsidRPr="00DB62EF">
            <w:rPr>
              <w:rStyle w:val="Besedilooznabemesta"/>
            </w:rPr>
            <w:t>Kliknite ali tapnite tukaj, če želite vnesti besedilo.</w:t>
          </w:r>
        </w:p>
      </w:docPartBody>
    </w:docPart>
    <w:docPart>
      <w:docPartPr>
        <w:name w:val="1EBD3D39E05B4EBCAA2350ECC5F18507"/>
        <w:category>
          <w:name w:val="Splošno"/>
          <w:gallery w:val="placeholder"/>
        </w:category>
        <w:types>
          <w:type w:val="bbPlcHdr"/>
        </w:types>
        <w:behaviors>
          <w:behavior w:val="content"/>
        </w:behaviors>
        <w:guid w:val="{B44E7E76-9C7E-4F83-8C5E-5EE46CCB58E4}"/>
      </w:docPartPr>
      <w:docPartBody>
        <w:p w:rsidR="00BA079C" w:rsidRDefault="00164D4E" w:rsidP="00164D4E">
          <w:pPr>
            <w:pStyle w:val="1EBD3D39E05B4EBCAA2350ECC5F18507"/>
          </w:pPr>
          <w:r w:rsidRPr="00DB62EF">
            <w:rPr>
              <w:rStyle w:val="Besedilooznabemesta"/>
            </w:rPr>
            <w:t>Kliknite ali tapnite tukaj, če želite vnesti besedilo.</w:t>
          </w:r>
        </w:p>
      </w:docPartBody>
    </w:docPart>
    <w:docPart>
      <w:docPartPr>
        <w:name w:val="DF2B6B078A3F4EF5972EB5EF762B1E90"/>
        <w:category>
          <w:name w:val="Splošno"/>
          <w:gallery w:val="placeholder"/>
        </w:category>
        <w:types>
          <w:type w:val="bbPlcHdr"/>
        </w:types>
        <w:behaviors>
          <w:behavior w:val="content"/>
        </w:behaviors>
        <w:guid w:val="{DE2D18BB-C7E1-4D23-95FF-4FEA6B2D7DE1}"/>
      </w:docPartPr>
      <w:docPartBody>
        <w:p w:rsidR="00BA079C" w:rsidRDefault="00164D4E" w:rsidP="00164D4E">
          <w:pPr>
            <w:pStyle w:val="DF2B6B078A3F4EF5972EB5EF762B1E90"/>
          </w:pPr>
          <w:r w:rsidRPr="00DB62EF">
            <w:rPr>
              <w:rStyle w:val="Besedilooznabemesta"/>
            </w:rPr>
            <w:t>Kliknite ali tapnite tukaj, če želite vnesti besedilo.</w:t>
          </w:r>
        </w:p>
      </w:docPartBody>
    </w:docPart>
    <w:docPart>
      <w:docPartPr>
        <w:name w:val="AD5D277BBBBF40249EC9B2884803C87E"/>
        <w:category>
          <w:name w:val="Splošno"/>
          <w:gallery w:val="placeholder"/>
        </w:category>
        <w:types>
          <w:type w:val="bbPlcHdr"/>
        </w:types>
        <w:behaviors>
          <w:behavior w:val="content"/>
        </w:behaviors>
        <w:guid w:val="{F74D80F5-F678-491F-838F-BF4B51A528DD}"/>
      </w:docPartPr>
      <w:docPartBody>
        <w:p w:rsidR="00BA079C" w:rsidRDefault="00164D4E" w:rsidP="00164D4E">
          <w:pPr>
            <w:pStyle w:val="AD5D277BBBBF40249EC9B2884803C87E"/>
          </w:pPr>
          <w:r w:rsidRPr="00DB62EF">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variable"/>
  </w:font>
  <w:font w:name="Pluto Sans Cond Light">
    <w:altName w:val="Times New Roman"/>
    <w:panose1 w:val="00000000000000000000"/>
    <w:charset w:val="00"/>
    <w:family w:val="modern"/>
    <w:notTrueType/>
    <w:pitch w:val="variable"/>
    <w:sig w:usb0="A00000AF" w:usb1="5000207B" w:usb2="00000000" w:usb3="00000000" w:csb0="00000093"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657"/>
    <w:rsid w:val="00007CFD"/>
    <w:rsid w:val="0012574C"/>
    <w:rsid w:val="00164D4E"/>
    <w:rsid w:val="001F11D1"/>
    <w:rsid w:val="00345EDB"/>
    <w:rsid w:val="003E07F9"/>
    <w:rsid w:val="003F1E32"/>
    <w:rsid w:val="00400718"/>
    <w:rsid w:val="00470657"/>
    <w:rsid w:val="004A6CE1"/>
    <w:rsid w:val="004F01C2"/>
    <w:rsid w:val="0052786C"/>
    <w:rsid w:val="005B6F45"/>
    <w:rsid w:val="00612E61"/>
    <w:rsid w:val="006F7ECC"/>
    <w:rsid w:val="007B522F"/>
    <w:rsid w:val="007D08E4"/>
    <w:rsid w:val="00A62339"/>
    <w:rsid w:val="00AA1685"/>
    <w:rsid w:val="00AA7161"/>
    <w:rsid w:val="00AE1F75"/>
    <w:rsid w:val="00B3525B"/>
    <w:rsid w:val="00B4589C"/>
    <w:rsid w:val="00B82654"/>
    <w:rsid w:val="00BA079C"/>
    <w:rsid w:val="00C247DB"/>
    <w:rsid w:val="00C44A70"/>
    <w:rsid w:val="00DD3E0F"/>
    <w:rsid w:val="00E709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64D4E"/>
    <w:rPr>
      <w:color w:val="808080"/>
    </w:rPr>
  </w:style>
  <w:style w:type="paragraph" w:customStyle="1" w:styleId="FB30DA85B06B461A91A01EB754347517">
    <w:name w:val="FB30DA85B06B461A91A01EB754347517"/>
    <w:rsid w:val="00470657"/>
  </w:style>
  <w:style w:type="paragraph" w:customStyle="1" w:styleId="289C8DAEA2874227BBCEBD46E9BC90CC">
    <w:name w:val="289C8DAEA2874227BBCEBD46E9BC90CC"/>
    <w:rsid w:val="00470657"/>
  </w:style>
  <w:style w:type="paragraph" w:customStyle="1" w:styleId="2C1CB30661C840879D76A4BE1DE79C6E">
    <w:name w:val="2C1CB30661C840879D76A4BE1DE79C6E"/>
    <w:rsid w:val="00470657"/>
  </w:style>
  <w:style w:type="paragraph" w:customStyle="1" w:styleId="5B63DAA4159446BEB2F15E9F0EDBDF09">
    <w:name w:val="5B63DAA4159446BEB2F15E9F0EDBDF09"/>
    <w:rsid w:val="00470657"/>
  </w:style>
  <w:style w:type="paragraph" w:customStyle="1" w:styleId="E08748C082A04B419B86C858C07A2ACC">
    <w:name w:val="E08748C082A04B419B86C858C07A2ACC"/>
    <w:rsid w:val="00470657"/>
  </w:style>
  <w:style w:type="paragraph" w:customStyle="1" w:styleId="7585C41B535D462CBFE7EB7717E87199">
    <w:name w:val="7585C41B535D462CBFE7EB7717E87199"/>
    <w:rsid w:val="00470657"/>
  </w:style>
  <w:style w:type="paragraph" w:customStyle="1" w:styleId="40D5351148F24E0DA2F6768CAADBB70B">
    <w:name w:val="40D5351148F24E0DA2F6768CAADBB70B"/>
    <w:rsid w:val="00470657"/>
  </w:style>
  <w:style w:type="paragraph" w:customStyle="1" w:styleId="82CD954EB35C424A8749C9AC13D17261">
    <w:name w:val="82CD954EB35C424A8749C9AC13D17261"/>
    <w:rsid w:val="00470657"/>
  </w:style>
  <w:style w:type="paragraph" w:customStyle="1" w:styleId="01671AAA3B0A4666B60AF8BF1DB38091">
    <w:name w:val="01671AAA3B0A4666B60AF8BF1DB38091"/>
    <w:rsid w:val="00470657"/>
  </w:style>
  <w:style w:type="paragraph" w:customStyle="1" w:styleId="D673A4D8A0C748CC954D77B82501D501">
    <w:name w:val="D673A4D8A0C748CC954D77B82501D501"/>
    <w:rsid w:val="00470657"/>
  </w:style>
  <w:style w:type="paragraph" w:customStyle="1" w:styleId="37F939333C4C4817BDCD66AE3EFA002D">
    <w:name w:val="37F939333C4C4817BDCD66AE3EFA002D"/>
    <w:rsid w:val="00470657"/>
  </w:style>
  <w:style w:type="paragraph" w:customStyle="1" w:styleId="DDB14DA21881484287B89FC8484751BE">
    <w:name w:val="DDB14DA21881484287B89FC8484751BE"/>
    <w:rsid w:val="00470657"/>
  </w:style>
  <w:style w:type="paragraph" w:customStyle="1" w:styleId="BFAF16A368AD4D5B9768AA23B47B1F96">
    <w:name w:val="BFAF16A368AD4D5B9768AA23B47B1F96"/>
    <w:rsid w:val="00470657"/>
  </w:style>
  <w:style w:type="paragraph" w:customStyle="1" w:styleId="49277C7E615A451A9AF99057B6CD28BA">
    <w:name w:val="49277C7E615A451A9AF99057B6CD28BA"/>
    <w:rsid w:val="00470657"/>
  </w:style>
  <w:style w:type="paragraph" w:customStyle="1" w:styleId="F9189CF97C5E4631AA46880071AAF57C">
    <w:name w:val="F9189CF97C5E4631AA46880071AAF57C"/>
    <w:rsid w:val="00470657"/>
  </w:style>
  <w:style w:type="paragraph" w:customStyle="1" w:styleId="FA565F8E7E3D438E94F29038FB2D169E">
    <w:name w:val="FA565F8E7E3D438E94F29038FB2D169E"/>
    <w:rsid w:val="00470657"/>
  </w:style>
  <w:style w:type="paragraph" w:customStyle="1" w:styleId="A4A4C875F63840CABBF7A72EECCB93FC">
    <w:name w:val="A4A4C875F63840CABBF7A72EECCB93FC"/>
    <w:rsid w:val="00470657"/>
  </w:style>
  <w:style w:type="paragraph" w:customStyle="1" w:styleId="C594D1251F1D494E8908F866C66EFB91">
    <w:name w:val="C594D1251F1D494E8908F866C66EFB91"/>
    <w:rsid w:val="00470657"/>
  </w:style>
  <w:style w:type="paragraph" w:customStyle="1" w:styleId="3CA6EDD76D2349DAA74CFB0FE78D7EFC">
    <w:name w:val="3CA6EDD76D2349DAA74CFB0FE78D7EFC"/>
    <w:rsid w:val="00470657"/>
  </w:style>
  <w:style w:type="paragraph" w:customStyle="1" w:styleId="E4B91EA497A847BCA3DE9B36403C672D">
    <w:name w:val="E4B91EA497A847BCA3DE9B36403C672D"/>
    <w:rsid w:val="00470657"/>
  </w:style>
  <w:style w:type="paragraph" w:customStyle="1" w:styleId="842B099AE22C40CC8BB15F0F2BE29B14">
    <w:name w:val="842B099AE22C40CC8BB15F0F2BE29B14"/>
    <w:rsid w:val="00470657"/>
  </w:style>
  <w:style w:type="paragraph" w:customStyle="1" w:styleId="FFC87709A11A4C43BB2698C59E4464C8">
    <w:name w:val="FFC87709A11A4C43BB2698C59E4464C8"/>
    <w:rsid w:val="00470657"/>
  </w:style>
  <w:style w:type="paragraph" w:customStyle="1" w:styleId="6C6DE7C36AA345F8A307257D72A81AE9">
    <w:name w:val="6C6DE7C36AA345F8A307257D72A81AE9"/>
    <w:rsid w:val="00470657"/>
  </w:style>
  <w:style w:type="paragraph" w:customStyle="1" w:styleId="3096D114AE66463984E741245FEF8AF8">
    <w:name w:val="3096D114AE66463984E741245FEF8AF8"/>
    <w:rsid w:val="00470657"/>
  </w:style>
  <w:style w:type="paragraph" w:customStyle="1" w:styleId="A54B3AEA7BBD4029B5FB5A9036859B76">
    <w:name w:val="A54B3AEA7BBD4029B5FB5A9036859B76"/>
    <w:rsid w:val="00470657"/>
  </w:style>
  <w:style w:type="paragraph" w:customStyle="1" w:styleId="E58374B89F84413B9A556C9639E310C5">
    <w:name w:val="E58374B89F84413B9A556C9639E310C5"/>
    <w:rsid w:val="00470657"/>
  </w:style>
  <w:style w:type="paragraph" w:customStyle="1" w:styleId="4ED803E427E74AFE9FC6DE17F72B261A">
    <w:name w:val="4ED803E427E74AFE9FC6DE17F72B261A"/>
    <w:rsid w:val="00470657"/>
  </w:style>
  <w:style w:type="paragraph" w:customStyle="1" w:styleId="27550599B2D44E5AB431896941BC501F">
    <w:name w:val="27550599B2D44E5AB431896941BC501F"/>
    <w:rsid w:val="00470657"/>
  </w:style>
  <w:style w:type="paragraph" w:customStyle="1" w:styleId="8A78A8FB657A4F598459BCF124BB52C8">
    <w:name w:val="8A78A8FB657A4F598459BCF124BB52C8"/>
    <w:rsid w:val="00470657"/>
  </w:style>
  <w:style w:type="paragraph" w:customStyle="1" w:styleId="C61627B5A92F4D0A98BA2F09EF1CA13D">
    <w:name w:val="C61627B5A92F4D0A98BA2F09EF1CA13D"/>
    <w:rsid w:val="00470657"/>
  </w:style>
  <w:style w:type="paragraph" w:customStyle="1" w:styleId="F0D384C8677448269185396300E3430D">
    <w:name w:val="F0D384C8677448269185396300E3430D"/>
    <w:rsid w:val="00470657"/>
  </w:style>
  <w:style w:type="paragraph" w:customStyle="1" w:styleId="2F6914E7383B4A0BA6CC2C6873DAB9AF">
    <w:name w:val="2F6914E7383B4A0BA6CC2C6873DAB9AF"/>
    <w:rsid w:val="00470657"/>
  </w:style>
  <w:style w:type="paragraph" w:customStyle="1" w:styleId="1129ECC0B4B14727B5C99E3FD6B0C300">
    <w:name w:val="1129ECC0B4B14727B5C99E3FD6B0C300"/>
    <w:rsid w:val="00470657"/>
  </w:style>
  <w:style w:type="paragraph" w:customStyle="1" w:styleId="0736D4BAAB7A475BA60AFFA022C26FEC">
    <w:name w:val="0736D4BAAB7A475BA60AFFA022C26FEC"/>
    <w:rsid w:val="00470657"/>
  </w:style>
  <w:style w:type="paragraph" w:customStyle="1" w:styleId="A40793AA89034716A158243BEB7DC375">
    <w:name w:val="A40793AA89034716A158243BEB7DC375"/>
    <w:rsid w:val="00470657"/>
  </w:style>
  <w:style w:type="paragraph" w:customStyle="1" w:styleId="4CAA4B0D0CAA4B84BAEEFE57D5142DEE">
    <w:name w:val="4CAA4B0D0CAA4B84BAEEFE57D5142DEE"/>
    <w:rsid w:val="00470657"/>
  </w:style>
  <w:style w:type="paragraph" w:customStyle="1" w:styleId="08FF542F1B6A435C972834B971CEF551">
    <w:name w:val="08FF542F1B6A435C972834B971CEF551"/>
    <w:rsid w:val="00470657"/>
  </w:style>
  <w:style w:type="paragraph" w:customStyle="1" w:styleId="F7CF8C1290F340749D55B09132DF484D">
    <w:name w:val="F7CF8C1290F340749D55B09132DF484D"/>
    <w:rsid w:val="00470657"/>
  </w:style>
  <w:style w:type="paragraph" w:customStyle="1" w:styleId="C6748AB3B4B84B698807818898A10A26">
    <w:name w:val="C6748AB3B4B84B698807818898A10A26"/>
    <w:rsid w:val="00470657"/>
  </w:style>
  <w:style w:type="paragraph" w:customStyle="1" w:styleId="2572A4EE0B2A4455956487CF6AFD074C">
    <w:name w:val="2572A4EE0B2A4455956487CF6AFD074C"/>
    <w:rsid w:val="00470657"/>
  </w:style>
  <w:style w:type="paragraph" w:customStyle="1" w:styleId="B45BD9826D064E719206C09F8FD65E11">
    <w:name w:val="B45BD9826D064E719206C09F8FD65E11"/>
    <w:rsid w:val="00470657"/>
  </w:style>
  <w:style w:type="paragraph" w:customStyle="1" w:styleId="7E555F311C2E4142A33DF94869AA59AA">
    <w:name w:val="7E555F311C2E4142A33DF94869AA59AA"/>
    <w:rsid w:val="00470657"/>
  </w:style>
  <w:style w:type="paragraph" w:customStyle="1" w:styleId="0CCCFEB3C305462C80B03C218452D7BD">
    <w:name w:val="0CCCFEB3C305462C80B03C218452D7BD"/>
    <w:rsid w:val="00470657"/>
  </w:style>
  <w:style w:type="paragraph" w:customStyle="1" w:styleId="B48E6C87AB9D4E30AAAE0194C0AA55B6">
    <w:name w:val="B48E6C87AB9D4E30AAAE0194C0AA55B6"/>
    <w:rsid w:val="00470657"/>
  </w:style>
  <w:style w:type="paragraph" w:customStyle="1" w:styleId="C1C7B383D2C1465095D6DC80F3C32DB8">
    <w:name w:val="C1C7B383D2C1465095D6DC80F3C32DB8"/>
    <w:rsid w:val="00470657"/>
  </w:style>
  <w:style w:type="paragraph" w:customStyle="1" w:styleId="52CE80058161407BA7690DBA04E9B97C">
    <w:name w:val="52CE80058161407BA7690DBA04E9B97C"/>
    <w:rsid w:val="00470657"/>
  </w:style>
  <w:style w:type="paragraph" w:customStyle="1" w:styleId="B0FC2B2AA8CC4E56B7A92CA8DFED1A6B">
    <w:name w:val="B0FC2B2AA8CC4E56B7A92CA8DFED1A6B"/>
    <w:rsid w:val="00470657"/>
  </w:style>
  <w:style w:type="paragraph" w:customStyle="1" w:styleId="3C52A8B896294C6BB1F47B3DD60C7EEB">
    <w:name w:val="3C52A8B896294C6BB1F47B3DD60C7EEB"/>
    <w:rsid w:val="00470657"/>
  </w:style>
  <w:style w:type="paragraph" w:customStyle="1" w:styleId="806EC4D8F1214FD8AB7AEFD4832CAF2F">
    <w:name w:val="806EC4D8F1214FD8AB7AEFD4832CAF2F"/>
    <w:rsid w:val="00470657"/>
  </w:style>
  <w:style w:type="paragraph" w:customStyle="1" w:styleId="81EBF3EC58B9485684F58356022BD200">
    <w:name w:val="81EBF3EC58B9485684F58356022BD200"/>
    <w:rsid w:val="00470657"/>
  </w:style>
  <w:style w:type="paragraph" w:customStyle="1" w:styleId="E92292FE5FAB491E8E5B7295AB259CA5">
    <w:name w:val="E92292FE5FAB491E8E5B7295AB259CA5"/>
    <w:rsid w:val="00470657"/>
  </w:style>
  <w:style w:type="paragraph" w:customStyle="1" w:styleId="B8E46787B1B34658BD1EF4BC38E46E18">
    <w:name w:val="B8E46787B1B34658BD1EF4BC38E46E18"/>
    <w:rsid w:val="00470657"/>
  </w:style>
  <w:style w:type="paragraph" w:customStyle="1" w:styleId="99428A5645F44F2A86E4CE63D7CBE137">
    <w:name w:val="99428A5645F44F2A86E4CE63D7CBE137"/>
    <w:rsid w:val="00470657"/>
  </w:style>
  <w:style w:type="paragraph" w:customStyle="1" w:styleId="964D41A8DDE14FCEAF54396B6C5A6AF5">
    <w:name w:val="964D41A8DDE14FCEAF54396B6C5A6AF5"/>
    <w:rsid w:val="00470657"/>
  </w:style>
  <w:style w:type="paragraph" w:customStyle="1" w:styleId="F31BCC96CEC44E9F8EFDA60505D2A157">
    <w:name w:val="F31BCC96CEC44E9F8EFDA60505D2A157"/>
    <w:rsid w:val="00470657"/>
  </w:style>
  <w:style w:type="paragraph" w:customStyle="1" w:styleId="41C096A401554FE5A2118579914382F2">
    <w:name w:val="41C096A401554FE5A2118579914382F2"/>
    <w:rsid w:val="00470657"/>
  </w:style>
  <w:style w:type="paragraph" w:customStyle="1" w:styleId="D569424190BE450DBC39C7141B408041">
    <w:name w:val="D569424190BE450DBC39C7141B408041"/>
    <w:rsid w:val="00470657"/>
  </w:style>
  <w:style w:type="paragraph" w:customStyle="1" w:styleId="F5198572A48846E9A191EDF0A73DAD7A">
    <w:name w:val="F5198572A48846E9A191EDF0A73DAD7A"/>
    <w:rsid w:val="00470657"/>
  </w:style>
  <w:style w:type="paragraph" w:customStyle="1" w:styleId="1FD892D5DCDE4E1BB38E234371355184">
    <w:name w:val="1FD892D5DCDE4E1BB38E234371355184"/>
    <w:rsid w:val="00470657"/>
  </w:style>
  <w:style w:type="paragraph" w:customStyle="1" w:styleId="645574452F0F481CB2E8D275730641AE">
    <w:name w:val="645574452F0F481CB2E8D275730641AE"/>
    <w:rsid w:val="00470657"/>
  </w:style>
  <w:style w:type="paragraph" w:customStyle="1" w:styleId="6D570BA0BD3749B5AD4C6CD84A3CCF8B">
    <w:name w:val="6D570BA0BD3749B5AD4C6CD84A3CCF8B"/>
    <w:rsid w:val="00470657"/>
  </w:style>
  <w:style w:type="paragraph" w:customStyle="1" w:styleId="0E92E8F45F764D9DBEB7E933415CE946">
    <w:name w:val="0E92E8F45F764D9DBEB7E933415CE946"/>
    <w:rsid w:val="00470657"/>
  </w:style>
  <w:style w:type="paragraph" w:customStyle="1" w:styleId="E8008F2D1F7042AF89BDD1131C246DC0">
    <w:name w:val="E8008F2D1F7042AF89BDD1131C246DC0"/>
    <w:rsid w:val="00470657"/>
  </w:style>
  <w:style w:type="paragraph" w:customStyle="1" w:styleId="F7DB5DA5B9374570896BE6B151066DA4">
    <w:name w:val="F7DB5DA5B9374570896BE6B151066DA4"/>
    <w:rsid w:val="00470657"/>
  </w:style>
  <w:style w:type="paragraph" w:customStyle="1" w:styleId="28DDE14256844C7E87F14F24328E7314">
    <w:name w:val="28DDE14256844C7E87F14F24328E7314"/>
    <w:rsid w:val="00470657"/>
  </w:style>
  <w:style w:type="paragraph" w:customStyle="1" w:styleId="8F4BCD8672C648809C7D3515E38E79CE">
    <w:name w:val="8F4BCD8672C648809C7D3515E38E79CE"/>
    <w:rsid w:val="00470657"/>
  </w:style>
  <w:style w:type="paragraph" w:customStyle="1" w:styleId="15B635A36C4E4A389CEDBCFDE4A17CC4">
    <w:name w:val="15B635A36C4E4A389CEDBCFDE4A17CC4"/>
    <w:rsid w:val="00470657"/>
  </w:style>
  <w:style w:type="paragraph" w:customStyle="1" w:styleId="7C676AF55986464DB192A31668003103">
    <w:name w:val="7C676AF55986464DB192A31668003103"/>
    <w:rsid w:val="00164D4E"/>
    <w:pPr>
      <w:spacing w:line="278" w:lineRule="auto"/>
    </w:pPr>
    <w:rPr>
      <w:kern w:val="2"/>
      <w:sz w:val="24"/>
      <w:szCs w:val="24"/>
      <w14:ligatures w14:val="standardContextual"/>
    </w:rPr>
  </w:style>
  <w:style w:type="paragraph" w:customStyle="1" w:styleId="76C5253C0E574DC88E222172668E2E95">
    <w:name w:val="76C5253C0E574DC88E222172668E2E95"/>
    <w:rsid w:val="00164D4E"/>
    <w:pPr>
      <w:spacing w:line="278" w:lineRule="auto"/>
    </w:pPr>
    <w:rPr>
      <w:kern w:val="2"/>
      <w:sz w:val="24"/>
      <w:szCs w:val="24"/>
      <w14:ligatures w14:val="standardContextual"/>
    </w:rPr>
  </w:style>
  <w:style w:type="paragraph" w:customStyle="1" w:styleId="955BE3FF81BB46198994E7B0C6359F83">
    <w:name w:val="955BE3FF81BB46198994E7B0C6359F83"/>
    <w:rsid w:val="00164D4E"/>
    <w:pPr>
      <w:spacing w:line="278" w:lineRule="auto"/>
    </w:pPr>
    <w:rPr>
      <w:kern w:val="2"/>
      <w:sz w:val="24"/>
      <w:szCs w:val="24"/>
      <w14:ligatures w14:val="standardContextual"/>
    </w:rPr>
  </w:style>
  <w:style w:type="paragraph" w:customStyle="1" w:styleId="179A6FAD83CC44EBA086E94788B1C255">
    <w:name w:val="179A6FAD83CC44EBA086E94788B1C255"/>
    <w:rsid w:val="00164D4E"/>
    <w:pPr>
      <w:spacing w:line="278" w:lineRule="auto"/>
    </w:pPr>
    <w:rPr>
      <w:kern w:val="2"/>
      <w:sz w:val="24"/>
      <w:szCs w:val="24"/>
      <w14:ligatures w14:val="standardContextual"/>
    </w:rPr>
  </w:style>
  <w:style w:type="paragraph" w:customStyle="1" w:styleId="ED3D71C0C18B41EBB18AA60337C12AFE">
    <w:name w:val="ED3D71C0C18B41EBB18AA60337C12AFE"/>
    <w:rsid w:val="00164D4E"/>
    <w:pPr>
      <w:spacing w:line="278" w:lineRule="auto"/>
    </w:pPr>
    <w:rPr>
      <w:kern w:val="2"/>
      <w:sz w:val="24"/>
      <w:szCs w:val="24"/>
      <w14:ligatures w14:val="standardContextual"/>
    </w:rPr>
  </w:style>
  <w:style w:type="paragraph" w:customStyle="1" w:styleId="CF747758D80B4F8DA83CE8D7FE70B9FE">
    <w:name w:val="CF747758D80B4F8DA83CE8D7FE70B9FE"/>
    <w:rsid w:val="00164D4E"/>
    <w:pPr>
      <w:spacing w:line="278" w:lineRule="auto"/>
    </w:pPr>
    <w:rPr>
      <w:kern w:val="2"/>
      <w:sz w:val="24"/>
      <w:szCs w:val="24"/>
      <w14:ligatures w14:val="standardContextual"/>
    </w:rPr>
  </w:style>
  <w:style w:type="paragraph" w:customStyle="1" w:styleId="188A730F07674089A7D6786DC4C433FD">
    <w:name w:val="188A730F07674089A7D6786DC4C433FD"/>
    <w:rsid w:val="00164D4E"/>
    <w:pPr>
      <w:spacing w:line="278" w:lineRule="auto"/>
    </w:pPr>
    <w:rPr>
      <w:kern w:val="2"/>
      <w:sz w:val="24"/>
      <w:szCs w:val="24"/>
      <w14:ligatures w14:val="standardContextual"/>
    </w:rPr>
  </w:style>
  <w:style w:type="paragraph" w:customStyle="1" w:styleId="80156E68E7DF46829FD32AE8E0048337">
    <w:name w:val="80156E68E7DF46829FD32AE8E0048337"/>
    <w:rsid w:val="00164D4E"/>
    <w:pPr>
      <w:spacing w:line="278" w:lineRule="auto"/>
    </w:pPr>
    <w:rPr>
      <w:kern w:val="2"/>
      <w:sz w:val="24"/>
      <w:szCs w:val="24"/>
      <w14:ligatures w14:val="standardContextual"/>
    </w:rPr>
  </w:style>
  <w:style w:type="paragraph" w:customStyle="1" w:styleId="F35F5C72E6B14BEC96E678CD63D13E9D">
    <w:name w:val="F35F5C72E6B14BEC96E678CD63D13E9D"/>
    <w:rsid w:val="00164D4E"/>
    <w:pPr>
      <w:spacing w:line="278" w:lineRule="auto"/>
    </w:pPr>
    <w:rPr>
      <w:kern w:val="2"/>
      <w:sz w:val="24"/>
      <w:szCs w:val="24"/>
      <w14:ligatures w14:val="standardContextual"/>
    </w:rPr>
  </w:style>
  <w:style w:type="paragraph" w:customStyle="1" w:styleId="6A8165A3EA1E43EC8E573C20BE04AE24">
    <w:name w:val="6A8165A3EA1E43EC8E573C20BE04AE24"/>
    <w:rsid w:val="00164D4E"/>
    <w:pPr>
      <w:spacing w:line="278" w:lineRule="auto"/>
    </w:pPr>
    <w:rPr>
      <w:kern w:val="2"/>
      <w:sz w:val="24"/>
      <w:szCs w:val="24"/>
      <w14:ligatures w14:val="standardContextual"/>
    </w:rPr>
  </w:style>
  <w:style w:type="paragraph" w:customStyle="1" w:styleId="F2A2E2CE61C7411A9D339086AAA41831">
    <w:name w:val="F2A2E2CE61C7411A9D339086AAA41831"/>
    <w:rsid w:val="00164D4E"/>
    <w:pPr>
      <w:spacing w:line="278" w:lineRule="auto"/>
    </w:pPr>
    <w:rPr>
      <w:kern w:val="2"/>
      <w:sz w:val="24"/>
      <w:szCs w:val="24"/>
      <w14:ligatures w14:val="standardContextual"/>
    </w:rPr>
  </w:style>
  <w:style w:type="paragraph" w:customStyle="1" w:styleId="85CC7B7325A94C1CA1A4CFA2A5DA187D">
    <w:name w:val="85CC7B7325A94C1CA1A4CFA2A5DA187D"/>
    <w:rsid w:val="00164D4E"/>
    <w:pPr>
      <w:spacing w:line="278" w:lineRule="auto"/>
    </w:pPr>
    <w:rPr>
      <w:kern w:val="2"/>
      <w:sz w:val="24"/>
      <w:szCs w:val="24"/>
      <w14:ligatures w14:val="standardContextual"/>
    </w:rPr>
  </w:style>
  <w:style w:type="paragraph" w:customStyle="1" w:styleId="ABDE2FD526FB4C96B5C88CC48EA2C637">
    <w:name w:val="ABDE2FD526FB4C96B5C88CC48EA2C637"/>
    <w:rsid w:val="00164D4E"/>
    <w:pPr>
      <w:spacing w:line="278" w:lineRule="auto"/>
    </w:pPr>
    <w:rPr>
      <w:kern w:val="2"/>
      <w:sz w:val="24"/>
      <w:szCs w:val="24"/>
      <w14:ligatures w14:val="standardContextual"/>
    </w:rPr>
  </w:style>
  <w:style w:type="paragraph" w:customStyle="1" w:styleId="D89E525027C54A46AFEDC57D42D4D5E1">
    <w:name w:val="D89E525027C54A46AFEDC57D42D4D5E1"/>
    <w:rsid w:val="00164D4E"/>
    <w:pPr>
      <w:spacing w:line="278" w:lineRule="auto"/>
    </w:pPr>
    <w:rPr>
      <w:kern w:val="2"/>
      <w:sz w:val="24"/>
      <w:szCs w:val="24"/>
      <w14:ligatures w14:val="standardContextual"/>
    </w:rPr>
  </w:style>
  <w:style w:type="paragraph" w:customStyle="1" w:styleId="A8484AAA79CF43A9A6C078AA764373C3">
    <w:name w:val="A8484AAA79CF43A9A6C078AA764373C3"/>
    <w:rsid w:val="00164D4E"/>
    <w:pPr>
      <w:spacing w:line="278" w:lineRule="auto"/>
    </w:pPr>
    <w:rPr>
      <w:kern w:val="2"/>
      <w:sz w:val="24"/>
      <w:szCs w:val="24"/>
      <w14:ligatures w14:val="standardContextual"/>
    </w:rPr>
  </w:style>
  <w:style w:type="paragraph" w:customStyle="1" w:styleId="507DA3CA833D4B6FB5B7428CFEE0D7CC">
    <w:name w:val="507DA3CA833D4B6FB5B7428CFEE0D7CC"/>
    <w:rsid w:val="00164D4E"/>
    <w:pPr>
      <w:spacing w:line="278" w:lineRule="auto"/>
    </w:pPr>
    <w:rPr>
      <w:kern w:val="2"/>
      <w:sz w:val="24"/>
      <w:szCs w:val="24"/>
      <w14:ligatures w14:val="standardContextual"/>
    </w:rPr>
  </w:style>
  <w:style w:type="paragraph" w:customStyle="1" w:styleId="DD8C174FDE984F87942F6322F84DB83B">
    <w:name w:val="DD8C174FDE984F87942F6322F84DB83B"/>
    <w:rsid w:val="00164D4E"/>
    <w:pPr>
      <w:spacing w:line="278" w:lineRule="auto"/>
    </w:pPr>
    <w:rPr>
      <w:kern w:val="2"/>
      <w:sz w:val="24"/>
      <w:szCs w:val="24"/>
      <w14:ligatures w14:val="standardContextual"/>
    </w:rPr>
  </w:style>
  <w:style w:type="paragraph" w:customStyle="1" w:styleId="3B50F51FF6884CB0ADB00A26EA350CBE">
    <w:name w:val="3B50F51FF6884CB0ADB00A26EA350CBE"/>
    <w:rsid w:val="00164D4E"/>
    <w:pPr>
      <w:spacing w:line="278" w:lineRule="auto"/>
    </w:pPr>
    <w:rPr>
      <w:kern w:val="2"/>
      <w:sz w:val="24"/>
      <w:szCs w:val="24"/>
      <w14:ligatures w14:val="standardContextual"/>
    </w:rPr>
  </w:style>
  <w:style w:type="paragraph" w:customStyle="1" w:styleId="1EBD3D39E05B4EBCAA2350ECC5F18507">
    <w:name w:val="1EBD3D39E05B4EBCAA2350ECC5F18507"/>
    <w:rsid w:val="00164D4E"/>
    <w:pPr>
      <w:spacing w:line="278" w:lineRule="auto"/>
    </w:pPr>
    <w:rPr>
      <w:kern w:val="2"/>
      <w:sz w:val="24"/>
      <w:szCs w:val="24"/>
      <w14:ligatures w14:val="standardContextual"/>
    </w:rPr>
  </w:style>
  <w:style w:type="paragraph" w:customStyle="1" w:styleId="DF2B6B078A3F4EF5972EB5EF762B1E90">
    <w:name w:val="DF2B6B078A3F4EF5972EB5EF762B1E90"/>
    <w:rsid w:val="00164D4E"/>
    <w:pPr>
      <w:spacing w:line="278" w:lineRule="auto"/>
    </w:pPr>
    <w:rPr>
      <w:kern w:val="2"/>
      <w:sz w:val="24"/>
      <w:szCs w:val="24"/>
      <w14:ligatures w14:val="standardContextual"/>
    </w:rPr>
  </w:style>
  <w:style w:type="paragraph" w:customStyle="1" w:styleId="AD5D277BBBBF40249EC9B2884803C87E">
    <w:name w:val="AD5D277BBBBF40249EC9B2884803C87E"/>
    <w:rsid w:val="00164D4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38</Pages>
  <Words>12815</Words>
  <Characters>73049</Characters>
  <DocSecurity>0</DocSecurity>
  <Lines>608</Lines>
  <Paragraphs>171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2025-11-24T13:41:00Z</dcterms:created>
  <dcterms:modified xsi:type="dcterms:W3CDTF">2026-01-06T08:46:00Z</dcterms:modified>
</cp:coreProperties>
</file>