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2C30" w:rsidRPr="00AC586D" w:rsidRDefault="00032C30" w:rsidP="00322F51">
      <w:pPr>
        <w:spacing w:line="280" w:lineRule="atLeast"/>
        <w:jc w:val="both"/>
        <w:rPr>
          <w:sz w:val="22"/>
        </w:rPr>
        <w:sectPr w:rsidR="00032C30" w:rsidRPr="00AC586D" w:rsidSect="00852988">
          <w:headerReference w:type="default" r:id="rId7"/>
          <w:footerReference w:type="even" r:id="rId8"/>
          <w:footerReference w:type="default" r:id="rId9"/>
          <w:headerReference w:type="first" r:id="rId10"/>
          <w:pgSz w:w="11906" w:h="16838" w:code="9"/>
          <w:pgMar w:top="2006" w:right="1418" w:bottom="1134" w:left="1418" w:header="454" w:footer="397" w:gutter="0"/>
          <w:cols w:space="708"/>
          <w:titlePg/>
          <w:docGrid w:linePitch="360"/>
        </w:sectPr>
      </w:pPr>
    </w:p>
    <w:p w:rsidR="00134F9D" w:rsidRPr="00AC586D" w:rsidRDefault="00134F9D" w:rsidP="00322F51">
      <w:pPr>
        <w:spacing w:line="280" w:lineRule="atLeast"/>
        <w:jc w:val="both"/>
        <w:rPr>
          <w:rFonts w:ascii="Helvetica" w:hAnsi="Helvetica"/>
          <w:sz w:val="22"/>
          <w:szCs w:val="22"/>
        </w:rPr>
      </w:pPr>
      <w:r w:rsidRPr="00AC586D">
        <w:rPr>
          <w:rFonts w:ascii="Helvetica" w:hAnsi="Helvetica"/>
          <w:sz w:val="22"/>
          <w:szCs w:val="22"/>
        </w:rPr>
        <w:t xml:space="preserve">Številka: </w:t>
      </w:r>
      <w:r w:rsidR="00364C3F">
        <w:rPr>
          <w:rFonts w:ascii="Helvetica" w:hAnsi="Helvetica"/>
          <w:sz w:val="22"/>
          <w:szCs w:val="22"/>
        </w:rPr>
        <w:t>430-3/2026/2</w:t>
      </w:r>
    </w:p>
    <w:p w:rsidR="00134F9D" w:rsidRPr="00AC586D" w:rsidRDefault="00134F9D" w:rsidP="00322F51">
      <w:pPr>
        <w:spacing w:line="280" w:lineRule="atLeast"/>
        <w:jc w:val="both"/>
        <w:rPr>
          <w:rFonts w:ascii="Helvetica" w:hAnsi="Helvetica" w:cs="Arial"/>
          <w:b/>
          <w:sz w:val="22"/>
          <w:szCs w:val="22"/>
        </w:rPr>
      </w:pPr>
      <w:r w:rsidRPr="00AC586D">
        <w:rPr>
          <w:rFonts w:ascii="Helvetica" w:hAnsi="Helvetica" w:cs="Arial"/>
          <w:sz w:val="22"/>
          <w:szCs w:val="22"/>
        </w:rPr>
        <w:t>Datum:</w:t>
      </w:r>
      <w:bookmarkStart w:id="0" w:name="Besedilo27"/>
      <w:r w:rsidRPr="00AC586D">
        <w:rPr>
          <w:rFonts w:ascii="Helvetica" w:hAnsi="Helvetica" w:cs="Arial"/>
          <w:sz w:val="22"/>
          <w:szCs w:val="22"/>
        </w:rPr>
        <w:t xml:space="preserve">  </w:t>
      </w:r>
      <w:bookmarkEnd w:id="0"/>
      <w:r w:rsidR="00364C3F">
        <w:rPr>
          <w:rFonts w:ascii="Helvetica" w:hAnsi="Helvetica" w:cs="Arial"/>
          <w:sz w:val="22"/>
          <w:szCs w:val="22"/>
        </w:rPr>
        <w:t>3</w:t>
      </w:r>
      <w:r w:rsidR="00476B2C" w:rsidRPr="00AC586D">
        <w:rPr>
          <w:rFonts w:ascii="Helvetica" w:hAnsi="Helvetica" w:cs="Arial"/>
          <w:sz w:val="22"/>
          <w:szCs w:val="22"/>
        </w:rPr>
        <w:t xml:space="preserve">. </w:t>
      </w:r>
      <w:r w:rsidR="00364C3F">
        <w:rPr>
          <w:rFonts w:ascii="Helvetica" w:hAnsi="Helvetica" w:cs="Arial"/>
          <w:sz w:val="22"/>
          <w:szCs w:val="22"/>
        </w:rPr>
        <w:t>4</w:t>
      </w:r>
      <w:r w:rsidRPr="00AC586D">
        <w:rPr>
          <w:rFonts w:ascii="Helvetica" w:hAnsi="Helvetica" w:cs="Arial"/>
          <w:sz w:val="22"/>
          <w:szCs w:val="22"/>
        </w:rPr>
        <w:t>. 20</w:t>
      </w:r>
      <w:r w:rsidR="00DB78B1">
        <w:rPr>
          <w:rFonts w:ascii="Helvetica" w:hAnsi="Helvetica" w:cs="Arial"/>
          <w:sz w:val="22"/>
          <w:szCs w:val="22"/>
        </w:rPr>
        <w:t>26</w:t>
      </w:r>
    </w:p>
    <w:p w:rsidR="00134F9D" w:rsidRPr="00AC586D" w:rsidRDefault="00134F9D" w:rsidP="00322F51">
      <w:pPr>
        <w:spacing w:line="280" w:lineRule="atLeast"/>
        <w:jc w:val="both"/>
        <w:rPr>
          <w:rFonts w:ascii="Helvetica" w:hAnsi="Helvetica" w:cs="Arial"/>
          <w:sz w:val="22"/>
          <w:szCs w:val="22"/>
        </w:rPr>
      </w:pPr>
    </w:p>
    <w:p w:rsidR="00134F9D" w:rsidRPr="00AC586D" w:rsidRDefault="00134F9D" w:rsidP="00322F51">
      <w:pPr>
        <w:spacing w:line="280" w:lineRule="atLeast"/>
        <w:jc w:val="both"/>
        <w:rPr>
          <w:rFonts w:ascii="Helvetica" w:hAnsi="Helvetica" w:cs="Arial"/>
          <w:sz w:val="22"/>
          <w:szCs w:val="22"/>
        </w:rPr>
      </w:pPr>
    </w:p>
    <w:p w:rsidR="00134F9D" w:rsidRPr="00AC586D" w:rsidRDefault="00134F9D" w:rsidP="00322F51">
      <w:pPr>
        <w:spacing w:line="280" w:lineRule="atLeast"/>
        <w:jc w:val="both"/>
        <w:rPr>
          <w:rFonts w:ascii="Helvetica" w:hAnsi="Helvetica" w:cs="Arial"/>
          <w:sz w:val="22"/>
          <w:szCs w:val="22"/>
        </w:rPr>
      </w:pPr>
    </w:p>
    <w:p w:rsidR="00864F70" w:rsidRDefault="00864F70" w:rsidP="00322F51">
      <w:pPr>
        <w:spacing w:line="280" w:lineRule="atLeast"/>
        <w:jc w:val="both"/>
        <w:rPr>
          <w:rFonts w:ascii="Helvetica" w:hAnsi="Helvetica" w:cs="Arial"/>
          <w:sz w:val="22"/>
          <w:szCs w:val="22"/>
        </w:rPr>
      </w:pPr>
    </w:p>
    <w:p w:rsidR="00134F9D" w:rsidRDefault="00134F9D" w:rsidP="00322F51">
      <w:pPr>
        <w:spacing w:line="280" w:lineRule="atLeast"/>
        <w:jc w:val="both"/>
        <w:rPr>
          <w:rFonts w:ascii="Helvetica" w:hAnsi="Helvetica" w:cs="Arial"/>
          <w:sz w:val="22"/>
          <w:szCs w:val="22"/>
        </w:rPr>
      </w:pPr>
    </w:p>
    <w:p w:rsidR="00D12098" w:rsidRDefault="00D12098" w:rsidP="00322F51">
      <w:pPr>
        <w:spacing w:line="280" w:lineRule="atLeast"/>
        <w:jc w:val="both"/>
        <w:rPr>
          <w:rFonts w:ascii="Helvetica" w:hAnsi="Helvetica" w:cs="Arial"/>
          <w:sz w:val="22"/>
          <w:szCs w:val="22"/>
        </w:rPr>
      </w:pPr>
    </w:p>
    <w:p w:rsidR="00910405" w:rsidRDefault="00910405" w:rsidP="00322F51">
      <w:pPr>
        <w:spacing w:line="280" w:lineRule="atLeast"/>
        <w:jc w:val="both"/>
        <w:rPr>
          <w:rFonts w:ascii="Helvetica" w:hAnsi="Helvetica" w:cs="Arial"/>
          <w:sz w:val="22"/>
          <w:szCs w:val="22"/>
        </w:rPr>
      </w:pPr>
    </w:p>
    <w:p w:rsidR="00DB78B1" w:rsidRDefault="00DB78B1" w:rsidP="00322F51">
      <w:pPr>
        <w:spacing w:line="280" w:lineRule="atLeast"/>
        <w:jc w:val="both"/>
        <w:rPr>
          <w:rFonts w:ascii="Helvetica" w:hAnsi="Helvetica" w:cs="Arial"/>
          <w:sz w:val="22"/>
          <w:szCs w:val="22"/>
        </w:rPr>
      </w:pPr>
    </w:p>
    <w:p w:rsidR="00DB78B1" w:rsidRDefault="00DB78B1" w:rsidP="00322F51">
      <w:pPr>
        <w:spacing w:line="280" w:lineRule="atLeast"/>
        <w:jc w:val="both"/>
        <w:rPr>
          <w:rFonts w:ascii="Helvetica" w:hAnsi="Helvetica" w:cs="Arial"/>
          <w:sz w:val="22"/>
          <w:szCs w:val="22"/>
        </w:rPr>
      </w:pPr>
    </w:p>
    <w:p w:rsidR="00D12098" w:rsidRPr="00AC586D" w:rsidRDefault="00D12098" w:rsidP="00322F51">
      <w:pPr>
        <w:spacing w:line="280" w:lineRule="atLeast"/>
        <w:jc w:val="both"/>
        <w:rPr>
          <w:rFonts w:ascii="Helvetica" w:hAnsi="Helvetica" w:cs="Arial"/>
          <w:sz w:val="22"/>
          <w:szCs w:val="22"/>
        </w:rPr>
      </w:pPr>
    </w:p>
    <w:p w:rsidR="00134F9D" w:rsidRPr="00AC586D" w:rsidRDefault="00134F9D" w:rsidP="00322F51">
      <w:pPr>
        <w:spacing w:line="280" w:lineRule="atLeast"/>
        <w:jc w:val="both"/>
        <w:rPr>
          <w:rFonts w:ascii="Helvetica" w:hAnsi="Helvetica" w:cs="Arial"/>
          <w:sz w:val="22"/>
          <w:szCs w:val="22"/>
        </w:rPr>
      </w:pPr>
    </w:p>
    <w:p w:rsidR="00134F9D" w:rsidRPr="00AC586D" w:rsidRDefault="00134F9D" w:rsidP="00322F51">
      <w:pPr>
        <w:pStyle w:val="Title"/>
        <w:spacing w:before="0" w:line="280" w:lineRule="atLeast"/>
        <w:contextualSpacing/>
        <w:rPr>
          <w:rFonts w:ascii="Helvetica" w:hAnsi="Helvetica" w:cs="Calibri"/>
          <w:sz w:val="28"/>
          <w:szCs w:val="28"/>
          <w:lang w:val="sl-SI"/>
        </w:rPr>
      </w:pPr>
      <w:r w:rsidRPr="00AC586D">
        <w:rPr>
          <w:rFonts w:ascii="Helvetica" w:hAnsi="Helvetica" w:cs="Calibri"/>
          <w:sz w:val="28"/>
          <w:szCs w:val="28"/>
          <w:lang w:val="sl-SI"/>
        </w:rPr>
        <w:t>DOKUMENTACIJA V ZVEZI Z ODDAJO JAVNEGA NAROČILA</w:t>
      </w:r>
      <w:r w:rsidR="00364BE7">
        <w:rPr>
          <w:rFonts w:ascii="Helvetica" w:hAnsi="Helvetica" w:cs="Calibri"/>
          <w:sz w:val="28"/>
          <w:szCs w:val="28"/>
          <w:lang w:val="sl-SI"/>
        </w:rPr>
        <w:t xml:space="preserve"> </w:t>
      </w:r>
    </w:p>
    <w:p w:rsidR="00C7221B" w:rsidRDefault="00C7221B" w:rsidP="00322F51">
      <w:pPr>
        <w:pStyle w:val="Title"/>
        <w:spacing w:before="0" w:line="280" w:lineRule="atLeast"/>
        <w:contextualSpacing/>
        <w:rPr>
          <w:rFonts w:ascii="Helvetica" w:hAnsi="Helvetica" w:cs="Calibri"/>
          <w:sz w:val="28"/>
          <w:szCs w:val="28"/>
          <w:lang w:val="en-US"/>
        </w:rPr>
      </w:pPr>
    </w:p>
    <w:p w:rsidR="002B4F7F" w:rsidRPr="00AB3567" w:rsidRDefault="002B4F7F" w:rsidP="002B4F7F">
      <w:pPr>
        <w:jc w:val="center"/>
        <w:rPr>
          <w:rFonts w:ascii="Tahoma" w:hAnsi="Tahoma" w:cs="Tahoma"/>
          <w:b/>
          <w:color w:val="4472C4"/>
          <w:sz w:val="28"/>
          <w:szCs w:val="28"/>
          <w:lang w:val="sk-SK"/>
        </w:rPr>
      </w:pPr>
      <w:r w:rsidRPr="00AB3567">
        <w:rPr>
          <w:rFonts w:ascii="Tahoma" w:hAnsi="Tahoma" w:cs="Tahoma"/>
          <w:b/>
          <w:color w:val="4472C4"/>
          <w:sz w:val="28"/>
          <w:szCs w:val="28"/>
          <w:lang w:val="sk-SK"/>
        </w:rPr>
        <w:t xml:space="preserve">OKOLJU PRIJAZNE STORITVE ČIŠČENJA ŠOLSKIH </w:t>
      </w:r>
    </w:p>
    <w:p w:rsidR="00C7221B" w:rsidRPr="00AB3567" w:rsidRDefault="002B4F7F" w:rsidP="002B4F7F">
      <w:pPr>
        <w:jc w:val="center"/>
        <w:rPr>
          <w:rFonts w:ascii="Tahoma" w:hAnsi="Tahoma" w:cs="Tahoma"/>
          <w:b/>
          <w:color w:val="4472C4"/>
          <w:sz w:val="20"/>
          <w:szCs w:val="20"/>
          <w:lang w:val="sk-SK"/>
        </w:rPr>
      </w:pPr>
      <w:r w:rsidRPr="00AB3567">
        <w:rPr>
          <w:rFonts w:ascii="Tahoma" w:hAnsi="Tahoma" w:cs="Tahoma"/>
          <w:b/>
          <w:color w:val="4472C4"/>
          <w:sz w:val="28"/>
          <w:szCs w:val="28"/>
          <w:lang w:val="sk-SK"/>
        </w:rPr>
        <w:t>PROSTOROV Z OKOLICO</w:t>
      </w:r>
    </w:p>
    <w:p w:rsidR="00D44089" w:rsidRPr="00AC586D" w:rsidRDefault="00D44089" w:rsidP="00322F51">
      <w:pPr>
        <w:pStyle w:val="Title"/>
        <w:spacing w:before="0" w:line="280" w:lineRule="atLeast"/>
        <w:contextualSpacing/>
        <w:rPr>
          <w:rFonts w:ascii="Helvetica" w:hAnsi="Helvetica" w:cs="Calibri"/>
          <w:sz w:val="28"/>
          <w:szCs w:val="28"/>
          <w:lang w:val="sl-SI"/>
        </w:rPr>
      </w:pPr>
    </w:p>
    <w:p w:rsidR="00BD78AD" w:rsidRPr="00AC586D" w:rsidRDefault="00BD78AD" w:rsidP="00322F51">
      <w:pPr>
        <w:pStyle w:val="Title"/>
        <w:spacing w:before="0" w:line="280" w:lineRule="atLeast"/>
        <w:contextualSpacing/>
        <w:rPr>
          <w:rFonts w:ascii="Helvetica" w:hAnsi="Helvetica" w:cs="Calibri"/>
          <w:spacing w:val="60"/>
          <w:sz w:val="28"/>
          <w:szCs w:val="28"/>
          <w:lang w:val="sl-SI"/>
        </w:rPr>
      </w:pPr>
    </w:p>
    <w:p w:rsidR="00134F9D" w:rsidRPr="00AC586D" w:rsidRDefault="00134F9D" w:rsidP="00322F51">
      <w:pPr>
        <w:pStyle w:val="Title"/>
        <w:spacing w:before="0" w:line="280" w:lineRule="atLeast"/>
        <w:contextualSpacing/>
        <w:rPr>
          <w:rFonts w:ascii="Helvetica" w:hAnsi="Helvetica" w:cs="Calibri"/>
          <w:spacing w:val="60"/>
          <w:sz w:val="28"/>
          <w:szCs w:val="28"/>
          <w:lang w:val="sl-SI"/>
        </w:rPr>
      </w:pPr>
      <w:r w:rsidRPr="00AC586D">
        <w:rPr>
          <w:rFonts w:ascii="Helvetica" w:hAnsi="Helvetica" w:cs="Calibri"/>
          <w:spacing w:val="60"/>
          <w:sz w:val="28"/>
          <w:szCs w:val="28"/>
          <w:lang w:val="sl-SI"/>
        </w:rPr>
        <w:t>VSEBINA</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p>
    <w:p w:rsidR="00134F9D" w:rsidRDefault="00134F9D" w:rsidP="00322F51">
      <w:pPr>
        <w:spacing w:line="280" w:lineRule="atLeast"/>
        <w:contextualSpacing/>
        <w:jc w:val="both"/>
        <w:rPr>
          <w:rFonts w:ascii="Helvetica" w:hAnsi="Helvetica" w:cs="Calibri"/>
          <w:sz w:val="20"/>
          <w:szCs w:val="20"/>
        </w:rPr>
      </w:pPr>
    </w:p>
    <w:p w:rsidR="00364C3F" w:rsidRDefault="00364C3F" w:rsidP="00322F51">
      <w:pPr>
        <w:spacing w:line="280" w:lineRule="atLeast"/>
        <w:contextualSpacing/>
        <w:jc w:val="both"/>
        <w:rPr>
          <w:rFonts w:ascii="Helvetica" w:hAnsi="Helvetica" w:cs="Calibri"/>
          <w:sz w:val="20"/>
          <w:szCs w:val="20"/>
        </w:rPr>
      </w:pPr>
    </w:p>
    <w:p w:rsidR="00134F9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2"/>
          <w:szCs w:val="22"/>
        </w:rPr>
      </w:pPr>
      <w:r w:rsidRPr="00AC586D">
        <w:rPr>
          <w:rFonts w:ascii="Helvetica" w:hAnsi="Helvetica" w:cs="Calibri"/>
          <w:sz w:val="22"/>
          <w:szCs w:val="22"/>
        </w:rPr>
        <w:t>SPLOŠNI DEL:</w:t>
      </w:r>
    </w:p>
    <w:p w:rsidR="00134F9D" w:rsidRPr="00AC586D" w:rsidRDefault="00134F9D" w:rsidP="00322F51">
      <w:pPr>
        <w:numPr>
          <w:ilvl w:val="0"/>
          <w:numId w:val="4"/>
        </w:numPr>
        <w:spacing w:line="280" w:lineRule="atLeast"/>
        <w:contextualSpacing/>
        <w:jc w:val="both"/>
        <w:rPr>
          <w:rFonts w:ascii="Helvetica" w:hAnsi="Helvetica" w:cs="Calibri"/>
          <w:sz w:val="22"/>
          <w:szCs w:val="22"/>
        </w:rPr>
      </w:pPr>
      <w:r w:rsidRPr="00AC586D">
        <w:rPr>
          <w:rFonts w:ascii="Helvetica" w:hAnsi="Helvetica" w:cs="Calibri"/>
          <w:sz w:val="22"/>
          <w:szCs w:val="22"/>
        </w:rPr>
        <w:t>NAVODILA PONUDNIKOM ZA IZDELAVO PONUDBE</w:t>
      </w:r>
    </w:p>
    <w:p w:rsidR="00134F9D" w:rsidRPr="00AC586D" w:rsidRDefault="00134F9D" w:rsidP="00322F51">
      <w:pPr>
        <w:spacing w:line="280" w:lineRule="atLeast"/>
        <w:contextualSpacing/>
        <w:jc w:val="both"/>
        <w:rPr>
          <w:rFonts w:ascii="Helvetica" w:hAnsi="Helvetica" w:cs="Calibri"/>
          <w:sz w:val="22"/>
          <w:szCs w:val="22"/>
        </w:rPr>
      </w:pPr>
    </w:p>
    <w:p w:rsidR="00134F9D" w:rsidRPr="00AC586D" w:rsidRDefault="00134F9D" w:rsidP="00322F51">
      <w:pPr>
        <w:spacing w:line="280" w:lineRule="atLeast"/>
        <w:contextualSpacing/>
        <w:jc w:val="both"/>
        <w:rPr>
          <w:rFonts w:ascii="Helvetica" w:hAnsi="Helvetica" w:cs="Calibri"/>
          <w:sz w:val="22"/>
          <w:szCs w:val="22"/>
        </w:rPr>
      </w:pPr>
      <w:r w:rsidRPr="00AC586D">
        <w:rPr>
          <w:rFonts w:ascii="Helvetica" w:hAnsi="Helvetica" w:cs="Calibri"/>
          <w:sz w:val="22"/>
          <w:szCs w:val="22"/>
        </w:rPr>
        <w:t>PONUDBENI DEL:</w:t>
      </w:r>
    </w:p>
    <w:p w:rsidR="00134F9D" w:rsidRPr="00AC586D" w:rsidRDefault="00134F9D" w:rsidP="00322F51">
      <w:pPr>
        <w:numPr>
          <w:ilvl w:val="0"/>
          <w:numId w:val="4"/>
        </w:numPr>
        <w:spacing w:line="280" w:lineRule="atLeast"/>
        <w:contextualSpacing/>
        <w:jc w:val="both"/>
        <w:rPr>
          <w:rFonts w:ascii="Helvetica" w:hAnsi="Helvetica" w:cs="Calibri"/>
          <w:sz w:val="22"/>
          <w:szCs w:val="22"/>
        </w:rPr>
      </w:pPr>
      <w:r w:rsidRPr="00AC586D">
        <w:rPr>
          <w:rFonts w:ascii="Helvetica" w:hAnsi="Helvetica" w:cs="Calibri"/>
          <w:sz w:val="22"/>
          <w:szCs w:val="22"/>
        </w:rPr>
        <w:t>Ponudba (OBR-1)</w:t>
      </w:r>
    </w:p>
    <w:p w:rsidR="00134F9D" w:rsidRPr="00F6394A" w:rsidRDefault="00134F9D" w:rsidP="00C641A8">
      <w:pPr>
        <w:numPr>
          <w:ilvl w:val="0"/>
          <w:numId w:val="4"/>
        </w:numPr>
        <w:spacing w:line="280" w:lineRule="atLeast"/>
        <w:jc w:val="both"/>
        <w:rPr>
          <w:rFonts w:ascii="Helvetica" w:hAnsi="Helvetica" w:cs="Calibri"/>
          <w:sz w:val="22"/>
          <w:szCs w:val="22"/>
          <w:lang w:val="en-US"/>
        </w:rPr>
      </w:pPr>
      <w:r w:rsidRPr="00C641A8">
        <w:rPr>
          <w:rFonts w:ascii="Helvetica" w:hAnsi="Helvetica" w:cs="Calibri"/>
          <w:sz w:val="22"/>
          <w:szCs w:val="22"/>
        </w:rPr>
        <w:t>Predračun (OBR-2</w:t>
      </w:r>
      <w:r w:rsidR="00C641A8" w:rsidRPr="00C641A8">
        <w:rPr>
          <w:rFonts w:ascii="Helvetica" w:hAnsi="Helvetica" w:cs="Calibri"/>
          <w:bCs/>
          <w:sz w:val="22"/>
          <w:szCs w:val="22"/>
          <w:lang w:val="en-US"/>
        </w:rPr>
        <w:t>)</w:t>
      </w:r>
    </w:p>
    <w:p w:rsidR="00134F9D" w:rsidRPr="00AC586D" w:rsidRDefault="00134F9D" w:rsidP="00322F51">
      <w:pPr>
        <w:numPr>
          <w:ilvl w:val="0"/>
          <w:numId w:val="4"/>
        </w:numPr>
        <w:spacing w:line="280" w:lineRule="atLeast"/>
        <w:contextualSpacing/>
        <w:jc w:val="both"/>
        <w:rPr>
          <w:rFonts w:ascii="Helvetica" w:hAnsi="Helvetica" w:cs="Calibri"/>
          <w:sz w:val="22"/>
          <w:szCs w:val="22"/>
        </w:rPr>
      </w:pPr>
      <w:r w:rsidRPr="00AC586D">
        <w:rPr>
          <w:rFonts w:ascii="Helvetica" w:hAnsi="Helvetica" w:cs="Calibri"/>
          <w:sz w:val="22"/>
          <w:szCs w:val="22"/>
        </w:rPr>
        <w:t>Vzorec pogodbe (OBR-3)</w:t>
      </w:r>
    </w:p>
    <w:p w:rsidR="00134F9D" w:rsidRPr="00AC586D" w:rsidRDefault="00134F9D" w:rsidP="00322F51">
      <w:pPr>
        <w:numPr>
          <w:ilvl w:val="0"/>
          <w:numId w:val="4"/>
        </w:numPr>
        <w:spacing w:line="280" w:lineRule="atLeast"/>
        <w:contextualSpacing/>
        <w:jc w:val="both"/>
        <w:rPr>
          <w:rFonts w:ascii="Helvetica" w:hAnsi="Helvetica" w:cs="Calibri"/>
          <w:sz w:val="22"/>
          <w:szCs w:val="22"/>
        </w:rPr>
      </w:pPr>
      <w:r w:rsidRPr="00AC586D">
        <w:rPr>
          <w:rFonts w:ascii="Helvetica" w:hAnsi="Helvetica" w:cs="Calibri"/>
          <w:sz w:val="22"/>
          <w:szCs w:val="22"/>
        </w:rPr>
        <w:t xml:space="preserve">ESPD obrazec </w:t>
      </w:r>
      <w:r w:rsidR="00F20DD5" w:rsidRPr="00F20DD5">
        <w:rPr>
          <w:rFonts w:ascii="Helvetica" w:hAnsi="Helvetica" w:cs="Calibri"/>
          <w:sz w:val="22"/>
          <w:szCs w:val="22"/>
        </w:rPr>
        <w:t xml:space="preserve">v elektronski obliki (datoteka XML) </w:t>
      </w:r>
      <w:r w:rsidRPr="00AC586D">
        <w:rPr>
          <w:rFonts w:ascii="Helvetica" w:hAnsi="Helvetica" w:cs="Calibri"/>
          <w:sz w:val="22"/>
          <w:szCs w:val="22"/>
        </w:rPr>
        <w:t>(OBR-4)</w:t>
      </w:r>
    </w:p>
    <w:p w:rsidR="004C6F17" w:rsidRPr="007C0CEC" w:rsidRDefault="00476B2C" w:rsidP="004C6F17">
      <w:pPr>
        <w:numPr>
          <w:ilvl w:val="0"/>
          <w:numId w:val="4"/>
        </w:numPr>
        <w:spacing w:line="280" w:lineRule="atLeast"/>
        <w:contextualSpacing/>
        <w:jc w:val="both"/>
        <w:rPr>
          <w:rFonts w:ascii="Helvetica" w:hAnsi="Helvetica" w:cs="Calibri"/>
          <w:sz w:val="22"/>
          <w:szCs w:val="22"/>
        </w:rPr>
      </w:pPr>
      <w:r w:rsidRPr="007C0CEC">
        <w:rPr>
          <w:rFonts w:ascii="Helvetica" w:hAnsi="Helvetica" w:cs="Calibri"/>
          <w:sz w:val="22"/>
          <w:szCs w:val="22"/>
        </w:rPr>
        <w:t xml:space="preserve">Reference </w:t>
      </w:r>
      <w:r w:rsidR="006E4A0B" w:rsidRPr="007C0CEC">
        <w:rPr>
          <w:rFonts w:ascii="Helvetica" w:hAnsi="Helvetica" w:cs="Calibri"/>
          <w:sz w:val="22"/>
          <w:szCs w:val="22"/>
        </w:rPr>
        <w:t xml:space="preserve">ponudnika </w:t>
      </w:r>
      <w:r w:rsidRPr="007C0CEC">
        <w:rPr>
          <w:rFonts w:ascii="Helvetica" w:hAnsi="Helvetica" w:cs="Calibri"/>
          <w:sz w:val="22"/>
          <w:szCs w:val="22"/>
        </w:rPr>
        <w:t>(OBR-5)</w:t>
      </w:r>
    </w:p>
    <w:p w:rsidR="00910405" w:rsidRPr="00910405" w:rsidRDefault="00910405" w:rsidP="00910405">
      <w:pPr>
        <w:numPr>
          <w:ilvl w:val="0"/>
          <w:numId w:val="4"/>
        </w:numPr>
        <w:spacing w:line="280" w:lineRule="atLeast"/>
        <w:contextualSpacing/>
        <w:jc w:val="both"/>
        <w:rPr>
          <w:rFonts w:ascii="Helvetica" w:hAnsi="Helvetica" w:cs="Arial"/>
          <w:b/>
          <w:iCs/>
          <w:color w:val="000000"/>
          <w:sz w:val="22"/>
          <w:szCs w:val="22"/>
        </w:rPr>
      </w:pPr>
      <w:r w:rsidRPr="00910405">
        <w:rPr>
          <w:rFonts w:ascii="Helvetica" w:hAnsi="Helvetica" w:cs="Arial"/>
          <w:iCs/>
          <w:color w:val="000000"/>
          <w:sz w:val="22"/>
          <w:szCs w:val="22"/>
        </w:rPr>
        <w:t>Izjav</w:t>
      </w:r>
      <w:r w:rsidR="004A1839">
        <w:rPr>
          <w:rFonts w:ascii="Helvetica" w:hAnsi="Helvetica" w:cs="Arial"/>
          <w:iCs/>
          <w:color w:val="000000"/>
          <w:sz w:val="22"/>
          <w:szCs w:val="22"/>
        </w:rPr>
        <w:t xml:space="preserve">a o izpolnjevanju kadrovskih, </w:t>
      </w:r>
      <w:r w:rsidRPr="00910405">
        <w:rPr>
          <w:rFonts w:ascii="Helvetica" w:hAnsi="Helvetica" w:cs="Arial"/>
          <w:iCs/>
          <w:color w:val="000000"/>
          <w:sz w:val="22"/>
          <w:szCs w:val="22"/>
        </w:rPr>
        <w:t xml:space="preserve">tehničnih </w:t>
      </w:r>
      <w:r w:rsidR="004A1839">
        <w:rPr>
          <w:rFonts w:ascii="Helvetica" w:hAnsi="Helvetica" w:cs="Arial"/>
          <w:iCs/>
          <w:color w:val="000000"/>
          <w:sz w:val="22"/>
          <w:szCs w:val="22"/>
        </w:rPr>
        <w:t xml:space="preserve">in okoljskih </w:t>
      </w:r>
      <w:r w:rsidRPr="00910405">
        <w:rPr>
          <w:rFonts w:ascii="Helvetica" w:hAnsi="Helvetica" w:cs="Arial"/>
          <w:iCs/>
          <w:color w:val="000000"/>
          <w:sz w:val="22"/>
          <w:szCs w:val="22"/>
        </w:rPr>
        <w:t xml:space="preserve">zahtev (OBR-6) </w:t>
      </w:r>
    </w:p>
    <w:p w:rsidR="00910405" w:rsidRDefault="00910405" w:rsidP="00910405">
      <w:pPr>
        <w:numPr>
          <w:ilvl w:val="0"/>
          <w:numId w:val="4"/>
        </w:numPr>
        <w:spacing w:line="280" w:lineRule="atLeast"/>
        <w:contextualSpacing/>
        <w:jc w:val="both"/>
        <w:rPr>
          <w:rFonts w:ascii="Helvetica" w:hAnsi="Helvetica" w:cs="Arial"/>
          <w:iCs/>
          <w:color w:val="000000"/>
          <w:sz w:val="22"/>
          <w:szCs w:val="22"/>
        </w:rPr>
      </w:pPr>
      <w:r w:rsidRPr="00910405">
        <w:rPr>
          <w:rFonts w:ascii="Helvetica" w:hAnsi="Helvetica" w:cs="Arial"/>
          <w:iCs/>
          <w:color w:val="000000"/>
          <w:sz w:val="22"/>
          <w:szCs w:val="22"/>
        </w:rPr>
        <w:t>Izjava o o udeležbi fizičnih in pravnih os</w:t>
      </w:r>
      <w:r w:rsidR="007F147D">
        <w:rPr>
          <w:rFonts w:ascii="Helvetica" w:hAnsi="Helvetica" w:cs="Arial"/>
          <w:iCs/>
          <w:color w:val="000000"/>
          <w:sz w:val="22"/>
          <w:szCs w:val="22"/>
        </w:rPr>
        <w:t>eb v lastništvu ponudnika (OBR-7</w:t>
      </w:r>
      <w:r w:rsidRPr="00910405">
        <w:rPr>
          <w:rFonts w:ascii="Helvetica" w:hAnsi="Helvetica" w:cs="Arial"/>
          <w:iCs/>
          <w:color w:val="000000"/>
          <w:sz w:val="22"/>
          <w:szCs w:val="22"/>
        </w:rPr>
        <w:t xml:space="preserve">) </w:t>
      </w:r>
    </w:p>
    <w:p w:rsidR="000103D5" w:rsidRPr="009C11B4" w:rsidRDefault="000103D5" w:rsidP="00910405">
      <w:pPr>
        <w:numPr>
          <w:ilvl w:val="0"/>
          <w:numId w:val="4"/>
        </w:numPr>
        <w:spacing w:line="280" w:lineRule="atLeast"/>
        <w:contextualSpacing/>
        <w:jc w:val="both"/>
        <w:rPr>
          <w:rFonts w:ascii="Helvetica" w:hAnsi="Helvetica" w:cs="Arial"/>
          <w:iCs/>
          <w:color w:val="000000"/>
          <w:sz w:val="22"/>
          <w:szCs w:val="22"/>
        </w:rPr>
      </w:pPr>
      <w:r w:rsidRPr="000103D5">
        <w:rPr>
          <w:rFonts w:ascii="Helvetica" w:hAnsi="Helvetica" w:cs="Arial"/>
          <w:iCs/>
          <w:color w:val="000000"/>
          <w:sz w:val="22"/>
          <w:szCs w:val="22"/>
          <w:lang w:val="en-US"/>
        </w:rPr>
        <w:t>Tabela čistil in ostalih sredstev skladnih z Uredbo o</w:t>
      </w:r>
      <w:r w:rsidR="007F147D">
        <w:rPr>
          <w:rFonts w:ascii="Helvetica" w:hAnsi="Helvetica" w:cs="Arial"/>
          <w:iCs/>
          <w:color w:val="000000"/>
          <w:sz w:val="22"/>
          <w:szCs w:val="22"/>
          <w:lang w:val="en-US"/>
        </w:rPr>
        <w:t xml:space="preserve"> zelenem javnem naročanju (OBR-8</w:t>
      </w:r>
      <w:r>
        <w:rPr>
          <w:rFonts w:ascii="Helvetica" w:hAnsi="Helvetica" w:cs="Arial"/>
          <w:iCs/>
          <w:color w:val="000000"/>
          <w:sz w:val="22"/>
          <w:szCs w:val="22"/>
          <w:lang w:val="en-US"/>
        </w:rPr>
        <w:t>)</w:t>
      </w:r>
    </w:p>
    <w:p w:rsidR="00910405" w:rsidRPr="00910405" w:rsidRDefault="00910405" w:rsidP="00910405">
      <w:pPr>
        <w:spacing w:line="280" w:lineRule="atLeast"/>
        <w:ind w:left="360"/>
        <w:contextualSpacing/>
        <w:jc w:val="both"/>
        <w:rPr>
          <w:rFonts w:ascii="Helvetica" w:hAnsi="Helvetica" w:cs="Calibri"/>
          <w:sz w:val="22"/>
          <w:szCs w:val="22"/>
        </w:rPr>
      </w:pPr>
    </w:p>
    <w:p w:rsidR="00D4178D" w:rsidRPr="00AC586D" w:rsidRDefault="00D4178D" w:rsidP="00322F51">
      <w:pPr>
        <w:spacing w:line="280" w:lineRule="atLeast"/>
        <w:contextualSpacing/>
        <w:jc w:val="both"/>
        <w:rPr>
          <w:rFonts w:ascii="Helvetica" w:hAnsi="Helvetica" w:cs="Calibri"/>
          <w:sz w:val="22"/>
          <w:szCs w:val="22"/>
        </w:rPr>
      </w:pPr>
      <w:r w:rsidRPr="00AC586D">
        <w:rPr>
          <w:rFonts w:ascii="Helvetica" w:hAnsi="Helvetica" w:cs="Calibri"/>
          <w:sz w:val="22"/>
          <w:szCs w:val="22"/>
        </w:rPr>
        <w:t>TEHNIČNE SPECIFIKACIJE</w:t>
      </w:r>
      <w:r w:rsidR="009C6208">
        <w:rPr>
          <w:rFonts w:ascii="Helvetica" w:hAnsi="Helvetica" w:cs="Calibri"/>
          <w:sz w:val="22"/>
          <w:szCs w:val="22"/>
        </w:rPr>
        <w:t xml:space="preserve">  </w:t>
      </w:r>
    </w:p>
    <w:p w:rsidR="00134F9D" w:rsidRPr="00AC586D" w:rsidRDefault="00134F9D" w:rsidP="00322F51">
      <w:pPr>
        <w:spacing w:line="280" w:lineRule="atLeast"/>
        <w:contextualSpacing/>
        <w:jc w:val="both"/>
        <w:rPr>
          <w:rFonts w:ascii="Helvetica" w:hAnsi="Helvetica" w:cs="Calibri"/>
          <w:sz w:val="22"/>
          <w:szCs w:val="22"/>
        </w:rPr>
      </w:pPr>
    </w:p>
    <w:p w:rsidR="00F6394A" w:rsidRDefault="00F6394A" w:rsidP="00322F51">
      <w:pPr>
        <w:spacing w:line="280" w:lineRule="atLeast"/>
        <w:contextualSpacing/>
        <w:jc w:val="both"/>
        <w:rPr>
          <w:rFonts w:ascii="Helvetica" w:hAnsi="Helvetica" w:cs="Calibri"/>
          <w:sz w:val="22"/>
          <w:szCs w:val="22"/>
        </w:rPr>
      </w:pPr>
    </w:p>
    <w:p w:rsidR="007F147D" w:rsidRDefault="007F147D" w:rsidP="00322F51">
      <w:pPr>
        <w:spacing w:line="280" w:lineRule="atLeast"/>
        <w:contextualSpacing/>
        <w:jc w:val="both"/>
        <w:rPr>
          <w:rFonts w:ascii="Helvetica" w:hAnsi="Helvetica" w:cs="Calibri"/>
          <w:sz w:val="22"/>
          <w:szCs w:val="22"/>
        </w:rPr>
      </w:pPr>
    </w:p>
    <w:p w:rsidR="00134F9D" w:rsidRPr="00AC586D" w:rsidRDefault="00134F9D" w:rsidP="0018226D">
      <w:pPr>
        <w:pStyle w:val="Title"/>
        <w:spacing w:before="0" w:line="280" w:lineRule="atLeast"/>
        <w:contextualSpacing/>
        <w:rPr>
          <w:rFonts w:ascii="Helvetica" w:hAnsi="Helvetica" w:cs="Calibri"/>
          <w:sz w:val="24"/>
          <w:szCs w:val="24"/>
          <w:lang w:val="sl-SI"/>
        </w:rPr>
      </w:pPr>
      <w:r w:rsidRPr="00AC586D">
        <w:rPr>
          <w:rFonts w:ascii="Helvetica" w:hAnsi="Helvetica" w:cs="Calibri"/>
          <w:sz w:val="24"/>
          <w:szCs w:val="24"/>
          <w:lang w:val="sl-SI"/>
        </w:rPr>
        <w:lastRenderedPageBreak/>
        <w:t>NAVODILA PONUDNIKOM ZA IZDELAVO PONUDBE</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pStyle w:val="Heading8"/>
        <w:spacing w:before="0" w:after="0" w:line="280" w:lineRule="atLeast"/>
        <w:contextualSpacing/>
        <w:jc w:val="both"/>
        <w:rPr>
          <w:rFonts w:ascii="Helvetica" w:hAnsi="Helvetica" w:cs="Calibri"/>
          <w:b/>
          <w:i w:val="0"/>
        </w:rPr>
      </w:pPr>
      <w:r w:rsidRPr="00AC586D">
        <w:rPr>
          <w:rFonts w:ascii="Helvetica" w:hAnsi="Helvetica" w:cs="Calibri"/>
          <w:b/>
          <w:i w:val="0"/>
        </w:rPr>
        <w:t xml:space="preserve">I. SPLOŠNO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1. Podatki o naročniku</w:t>
      </w:r>
    </w:p>
    <w:p w:rsidR="00FF645F" w:rsidRDefault="00FF645F" w:rsidP="00322F51">
      <w:pPr>
        <w:pStyle w:val="BodyText21"/>
        <w:spacing w:line="280" w:lineRule="atLeast"/>
        <w:rPr>
          <w:rFonts w:ascii="Helvetica" w:hAnsi="Helvetica" w:cs="Calibri"/>
          <w:bCs/>
          <w:sz w:val="20"/>
        </w:rPr>
      </w:pPr>
    </w:p>
    <w:p w:rsidR="00FF645F" w:rsidRPr="00FF645F" w:rsidRDefault="00FF645F" w:rsidP="00322F51">
      <w:pPr>
        <w:pStyle w:val="BodyText21"/>
        <w:spacing w:line="280" w:lineRule="atLeast"/>
        <w:rPr>
          <w:rFonts w:ascii="Helvetica" w:hAnsi="Helvetica" w:cs="Calibri"/>
          <w:bCs/>
          <w:sz w:val="20"/>
        </w:rPr>
      </w:pPr>
      <w:r w:rsidRPr="00FF645F">
        <w:rPr>
          <w:rFonts w:ascii="Helvetica" w:hAnsi="Helvetica" w:cs="Calibri"/>
          <w:bCs/>
          <w:sz w:val="20"/>
        </w:rPr>
        <w:t>Gimnazija Poljane, Strossmayerjeva ulica 1, 1000 Ljubljana.</w:t>
      </w:r>
    </w:p>
    <w:p w:rsidR="00134F9D" w:rsidRPr="00AC586D" w:rsidRDefault="00134F9D" w:rsidP="00322F51">
      <w:pPr>
        <w:pStyle w:val="BodyText21"/>
        <w:spacing w:line="280" w:lineRule="atLeast"/>
        <w:contextualSpacing/>
        <w:jc w:val="both"/>
        <w:rPr>
          <w:rFonts w:ascii="Helvetica" w:hAnsi="Helvetica" w:cs="Calibri"/>
          <w:sz w:val="20"/>
        </w:rPr>
      </w:pPr>
    </w:p>
    <w:p w:rsidR="00134F9D" w:rsidRPr="00AC586D" w:rsidRDefault="00134F9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2. Vrsta postopka</w:t>
      </w:r>
    </w:p>
    <w:p w:rsidR="00134F9D" w:rsidRPr="00AC586D" w:rsidRDefault="00134F9D" w:rsidP="00322F51">
      <w:pPr>
        <w:spacing w:line="280" w:lineRule="atLeast"/>
        <w:jc w:val="both"/>
        <w:rPr>
          <w:rFonts w:ascii="Helvetica" w:hAnsi="Helvetica"/>
          <w:sz w:val="20"/>
          <w:szCs w:val="20"/>
        </w:rPr>
      </w:pPr>
    </w:p>
    <w:p w:rsidR="005C4EF2" w:rsidRDefault="00CE24FC" w:rsidP="00322F51">
      <w:pPr>
        <w:spacing w:line="280" w:lineRule="atLeast"/>
        <w:contextualSpacing/>
        <w:jc w:val="both"/>
        <w:rPr>
          <w:rFonts w:ascii="Helvetica" w:hAnsi="Helvetica" w:cs="Calibri"/>
          <w:sz w:val="20"/>
          <w:szCs w:val="20"/>
        </w:rPr>
      </w:pPr>
      <w:r>
        <w:rPr>
          <w:rFonts w:ascii="Helvetica" w:hAnsi="Helvetica" w:cs="Calibri"/>
          <w:sz w:val="20"/>
          <w:szCs w:val="20"/>
        </w:rPr>
        <w:t>Naročnik bo v skladu s 40</w:t>
      </w:r>
      <w:r w:rsidR="00134F9D" w:rsidRPr="00AC586D">
        <w:rPr>
          <w:rFonts w:ascii="Helvetica" w:hAnsi="Helvetica" w:cs="Calibri"/>
          <w:sz w:val="20"/>
          <w:szCs w:val="20"/>
        </w:rPr>
        <w:t>. členom Zakona o javnem naročanju (</w:t>
      </w:r>
      <w:r w:rsidR="00134F9D" w:rsidRPr="00AC586D">
        <w:rPr>
          <w:rFonts w:ascii="Helvetica" w:hAnsi="Helvetica" w:cs="Calibri"/>
          <w:bCs/>
          <w:sz w:val="20"/>
          <w:szCs w:val="20"/>
        </w:rPr>
        <w:t xml:space="preserve">Uradni </w:t>
      </w:r>
      <w:r w:rsidR="004B718D">
        <w:rPr>
          <w:rFonts w:ascii="Helvetica" w:hAnsi="Helvetica" w:cs="Calibri"/>
          <w:bCs/>
          <w:sz w:val="20"/>
          <w:szCs w:val="20"/>
        </w:rPr>
        <w:t>list RS, št. 91/</w:t>
      </w:r>
      <w:r w:rsidR="00134F9D" w:rsidRPr="00AC586D">
        <w:rPr>
          <w:rFonts w:ascii="Helvetica" w:hAnsi="Helvetica" w:cs="Calibri"/>
          <w:bCs/>
          <w:sz w:val="20"/>
          <w:szCs w:val="20"/>
        </w:rPr>
        <w:t>15</w:t>
      </w:r>
      <w:r>
        <w:rPr>
          <w:rFonts w:ascii="Helvetica" w:hAnsi="Helvetica" w:cs="Calibri"/>
          <w:bCs/>
          <w:sz w:val="20"/>
          <w:szCs w:val="20"/>
        </w:rPr>
        <w:t xml:space="preserve">, </w:t>
      </w:r>
      <w:r w:rsidR="004B718D">
        <w:rPr>
          <w:rFonts w:ascii="Helvetica" w:hAnsi="Helvetica" w:cs="Calibri"/>
          <w:bCs/>
          <w:sz w:val="20"/>
          <w:szCs w:val="20"/>
        </w:rPr>
        <w:t>14/</w:t>
      </w:r>
      <w:r w:rsidR="007B099B" w:rsidRPr="00AC586D">
        <w:rPr>
          <w:rFonts w:ascii="Helvetica" w:hAnsi="Helvetica" w:cs="Calibri"/>
          <w:bCs/>
          <w:sz w:val="20"/>
          <w:szCs w:val="20"/>
        </w:rPr>
        <w:t>18</w:t>
      </w:r>
      <w:r w:rsidR="004B718D">
        <w:rPr>
          <w:rFonts w:ascii="Helvetica" w:hAnsi="Helvetica" w:cs="Calibri"/>
          <w:bCs/>
          <w:sz w:val="20"/>
          <w:szCs w:val="20"/>
        </w:rPr>
        <w:t>,  121/</w:t>
      </w:r>
      <w:r>
        <w:rPr>
          <w:rFonts w:ascii="Helvetica" w:hAnsi="Helvetica" w:cs="Calibri"/>
          <w:bCs/>
          <w:sz w:val="20"/>
          <w:szCs w:val="20"/>
        </w:rPr>
        <w:t>21</w:t>
      </w:r>
      <w:r w:rsidR="004B718D">
        <w:rPr>
          <w:rFonts w:ascii="Helvetica" w:hAnsi="Helvetica" w:cs="Calibri"/>
          <w:bCs/>
          <w:sz w:val="20"/>
          <w:szCs w:val="20"/>
        </w:rPr>
        <w:t xml:space="preserve">, </w:t>
      </w:r>
      <w:r w:rsidR="004B718D">
        <w:rPr>
          <w:rFonts w:ascii="Helvetica" w:hAnsi="Helvetica" w:cs="Calibri"/>
          <w:bCs/>
          <w:sz w:val="20"/>
          <w:szCs w:val="20"/>
          <w:lang w:val="en-US"/>
        </w:rPr>
        <w:t>10/22, 74/</w:t>
      </w:r>
      <w:r w:rsidR="004B718D" w:rsidRPr="004B718D">
        <w:rPr>
          <w:rFonts w:ascii="Helvetica" w:hAnsi="Helvetica" w:cs="Calibri"/>
          <w:bCs/>
          <w:sz w:val="20"/>
          <w:szCs w:val="20"/>
          <w:lang w:val="en-US"/>
        </w:rPr>
        <w:t>22 – odl. US,</w:t>
      </w:r>
      <w:r w:rsidR="004B718D">
        <w:rPr>
          <w:rFonts w:ascii="Helvetica" w:hAnsi="Helvetica" w:cs="Calibri"/>
          <w:bCs/>
          <w:sz w:val="20"/>
          <w:szCs w:val="20"/>
          <w:lang w:val="en-US"/>
        </w:rPr>
        <w:t xml:space="preserve"> 100/22 – ZNUZSZS, 28/23, </w:t>
      </w:r>
      <w:r w:rsidR="004B718D" w:rsidRPr="004B718D">
        <w:rPr>
          <w:rFonts w:ascii="Helvetica" w:hAnsi="Helvetica" w:cs="Calibri"/>
          <w:bCs/>
          <w:sz w:val="20"/>
          <w:szCs w:val="20"/>
          <w:lang w:val="en-US"/>
        </w:rPr>
        <w:t>88/23 – ZOPNN-F</w:t>
      </w:r>
      <w:r w:rsidR="004B718D">
        <w:rPr>
          <w:rFonts w:ascii="Helvetica" w:hAnsi="Helvetica" w:cs="Calibri"/>
          <w:bCs/>
          <w:sz w:val="20"/>
          <w:szCs w:val="20"/>
          <w:lang w:val="en-US"/>
        </w:rPr>
        <w:t xml:space="preserve"> in 83/25-ZOUL</w:t>
      </w:r>
      <w:r w:rsidR="00134F9D" w:rsidRPr="00AC586D">
        <w:rPr>
          <w:rFonts w:ascii="Helvetica" w:hAnsi="Helvetica" w:cs="Calibri"/>
          <w:bCs/>
          <w:sz w:val="20"/>
          <w:szCs w:val="20"/>
        </w:rPr>
        <w:t>; v nadaljevanju: ZJN-3</w:t>
      </w:r>
      <w:r w:rsidR="00134F9D" w:rsidRPr="00AC586D">
        <w:rPr>
          <w:rFonts w:ascii="Helvetica" w:hAnsi="Helvetica" w:cs="Calibri"/>
          <w:sz w:val="20"/>
          <w:szCs w:val="20"/>
        </w:rPr>
        <w:t xml:space="preserve">) izvedel </w:t>
      </w:r>
      <w:r>
        <w:rPr>
          <w:rFonts w:ascii="Helvetica" w:hAnsi="Helvetica" w:cs="Calibri"/>
          <w:b/>
          <w:sz w:val="20"/>
          <w:szCs w:val="20"/>
        </w:rPr>
        <w:t>odprti postopek.</w:t>
      </w:r>
      <w:r w:rsidR="00815F67" w:rsidRPr="00AC586D">
        <w:rPr>
          <w:rFonts w:ascii="Helvetica" w:hAnsi="Helvetica" w:cs="Calibri"/>
          <w:sz w:val="20"/>
          <w:szCs w:val="20"/>
        </w:rPr>
        <w:t xml:space="preserve"> </w:t>
      </w:r>
    </w:p>
    <w:p w:rsidR="004B4D3C" w:rsidRDefault="004B4D3C" w:rsidP="00322F51">
      <w:pPr>
        <w:spacing w:line="280" w:lineRule="atLeast"/>
        <w:contextualSpacing/>
        <w:jc w:val="both"/>
        <w:rPr>
          <w:rFonts w:ascii="Helvetica" w:hAnsi="Helvetica" w:cs="Calibri"/>
          <w:sz w:val="20"/>
          <w:szCs w:val="20"/>
        </w:rPr>
      </w:pPr>
    </w:p>
    <w:p w:rsidR="004B4D3C" w:rsidRPr="004B4D3C" w:rsidRDefault="004B4D3C" w:rsidP="00322F51">
      <w:pPr>
        <w:spacing w:line="280" w:lineRule="atLeast"/>
        <w:contextualSpacing/>
        <w:jc w:val="both"/>
        <w:rPr>
          <w:rFonts w:ascii="Helvetica" w:hAnsi="Helvetica" w:cs="Calibri"/>
          <w:sz w:val="20"/>
          <w:szCs w:val="20"/>
          <w:lang w:val="en-US"/>
        </w:rPr>
      </w:pPr>
      <w:r w:rsidRPr="004B4D3C">
        <w:rPr>
          <w:rFonts w:ascii="Helvetica" w:hAnsi="Helvetica" w:cs="Calibri"/>
          <w:sz w:val="20"/>
          <w:szCs w:val="20"/>
          <w:lang w:val="en-US"/>
        </w:rPr>
        <w:t>Pri oddaji javnega naročila se upoštevajo okoljske zahteve iz Uredbe o zelenem javnem naročanju (</w:t>
      </w:r>
      <w:r w:rsidRPr="004B4D3C">
        <w:rPr>
          <w:rFonts w:ascii="Helvetica" w:hAnsi="Helvetica" w:cs="Calibri"/>
          <w:bCs/>
          <w:sz w:val="20"/>
          <w:szCs w:val="20"/>
          <w:lang w:val="en-US"/>
        </w:rPr>
        <w:t>Uradni list RS, št. 51/17</w:t>
      </w:r>
      <w:r w:rsidR="00CE24FC">
        <w:rPr>
          <w:rFonts w:ascii="Helvetica" w:hAnsi="Helvetica" w:cs="Calibri"/>
          <w:bCs/>
          <w:sz w:val="20"/>
          <w:szCs w:val="20"/>
          <w:lang w:val="en-US"/>
        </w:rPr>
        <w:t xml:space="preserve">, </w:t>
      </w:r>
      <w:r>
        <w:rPr>
          <w:rFonts w:ascii="Helvetica" w:hAnsi="Helvetica" w:cs="Calibri"/>
          <w:bCs/>
          <w:sz w:val="20"/>
          <w:szCs w:val="20"/>
          <w:lang w:val="en-US"/>
        </w:rPr>
        <w:t>64/19</w:t>
      </w:r>
      <w:r w:rsidR="004B718D">
        <w:rPr>
          <w:rFonts w:ascii="Helvetica" w:hAnsi="Helvetica" w:cs="Calibri"/>
          <w:bCs/>
          <w:sz w:val="20"/>
          <w:szCs w:val="20"/>
          <w:lang w:val="en-US"/>
        </w:rPr>
        <w:t xml:space="preserve">, </w:t>
      </w:r>
      <w:r w:rsidR="00CE24FC">
        <w:rPr>
          <w:rFonts w:ascii="Helvetica" w:hAnsi="Helvetica" w:cs="Calibri"/>
          <w:bCs/>
          <w:sz w:val="20"/>
          <w:szCs w:val="20"/>
          <w:lang w:val="en-US"/>
        </w:rPr>
        <w:t>121/21</w:t>
      </w:r>
      <w:r w:rsidR="004B718D">
        <w:rPr>
          <w:rFonts w:ascii="Helvetica" w:hAnsi="Helvetica" w:cs="Calibri"/>
          <w:bCs/>
          <w:sz w:val="20"/>
          <w:szCs w:val="20"/>
          <w:lang w:val="en-US"/>
        </w:rPr>
        <w:t>, 132/23 in 43/25</w:t>
      </w:r>
      <w:r w:rsidRPr="004B4D3C">
        <w:rPr>
          <w:rFonts w:ascii="Helvetica" w:hAnsi="Helvetica" w:cs="Calibri"/>
          <w:sz w:val="20"/>
          <w:szCs w:val="20"/>
          <w:lang w:val="en-US"/>
        </w:rPr>
        <w:t xml:space="preserve">).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3. Predmet naročila</w:t>
      </w:r>
    </w:p>
    <w:p w:rsidR="00134F9D" w:rsidRPr="00AC586D" w:rsidRDefault="00134F9D" w:rsidP="00322F51">
      <w:pPr>
        <w:spacing w:line="280" w:lineRule="atLeast"/>
        <w:contextualSpacing/>
        <w:jc w:val="both"/>
        <w:rPr>
          <w:rFonts w:ascii="Helvetica" w:hAnsi="Helvetica" w:cs="Calibri"/>
          <w:sz w:val="20"/>
          <w:szCs w:val="20"/>
        </w:rPr>
      </w:pPr>
    </w:p>
    <w:p w:rsidR="000A500D" w:rsidRDefault="00134F9D" w:rsidP="001225BA">
      <w:pPr>
        <w:autoSpaceDE w:val="0"/>
        <w:autoSpaceDN w:val="0"/>
        <w:adjustRightInd w:val="0"/>
        <w:jc w:val="both"/>
        <w:rPr>
          <w:rFonts w:ascii="Tahoma" w:hAnsi="Tahoma" w:cs="Tahoma"/>
          <w:bCs/>
          <w:sz w:val="20"/>
          <w:szCs w:val="20"/>
        </w:rPr>
      </w:pPr>
      <w:r w:rsidRPr="00AC586D">
        <w:rPr>
          <w:rFonts w:ascii="Helvetica" w:hAnsi="Helvetica" w:cs="Calibri"/>
          <w:sz w:val="20"/>
          <w:szCs w:val="20"/>
        </w:rPr>
        <w:t xml:space="preserve">Predmet javnega naročila </w:t>
      </w:r>
      <w:r w:rsidR="0009225C" w:rsidRPr="00092860">
        <w:rPr>
          <w:rFonts w:ascii="Helvetica" w:hAnsi="Helvetica" w:cs="Tahoma"/>
          <w:bCs/>
          <w:sz w:val="20"/>
          <w:szCs w:val="20"/>
        </w:rPr>
        <w:t>so okolju prijazne storitve čiščenja šolskih prostorov z okolico</w:t>
      </w:r>
      <w:r w:rsidR="0009225C" w:rsidRPr="0070031B">
        <w:rPr>
          <w:rFonts w:ascii="Tahoma" w:hAnsi="Tahoma" w:cs="Tahoma"/>
          <w:bCs/>
          <w:sz w:val="20"/>
          <w:szCs w:val="20"/>
        </w:rPr>
        <w:t xml:space="preserve">. </w:t>
      </w:r>
    </w:p>
    <w:p w:rsidR="000A500D" w:rsidRDefault="000A500D" w:rsidP="001225BA">
      <w:pPr>
        <w:autoSpaceDE w:val="0"/>
        <w:autoSpaceDN w:val="0"/>
        <w:adjustRightInd w:val="0"/>
        <w:jc w:val="both"/>
        <w:rPr>
          <w:rFonts w:ascii="Tahoma" w:hAnsi="Tahoma" w:cs="Tahoma"/>
          <w:bCs/>
          <w:sz w:val="20"/>
          <w:szCs w:val="20"/>
        </w:rPr>
      </w:pPr>
    </w:p>
    <w:p w:rsidR="000A500D" w:rsidRPr="000A500D" w:rsidRDefault="00EA4B27" w:rsidP="000A500D">
      <w:pPr>
        <w:autoSpaceDE w:val="0"/>
        <w:autoSpaceDN w:val="0"/>
        <w:adjustRightInd w:val="0"/>
        <w:jc w:val="both"/>
        <w:rPr>
          <w:rFonts w:ascii="Helvetica" w:hAnsi="Helvetica" w:cs="Tahoma"/>
          <w:b/>
          <w:bCs/>
          <w:iCs/>
          <w:sz w:val="20"/>
          <w:szCs w:val="20"/>
          <w:lang w:val="en-US"/>
        </w:rPr>
      </w:pPr>
      <w:r w:rsidRPr="00EA4B27">
        <w:rPr>
          <w:rFonts w:ascii="Helvetica" w:hAnsi="Helvetica" w:cs="Tahoma"/>
          <w:b/>
          <w:bCs/>
          <w:sz w:val="20"/>
          <w:szCs w:val="20"/>
          <w:lang w:val="en-US"/>
        </w:rPr>
        <w:t xml:space="preserve">Višina </w:t>
      </w:r>
      <w:r w:rsidRPr="00EA4B27">
        <w:rPr>
          <w:rFonts w:ascii="Helvetica" w:hAnsi="Helvetica" w:cs="Tahoma"/>
          <w:b/>
          <w:bCs/>
          <w:iCs/>
          <w:sz w:val="20"/>
          <w:szCs w:val="20"/>
        </w:rPr>
        <w:t>zagotovljenih sreds</w:t>
      </w:r>
      <w:r>
        <w:rPr>
          <w:rFonts w:ascii="Helvetica" w:hAnsi="Helvetica" w:cs="Tahoma"/>
          <w:b/>
          <w:bCs/>
          <w:iCs/>
          <w:sz w:val="20"/>
          <w:szCs w:val="20"/>
        </w:rPr>
        <w:t>tev za predmetno naročilo je 750</w:t>
      </w:r>
      <w:r w:rsidRPr="00EA4B27">
        <w:rPr>
          <w:rFonts w:ascii="Helvetica" w:hAnsi="Helvetica" w:cs="Tahoma"/>
          <w:b/>
          <w:bCs/>
          <w:iCs/>
          <w:sz w:val="20"/>
          <w:szCs w:val="20"/>
        </w:rPr>
        <w:t xml:space="preserve">.000,00 EUR brez DDV. </w:t>
      </w:r>
      <w:r w:rsidR="000A500D" w:rsidRPr="000A500D">
        <w:rPr>
          <w:rFonts w:ascii="Helvetica" w:hAnsi="Helvetica" w:cs="Tahoma"/>
          <w:b/>
          <w:bCs/>
          <w:iCs/>
          <w:sz w:val="20"/>
          <w:szCs w:val="20"/>
          <w:lang w:val="en-US"/>
        </w:rPr>
        <w:t>Pon</w:t>
      </w:r>
      <w:r w:rsidR="000A500D">
        <w:rPr>
          <w:rFonts w:ascii="Helvetica" w:hAnsi="Helvetica" w:cs="Tahoma"/>
          <w:b/>
          <w:bCs/>
          <w:iCs/>
          <w:sz w:val="20"/>
          <w:szCs w:val="20"/>
          <w:lang w:val="en-US"/>
        </w:rPr>
        <w:t>udbe, ki bodo presegale navedeno vrednost</w:t>
      </w:r>
      <w:r w:rsidR="000A500D" w:rsidRPr="000A500D">
        <w:rPr>
          <w:rFonts w:ascii="Helvetica" w:hAnsi="Helvetica" w:cs="Tahoma"/>
          <w:b/>
          <w:bCs/>
          <w:iCs/>
          <w:sz w:val="20"/>
          <w:szCs w:val="20"/>
          <w:lang w:val="en-US"/>
        </w:rPr>
        <w:t xml:space="preserve">, bodo izločene kot nedopustne.  </w:t>
      </w:r>
    </w:p>
    <w:p w:rsidR="001225BA" w:rsidRPr="00EA4B27" w:rsidRDefault="001225BA" w:rsidP="001225BA">
      <w:pPr>
        <w:autoSpaceDE w:val="0"/>
        <w:autoSpaceDN w:val="0"/>
        <w:adjustRightInd w:val="0"/>
        <w:jc w:val="both"/>
        <w:rPr>
          <w:rFonts w:ascii="Helvetica" w:hAnsi="Helvetica" w:cs="Tahoma"/>
          <w:bCs/>
          <w:sz w:val="20"/>
          <w:szCs w:val="20"/>
          <w:lang w:val="en-US"/>
        </w:rPr>
      </w:pPr>
    </w:p>
    <w:p w:rsidR="002447D3" w:rsidRPr="00322F51" w:rsidRDefault="002447D3" w:rsidP="002447D3">
      <w:pPr>
        <w:spacing w:line="280" w:lineRule="atLeast"/>
        <w:jc w:val="both"/>
        <w:rPr>
          <w:rFonts w:ascii="Helvetica" w:hAnsi="Helvetica" w:cs="Calibri"/>
          <w:sz w:val="20"/>
          <w:szCs w:val="20"/>
          <w:lang w:val="en-US"/>
        </w:rPr>
      </w:pPr>
      <w:r w:rsidRPr="00322F51">
        <w:rPr>
          <w:rFonts w:ascii="Helvetica" w:hAnsi="Helvetica" w:cs="Calibri"/>
          <w:sz w:val="20"/>
          <w:szCs w:val="20"/>
          <w:lang w:val="en-US"/>
        </w:rPr>
        <w:t>Zahteve naročnika v zvezi s predmetom naročila so razvidne iz tehničnih specifikacij, ki so del te dokumentacije v z</w:t>
      </w:r>
      <w:r>
        <w:rPr>
          <w:rFonts w:ascii="Helvetica" w:hAnsi="Helvetica" w:cs="Calibri"/>
          <w:sz w:val="20"/>
          <w:szCs w:val="20"/>
          <w:lang w:val="en-US"/>
        </w:rPr>
        <w:t xml:space="preserve">vezi z oddajo javnega naročila. </w:t>
      </w:r>
    </w:p>
    <w:p w:rsidR="0009225C" w:rsidRPr="0070031B" w:rsidRDefault="0009225C" w:rsidP="0009225C">
      <w:pPr>
        <w:autoSpaceDE w:val="0"/>
        <w:autoSpaceDN w:val="0"/>
        <w:adjustRightInd w:val="0"/>
        <w:jc w:val="both"/>
        <w:rPr>
          <w:rFonts w:ascii="Tahoma" w:hAnsi="Tahoma" w:cs="Tahoma"/>
          <w:bCs/>
          <w:sz w:val="20"/>
          <w:szCs w:val="20"/>
        </w:rPr>
      </w:pPr>
    </w:p>
    <w:p w:rsidR="002447D3" w:rsidRPr="002447D3" w:rsidRDefault="002447D3" w:rsidP="002447D3">
      <w:pPr>
        <w:spacing w:line="280" w:lineRule="atLeast"/>
        <w:jc w:val="both"/>
        <w:rPr>
          <w:rFonts w:ascii="Helvetica" w:hAnsi="Helvetica" w:cs="Calibri"/>
          <w:sz w:val="20"/>
          <w:szCs w:val="20"/>
        </w:rPr>
      </w:pPr>
      <w:r w:rsidRPr="002447D3">
        <w:rPr>
          <w:rFonts w:ascii="Helvetica" w:hAnsi="Helvetica" w:cs="Calibri"/>
          <w:sz w:val="20"/>
          <w:szCs w:val="20"/>
          <w:lang w:val="x-none"/>
        </w:rPr>
        <w:t>Naročnik bo sklenil pogodbo o izvajanju predmetne storitve s ponudnikom, k</w:t>
      </w:r>
      <w:r>
        <w:rPr>
          <w:rFonts w:ascii="Helvetica" w:hAnsi="Helvetica" w:cs="Calibri"/>
          <w:sz w:val="20"/>
          <w:szCs w:val="20"/>
          <w:lang w:val="x-none"/>
        </w:rPr>
        <w:t xml:space="preserve">i bo izpolnjeval vse pogoje iz </w:t>
      </w:r>
      <w:r>
        <w:rPr>
          <w:rFonts w:ascii="Helvetica" w:hAnsi="Helvetica" w:cs="Calibri"/>
          <w:sz w:val="20"/>
          <w:szCs w:val="20"/>
        </w:rPr>
        <w:t xml:space="preserve">te </w:t>
      </w:r>
      <w:r w:rsidRPr="002447D3">
        <w:rPr>
          <w:rFonts w:ascii="Helvetica" w:hAnsi="Helvetica" w:cs="Calibri"/>
          <w:sz w:val="20"/>
          <w:szCs w:val="20"/>
          <w:lang w:val="x-none"/>
        </w:rPr>
        <w:t xml:space="preserve">dokumentacije in bo glede na merilo najugodnejši ponudnik, </w:t>
      </w:r>
      <w:r w:rsidRPr="002447D3">
        <w:rPr>
          <w:rFonts w:ascii="Helvetica" w:hAnsi="Helvetica" w:cs="Calibri"/>
          <w:b/>
          <w:sz w:val="20"/>
          <w:szCs w:val="20"/>
          <w:lang w:val="x-none"/>
        </w:rPr>
        <w:t>za obdobje 4 let od podpisa pogodbe.</w:t>
      </w:r>
    </w:p>
    <w:p w:rsidR="00134F9D" w:rsidRDefault="00134F9D" w:rsidP="002447D3">
      <w:pPr>
        <w:spacing w:line="280" w:lineRule="atLeast"/>
        <w:jc w:val="both"/>
        <w:rPr>
          <w:rFonts w:ascii="Helvetica" w:hAnsi="Helvetica" w:cs="Calibri"/>
          <w:sz w:val="20"/>
          <w:szCs w:val="20"/>
        </w:rPr>
      </w:pPr>
    </w:p>
    <w:p w:rsidR="00514E6B" w:rsidRDefault="00514E6B" w:rsidP="00322F51">
      <w:pPr>
        <w:spacing w:line="280" w:lineRule="atLeast"/>
        <w:jc w:val="both"/>
        <w:rPr>
          <w:rFonts w:ascii="Helvetica" w:hAnsi="Helvetica" w:cs="Calibri"/>
          <w:b/>
          <w:sz w:val="20"/>
          <w:szCs w:val="20"/>
        </w:rPr>
      </w:pPr>
      <w:r w:rsidRPr="00514E6B">
        <w:rPr>
          <w:rFonts w:ascii="Helvetica" w:hAnsi="Helvetica" w:cs="Calibri"/>
          <w:b/>
          <w:sz w:val="20"/>
          <w:szCs w:val="20"/>
        </w:rPr>
        <w:t>3.1. Ogled lokacije</w:t>
      </w:r>
      <w:r w:rsidR="003E0FFB">
        <w:rPr>
          <w:rFonts w:ascii="Helvetica" w:hAnsi="Helvetica" w:cs="Calibri"/>
          <w:b/>
          <w:sz w:val="20"/>
          <w:szCs w:val="20"/>
        </w:rPr>
        <w:t xml:space="preserve"> </w:t>
      </w:r>
    </w:p>
    <w:p w:rsidR="00154C33" w:rsidRDefault="00154C33" w:rsidP="00322F51">
      <w:pPr>
        <w:spacing w:line="280" w:lineRule="atLeast"/>
        <w:jc w:val="both"/>
        <w:rPr>
          <w:rFonts w:ascii="Helvetica" w:hAnsi="Helvetica" w:cs="Calibri"/>
          <w:b/>
          <w:sz w:val="20"/>
          <w:szCs w:val="20"/>
        </w:rPr>
      </w:pPr>
    </w:p>
    <w:p w:rsidR="00DB4528" w:rsidRDefault="00DB4528" w:rsidP="00DB4528">
      <w:pPr>
        <w:spacing w:line="280" w:lineRule="atLeast"/>
        <w:jc w:val="both"/>
        <w:rPr>
          <w:rFonts w:ascii="Helvetica" w:hAnsi="Helvetica" w:cs="Calibri"/>
          <w:sz w:val="20"/>
          <w:szCs w:val="20"/>
          <w:lang w:val="en-US"/>
        </w:rPr>
      </w:pPr>
      <w:r w:rsidRPr="00DB4528">
        <w:rPr>
          <w:rFonts w:ascii="Helvetica" w:hAnsi="Helvetica" w:cs="Calibri"/>
          <w:sz w:val="20"/>
          <w:szCs w:val="20"/>
          <w:lang w:val="en-US"/>
        </w:rPr>
        <w:t xml:space="preserve">Zaradi kompleksnosti javnega naročila naročnik ponudnikom priporoča, da si pred oddajo ponudb ogledajo prostore </w:t>
      </w:r>
      <w:r>
        <w:rPr>
          <w:rFonts w:ascii="Helvetica" w:hAnsi="Helvetica" w:cs="Calibri"/>
          <w:sz w:val="20"/>
          <w:szCs w:val="20"/>
          <w:lang w:val="en-US"/>
        </w:rPr>
        <w:t xml:space="preserve">naročnika. </w:t>
      </w:r>
    </w:p>
    <w:p w:rsidR="00DB4528" w:rsidRDefault="00DB4528" w:rsidP="00DB4528">
      <w:pPr>
        <w:spacing w:line="280" w:lineRule="atLeast"/>
        <w:jc w:val="both"/>
        <w:rPr>
          <w:rFonts w:ascii="Helvetica" w:hAnsi="Helvetica" w:cs="Calibri"/>
          <w:sz w:val="20"/>
          <w:szCs w:val="20"/>
          <w:lang w:val="en-US"/>
        </w:rPr>
      </w:pPr>
    </w:p>
    <w:p w:rsidR="00DB4528" w:rsidRDefault="00DB4528" w:rsidP="00DB4528">
      <w:pPr>
        <w:spacing w:line="280" w:lineRule="atLeast"/>
        <w:jc w:val="both"/>
        <w:rPr>
          <w:rFonts w:ascii="Helvetica" w:hAnsi="Helvetica" w:cs="Calibri"/>
          <w:sz w:val="20"/>
          <w:szCs w:val="20"/>
          <w:lang w:val="en-US"/>
        </w:rPr>
      </w:pPr>
      <w:r w:rsidRPr="00DB4528">
        <w:rPr>
          <w:rFonts w:ascii="Helvetica" w:hAnsi="Helvetica" w:cs="Calibri"/>
          <w:sz w:val="20"/>
          <w:szCs w:val="20"/>
          <w:lang w:val="en-US"/>
        </w:rPr>
        <w:t xml:space="preserve">Ogled ni namenjen pojasnilom in razlagam, le ta lahko ponudniki zahtevajo izključno preko </w:t>
      </w:r>
      <w:r>
        <w:rPr>
          <w:rFonts w:ascii="Helvetica" w:hAnsi="Helvetica" w:cs="Calibri"/>
          <w:sz w:val="20"/>
          <w:szCs w:val="20"/>
          <w:lang w:val="en-US"/>
        </w:rPr>
        <w:t>P</w:t>
      </w:r>
      <w:r w:rsidRPr="00DB4528">
        <w:rPr>
          <w:rFonts w:ascii="Helvetica" w:hAnsi="Helvetica" w:cs="Calibri"/>
          <w:sz w:val="20"/>
          <w:szCs w:val="20"/>
          <w:lang w:val="en-US"/>
        </w:rPr>
        <w:t xml:space="preserve">ortala javnih naročil. Naročnik ni odgovoren za pojasnila, razlage, ki so bila ponudnikom dana v ustni obliki. Kakršnekoli dodatne razlage, dopolnila, podatki ali pojasnila, ki niso bila izdana v zgoraj navedeni obliki, ne obvezujejo naročnika. </w:t>
      </w:r>
    </w:p>
    <w:p w:rsidR="00DB4528" w:rsidRPr="00DB4528" w:rsidRDefault="00DB4528" w:rsidP="00DB4528">
      <w:pPr>
        <w:spacing w:line="280" w:lineRule="atLeast"/>
        <w:jc w:val="both"/>
        <w:rPr>
          <w:rFonts w:ascii="Helvetica" w:hAnsi="Helvetica" w:cs="Calibri"/>
          <w:sz w:val="20"/>
          <w:szCs w:val="20"/>
          <w:lang w:val="en-US"/>
        </w:rPr>
      </w:pPr>
    </w:p>
    <w:p w:rsidR="00DB4528" w:rsidRPr="00DB4528" w:rsidRDefault="00DB4528" w:rsidP="00DB4528">
      <w:pPr>
        <w:spacing w:line="280" w:lineRule="atLeast"/>
        <w:jc w:val="both"/>
        <w:rPr>
          <w:rFonts w:ascii="Helvetica" w:hAnsi="Helvetica" w:cs="Calibri"/>
          <w:sz w:val="20"/>
          <w:szCs w:val="20"/>
          <w:lang w:val="en-US"/>
        </w:rPr>
      </w:pPr>
      <w:r w:rsidRPr="00DB4528">
        <w:rPr>
          <w:rFonts w:ascii="Helvetica" w:hAnsi="Helvetica" w:cs="Calibri"/>
          <w:sz w:val="20"/>
          <w:szCs w:val="20"/>
          <w:lang w:val="en-US"/>
        </w:rPr>
        <w:t xml:space="preserve">Predvidena sta dva termina ogleda lokacije, in sicer: </w:t>
      </w:r>
    </w:p>
    <w:p w:rsidR="00DB4528" w:rsidRPr="00EF1693" w:rsidRDefault="00DB4528" w:rsidP="006A048A">
      <w:pPr>
        <w:numPr>
          <w:ilvl w:val="0"/>
          <w:numId w:val="24"/>
        </w:numPr>
        <w:spacing w:line="280" w:lineRule="atLeast"/>
        <w:jc w:val="both"/>
        <w:rPr>
          <w:rFonts w:ascii="Helvetica" w:hAnsi="Helvetica" w:cs="Calibri"/>
          <w:sz w:val="20"/>
          <w:szCs w:val="20"/>
          <w:lang w:val="en-US"/>
        </w:rPr>
      </w:pPr>
      <w:r w:rsidRPr="00EF1693">
        <w:rPr>
          <w:rFonts w:ascii="Helvetica" w:hAnsi="Helvetica" w:cs="Calibri"/>
          <w:sz w:val="20"/>
          <w:szCs w:val="20"/>
          <w:lang w:val="en-US"/>
        </w:rPr>
        <w:t xml:space="preserve">dne </w:t>
      </w:r>
      <w:r w:rsidR="00253437">
        <w:rPr>
          <w:rFonts w:ascii="Helvetica" w:hAnsi="Helvetica" w:cs="Calibri"/>
          <w:b/>
          <w:bCs/>
          <w:sz w:val="20"/>
          <w:szCs w:val="20"/>
          <w:lang w:val="en-US"/>
        </w:rPr>
        <w:t>10. 4</w:t>
      </w:r>
      <w:r w:rsidR="00233253" w:rsidRPr="00EF1693">
        <w:rPr>
          <w:rFonts w:ascii="Helvetica" w:hAnsi="Helvetica" w:cs="Calibri"/>
          <w:b/>
          <w:bCs/>
          <w:sz w:val="20"/>
          <w:szCs w:val="20"/>
          <w:lang w:val="en-US"/>
        </w:rPr>
        <w:t>. 2026</w:t>
      </w:r>
      <w:r w:rsidR="00532923" w:rsidRPr="00EF1693">
        <w:rPr>
          <w:rFonts w:ascii="Helvetica" w:hAnsi="Helvetica" w:cs="Calibri"/>
          <w:b/>
          <w:bCs/>
          <w:sz w:val="20"/>
          <w:szCs w:val="20"/>
          <w:lang w:val="en-US"/>
        </w:rPr>
        <w:t>, ob 10</w:t>
      </w:r>
      <w:r w:rsidRPr="00EF1693">
        <w:rPr>
          <w:rFonts w:ascii="Helvetica" w:hAnsi="Helvetica" w:cs="Calibri"/>
          <w:b/>
          <w:bCs/>
          <w:sz w:val="20"/>
          <w:szCs w:val="20"/>
          <w:lang w:val="en-US"/>
        </w:rPr>
        <w:t xml:space="preserve">. </w:t>
      </w:r>
      <w:r w:rsidRPr="00EF1693">
        <w:rPr>
          <w:rFonts w:ascii="Helvetica" w:hAnsi="Helvetica" w:cs="Calibri"/>
          <w:sz w:val="20"/>
          <w:szCs w:val="20"/>
          <w:lang w:val="en-US"/>
        </w:rPr>
        <w:t xml:space="preserve">uri, </w:t>
      </w:r>
    </w:p>
    <w:p w:rsidR="00DB4528" w:rsidRPr="00EF1693" w:rsidRDefault="00DB4528" w:rsidP="006A048A">
      <w:pPr>
        <w:numPr>
          <w:ilvl w:val="0"/>
          <w:numId w:val="24"/>
        </w:numPr>
        <w:spacing w:line="280" w:lineRule="atLeast"/>
        <w:jc w:val="both"/>
        <w:rPr>
          <w:rFonts w:ascii="Helvetica" w:hAnsi="Helvetica" w:cs="Calibri"/>
          <w:sz w:val="20"/>
          <w:szCs w:val="20"/>
          <w:lang w:val="en-US"/>
        </w:rPr>
      </w:pPr>
      <w:r w:rsidRPr="00EF1693">
        <w:rPr>
          <w:rFonts w:ascii="Helvetica" w:hAnsi="Helvetica" w:cs="Calibri"/>
          <w:sz w:val="20"/>
          <w:szCs w:val="20"/>
          <w:lang w:val="en-US"/>
        </w:rPr>
        <w:t xml:space="preserve">dne </w:t>
      </w:r>
      <w:r w:rsidR="00253437">
        <w:rPr>
          <w:rFonts w:ascii="Helvetica" w:hAnsi="Helvetica" w:cs="Calibri"/>
          <w:b/>
          <w:bCs/>
          <w:sz w:val="20"/>
          <w:szCs w:val="20"/>
          <w:lang w:val="en-US"/>
        </w:rPr>
        <w:t>13. 4</w:t>
      </w:r>
      <w:r w:rsidR="00233253" w:rsidRPr="00EF1693">
        <w:rPr>
          <w:rFonts w:ascii="Helvetica" w:hAnsi="Helvetica" w:cs="Calibri"/>
          <w:b/>
          <w:bCs/>
          <w:sz w:val="20"/>
          <w:szCs w:val="20"/>
          <w:lang w:val="en-US"/>
        </w:rPr>
        <w:t>. 2026</w:t>
      </w:r>
      <w:r w:rsidR="00532923" w:rsidRPr="00EF1693">
        <w:rPr>
          <w:rFonts w:ascii="Helvetica" w:hAnsi="Helvetica" w:cs="Calibri"/>
          <w:b/>
          <w:bCs/>
          <w:sz w:val="20"/>
          <w:szCs w:val="20"/>
          <w:lang w:val="en-US"/>
        </w:rPr>
        <w:t>, ob 10</w:t>
      </w:r>
      <w:r w:rsidRPr="00EF1693">
        <w:rPr>
          <w:rFonts w:ascii="Helvetica" w:hAnsi="Helvetica" w:cs="Calibri"/>
          <w:b/>
          <w:bCs/>
          <w:sz w:val="20"/>
          <w:szCs w:val="20"/>
          <w:lang w:val="en-US"/>
        </w:rPr>
        <w:t xml:space="preserve">. </w:t>
      </w:r>
      <w:r w:rsidRPr="00EF1693">
        <w:rPr>
          <w:rFonts w:ascii="Helvetica" w:hAnsi="Helvetica" w:cs="Calibri"/>
          <w:sz w:val="20"/>
          <w:szCs w:val="20"/>
          <w:lang w:val="en-US"/>
        </w:rPr>
        <w:t xml:space="preserve">uri. </w:t>
      </w:r>
    </w:p>
    <w:p w:rsidR="00DB4528" w:rsidRPr="00DB4528" w:rsidRDefault="00DB4528" w:rsidP="00DB4528">
      <w:pPr>
        <w:spacing w:line="280" w:lineRule="atLeast"/>
        <w:ind w:left="720"/>
        <w:jc w:val="both"/>
        <w:rPr>
          <w:rFonts w:ascii="Helvetica" w:hAnsi="Helvetica" w:cs="Calibri"/>
          <w:sz w:val="20"/>
          <w:szCs w:val="20"/>
          <w:lang w:val="en-US"/>
        </w:rPr>
      </w:pPr>
    </w:p>
    <w:p w:rsidR="00154C33" w:rsidRDefault="00154C33" w:rsidP="00154C33">
      <w:pPr>
        <w:spacing w:line="280" w:lineRule="atLeast"/>
        <w:jc w:val="both"/>
        <w:rPr>
          <w:rFonts w:ascii="Helvetica" w:hAnsi="Helvetica" w:cs="Calibri"/>
          <w:sz w:val="20"/>
          <w:szCs w:val="20"/>
        </w:rPr>
      </w:pPr>
      <w:r w:rsidRPr="00154C33">
        <w:rPr>
          <w:rFonts w:ascii="Helvetica" w:hAnsi="Helvetica" w:cs="Calibri"/>
          <w:sz w:val="20"/>
          <w:szCs w:val="20"/>
        </w:rPr>
        <w:t>Pred pričetkom ogleda mora ponudnik naročniku predložiti</w:t>
      </w:r>
      <w:r w:rsidR="00136B53">
        <w:rPr>
          <w:rFonts w:ascii="Helvetica" w:hAnsi="Helvetica" w:cs="Calibri"/>
          <w:sz w:val="20"/>
          <w:szCs w:val="20"/>
        </w:rPr>
        <w:t xml:space="preserve"> </w:t>
      </w:r>
      <w:r w:rsidRPr="007F6967">
        <w:rPr>
          <w:rFonts w:ascii="Helvetica" w:hAnsi="Helvetica" w:cs="Calibri"/>
          <w:sz w:val="20"/>
          <w:szCs w:val="20"/>
        </w:rPr>
        <w:t>podpisano pooblastilo za sodelovanje na ogledu lokacije</w:t>
      </w:r>
      <w:r w:rsidR="00136B53">
        <w:rPr>
          <w:rFonts w:ascii="Helvetica" w:hAnsi="Helvetica" w:cs="Calibri"/>
          <w:sz w:val="20"/>
          <w:szCs w:val="20"/>
        </w:rPr>
        <w:t xml:space="preserve">. </w:t>
      </w:r>
      <w:r w:rsidR="00DB4528">
        <w:rPr>
          <w:rFonts w:ascii="Helvetica" w:hAnsi="Helvetica" w:cs="Calibri"/>
          <w:sz w:val="20"/>
          <w:szCs w:val="20"/>
        </w:rPr>
        <w:t xml:space="preserve">Ponudniki se morajo na </w:t>
      </w:r>
      <w:r w:rsidRPr="00154C33">
        <w:rPr>
          <w:rFonts w:ascii="Helvetica" w:hAnsi="Helvetica" w:cs="Calibri"/>
          <w:sz w:val="20"/>
          <w:szCs w:val="20"/>
        </w:rPr>
        <w:t xml:space="preserve">ogled lokacije prijaviti </w:t>
      </w:r>
      <w:r w:rsidRPr="00154C33">
        <w:rPr>
          <w:rFonts w:ascii="Helvetica" w:hAnsi="Helvetica" w:cs="Calibri"/>
          <w:bCs/>
          <w:sz w:val="20"/>
          <w:szCs w:val="20"/>
        </w:rPr>
        <w:t xml:space="preserve">najkasneje </w:t>
      </w:r>
      <w:r w:rsidR="0077266C">
        <w:rPr>
          <w:rFonts w:ascii="Helvetica" w:hAnsi="Helvetica" w:cs="Calibri"/>
          <w:bCs/>
          <w:sz w:val="20"/>
          <w:szCs w:val="20"/>
        </w:rPr>
        <w:t>1</w:t>
      </w:r>
      <w:r w:rsidRPr="00154C33">
        <w:rPr>
          <w:rFonts w:ascii="Helvetica" w:hAnsi="Helvetica" w:cs="Calibri"/>
          <w:bCs/>
          <w:sz w:val="20"/>
          <w:szCs w:val="20"/>
        </w:rPr>
        <w:t xml:space="preserve"> delov</w:t>
      </w:r>
      <w:r w:rsidR="0077266C">
        <w:rPr>
          <w:rFonts w:ascii="Helvetica" w:hAnsi="Helvetica" w:cs="Calibri"/>
          <w:bCs/>
          <w:sz w:val="20"/>
          <w:szCs w:val="20"/>
        </w:rPr>
        <w:t>ni</w:t>
      </w:r>
      <w:r w:rsidRPr="00154C33">
        <w:rPr>
          <w:rFonts w:ascii="Helvetica" w:hAnsi="Helvetica" w:cs="Calibri"/>
          <w:bCs/>
          <w:sz w:val="20"/>
          <w:szCs w:val="20"/>
        </w:rPr>
        <w:t xml:space="preserve"> d</w:t>
      </w:r>
      <w:r w:rsidR="0077266C">
        <w:rPr>
          <w:rFonts w:ascii="Helvetica" w:hAnsi="Helvetica" w:cs="Calibri"/>
          <w:bCs/>
          <w:sz w:val="20"/>
          <w:szCs w:val="20"/>
        </w:rPr>
        <w:t>an</w:t>
      </w:r>
      <w:r w:rsidRPr="00154C33">
        <w:rPr>
          <w:rFonts w:ascii="Helvetica" w:hAnsi="Helvetica" w:cs="Calibri"/>
          <w:bCs/>
          <w:sz w:val="20"/>
          <w:szCs w:val="20"/>
        </w:rPr>
        <w:t xml:space="preserve"> pred</w:t>
      </w:r>
      <w:r w:rsidRPr="00154C33">
        <w:rPr>
          <w:rFonts w:ascii="Helvetica" w:hAnsi="Helvetica" w:cs="Calibri"/>
          <w:sz w:val="20"/>
          <w:szCs w:val="20"/>
        </w:rPr>
        <w:t xml:space="preserve"> željenim terminom ogleda. </w:t>
      </w:r>
    </w:p>
    <w:p w:rsidR="00DB4528" w:rsidRPr="00154C33" w:rsidRDefault="00DB4528" w:rsidP="00154C33">
      <w:pPr>
        <w:spacing w:line="280" w:lineRule="atLeast"/>
        <w:jc w:val="both"/>
        <w:rPr>
          <w:rFonts w:ascii="Helvetica" w:hAnsi="Helvetica" w:cs="Calibri"/>
          <w:sz w:val="20"/>
          <w:szCs w:val="20"/>
        </w:rPr>
      </w:pPr>
    </w:p>
    <w:p w:rsidR="00154C33" w:rsidRPr="00092860" w:rsidRDefault="00154C33" w:rsidP="00C935C5">
      <w:pPr>
        <w:spacing w:line="280" w:lineRule="atLeast"/>
        <w:jc w:val="both"/>
        <w:rPr>
          <w:rFonts w:ascii="Helvetica" w:hAnsi="Helvetica" w:cs="Calibri"/>
          <w:sz w:val="20"/>
          <w:szCs w:val="20"/>
        </w:rPr>
      </w:pPr>
      <w:r w:rsidRPr="00154C33">
        <w:rPr>
          <w:rFonts w:ascii="Helvetica" w:hAnsi="Helvetica" w:cs="Calibri"/>
          <w:sz w:val="20"/>
          <w:szCs w:val="20"/>
        </w:rPr>
        <w:lastRenderedPageBreak/>
        <w:t>Ponudniki se na ogled prijav</w:t>
      </w:r>
      <w:r w:rsidR="00C935C5">
        <w:rPr>
          <w:rFonts w:ascii="Helvetica" w:hAnsi="Helvetica" w:cs="Calibri"/>
          <w:sz w:val="20"/>
          <w:szCs w:val="20"/>
        </w:rPr>
        <w:t xml:space="preserve">ijo </w:t>
      </w:r>
      <w:r w:rsidRPr="00154C33">
        <w:rPr>
          <w:rFonts w:ascii="Helvetica" w:hAnsi="Helvetica" w:cs="Calibri"/>
          <w:sz w:val="20"/>
          <w:szCs w:val="20"/>
        </w:rPr>
        <w:t xml:space="preserve">na </w:t>
      </w:r>
      <w:r w:rsidR="00C935C5">
        <w:rPr>
          <w:rFonts w:ascii="Helvetica" w:hAnsi="Helvetica" w:cs="Calibri"/>
          <w:sz w:val="20"/>
          <w:szCs w:val="20"/>
        </w:rPr>
        <w:t>e-</w:t>
      </w:r>
      <w:r w:rsidRPr="00154C33">
        <w:rPr>
          <w:rFonts w:ascii="Helvetica" w:hAnsi="Helvetica" w:cs="Calibri"/>
          <w:sz w:val="20"/>
          <w:szCs w:val="20"/>
        </w:rPr>
        <w:t xml:space="preserve">naslov: </w:t>
      </w:r>
      <w:hyperlink r:id="rId11" w:history="1">
        <w:r w:rsidR="00AC1F83" w:rsidRPr="00F33CF0">
          <w:rPr>
            <w:rStyle w:val="Hyperlink"/>
            <w:rFonts w:ascii="Helvetica" w:hAnsi="Helvetica" w:cs="Calibri"/>
            <w:sz w:val="20"/>
            <w:szCs w:val="20"/>
          </w:rPr>
          <w:t>barbara.sojer@gimn</w:t>
        </w:r>
        <w:r w:rsidR="00AC1F83" w:rsidRPr="00F33CF0">
          <w:rPr>
            <w:rStyle w:val="Hyperlink"/>
            <w:rFonts w:ascii="Helvetica" w:hAnsi="Helvetica" w:cs="Calibri"/>
            <w:sz w:val="20"/>
            <w:szCs w:val="20"/>
          </w:rPr>
          <w:t>a</w:t>
        </w:r>
        <w:r w:rsidR="00AC1F83" w:rsidRPr="00F33CF0">
          <w:rPr>
            <w:rStyle w:val="Hyperlink"/>
            <w:rFonts w:ascii="Helvetica" w:hAnsi="Helvetica" w:cs="Calibri"/>
            <w:sz w:val="20"/>
            <w:szCs w:val="20"/>
          </w:rPr>
          <w:t>zija-poljane.si</w:t>
        </w:r>
      </w:hyperlink>
      <w:r w:rsidRPr="00154C33">
        <w:rPr>
          <w:rFonts w:ascii="Helvetica" w:hAnsi="Helvetica" w:cs="Calibri"/>
          <w:sz w:val="20"/>
          <w:szCs w:val="20"/>
        </w:rPr>
        <w:t xml:space="preserve"> s pripisom »</w:t>
      </w:r>
      <w:r w:rsidRPr="00092860">
        <w:rPr>
          <w:rFonts w:ascii="Helvetica" w:hAnsi="Helvetica" w:cs="Calibri"/>
          <w:sz w:val="20"/>
          <w:szCs w:val="20"/>
        </w:rPr>
        <w:t>Ogled lokacije za JN</w:t>
      </w:r>
      <w:r w:rsidR="00DB4528" w:rsidRPr="00092860">
        <w:rPr>
          <w:rFonts w:ascii="Helvetica" w:hAnsi="Helvetica" w:cs="Calibri"/>
          <w:sz w:val="20"/>
          <w:szCs w:val="20"/>
          <w:lang w:val="en-US"/>
        </w:rPr>
        <w:t xml:space="preserve"> </w:t>
      </w:r>
      <w:r w:rsidR="00DB4528" w:rsidRPr="00092860">
        <w:rPr>
          <w:rFonts w:ascii="Helvetica" w:hAnsi="Helvetica" w:cs="Tahoma"/>
          <w:bCs/>
          <w:sz w:val="20"/>
          <w:szCs w:val="20"/>
        </w:rPr>
        <w:t>Okolju prijazne storitve čiščenja šolskih prostorov z okolico</w:t>
      </w:r>
      <w:r w:rsidRPr="00092860">
        <w:rPr>
          <w:rFonts w:ascii="Helvetica" w:hAnsi="Helvetica" w:cs="Calibri"/>
          <w:sz w:val="20"/>
          <w:szCs w:val="20"/>
        </w:rPr>
        <w:t>«</w:t>
      </w:r>
      <w:r w:rsidR="00C935C5" w:rsidRPr="00092860">
        <w:rPr>
          <w:rFonts w:ascii="Helvetica" w:hAnsi="Helvetica" w:cs="Calibri"/>
          <w:sz w:val="20"/>
          <w:szCs w:val="20"/>
        </w:rPr>
        <w:t xml:space="preserve">. </w:t>
      </w:r>
    </w:p>
    <w:p w:rsidR="00154C33" w:rsidRPr="00154C33" w:rsidRDefault="00154C33" w:rsidP="00154C33">
      <w:pPr>
        <w:spacing w:line="280" w:lineRule="atLeast"/>
        <w:jc w:val="both"/>
        <w:rPr>
          <w:rFonts w:ascii="Helvetica" w:hAnsi="Helvetica" w:cs="Calibri"/>
          <w:sz w:val="20"/>
          <w:szCs w:val="20"/>
        </w:rPr>
      </w:pPr>
    </w:p>
    <w:p w:rsidR="00154C33" w:rsidRPr="00154C33" w:rsidRDefault="00154C33" w:rsidP="00154C33">
      <w:pPr>
        <w:spacing w:line="280" w:lineRule="atLeast"/>
        <w:jc w:val="both"/>
        <w:rPr>
          <w:rFonts w:ascii="Helvetica" w:hAnsi="Helvetica" w:cs="Calibri"/>
          <w:sz w:val="20"/>
          <w:szCs w:val="20"/>
        </w:rPr>
      </w:pPr>
      <w:r w:rsidRPr="00154C33">
        <w:rPr>
          <w:rFonts w:ascii="Helvetica" w:hAnsi="Helvetica" w:cs="Calibri"/>
          <w:sz w:val="20"/>
          <w:szCs w:val="20"/>
        </w:rPr>
        <w:t xml:space="preserve">Oseba ponudnika, ki se namerava udeležiti ogleda, mora na ogled prinesti s strani </w:t>
      </w:r>
      <w:r w:rsidR="00C935C5">
        <w:rPr>
          <w:rFonts w:ascii="Helvetica" w:hAnsi="Helvetica" w:cs="Calibri"/>
          <w:sz w:val="20"/>
          <w:szCs w:val="20"/>
        </w:rPr>
        <w:t xml:space="preserve">zakonitega zastopnika </w:t>
      </w:r>
      <w:r w:rsidRPr="00154C33">
        <w:rPr>
          <w:rFonts w:ascii="Helvetica" w:hAnsi="Helvetica" w:cs="Calibri"/>
          <w:sz w:val="20"/>
          <w:szCs w:val="20"/>
        </w:rPr>
        <w:t>ponudnika podpisano pooblastilo. Iz pooblastila mora biti razvidno ime osebe, ki se v imenu ponudnika udeležuje ogleda</w:t>
      </w:r>
      <w:r w:rsidR="00C935C5">
        <w:rPr>
          <w:rFonts w:ascii="Helvetica" w:hAnsi="Helvetica" w:cs="Calibri"/>
          <w:sz w:val="20"/>
          <w:szCs w:val="20"/>
        </w:rPr>
        <w:t>,</w:t>
      </w:r>
      <w:r w:rsidRPr="00154C33">
        <w:rPr>
          <w:rFonts w:ascii="Helvetica" w:hAnsi="Helvetica" w:cs="Calibri"/>
          <w:sz w:val="20"/>
          <w:szCs w:val="20"/>
        </w:rPr>
        <w:t xml:space="preserve"> ter da je pooblastilo izdano za namen izvedbe ogleda. Oseba ponudnika mora svojo identiteto verificirati s predložitvijo osebnega dokumenta.</w:t>
      </w:r>
    </w:p>
    <w:p w:rsidR="00154C33" w:rsidRPr="00154C33" w:rsidRDefault="00154C33" w:rsidP="00154C33">
      <w:pPr>
        <w:spacing w:line="280" w:lineRule="atLeast"/>
        <w:jc w:val="both"/>
        <w:rPr>
          <w:rFonts w:ascii="Helvetica" w:hAnsi="Helvetica" w:cs="Calibri"/>
          <w:sz w:val="20"/>
          <w:szCs w:val="20"/>
        </w:rPr>
      </w:pPr>
    </w:p>
    <w:p w:rsidR="006667A6" w:rsidRDefault="00154C33" w:rsidP="00322F51">
      <w:pPr>
        <w:spacing w:line="280" w:lineRule="atLeast"/>
        <w:jc w:val="both"/>
        <w:rPr>
          <w:rFonts w:ascii="Helvetica" w:hAnsi="Helvetica" w:cs="Calibri"/>
          <w:sz w:val="20"/>
          <w:szCs w:val="20"/>
        </w:rPr>
      </w:pPr>
      <w:r w:rsidRPr="00154C33">
        <w:rPr>
          <w:rFonts w:ascii="Helvetica" w:hAnsi="Helvetica" w:cs="Calibri"/>
          <w:sz w:val="20"/>
          <w:szCs w:val="20"/>
        </w:rPr>
        <w:t>Naročnik ne bo priznaval nobenih dodatnih stroškov pri izvedbi del, ki so vezani na nepoznavanje objekta</w:t>
      </w:r>
      <w:r w:rsidR="00DB4528">
        <w:rPr>
          <w:rFonts w:ascii="Helvetica" w:hAnsi="Helvetica" w:cs="Calibri"/>
          <w:sz w:val="20"/>
          <w:szCs w:val="20"/>
        </w:rPr>
        <w:t xml:space="preserve"> in lokacije. </w:t>
      </w:r>
    </w:p>
    <w:p w:rsidR="00DB4528" w:rsidRPr="00AC586D" w:rsidDel="00A14789" w:rsidRDefault="00DB4528" w:rsidP="00322F51">
      <w:pPr>
        <w:spacing w:line="280" w:lineRule="atLeast"/>
        <w:jc w:val="both"/>
        <w:rPr>
          <w:rFonts w:ascii="Helvetica" w:hAnsi="Helvetica" w:cs="Calibri"/>
          <w:sz w:val="20"/>
          <w:szCs w:val="20"/>
        </w:rPr>
      </w:pPr>
    </w:p>
    <w:p w:rsidR="00134F9D" w:rsidRPr="00AC586D" w:rsidRDefault="00134F9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4. Sodelovanje</w:t>
      </w:r>
    </w:p>
    <w:p w:rsidR="00134F9D" w:rsidRPr="00AC586D" w:rsidRDefault="00134F9D" w:rsidP="00322F51">
      <w:pPr>
        <w:pStyle w:val="BodyText"/>
        <w:spacing w:line="280" w:lineRule="atLeast"/>
        <w:ind w:left="0"/>
        <w:contextualSpacing/>
        <w:jc w:val="both"/>
        <w:rPr>
          <w:rFonts w:ascii="Helvetica" w:hAnsi="Helvetica" w:cs="Calibri"/>
          <w:sz w:val="20"/>
          <w:szCs w:val="20"/>
        </w:rPr>
      </w:pPr>
    </w:p>
    <w:p w:rsidR="00134F9D" w:rsidRPr="00AC586D" w:rsidRDefault="00134F9D" w:rsidP="00322F51">
      <w:pPr>
        <w:pStyle w:val="BodyText"/>
        <w:spacing w:line="280" w:lineRule="atLeast"/>
        <w:ind w:left="0"/>
        <w:contextualSpacing/>
        <w:jc w:val="both"/>
        <w:rPr>
          <w:rFonts w:ascii="Helvetica" w:hAnsi="Helvetica" w:cs="Calibri"/>
          <w:sz w:val="20"/>
          <w:szCs w:val="20"/>
        </w:rPr>
      </w:pPr>
      <w:r w:rsidRPr="00AC586D">
        <w:rPr>
          <w:rFonts w:ascii="Helvetica" w:hAnsi="Helvetica" w:cs="Calibri"/>
          <w:sz w:val="20"/>
          <w:szCs w:val="20"/>
        </w:rPr>
        <w:t xml:space="preserve">Kot ponudnik lahko v tem postopku javnega naročanja konkurira </w:t>
      </w:r>
      <w:r w:rsidR="00932362" w:rsidRPr="00AC586D">
        <w:rPr>
          <w:rFonts w:ascii="Helvetica" w:hAnsi="Helvetica" w:cs="Calibri"/>
          <w:sz w:val="20"/>
          <w:szCs w:val="20"/>
        </w:rPr>
        <w:t>p</w:t>
      </w:r>
      <w:r w:rsidR="006B54F7" w:rsidRPr="00AC586D">
        <w:rPr>
          <w:rFonts w:ascii="Helvetica" w:hAnsi="Helvetica" w:cs="Calibri"/>
          <w:sz w:val="20"/>
          <w:szCs w:val="20"/>
        </w:rPr>
        <w:t>onudnik</w:t>
      </w:r>
      <w:r w:rsidR="00932362" w:rsidRPr="00AC586D">
        <w:rPr>
          <w:rFonts w:ascii="Helvetica" w:hAnsi="Helvetica" w:cs="Calibri"/>
          <w:sz w:val="20"/>
          <w:szCs w:val="20"/>
        </w:rPr>
        <w:t xml:space="preserve">, ki je </w:t>
      </w:r>
      <w:r w:rsidRPr="00AC586D">
        <w:rPr>
          <w:rFonts w:ascii="Helvetica" w:hAnsi="Helvetica" w:cs="Calibri"/>
          <w:sz w:val="20"/>
          <w:szCs w:val="20"/>
        </w:rPr>
        <w:t>registri</w:t>
      </w:r>
      <w:r w:rsidR="006B54F7" w:rsidRPr="00AC586D">
        <w:rPr>
          <w:rFonts w:ascii="Helvetica" w:hAnsi="Helvetica" w:cs="Calibri"/>
          <w:sz w:val="20"/>
          <w:szCs w:val="20"/>
        </w:rPr>
        <w:t>ran</w:t>
      </w:r>
      <w:r w:rsidRPr="00AC586D">
        <w:rPr>
          <w:rFonts w:ascii="Helvetica" w:hAnsi="Helvetica" w:cs="Calibri"/>
          <w:sz w:val="20"/>
          <w:szCs w:val="20"/>
        </w:rPr>
        <w:t xml:space="preserve"> za dejavnost, ki je predmet tega javnega naročila ter ima za opravljanje te dejavnosti vsa predpisana dovoljenja za izvedbo tega javnega naročila.</w:t>
      </w:r>
    </w:p>
    <w:p w:rsidR="00134F9D" w:rsidRPr="00AC586D" w:rsidRDefault="00134F9D" w:rsidP="00322F51">
      <w:pPr>
        <w:pStyle w:val="BodyText"/>
        <w:spacing w:line="280" w:lineRule="atLeast"/>
        <w:ind w:left="0"/>
        <w:jc w:val="both"/>
        <w:rPr>
          <w:rFonts w:ascii="Helvetica" w:hAnsi="Helvetica" w:cs="Calibri"/>
          <w:i/>
          <w:iCs/>
          <w:sz w:val="20"/>
          <w:szCs w:val="20"/>
        </w:rPr>
      </w:pPr>
    </w:p>
    <w:p w:rsidR="00134F9D" w:rsidRPr="00AC586D" w:rsidRDefault="00134F9D" w:rsidP="00322F51">
      <w:pPr>
        <w:pStyle w:val="BodyText"/>
        <w:spacing w:line="280" w:lineRule="atLeast"/>
        <w:ind w:left="0"/>
        <w:jc w:val="both"/>
        <w:rPr>
          <w:rFonts w:ascii="Helvetica" w:hAnsi="Helvetica" w:cs="Calibri"/>
          <w:b/>
          <w:bCs/>
          <w:iCs/>
          <w:sz w:val="20"/>
          <w:szCs w:val="20"/>
        </w:rPr>
      </w:pPr>
      <w:r w:rsidRPr="00AC586D">
        <w:rPr>
          <w:rFonts w:ascii="Helvetica" w:hAnsi="Helvetica" w:cs="Calibri"/>
          <w:bCs/>
          <w:iCs/>
          <w:sz w:val="20"/>
          <w:szCs w:val="20"/>
        </w:rPr>
        <w:t xml:space="preserve">Vsak ponudnik lahko predloži le eno ponudbo. </w:t>
      </w:r>
      <w:r w:rsidRPr="00AC586D">
        <w:rPr>
          <w:rFonts w:ascii="Helvetica" w:hAnsi="Helvetica" w:cs="Calibri"/>
          <w:b/>
          <w:bCs/>
          <w:iCs/>
          <w:sz w:val="20"/>
          <w:szCs w:val="20"/>
        </w:rPr>
        <w:t>Ponudnik, ki nastopa v več kot eni ponudbi, ne glede na to, ali nastopa samostojno ali kot partner v skupni ponudbi, diskvalificira vse ponudbe, v katerih nastopa. Take ponudbe bodo izločene.</w:t>
      </w:r>
    </w:p>
    <w:p w:rsidR="00134F9D" w:rsidRPr="00AC586D" w:rsidRDefault="00134F9D" w:rsidP="00322F51">
      <w:pPr>
        <w:pStyle w:val="BodyText"/>
        <w:spacing w:line="280" w:lineRule="atLeast"/>
        <w:ind w:left="0"/>
        <w:contextualSpacing/>
        <w:jc w:val="both"/>
        <w:rPr>
          <w:rFonts w:ascii="Helvetica" w:hAnsi="Helvetica" w:cs="Calibri"/>
          <w:sz w:val="20"/>
          <w:szCs w:val="20"/>
        </w:rPr>
      </w:pPr>
    </w:p>
    <w:p w:rsidR="00134F9D" w:rsidRPr="00AC586D" w:rsidRDefault="00134F9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4.1. Tuji ponudniki</w:t>
      </w:r>
    </w:p>
    <w:p w:rsidR="00134F9D" w:rsidRPr="00AC586D" w:rsidRDefault="00134F9D" w:rsidP="00322F51">
      <w:pPr>
        <w:spacing w:line="280" w:lineRule="atLeast"/>
        <w:contextualSpacing/>
        <w:jc w:val="both"/>
        <w:rPr>
          <w:rFonts w:ascii="Helvetica" w:hAnsi="Helvetica" w:cs="Calibri"/>
          <w:sz w:val="20"/>
          <w:szCs w:val="20"/>
        </w:rPr>
      </w:pPr>
    </w:p>
    <w:p w:rsidR="005B7088" w:rsidRPr="00AC586D" w:rsidRDefault="005B7088" w:rsidP="00322F51">
      <w:pPr>
        <w:spacing w:line="280" w:lineRule="atLeast"/>
        <w:jc w:val="both"/>
        <w:rPr>
          <w:rFonts w:ascii="Helvetica" w:hAnsi="Helvetica" w:cs="Calibri"/>
          <w:sz w:val="20"/>
          <w:szCs w:val="20"/>
        </w:rPr>
      </w:pPr>
      <w:r w:rsidRPr="00AC586D">
        <w:rPr>
          <w:rFonts w:ascii="Helvetica" w:hAnsi="Helvetica" w:cs="Calibri"/>
          <w:sz w:val="20"/>
          <w:szCs w:val="20"/>
        </w:rPr>
        <w:t xml:space="preserve">Ponudniki s sedežem v tuji državi morajo izpolnjevati enake pogoje kot ponudniki s sedežem v Republiki Sloveniji. </w:t>
      </w:r>
    </w:p>
    <w:p w:rsidR="005B7088" w:rsidRPr="00AC586D" w:rsidRDefault="005B7088" w:rsidP="00322F51">
      <w:pPr>
        <w:spacing w:line="280" w:lineRule="atLeast"/>
        <w:jc w:val="both"/>
        <w:rPr>
          <w:rFonts w:ascii="Helvetica" w:hAnsi="Helvetica" w:cs="Calibri"/>
          <w:sz w:val="20"/>
          <w:szCs w:val="20"/>
        </w:rPr>
      </w:pPr>
    </w:p>
    <w:p w:rsidR="005B7088" w:rsidRPr="00AC586D" w:rsidRDefault="005B7088" w:rsidP="00322F51">
      <w:pPr>
        <w:spacing w:line="280" w:lineRule="atLeast"/>
        <w:jc w:val="both"/>
        <w:rPr>
          <w:rFonts w:ascii="Helvetica" w:hAnsi="Helvetica" w:cs="Calibri"/>
          <w:sz w:val="20"/>
          <w:szCs w:val="20"/>
        </w:rPr>
      </w:pPr>
      <w:r w:rsidRPr="00AC586D">
        <w:rPr>
          <w:rFonts w:ascii="Helvetica" w:hAnsi="Helvetica" w:cs="Calibri"/>
          <w:sz w:val="20"/>
          <w:szCs w:val="20"/>
        </w:rPr>
        <w:t xml:space="preserve">Ponudniki, ki nimajo sedeža v Republiki Sloveniji, morajo predložiti dokazila o izpolnjevanju pogojev iz točke 8. II. poglavja te dokumentacije v zvezi z oddajo javnega naročila. </w:t>
      </w:r>
    </w:p>
    <w:p w:rsidR="005B7088" w:rsidRPr="00AC586D" w:rsidRDefault="005B7088" w:rsidP="00322F51">
      <w:pPr>
        <w:spacing w:line="280" w:lineRule="atLeast"/>
        <w:jc w:val="both"/>
        <w:rPr>
          <w:rFonts w:ascii="Helvetica" w:hAnsi="Helvetica" w:cs="Calibri"/>
          <w:sz w:val="20"/>
          <w:szCs w:val="20"/>
        </w:rPr>
      </w:pPr>
    </w:p>
    <w:p w:rsidR="005B7088" w:rsidRDefault="005B7088" w:rsidP="00322F51">
      <w:pPr>
        <w:spacing w:line="280" w:lineRule="atLeast"/>
        <w:jc w:val="both"/>
        <w:rPr>
          <w:rFonts w:ascii="Helvetica" w:hAnsi="Helvetica" w:cs="Calibri"/>
          <w:sz w:val="20"/>
          <w:szCs w:val="20"/>
        </w:rPr>
      </w:pPr>
      <w:r w:rsidRPr="00AC586D">
        <w:rPr>
          <w:rFonts w:ascii="Helvetica" w:hAnsi="Helvetica" w:cs="Calibr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92146A" w:rsidRPr="00DB71FB" w:rsidRDefault="0092146A" w:rsidP="00322F51">
      <w:pPr>
        <w:spacing w:line="280" w:lineRule="atLeast"/>
        <w:jc w:val="both"/>
        <w:rPr>
          <w:rFonts w:ascii="Helvetica" w:hAnsi="Helvetica" w:cs="Calibri"/>
          <w:sz w:val="20"/>
          <w:szCs w:val="20"/>
        </w:rPr>
      </w:pPr>
    </w:p>
    <w:p w:rsidR="00134F9D" w:rsidRPr="00AC586D" w:rsidRDefault="00134F9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4.2. Podizvajalci</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b/>
          <w:sz w:val="20"/>
          <w:szCs w:val="20"/>
        </w:rPr>
      </w:pPr>
      <w:r w:rsidRPr="00AC586D">
        <w:rPr>
          <w:rFonts w:ascii="Helvetica" w:hAnsi="Helvetica" w:cs="Calibri"/>
          <w:sz w:val="20"/>
          <w:szCs w:val="20"/>
        </w:rPr>
        <w:t>Ponudnik lahko v celoti sam izvede predmetno javno naročilo ali pa ga izvede s podizvajalci. V primeru izvedbe javnega naro</w:t>
      </w:r>
      <w:r w:rsidR="007D5875">
        <w:rPr>
          <w:rFonts w:ascii="Helvetica" w:hAnsi="Helvetica" w:cs="Calibri"/>
          <w:sz w:val="20"/>
          <w:szCs w:val="20"/>
        </w:rPr>
        <w:t>č</w:t>
      </w:r>
      <w:r w:rsidRPr="00AC586D">
        <w:rPr>
          <w:rFonts w:ascii="Helvetica" w:hAnsi="Helvetica" w:cs="Calibri"/>
          <w:sz w:val="20"/>
          <w:szCs w:val="20"/>
        </w:rPr>
        <w:t xml:space="preserve">ila s podizvajalci, </w:t>
      </w:r>
      <w:r w:rsidRPr="00AC586D">
        <w:rPr>
          <w:rFonts w:ascii="Helvetica" w:hAnsi="Helvetica" w:cs="Calibri"/>
          <w:b/>
          <w:sz w:val="20"/>
          <w:szCs w:val="20"/>
        </w:rPr>
        <w:t>je potrebno v ponudbi (OBR-1) navesti vse podizvajalce (kontaktne podatke in zakonite zastopnike) in vsak del naročila, ki ga bo izvedel posamezni podizvajalec (predmet, količina, vrednost, kraj in rok izvedbe teh del)</w:t>
      </w:r>
      <w:r w:rsidRPr="00AC586D">
        <w:rPr>
          <w:rFonts w:ascii="Helvetica" w:hAnsi="Helvetica" w:cs="Calibri"/>
          <w:sz w:val="20"/>
          <w:szCs w:val="20"/>
        </w:rPr>
        <w:t>.</w:t>
      </w:r>
      <w:r w:rsidRPr="00AC586D">
        <w:rPr>
          <w:rFonts w:ascii="Helvetica" w:hAnsi="Helvetica" w:cs="Calibri"/>
          <w:b/>
          <w:sz w:val="20"/>
          <w:szCs w:val="20"/>
        </w:rPr>
        <w:t xml:space="preserve"> </w:t>
      </w:r>
      <w:r w:rsidR="001D4462">
        <w:rPr>
          <w:rFonts w:ascii="Helvetica" w:hAnsi="Helvetica" w:cs="Calibri"/>
          <w:b/>
          <w:sz w:val="20"/>
          <w:szCs w:val="20"/>
        </w:rPr>
        <w:t xml:space="preserve">Ponudnik mora tudi v obrazcu </w:t>
      </w:r>
      <w:r w:rsidR="00974F4D">
        <w:rPr>
          <w:rFonts w:ascii="Helvetica" w:hAnsi="Helvetica" w:cs="Calibri"/>
          <w:b/>
          <w:sz w:val="20"/>
          <w:szCs w:val="20"/>
        </w:rPr>
        <w:t>»</w:t>
      </w:r>
      <w:r w:rsidR="001D4462">
        <w:rPr>
          <w:rFonts w:ascii="Helvetica" w:hAnsi="Helvetica" w:cs="Calibri"/>
          <w:b/>
          <w:sz w:val="20"/>
          <w:szCs w:val="20"/>
        </w:rPr>
        <w:t>ESPD</w:t>
      </w:r>
      <w:r w:rsidR="00974F4D">
        <w:rPr>
          <w:rFonts w:ascii="Helvetica" w:hAnsi="Helvetica" w:cs="Calibri"/>
          <w:b/>
          <w:sz w:val="20"/>
          <w:szCs w:val="20"/>
        </w:rPr>
        <w:t>«</w:t>
      </w:r>
      <w:r w:rsidR="001D4462">
        <w:rPr>
          <w:rFonts w:ascii="Helvetica" w:hAnsi="Helvetica" w:cs="Calibri"/>
          <w:b/>
          <w:sz w:val="20"/>
          <w:szCs w:val="20"/>
        </w:rPr>
        <w:t xml:space="preserve"> navesti vse predlagane podizvajalce. </w:t>
      </w:r>
    </w:p>
    <w:p w:rsidR="00134F9D" w:rsidRPr="00AC586D" w:rsidRDefault="00134F9D" w:rsidP="00322F51">
      <w:pPr>
        <w:spacing w:line="280" w:lineRule="atLeast"/>
        <w:contextualSpacing/>
        <w:jc w:val="both"/>
        <w:rPr>
          <w:rFonts w:ascii="Helvetica" w:hAnsi="Helvetica" w:cs="Calibri"/>
          <w:b/>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Ponudnik mora v ponudbi: </w:t>
      </w:r>
    </w:p>
    <w:p w:rsidR="00134F9D" w:rsidRPr="00AC586D" w:rsidRDefault="00134F9D" w:rsidP="00322F51">
      <w:pPr>
        <w:numPr>
          <w:ilvl w:val="0"/>
          <w:numId w:val="10"/>
        </w:numPr>
        <w:spacing w:line="280" w:lineRule="atLeast"/>
        <w:ind w:left="709"/>
        <w:contextualSpacing/>
        <w:jc w:val="both"/>
        <w:rPr>
          <w:rFonts w:ascii="Helvetica" w:hAnsi="Helvetica" w:cs="Calibri"/>
          <w:sz w:val="20"/>
          <w:szCs w:val="20"/>
        </w:rPr>
      </w:pPr>
      <w:r w:rsidRPr="00AC586D">
        <w:rPr>
          <w:rFonts w:ascii="Helvetica" w:hAnsi="Helvetica" w:cs="Calibri"/>
          <w:sz w:val="20"/>
          <w:szCs w:val="20"/>
        </w:rPr>
        <w:t xml:space="preserve">navesti izpolnjene ESPD teh podizvajalcev v skladu z 79. </w:t>
      </w:r>
      <w:r w:rsidR="007D5875">
        <w:rPr>
          <w:rFonts w:ascii="Helvetica" w:hAnsi="Helvetica" w:cs="Calibri"/>
          <w:sz w:val="20"/>
          <w:szCs w:val="20"/>
        </w:rPr>
        <w:t>č</w:t>
      </w:r>
      <w:r w:rsidRPr="00AC586D">
        <w:rPr>
          <w:rFonts w:ascii="Helvetica" w:hAnsi="Helvetica" w:cs="Calibri"/>
          <w:sz w:val="20"/>
          <w:szCs w:val="20"/>
        </w:rPr>
        <w:t xml:space="preserve">lenom ZJN-3 ter </w:t>
      </w:r>
    </w:p>
    <w:p w:rsidR="00134F9D" w:rsidRPr="00AC586D" w:rsidRDefault="00134F9D" w:rsidP="00322F51">
      <w:pPr>
        <w:numPr>
          <w:ilvl w:val="0"/>
          <w:numId w:val="10"/>
        </w:numPr>
        <w:spacing w:line="280" w:lineRule="atLeast"/>
        <w:ind w:left="709"/>
        <w:contextualSpacing/>
        <w:jc w:val="both"/>
        <w:rPr>
          <w:rFonts w:ascii="Helvetica" w:hAnsi="Helvetica" w:cs="Calibri"/>
          <w:sz w:val="20"/>
          <w:szCs w:val="20"/>
        </w:rPr>
      </w:pPr>
      <w:r w:rsidRPr="00AC586D">
        <w:rPr>
          <w:rFonts w:ascii="Helvetica" w:hAnsi="Helvetica" w:cs="Calibri"/>
          <w:sz w:val="20"/>
          <w:szCs w:val="20"/>
        </w:rPr>
        <w:t>priložiti zahtevo podizvajalca za neposredno pla</w:t>
      </w:r>
      <w:r w:rsidR="007D5875">
        <w:rPr>
          <w:rFonts w:ascii="Helvetica" w:hAnsi="Helvetica" w:cs="Calibri"/>
          <w:sz w:val="20"/>
          <w:szCs w:val="20"/>
        </w:rPr>
        <w:t>č</w:t>
      </w:r>
      <w:r w:rsidRPr="00AC586D">
        <w:rPr>
          <w:rFonts w:ascii="Helvetica" w:hAnsi="Helvetica" w:cs="Calibri"/>
          <w:sz w:val="20"/>
          <w:szCs w:val="20"/>
        </w:rPr>
        <w:t xml:space="preserve">ilo, </w:t>
      </w:r>
      <w:r w:rsidR="007D5875">
        <w:rPr>
          <w:rFonts w:ascii="Helvetica" w:hAnsi="Helvetica" w:cs="Calibri"/>
          <w:sz w:val="20"/>
          <w:szCs w:val="20"/>
        </w:rPr>
        <w:t>č</w:t>
      </w:r>
      <w:r w:rsidRPr="00AC586D">
        <w:rPr>
          <w:rFonts w:ascii="Helvetica" w:hAnsi="Helvetica" w:cs="Calibri"/>
          <w:sz w:val="20"/>
          <w:szCs w:val="20"/>
        </w:rPr>
        <w:t xml:space="preserve">e podizvajalec to zahteva.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lastRenderedPageBreak/>
        <w:t>V kolikor podizvajalec zahteva neposredno pla</w:t>
      </w:r>
      <w:r w:rsidR="007D5875">
        <w:rPr>
          <w:rFonts w:ascii="Helvetica" w:hAnsi="Helvetica" w:cs="Calibri"/>
          <w:sz w:val="20"/>
          <w:szCs w:val="20"/>
        </w:rPr>
        <w:t>č</w:t>
      </w:r>
      <w:r w:rsidRPr="00AC586D">
        <w:rPr>
          <w:rFonts w:ascii="Helvetica" w:hAnsi="Helvetica" w:cs="Calibri"/>
          <w:sz w:val="20"/>
          <w:szCs w:val="20"/>
        </w:rPr>
        <w:t>ilo, se šteje, da je neposredno pla</w:t>
      </w:r>
      <w:r w:rsidR="007D5875">
        <w:rPr>
          <w:rFonts w:ascii="Helvetica" w:hAnsi="Helvetica" w:cs="Calibri"/>
          <w:sz w:val="20"/>
          <w:szCs w:val="20"/>
        </w:rPr>
        <w:t>č</w:t>
      </w:r>
      <w:r w:rsidRPr="00AC586D">
        <w:rPr>
          <w:rFonts w:ascii="Helvetica" w:hAnsi="Helvetica" w:cs="Calibri"/>
          <w:sz w:val="20"/>
          <w:szCs w:val="20"/>
        </w:rPr>
        <w:t>ilo podizvajalcu obvezno in obveznost zavezuje naro</w:t>
      </w:r>
      <w:r w:rsidR="007D5875">
        <w:rPr>
          <w:rFonts w:ascii="Helvetica" w:hAnsi="Helvetica" w:cs="Calibri"/>
          <w:sz w:val="20"/>
          <w:szCs w:val="20"/>
        </w:rPr>
        <w:t>č</w:t>
      </w:r>
      <w:r w:rsidRPr="00AC586D">
        <w:rPr>
          <w:rFonts w:ascii="Helvetica" w:hAnsi="Helvetica" w:cs="Calibri"/>
          <w:sz w:val="20"/>
          <w:szCs w:val="20"/>
        </w:rPr>
        <w:t>nika in glavnega izvajalca. Kadar namerava ponudnik izvesti javno naro</w:t>
      </w:r>
      <w:r w:rsidR="007D5875">
        <w:rPr>
          <w:rFonts w:ascii="Helvetica" w:hAnsi="Helvetica" w:cs="Calibri"/>
          <w:sz w:val="20"/>
          <w:szCs w:val="20"/>
        </w:rPr>
        <w:t>č</w:t>
      </w:r>
      <w:r w:rsidRPr="00AC586D">
        <w:rPr>
          <w:rFonts w:ascii="Helvetica" w:hAnsi="Helvetica" w:cs="Calibri"/>
          <w:sz w:val="20"/>
          <w:szCs w:val="20"/>
        </w:rPr>
        <w:t>ilo s podizvajalcem, ki zahteva neposredno pla</w:t>
      </w:r>
      <w:r w:rsidR="007D5875">
        <w:rPr>
          <w:rFonts w:ascii="Helvetica" w:hAnsi="Helvetica" w:cs="Calibri"/>
          <w:sz w:val="20"/>
          <w:szCs w:val="20"/>
        </w:rPr>
        <w:t>č</w:t>
      </w:r>
      <w:r w:rsidRPr="00AC586D">
        <w:rPr>
          <w:rFonts w:ascii="Helvetica" w:hAnsi="Helvetica" w:cs="Calibri"/>
          <w:sz w:val="20"/>
          <w:szCs w:val="20"/>
        </w:rPr>
        <w:t xml:space="preserve">ilo, mora: </w:t>
      </w:r>
    </w:p>
    <w:p w:rsidR="00134F9D" w:rsidRPr="00AC586D" w:rsidRDefault="00134F9D" w:rsidP="00322F51">
      <w:pPr>
        <w:numPr>
          <w:ilvl w:val="0"/>
          <w:numId w:val="14"/>
        </w:numPr>
        <w:spacing w:line="280" w:lineRule="atLeast"/>
        <w:contextualSpacing/>
        <w:jc w:val="both"/>
        <w:rPr>
          <w:rFonts w:ascii="Helvetica" w:hAnsi="Helvetica" w:cs="Calibri"/>
          <w:sz w:val="20"/>
          <w:szCs w:val="20"/>
        </w:rPr>
      </w:pPr>
      <w:r w:rsidRPr="00AC586D">
        <w:rPr>
          <w:rFonts w:ascii="Helvetica" w:hAnsi="Helvetica" w:cs="Calibri"/>
          <w:sz w:val="20"/>
          <w:szCs w:val="20"/>
        </w:rPr>
        <w:t>glavni izvajalec v pogodbi pooblastiti naro</w:t>
      </w:r>
      <w:r w:rsidR="007D5875">
        <w:rPr>
          <w:rFonts w:ascii="Helvetica" w:hAnsi="Helvetica" w:cs="Calibri"/>
          <w:sz w:val="20"/>
          <w:szCs w:val="20"/>
        </w:rPr>
        <w:t>č</w:t>
      </w:r>
      <w:r w:rsidRPr="00AC586D">
        <w:rPr>
          <w:rFonts w:ascii="Helvetica" w:hAnsi="Helvetica" w:cs="Calibri"/>
          <w:sz w:val="20"/>
          <w:szCs w:val="20"/>
        </w:rPr>
        <w:t>nika, da na podlagi potrjenega ra</w:t>
      </w:r>
      <w:r w:rsidR="007D5875">
        <w:rPr>
          <w:rFonts w:ascii="Helvetica" w:hAnsi="Helvetica" w:cs="Calibri"/>
          <w:sz w:val="20"/>
          <w:szCs w:val="20"/>
        </w:rPr>
        <w:t>č</w:t>
      </w:r>
      <w:r w:rsidRPr="00AC586D">
        <w:rPr>
          <w:rFonts w:ascii="Helvetica" w:hAnsi="Helvetica" w:cs="Calibri"/>
          <w:sz w:val="20"/>
          <w:szCs w:val="20"/>
        </w:rPr>
        <w:t>una oziroma situacije s strani glavnega izvajalca neposredno pla</w:t>
      </w:r>
      <w:r w:rsidR="007D5875">
        <w:rPr>
          <w:rFonts w:ascii="Helvetica" w:hAnsi="Helvetica" w:cs="Calibri"/>
          <w:sz w:val="20"/>
          <w:szCs w:val="20"/>
        </w:rPr>
        <w:t>č</w:t>
      </w:r>
      <w:r w:rsidRPr="00AC586D">
        <w:rPr>
          <w:rFonts w:ascii="Helvetica" w:hAnsi="Helvetica" w:cs="Calibri"/>
          <w:sz w:val="20"/>
          <w:szCs w:val="20"/>
        </w:rPr>
        <w:t xml:space="preserve">uje podizvajalcu, </w:t>
      </w:r>
    </w:p>
    <w:p w:rsidR="00134F9D" w:rsidRPr="00AC586D" w:rsidRDefault="00134F9D" w:rsidP="00322F51">
      <w:pPr>
        <w:numPr>
          <w:ilvl w:val="0"/>
          <w:numId w:val="14"/>
        </w:numPr>
        <w:spacing w:line="280" w:lineRule="atLeast"/>
        <w:contextualSpacing/>
        <w:jc w:val="both"/>
        <w:rPr>
          <w:rFonts w:ascii="Helvetica" w:hAnsi="Helvetica" w:cs="Calibri"/>
          <w:sz w:val="20"/>
          <w:szCs w:val="20"/>
        </w:rPr>
      </w:pPr>
      <w:r w:rsidRPr="00AC586D">
        <w:rPr>
          <w:rFonts w:ascii="Helvetica" w:hAnsi="Helvetica" w:cs="Calibri"/>
          <w:sz w:val="20"/>
          <w:szCs w:val="20"/>
        </w:rPr>
        <w:t>podizvajalec predložiti soglasje, na podlagi katerega naro</w:t>
      </w:r>
      <w:r w:rsidR="007D5875">
        <w:rPr>
          <w:rFonts w:ascii="Helvetica" w:hAnsi="Helvetica" w:cs="Calibri"/>
          <w:sz w:val="20"/>
          <w:szCs w:val="20"/>
        </w:rPr>
        <w:t>č</w:t>
      </w:r>
      <w:r w:rsidRPr="00AC586D">
        <w:rPr>
          <w:rFonts w:ascii="Helvetica" w:hAnsi="Helvetica" w:cs="Calibri"/>
          <w:sz w:val="20"/>
          <w:szCs w:val="20"/>
        </w:rPr>
        <w:t>nik namesto ponudnika poravna podizvajal</w:t>
      </w:r>
      <w:r w:rsidR="007D5875">
        <w:rPr>
          <w:rFonts w:ascii="Helvetica" w:hAnsi="Helvetica" w:cs="Calibri"/>
          <w:sz w:val="20"/>
          <w:szCs w:val="20"/>
        </w:rPr>
        <w:t>č</w:t>
      </w:r>
      <w:r w:rsidRPr="00AC586D">
        <w:rPr>
          <w:rFonts w:ascii="Helvetica" w:hAnsi="Helvetica" w:cs="Calibri"/>
          <w:sz w:val="20"/>
          <w:szCs w:val="20"/>
        </w:rPr>
        <w:t xml:space="preserve">evo terjatev do ponudnika, </w:t>
      </w:r>
    </w:p>
    <w:p w:rsidR="00134F9D" w:rsidRPr="00AC586D" w:rsidRDefault="00134F9D" w:rsidP="00322F51">
      <w:pPr>
        <w:numPr>
          <w:ilvl w:val="0"/>
          <w:numId w:val="14"/>
        </w:numPr>
        <w:spacing w:line="280" w:lineRule="atLeast"/>
        <w:contextualSpacing/>
        <w:jc w:val="both"/>
        <w:rPr>
          <w:rFonts w:ascii="Helvetica" w:hAnsi="Helvetica" w:cs="Calibri"/>
          <w:sz w:val="20"/>
          <w:szCs w:val="20"/>
        </w:rPr>
      </w:pPr>
      <w:r w:rsidRPr="00AC586D">
        <w:rPr>
          <w:rFonts w:ascii="Helvetica" w:hAnsi="Helvetica" w:cs="Calibri"/>
          <w:sz w:val="20"/>
          <w:szCs w:val="20"/>
        </w:rPr>
        <w:t>glavni izvajalec svojemu ra</w:t>
      </w:r>
      <w:r w:rsidR="007D5875">
        <w:rPr>
          <w:rFonts w:ascii="Helvetica" w:hAnsi="Helvetica" w:cs="Calibri"/>
          <w:sz w:val="20"/>
          <w:szCs w:val="20"/>
        </w:rPr>
        <w:t>č</w:t>
      </w:r>
      <w:r w:rsidRPr="00AC586D">
        <w:rPr>
          <w:rFonts w:ascii="Helvetica" w:hAnsi="Helvetica" w:cs="Calibri"/>
          <w:sz w:val="20"/>
          <w:szCs w:val="20"/>
        </w:rPr>
        <w:t>unu ali situaciji priložiti ra</w:t>
      </w:r>
      <w:r w:rsidR="007D5875">
        <w:rPr>
          <w:rFonts w:ascii="Helvetica" w:hAnsi="Helvetica" w:cs="Calibri"/>
          <w:sz w:val="20"/>
          <w:szCs w:val="20"/>
        </w:rPr>
        <w:t>č</w:t>
      </w:r>
      <w:r w:rsidRPr="00AC586D">
        <w:rPr>
          <w:rFonts w:ascii="Helvetica" w:hAnsi="Helvetica" w:cs="Calibri"/>
          <w:sz w:val="20"/>
          <w:szCs w:val="20"/>
        </w:rPr>
        <w:t xml:space="preserve">un ali situacijo podizvajalca, ki ga je predhodno potrdil. </w:t>
      </w:r>
    </w:p>
    <w:p w:rsidR="00134F9D" w:rsidRPr="00AC586D" w:rsidRDefault="00134F9D" w:rsidP="00322F51">
      <w:pPr>
        <w:spacing w:line="280" w:lineRule="atLeast"/>
        <w:contextualSpacing/>
        <w:jc w:val="both"/>
        <w:rPr>
          <w:rFonts w:ascii="Helvetica" w:hAnsi="Helvetica" w:cs="Calibri"/>
          <w:sz w:val="20"/>
          <w:szCs w:val="20"/>
        </w:rPr>
      </w:pPr>
    </w:p>
    <w:p w:rsidR="00974F4D" w:rsidRPr="00974F4D" w:rsidRDefault="00974F4D" w:rsidP="00322F51">
      <w:pPr>
        <w:spacing w:line="280" w:lineRule="atLeast"/>
        <w:contextualSpacing/>
        <w:jc w:val="both"/>
        <w:rPr>
          <w:rFonts w:ascii="Helvetica" w:hAnsi="Helvetica" w:cs="Calibri"/>
          <w:sz w:val="20"/>
          <w:szCs w:val="20"/>
        </w:rPr>
      </w:pPr>
      <w:r w:rsidRPr="00974F4D">
        <w:rPr>
          <w:rFonts w:ascii="Helvetica" w:hAnsi="Helvetica" w:cs="Calibri"/>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Glavni izvajalec mora med izvajanjem javnega naro</w:t>
      </w:r>
      <w:r w:rsidR="007D5875">
        <w:rPr>
          <w:rFonts w:ascii="Helvetica" w:hAnsi="Helvetica" w:cs="Calibri"/>
          <w:sz w:val="20"/>
          <w:szCs w:val="20"/>
        </w:rPr>
        <w:t>č</w:t>
      </w:r>
      <w:r w:rsidRPr="00AC586D">
        <w:rPr>
          <w:rFonts w:ascii="Helvetica" w:hAnsi="Helvetica" w:cs="Calibri"/>
          <w:sz w:val="20"/>
          <w:szCs w:val="20"/>
        </w:rPr>
        <w:t>ila naro</w:t>
      </w:r>
      <w:r w:rsidR="007D5875">
        <w:rPr>
          <w:rFonts w:ascii="Helvetica" w:hAnsi="Helvetica" w:cs="Calibri"/>
          <w:sz w:val="20"/>
          <w:szCs w:val="20"/>
        </w:rPr>
        <w:t>č</w:t>
      </w:r>
      <w:r w:rsidRPr="00AC586D">
        <w:rPr>
          <w:rFonts w:ascii="Helvetica" w:hAnsi="Helvetica" w:cs="Calibri"/>
          <w:sz w:val="20"/>
          <w:szCs w:val="20"/>
        </w:rPr>
        <w:t>nika obvestiti o morebitnih spremembah informacij iz prvega in drugega odstavka te točke in poslati informacije o novih podizvajalcih, ki jih namerava naknadno vklju</w:t>
      </w:r>
      <w:r w:rsidR="007D5875">
        <w:rPr>
          <w:rFonts w:ascii="Helvetica" w:hAnsi="Helvetica" w:cs="Calibri"/>
          <w:sz w:val="20"/>
          <w:szCs w:val="20"/>
        </w:rPr>
        <w:t>č</w:t>
      </w:r>
      <w:r w:rsidRPr="00AC586D">
        <w:rPr>
          <w:rFonts w:ascii="Helvetica" w:hAnsi="Helvetica" w:cs="Calibri"/>
          <w:sz w:val="20"/>
          <w:szCs w:val="20"/>
        </w:rPr>
        <w:t>iti v izvajanje takšnega javnega naročila, in sicer najkasneje v petih dneh po spremembi. V primeru vklju</w:t>
      </w:r>
      <w:r w:rsidR="007D5875">
        <w:rPr>
          <w:rFonts w:ascii="Helvetica" w:hAnsi="Helvetica" w:cs="Calibri"/>
          <w:sz w:val="20"/>
          <w:szCs w:val="20"/>
        </w:rPr>
        <w:t>č</w:t>
      </w:r>
      <w:r w:rsidRPr="00AC586D">
        <w:rPr>
          <w:rFonts w:ascii="Helvetica" w:hAnsi="Helvetica" w:cs="Calibri"/>
          <w:sz w:val="20"/>
          <w:szCs w:val="20"/>
        </w:rPr>
        <w:t xml:space="preserve">itve novih podizvajalcev mora glavni izvajalec skupaj z obvestilom posredovati tudi podatke in dokumente iz prvega in drugega odstavka te točke.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b/>
          <w:sz w:val="20"/>
          <w:szCs w:val="20"/>
        </w:rPr>
      </w:pPr>
      <w:r w:rsidRPr="00AC586D">
        <w:rPr>
          <w:rFonts w:ascii="Helvetica" w:hAnsi="Helvetica" w:cs="Calibri"/>
          <w:sz w:val="20"/>
          <w:szCs w:val="20"/>
        </w:rPr>
        <w:t>Kadar namerava ponudnik izvesti javno naro</w:t>
      </w:r>
      <w:r w:rsidR="007D5875">
        <w:rPr>
          <w:rFonts w:ascii="Helvetica" w:hAnsi="Helvetica" w:cs="Calibri"/>
          <w:sz w:val="20"/>
          <w:szCs w:val="20"/>
        </w:rPr>
        <w:t>č</w:t>
      </w:r>
      <w:r w:rsidRPr="00AC586D">
        <w:rPr>
          <w:rFonts w:ascii="Helvetica" w:hAnsi="Helvetica" w:cs="Calibri"/>
          <w:sz w:val="20"/>
          <w:szCs w:val="20"/>
        </w:rPr>
        <w:t>ilo s podizv</w:t>
      </w:r>
      <w:r w:rsidR="005C5C67" w:rsidRPr="00AC586D">
        <w:rPr>
          <w:rFonts w:ascii="Helvetica" w:hAnsi="Helvetica" w:cs="Calibri"/>
          <w:sz w:val="20"/>
          <w:szCs w:val="20"/>
        </w:rPr>
        <w:t>ajalcem, mora pogoje iz točke 8.1., 8</w:t>
      </w:r>
      <w:r w:rsidRPr="00AC586D">
        <w:rPr>
          <w:rFonts w:ascii="Helvetica" w:hAnsi="Helvetica" w:cs="Calibri"/>
          <w:sz w:val="20"/>
          <w:szCs w:val="20"/>
        </w:rPr>
        <w:t>.2.</w:t>
      </w:r>
      <w:r w:rsidR="00E66BED">
        <w:rPr>
          <w:rFonts w:ascii="Helvetica" w:hAnsi="Helvetica" w:cs="Calibri"/>
          <w:sz w:val="20"/>
          <w:szCs w:val="20"/>
        </w:rPr>
        <w:t xml:space="preserve">, </w:t>
      </w:r>
      <w:r w:rsidR="005C5C67" w:rsidRPr="00AC586D">
        <w:rPr>
          <w:rFonts w:ascii="Helvetica" w:hAnsi="Helvetica" w:cs="Calibri"/>
          <w:sz w:val="20"/>
          <w:szCs w:val="20"/>
        </w:rPr>
        <w:t>8.3.</w:t>
      </w:r>
      <w:r w:rsidR="00E66BED">
        <w:rPr>
          <w:rFonts w:ascii="Helvetica" w:hAnsi="Helvetica" w:cs="Calibri"/>
          <w:sz w:val="20"/>
          <w:szCs w:val="20"/>
        </w:rPr>
        <w:t xml:space="preserve"> in 8.5.</w:t>
      </w:r>
      <w:r w:rsidRPr="00AC586D">
        <w:rPr>
          <w:rFonts w:ascii="Helvetica" w:hAnsi="Helvetica" w:cs="Calibri"/>
          <w:sz w:val="20"/>
          <w:szCs w:val="20"/>
        </w:rPr>
        <w:t xml:space="preserve"> II. poglavja te dokumentacije izpolnjevati tudi podizvajalec, ki sodeluje pri izvedbi javnega naročila.</w:t>
      </w:r>
      <w:r w:rsidRPr="00AC586D">
        <w:rPr>
          <w:rFonts w:ascii="Helvetica" w:hAnsi="Helvetica" w:cs="Calibri"/>
          <w:b/>
          <w:sz w:val="20"/>
          <w:szCs w:val="20"/>
        </w:rPr>
        <w:t xml:space="preserve"> </w:t>
      </w:r>
    </w:p>
    <w:p w:rsidR="00134F9D" w:rsidRPr="00AC586D" w:rsidRDefault="00134F9D" w:rsidP="00322F51">
      <w:pPr>
        <w:spacing w:line="280" w:lineRule="atLeast"/>
        <w:contextualSpacing/>
        <w:jc w:val="both"/>
        <w:rPr>
          <w:rFonts w:ascii="Helvetica" w:hAnsi="Helvetica" w:cs="Calibri"/>
          <w:b/>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Naro</w:t>
      </w:r>
      <w:r w:rsidR="007D5875">
        <w:rPr>
          <w:rFonts w:ascii="Helvetica" w:hAnsi="Helvetica" w:cs="Calibri"/>
          <w:sz w:val="20"/>
          <w:szCs w:val="20"/>
        </w:rPr>
        <w:t>č</w:t>
      </w:r>
      <w:r w:rsidRPr="00AC586D">
        <w:rPr>
          <w:rFonts w:ascii="Helvetica" w:hAnsi="Helvetica" w:cs="Calibri"/>
          <w:sz w:val="20"/>
          <w:szCs w:val="20"/>
        </w:rPr>
        <w:t>nik lahko zavrne predlog za zamenjavo podizvajalca oziroma vklju</w:t>
      </w:r>
      <w:r w:rsidR="007D5875">
        <w:rPr>
          <w:rFonts w:ascii="Helvetica" w:hAnsi="Helvetica" w:cs="Calibri"/>
          <w:sz w:val="20"/>
          <w:szCs w:val="20"/>
        </w:rPr>
        <w:t>č</w:t>
      </w:r>
      <w:r w:rsidRPr="00AC586D">
        <w:rPr>
          <w:rFonts w:ascii="Helvetica" w:hAnsi="Helvetica" w:cs="Calibri"/>
          <w:sz w:val="20"/>
          <w:szCs w:val="20"/>
        </w:rPr>
        <w:t xml:space="preserve">itev novega podizvajalca tudi, </w:t>
      </w:r>
      <w:r w:rsidR="007D5875">
        <w:rPr>
          <w:rFonts w:ascii="Helvetica" w:hAnsi="Helvetica" w:cs="Calibri"/>
          <w:sz w:val="20"/>
          <w:szCs w:val="20"/>
        </w:rPr>
        <w:t>č</w:t>
      </w:r>
      <w:r w:rsidRPr="00AC586D">
        <w:rPr>
          <w:rFonts w:ascii="Helvetica" w:hAnsi="Helvetica" w:cs="Calibri"/>
          <w:sz w:val="20"/>
          <w:szCs w:val="20"/>
        </w:rPr>
        <w:t>e bi to lahko vplivalo na nemoteno izvajanje ali dokon</w:t>
      </w:r>
      <w:r w:rsidR="007D5875">
        <w:rPr>
          <w:rFonts w:ascii="Helvetica" w:hAnsi="Helvetica" w:cs="Calibri"/>
          <w:sz w:val="20"/>
          <w:szCs w:val="20"/>
        </w:rPr>
        <w:t>č</w:t>
      </w:r>
      <w:r w:rsidRPr="00AC586D">
        <w:rPr>
          <w:rFonts w:ascii="Helvetica" w:hAnsi="Helvetica" w:cs="Calibri"/>
          <w:sz w:val="20"/>
          <w:szCs w:val="20"/>
        </w:rPr>
        <w:t xml:space="preserve">anje del in </w:t>
      </w:r>
      <w:r w:rsidR="007D5875">
        <w:rPr>
          <w:rFonts w:ascii="Helvetica" w:hAnsi="Helvetica" w:cs="Calibri"/>
          <w:sz w:val="20"/>
          <w:szCs w:val="20"/>
        </w:rPr>
        <w:t>č</w:t>
      </w:r>
      <w:r w:rsidRPr="00AC586D">
        <w:rPr>
          <w:rFonts w:ascii="Helvetica" w:hAnsi="Helvetica" w:cs="Calibri"/>
          <w:sz w:val="20"/>
          <w:szCs w:val="20"/>
        </w:rPr>
        <w:t>e novi podizvajalec ne izpolnjuje pogojev, ki jih je postavil naro</w:t>
      </w:r>
      <w:r w:rsidR="007D5875">
        <w:rPr>
          <w:rFonts w:ascii="Helvetica" w:hAnsi="Helvetica" w:cs="Calibri"/>
          <w:sz w:val="20"/>
          <w:szCs w:val="20"/>
        </w:rPr>
        <w:t>č</w:t>
      </w:r>
      <w:r w:rsidRPr="00AC586D">
        <w:rPr>
          <w:rFonts w:ascii="Helvetica" w:hAnsi="Helvetica" w:cs="Calibri"/>
          <w:sz w:val="20"/>
          <w:szCs w:val="20"/>
        </w:rPr>
        <w:t>nik v dokumentaciji v zvezi z oddajo javnega naro</w:t>
      </w:r>
      <w:r w:rsidR="007D5875">
        <w:rPr>
          <w:rFonts w:ascii="Helvetica" w:hAnsi="Helvetica" w:cs="Calibri"/>
          <w:sz w:val="20"/>
          <w:szCs w:val="20"/>
        </w:rPr>
        <w:t>č</w:t>
      </w:r>
      <w:r w:rsidRPr="00AC586D">
        <w:rPr>
          <w:rFonts w:ascii="Helvetica" w:hAnsi="Helvetica" w:cs="Calibri"/>
          <w:sz w:val="20"/>
          <w:szCs w:val="20"/>
        </w:rPr>
        <w:t>ila. Naro</w:t>
      </w:r>
      <w:r w:rsidR="007D5875">
        <w:rPr>
          <w:rFonts w:ascii="Helvetica" w:hAnsi="Helvetica" w:cs="Calibri"/>
          <w:sz w:val="20"/>
          <w:szCs w:val="20"/>
        </w:rPr>
        <w:t>č</w:t>
      </w:r>
      <w:r w:rsidRPr="00AC586D">
        <w:rPr>
          <w:rFonts w:ascii="Helvetica" w:hAnsi="Helvetica" w:cs="Calibri"/>
          <w:sz w:val="20"/>
          <w:szCs w:val="20"/>
        </w:rPr>
        <w:t xml:space="preserve">nik bo o morebitni zavrnitvi novega podizvajalca obvestil glavnega izvajalca najpozneje v desetih dneh od prejema predloga. </w:t>
      </w:r>
    </w:p>
    <w:p w:rsidR="00134F9D" w:rsidRPr="00AC586D" w:rsidRDefault="00134F9D" w:rsidP="00322F51">
      <w:pPr>
        <w:spacing w:line="280" w:lineRule="atLeast"/>
        <w:contextualSpacing/>
        <w:jc w:val="both"/>
        <w:rPr>
          <w:rFonts w:ascii="Helvetica" w:hAnsi="Helvetica" w:cs="Calibri"/>
          <w:sz w:val="20"/>
          <w:szCs w:val="20"/>
        </w:rPr>
      </w:pPr>
    </w:p>
    <w:p w:rsidR="00A7597F"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Obveznosti iz te točke veljajo tudi za podizvajalce podizvajalcev glavnega izvajalca ali nadaljnje podizvajalce v podizvajalski verigi. </w:t>
      </w:r>
    </w:p>
    <w:p w:rsidR="00DB71FB" w:rsidRDefault="00DB71FB" w:rsidP="00322F51">
      <w:pPr>
        <w:pStyle w:val="Heading9"/>
        <w:spacing w:before="0" w:after="0" w:line="280" w:lineRule="atLeast"/>
        <w:contextualSpacing/>
        <w:jc w:val="both"/>
        <w:rPr>
          <w:rFonts w:ascii="Helvetica" w:hAnsi="Helvetica" w:cs="Calibri"/>
          <w:b/>
          <w:sz w:val="20"/>
          <w:szCs w:val="20"/>
        </w:rPr>
      </w:pPr>
    </w:p>
    <w:p w:rsidR="00134F9D" w:rsidRPr="00AC586D" w:rsidRDefault="00134F9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4.3. Skupna ponudba</w:t>
      </w:r>
    </w:p>
    <w:p w:rsidR="00134F9D" w:rsidRPr="00AC586D" w:rsidRDefault="00134F9D" w:rsidP="00322F51">
      <w:pPr>
        <w:spacing w:line="280" w:lineRule="atLeast"/>
        <w:jc w:val="both"/>
        <w:rPr>
          <w:rFonts w:ascii="Helvetica" w:hAnsi="Helvetica"/>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Skupine gospodarskih subjektov lahko predložijo skupno ponudbo. V primeru skupne ponudbe bo naročnik od izbrane skupine zahteval predložitev ustreznega akta o skupni izvedbi naročila, ki mora vsebovati vsaj:</w:t>
      </w:r>
    </w:p>
    <w:p w:rsidR="00134F9D" w:rsidRPr="00AC586D" w:rsidRDefault="00134F9D" w:rsidP="00322F51">
      <w:pPr>
        <w:numPr>
          <w:ilvl w:val="0"/>
          <w:numId w:val="11"/>
        </w:numPr>
        <w:spacing w:line="280" w:lineRule="atLeast"/>
        <w:contextualSpacing/>
        <w:jc w:val="both"/>
        <w:rPr>
          <w:rFonts w:ascii="Helvetica" w:hAnsi="Helvetica" w:cs="Calibri"/>
          <w:sz w:val="20"/>
          <w:szCs w:val="20"/>
        </w:rPr>
      </w:pPr>
      <w:r w:rsidRPr="00AC586D">
        <w:rPr>
          <w:rFonts w:ascii="Helvetica" w:hAnsi="Helvetica" w:cs="Calibri"/>
          <w:sz w:val="20"/>
          <w:szCs w:val="20"/>
        </w:rPr>
        <w:t>navedbo vseh partnerjev v skupini (naziv in naslov partnerja, zakonitega zastopnika, matična številka, davčna številka, številka transakcijskega računa),</w:t>
      </w:r>
    </w:p>
    <w:p w:rsidR="00134F9D" w:rsidRPr="00AC586D" w:rsidRDefault="00134F9D" w:rsidP="00322F51">
      <w:pPr>
        <w:numPr>
          <w:ilvl w:val="0"/>
          <w:numId w:val="11"/>
        </w:numPr>
        <w:spacing w:line="280" w:lineRule="atLeast"/>
        <w:contextualSpacing/>
        <w:jc w:val="both"/>
        <w:rPr>
          <w:rFonts w:ascii="Helvetica" w:hAnsi="Helvetica" w:cs="Calibri"/>
          <w:sz w:val="20"/>
          <w:szCs w:val="20"/>
        </w:rPr>
      </w:pPr>
      <w:r w:rsidRPr="00AC586D">
        <w:rPr>
          <w:rFonts w:ascii="Helvetica" w:hAnsi="Helvetica" w:cs="Calibri"/>
          <w:sz w:val="20"/>
          <w:szCs w:val="20"/>
        </w:rPr>
        <w:t>pooblastilo vodilnemu partnerju v skupini,</w:t>
      </w:r>
    </w:p>
    <w:p w:rsidR="00134F9D" w:rsidRPr="00AC586D" w:rsidRDefault="00134F9D" w:rsidP="00322F51">
      <w:pPr>
        <w:numPr>
          <w:ilvl w:val="0"/>
          <w:numId w:val="11"/>
        </w:numPr>
        <w:spacing w:line="280" w:lineRule="atLeast"/>
        <w:contextualSpacing/>
        <w:jc w:val="both"/>
        <w:rPr>
          <w:rFonts w:ascii="Helvetica" w:hAnsi="Helvetica" w:cs="Calibri"/>
          <w:sz w:val="20"/>
          <w:szCs w:val="20"/>
        </w:rPr>
      </w:pPr>
      <w:r w:rsidRPr="00AC586D">
        <w:rPr>
          <w:rFonts w:ascii="Helvetica" w:hAnsi="Helvetica" w:cs="Calibri"/>
          <w:sz w:val="20"/>
          <w:szCs w:val="20"/>
        </w:rPr>
        <w:t>neomejeno solidarno odgovornost vseh partnerjev v skupini do naročnika,</w:t>
      </w:r>
    </w:p>
    <w:p w:rsidR="00134F9D" w:rsidRPr="00AC586D" w:rsidRDefault="00134F9D" w:rsidP="00322F51">
      <w:pPr>
        <w:numPr>
          <w:ilvl w:val="0"/>
          <w:numId w:val="11"/>
        </w:numPr>
        <w:spacing w:line="280" w:lineRule="atLeast"/>
        <w:contextualSpacing/>
        <w:jc w:val="both"/>
        <w:rPr>
          <w:rFonts w:ascii="Helvetica" w:hAnsi="Helvetica" w:cs="Calibri"/>
          <w:sz w:val="20"/>
          <w:szCs w:val="20"/>
        </w:rPr>
      </w:pPr>
      <w:r w:rsidRPr="00AC586D">
        <w:rPr>
          <w:rFonts w:ascii="Helvetica" w:hAnsi="Helvetica" w:cs="Calibri"/>
          <w:sz w:val="20"/>
          <w:szCs w:val="20"/>
        </w:rPr>
        <w:t>področje dela, ki ga bo prevzel in izvedel vsak partner v skupini in delež vsakega partnerja v skupini v % in vrednost del, ki jih prevzema posamezni partner v skupini,</w:t>
      </w:r>
    </w:p>
    <w:p w:rsidR="00134F9D" w:rsidRPr="00AC586D" w:rsidRDefault="00134F9D" w:rsidP="00322F51">
      <w:pPr>
        <w:numPr>
          <w:ilvl w:val="0"/>
          <w:numId w:val="11"/>
        </w:numPr>
        <w:spacing w:line="280" w:lineRule="atLeast"/>
        <w:contextualSpacing/>
        <w:jc w:val="both"/>
        <w:rPr>
          <w:rFonts w:ascii="Helvetica" w:hAnsi="Helvetica" w:cs="Calibri"/>
          <w:sz w:val="20"/>
          <w:szCs w:val="20"/>
        </w:rPr>
      </w:pPr>
      <w:r w:rsidRPr="00AC586D">
        <w:rPr>
          <w:rFonts w:ascii="Helvetica" w:hAnsi="Helvetica" w:cs="Calibri"/>
          <w:sz w:val="20"/>
          <w:szCs w:val="20"/>
        </w:rPr>
        <w:t>način plačila preko vodilnega partnerja v skupini ali vsakemu od partnerjev v skupini,</w:t>
      </w:r>
    </w:p>
    <w:p w:rsidR="00134F9D" w:rsidRPr="00AC586D" w:rsidRDefault="00134F9D" w:rsidP="00322F51">
      <w:pPr>
        <w:numPr>
          <w:ilvl w:val="0"/>
          <w:numId w:val="11"/>
        </w:numPr>
        <w:spacing w:line="280" w:lineRule="atLeast"/>
        <w:contextualSpacing/>
        <w:jc w:val="both"/>
        <w:rPr>
          <w:rFonts w:ascii="Helvetica" w:hAnsi="Helvetica" w:cs="Calibri"/>
          <w:sz w:val="20"/>
          <w:szCs w:val="20"/>
        </w:rPr>
      </w:pPr>
      <w:r w:rsidRPr="00AC586D">
        <w:rPr>
          <w:rFonts w:ascii="Helvetica" w:hAnsi="Helvetica" w:cs="Calibri"/>
          <w:sz w:val="20"/>
          <w:szCs w:val="20"/>
        </w:rPr>
        <w:t>dolo</w:t>
      </w:r>
      <w:r w:rsidR="00B46D20">
        <w:rPr>
          <w:rFonts w:ascii="Helvetica" w:hAnsi="Helvetica" w:cs="Calibri"/>
          <w:sz w:val="20"/>
          <w:szCs w:val="20"/>
        </w:rPr>
        <w:t>č</w:t>
      </w:r>
      <w:r w:rsidRPr="00AC586D">
        <w:rPr>
          <w:rFonts w:ascii="Helvetica" w:hAnsi="Helvetica" w:cs="Calibri"/>
          <w:sz w:val="20"/>
          <w:szCs w:val="20"/>
        </w:rPr>
        <w:t>be v primeru izstopa kateregakoli od partnerjev v skupini,</w:t>
      </w:r>
    </w:p>
    <w:p w:rsidR="00134F9D" w:rsidRPr="00AC586D" w:rsidRDefault="00134F9D" w:rsidP="00322F51">
      <w:pPr>
        <w:numPr>
          <w:ilvl w:val="0"/>
          <w:numId w:val="11"/>
        </w:numPr>
        <w:spacing w:line="280" w:lineRule="atLeast"/>
        <w:contextualSpacing/>
        <w:jc w:val="both"/>
        <w:rPr>
          <w:rFonts w:ascii="Helvetica" w:hAnsi="Helvetica" w:cs="Calibri"/>
          <w:sz w:val="20"/>
          <w:szCs w:val="20"/>
        </w:rPr>
      </w:pPr>
      <w:r w:rsidRPr="00AC586D">
        <w:rPr>
          <w:rFonts w:ascii="Helvetica" w:hAnsi="Helvetica" w:cs="Calibri"/>
          <w:sz w:val="20"/>
          <w:szCs w:val="20"/>
        </w:rPr>
        <w:t>reševanje sporov med partnerji v skupini,</w:t>
      </w:r>
    </w:p>
    <w:p w:rsidR="00134F9D" w:rsidRPr="00AC586D" w:rsidRDefault="00134F9D" w:rsidP="00322F51">
      <w:pPr>
        <w:numPr>
          <w:ilvl w:val="0"/>
          <w:numId w:val="11"/>
        </w:numPr>
        <w:spacing w:line="280" w:lineRule="atLeast"/>
        <w:contextualSpacing/>
        <w:jc w:val="both"/>
        <w:rPr>
          <w:rFonts w:ascii="Helvetica" w:hAnsi="Helvetica" w:cs="Calibri"/>
          <w:sz w:val="20"/>
          <w:szCs w:val="20"/>
        </w:rPr>
      </w:pPr>
      <w:r w:rsidRPr="00AC586D">
        <w:rPr>
          <w:rFonts w:ascii="Helvetica" w:hAnsi="Helvetica" w:cs="Calibri"/>
          <w:sz w:val="20"/>
          <w:szCs w:val="20"/>
        </w:rPr>
        <w:lastRenderedPageBreak/>
        <w:t>druge morebitne pravice in obveznosti med partnerji v skupini,</w:t>
      </w:r>
    </w:p>
    <w:p w:rsidR="00134F9D" w:rsidRPr="00AC586D" w:rsidRDefault="00134F9D" w:rsidP="00322F51">
      <w:pPr>
        <w:numPr>
          <w:ilvl w:val="0"/>
          <w:numId w:val="10"/>
        </w:numPr>
        <w:spacing w:line="280" w:lineRule="atLeast"/>
        <w:contextualSpacing/>
        <w:jc w:val="both"/>
        <w:rPr>
          <w:rFonts w:ascii="Helvetica" w:hAnsi="Helvetica" w:cs="Calibri"/>
          <w:sz w:val="20"/>
          <w:szCs w:val="20"/>
        </w:rPr>
      </w:pPr>
      <w:r w:rsidRPr="00AC586D">
        <w:rPr>
          <w:rFonts w:ascii="Helvetica" w:hAnsi="Helvetica" w:cs="Calibri"/>
          <w:sz w:val="20"/>
          <w:szCs w:val="20"/>
        </w:rPr>
        <w:t>rok veljavnosti pravnega akta.</w:t>
      </w:r>
    </w:p>
    <w:p w:rsidR="00134F9D" w:rsidRPr="00AC586D" w:rsidRDefault="00134F9D" w:rsidP="00322F51">
      <w:pPr>
        <w:spacing w:line="280" w:lineRule="atLeast"/>
        <w:contextualSpacing/>
        <w:jc w:val="both"/>
        <w:rPr>
          <w:rFonts w:ascii="Helvetica" w:hAnsi="Helvetica" w:cs="Calibri"/>
          <w:sz w:val="20"/>
          <w:szCs w:val="20"/>
        </w:rPr>
      </w:pPr>
    </w:p>
    <w:p w:rsidR="003B1133" w:rsidRPr="008D4AF5" w:rsidRDefault="00134F9D" w:rsidP="00322F51">
      <w:pPr>
        <w:spacing w:line="280" w:lineRule="atLeast"/>
        <w:contextualSpacing/>
        <w:jc w:val="both"/>
        <w:rPr>
          <w:rFonts w:ascii="Helvetica" w:hAnsi="Helvetica" w:cs="Calibri"/>
          <w:b/>
          <w:sz w:val="20"/>
          <w:szCs w:val="20"/>
        </w:rPr>
      </w:pPr>
      <w:r w:rsidRPr="008D4AF5">
        <w:rPr>
          <w:rFonts w:ascii="Helvetica" w:hAnsi="Helvetica" w:cs="Calibri"/>
          <w:b/>
          <w:sz w:val="20"/>
          <w:szCs w:val="20"/>
        </w:rPr>
        <w:t>V primeru, da skupina ponudnikov predloži skupno ponudbo, mora ponudnik v OBR-1 navesti vse, ki bodo sodelovali v tej skupni ponudbi. Vsak ponudnik iz skupine ponudnikov mora posamičn</w:t>
      </w:r>
      <w:r w:rsidR="00577FD2" w:rsidRPr="008D4AF5">
        <w:rPr>
          <w:rFonts w:ascii="Helvetica" w:hAnsi="Helvetica" w:cs="Calibri"/>
          <w:b/>
          <w:sz w:val="20"/>
          <w:szCs w:val="20"/>
        </w:rPr>
        <w:t>o izpolnjevati pogoje iz točk 8.1., 8</w:t>
      </w:r>
      <w:r w:rsidRPr="008D4AF5">
        <w:rPr>
          <w:rFonts w:ascii="Helvetica" w:hAnsi="Helvetica" w:cs="Calibri"/>
          <w:b/>
          <w:sz w:val="20"/>
          <w:szCs w:val="20"/>
        </w:rPr>
        <w:t>.2.</w:t>
      </w:r>
      <w:r w:rsidR="000D7B05" w:rsidRPr="008D4AF5">
        <w:rPr>
          <w:rFonts w:ascii="Helvetica" w:hAnsi="Helvetica" w:cs="Calibri"/>
          <w:b/>
          <w:sz w:val="20"/>
          <w:szCs w:val="20"/>
        </w:rPr>
        <w:t xml:space="preserve">, </w:t>
      </w:r>
      <w:r w:rsidR="00577FD2" w:rsidRPr="008D4AF5">
        <w:rPr>
          <w:rFonts w:ascii="Helvetica" w:hAnsi="Helvetica" w:cs="Calibri"/>
          <w:b/>
          <w:sz w:val="20"/>
          <w:szCs w:val="20"/>
        </w:rPr>
        <w:t>8.3.</w:t>
      </w:r>
      <w:r w:rsidR="000D7B05" w:rsidRPr="008D4AF5">
        <w:rPr>
          <w:rFonts w:ascii="Helvetica" w:hAnsi="Helvetica" w:cs="Calibri"/>
          <w:b/>
          <w:sz w:val="20"/>
          <w:szCs w:val="20"/>
        </w:rPr>
        <w:t xml:space="preserve"> in 8.5.</w:t>
      </w:r>
      <w:r w:rsidR="00577FD2" w:rsidRPr="008D4AF5">
        <w:rPr>
          <w:rFonts w:ascii="Helvetica" w:hAnsi="Helvetica" w:cs="Calibri"/>
          <w:b/>
          <w:sz w:val="20"/>
          <w:szCs w:val="20"/>
        </w:rPr>
        <w:t xml:space="preserve"> </w:t>
      </w:r>
      <w:r w:rsidRPr="008D4AF5">
        <w:rPr>
          <w:rFonts w:ascii="Helvetica" w:hAnsi="Helvetica" w:cs="Calibri"/>
          <w:b/>
          <w:sz w:val="20"/>
          <w:szCs w:val="20"/>
        </w:rPr>
        <w:t xml:space="preserve">II. poglavja teh navodil. </w:t>
      </w:r>
    </w:p>
    <w:p w:rsidR="00134F9D" w:rsidRDefault="00134F9D" w:rsidP="00322F51">
      <w:pPr>
        <w:spacing w:line="280" w:lineRule="atLeast"/>
        <w:contextualSpacing/>
        <w:jc w:val="both"/>
        <w:rPr>
          <w:rFonts w:ascii="Helvetica" w:hAnsi="Helvetica" w:cs="Calibri"/>
          <w:sz w:val="20"/>
          <w:szCs w:val="20"/>
        </w:rPr>
      </w:pPr>
    </w:p>
    <w:p w:rsidR="00974F4D" w:rsidRPr="00974F4D" w:rsidRDefault="00974F4D" w:rsidP="00322F51">
      <w:pPr>
        <w:spacing w:line="280" w:lineRule="atLeast"/>
        <w:contextualSpacing/>
        <w:jc w:val="both"/>
        <w:rPr>
          <w:rFonts w:ascii="Helvetica" w:hAnsi="Helvetica" w:cs="Calibri"/>
          <w:sz w:val="20"/>
          <w:szCs w:val="20"/>
        </w:rPr>
      </w:pPr>
      <w:r w:rsidRPr="00974F4D">
        <w:rPr>
          <w:rFonts w:ascii="Helvetica" w:hAnsi="Helvetica" w:cs="Calibri"/>
          <w:b/>
          <w:sz w:val="20"/>
          <w:szCs w:val="20"/>
        </w:rPr>
        <w:t>V primeru skupne ponudbe naj pravne osebe v obrazcu »ESPD« navedejo vse, ki bodo sodelovali v tej skupni ponudbi.</w:t>
      </w:r>
      <w:r w:rsidRPr="00974F4D">
        <w:rPr>
          <w:rFonts w:ascii="Helvetica" w:hAnsi="Helvetica" w:cs="Calibri"/>
          <w:sz w:val="20"/>
          <w:szCs w:val="20"/>
        </w:rP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74F4D" w:rsidRPr="00AC586D" w:rsidRDefault="00974F4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V kolikor je javno naročilo v izvajanje oddano ponudnikom, ki so oddali skupno ponudbo, je menjava članov skupine tekom izvajanja pogodbe mogoča, vendar mora v tem primeru tudi novi član skupine izpolnjevati vse pogoje iz točk </w:t>
      </w:r>
      <w:r w:rsidR="00577FD2" w:rsidRPr="00AC586D">
        <w:rPr>
          <w:rFonts w:ascii="Helvetica" w:hAnsi="Helvetica" w:cs="Calibri"/>
          <w:sz w:val="20"/>
          <w:szCs w:val="20"/>
        </w:rPr>
        <w:t>8.1., 8.2.</w:t>
      </w:r>
      <w:r w:rsidR="00EA799D">
        <w:rPr>
          <w:rFonts w:ascii="Helvetica" w:hAnsi="Helvetica" w:cs="Calibri"/>
          <w:sz w:val="20"/>
          <w:szCs w:val="20"/>
        </w:rPr>
        <w:t xml:space="preserve">, </w:t>
      </w:r>
      <w:r w:rsidR="00577FD2" w:rsidRPr="00AC586D">
        <w:rPr>
          <w:rFonts w:ascii="Helvetica" w:hAnsi="Helvetica" w:cs="Calibri"/>
          <w:sz w:val="20"/>
          <w:szCs w:val="20"/>
        </w:rPr>
        <w:t>8.3.</w:t>
      </w:r>
      <w:r w:rsidR="00EA799D">
        <w:rPr>
          <w:rFonts w:ascii="Helvetica" w:hAnsi="Helvetica" w:cs="Calibri"/>
          <w:sz w:val="20"/>
          <w:szCs w:val="20"/>
        </w:rPr>
        <w:t xml:space="preserve"> in 8.5.</w:t>
      </w:r>
      <w:r w:rsidRPr="00AC586D">
        <w:rPr>
          <w:rFonts w:ascii="Helvetica" w:hAnsi="Helvetica" w:cs="Calibri"/>
          <w:sz w:val="20"/>
          <w:szCs w:val="20"/>
        </w:rPr>
        <w:t xml:space="preserve"> II. poglavja teh navodil. Če je zoper katerega od članov skupine uveden postopek, namen katerega je prenehanje poslovanja, izključitev tega člana pa bi za skupino pomenila neizpolnjevanje pogojev tega javnega naročila, bo naročnik v primeru, če ne bo v skupino vključen nov ponudnik, ki bi izpolnjeval manjkajoče pogoje, odpovedal pogodbo o izvedbi javnega naročila.</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b/>
          <w:iCs/>
          <w:color w:val="272727"/>
          <w:sz w:val="20"/>
          <w:szCs w:val="20"/>
        </w:rPr>
      </w:pPr>
      <w:r w:rsidRPr="00AC586D">
        <w:rPr>
          <w:rFonts w:ascii="Helvetica" w:hAnsi="Helvetica" w:cs="Calibri"/>
          <w:b/>
          <w:iCs/>
          <w:color w:val="272727"/>
          <w:sz w:val="20"/>
          <w:szCs w:val="20"/>
        </w:rPr>
        <w:t xml:space="preserve">4.4. Uporaba zmogljivosti drugih subjektov </w:t>
      </w:r>
    </w:p>
    <w:p w:rsidR="00134F9D" w:rsidRPr="00AC586D" w:rsidRDefault="00134F9D" w:rsidP="00322F51">
      <w:pPr>
        <w:spacing w:line="280" w:lineRule="atLeast"/>
        <w:contextualSpacing/>
        <w:jc w:val="both"/>
        <w:rPr>
          <w:rFonts w:ascii="Helvetica" w:hAnsi="Helvetica" w:cs="Calibri"/>
          <w:b/>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Ponudnik lahko glede pogojev v zvezi z ekonomskim in finan</w:t>
      </w:r>
      <w:r w:rsidR="00005DDA">
        <w:rPr>
          <w:rFonts w:ascii="Helvetica" w:hAnsi="Helvetica" w:cs="Calibri"/>
          <w:iCs/>
          <w:color w:val="272727"/>
          <w:sz w:val="20"/>
          <w:szCs w:val="20"/>
        </w:rPr>
        <w:t>č</w:t>
      </w:r>
      <w:r w:rsidRPr="00AC586D">
        <w:rPr>
          <w:rFonts w:ascii="Helvetica" w:hAnsi="Helvetica" w:cs="Calibri"/>
          <w:iCs/>
          <w:color w:val="272727"/>
          <w:sz w:val="20"/>
          <w:szCs w:val="20"/>
        </w:rPr>
        <w:t>nim položajem ter tehni</w:t>
      </w:r>
      <w:r w:rsidR="00005DDA">
        <w:rPr>
          <w:rFonts w:ascii="Helvetica" w:hAnsi="Helvetica" w:cs="Calibri"/>
          <w:iCs/>
          <w:color w:val="272727"/>
          <w:sz w:val="20"/>
          <w:szCs w:val="20"/>
        </w:rPr>
        <w:t>č</w:t>
      </w:r>
      <w:r w:rsidRPr="00AC586D">
        <w:rPr>
          <w:rFonts w:ascii="Helvetica" w:hAnsi="Helvetica" w:cs="Calibri"/>
          <w:iCs/>
          <w:color w:val="272727"/>
          <w:sz w:val="20"/>
          <w:szCs w:val="20"/>
        </w:rPr>
        <w:t>no in strokovno sposobnostjo po potrebi za posamezno javno naro</w:t>
      </w:r>
      <w:r w:rsidR="00005DDA">
        <w:rPr>
          <w:rFonts w:ascii="Helvetica" w:hAnsi="Helvetica" w:cs="Calibri"/>
          <w:iCs/>
          <w:color w:val="272727"/>
          <w:sz w:val="20"/>
          <w:szCs w:val="20"/>
        </w:rPr>
        <w:t>č</w:t>
      </w:r>
      <w:r w:rsidRPr="00AC586D">
        <w:rPr>
          <w:rFonts w:ascii="Helvetica" w:hAnsi="Helvetica" w:cs="Calibri"/>
          <w:iCs/>
          <w:color w:val="272727"/>
          <w:sz w:val="20"/>
          <w:szCs w:val="20"/>
        </w:rPr>
        <w:t xml:space="preserve">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w:t>
      </w:r>
      <w:r w:rsidR="00B567EA">
        <w:rPr>
          <w:rFonts w:ascii="Helvetica" w:hAnsi="Helvetica" w:cs="Calibri"/>
          <w:iCs/>
          <w:color w:val="272727"/>
          <w:sz w:val="20"/>
          <w:szCs w:val="20"/>
        </w:rPr>
        <w:t>Č</w:t>
      </w:r>
      <w:r w:rsidRPr="00AC586D">
        <w:rPr>
          <w:rFonts w:ascii="Helvetica" w:hAnsi="Helvetica" w:cs="Calibri"/>
          <w:iCs/>
          <w:color w:val="272727"/>
          <w:sz w:val="20"/>
          <w:szCs w:val="20"/>
        </w:rPr>
        <w:t xml:space="preserve">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212E80"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FB7A36" w:rsidRPr="00AC586D" w:rsidRDefault="00FB7A36"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5. Pojasnila dokumentacije v zvezi z oddajo javnega naročila</w:t>
      </w:r>
    </w:p>
    <w:p w:rsidR="00134F9D" w:rsidRPr="00AC586D" w:rsidRDefault="00134F9D" w:rsidP="00322F51">
      <w:pPr>
        <w:spacing w:line="280" w:lineRule="atLeast"/>
        <w:contextualSpacing/>
        <w:jc w:val="both"/>
        <w:rPr>
          <w:rFonts w:ascii="Helvetica" w:hAnsi="Helvetica" w:cs="Calibri"/>
          <w:sz w:val="20"/>
          <w:szCs w:val="20"/>
        </w:rPr>
      </w:pPr>
    </w:p>
    <w:p w:rsidR="00FC433E" w:rsidRPr="00AC586D" w:rsidRDefault="00FC433E"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Pojasnila o vsebini dokumentacije v zvezi z oddajo javnega naročila se lahko zahtevajo le v pisni obliki preko Portala javnih naročil. Pojasnila bodo posredovana na Portal javnih naročil.</w:t>
      </w:r>
    </w:p>
    <w:p w:rsidR="00FC433E" w:rsidRPr="00AC586D" w:rsidRDefault="00FC433E" w:rsidP="00322F51">
      <w:pPr>
        <w:spacing w:line="280" w:lineRule="atLeast"/>
        <w:contextualSpacing/>
        <w:jc w:val="both"/>
        <w:rPr>
          <w:rFonts w:ascii="Helvetica" w:hAnsi="Helvetica" w:cs="Calibri"/>
          <w:sz w:val="20"/>
          <w:szCs w:val="20"/>
        </w:rPr>
      </w:pPr>
    </w:p>
    <w:p w:rsidR="00FC433E" w:rsidRPr="00AC586D" w:rsidRDefault="00FC433E"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Če ponudnik zahteva v zvezi z dokumentacijo v zvezi z oddajo javnega naročila oziroma v zvezi s pripravo ponudbe kakršno koli dodatno pojasnilo, mora zanj zaprositi do vključno</w:t>
      </w:r>
      <w:r w:rsidR="00DB7243">
        <w:rPr>
          <w:rFonts w:ascii="Helvetica" w:hAnsi="Helvetica" w:cs="Calibri"/>
          <w:sz w:val="20"/>
          <w:szCs w:val="20"/>
        </w:rPr>
        <w:t xml:space="preserve"> </w:t>
      </w:r>
      <w:r w:rsidR="00AC1F83">
        <w:rPr>
          <w:rFonts w:ascii="Helvetica" w:hAnsi="Helvetica" w:cs="Calibri"/>
          <w:b/>
          <w:sz w:val="20"/>
          <w:szCs w:val="20"/>
        </w:rPr>
        <w:t>21</w:t>
      </w:r>
      <w:r w:rsidR="00F44FFC" w:rsidRPr="00DB7243">
        <w:rPr>
          <w:rFonts w:ascii="Helvetica" w:hAnsi="Helvetica" w:cs="Calibri"/>
          <w:b/>
          <w:sz w:val="20"/>
          <w:szCs w:val="20"/>
        </w:rPr>
        <w:t xml:space="preserve">. </w:t>
      </w:r>
      <w:r w:rsidR="00AC1F83">
        <w:rPr>
          <w:rFonts w:ascii="Helvetica" w:hAnsi="Helvetica" w:cs="Calibri"/>
          <w:b/>
          <w:sz w:val="20"/>
          <w:szCs w:val="20"/>
        </w:rPr>
        <w:t>4</w:t>
      </w:r>
      <w:r w:rsidR="00DB7243" w:rsidRPr="00DB7243">
        <w:rPr>
          <w:rFonts w:ascii="Helvetica" w:hAnsi="Helvetica" w:cs="Calibri"/>
          <w:b/>
          <w:sz w:val="20"/>
          <w:szCs w:val="20"/>
        </w:rPr>
        <w:t>.</w:t>
      </w:r>
      <w:r w:rsidR="002E1195">
        <w:rPr>
          <w:rFonts w:ascii="Helvetica" w:hAnsi="Helvetica" w:cs="Calibri"/>
          <w:b/>
          <w:sz w:val="20"/>
          <w:szCs w:val="20"/>
        </w:rPr>
        <w:t xml:space="preserve"> 2026</w:t>
      </w:r>
      <w:r w:rsidR="00F44FFC">
        <w:rPr>
          <w:rFonts w:ascii="Helvetica" w:hAnsi="Helvetica" w:cs="Calibri"/>
          <w:b/>
          <w:sz w:val="20"/>
          <w:szCs w:val="20"/>
        </w:rPr>
        <w:t xml:space="preserve"> </w:t>
      </w:r>
      <w:r w:rsidR="00AC1F83">
        <w:rPr>
          <w:rFonts w:ascii="Helvetica" w:hAnsi="Helvetica" w:cs="Calibri"/>
          <w:b/>
          <w:sz w:val="20"/>
          <w:szCs w:val="20"/>
        </w:rPr>
        <w:t>do 11</w:t>
      </w:r>
      <w:r w:rsidRPr="00AC586D">
        <w:rPr>
          <w:rFonts w:ascii="Helvetica" w:hAnsi="Helvetica" w:cs="Calibri"/>
          <w:b/>
          <w:sz w:val="20"/>
          <w:szCs w:val="20"/>
        </w:rPr>
        <w:t>. ure</w:t>
      </w:r>
      <w:r w:rsidRPr="00AC586D">
        <w:rPr>
          <w:rFonts w:ascii="Helvetica" w:hAnsi="Helvetica" w:cs="Calibri"/>
          <w:sz w:val="20"/>
          <w:szCs w:val="20"/>
        </w:rPr>
        <w:t>. Na zahteve za pojasnila oziroma druga vprašanja v zvezi z naročilom, zastavljena po tem roku, naročnik ne bo odgovarjal.</w:t>
      </w:r>
    </w:p>
    <w:p w:rsidR="00FC433E" w:rsidRPr="00AC586D" w:rsidRDefault="00FC433E" w:rsidP="00322F51">
      <w:pPr>
        <w:spacing w:line="280" w:lineRule="atLeast"/>
        <w:contextualSpacing/>
        <w:jc w:val="both"/>
        <w:rPr>
          <w:rFonts w:ascii="Helvetica" w:hAnsi="Helvetica" w:cs="Calibri"/>
          <w:sz w:val="20"/>
          <w:szCs w:val="20"/>
        </w:rPr>
      </w:pPr>
    </w:p>
    <w:p w:rsidR="00005DDA" w:rsidRDefault="00FC433E"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lastRenderedPageBreak/>
        <w:t>Naročnik bo dodatna pojasnila v zvezi z dokumentacijo objavil na Portalu javnih naročil najpozneje šest dni pred iztekom roka za oddajo ponudb, pod pogojem, da je bila zahteva posredovana pravočasno.</w:t>
      </w:r>
      <w:r w:rsidR="00005DDA">
        <w:rPr>
          <w:rFonts w:ascii="Helvetica" w:hAnsi="Helvetica" w:cs="Calibri"/>
          <w:sz w:val="20"/>
          <w:szCs w:val="20"/>
        </w:rPr>
        <w:t xml:space="preserve">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b/>
          <w:iCs/>
          <w:color w:val="272727"/>
          <w:sz w:val="20"/>
          <w:szCs w:val="20"/>
        </w:rPr>
      </w:pPr>
      <w:r w:rsidRPr="00AC586D">
        <w:rPr>
          <w:rFonts w:ascii="Helvetica" w:hAnsi="Helvetica" w:cs="Calibri"/>
          <w:b/>
          <w:iCs/>
          <w:color w:val="272727"/>
          <w:sz w:val="20"/>
          <w:szCs w:val="20"/>
        </w:rPr>
        <w:t>6. Dopolnitev in spremembe dokumentacije v zvezi z oddajo javnega naročila</w:t>
      </w:r>
    </w:p>
    <w:p w:rsidR="00134F9D" w:rsidRPr="00AC586D" w:rsidRDefault="00134F9D" w:rsidP="00322F51">
      <w:pPr>
        <w:spacing w:line="280" w:lineRule="atLeast"/>
        <w:contextualSpacing/>
        <w:jc w:val="both"/>
        <w:rPr>
          <w:rFonts w:ascii="Helvetica" w:hAnsi="Helvetica" w:cs="Calibri"/>
          <w:b/>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Po poteku roka za prejem ponudb, naročnik ne bo spreminjal ali dopolnjeval dokumentacije v zvezi z oddajo javnega naročila.</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 xml:space="preserve">Rok za predložitev ponudb bo naročnik podaljšal tudi v primeru: </w:t>
      </w:r>
    </w:p>
    <w:p w:rsidR="00134F9D" w:rsidRPr="00AC586D" w:rsidRDefault="00134F9D" w:rsidP="00322F51">
      <w:pPr>
        <w:numPr>
          <w:ilvl w:val="0"/>
          <w:numId w:val="15"/>
        </w:num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če iz kakršnega koli razloga dodatne informacije, čeprav jih je ponudnik pravočasno zahteval, niso bile predložene najpozneje šest dni pred iztekom roka za prejem ponudb;</w:t>
      </w:r>
    </w:p>
    <w:p w:rsidR="00134F9D" w:rsidRPr="00AC586D" w:rsidRDefault="00134F9D" w:rsidP="00322F51">
      <w:pPr>
        <w:numPr>
          <w:ilvl w:val="0"/>
          <w:numId w:val="15"/>
        </w:num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 xml:space="preserve">če je bila dokumentacija v zvezi z oddajo javnega naročila bistveno spremenjena pozneje kot šest dni pred iztekom roka za prejem ponudb. </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 xml:space="preserve">Informacije, ki jih posreduje naročnik ponudnikom na Portalu javnih naročil ali prek njega, se štejejo za spremembo, dopolnitev ali pojasnilo dokumentacije v zvezi z oddajo javnega naročila, </w:t>
      </w:r>
      <w:r w:rsidR="002A3769">
        <w:rPr>
          <w:rFonts w:ascii="Helvetica" w:hAnsi="Helvetica" w:cs="Calibri"/>
          <w:iCs/>
          <w:color w:val="272727"/>
          <w:sz w:val="20"/>
          <w:szCs w:val="20"/>
        </w:rPr>
        <w:t>č</w:t>
      </w:r>
      <w:r w:rsidRPr="00AC586D">
        <w:rPr>
          <w:rFonts w:ascii="Helvetica" w:hAnsi="Helvetica" w:cs="Calibri"/>
          <w:iCs/>
          <w:color w:val="272727"/>
          <w:sz w:val="20"/>
          <w:szCs w:val="20"/>
        </w:rPr>
        <w:t xml:space="preserve">e iz vsebine informacij izhaja, da se z njimi spreminja ali dopolnjuje ta dokumentacija ali </w:t>
      </w:r>
      <w:r w:rsidR="002A3769">
        <w:rPr>
          <w:rFonts w:ascii="Helvetica" w:hAnsi="Helvetica" w:cs="Calibri"/>
          <w:iCs/>
          <w:color w:val="272727"/>
          <w:sz w:val="20"/>
          <w:szCs w:val="20"/>
        </w:rPr>
        <w:t>č</w:t>
      </w:r>
      <w:r w:rsidRPr="00AC586D">
        <w:rPr>
          <w:rFonts w:ascii="Helvetica" w:hAnsi="Helvetica" w:cs="Calibri"/>
          <w:iCs/>
          <w:color w:val="272727"/>
          <w:sz w:val="20"/>
          <w:szCs w:val="20"/>
        </w:rPr>
        <w:t xml:space="preserve">e se s pojasnilom odpravlja dvoumnost navedbe v tej dokumentaciji. </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134F9D" w:rsidRPr="00AC586D" w:rsidRDefault="00CA41A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Č</w:t>
      </w:r>
      <w:r w:rsidR="00134F9D" w:rsidRPr="00AC586D">
        <w:rPr>
          <w:rFonts w:ascii="Helvetica" w:hAnsi="Helvetica" w:cs="Calibri"/>
          <w:iCs/>
          <w:color w:val="272727"/>
          <w:sz w:val="20"/>
          <w:szCs w:val="20"/>
        </w:rPr>
        <w:t>e dodatne informacije niso bile pravo</w:t>
      </w:r>
      <w:r w:rsidR="002A3769">
        <w:rPr>
          <w:rFonts w:ascii="Helvetica" w:hAnsi="Helvetica" w:cs="Calibri"/>
          <w:iCs/>
          <w:color w:val="272727"/>
          <w:sz w:val="20"/>
          <w:szCs w:val="20"/>
        </w:rPr>
        <w:t>č</w:t>
      </w:r>
      <w:r w:rsidR="00134F9D" w:rsidRPr="00AC586D">
        <w:rPr>
          <w:rFonts w:ascii="Helvetica" w:hAnsi="Helvetica" w:cs="Calibri"/>
          <w:iCs/>
          <w:color w:val="272727"/>
          <w:sz w:val="20"/>
          <w:szCs w:val="20"/>
        </w:rPr>
        <w:t xml:space="preserve">asno zahtevane ali je njihov pomen pri pripravi ponudb zanemarljiv, podaljšanje roka ni potrebno. </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324A0A"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S premaknitvijo roka za prejem ponudb se pravice in obveznosti naročnika in ponudnika vežejo na nove roke, ki posledično izhajajo iz podaljšanega roka za oddajo ponudb.</w:t>
      </w:r>
    </w:p>
    <w:p w:rsidR="00324A0A" w:rsidRPr="00AC586D" w:rsidRDefault="00324A0A"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sz w:val="20"/>
          <w:szCs w:val="20"/>
        </w:rPr>
      </w:pPr>
      <w:r w:rsidRPr="00AC586D">
        <w:rPr>
          <w:rFonts w:ascii="Helvetica" w:hAnsi="Helvetica" w:cs="Calibri"/>
          <w:b/>
          <w:iCs/>
          <w:sz w:val="20"/>
          <w:szCs w:val="20"/>
        </w:rPr>
        <w:t>7. Zaupnost podatkov in postopka</w:t>
      </w:r>
      <w:r w:rsidRPr="00AC586D">
        <w:rPr>
          <w:rFonts w:ascii="Helvetica" w:hAnsi="Helvetica" w:cs="Calibri"/>
          <w:iCs/>
          <w:sz w:val="20"/>
          <w:szCs w:val="20"/>
        </w:rPr>
        <w:t xml:space="preserve"> </w:t>
      </w:r>
    </w:p>
    <w:p w:rsidR="00134F9D" w:rsidRPr="00AC586D" w:rsidRDefault="00134F9D" w:rsidP="00322F51">
      <w:pPr>
        <w:spacing w:line="280" w:lineRule="atLeast"/>
        <w:contextualSpacing/>
        <w:jc w:val="both"/>
        <w:rPr>
          <w:rFonts w:ascii="Helvetica" w:hAnsi="Helvetica" w:cs="Calibri"/>
          <w:iCs/>
          <w:sz w:val="20"/>
          <w:szCs w:val="20"/>
        </w:rPr>
      </w:pPr>
    </w:p>
    <w:p w:rsidR="001C033E" w:rsidRDefault="00134F9D" w:rsidP="00322F51">
      <w:pPr>
        <w:spacing w:line="280" w:lineRule="atLeast"/>
        <w:contextualSpacing/>
        <w:jc w:val="both"/>
        <w:rPr>
          <w:rFonts w:ascii="Helvetica" w:hAnsi="Helvetica" w:cs="Calibri"/>
          <w:iCs/>
          <w:sz w:val="20"/>
          <w:szCs w:val="20"/>
        </w:rPr>
      </w:pPr>
      <w:r w:rsidRPr="00AC586D">
        <w:rPr>
          <w:rFonts w:ascii="Helvetica" w:hAnsi="Helvetica" w:cs="Calibri"/>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izvedbo in nadzor postopka oddaje javnega naročila; v nadaljevanju: komisija). Kot zaupne podatke lahko ponudnik označi dokumente, ki vsebujejo osebne podatke, pa ti niso vsebovani v nobenem javnem registru ali drugače javno dostopni ter druge poslovne podatke </w:t>
      </w:r>
      <w:r w:rsidR="001E7AF0">
        <w:rPr>
          <w:rFonts w:ascii="Helvetica" w:hAnsi="Helvetica" w:cs="Calibri"/>
          <w:iCs/>
          <w:sz w:val="20"/>
          <w:szCs w:val="20"/>
        </w:rPr>
        <w:t xml:space="preserve">v skladu z zakonom, ki ureja poslovne skrivnosti. </w:t>
      </w:r>
    </w:p>
    <w:p w:rsidR="001E7AF0" w:rsidRPr="00AC586D" w:rsidRDefault="001E7AF0" w:rsidP="00322F51">
      <w:pPr>
        <w:spacing w:line="280" w:lineRule="atLeast"/>
        <w:contextualSpacing/>
        <w:jc w:val="both"/>
        <w:rPr>
          <w:rFonts w:ascii="Helvetica" w:hAnsi="Helvetica" w:cs="Calibri"/>
          <w:iCs/>
          <w:sz w:val="20"/>
          <w:szCs w:val="20"/>
        </w:rPr>
      </w:pPr>
    </w:p>
    <w:p w:rsidR="00353192" w:rsidRPr="004815A7" w:rsidRDefault="00134F9D" w:rsidP="00322F51">
      <w:pPr>
        <w:spacing w:line="280" w:lineRule="atLeast"/>
        <w:contextualSpacing/>
        <w:jc w:val="both"/>
        <w:rPr>
          <w:rFonts w:ascii="Helvetica" w:hAnsi="Helvetica" w:cs="Calibri"/>
          <w:iCs/>
          <w:sz w:val="20"/>
          <w:szCs w:val="20"/>
        </w:rPr>
      </w:pPr>
      <w:r w:rsidRPr="00AC586D">
        <w:rPr>
          <w:rFonts w:ascii="Helvetica" w:hAnsi="Helvetica" w:cs="Calibri"/>
          <w:iCs/>
          <w:sz w:val="20"/>
          <w:szCs w:val="20"/>
        </w:rPr>
        <w:t>Kljub navedenemu naročnik opozarja, da so javni podatki specifikacije ponujene</w:t>
      </w:r>
      <w:r w:rsidR="001E7AF0">
        <w:rPr>
          <w:rFonts w:ascii="Helvetica" w:hAnsi="Helvetica" w:cs="Calibri"/>
          <w:iCs/>
          <w:sz w:val="20"/>
          <w:szCs w:val="20"/>
        </w:rPr>
        <w:t xml:space="preserve"> </w:t>
      </w:r>
      <w:r w:rsidRPr="00AC586D">
        <w:rPr>
          <w:rFonts w:ascii="Helvetica" w:hAnsi="Helvetica" w:cs="Calibri"/>
          <w:iCs/>
          <w:sz w:val="20"/>
          <w:szCs w:val="20"/>
        </w:rPr>
        <w:t>storitve in količina iz te specifikacije, cena na enoto, vrednost posamezne postavke in skupna vrednost iz ponudbe ter vsi tisti podatki, ki bodo vplivali na razvrstitev ponudbe v okviru drugih meril.</w:t>
      </w:r>
      <w:r w:rsidR="001C033E" w:rsidRPr="00AC586D">
        <w:rPr>
          <w:rFonts w:ascii="Helvetica" w:hAnsi="Helvetica" w:cs="Calibri"/>
          <w:iCs/>
          <w:sz w:val="20"/>
          <w:szCs w:val="20"/>
        </w:rPr>
        <w:t xml:space="preserve"> </w:t>
      </w:r>
      <w:r w:rsidRPr="00AC586D">
        <w:rPr>
          <w:rFonts w:ascii="Helvetica" w:hAnsi="Helvetica" w:cs="Calibri"/>
          <w:iCs/>
          <w:sz w:val="20"/>
          <w:szCs w:val="20"/>
        </w:rPr>
        <w:t xml:space="preserve">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w:t>
      </w:r>
      <w:r w:rsidRPr="00AC586D">
        <w:rPr>
          <w:rFonts w:ascii="Helvetica" w:hAnsi="Helvetica" w:cs="Calibri"/>
          <w:iCs/>
          <w:sz w:val="20"/>
          <w:szCs w:val="20"/>
        </w:rPr>
        <w:lastRenderedPageBreak/>
        <w:t>podatkov, ki ne bodo označeni, kot je zgoraj navedeno.</w:t>
      </w:r>
      <w:r w:rsidR="001C033E" w:rsidRPr="00AC586D">
        <w:rPr>
          <w:rFonts w:ascii="Helvetica" w:hAnsi="Helvetica" w:cs="Calibri"/>
          <w:iCs/>
          <w:sz w:val="20"/>
          <w:szCs w:val="20"/>
        </w:rPr>
        <w:t xml:space="preserve"> </w:t>
      </w:r>
      <w:r w:rsidRPr="00AC586D">
        <w:rPr>
          <w:rFonts w:ascii="Helvetica" w:hAnsi="Helvetica" w:cs="Calibri"/>
          <w:iCs/>
          <w:sz w:val="20"/>
          <w:szCs w:val="20"/>
        </w:rPr>
        <w:t>Naročnik bo zagotovil varovanje podatkov, ki se glede na določbe zakona, ki ureja varstvo osebnih podatkov, tajne podatke ali gospodarske družbe, štejejo za osebne ali tajne podatke ali poslovno skrivnost</w:t>
      </w:r>
      <w:r w:rsidR="00E65003">
        <w:rPr>
          <w:rFonts w:ascii="Helvetica" w:hAnsi="Helvetica" w:cs="Calibri"/>
          <w:iCs/>
          <w:sz w:val="20"/>
          <w:szCs w:val="20"/>
        </w:rPr>
        <w:t xml:space="preserve">. </w:t>
      </w:r>
    </w:p>
    <w:p w:rsidR="00353192" w:rsidRPr="00AC586D" w:rsidRDefault="00353192" w:rsidP="00322F51">
      <w:pPr>
        <w:spacing w:line="280" w:lineRule="atLeast"/>
        <w:jc w:val="both"/>
        <w:rPr>
          <w:rFonts w:ascii="Helvetica" w:hAnsi="Helvetica" w:cs="Calibri"/>
          <w:color w:val="272727"/>
          <w:sz w:val="20"/>
          <w:szCs w:val="20"/>
        </w:rPr>
      </w:pPr>
    </w:p>
    <w:p w:rsidR="00134F9D" w:rsidRPr="00AC586D" w:rsidRDefault="00134F9D" w:rsidP="00322F51">
      <w:pPr>
        <w:pStyle w:val="Heading8"/>
        <w:tabs>
          <w:tab w:val="left" w:pos="2802"/>
        </w:tabs>
        <w:spacing w:before="0" w:after="0" w:line="280" w:lineRule="atLeast"/>
        <w:contextualSpacing/>
        <w:jc w:val="both"/>
        <w:rPr>
          <w:rFonts w:ascii="Helvetica" w:hAnsi="Helvetica" w:cs="Calibri"/>
          <w:b/>
          <w:i w:val="0"/>
        </w:rPr>
      </w:pPr>
      <w:r w:rsidRPr="00AC586D">
        <w:rPr>
          <w:rFonts w:ascii="Helvetica" w:hAnsi="Helvetica" w:cs="Calibri"/>
          <w:b/>
          <w:i w:val="0"/>
        </w:rPr>
        <w:t xml:space="preserve">II. PONUDBA </w:t>
      </w:r>
    </w:p>
    <w:p w:rsidR="00134F9D" w:rsidRPr="00AC586D" w:rsidRDefault="00134F9D" w:rsidP="00322F51">
      <w:pPr>
        <w:pStyle w:val="BodyTextIndent"/>
        <w:spacing w:after="0" w:line="280" w:lineRule="atLeast"/>
        <w:ind w:left="0"/>
        <w:contextualSpacing/>
        <w:jc w:val="both"/>
        <w:rPr>
          <w:rFonts w:ascii="Helvetica" w:hAnsi="Helvetica" w:cs="Calibri"/>
          <w:sz w:val="20"/>
          <w:szCs w:val="20"/>
        </w:rPr>
      </w:pPr>
    </w:p>
    <w:p w:rsidR="00134F9D" w:rsidRPr="00AC586D" w:rsidRDefault="00134F9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 xml:space="preserve">1. Jezik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Postopek javnega naročanja poteka v slovenskem jeziku.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Ponudnik mora izdelati ponudbo v slovenskem jeziku.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iCs/>
          <w:sz w:val="20"/>
          <w:szCs w:val="20"/>
        </w:rPr>
      </w:pPr>
      <w:r w:rsidRPr="00AC586D">
        <w:rPr>
          <w:rFonts w:ascii="Helvetica" w:hAnsi="Helvetica" w:cs="Calibri"/>
          <w:sz w:val="20"/>
          <w:szCs w:val="20"/>
        </w:rPr>
        <w:t>Ponudnik priloži v ponudbeni dokumentaciji originalna dokazila v jeziku, v katerem so bila izdana in ustrezni slovenski prevod.</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b/>
          <w:iCs/>
          <w:color w:val="272727"/>
          <w:sz w:val="20"/>
          <w:szCs w:val="20"/>
        </w:rPr>
      </w:pPr>
      <w:r w:rsidRPr="00AC586D">
        <w:rPr>
          <w:rFonts w:ascii="Helvetica" w:hAnsi="Helvetica" w:cs="Calibri"/>
          <w:b/>
          <w:iCs/>
          <w:color w:val="272727"/>
          <w:sz w:val="20"/>
          <w:szCs w:val="20"/>
        </w:rPr>
        <w:t>2. Dopustnost ponudbe</w:t>
      </w:r>
    </w:p>
    <w:p w:rsidR="00134F9D" w:rsidRPr="00AC586D" w:rsidRDefault="00134F9D" w:rsidP="00322F51">
      <w:pPr>
        <w:spacing w:line="280" w:lineRule="atLeast"/>
        <w:contextualSpacing/>
        <w:jc w:val="both"/>
        <w:rPr>
          <w:rFonts w:ascii="Helvetica" w:hAnsi="Helvetica" w:cs="Calibri"/>
          <w:b/>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Ponudnik mora pri pripravi ponudbe in izpolnjevanju obrazcev upoštevati navodila, ki so navedena na posameznem obrazcu.</w:t>
      </w:r>
    </w:p>
    <w:p w:rsidR="00886FA5" w:rsidRPr="00AC586D" w:rsidRDefault="00886FA5"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Ponudnik mora v ponudbi predložiti izpolnjene, podpisane in žigosane naslednje dokumente:</w:t>
      </w:r>
    </w:p>
    <w:p w:rsidR="00E728E4" w:rsidRPr="001E05F0" w:rsidRDefault="00134F9D" w:rsidP="00E728E4">
      <w:pPr>
        <w:numPr>
          <w:ilvl w:val="0"/>
          <w:numId w:val="10"/>
        </w:numPr>
        <w:spacing w:line="280" w:lineRule="atLeast"/>
        <w:contextualSpacing/>
        <w:jc w:val="both"/>
        <w:rPr>
          <w:rFonts w:ascii="Helvetica" w:hAnsi="Helvetica" w:cs="Calibri"/>
          <w:iCs/>
          <w:color w:val="272727"/>
          <w:sz w:val="20"/>
          <w:szCs w:val="20"/>
        </w:rPr>
      </w:pPr>
      <w:r w:rsidRPr="001E05F0">
        <w:rPr>
          <w:rFonts w:ascii="Helvetica" w:hAnsi="Helvetica" w:cs="Calibri"/>
          <w:iCs/>
          <w:color w:val="272727"/>
          <w:sz w:val="20"/>
          <w:szCs w:val="20"/>
        </w:rPr>
        <w:t>Ponudbo (OBR-1),</w:t>
      </w:r>
    </w:p>
    <w:p w:rsidR="00E728E4" w:rsidRPr="001E05F0" w:rsidRDefault="00C91D12" w:rsidP="00E728E4">
      <w:pPr>
        <w:numPr>
          <w:ilvl w:val="0"/>
          <w:numId w:val="10"/>
        </w:numPr>
        <w:spacing w:line="280" w:lineRule="atLeast"/>
        <w:contextualSpacing/>
        <w:jc w:val="both"/>
        <w:rPr>
          <w:rFonts w:ascii="Helvetica" w:hAnsi="Helvetica" w:cs="Calibri"/>
          <w:iCs/>
          <w:color w:val="272727"/>
          <w:sz w:val="20"/>
          <w:szCs w:val="20"/>
        </w:rPr>
      </w:pPr>
      <w:r w:rsidRPr="001E05F0">
        <w:rPr>
          <w:rFonts w:ascii="Helvetica" w:hAnsi="Helvetica" w:cs="Calibri"/>
          <w:iCs/>
          <w:color w:val="272727"/>
          <w:sz w:val="20"/>
          <w:szCs w:val="20"/>
        </w:rPr>
        <w:t xml:space="preserve">Predračun </w:t>
      </w:r>
      <w:r w:rsidR="001473AF" w:rsidRPr="001E05F0">
        <w:rPr>
          <w:rFonts w:ascii="Helvetica" w:hAnsi="Helvetica" w:cs="Calibri"/>
          <w:iCs/>
          <w:color w:val="272727"/>
          <w:sz w:val="20"/>
          <w:szCs w:val="20"/>
        </w:rPr>
        <w:t>(OBR-2</w:t>
      </w:r>
      <w:r w:rsidR="00E728E4" w:rsidRPr="001E05F0">
        <w:rPr>
          <w:rFonts w:ascii="Helvetica" w:hAnsi="Helvetica" w:cs="Calibri"/>
          <w:bCs/>
          <w:iCs/>
          <w:color w:val="272727"/>
          <w:sz w:val="20"/>
          <w:szCs w:val="20"/>
          <w:lang w:val="en-US"/>
        </w:rPr>
        <w:t>)</w:t>
      </w:r>
      <w:r w:rsidR="00195B4D" w:rsidRPr="001E05F0">
        <w:rPr>
          <w:rFonts w:ascii="Helvetica" w:hAnsi="Helvetica" w:cs="Calibri"/>
          <w:bCs/>
          <w:iCs/>
          <w:color w:val="272727"/>
          <w:sz w:val="20"/>
          <w:szCs w:val="20"/>
          <w:lang w:val="en-US"/>
        </w:rPr>
        <w:t>,</w:t>
      </w:r>
    </w:p>
    <w:p w:rsidR="001E05F0" w:rsidRPr="001E05F0" w:rsidRDefault="001E05F0" w:rsidP="001E05F0">
      <w:pPr>
        <w:numPr>
          <w:ilvl w:val="0"/>
          <w:numId w:val="10"/>
        </w:numPr>
        <w:spacing w:line="280" w:lineRule="atLeast"/>
        <w:contextualSpacing/>
        <w:jc w:val="both"/>
        <w:rPr>
          <w:rFonts w:ascii="Helvetica" w:hAnsi="Helvetica" w:cs="Calibri"/>
          <w:bCs/>
          <w:iCs/>
          <w:color w:val="272727"/>
          <w:sz w:val="20"/>
          <w:szCs w:val="20"/>
        </w:rPr>
      </w:pPr>
      <w:r w:rsidRPr="001E05F0">
        <w:rPr>
          <w:rFonts w:ascii="Helvetica" w:hAnsi="Helvetica" w:cs="Calibri"/>
          <w:bCs/>
          <w:iCs/>
          <w:color w:val="272727"/>
          <w:sz w:val="20"/>
          <w:szCs w:val="20"/>
        </w:rPr>
        <w:t>Vzorec pogodbe (OBR-3)</w:t>
      </w:r>
      <w:r>
        <w:rPr>
          <w:rFonts w:ascii="Helvetica" w:hAnsi="Helvetica" w:cs="Calibri"/>
          <w:bCs/>
          <w:iCs/>
          <w:color w:val="272727"/>
          <w:sz w:val="20"/>
          <w:szCs w:val="20"/>
        </w:rPr>
        <w:t>,</w:t>
      </w:r>
    </w:p>
    <w:p w:rsidR="001E05F0" w:rsidRPr="001E05F0" w:rsidRDefault="001E05F0" w:rsidP="001E05F0">
      <w:pPr>
        <w:numPr>
          <w:ilvl w:val="0"/>
          <w:numId w:val="10"/>
        </w:numPr>
        <w:spacing w:line="280" w:lineRule="atLeast"/>
        <w:contextualSpacing/>
        <w:jc w:val="both"/>
        <w:rPr>
          <w:rFonts w:ascii="Helvetica" w:hAnsi="Helvetica" w:cs="Calibri"/>
          <w:bCs/>
          <w:iCs/>
          <w:color w:val="272727"/>
          <w:sz w:val="20"/>
          <w:szCs w:val="20"/>
        </w:rPr>
      </w:pPr>
      <w:r w:rsidRPr="001E05F0">
        <w:rPr>
          <w:rFonts w:ascii="Helvetica" w:hAnsi="Helvetica" w:cs="Calibri"/>
          <w:bCs/>
          <w:iCs/>
          <w:color w:val="272727"/>
          <w:sz w:val="20"/>
          <w:szCs w:val="20"/>
        </w:rPr>
        <w:t>ESPD obrazec v elektronski obliki (datoteka XML) (OBR-4)</w:t>
      </w:r>
      <w:r>
        <w:rPr>
          <w:rFonts w:ascii="Helvetica" w:hAnsi="Helvetica" w:cs="Calibri"/>
          <w:bCs/>
          <w:iCs/>
          <w:color w:val="272727"/>
          <w:sz w:val="20"/>
          <w:szCs w:val="20"/>
        </w:rPr>
        <w:t>,</w:t>
      </w:r>
    </w:p>
    <w:p w:rsidR="001E05F0" w:rsidRPr="001E05F0" w:rsidRDefault="001E05F0" w:rsidP="001E05F0">
      <w:pPr>
        <w:numPr>
          <w:ilvl w:val="0"/>
          <w:numId w:val="10"/>
        </w:numPr>
        <w:spacing w:line="280" w:lineRule="atLeast"/>
        <w:contextualSpacing/>
        <w:jc w:val="both"/>
        <w:rPr>
          <w:rFonts w:ascii="Helvetica" w:hAnsi="Helvetica" w:cs="Calibri"/>
          <w:bCs/>
          <w:iCs/>
          <w:color w:val="272727"/>
          <w:sz w:val="20"/>
          <w:szCs w:val="20"/>
        </w:rPr>
      </w:pPr>
      <w:r w:rsidRPr="001E05F0">
        <w:rPr>
          <w:rFonts w:ascii="Helvetica" w:hAnsi="Helvetica" w:cs="Calibri"/>
          <w:bCs/>
          <w:iCs/>
          <w:color w:val="272727"/>
          <w:sz w:val="20"/>
          <w:szCs w:val="20"/>
        </w:rPr>
        <w:t>Reference ponudnika (OBR-5)</w:t>
      </w:r>
      <w:r>
        <w:rPr>
          <w:rFonts w:ascii="Helvetica" w:hAnsi="Helvetica" w:cs="Calibri"/>
          <w:bCs/>
          <w:iCs/>
          <w:color w:val="272727"/>
          <w:sz w:val="20"/>
          <w:szCs w:val="20"/>
        </w:rPr>
        <w:t>,</w:t>
      </w:r>
    </w:p>
    <w:p w:rsidR="001E05F0" w:rsidRPr="001E05F0" w:rsidRDefault="000F3675" w:rsidP="001E05F0">
      <w:pPr>
        <w:numPr>
          <w:ilvl w:val="0"/>
          <w:numId w:val="10"/>
        </w:numPr>
        <w:spacing w:line="280" w:lineRule="atLeast"/>
        <w:contextualSpacing/>
        <w:jc w:val="both"/>
        <w:rPr>
          <w:rFonts w:ascii="Helvetica" w:hAnsi="Helvetica" w:cs="Calibri"/>
          <w:b/>
          <w:bCs/>
          <w:iCs/>
          <w:color w:val="272727"/>
          <w:sz w:val="20"/>
          <w:szCs w:val="20"/>
        </w:rPr>
      </w:pPr>
      <w:r>
        <w:rPr>
          <w:rFonts w:ascii="Helvetica" w:hAnsi="Helvetica" w:cs="Calibri"/>
          <w:bCs/>
          <w:iCs/>
          <w:color w:val="272727"/>
          <w:sz w:val="20"/>
          <w:szCs w:val="20"/>
        </w:rPr>
        <w:t>Izjavo</w:t>
      </w:r>
      <w:r w:rsidR="004A1839">
        <w:rPr>
          <w:rFonts w:ascii="Helvetica" w:hAnsi="Helvetica" w:cs="Calibri"/>
          <w:bCs/>
          <w:iCs/>
          <w:color w:val="272727"/>
          <w:sz w:val="20"/>
          <w:szCs w:val="20"/>
        </w:rPr>
        <w:t xml:space="preserve"> o izpolnjevanju kadrovskih, </w:t>
      </w:r>
      <w:r w:rsidR="001E05F0" w:rsidRPr="001E05F0">
        <w:rPr>
          <w:rFonts w:ascii="Helvetica" w:hAnsi="Helvetica" w:cs="Calibri"/>
          <w:bCs/>
          <w:iCs/>
          <w:color w:val="272727"/>
          <w:sz w:val="20"/>
          <w:szCs w:val="20"/>
        </w:rPr>
        <w:t xml:space="preserve">tehničnih </w:t>
      </w:r>
      <w:r w:rsidR="004A1839">
        <w:rPr>
          <w:rFonts w:ascii="Helvetica" w:hAnsi="Helvetica" w:cs="Calibri"/>
          <w:bCs/>
          <w:iCs/>
          <w:color w:val="272727"/>
          <w:sz w:val="20"/>
          <w:szCs w:val="20"/>
        </w:rPr>
        <w:t xml:space="preserve">in okoljskih </w:t>
      </w:r>
      <w:r w:rsidR="001E05F0" w:rsidRPr="001E05F0">
        <w:rPr>
          <w:rFonts w:ascii="Helvetica" w:hAnsi="Helvetica" w:cs="Calibri"/>
          <w:bCs/>
          <w:iCs/>
          <w:color w:val="272727"/>
          <w:sz w:val="20"/>
          <w:szCs w:val="20"/>
        </w:rPr>
        <w:t>zahtev (OBR-6)</w:t>
      </w:r>
      <w:r w:rsidR="001E05F0">
        <w:rPr>
          <w:rFonts w:ascii="Helvetica" w:hAnsi="Helvetica" w:cs="Calibri"/>
          <w:bCs/>
          <w:iCs/>
          <w:color w:val="272727"/>
          <w:sz w:val="20"/>
          <w:szCs w:val="20"/>
        </w:rPr>
        <w:t>,</w:t>
      </w:r>
      <w:r w:rsidR="001E05F0" w:rsidRPr="001E05F0">
        <w:rPr>
          <w:rFonts w:ascii="Helvetica" w:hAnsi="Helvetica" w:cs="Calibri"/>
          <w:bCs/>
          <w:iCs/>
          <w:color w:val="272727"/>
          <w:sz w:val="20"/>
          <w:szCs w:val="20"/>
        </w:rPr>
        <w:t xml:space="preserve"> </w:t>
      </w:r>
    </w:p>
    <w:p w:rsidR="001E05F0" w:rsidRDefault="000F3675" w:rsidP="001E05F0">
      <w:pPr>
        <w:numPr>
          <w:ilvl w:val="0"/>
          <w:numId w:val="10"/>
        </w:numPr>
        <w:spacing w:line="280" w:lineRule="atLeast"/>
        <w:contextualSpacing/>
        <w:jc w:val="both"/>
        <w:rPr>
          <w:rFonts w:ascii="Helvetica" w:hAnsi="Helvetica" w:cs="Calibri"/>
          <w:bCs/>
          <w:iCs/>
          <w:color w:val="272727"/>
          <w:sz w:val="20"/>
          <w:szCs w:val="20"/>
        </w:rPr>
      </w:pPr>
      <w:r>
        <w:rPr>
          <w:rFonts w:ascii="Helvetica" w:hAnsi="Helvetica" w:cs="Calibri"/>
          <w:bCs/>
          <w:iCs/>
          <w:color w:val="272727"/>
          <w:sz w:val="20"/>
          <w:szCs w:val="20"/>
        </w:rPr>
        <w:t>Izjavo</w:t>
      </w:r>
      <w:r w:rsidR="001E05F0" w:rsidRPr="001E05F0">
        <w:rPr>
          <w:rFonts w:ascii="Helvetica" w:hAnsi="Helvetica" w:cs="Calibri"/>
          <w:bCs/>
          <w:iCs/>
          <w:color w:val="272727"/>
          <w:sz w:val="20"/>
          <w:szCs w:val="20"/>
        </w:rPr>
        <w:t xml:space="preserve"> o o udeležbi fizičnih in pravnih os</w:t>
      </w:r>
      <w:r w:rsidR="001340A7">
        <w:rPr>
          <w:rFonts w:ascii="Helvetica" w:hAnsi="Helvetica" w:cs="Calibri"/>
          <w:bCs/>
          <w:iCs/>
          <w:color w:val="272727"/>
          <w:sz w:val="20"/>
          <w:szCs w:val="20"/>
        </w:rPr>
        <w:t>eb v lastništvu ponudnika (OBR-7</w:t>
      </w:r>
      <w:r w:rsidR="001E05F0" w:rsidRPr="001E05F0">
        <w:rPr>
          <w:rFonts w:ascii="Helvetica" w:hAnsi="Helvetica" w:cs="Calibri"/>
          <w:bCs/>
          <w:iCs/>
          <w:color w:val="272727"/>
          <w:sz w:val="20"/>
          <w:szCs w:val="20"/>
        </w:rPr>
        <w:t>)</w:t>
      </w:r>
      <w:r w:rsidR="001E05F0">
        <w:rPr>
          <w:rFonts w:ascii="Helvetica" w:hAnsi="Helvetica" w:cs="Calibri"/>
          <w:bCs/>
          <w:iCs/>
          <w:color w:val="272727"/>
          <w:sz w:val="20"/>
          <w:szCs w:val="20"/>
        </w:rPr>
        <w:t>,</w:t>
      </w:r>
      <w:r w:rsidR="001E05F0" w:rsidRPr="001E05F0">
        <w:rPr>
          <w:rFonts w:ascii="Helvetica" w:hAnsi="Helvetica" w:cs="Calibri"/>
          <w:bCs/>
          <w:iCs/>
          <w:color w:val="272727"/>
          <w:sz w:val="20"/>
          <w:szCs w:val="20"/>
        </w:rPr>
        <w:t xml:space="preserve"> </w:t>
      </w:r>
    </w:p>
    <w:p w:rsidR="005558A8" w:rsidRPr="001F4628" w:rsidRDefault="001340A7" w:rsidP="00C66113">
      <w:pPr>
        <w:numPr>
          <w:ilvl w:val="0"/>
          <w:numId w:val="10"/>
        </w:numPr>
        <w:spacing w:line="280" w:lineRule="atLeast"/>
        <w:contextualSpacing/>
        <w:jc w:val="both"/>
        <w:rPr>
          <w:rFonts w:ascii="Helvetica" w:hAnsi="Helvetica" w:cs="Calibri"/>
          <w:bCs/>
          <w:iCs/>
          <w:color w:val="272727"/>
          <w:sz w:val="20"/>
          <w:szCs w:val="20"/>
        </w:rPr>
      </w:pPr>
      <w:r>
        <w:rPr>
          <w:rFonts w:ascii="Helvetica" w:hAnsi="Helvetica" w:cs="Calibri"/>
          <w:bCs/>
          <w:iCs/>
          <w:color w:val="272727"/>
          <w:sz w:val="20"/>
          <w:szCs w:val="20"/>
          <w:lang w:val="en-US"/>
        </w:rPr>
        <w:t>Tabelo</w:t>
      </w:r>
      <w:r w:rsidR="002D0F49" w:rsidRPr="002D0F49">
        <w:rPr>
          <w:rFonts w:ascii="Helvetica" w:hAnsi="Helvetica" w:cs="Calibri"/>
          <w:bCs/>
          <w:iCs/>
          <w:color w:val="272727"/>
          <w:sz w:val="20"/>
          <w:szCs w:val="20"/>
          <w:lang w:val="en-US"/>
        </w:rPr>
        <w:t xml:space="preserve"> čistil in ostalih sredstev skladnih z Uredbo o</w:t>
      </w:r>
      <w:r>
        <w:rPr>
          <w:rFonts w:ascii="Helvetica" w:hAnsi="Helvetica" w:cs="Calibri"/>
          <w:bCs/>
          <w:iCs/>
          <w:color w:val="272727"/>
          <w:sz w:val="20"/>
          <w:szCs w:val="20"/>
          <w:lang w:val="en-US"/>
        </w:rPr>
        <w:t xml:space="preserve"> zelenem javnem naročanju (OBR-8</w:t>
      </w:r>
      <w:r w:rsidR="002D0F49">
        <w:rPr>
          <w:rFonts w:ascii="Helvetica" w:hAnsi="Helvetica" w:cs="Calibri"/>
          <w:bCs/>
          <w:iCs/>
          <w:color w:val="272727"/>
          <w:sz w:val="20"/>
          <w:szCs w:val="20"/>
          <w:lang w:val="en-US"/>
        </w:rPr>
        <w:t>)</w:t>
      </w:r>
      <w:r w:rsidR="001F4628">
        <w:rPr>
          <w:rFonts w:ascii="Helvetica" w:hAnsi="Helvetica" w:cs="Calibri"/>
          <w:bCs/>
          <w:iCs/>
          <w:color w:val="272727"/>
          <w:sz w:val="20"/>
          <w:szCs w:val="20"/>
          <w:lang w:val="en-US"/>
        </w:rPr>
        <w:t xml:space="preserve">. </w:t>
      </w:r>
    </w:p>
    <w:p w:rsidR="001F4628" w:rsidRPr="001F4628" w:rsidRDefault="001F4628" w:rsidP="001F4628">
      <w:pPr>
        <w:spacing w:line="280" w:lineRule="atLeast"/>
        <w:ind w:left="1080"/>
        <w:contextualSpacing/>
        <w:jc w:val="both"/>
        <w:rPr>
          <w:rFonts w:ascii="Helvetica" w:hAnsi="Helvetica" w:cs="Calibri"/>
          <w:bCs/>
          <w:iCs/>
          <w:color w:val="272727"/>
          <w:sz w:val="20"/>
          <w:szCs w:val="20"/>
        </w:rPr>
      </w:pPr>
    </w:p>
    <w:p w:rsidR="00200385" w:rsidRPr="007C2B92" w:rsidRDefault="00200385" w:rsidP="00200385">
      <w:pPr>
        <w:spacing w:line="280" w:lineRule="atLeast"/>
        <w:contextualSpacing/>
        <w:jc w:val="both"/>
        <w:rPr>
          <w:rFonts w:ascii="Helvetica" w:hAnsi="Helvetica" w:cs="Calibri"/>
          <w:b/>
          <w:iCs/>
          <w:color w:val="272727"/>
          <w:sz w:val="20"/>
          <w:szCs w:val="20"/>
        </w:rPr>
      </w:pPr>
      <w:r w:rsidRPr="007C2B92">
        <w:rPr>
          <w:rFonts w:ascii="Helvetica" w:hAnsi="Helvetica" w:cs="Calibri"/>
          <w:b/>
          <w:iCs/>
          <w:color w:val="272727"/>
          <w:sz w:val="20"/>
          <w:szCs w:val="20"/>
        </w:rPr>
        <w:t>Ponudba mora vsebovati tudi naslednje dokumente in obrazce (če ponudnik z njimi razpolaga in želi za njih pridobiti dodatne točke):</w:t>
      </w:r>
    </w:p>
    <w:p w:rsidR="00200385" w:rsidRPr="007C2B92" w:rsidRDefault="00200385" w:rsidP="006A048A">
      <w:pPr>
        <w:numPr>
          <w:ilvl w:val="0"/>
          <w:numId w:val="37"/>
        </w:numPr>
        <w:spacing w:line="280" w:lineRule="atLeast"/>
        <w:contextualSpacing/>
        <w:jc w:val="both"/>
        <w:rPr>
          <w:rFonts w:ascii="Helvetica" w:hAnsi="Helvetica" w:cs="Calibri"/>
          <w:iCs/>
          <w:color w:val="272727"/>
          <w:sz w:val="20"/>
          <w:szCs w:val="20"/>
        </w:rPr>
      </w:pPr>
      <w:r w:rsidRPr="007C2B92">
        <w:rPr>
          <w:rFonts w:ascii="Helvetica" w:hAnsi="Helvetica" w:cs="Calibri"/>
          <w:iCs/>
          <w:color w:val="272727"/>
          <w:sz w:val="20"/>
          <w:szCs w:val="20"/>
        </w:rPr>
        <w:t xml:space="preserve">veljaven certifikat ISO 14001 ali dokazilo o vpisu v EMAS,  </w:t>
      </w:r>
    </w:p>
    <w:p w:rsidR="00200385" w:rsidRPr="007C2B92" w:rsidRDefault="00200385" w:rsidP="006A048A">
      <w:pPr>
        <w:numPr>
          <w:ilvl w:val="0"/>
          <w:numId w:val="37"/>
        </w:numPr>
        <w:spacing w:line="280" w:lineRule="atLeast"/>
        <w:contextualSpacing/>
        <w:jc w:val="both"/>
        <w:rPr>
          <w:rFonts w:ascii="Helvetica" w:hAnsi="Helvetica" w:cs="Calibri"/>
          <w:bCs/>
          <w:iCs/>
          <w:color w:val="272727"/>
          <w:sz w:val="20"/>
          <w:szCs w:val="20"/>
        </w:rPr>
      </w:pPr>
      <w:r w:rsidRPr="007C2B92">
        <w:rPr>
          <w:rFonts w:ascii="Helvetica" w:hAnsi="Helvetica" w:cs="Calibri"/>
          <w:bCs/>
          <w:iCs/>
          <w:color w:val="272727"/>
          <w:sz w:val="20"/>
          <w:szCs w:val="20"/>
        </w:rPr>
        <w:t xml:space="preserve">pogodbe o zaposlitvi za nedoločen čas za vsakega čistilca, zaposlenega pri ponudniku za nedoločen čas, </w:t>
      </w:r>
    </w:p>
    <w:p w:rsidR="00200385" w:rsidRPr="007C2B92" w:rsidRDefault="00200385" w:rsidP="006A048A">
      <w:pPr>
        <w:numPr>
          <w:ilvl w:val="0"/>
          <w:numId w:val="37"/>
        </w:numPr>
        <w:spacing w:line="280" w:lineRule="atLeast"/>
        <w:contextualSpacing/>
        <w:jc w:val="both"/>
        <w:rPr>
          <w:rFonts w:ascii="Helvetica" w:hAnsi="Helvetica" w:cs="Calibri"/>
          <w:iCs/>
          <w:color w:val="272727"/>
          <w:sz w:val="20"/>
          <w:szCs w:val="20"/>
        </w:rPr>
      </w:pPr>
      <w:r w:rsidRPr="007C2B92">
        <w:rPr>
          <w:rFonts w:ascii="Helvetica" w:hAnsi="Helvetica" w:cs="Calibri"/>
          <w:bCs/>
          <w:iCs/>
          <w:color w:val="272727"/>
          <w:sz w:val="20"/>
          <w:szCs w:val="20"/>
        </w:rPr>
        <w:t xml:space="preserve">sklenjeno veljavno podjetniško kolektivno pogodbo. </w:t>
      </w:r>
    </w:p>
    <w:p w:rsidR="00200385" w:rsidRDefault="00200385"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 xml:space="preserve">V kolikor bo ponudnik pri izvedbi naročila sodeloval s podizvajalci, mora za vsakega podizvajalca predložiti še naslednje dokumente: </w:t>
      </w:r>
    </w:p>
    <w:p w:rsidR="00134F9D" w:rsidRPr="00AC586D" w:rsidRDefault="00134F9D" w:rsidP="00322F51">
      <w:pPr>
        <w:numPr>
          <w:ilvl w:val="0"/>
          <w:numId w:val="17"/>
        </w:num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Ponudbo (OBR-1),</w:t>
      </w:r>
    </w:p>
    <w:p w:rsidR="00134F9D" w:rsidRDefault="00134F9D" w:rsidP="00322F51">
      <w:pPr>
        <w:numPr>
          <w:ilvl w:val="0"/>
          <w:numId w:val="17"/>
        </w:num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ESPD obrazec</w:t>
      </w:r>
      <w:r w:rsidR="00F15FCB">
        <w:rPr>
          <w:rFonts w:ascii="Helvetica" w:hAnsi="Helvetica" w:cs="Calibri"/>
          <w:iCs/>
          <w:color w:val="272727"/>
          <w:sz w:val="20"/>
          <w:szCs w:val="20"/>
        </w:rPr>
        <w:t xml:space="preserve"> </w:t>
      </w:r>
      <w:r w:rsidR="00F15FCB" w:rsidRPr="00F15FCB">
        <w:rPr>
          <w:rFonts w:ascii="Helvetica" w:hAnsi="Helvetica" w:cs="Calibri"/>
          <w:iCs/>
          <w:color w:val="272727"/>
          <w:sz w:val="20"/>
          <w:szCs w:val="20"/>
        </w:rPr>
        <w:t xml:space="preserve">v elektronski obliki (datoteka XML) </w:t>
      </w:r>
      <w:r w:rsidRPr="00AC586D">
        <w:rPr>
          <w:rFonts w:ascii="Helvetica" w:hAnsi="Helvetica" w:cs="Calibri"/>
          <w:iCs/>
          <w:color w:val="272727"/>
          <w:sz w:val="20"/>
          <w:szCs w:val="20"/>
        </w:rPr>
        <w:t>(OBR-4),</w:t>
      </w:r>
    </w:p>
    <w:p w:rsidR="000F3675" w:rsidRPr="000F3675" w:rsidRDefault="000F3675" w:rsidP="000F3675">
      <w:pPr>
        <w:numPr>
          <w:ilvl w:val="0"/>
          <w:numId w:val="17"/>
        </w:numPr>
        <w:spacing w:line="280" w:lineRule="atLeast"/>
        <w:contextualSpacing/>
        <w:jc w:val="both"/>
        <w:rPr>
          <w:rFonts w:ascii="Helvetica" w:hAnsi="Helvetica" w:cs="Calibri"/>
          <w:bCs/>
          <w:iCs/>
          <w:color w:val="272727"/>
          <w:sz w:val="20"/>
          <w:szCs w:val="20"/>
        </w:rPr>
      </w:pPr>
      <w:r>
        <w:rPr>
          <w:rFonts w:ascii="Helvetica" w:hAnsi="Helvetica" w:cs="Calibri"/>
          <w:bCs/>
          <w:iCs/>
          <w:color w:val="272727"/>
          <w:sz w:val="20"/>
          <w:szCs w:val="20"/>
        </w:rPr>
        <w:t>Izjavo</w:t>
      </w:r>
      <w:r w:rsidRPr="001E05F0">
        <w:rPr>
          <w:rFonts w:ascii="Helvetica" w:hAnsi="Helvetica" w:cs="Calibri"/>
          <w:bCs/>
          <w:iCs/>
          <w:color w:val="272727"/>
          <w:sz w:val="20"/>
          <w:szCs w:val="20"/>
        </w:rPr>
        <w:t xml:space="preserve"> o o udeležbi fizičnih in pravnih os</w:t>
      </w:r>
      <w:r w:rsidR="00200385">
        <w:rPr>
          <w:rFonts w:ascii="Helvetica" w:hAnsi="Helvetica" w:cs="Calibri"/>
          <w:bCs/>
          <w:iCs/>
          <w:color w:val="272727"/>
          <w:sz w:val="20"/>
          <w:szCs w:val="20"/>
        </w:rPr>
        <w:t>eb v lastništvu ponudnika (OBR-7</w:t>
      </w:r>
      <w:r w:rsidRPr="001E05F0">
        <w:rPr>
          <w:rFonts w:ascii="Helvetica" w:hAnsi="Helvetica" w:cs="Calibri"/>
          <w:bCs/>
          <w:iCs/>
          <w:color w:val="272727"/>
          <w:sz w:val="20"/>
          <w:szCs w:val="20"/>
        </w:rPr>
        <w:t>)</w:t>
      </w:r>
      <w:r>
        <w:rPr>
          <w:rFonts w:ascii="Helvetica" w:hAnsi="Helvetica" w:cs="Calibri"/>
          <w:bCs/>
          <w:iCs/>
          <w:color w:val="272727"/>
          <w:sz w:val="20"/>
          <w:szCs w:val="20"/>
        </w:rPr>
        <w:t>,</w:t>
      </w:r>
      <w:r w:rsidRPr="001E05F0">
        <w:rPr>
          <w:rFonts w:ascii="Helvetica" w:hAnsi="Helvetica" w:cs="Calibri"/>
          <w:bCs/>
          <w:iCs/>
          <w:color w:val="272727"/>
          <w:sz w:val="20"/>
          <w:szCs w:val="20"/>
        </w:rPr>
        <w:t xml:space="preserve"> </w:t>
      </w:r>
    </w:p>
    <w:p w:rsidR="00134F9D" w:rsidRPr="00AC586D" w:rsidRDefault="00134F9D" w:rsidP="00322F51">
      <w:pPr>
        <w:numPr>
          <w:ilvl w:val="0"/>
          <w:numId w:val="17"/>
        </w:num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lastRenderedPageBreak/>
        <w:t>Zahtevo podizvajalca za neposredno plačilo, če podizvajalec to zahteva (glej točko 4.2 I. poglavja te dokumentacije),</w:t>
      </w:r>
    </w:p>
    <w:p w:rsidR="00134F9D" w:rsidRPr="006C5B1C" w:rsidRDefault="00134F9D" w:rsidP="00322F51">
      <w:pPr>
        <w:numPr>
          <w:ilvl w:val="0"/>
          <w:numId w:val="17"/>
        </w:num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Soglasje podizvajalca, na podlagi katerega naročnik namesto glavnega izvajalca poravna podizvajalčevo terjatev do glavnega izvajalca, če podizvajalec zahteva neposredno plačilo (glej točko 4.2 I. poglavja te dokumentacije)</w:t>
      </w:r>
      <w:r w:rsidRPr="006C5B1C">
        <w:rPr>
          <w:rFonts w:ascii="Helvetica" w:hAnsi="Helvetica" w:cs="Calibri"/>
          <w:iCs/>
          <w:color w:val="272727"/>
          <w:sz w:val="20"/>
          <w:szCs w:val="20"/>
        </w:rPr>
        <w:t>.</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 xml:space="preserve">V kolikor bo ponudnik pri izvedbi naročila nastopal s skupno ponudbo mora za vsakega partnerja v skupni ponudbi predložiti še naslednje dokumente: </w:t>
      </w:r>
    </w:p>
    <w:p w:rsidR="00134F9D" w:rsidRPr="00AC586D" w:rsidRDefault="00134F9D" w:rsidP="00322F51">
      <w:pPr>
        <w:numPr>
          <w:ilvl w:val="0"/>
          <w:numId w:val="16"/>
        </w:num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Ponudbo (OBR-1),</w:t>
      </w:r>
    </w:p>
    <w:p w:rsidR="000F3675" w:rsidRPr="000F3675" w:rsidRDefault="00134F9D" w:rsidP="000F3675">
      <w:pPr>
        <w:numPr>
          <w:ilvl w:val="0"/>
          <w:numId w:val="16"/>
        </w:num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ESPD obrazec</w:t>
      </w:r>
      <w:r w:rsidR="00F15FCB">
        <w:rPr>
          <w:rFonts w:ascii="Helvetica" w:hAnsi="Helvetica" w:cs="Calibri"/>
          <w:iCs/>
          <w:color w:val="272727"/>
          <w:sz w:val="20"/>
          <w:szCs w:val="20"/>
        </w:rPr>
        <w:t xml:space="preserve"> </w:t>
      </w:r>
      <w:r w:rsidR="00F15FCB" w:rsidRPr="00F15FCB">
        <w:rPr>
          <w:rFonts w:ascii="Helvetica" w:hAnsi="Helvetica" w:cs="Calibri"/>
          <w:iCs/>
          <w:color w:val="272727"/>
          <w:sz w:val="20"/>
          <w:szCs w:val="20"/>
        </w:rPr>
        <w:t xml:space="preserve">v elektronski obliki (datoteka XML) </w:t>
      </w:r>
      <w:r w:rsidRPr="00AC586D">
        <w:rPr>
          <w:rFonts w:ascii="Helvetica" w:hAnsi="Helvetica" w:cs="Calibri"/>
          <w:iCs/>
          <w:color w:val="272727"/>
          <w:sz w:val="20"/>
          <w:szCs w:val="20"/>
        </w:rPr>
        <w:t xml:space="preserve">(OBR-4), </w:t>
      </w:r>
    </w:p>
    <w:p w:rsidR="000F3675" w:rsidRPr="000F3675" w:rsidRDefault="000F3675" w:rsidP="000F3675">
      <w:pPr>
        <w:numPr>
          <w:ilvl w:val="0"/>
          <w:numId w:val="16"/>
        </w:numPr>
        <w:spacing w:line="280" w:lineRule="atLeast"/>
        <w:contextualSpacing/>
        <w:jc w:val="both"/>
        <w:rPr>
          <w:rFonts w:ascii="Helvetica" w:hAnsi="Helvetica" w:cs="Calibri"/>
          <w:bCs/>
          <w:iCs/>
          <w:color w:val="272727"/>
          <w:sz w:val="20"/>
          <w:szCs w:val="20"/>
        </w:rPr>
      </w:pPr>
      <w:r>
        <w:rPr>
          <w:rFonts w:ascii="Helvetica" w:hAnsi="Helvetica" w:cs="Calibri"/>
          <w:bCs/>
          <w:iCs/>
          <w:color w:val="272727"/>
          <w:sz w:val="20"/>
          <w:szCs w:val="20"/>
        </w:rPr>
        <w:t>Izjavo</w:t>
      </w:r>
      <w:r w:rsidRPr="001E05F0">
        <w:rPr>
          <w:rFonts w:ascii="Helvetica" w:hAnsi="Helvetica" w:cs="Calibri"/>
          <w:bCs/>
          <w:iCs/>
          <w:color w:val="272727"/>
          <w:sz w:val="20"/>
          <w:szCs w:val="20"/>
        </w:rPr>
        <w:t xml:space="preserve"> o o udeležbi fizičnih in pravnih os</w:t>
      </w:r>
      <w:r w:rsidR="00CC123B">
        <w:rPr>
          <w:rFonts w:ascii="Helvetica" w:hAnsi="Helvetica" w:cs="Calibri"/>
          <w:bCs/>
          <w:iCs/>
          <w:color w:val="272727"/>
          <w:sz w:val="20"/>
          <w:szCs w:val="20"/>
        </w:rPr>
        <w:t>eb v lastništvu ponudnika (OBR-7</w:t>
      </w:r>
      <w:r w:rsidRPr="001E05F0">
        <w:rPr>
          <w:rFonts w:ascii="Helvetica" w:hAnsi="Helvetica" w:cs="Calibri"/>
          <w:bCs/>
          <w:iCs/>
          <w:color w:val="272727"/>
          <w:sz w:val="20"/>
          <w:szCs w:val="20"/>
        </w:rPr>
        <w:t>)</w:t>
      </w:r>
      <w:r>
        <w:rPr>
          <w:rFonts w:ascii="Helvetica" w:hAnsi="Helvetica" w:cs="Calibri"/>
          <w:bCs/>
          <w:iCs/>
          <w:color w:val="272727"/>
          <w:sz w:val="20"/>
          <w:szCs w:val="20"/>
        </w:rPr>
        <w:t>,</w:t>
      </w:r>
      <w:r w:rsidRPr="001E05F0">
        <w:rPr>
          <w:rFonts w:ascii="Helvetica" w:hAnsi="Helvetica" w:cs="Calibri"/>
          <w:bCs/>
          <w:iCs/>
          <w:color w:val="272727"/>
          <w:sz w:val="20"/>
          <w:szCs w:val="20"/>
        </w:rPr>
        <w:t xml:space="preserve"> </w:t>
      </w:r>
    </w:p>
    <w:p w:rsidR="00134F9D" w:rsidRPr="006C5B1C" w:rsidRDefault="00134F9D" w:rsidP="00322F51">
      <w:pPr>
        <w:numPr>
          <w:ilvl w:val="0"/>
          <w:numId w:val="16"/>
        </w:num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Pooblastilo za podpis skupne ponudbe</w:t>
      </w:r>
      <w:r w:rsidRPr="006C5B1C">
        <w:rPr>
          <w:rFonts w:ascii="Helvetica" w:hAnsi="Helvetica" w:cs="Calibri"/>
          <w:iCs/>
          <w:color w:val="272727"/>
          <w:sz w:val="20"/>
          <w:szCs w:val="20"/>
        </w:rPr>
        <w:t>.</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Ponudnik naj pri pripravi ponudbe upošteva navedeni vrstni red.</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134F9D" w:rsidRPr="00AC586D" w:rsidRDefault="00134F9D" w:rsidP="00322F51">
      <w:pPr>
        <w:spacing w:line="280" w:lineRule="atLeast"/>
        <w:contextualSpacing/>
        <w:jc w:val="both"/>
        <w:rPr>
          <w:rFonts w:ascii="Helvetica" w:hAnsi="Helvetica" w:cs="Calibri"/>
          <w:iCs/>
          <w:color w:val="272727"/>
          <w:sz w:val="20"/>
          <w:szCs w:val="20"/>
        </w:rPr>
      </w:pPr>
    </w:p>
    <w:p w:rsidR="00134F9D" w:rsidRPr="00AC586D" w:rsidRDefault="00134F9D"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Naročnik si pridržuje pravico preveriti resničnost vseh podatkov. Če naročnik podatkov ne bo mogel preveriti, jih ne bo upošteval.</w:t>
      </w:r>
    </w:p>
    <w:p w:rsidR="00D14F59" w:rsidRPr="00AC586D" w:rsidRDefault="00D14F59" w:rsidP="00322F51">
      <w:pPr>
        <w:spacing w:line="280" w:lineRule="atLeast"/>
        <w:contextualSpacing/>
        <w:jc w:val="both"/>
        <w:rPr>
          <w:rFonts w:ascii="Helvetica" w:hAnsi="Helvetica" w:cs="Calibri"/>
          <w:iCs/>
          <w:color w:val="272727"/>
          <w:sz w:val="20"/>
          <w:szCs w:val="20"/>
        </w:rPr>
      </w:pPr>
    </w:p>
    <w:p w:rsidR="00134F9D" w:rsidRPr="00AC586D" w:rsidRDefault="00D14F59" w:rsidP="00322F51">
      <w:pPr>
        <w:spacing w:line="280" w:lineRule="atLeast"/>
        <w:contextualSpacing/>
        <w:jc w:val="both"/>
        <w:rPr>
          <w:rFonts w:ascii="Helvetica" w:hAnsi="Helvetica" w:cs="Calibri"/>
          <w:iCs/>
          <w:color w:val="272727"/>
          <w:sz w:val="20"/>
          <w:szCs w:val="20"/>
        </w:rPr>
      </w:pPr>
      <w:r w:rsidRPr="00AC586D">
        <w:rPr>
          <w:rFonts w:ascii="Helvetica" w:hAnsi="Helvetica" w:cs="Calibri"/>
          <w:iCs/>
          <w:color w:val="272727"/>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602EC" w:rsidRPr="00AC586D" w:rsidRDefault="00B602EC" w:rsidP="00322F51">
      <w:pPr>
        <w:spacing w:line="280" w:lineRule="atLeast"/>
        <w:contextualSpacing/>
        <w:jc w:val="both"/>
        <w:rPr>
          <w:rFonts w:ascii="Helvetica" w:hAnsi="Helvetica" w:cs="Calibri"/>
          <w:iCs/>
          <w:color w:val="272727"/>
          <w:sz w:val="20"/>
          <w:szCs w:val="20"/>
        </w:rPr>
      </w:pPr>
    </w:p>
    <w:p w:rsidR="00134F9D" w:rsidRPr="00AC586D" w:rsidRDefault="00DD78CF"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3</w:t>
      </w:r>
      <w:r w:rsidR="00134F9D" w:rsidRPr="00AC586D">
        <w:rPr>
          <w:rFonts w:ascii="Helvetica" w:hAnsi="Helvetica" w:cs="Calibri"/>
          <w:b/>
          <w:sz w:val="20"/>
          <w:szCs w:val="20"/>
        </w:rPr>
        <w:t>. Listine v ponudbi</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pStyle w:val="BodyText"/>
        <w:spacing w:line="280" w:lineRule="atLeast"/>
        <w:ind w:left="0"/>
        <w:jc w:val="both"/>
        <w:rPr>
          <w:rFonts w:ascii="Helvetica" w:hAnsi="Helvetica" w:cs="Calibri"/>
          <w:sz w:val="20"/>
          <w:szCs w:val="20"/>
        </w:rPr>
      </w:pPr>
      <w:r w:rsidRPr="00AC586D">
        <w:rPr>
          <w:rFonts w:ascii="Helvetica" w:hAnsi="Helvetica" w:cs="Calibr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134F9D" w:rsidRPr="00AC586D" w:rsidRDefault="00134F9D" w:rsidP="00322F51">
      <w:pPr>
        <w:pStyle w:val="BodyText"/>
        <w:spacing w:line="280" w:lineRule="atLeast"/>
        <w:ind w:left="0"/>
        <w:contextualSpacing/>
        <w:jc w:val="both"/>
        <w:rPr>
          <w:rFonts w:ascii="Helvetica" w:hAnsi="Helvetica" w:cs="Calibri"/>
          <w:sz w:val="20"/>
          <w:szCs w:val="20"/>
        </w:rPr>
      </w:pPr>
    </w:p>
    <w:p w:rsidR="00DD78CF" w:rsidRPr="00AC586D" w:rsidRDefault="00DD78CF" w:rsidP="00322F51">
      <w:pPr>
        <w:pStyle w:val="BodyText"/>
        <w:spacing w:line="280" w:lineRule="atLeast"/>
        <w:ind w:left="0"/>
        <w:contextualSpacing/>
        <w:jc w:val="both"/>
        <w:rPr>
          <w:rFonts w:ascii="Helvetica" w:hAnsi="Helvetica" w:cs="Calibri"/>
          <w:b/>
          <w:sz w:val="20"/>
          <w:szCs w:val="20"/>
        </w:rPr>
      </w:pPr>
      <w:r w:rsidRPr="00AC586D">
        <w:rPr>
          <w:rFonts w:ascii="Helvetica" w:hAnsi="Helvetica" w:cs="Calibri"/>
          <w:b/>
          <w:sz w:val="20"/>
          <w:szCs w:val="20"/>
        </w:rPr>
        <w:t>4</w:t>
      </w:r>
      <w:r w:rsidR="00134F9D" w:rsidRPr="00AC586D">
        <w:rPr>
          <w:rFonts w:ascii="Helvetica" w:hAnsi="Helvetica" w:cs="Calibri"/>
          <w:b/>
          <w:sz w:val="20"/>
          <w:szCs w:val="20"/>
        </w:rPr>
        <w:t xml:space="preserve">. </w:t>
      </w:r>
      <w:r w:rsidRPr="00AC586D">
        <w:rPr>
          <w:rFonts w:ascii="Helvetica" w:hAnsi="Helvetica" w:cs="Calibri"/>
          <w:b/>
          <w:sz w:val="20"/>
          <w:szCs w:val="20"/>
        </w:rPr>
        <w:t>Rok in način predložitve ponudbe</w:t>
      </w:r>
    </w:p>
    <w:p w:rsidR="00624D20" w:rsidRDefault="00624D20" w:rsidP="00624D20">
      <w:pPr>
        <w:spacing w:line="280" w:lineRule="atLeast"/>
        <w:contextualSpacing/>
        <w:jc w:val="both"/>
        <w:rPr>
          <w:rFonts w:ascii="Helvetica" w:eastAsia="Arial" w:hAnsi="Helvetica" w:cs="Calibri"/>
          <w:sz w:val="20"/>
          <w:szCs w:val="20"/>
          <w:lang w:eastAsia="en-GB"/>
        </w:rPr>
      </w:pPr>
    </w:p>
    <w:p w:rsidR="00624D20" w:rsidRPr="00025BBB" w:rsidRDefault="00624D20" w:rsidP="00624D20">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Ponudniki morajo ponudbe predložiti v informacijski sistem e-JN (v nadaljevanju: sistem e-JN) na spletnem naslovu </w:t>
      </w:r>
      <w:hyperlink r:id="rId12"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 xml:space="preserve">, v skladu s točko 3 dokumenta Navodila za uporabo informacijskega sistema e-JN: PONUDNIKI, ki je del te dokumentacije in objavljen na spletnem naslovu </w:t>
      </w:r>
      <w:hyperlink r:id="rId13"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w:t>
      </w:r>
    </w:p>
    <w:p w:rsidR="00624D20" w:rsidRPr="00025BBB" w:rsidRDefault="00624D20" w:rsidP="00624D20">
      <w:pPr>
        <w:spacing w:line="280" w:lineRule="atLeast"/>
        <w:contextualSpacing/>
        <w:jc w:val="both"/>
        <w:rPr>
          <w:rFonts w:ascii="Helvetica" w:eastAsia="Arial" w:hAnsi="Helvetica" w:cs="Calibri"/>
          <w:sz w:val="20"/>
          <w:szCs w:val="20"/>
          <w:lang w:eastAsia="en-GB"/>
        </w:rPr>
      </w:pPr>
    </w:p>
    <w:p w:rsidR="00624D20" w:rsidRPr="00025BBB" w:rsidRDefault="00624D20" w:rsidP="00624D20">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Ponudnik se mora pred oddajo ponudbe registrirati na spletnem naslovu </w:t>
      </w:r>
      <w:hyperlink r:id="rId14"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 v skladu z Navodili za uporabo informacijskega sistema e-JN. Če je ponudnik že registriran v sistem e-JN, se v aplikacijo prijavi na istem naslovu.</w:t>
      </w:r>
    </w:p>
    <w:p w:rsidR="00624D20" w:rsidRPr="00025BBB" w:rsidRDefault="00624D20" w:rsidP="00624D20">
      <w:pPr>
        <w:spacing w:line="280" w:lineRule="atLeast"/>
        <w:contextualSpacing/>
        <w:jc w:val="both"/>
        <w:rPr>
          <w:rFonts w:ascii="Helvetica" w:eastAsia="Arial" w:hAnsi="Helvetica" w:cs="Calibri"/>
          <w:sz w:val="20"/>
          <w:szCs w:val="20"/>
          <w:lang w:eastAsia="en-GB"/>
        </w:rPr>
      </w:pPr>
    </w:p>
    <w:p w:rsidR="00624D20" w:rsidRPr="00025BBB" w:rsidRDefault="00624D20" w:rsidP="00624D20">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25BBB">
        <w:rPr>
          <w:rFonts w:ascii="Helvetica" w:eastAsia="Arial" w:hAnsi="Helvetica" w:cs="Calibri"/>
          <w:i/>
          <w:sz w:val="20"/>
          <w:szCs w:val="20"/>
          <w:vertAlign w:val="superscript"/>
          <w:lang w:eastAsia="en-GB"/>
        </w:rPr>
        <w:footnoteReference w:id="1"/>
      </w:r>
      <w:r w:rsidRPr="00025BBB">
        <w:rPr>
          <w:rFonts w:ascii="Helvetica" w:eastAsia="Arial" w:hAnsi="Helvetica" w:cs="Calibri"/>
          <w:sz w:val="20"/>
          <w:szCs w:val="20"/>
          <w:lang w:eastAsia="en-GB"/>
        </w:rPr>
        <w:t>). Z oddajo ponudbe je le-ta zavezujoča za čas, naveden v ponudbi, razen če jo uporabnik ponudnika umakne ali spremeni pred potekom roka za oddajo ponudb.</w:t>
      </w:r>
    </w:p>
    <w:p w:rsidR="00624D20" w:rsidRPr="00025BBB" w:rsidRDefault="00624D20" w:rsidP="00624D20">
      <w:pPr>
        <w:spacing w:line="280" w:lineRule="atLeast"/>
        <w:contextualSpacing/>
        <w:jc w:val="both"/>
        <w:rPr>
          <w:rFonts w:ascii="Helvetica" w:eastAsia="Arial" w:hAnsi="Helvetica" w:cs="Calibri"/>
          <w:sz w:val="20"/>
          <w:szCs w:val="20"/>
          <w:lang w:eastAsia="en-GB"/>
        </w:rPr>
      </w:pPr>
    </w:p>
    <w:p w:rsidR="00624D20" w:rsidRPr="00025BBB" w:rsidRDefault="00624D20" w:rsidP="00624D20">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Ponudba se šteje za pravočasno oddano, če jo naročnik prejme preko sistema e-JN </w:t>
      </w:r>
      <w:hyperlink r:id="rId15" w:history="1">
        <w:r w:rsidRPr="00025BBB">
          <w:rPr>
            <w:rStyle w:val="Hyperlink"/>
            <w:rFonts w:ascii="Helvetica" w:eastAsia="Arial" w:hAnsi="Helvetica" w:cs="Calibri"/>
            <w:sz w:val="20"/>
            <w:szCs w:val="20"/>
            <w:lang w:eastAsia="en-GB"/>
          </w:rPr>
          <w:t>https://ejn.gov.si</w:t>
        </w:r>
      </w:hyperlink>
      <w:r w:rsidRPr="00025BBB">
        <w:rPr>
          <w:rFonts w:ascii="Helvetica" w:eastAsia="Arial" w:hAnsi="Helvetica" w:cs="Calibri"/>
          <w:sz w:val="20"/>
          <w:szCs w:val="20"/>
          <w:lang w:eastAsia="en-GB"/>
        </w:rPr>
        <w:t xml:space="preserve"> </w:t>
      </w:r>
      <w:r w:rsidRPr="00025BBB">
        <w:rPr>
          <w:rFonts w:ascii="Helvetica" w:eastAsia="Arial" w:hAnsi="Helvetica" w:cs="Calibri"/>
          <w:b/>
          <w:sz w:val="20"/>
          <w:szCs w:val="20"/>
          <w:lang w:eastAsia="en-GB"/>
        </w:rPr>
        <w:t>najkasneje do</w:t>
      </w:r>
      <w:r w:rsidRPr="00025BBB">
        <w:rPr>
          <w:rFonts w:ascii="Helvetica" w:eastAsia="Arial" w:hAnsi="Helvetica" w:cs="Calibri"/>
          <w:sz w:val="20"/>
          <w:szCs w:val="20"/>
          <w:lang w:eastAsia="en-GB"/>
        </w:rPr>
        <w:t xml:space="preserve"> </w:t>
      </w:r>
      <w:r w:rsidR="00B53387">
        <w:rPr>
          <w:rFonts w:ascii="Helvetica" w:eastAsia="Arial" w:hAnsi="Helvetica" w:cs="Calibri"/>
          <w:b/>
          <w:sz w:val="20"/>
          <w:szCs w:val="20"/>
          <w:lang w:eastAsia="en-GB"/>
        </w:rPr>
        <w:t>5</w:t>
      </w:r>
      <w:r w:rsidRPr="00025BBB">
        <w:rPr>
          <w:rFonts w:ascii="Helvetica" w:eastAsia="Arial" w:hAnsi="Helvetica" w:cs="Calibri"/>
          <w:b/>
          <w:sz w:val="20"/>
          <w:szCs w:val="20"/>
          <w:lang w:eastAsia="en-GB"/>
        </w:rPr>
        <w:t xml:space="preserve">. </w:t>
      </w:r>
      <w:r w:rsidR="00B53387">
        <w:rPr>
          <w:rFonts w:ascii="Helvetica" w:eastAsia="Arial" w:hAnsi="Helvetica" w:cs="Calibri"/>
          <w:b/>
          <w:sz w:val="20"/>
          <w:szCs w:val="20"/>
          <w:lang w:eastAsia="en-GB"/>
        </w:rPr>
        <w:t>5</w:t>
      </w:r>
      <w:r w:rsidRPr="00025BBB">
        <w:rPr>
          <w:rFonts w:ascii="Helvetica" w:eastAsia="Arial" w:hAnsi="Helvetica" w:cs="Calibri"/>
          <w:b/>
          <w:sz w:val="20"/>
          <w:szCs w:val="20"/>
          <w:lang w:eastAsia="en-GB"/>
        </w:rPr>
        <w:t>. 202</w:t>
      </w:r>
      <w:r>
        <w:rPr>
          <w:rFonts w:ascii="Helvetica" w:eastAsia="Arial" w:hAnsi="Helvetica" w:cs="Calibri"/>
          <w:b/>
          <w:sz w:val="20"/>
          <w:szCs w:val="20"/>
          <w:lang w:eastAsia="en-GB"/>
        </w:rPr>
        <w:t>6</w:t>
      </w:r>
      <w:r w:rsidRPr="00025BBB">
        <w:rPr>
          <w:rFonts w:ascii="Helvetica" w:eastAsia="Arial" w:hAnsi="Helvetica" w:cs="Calibri"/>
          <w:sz w:val="20"/>
          <w:szCs w:val="20"/>
          <w:lang w:eastAsia="en-GB"/>
        </w:rPr>
        <w:t xml:space="preserve"> </w:t>
      </w:r>
      <w:r w:rsidRPr="00025BBB">
        <w:rPr>
          <w:rFonts w:ascii="Helvetica" w:eastAsia="Arial" w:hAnsi="Helvetica" w:cs="Calibri"/>
          <w:b/>
          <w:sz w:val="20"/>
          <w:szCs w:val="20"/>
          <w:lang w:eastAsia="en-GB"/>
        </w:rPr>
        <w:t>do 9.00</w:t>
      </w:r>
      <w:r w:rsidRPr="00025BBB">
        <w:rPr>
          <w:rFonts w:ascii="Helvetica" w:eastAsia="Arial" w:hAnsi="Helvetica" w:cs="Calibri"/>
          <w:sz w:val="20"/>
          <w:szCs w:val="20"/>
          <w:lang w:eastAsia="en-GB"/>
        </w:rPr>
        <w:t xml:space="preserve"> </w:t>
      </w:r>
      <w:r w:rsidRPr="00025BBB">
        <w:rPr>
          <w:rFonts w:ascii="Helvetica" w:eastAsia="Arial" w:hAnsi="Helvetica" w:cs="Calibri"/>
          <w:b/>
          <w:sz w:val="20"/>
          <w:szCs w:val="20"/>
          <w:lang w:eastAsia="en-GB"/>
        </w:rPr>
        <w:t>ure</w:t>
      </w:r>
      <w:r w:rsidRPr="00025BBB">
        <w:rPr>
          <w:rFonts w:ascii="Helvetica" w:eastAsia="Arial" w:hAnsi="Helvetica" w:cs="Calibri"/>
          <w:sz w:val="20"/>
          <w:szCs w:val="20"/>
          <w:lang w:eastAsia="en-GB"/>
        </w:rPr>
        <w:t>. Za oddano ponudbo se šteje ponudba, ki je v sistemu e-JN označena s statusom »ODDANA«.</w:t>
      </w:r>
    </w:p>
    <w:p w:rsidR="00624D20" w:rsidRPr="00025BBB" w:rsidRDefault="00624D20" w:rsidP="00624D20">
      <w:pPr>
        <w:spacing w:line="280" w:lineRule="atLeast"/>
        <w:contextualSpacing/>
        <w:jc w:val="both"/>
        <w:rPr>
          <w:rFonts w:ascii="Helvetica" w:eastAsia="Arial" w:hAnsi="Helvetica" w:cs="Calibri"/>
          <w:sz w:val="20"/>
          <w:szCs w:val="20"/>
          <w:lang w:eastAsia="en-GB"/>
        </w:rPr>
      </w:pPr>
    </w:p>
    <w:p w:rsidR="00624D20" w:rsidRPr="00025BBB" w:rsidRDefault="00624D20" w:rsidP="00624D20">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624D20" w:rsidRPr="00025BBB" w:rsidRDefault="00624D20" w:rsidP="00624D20">
      <w:pPr>
        <w:spacing w:line="280" w:lineRule="atLeast"/>
        <w:contextualSpacing/>
        <w:jc w:val="both"/>
        <w:rPr>
          <w:rFonts w:ascii="Helvetica" w:eastAsia="Arial" w:hAnsi="Helvetica" w:cs="Calibri"/>
          <w:sz w:val="20"/>
          <w:szCs w:val="20"/>
          <w:lang w:eastAsia="en-GB"/>
        </w:rPr>
      </w:pPr>
    </w:p>
    <w:p w:rsidR="00624D20" w:rsidRPr="00025BBB" w:rsidRDefault="00624D20" w:rsidP="00624D20">
      <w:pPr>
        <w:spacing w:line="280" w:lineRule="atLeast"/>
        <w:contextualSpacing/>
        <w:jc w:val="both"/>
        <w:rPr>
          <w:rFonts w:ascii="Helvetica" w:eastAsia="Arial" w:hAnsi="Helvetica" w:cs="Calibri"/>
          <w:sz w:val="20"/>
          <w:szCs w:val="20"/>
          <w:lang w:eastAsia="en-GB"/>
        </w:rPr>
      </w:pPr>
      <w:r w:rsidRPr="00025BBB">
        <w:rPr>
          <w:rFonts w:ascii="Helvetica" w:eastAsia="Arial" w:hAnsi="Helvetica" w:cs="Calibri"/>
          <w:sz w:val="20"/>
          <w:szCs w:val="20"/>
          <w:lang w:eastAsia="en-GB"/>
        </w:rPr>
        <w:t>Po preteku roka za predložitev ponudb ponudbe ne bo več mogoče oddati.</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02293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5</w:t>
      </w:r>
      <w:r w:rsidR="00134F9D" w:rsidRPr="00AC586D">
        <w:rPr>
          <w:rFonts w:ascii="Helvetica" w:hAnsi="Helvetica" w:cs="Calibri"/>
          <w:b/>
          <w:sz w:val="20"/>
          <w:szCs w:val="20"/>
        </w:rPr>
        <w:t>. Dopustne dopolnitve ponudbe</w:t>
      </w:r>
    </w:p>
    <w:p w:rsidR="00134F9D" w:rsidRPr="00AC586D" w:rsidRDefault="00134F9D" w:rsidP="00322F51">
      <w:pPr>
        <w:spacing w:line="280" w:lineRule="atLeast"/>
        <w:contextualSpacing/>
        <w:jc w:val="both"/>
        <w:rPr>
          <w:rFonts w:ascii="Helvetica" w:hAnsi="Helvetica" w:cs="Calibri"/>
          <w:sz w:val="20"/>
          <w:szCs w:val="20"/>
        </w:rPr>
      </w:pPr>
    </w:p>
    <w:p w:rsidR="007D7917" w:rsidRPr="00025BBB" w:rsidRDefault="007D7917" w:rsidP="007D7917">
      <w:pPr>
        <w:spacing w:line="280" w:lineRule="atLeast"/>
        <w:jc w:val="both"/>
        <w:rPr>
          <w:rFonts w:ascii="Helvetica" w:hAnsi="Helvetica" w:cs="Calibri"/>
          <w:iCs/>
          <w:sz w:val="20"/>
          <w:szCs w:val="20"/>
        </w:rPr>
      </w:pPr>
      <w:r w:rsidRPr="00025BBB">
        <w:rPr>
          <w:rFonts w:ascii="Helvetica" w:hAnsi="Helvetica" w:cs="Calibri"/>
          <w:iCs/>
          <w:sz w:val="20"/>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rsidR="007D7917" w:rsidRPr="00025BBB" w:rsidRDefault="007D7917" w:rsidP="007D7917">
      <w:pPr>
        <w:spacing w:line="280" w:lineRule="atLeast"/>
        <w:jc w:val="both"/>
        <w:rPr>
          <w:rFonts w:ascii="Helvetica" w:hAnsi="Helvetica" w:cs="Calibri"/>
          <w:iCs/>
          <w:sz w:val="20"/>
          <w:szCs w:val="20"/>
        </w:rPr>
      </w:pPr>
    </w:p>
    <w:p w:rsidR="007D7917" w:rsidRPr="00025BBB" w:rsidRDefault="007D7917" w:rsidP="007D7917">
      <w:pPr>
        <w:spacing w:line="280" w:lineRule="atLeast"/>
        <w:jc w:val="both"/>
        <w:rPr>
          <w:rFonts w:ascii="Helvetica" w:hAnsi="Helvetica" w:cs="Calibri"/>
          <w:iCs/>
          <w:sz w:val="20"/>
          <w:szCs w:val="20"/>
        </w:rPr>
      </w:pPr>
      <w:r w:rsidRPr="00025BBB">
        <w:rPr>
          <w:rFonts w:ascii="Helvetica" w:hAnsi="Helvetica" w:cs="Calibri"/>
          <w:iCs/>
          <w:sz w:val="20"/>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rsidR="007D7917" w:rsidRPr="00025BBB" w:rsidRDefault="007D7917" w:rsidP="007D7917">
      <w:pPr>
        <w:spacing w:line="280" w:lineRule="atLeast"/>
        <w:jc w:val="both"/>
        <w:rPr>
          <w:rFonts w:ascii="Helvetica" w:hAnsi="Helvetica" w:cs="Calibri"/>
          <w:iCs/>
          <w:sz w:val="20"/>
          <w:szCs w:val="20"/>
        </w:rPr>
      </w:pPr>
    </w:p>
    <w:p w:rsidR="007D7917" w:rsidRPr="00025BBB" w:rsidRDefault="007D7917" w:rsidP="007D7917">
      <w:pPr>
        <w:spacing w:line="280" w:lineRule="atLeast"/>
        <w:jc w:val="both"/>
        <w:rPr>
          <w:rFonts w:ascii="Helvetica" w:hAnsi="Helvetica" w:cs="Calibri"/>
          <w:iCs/>
          <w:sz w:val="20"/>
          <w:szCs w:val="20"/>
        </w:rPr>
      </w:pPr>
      <w:r w:rsidRPr="00025BBB">
        <w:rPr>
          <w:rFonts w:ascii="Helvetica" w:hAnsi="Helvetica" w:cs="Calibri"/>
          <w:iCs/>
          <w:sz w:val="20"/>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rsidR="007D7917" w:rsidRDefault="007D7917" w:rsidP="00322F51">
      <w:pPr>
        <w:pStyle w:val="Heading9"/>
        <w:spacing w:before="0" w:after="0" w:line="280" w:lineRule="atLeast"/>
        <w:contextualSpacing/>
        <w:jc w:val="both"/>
        <w:rPr>
          <w:rFonts w:ascii="Helvetica" w:hAnsi="Helvetica" w:cs="Calibri"/>
          <w:b/>
          <w:sz w:val="20"/>
          <w:szCs w:val="20"/>
        </w:rPr>
      </w:pPr>
    </w:p>
    <w:p w:rsidR="00134F9D" w:rsidRPr="00AC586D" w:rsidRDefault="0002293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6</w:t>
      </w:r>
      <w:r w:rsidR="00134F9D" w:rsidRPr="00AC586D">
        <w:rPr>
          <w:rFonts w:ascii="Helvetica" w:hAnsi="Helvetica" w:cs="Calibri"/>
          <w:b/>
          <w:sz w:val="20"/>
          <w:szCs w:val="20"/>
        </w:rPr>
        <w:t>. Navedba zavajajočih podatkov</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Naročnik bo Državni revizijski komisiji podal predlog za uvedbo postopka o prekršku:</w:t>
      </w:r>
    </w:p>
    <w:p w:rsidR="00134F9D" w:rsidRPr="00AC586D" w:rsidRDefault="00134F9D" w:rsidP="00322F51">
      <w:pPr>
        <w:numPr>
          <w:ilvl w:val="0"/>
          <w:numId w:val="12"/>
        </w:numPr>
        <w:spacing w:line="280" w:lineRule="atLeast"/>
        <w:ind w:left="709"/>
        <w:contextualSpacing/>
        <w:jc w:val="both"/>
        <w:rPr>
          <w:rFonts w:ascii="Helvetica" w:hAnsi="Helvetica" w:cs="Calibri"/>
          <w:sz w:val="20"/>
          <w:szCs w:val="20"/>
        </w:rPr>
      </w:pPr>
      <w:r w:rsidRPr="00AC586D">
        <w:rPr>
          <w:rFonts w:ascii="Helvetica" w:hAnsi="Helvetica" w:cs="Calibri"/>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rsidR="00134F9D" w:rsidRPr="00AC586D" w:rsidRDefault="00134F9D" w:rsidP="00322F51">
      <w:pPr>
        <w:numPr>
          <w:ilvl w:val="0"/>
          <w:numId w:val="12"/>
        </w:numPr>
        <w:spacing w:line="280" w:lineRule="atLeast"/>
        <w:ind w:left="709"/>
        <w:contextualSpacing/>
        <w:jc w:val="both"/>
        <w:rPr>
          <w:rFonts w:ascii="Helvetica" w:hAnsi="Helvetica" w:cs="Calibri"/>
          <w:sz w:val="20"/>
          <w:szCs w:val="20"/>
        </w:rPr>
      </w:pPr>
      <w:r w:rsidRPr="00AC586D">
        <w:rPr>
          <w:rFonts w:ascii="Helvetica" w:hAnsi="Helvetica" w:cs="Calibri"/>
          <w:sz w:val="20"/>
          <w:szCs w:val="20"/>
        </w:rPr>
        <w:t>če glavni izvajalec ne ravna v skladu s 94. členom ZJN-3.</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02293D"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lastRenderedPageBreak/>
        <w:t>7</w:t>
      </w:r>
      <w:r w:rsidR="00134F9D" w:rsidRPr="00AC586D">
        <w:rPr>
          <w:rFonts w:ascii="Helvetica" w:hAnsi="Helvetica" w:cs="Calibri"/>
          <w:b/>
          <w:sz w:val="20"/>
          <w:szCs w:val="20"/>
        </w:rPr>
        <w:t>. Stroški priprave ponudbe</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3B25EF" w:rsidRPr="00AC586D" w:rsidRDefault="003B25EF" w:rsidP="00322F51">
      <w:pPr>
        <w:spacing w:line="280" w:lineRule="atLeast"/>
        <w:contextualSpacing/>
        <w:jc w:val="both"/>
        <w:rPr>
          <w:rFonts w:ascii="Helvetica" w:hAnsi="Helvetica" w:cs="Calibri"/>
          <w:sz w:val="20"/>
          <w:szCs w:val="20"/>
        </w:rPr>
      </w:pPr>
    </w:p>
    <w:p w:rsidR="00134F9D" w:rsidRPr="00AC586D" w:rsidRDefault="008F6D90"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8</w:t>
      </w:r>
      <w:r w:rsidR="00134F9D" w:rsidRPr="00AC586D">
        <w:rPr>
          <w:rFonts w:ascii="Helvetica" w:hAnsi="Helvetica" w:cs="Calibri"/>
          <w:b/>
          <w:sz w:val="20"/>
          <w:szCs w:val="20"/>
        </w:rPr>
        <w:t xml:space="preserve">. Obvezni pogoji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Naročnik namesto potrdil, ki jih izdajajo javni organi ali tretje osebe, sprejme kot predhodni dokaz Enotni evropski dokument v zvezi z oddaj</w:t>
      </w:r>
      <w:r w:rsidR="00562B31" w:rsidRPr="00AC586D">
        <w:rPr>
          <w:rFonts w:ascii="Helvetica" w:hAnsi="Helvetica" w:cs="Calibri"/>
          <w:sz w:val="20"/>
          <w:szCs w:val="20"/>
        </w:rPr>
        <w:t>o javnega naročila – ESPD. Č</w:t>
      </w:r>
      <w:r w:rsidRPr="00AC586D">
        <w:rPr>
          <w:rFonts w:ascii="Helvetica" w:hAnsi="Helvetica" w:cs="Calibri"/>
          <w:sz w:val="20"/>
          <w:szCs w:val="20"/>
        </w:rPr>
        <w:t>e ponudnik uporablja zmogljivosti drugih subjektov, mora ESPD vsebovati zahtevane informacije tudi v zvezi s subjekti, katerih zmogljivosti uporablja ponudnik.</w:t>
      </w:r>
    </w:p>
    <w:p w:rsidR="00134F9D" w:rsidRPr="00AC586D" w:rsidRDefault="00134F9D" w:rsidP="00322F51">
      <w:pPr>
        <w:spacing w:line="280" w:lineRule="atLeast"/>
        <w:contextualSpacing/>
        <w:jc w:val="both"/>
        <w:rPr>
          <w:rFonts w:ascii="Helvetica" w:hAnsi="Helvetica" w:cs="Calibri"/>
          <w:sz w:val="20"/>
          <w:szCs w:val="20"/>
        </w:rPr>
      </w:pPr>
    </w:p>
    <w:p w:rsidR="00562B31" w:rsidRPr="00AC586D" w:rsidRDefault="00562B31"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Naročnik lahko ponudnike kadar koli med postopkom pozove, da predložijo vsa dokazila ali del dokazil v zvezi z navedbami v ESPD.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Naro</w:t>
      </w:r>
      <w:r w:rsidR="00F15B1A">
        <w:rPr>
          <w:rFonts w:ascii="Helvetica" w:hAnsi="Helvetica" w:cs="Calibri"/>
          <w:sz w:val="20"/>
          <w:szCs w:val="20"/>
        </w:rPr>
        <w:t>č</w:t>
      </w:r>
      <w:r w:rsidRPr="00AC586D">
        <w:rPr>
          <w:rFonts w:ascii="Helvetica" w:hAnsi="Helvetica" w:cs="Calibri"/>
          <w:sz w:val="20"/>
          <w:szCs w:val="20"/>
        </w:rPr>
        <w:t xml:space="preserve">nik </w:t>
      </w:r>
      <w:r w:rsidR="00FF3C39">
        <w:rPr>
          <w:rFonts w:ascii="Helvetica" w:hAnsi="Helvetica" w:cs="Calibri"/>
          <w:sz w:val="20"/>
          <w:szCs w:val="20"/>
        </w:rPr>
        <w:t xml:space="preserve">lahko </w:t>
      </w:r>
      <w:r w:rsidRPr="00AC586D">
        <w:rPr>
          <w:rFonts w:ascii="Helvetica" w:hAnsi="Helvetica" w:cs="Calibri"/>
          <w:sz w:val="20"/>
          <w:szCs w:val="20"/>
        </w:rPr>
        <w:t>pred oddajo javnega naročila od ponudnika, kateremu se je odlo</w:t>
      </w:r>
      <w:r w:rsidR="00F15B1A">
        <w:rPr>
          <w:rFonts w:ascii="Helvetica" w:hAnsi="Helvetica" w:cs="Calibri"/>
          <w:sz w:val="20"/>
          <w:szCs w:val="20"/>
        </w:rPr>
        <w:t>č</w:t>
      </w:r>
      <w:r w:rsidRPr="00AC586D">
        <w:rPr>
          <w:rFonts w:ascii="Helvetica" w:hAnsi="Helvetica" w:cs="Calibri"/>
          <w:sz w:val="20"/>
          <w:szCs w:val="20"/>
        </w:rPr>
        <w:t xml:space="preserve">il oddati javno naročilo, zahteva, da predloži najnovejša dokazila, ki dokazujejo izpolnjevanje vseh pogojev, ki so navedeni v predmetni dokumentaciji v zvezi z oddajo javnega naročila. Naročnik si pridržuje pravico, da pozove ponudnike, da dopolnijo ali pojasnijo predložena potrdila.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562B31"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Č</w:t>
      </w:r>
      <w:r w:rsidR="00134F9D" w:rsidRPr="00AC586D">
        <w:rPr>
          <w:rFonts w:ascii="Helvetica" w:hAnsi="Helvetica" w:cs="Calibri"/>
          <w:sz w:val="20"/>
          <w:szCs w:val="20"/>
        </w:rPr>
        <w:t>e lahko naro</w:t>
      </w:r>
      <w:r w:rsidR="00F15B1A">
        <w:rPr>
          <w:rFonts w:ascii="Helvetica" w:hAnsi="Helvetica" w:cs="Calibri"/>
          <w:sz w:val="20"/>
          <w:szCs w:val="20"/>
        </w:rPr>
        <w:t>č</w:t>
      </w:r>
      <w:r w:rsidR="00134F9D" w:rsidRPr="00AC586D">
        <w:rPr>
          <w:rFonts w:ascii="Helvetica" w:hAnsi="Helvetica" w:cs="Calibri"/>
          <w:sz w:val="20"/>
          <w:szCs w:val="20"/>
        </w:rPr>
        <w:t>nik dokazila pridobi neposredno v bazi podatkov, mora ESPD vsebovati tudi informacije, ki so potrebne v ta namen, zlasti spletni naslov baze podatkov, podatke za identifikacijo, če je to potrebno, pa tudi soglasje, da pridobi dokazilo naročnik.</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lastRenderedPageBreak/>
        <w:t>Naročnik bo ugotavljal sposobnost ponudnikov na osnovi izpolnjevanja naslednjih pogojev:</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562B31" w:rsidP="00322F51">
      <w:pPr>
        <w:pStyle w:val="Heading9"/>
        <w:keepNext/>
        <w:keepLines/>
        <w:spacing w:before="0" w:after="0" w:line="280" w:lineRule="atLeast"/>
        <w:contextualSpacing/>
        <w:jc w:val="both"/>
        <w:rPr>
          <w:rFonts w:ascii="Helvetica" w:hAnsi="Helvetica" w:cs="Arial"/>
          <w:b/>
          <w:color w:val="000000"/>
          <w:sz w:val="20"/>
          <w:szCs w:val="20"/>
        </w:rPr>
      </w:pPr>
      <w:r w:rsidRPr="00AC586D">
        <w:rPr>
          <w:rFonts w:ascii="Helvetica" w:hAnsi="Helvetica" w:cs="Arial"/>
          <w:b/>
          <w:color w:val="000000"/>
          <w:sz w:val="20"/>
          <w:szCs w:val="20"/>
        </w:rPr>
        <w:t xml:space="preserve">8.1.       </w:t>
      </w:r>
      <w:r w:rsidR="00134F9D" w:rsidRPr="00AC586D">
        <w:rPr>
          <w:rFonts w:ascii="Helvetica" w:hAnsi="Helvetica" w:cs="Arial"/>
          <w:b/>
          <w:color w:val="000000"/>
          <w:sz w:val="20"/>
          <w:szCs w:val="20"/>
        </w:rPr>
        <w:t>Osnovna sposobnost ponudnika</w:t>
      </w:r>
    </w:p>
    <w:p w:rsidR="00134F9D" w:rsidRPr="00AC586D" w:rsidRDefault="00134F9D" w:rsidP="00322F51">
      <w:pPr>
        <w:spacing w:line="280" w:lineRule="atLeast"/>
        <w:jc w:val="both"/>
        <w:rPr>
          <w:rFonts w:ascii="Helvetica" w:hAnsi="Helvetica" w:cs="Arial"/>
          <w:sz w:val="20"/>
          <w:szCs w:val="20"/>
        </w:rPr>
      </w:pPr>
    </w:p>
    <w:p w:rsidR="00134F9D" w:rsidRPr="00AC586D" w:rsidRDefault="0016443F" w:rsidP="0024547D">
      <w:pPr>
        <w:spacing w:line="280" w:lineRule="atLeast"/>
        <w:ind w:left="709" w:hanging="709"/>
        <w:jc w:val="both"/>
        <w:rPr>
          <w:rFonts w:ascii="Helvetica" w:hAnsi="Helvetica" w:cs="Arial"/>
          <w:sz w:val="20"/>
          <w:szCs w:val="20"/>
        </w:rPr>
      </w:pPr>
      <w:r w:rsidRPr="00AC586D">
        <w:rPr>
          <w:rFonts w:ascii="Helvetica" w:hAnsi="Helvetica" w:cs="Arial"/>
          <w:sz w:val="20"/>
          <w:szCs w:val="20"/>
        </w:rPr>
        <w:t>8</w:t>
      </w:r>
      <w:r w:rsidR="00134F9D" w:rsidRPr="00AC586D">
        <w:rPr>
          <w:rFonts w:ascii="Helvetica" w:hAnsi="Helvetica" w:cs="Arial"/>
          <w:sz w:val="20"/>
          <w:szCs w:val="20"/>
        </w:rPr>
        <w:t>.1.1.</w:t>
      </w:r>
      <w:r w:rsidR="00134F9D" w:rsidRPr="00AC586D">
        <w:rPr>
          <w:rFonts w:ascii="Helvetica" w:hAnsi="Helvetica" w:cs="Arial"/>
          <w:sz w:val="20"/>
          <w:szCs w:val="20"/>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w:t>
      </w:r>
      <w:r w:rsidRPr="00AC586D">
        <w:rPr>
          <w:rFonts w:ascii="Helvetica" w:hAnsi="Helvetica" w:cs="Arial"/>
          <w:sz w:val="20"/>
          <w:szCs w:val="20"/>
        </w:rPr>
        <w:t xml:space="preserve">esedilo, 6/16 – popr., 54/15, </w:t>
      </w:r>
      <w:r w:rsidR="00134F9D" w:rsidRPr="00AC586D">
        <w:rPr>
          <w:rFonts w:ascii="Helvetica" w:hAnsi="Helvetica" w:cs="Arial"/>
          <w:sz w:val="20"/>
          <w:szCs w:val="20"/>
        </w:rPr>
        <w:t>38/16</w:t>
      </w:r>
      <w:r w:rsidR="00A82EAC">
        <w:rPr>
          <w:rFonts w:ascii="Helvetica" w:hAnsi="Helvetica" w:cs="Arial"/>
          <w:sz w:val="20"/>
          <w:szCs w:val="20"/>
        </w:rPr>
        <w:t xml:space="preserve">, </w:t>
      </w:r>
      <w:r w:rsidRPr="00AC586D">
        <w:rPr>
          <w:rFonts w:ascii="Helvetica" w:hAnsi="Helvetica" w:cs="Arial"/>
          <w:sz w:val="20"/>
          <w:szCs w:val="20"/>
        </w:rPr>
        <w:t>27/17</w:t>
      </w:r>
      <w:r w:rsidR="0024547D">
        <w:rPr>
          <w:rFonts w:ascii="Helvetica" w:hAnsi="Helvetica" w:cs="Arial"/>
          <w:sz w:val="20"/>
          <w:szCs w:val="20"/>
        </w:rPr>
        <w:t xml:space="preserve">, </w:t>
      </w:r>
      <w:r w:rsidR="00A82EAC">
        <w:rPr>
          <w:rFonts w:ascii="Helvetica" w:hAnsi="Helvetica" w:cs="Arial"/>
          <w:sz w:val="20"/>
          <w:szCs w:val="20"/>
        </w:rPr>
        <w:t>23/20</w:t>
      </w:r>
      <w:r w:rsidR="0024547D">
        <w:rPr>
          <w:rFonts w:ascii="Helvetica" w:hAnsi="Helvetica" w:cs="Arial"/>
          <w:sz w:val="20"/>
          <w:szCs w:val="20"/>
        </w:rPr>
        <w:t xml:space="preserve"> </w:t>
      </w:r>
      <w:r w:rsidR="002A5FEA">
        <w:rPr>
          <w:rFonts w:ascii="Helvetica" w:hAnsi="Helvetica" w:cs="Arial"/>
          <w:sz w:val="20"/>
          <w:szCs w:val="20"/>
        </w:rPr>
        <w:t xml:space="preserve">20, 95/21, </w:t>
      </w:r>
      <w:r w:rsidR="0024547D" w:rsidRPr="0024547D">
        <w:rPr>
          <w:rFonts w:ascii="Helvetica" w:hAnsi="Helvetica" w:cs="Arial"/>
          <w:sz w:val="20"/>
          <w:szCs w:val="20"/>
        </w:rPr>
        <w:t>186/21</w:t>
      </w:r>
      <w:r w:rsidR="002A5FEA">
        <w:rPr>
          <w:rFonts w:ascii="Helvetica" w:hAnsi="Helvetica" w:cs="Arial"/>
          <w:sz w:val="20"/>
          <w:szCs w:val="20"/>
        </w:rPr>
        <w:t xml:space="preserve">, 105/22 – ZZNŠPP, </w:t>
      </w:r>
      <w:r w:rsidR="002A5FEA" w:rsidRPr="00025BBB">
        <w:rPr>
          <w:rFonts w:ascii="Helvetica" w:hAnsi="Helvetica" w:cs="Arial"/>
          <w:sz w:val="20"/>
          <w:szCs w:val="20"/>
        </w:rPr>
        <w:t>16/23</w:t>
      </w:r>
      <w:r w:rsidR="00FB0FA4">
        <w:rPr>
          <w:rFonts w:ascii="Helvetica" w:hAnsi="Helvetica" w:cs="Arial"/>
          <w:sz w:val="20"/>
          <w:szCs w:val="20"/>
        </w:rPr>
        <w:t xml:space="preserve"> in 107/24 –</w:t>
      </w:r>
      <w:r w:rsidR="002A5FEA">
        <w:rPr>
          <w:rFonts w:ascii="Helvetica" w:hAnsi="Helvetica" w:cs="Arial"/>
          <w:sz w:val="20"/>
          <w:szCs w:val="20"/>
        </w:rPr>
        <w:t xml:space="preserve"> </w:t>
      </w:r>
      <w:r w:rsidR="00FB0FA4">
        <w:rPr>
          <w:rFonts w:ascii="Helvetica" w:hAnsi="Helvetica" w:cs="Arial"/>
          <w:sz w:val="20"/>
          <w:szCs w:val="20"/>
        </w:rPr>
        <w:t>odl. US</w:t>
      </w:r>
      <w:r w:rsidR="00134F9D" w:rsidRPr="00AC586D">
        <w:rPr>
          <w:rFonts w:ascii="Helvetica" w:hAnsi="Helvetica" w:cs="Arial"/>
          <w:sz w:val="20"/>
          <w:szCs w:val="20"/>
        </w:rPr>
        <w:t xml:space="preserve">; v nadaljnjem besedilu: KZ-1): </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terorizem (108.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financiranje terorizma (109.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ščuvanje in javno poveličevanje terorističnih dejanj (110.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novačenje in usposabljanje za terorizem (111. člen KZ-1), </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spravljanje v suženjsko razmerje (112.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trgovina z ljudmi (113.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sprejemanje podkupnine pri volitvah (157.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kršitev temeljnih pravic delavcev (196.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goljufija (211.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protipravno omejevanje konkurence (225. člen KZ-1), </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povzročitev stečaja z goljufijo ali nevestnim poslovanjem (226.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oškodovanje upnikov (227.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poslovna goljufija (228.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goljufija na škodo Evropske unije (229.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preslepitev pri pridobitvi in uporabi posojila ali ugodnosti (230.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preslepitev pri poslovanju z vrednostnimi papirji (231.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preslepitev kupcev (232.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neupravičena uporaba tuje oznake ali modela (233.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neupravičena uporaba tujega izuma ali topografije (234. člen KZ-1), </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ponareditev ali uničenje poslovnih listin (235. člen KZ-1),  </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izdaja in neupravičena pridobitev poslovne skrivnosti (236. člen KZ-1), </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informacijskega sistema (237.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notranje informacije (238.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trga finančnih instrumentov (239.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položaja ali zaupanja pri gospodarski dejavnosti (240.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nedovoljeno sprejemanje daril (241.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nedovoljeno dajanje daril (242.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ponarejanje denarja (243.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ponarejanje in uporaba ponarejenih vrednotnic ali vrednostnih papirjev (244.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pranje denarja (245. člen KZ-1), </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negotovinskega plačilnega sredstva (246.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uporaba ponarejenega negotovinskega plačilnega sredstva (247.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xml:space="preserve">- izdelava, pridobitev in odtujitev pripomočkov za ponarejanje (248. člen KZ-1), </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davčna zatajitev (249.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tihotapstvo (250.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zloraba uradnega položaja ali uradnih pravic (257.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oškodovanje javnih sredstev (257.a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lastRenderedPageBreak/>
        <w:t>- izdaja tajnih podatkov (260.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jemanje podkupnine (261.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dajanje podkupnine (262.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sprejemanje koristi za nezakonito posredovanje (263.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dajanje daril za nezakonito posredovanje (264. člen KZ-1),</w:t>
      </w:r>
    </w:p>
    <w:p w:rsidR="00FB0FA4" w:rsidRPr="00025BBB" w:rsidRDefault="00FB0FA4" w:rsidP="00FB0FA4">
      <w:pPr>
        <w:spacing w:line="280" w:lineRule="atLeast"/>
        <w:ind w:left="1701" w:hanging="709"/>
        <w:jc w:val="both"/>
        <w:rPr>
          <w:rFonts w:ascii="Helvetica" w:hAnsi="Helvetica" w:cs="Arial"/>
          <w:sz w:val="20"/>
          <w:szCs w:val="20"/>
        </w:rPr>
      </w:pPr>
      <w:r w:rsidRPr="00025BBB">
        <w:rPr>
          <w:rFonts w:ascii="Helvetica" w:hAnsi="Helvetica" w:cs="Arial"/>
          <w:sz w:val="20"/>
          <w:szCs w:val="20"/>
        </w:rPr>
        <w:t>- hudodelsko združevanje (294. člen KZ-1).</w:t>
      </w:r>
    </w:p>
    <w:p w:rsidR="00134F9D" w:rsidRPr="00AC586D" w:rsidRDefault="00134F9D" w:rsidP="00FB0FA4">
      <w:pPr>
        <w:spacing w:line="280" w:lineRule="atLeast"/>
        <w:ind w:left="709" w:hanging="709"/>
        <w:jc w:val="both"/>
        <w:rPr>
          <w:rFonts w:ascii="Helvetica" w:hAnsi="Helvetica" w:cs="Arial"/>
          <w:sz w:val="20"/>
          <w:szCs w:val="20"/>
        </w:rPr>
      </w:pPr>
    </w:p>
    <w:p w:rsidR="00584869" w:rsidRPr="00584869" w:rsidRDefault="00584869" w:rsidP="00FB0FA4">
      <w:pPr>
        <w:spacing w:line="280" w:lineRule="atLeast"/>
        <w:ind w:left="708"/>
        <w:jc w:val="both"/>
        <w:rPr>
          <w:rFonts w:ascii="Helvetica" w:hAnsi="Helvetica" w:cs="Arial"/>
          <w:sz w:val="20"/>
          <w:szCs w:val="20"/>
        </w:rPr>
      </w:pPr>
      <w:r w:rsidRPr="00584869">
        <w:rPr>
          <w:rFonts w:ascii="Helvetica" w:hAnsi="Helvetica"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584869" w:rsidRPr="00AC586D" w:rsidRDefault="00584869" w:rsidP="00322F51">
      <w:pPr>
        <w:spacing w:line="280" w:lineRule="atLeast"/>
        <w:ind w:left="720"/>
        <w:jc w:val="both"/>
        <w:rPr>
          <w:rFonts w:ascii="Helvetica" w:hAnsi="Helvetica" w:cs="Arial"/>
          <w:sz w:val="20"/>
          <w:szCs w:val="20"/>
        </w:rPr>
      </w:pPr>
    </w:p>
    <w:p w:rsidR="002F267F" w:rsidRPr="00025BBB" w:rsidRDefault="002F267F" w:rsidP="002F267F">
      <w:pPr>
        <w:spacing w:line="280" w:lineRule="atLeast"/>
        <w:ind w:left="709" w:hanging="1"/>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p>
    <w:p w:rsidR="002F267F" w:rsidRPr="00025BBB" w:rsidRDefault="002F267F" w:rsidP="002F267F">
      <w:pPr>
        <w:spacing w:line="280" w:lineRule="atLeast"/>
        <w:ind w:left="709" w:hanging="709"/>
        <w:jc w:val="both"/>
        <w:rPr>
          <w:rFonts w:ascii="Helvetica" w:hAnsi="Helvetica" w:cs="Arial"/>
          <w:bCs/>
          <w:sz w:val="20"/>
          <w:szCs w:val="20"/>
        </w:rPr>
      </w:pPr>
    </w:p>
    <w:p w:rsidR="002F267F" w:rsidRPr="00025BBB" w:rsidRDefault="002F267F" w:rsidP="002F267F">
      <w:pPr>
        <w:spacing w:line="280" w:lineRule="atLeast"/>
        <w:ind w:left="709" w:hanging="1"/>
        <w:jc w:val="both"/>
        <w:rPr>
          <w:rFonts w:ascii="Helvetica" w:hAnsi="Helvetica" w:cs="Arial"/>
          <w:sz w:val="20"/>
          <w:szCs w:val="20"/>
        </w:rPr>
      </w:pPr>
      <w:r w:rsidRPr="00025BBB">
        <w:rPr>
          <w:rFonts w:ascii="Helvetica" w:hAnsi="Helvetica" w:cs="Arial"/>
          <w:sz w:val="20"/>
          <w:szCs w:val="20"/>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rsidR="002F267F" w:rsidRPr="00025BBB" w:rsidRDefault="002F267F" w:rsidP="002F267F">
      <w:pPr>
        <w:spacing w:line="280" w:lineRule="atLeast"/>
        <w:ind w:left="709" w:hanging="709"/>
        <w:jc w:val="both"/>
        <w:rPr>
          <w:rFonts w:ascii="Helvetica" w:hAnsi="Helvetica" w:cs="Arial"/>
          <w:sz w:val="20"/>
          <w:szCs w:val="20"/>
        </w:rPr>
      </w:pPr>
    </w:p>
    <w:p w:rsidR="002F267F" w:rsidRPr="00025BBB" w:rsidRDefault="002F267F" w:rsidP="002F267F">
      <w:pPr>
        <w:spacing w:line="280" w:lineRule="atLeast"/>
        <w:ind w:left="709" w:hanging="1"/>
        <w:jc w:val="both"/>
        <w:rPr>
          <w:rFonts w:ascii="Helvetica" w:hAnsi="Helvetica" w:cs="Arial"/>
          <w:sz w:val="20"/>
          <w:szCs w:val="20"/>
        </w:rPr>
      </w:pPr>
      <w:r w:rsidRPr="00025BBB">
        <w:rPr>
          <w:rFonts w:ascii="Helvetica" w:hAnsi="Helvetica" w:cs="Arial"/>
          <w:sz w:val="20"/>
          <w:szCs w:val="20"/>
        </w:rPr>
        <w:t xml:space="preserve">Ponudnik lahko potrdila iz kazenske evidence priloži sam, ob tem pa izpis iz kazenske evidence ne sme biti starejši od 4 mesecev, šteto od roka za oddajo ponudb, ali pa da je pridobljen najpozneje v 90 dneh od roka za oddajo ponudb. </w:t>
      </w:r>
    </w:p>
    <w:p w:rsidR="00E61498" w:rsidRPr="00AC586D" w:rsidRDefault="00E61498" w:rsidP="00322F51">
      <w:pPr>
        <w:spacing w:line="280" w:lineRule="atLeast"/>
        <w:contextualSpacing/>
        <w:jc w:val="both"/>
        <w:rPr>
          <w:rFonts w:ascii="Helvetica" w:hAnsi="Helvetica" w:cs="Calibri"/>
          <w:sz w:val="20"/>
          <w:szCs w:val="20"/>
        </w:rPr>
      </w:pPr>
    </w:p>
    <w:p w:rsidR="00C23053" w:rsidRPr="00025BBB" w:rsidRDefault="00C23053" w:rsidP="00C23053">
      <w:pPr>
        <w:spacing w:line="280" w:lineRule="atLeast"/>
        <w:ind w:left="709" w:hanging="709"/>
        <w:jc w:val="both"/>
        <w:rPr>
          <w:rFonts w:ascii="Helvetica" w:hAnsi="Helvetica" w:cs="Arial"/>
          <w:sz w:val="20"/>
          <w:szCs w:val="20"/>
        </w:rPr>
      </w:pPr>
      <w:r w:rsidRPr="00025BBB">
        <w:rPr>
          <w:rFonts w:ascii="Helvetica" w:hAnsi="Helvetica" w:cs="Arial"/>
          <w:sz w:val="20"/>
          <w:szCs w:val="20"/>
        </w:rPr>
        <w:t>8.1.2.</w:t>
      </w:r>
      <w:r w:rsidRPr="00025BBB">
        <w:rPr>
          <w:rFonts w:ascii="Helvetica" w:hAnsi="Helvetica"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rsidR="00C23053" w:rsidRPr="00025BBB" w:rsidRDefault="00C23053" w:rsidP="00C23053">
      <w:pPr>
        <w:spacing w:line="280" w:lineRule="atLeast"/>
        <w:ind w:left="709" w:hanging="709"/>
        <w:jc w:val="both"/>
        <w:rPr>
          <w:rFonts w:ascii="Helvetica" w:hAnsi="Helvetica" w:cs="Arial"/>
          <w:b/>
          <w:sz w:val="20"/>
          <w:szCs w:val="20"/>
        </w:rPr>
      </w:pPr>
    </w:p>
    <w:p w:rsidR="00C23053" w:rsidRPr="00025BBB" w:rsidRDefault="00C23053" w:rsidP="00C23053">
      <w:pPr>
        <w:spacing w:line="280" w:lineRule="atLeast"/>
        <w:ind w:left="709" w:hanging="1"/>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ESPD obrazec (»Del III: Razlogi za izključitev, Oddelek B: Razlogi, povezani s plačilom davkov ali prispevkov za socialno varnost«) za vse gospodarske subjekte v ponudbi</w:t>
      </w:r>
    </w:p>
    <w:p w:rsidR="00C23053" w:rsidRPr="00025BBB" w:rsidRDefault="00C23053" w:rsidP="00C23053">
      <w:pPr>
        <w:spacing w:line="280" w:lineRule="atLeast"/>
        <w:ind w:left="709" w:hanging="709"/>
        <w:jc w:val="both"/>
        <w:rPr>
          <w:rFonts w:ascii="Helvetica" w:hAnsi="Helvetica" w:cs="Arial"/>
          <w:sz w:val="20"/>
          <w:szCs w:val="20"/>
        </w:rPr>
      </w:pPr>
    </w:p>
    <w:p w:rsidR="00C23053" w:rsidRPr="00025BBB" w:rsidRDefault="00C23053" w:rsidP="00C23053">
      <w:pPr>
        <w:spacing w:line="280" w:lineRule="atLeast"/>
        <w:ind w:left="709" w:hanging="709"/>
        <w:jc w:val="both"/>
        <w:rPr>
          <w:rFonts w:ascii="Helvetica" w:hAnsi="Helvetica" w:cs="Arial"/>
          <w:sz w:val="20"/>
          <w:szCs w:val="20"/>
        </w:rPr>
      </w:pPr>
      <w:r w:rsidRPr="00025BBB">
        <w:rPr>
          <w:rFonts w:ascii="Helvetica" w:hAnsi="Helvetica" w:cs="Arial"/>
          <w:sz w:val="20"/>
          <w:szCs w:val="20"/>
        </w:rPr>
        <w:t>8.1.3.</w:t>
      </w:r>
      <w:r w:rsidRPr="00025BBB">
        <w:rPr>
          <w:rFonts w:ascii="Helvetica" w:hAnsi="Helvetica" w:cs="Arial"/>
          <w:sz w:val="20"/>
          <w:szCs w:val="20"/>
        </w:rPr>
        <w:tab/>
        <w:t xml:space="preserve">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 </w:t>
      </w:r>
    </w:p>
    <w:p w:rsidR="00C23053" w:rsidRPr="00025BBB" w:rsidRDefault="00C23053" w:rsidP="00C23053">
      <w:pPr>
        <w:spacing w:line="280" w:lineRule="atLeast"/>
        <w:ind w:left="709" w:hanging="709"/>
        <w:jc w:val="both"/>
        <w:rPr>
          <w:rFonts w:ascii="Helvetica" w:hAnsi="Helvetica" w:cs="Arial"/>
          <w:sz w:val="20"/>
          <w:szCs w:val="20"/>
        </w:rPr>
      </w:pPr>
    </w:p>
    <w:p w:rsidR="00C23053" w:rsidRPr="00025BBB" w:rsidRDefault="00C23053" w:rsidP="00C23053">
      <w:pPr>
        <w:spacing w:line="280" w:lineRule="atLeast"/>
        <w:ind w:left="709" w:hanging="1"/>
        <w:jc w:val="both"/>
        <w:rPr>
          <w:rFonts w:ascii="Helvetica" w:hAnsi="Helvetica" w:cs="Arial"/>
          <w:b/>
          <w:sz w:val="20"/>
          <w:szCs w:val="20"/>
        </w:rPr>
      </w:pPr>
      <w:r w:rsidRPr="00025BBB">
        <w:rPr>
          <w:rFonts w:ascii="Helvetica" w:hAnsi="Helvetica" w:cs="Arial"/>
          <w:b/>
          <w:sz w:val="20"/>
          <w:szCs w:val="20"/>
        </w:rPr>
        <w:lastRenderedPageBreak/>
        <w:t xml:space="preserve">Dokazilo: </w:t>
      </w:r>
      <w:r w:rsidRPr="00025BBB">
        <w:rPr>
          <w:rFonts w:ascii="Helvetica" w:hAnsi="Helvetica" w:cs="Arial"/>
          <w:sz w:val="20"/>
          <w:szCs w:val="20"/>
        </w:rPr>
        <w:t>ESPD obrazec (»Del III: Razlogi za izključitev, Oddelek D: Nacionalni razlogi za izključitev«) za vse gospodarske subjekte v ponudbi</w:t>
      </w:r>
    </w:p>
    <w:p w:rsidR="00C23053" w:rsidRPr="00025BBB" w:rsidRDefault="00C23053" w:rsidP="00C23053">
      <w:pPr>
        <w:spacing w:line="280" w:lineRule="atLeast"/>
        <w:jc w:val="both"/>
        <w:rPr>
          <w:rFonts w:ascii="Helvetica" w:hAnsi="Helvetica" w:cs="Arial"/>
          <w:sz w:val="20"/>
          <w:szCs w:val="20"/>
        </w:rPr>
      </w:pPr>
    </w:p>
    <w:p w:rsidR="00C23053" w:rsidRPr="00025BBB" w:rsidRDefault="00C23053" w:rsidP="00C23053">
      <w:pPr>
        <w:spacing w:line="280" w:lineRule="atLeast"/>
        <w:ind w:left="709" w:hanging="709"/>
        <w:jc w:val="both"/>
        <w:rPr>
          <w:rFonts w:ascii="Helvetica" w:hAnsi="Helvetica" w:cs="Arial"/>
          <w:sz w:val="20"/>
          <w:szCs w:val="20"/>
        </w:rPr>
      </w:pPr>
      <w:r w:rsidRPr="00025BBB">
        <w:rPr>
          <w:rFonts w:ascii="Helvetica" w:hAnsi="Helvetica" w:cs="Arial"/>
          <w:sz w:val="20"/>
          <w:szCs w:val="20"/>
        </w:rPr>
        <w:t>8.1.4.</w:t>
      </w:r>
      <w:r w:rsidRPr="00025BBB">
        <w:rPr>
          <w:rFonts w:ascii="Helvetica" w:hAnsi="Helvetica" w:cs="Arial"/>
          <w:sz w:val="20"/>
          <w:szCs w:val="20"/>
        </w:rPr>
        <w:tab/>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3053" w:rsidRPr="00025BBB" w:rsidRDefault="00C23053" w:rsidP="00C23053">
      <w:pPr>
        <w:spacing w:line="280" w:lineRule="atLeast"/>
        <w:ind w:left="709" w:hanging="709"/>
        <w:jc w:val="both"/>
        <w:rPr>
          <w:rFonts w:ascii="Helvetica" w:hAnsi="Helvetica" w:cs="Arial"/>
          <w:b/>
          <w:sz w:val="20"/>
          <w:szCs w:val="20"/>
        </w:rPr>
      </w:pPr>
    </w:p>
    <w:p w:rsidR="00C23053" w:rsidRPr="00025BBB" w:rsidRDefault="00C23053" w:rsidP="00C23053">
      <w:pPr>
        <w:spacing w:line="280" w:lineRule="atLeast"/>
        <w:ind w:left="709"/>
        <w:jc w:val="both"/>
        <w:rPr>
          <w:rFonts w:ascii="Helvetica" w:hAnsi="Helvetica" w:cs="Arial"/>
          <w:sz w:val="20"/>
          <w:szCs w:val="20"/>
        </w:rPr>
      </w:pPr>
      <w:r w:rsidRPr="00025BBB">
        <w:rPr>
          <w:rFonts w:ascii="Helvetica" w:hAnsi="Helvetica"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23053" w:rsidRPr="00025BBB" w:rsidRDefault="00C23053" w:rsidP="00C23053">
      <w:pPr>
        <w:spacing w:line="280" w:lineRule="atLeast"/>
        <w:jc w:val="both"/>
        <w:rPr>
          <w:rFonts w:ascii="Helvetica" w:hAnsi="Helvetica" w:cs="Arial"/>
          <w:b/>
          <w:sz w:val="20"/>
          <w:szCs w:val="20"/>
        </w:rPr>
      </w:pPr>
    </w:p>
    <w:p w:rsidR="00C23053" w:rsidRPr="00025BBB" w:rsidRDefault="00C23053" w:rsidP="00C23053">
      <w:pPr>
        <w:spacing w:line="280" w:lineRule="atLeast"/>
        <w:ind w:left="709"/>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rsidR="00C23053" w:rsidRPr="00025BBB" w:rsidRDefault="00C23053" w:rsidP="00C23053">
      <w:pPr>
        <w:spacing w:line="280" w:lineRule="atLeast"/>
        <w:ind w:left="709"/>
        <w:jc w:val="both"/>
        <w:rPr>
          <w:rFonts w:ascii="Helvetica" w:hAnsi="Helvetica" w:cs="Arial"/>
          <w:b/>
          <w:sz w:val="20"/>
          <w:szCs w:val="20"/>
        </w:rPr>
      </w:pPr>
    </w:p>
    <w:p w:rsidR="00C23053" w:rsidRPr="00025BBB" w:rsidRDefault="00C23053" w:rsidP="00C23053">
      <w:pPr>
        <w:spacing w:line="280" w:lineRule="atLeast"/>
        <w:ind w:left="709"/>
        <w:jc w:val="both"/>
        <w:rPr>
          <w:rFonts w:ascii="Helvetica" w:hAnsi="Helvetica" w:cs="Arial"/>
          <w:b/>
          <w:sz w:val="20"/>
          <w:szCs w:val="20"/>
        </w:rPr>
      </w:pPr>
      <w:r w:rsidRPr="00025BBB">
        <w:rPr>
          <w:rFonts w:ascii="Helvetica" w:hAnsi="Helvetica" w:cs="Arial"/>
          <w:b/>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8.1.1., 8.1.2. 8.1.3. ali 8.1.4. teh navodil.</w:t>
      </w:r>
    </w:p>
    <w:p w:rsidR="00C23053" w:rsidRPr="00025BBB" w:rsidRDefault="00C23053" w:rsidP="00C23053">
      <w:pPr>
        <w:spacing w:line="280" w:lineRule="atLeast"/>
        <w:ind w:left="709"/>
        <w:jc w:val="both"/>
        <w:rPr>
          <w:rFonts w:ascii="Helvetica" w:hAnsi="Helvetica" w:cs="Arial"/>
          <w:sz w:val="20"/>
          <w:szCs w:val="20"/>
        </w:rPr>
      </w:pPr>
    </w:p>
    <w:p w:rsidR="00C23053" w:rsidRPr="00025BBB" w:rsidRDefault="00C23053" w:rsidP="00C23053">
      <w:pPr>
        <w:spacing w:line="280" w:lineRule="atLeast"/>
        <w:ind w:left="709" w:hanging="709"/>
        <w:jc w:val="both"/>
        <w:rPr>
          <w:rFonts w:ascii="Helvetica" w:hAnsi="Helvetica" w:cs="Arial"/>
          <w:sz w:val="20"/>
          <w:szCs w:val="20"/>
        </w:rPr>
      </w:pPr>
      <w:r w:rsidRPr="00025BBB">
        <w:rPr>
          <w:rFonts w:ascii="Helvetica" w:hAnsi="Helvetica" w:cs="Arial"/>
          <w:sz w:val="20"/>
          <w:szCs w:val="20"/>
        </w:rPr>
        <w:t xml:space="preserve">8.1.5.   Naročnik bo iz postopka javnega naročanja izključil ponudnika, če na kakršen koli način krši obveznosti iz drugega odstavka 3. člena ZJN-3, in sicer, kršitev obveznosti na področju okoljskega, socialnega in delovnega prava, ki so določene v pravu Evropske unije, predpisih, ki veljajo v Republiki Sloveniji, kolektivnih pogodbah ali predpisih mednarodnega okoljskega, socialnega in delovnega prava. Seznam mednarodnih socialnih in okoljskih konvencij določata Priloga X Direktive 2014/24/EU in Priloga XIV Direktive 2014/25/EU. </w:t>
      </w:r>
    </w:p>
    <w:p w:rsidR="00C23053" w:rsidRPr="00025BBB" w:rsidRDefault="00C23053" w:rsidP="00C23053">
      <w:pPr>
        <w:spacing w:line="280" w:lineRule="atLeast"/>
        <w:jc w:val="both"/>
        <w:rPr>
          <w:rFonts w:ascii="Helvetica" w:hAnsi="Helvetica" w:cs="Arial"/>
          <w:b/>
          <w:sz w:val="20"/>
          <w:szCs w:val="20"/>
        </w:rPr>
      </w:pPr>
    </w:p>
    <w:p w:rsidR="00C23053" w:rsidRPr="00025BBB" w:rsidRDefault="00C23053" w:rsidP="00C23053">
      <w:pPr>
        <w:spacing w:line="280" w:lineRule="atLeast"/>
        <w:ind w:left="709"/>
        <w:jc w:val="both"/>
        <w:rPr>
          <w:rFonts w:ascii="Helvetica" w:hAnsi="Helvetica" w:cs="Arial"/>
          <w:sz w:val="20"/>
          <w:szCs w:val="20"/>
        </w:rPr>
      </w:pPr>
      <w:r w:rsidRPr="00025BBB">
        <w:rPr>
          <w:rFonts w:ascii="Helvetica" w:hAnsi="Helvetica" w:cs="Arial"/>
          <w:b/>
          <w:sz w:val="20"/>
          <w:szCs w:val="20"/>
        </w:rPr>
        <w:t xml:space="preserve">Dokazilo: </w:t>
      </w:r>
      <w:r w:rsidRPr="00025BBB">
        <w:rPr>
          <w:rFonts w:ascii="Helvetica" w:hAnsi="Helvetica" w:cs="Arial"/>
          <w:sz w:val="20"/>
          <w:szCs w:val="20"/>
        </w:rPr>
        <w:t>ESPD obrazec (»Del III: Razlogi za izključitev, Oddelek C: Razlogi, povezani z insolventnostjo, nasprotjem interesov ali kršitvijo poklicnih pravil«) za vse gospodarske subjekte v ponudbi</w:t>
      </w:r>
      <w:r w:rsidRPr="00025BBB" w:rsidDel="00CD76BC">
        <w:rPr>
          <w:rFonts w:ascii="Helvetica" w:hAnsi="Helvetica" w:cs="Arial"/>
          <w:sz w:val="20"/>
          <w:szCs w:val="20"/>
        </w:rPr>
        <w:t xml:space="preserve"> </w:t>
      </w:r>
    </w:p>
    <w:p w:rsidR="00C23053" w:rsidRPr="00025BBB" w:rsidRDefault="00C23053" w:rsidP="00C23053">
      <w:pPr>
        <w:spacing w:line="280" w:lineRule="atLeast"/>
        <w:jc w:val="both"/>
        <w:rPr>
          <w:rFonts w:ascii="Helvetica" w:hAnsi="Helvetica" w:cs="Arial"/>
          <w:sz w:val="20"/>
          <w:szCs w:val="20"/>
        </w:rPr>
      </w:pPr>
    </w:p>
    <w:p w:rsidR="00C23053" w:rsidRPr="00025BBB" w:rsidRDefault="00C23053" w:rsidP="00C23053">
      <w:pPr>
        <w:spacing w:line="280" w:lineRule="atLeast"/>
        <w:jc w:val="both"/>
        <w:rPr>
          <w:rFonts w:ascii="Helvetica" w:hAnsi="Helvetica" w:cs="Arial"/>
          <w:sz w:val="20"/>
          <w:szCs w:val="20"/>
        </w:rPr>
      </w:pPr>
      <w:r w:rsidRPr="00025BBB">
        <w:rPr>
          <w:rFonts w:ascii="Helvetica" w:hAnsi="Helvetica" w:cs="Arial"/>
          <w:sz w:val="20"/>
          <w:szCs w:val="20"/>
        </w:rPr>
        <w:t>8.1.6.     Naročnik bo iz sodelovanja v postopku javnega naročanja izključil ponudnika:</w:t>
      </w:r>
    </w:p>
    <w:p w:rsidR="00C23053" w:rsidRPr="00025BBB" w:rsidRDefault="00C23053" w:rsidP="006A048A">
      <w:pPr>
        <w:numPr>
          <w:ilvl w:val="0"/>
          <w:numId w:val="38"/>
        </w:numPr>
        <w:spacing w:line="280" w:lineRule="atLeast"/>
        <w:ind w:left="1276"/>
        <w:jc w:val="both"/>
        <w:rPr>
          <w:rFonts w:ascii="Helvetica" w:hAnsi="Helvetica" w:cs="Arial"/>
          <w:sz w:val="20"/>
          <w:szCs w:val="20"/>
        </w:rPr>
      </w:pPr>
      <w:r w:rsidRPr="00025BBB">
        <w:rPr>
          <w:rFonts w:ascii="Helvetica" w:hAnsi="Helvetica"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3053" w:rsidRPr="00025BBB" w:rsidRDefault="00C23053" w:rsidP="006A048A">
      <w:pPr>
        <w:numPr>
          <w:ilvl w:val="0"/>
          <w:numId w:val="38"/>
        </w:numPr>
        <w:spacing w:line="280" w:lineRule="atLeast"/>
        <w:ind w:left="1276"/>
        <w:jc w:val="both"/>
        <w:rPr>
          <w:rFonts w:ascii="Helvetica" w:hAnsi="Helvetica" w:cs="Arial"/>
          <w:sz w:val="20"/>
          <w:szCs w:val="20"/>
        </w:rPr>
      </w:pPr>
      <w:r w:rsidRPr="00025BBB">
        <w:rPr>
          <w:rFonts w:ascii="Helvetica" w:hAnsi="Helvetica" w:cs="Arial"/>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C23053" w:rsidRPr="00025BBB" w:rsidRDefault="00C23053" w:rsidP="00C23053">
      <w:pPr>
        <w:spacing w:line="280" w:lineRule="atLeast"/>
        <w:jc w:val="both"/>
        <w:rPr>
          <w:rFonts w:ascii="Helvetica" w:hAnsi="Helvetica" w:cs="Arial"/>
          <w:sz w:val="20"/>
          <w:szCs w:val="20"/>
        </w:rPr>
      </w:pPr>
    </w:p>
    <w:p w:rsidR="00C23053" w:rsidRPr="00025BBB" w:rsidRDefault="00C23053" w:rsidP="00C23053">
      <w:pPr>
        <w:spacing w:line="280" w:lineRule="atLeast"/>
        <w:ind w:left="709"/>
        <w:jc w:val="both"/>
        <w:rPr>
          <w:rFonts w:ascii="Helvetica" w:hAnsi="Helvetica" w:cs="Arial"/>
          <w:sz w:val="20"/>
          <w:szCs w:val="20"/>
        </w:rPr>
      </w:pPr>
      <w:r w:rsidRPr="00025BBB">
        <w:rPr>
          <w:rFonts w:ascii="Helvetica" w:hAnsi="Helvetica" w:cs="Arial"/>
          <w:b/>
          <w:sz w:val="20"/>
          <w:szCs w:val="20"/>
        </w:rPr>
        <w:lastRenderedPageBreak/>
        <w:t xml:space="preserve">Dokazilo: </w:t>
      </w:r>
      <w:r w:rsidRPr="00025BBB">
        <w:rPr>
          <w:rFonts w:ascii="Helvetica" w:hAnsi="Helvetica" w:cs="Arial"/>
          <w:sz w:val="20"/>
          <w:szCs w:val="20"/>
        </w:rPr>
        <w:t>ESPD obrazec (»Del III: Razlogi za izključitev, Oddelek C: Razlogi, povezani z insolventnostjo, nasprotjem interesov ali kršitvijo poklicnih pravil«) za vse gospodarske subjekte v ponudbi</w:t>
      </w:r>
    </w:p>
    <w:p w:rsidR="00C23053" w:rsidRDefault="00C23053" w:rsidP="00C23053">
      <w:pPr>
        <w:spacing w:line="280" w:lineRule="atLeast"/>
        <w:jc w:val="both"/>
        <w:rPr>
          <w:rFonts w:ascii="Helvetica" w:hAnsi="Helvetica" w:cs="Arial"/>
          <w:sz w:val="20"/>
          <w:szCs w:val="20"/>
        </w:rPr>
      </w:pPr>
    </w:p>
    <w:p w:rsidR="002318A2" w:rsidRPr="009B4F0B" w:rsidRDefault="002318A2" w:rsidP="002318A2">
      <w:pPr>
        <w:spacing w:line="280" w:lineRule="atLeast"/>
        <w:ind w:left="709" w:hanging="709"/>
        <w:jc w:val="both"/>
        <w:rPr>
          <w:rFonts w:ascii="Helvetica" w:hAnsi="Helvetica" w:cs="Arial"/>
          <w:sz w:val="20"/>
          <w:szCs w:val="20"/>
        </w:rPr>
      </w:pPr>
      <w:r>
        <w:rPr>
          <w:rFonts w:ascii="Helvetica" w:hAnsi="Helvetica" w:cs="Arial"/>
          <w:sz w:val="20"/>
          <w:szCs w:val="20"/>
        </w:rPr>
        <w:t>8.1.7</w:t>
      </w:r>
      <w:r w:rsidRPr="009B4F0B">
        <w:rPr>
          <w:rFonts w:ascii="Helvetica" w:hAnsi="Helvetica" w:cs="Arial"/>
          <w:sz w:val="20"/>
          <w:szCs w:val="20"/>
        </w:rPr>
        <w:t>.  Naročnik bo na podlagi sklepa Sveta (SZVP) 2022/578 z dne 8. aprila 2022 o spremembi Sklepa 2014/512/SZVP o omejevalnih ukrepih zaradi delovanja Rusije, ki povzroča destabilizacijo razmer v Ukrajini, iz postopka javnega naročanja izključil ponudnika, če pri preverjanju ugotovi, da je ponudnik:</w:t>
      </w:r>
    </w:p>
    <w:p w:rsidR="002318A2" w:rsidRPr="009B4F0B" w:rsidRDefault="002318A2" w:rsidP="006A048A">
      <w:pPr>
        <w:numPr>
          <w:ilvl w:val="0"/>
          <w:numId w:val="40"/>
        </w:numPr>
        <w:spacing w:line="280" w:lineRule="atLeast"/>
        <w:ind w:left="1134"/>
        <w:jc w:val="both"/>
        <w:rPr>
          <w:rFonts w:ascii="Helvetica" w:hAnsi="Helvetica" w:cs="Arial"/>
          <w:sz w:val="20"/>
          <w:szCs w:val="20"/>
        </w:rPr>
      </w:pPr>
      <w:r w:rsidRPr="009B4F0B">
        <w:rPr>
          <w:rFonts w:ascii="Helvetica" w:hAnsi="Helvetica" w:cs="Arial"/>
          <w:sz w:val="20"/>
          <w:szCs w:val="20"/>
        </w:rPr>
        <w:t>ruski državljan ali fizična ali pravna oseba, subjekt ali organ s sedežem v Rusiji,</w:t>
      </w:r>
    </w:p>
    <w:p w:rsidR="002318A2" w:rsidRPr="009B4F0B" w:rsidRDefault="002318A2" w:rsidP="006A048A">
      <w:pPr>
        <w:numPr>
          <w:ilvl w:val="0"/>
          <w:numId w:val="40"/>
        </w:numPr>
        <w:spacing w:line="280" w:lineRule="atLeast"/>
        <w:ind w:left="1134"/>
        <w:jc w:val="both"/>
        <w:rPr>
          <w:rFonts w:ascii="Helvetica" w:hAnsi="Helvetica" w:cs="Arial"/>
          <w:sz w:val="20"/>
          <w:szCs w:val="20"/>
        </w:rPr>
      </w:pPr>
      <w:r w:rsidRPr="009B4F0B">
        <w:rPr>
          <w:rFonts w:ascii="Helvetica" w:hAnsi="Helvetica" w:cs="Arial"/>
          <w:sz w:val="20"/>
          <w:szCs w:val="20"/>
        </w:rPr>
        <w:t>pravna oseba, subjekt ali organ, katerih več kot 50-odstotni delež je v neposredni ali posredni lasti subjekta iz prejšnje alineje, ali</w:t>
      </w:r>
    </w:p>
    <w:p w:rsidR="002318A2" w:rsidRPr="009B4F0B" w:rsidRDefault="002318A2" w:rsidP="006A048A">
      <w:pPr>
        <w:numPr>
          <w:ilvl w:val="0"/>
          <w:numId w:val="40"/>
        </w:numPr>
        <w:spacing w:line="280" w:lineRule="atLeast"/>
        <w:ind w:left="1134"/>
        <w:jc w:val="both"/>
        <w:rPr>
          <w:rFonts w:ascii="Helvetica" w:hAnsi="Helvetica" w:cs="Arial"/>
          <w:sz w:val="20"/>
          <w:szCs w:val="20"/>
        </w:rPr>
      </w:pPr>
      <w:r w:rsidRPr="009B4F0B">
        <w:rPr>
          <w:rFonts w:ascii="Helvetica" w:hAnsi="Helvetica" w:cs="Arial"/>
          <w:sz w:val="20"/>
          <w:szCs w:val="20"/>
        </w:rPr>
        <w:t>fizična ali pravna oseba, subjekt ali organ, ki deluje v imenu ali po navodilih subjektov iz prejšnjih dveh alinej.</w:t>
      </w:r>
    </w:p>
    <w:p w:rsidR="002318A2" w:rsidRPr="009B4F0B" w:rsidRDefault="002318A2" w:rsidP="002318A2">
      <w:pPr>
        <w:spacing w:line="280" w:lineRule="atLeast"/>
        <w:ind w:left="709" w:hanging="709"/>
        <w:jc w:val="both"/>
        <w:rPr>
          <w:rFonts w:ascii="Helvetica" w:hAnsi="Helvetica" w:cs="Arial"/>
          <w:sz w:val="20"/>
          <w:szCs w:val="20"/>
        </w:rPr>
      </w:pPr>
    </w:p>
    <w:p w:rsidR="002318A2" w:rsidRPr="009B4F0B" w:rsidRDefault="002318A2" w:rsidP="002318A2">
      <w:pPr>
        <w:spacing w:line="280" w:lineRule="atLeast"/>
        <w:ind w:left="709"/>
        <w:jc w:val="both"/>
        <w:rPr>
          <w:rFonts w:ascii="Helvetica" w:hAnsi="Helvetica" w:cs="Arial"/>
          <w:sz w:val="20"/>
          <w:szCs w:val="20"/>
        </w:rPr>
      </w:pPr>
      <w:r w:rsidRPr="009B4F0B">
        <w:rPr>
          <w:rFonts w:ascii="Helvetica" w:hAnsi="Helvetica" w:cs="Arial"/>
          <w:sz w:val="20"/>
          <w:szCs w:val="20"/>
        </w:rPr>
        <w:t xml:space="preserve">Enako velja za podizvajalca, če predstavlja več kot 10 % vrednosti naročila. </w:t>
      </w:r>
    </w:p>
    <w:p w:rsidR="002318A2" w:rsidRPr="009B4F0B" w:rsidRDefault="002318A2" w:rsidP="002318A2">
      <w:pPr>
        <w:spacing w:line="280" w:lineRule="atLeast"/>
        <w:ind w:left="709" w:hanging="709"/>
        <w:jc w:val="both"/>
        <w:rPr>
          <w:rFonts w:ascii="Helvetica" w:hAnsi="Helvetica" w:cs="Arial"/>
          <w:sz w:val="20"/>
          <w:szCs w:val="20"/>
        </w:rPr>
      </w:pPr>
    </w:p>
    <w:p w:rsidR="002318A2" w:rsidRPr="009B4F0B" w:rsidRDefault="002318A2" w:rsidP="002318A2">
      <w:pPr>
        <w:spacing w:line="280" w:lineRule="atLeast"/>
        <w:ind w:left="709"/>
        <w:jc w:val="both"/>
        <w:rPr>
          <w:rFonts w:ascii="Helvetica" w:hAnsi="Helvetica" w:cs="Arial"/>
          <w:b/>
          <w:bCs/>
          <w:sz w:val="20"/>
          <w:szCs w:val="20"/>
        </w:rPr>
      </w:pPr>
      <w:r w:rsidRPr="009B4F0B">
        <w:rPr>
          <w:rFonts w:ascii="Helvetica" w:hAnsi="Helvetica" w:cs="Arial"/>
          <w:b/>
          <w:bCs/>
          <w:sz w:val="20"/>
          <w:szCs w:val="20"/>
        </w:rPr>
        <w:t xml:space="preserve">Dokazilo: </w:t>
      </w:r>
      <w:r w:rsidRPr="009B4F0B">
        <w:rPr>
          <w:rFonts w:ascii="Helvetica" w:hAnsi="Helvetica" w:cs="Arial"/>
          <w:sz w:val="20"/>
          <w:szCs w:val="20"/>
        </w:rPr>
        <w:t>ESPD obrazec za vse gospodarske subjekte v ponudbi</w:t>
      </w:r>
    </w:p>
    <w:p w:rsidR="002318A2" w:rsidRPr="00025BBB" w:rsidRDefault="002318A2" w:rsidP="00C23053">
      <w:pPr>
        <w:spacing w:line="280" w:lineRule="atLeast"/>
        <w:jc w:val="both"/>
        <w:rPr>
          <w:rFonts w:ascii="Helvetica" w:hAnsi="Helvetica" w:cs="Arial"/>
          <w:sz w:val="20"/>
          <w:szCs w:val="20"/>
        </w:rPr>
      </w:pPr>
    </w:p>
    <w:p w:rsidR="00C23053" w:rsidRPr="00025BBB" w:rsidRDefault="00C23053" w:rsidP="00C23053">
      <w:pPr>
        <w:pStyle w:val="Heading9"/>
        <w:keepNext/>
        <w:keepLines/>
        <w:spacing w:before="0" w:after="0" w:line="280" w:lineRule="atLeast"/>
        <w:contextualSpacing/>
        <w:jc w:val="both"/>
        <w:rPr>
          <w:rFonts w:ascii="Helvetica" w:hAnsi="Helvetica" w:cs="Calibri"/>
          <w:b/>
          <w:sz w:val="20"/>
          <w:szCs w:val="20"/>
        </w:rPr>
      </w:pPr>
      <w:r w:rsidRPr="00025BBB">
        <w:rPr>
          <w:rFonts w:ascii="Helvetica" w:hAnsi="Helvetica" w:cs="Calibri"/>
          <w:b/>
          <w:sz w:val="20"/>
          <w:szCs w:val="20"/>
        </w:rPr>
        <w:t>8.2.       Sposobnost za opravljanje poklicne dejavnosti</w:t>
      </w:r>
    </w:p>
    <w:p w:rsidR="00C23053" w:rsidRPr="00025BBB" w:rsidRDefault="00C23053" w:rsidP="00C23053">
      <w:pPr>
        <w:spacing w:line="280" w:lineRule="atLeast"/>
        <w:jc w:val="both"/>
        <w:rPr>
          <w:rFonts w:ascii="Helvetica" w:hAnsi="Helvetica"/>
        </w:rPr>
      </w:pPr>
    </w:p>
    <w:p w:rsidR="00C23053" w:rsidRPr="00025BBB" w:rsidRDefault="00C23053" w:rsidP="00C23053">
      <w:pPr>
        <w:spacing w:line="280" w:lineRule="atLeast"/>
        <w:ind w:left="709" w:hanging="709"/>
        <w:contextualSpacing/>
        <w:jc w:val="both"/>
        <w:rPr>
          <w:rFonts w:ascii="Helvetica" w:hAnsi="Helvetica" w:cs="Arial"/>
          <w:sz w:val="20"/>
          <w:szCs w:val="20"/>
        </w:rPr>
      </w:pPr>
      <w:r w:rsidRPr="00025BBB">
        <w:rPr>
          <w:rFonts w:ascii="Helvetica" w:hAnsi="Helvetica" w:cs="Arial"/>
          <w:sz w:val="20"/>
          <w:szCs w:val="20"/>
        </w:rPr>
        <w:t>8.2.1.</w:t>
      </w:r>
      <w:r w:rsidRPr="00025BBB">
        <w:rPr>
          <w:rFonts w:ascii="Helvetica" w:hAnsi="Helvetica" w:cs="Arial"/>
          <w:sz w:val="20"/>
          <w:szCs w:val="20"/>
        </w:rPr>
        <w:tab/>
        <w:t xml:space="preserve">Ponudnik mora biti vpisan v enega od poklicnih ali poslovnih registrov, ki se vodijo v državi članici, v kateri ima gospodarski subjekt sedež. Seznam poklicnih ali poslovnih registrov v državah članicah Evropske unije določa Priloga XI Direktive 2014/24/EU. </w:t>
      </w:r>
    </w:p>
    <w:p w:rsidR="00C23053" w:rsidRPr="00025BBB" w:rsidRDefault="00C23053" w:rsidP="00C23053">
      <w:pPr>
        <w:spacing w:line="280" w:lineRule="atLeast"/>
        <w:ind w:left="709" w:hanging="709"/>
        <w:contextualSpacing/>
        <w:jc w:val="both"/>
        <w:rPr>
          <w:rFonts w:ascii="Helvetica" w:hAnsi="Helvetica" w:cs="Arial"/>
          <w:b/>
          <w:sz w:val="20"/>
          <w:szCs w:val="20"/>
        </w:rPr>
      </w:pPr>
    </w:p>
    <w:p w:rsidR="00C23053" w:rsidRPr="00025BBB" w:rsidRDefault="00C23053" w:rsidP="00C23053">
      <w:pPr>
        <w:spacing w:line="280" w:lineRule="atLeast"/>
        <w:ind w:left="709" w:hanging="709"/>
        <w:contextualSpacing/>
        <w:jc w:val="both"/>
        <w:rPr>
          <w:rFonts w:ascii="Helvetica" w:hAnsi="Helvetica" w:cs="Arial"/>
          <w:b/>
          <w:sz w:val="20"/>
          <w:szCs w:val="20"/>
        </w:rPr>
      </w:pPr>
      <w:r w:rsidRPr="00025BBB">
        <w:rPr>
          <w:rFonts w:ascii="Helvetica" w:hAnsi="Helvetica" w:cs="Arial"/>
          <w:b/>
          <w:sz w:val="20"/>
          <w:szCs w:val="20"/>
        </w:rPr>
        <w:tab/>
        <w:t xml:space="preserve">Dokazilo: </w:t>
      </w:r>
      <w:r w:rsidRPr="00025BBB">
        <w:rPr>
          <w:rFonts w:ascii="Helvetica" w:hAnsi="Helvetica" w:cs="Arial"/>
          <w:sz w:val="20"/>
          <w:szCs w:val="20"/>
        </w:rPr>
        <w:t>ESPD obrazec (»Del IV: Pogoji za sodelovanje, A: Ustreznost«) za vse gospodarske subjekte v ponudbi</w:t>
      </w:r>
    </w:p>
    <w:p w:rsidR="00C23053" w:rsidRPr="00025BBB" w:rsidRDefault="00C23053" w:rsidP="00C23053">
      <w:pPr>
        <w:spacing w:line="280" w:lineRule="atLeast"/>
        <w:ind w:left="709" w:hanging="709"/>
        <w:contextualSpacing/>
        <w:jc w:val="both"/>
        <w:rPr>
          <w:rFonts w:ascii="Helvetica" w:hAnsi="Helvetica" w:cs="Arial"/>
          <w:sz w:val="20"/>
          <w:szCs w:val="20"/>
        </w:rPr>
      </w:pPr>
    </w:p>
    <w:p w:rsidR="00C23053" w:rsidRPr="00025BBB" w:rsidRDefault="00C23053" w:rsidP="00C23053">
      <w:pPr>
        <w:spacing w:line="280" w:lineRule="atLeast"/>
        <w:ind w:left="709" w:hanging="1"/>
        <w:contextualSpacing/>
        <w:jc w:val="both"/>
        <w:rPr>
          <w:rFonts w:ascii="Helvetica" w:hAnsi="Helvetica" w:cs="Arial"/>
          <w:sz w:val="20"/>
          <w:szCs w:val="20"/>
        </w:rPr>
      </w:pPr>
      <w:r w:rsidRPr="00025BBB">
        <w:rPr>
          <w:rFonts w:ascii="Helvetica" w:hAnsi="Helvetica" w:cs="Arial"/>
          <w:sz w:val="20"/>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rsidR="00C23053" w:rsidRPr="00025BBB" w:rsidRDefault="00C23053" w:rsidP="00C23053">
      <w:pPr>
        <w:spacing w:line="280" w:lineRule="atLeast"/>
        <w:ind w:left="709" w:hanging="709"/>
        <w:contextualSpacing/>
        <w:jc w:val="both"/>
        <w:rPr>
          <w:rFonts w:ascii="Helvetica" w:hAnsi="Helvetica" w:cs="Arial"/>
          <w:b/>
          <w:sz w:val="20"/>
          <w:szCs w:val="20"/>
        </w:rPr>
      </w:pPr>
    </w:p>
    <w:p w:rsidR="00C23053" w:rsidRPr="00025BBB" w:rsidRDefault="00C23053" w:rsidP="00C23053">
      <w:pPr>
        <w:spacing w:line="280" w:lineRule="atLeast"/>
        <w:contextualSpacing/>
        <w:jc w:val="both"/>
        <w:rPr>
          <w:rFonts w:ascii="Helvetica" w:hAnsi="Helvetica" w:cs="Arial"/>
          <w:b/>
          <w:sz w:val="20"/>
          <w:szCs w:val="20"/>
        </w:rPr>
      </w:pPr>
      <w:r w:rsidRPr="00025BBB">
        <w:rPr>
          <w:rFonts w:ascii="Helvetica" w:hAnsi="Helvetica" w:cs="Arial"/>
          <w:b/>
          <w:sz w:val="20"/>
          <w:szCs w:val="20"/>
        </w:rPr>
        <w:t>8.3.       Ekonomska in/ali finančna sposobnost</w:t>
      </w:r>
    </w:p>
    <w:p w:rsidR="00C23053" w:rsidRPr="00025BBB" w:rsidRDefault="00C23053" w:rsidP="00C23053">
      <w:pPr>
        <w:spacing w:line="280" w:lineRule="atLeast"/>
        <w:contextualSpacing/>
        <w:jc w:val="both"/>
        <w:rPr>
          <w:rFonts w:ascii="Helvetica" w:hAnsi="Helvetica" w:cs="Arial"/>
          <w:b/>
          <w:sz w:val="20"/>
          <w:szCs w:val="20"/>
        </w:rPr>
      </w:pPr>
    </w:p>
    <w:p w:rsidR="00C23053" w:rsidRPr="00025BBB" w:rsidRDefault="00C23053" w:rsidP="00C23053">
      <w:pPr>
        <w:spacing w:line="280" w:lineRule="atLeast"/>
        <w:ind w:left="709" w:hanging="709"/>
        <w:contextualSpacing/>
        <w:jc w:val="both"/>
        <w:rPr>
          <w:rFonts w:ascii="Helvetica" w:hAnsi="Helvetica" w:cs="Arial"/>
          <w:bCs/>
          <w:sz w:val="20"/>
          <w:szCs w:val="20"/>
        </w:rPr>
      </w:pPr>
      <w:r w:rsidRPr="00025BBB">
        <w:rPr>
          <w:rFonts w:ascii="Helvetica" w:hAnsi="Helvetica" w:cs="Arial"/>
          <w:sz w:val="20"/>
          <w:szCs w:val="20"/>
        </w:rPr>
        <w:t xml:space="preserve">8.3.1.   </w:t>
      </w:r>
      <w:r w:rsidRPr="00025BBB">
        <w:rPr>
          <w:rFonts w:ascii="Helvetica" w:hAnsi="Helvetica" w:cs="Arial"/>
          <w:bCs/>
          <w:sz w:val="20"/>
          <w:szCs w:val="20"/>
        </w:rPr>
        <w:t>Ponudnik v zadnjih 6 mesecih pred rokom za predložitev ponudb, vključno z dnevom oddaje ponudb, ni imel blokiranega(e) TRR.</w:t>
      </w:r>
    </w:p>
    <w:p w:rsidR="00C23053" w:rsidRPr="00025BBB" w:rsidRDefault="00C23053" w:rsidP="00C23053">
      <w:pPr>
        <w:spacing w:line="280" w:lineRule="atLeast"/>
        <w:ind w:left="709" w:hanging="709"/>
        <w:contextualSpacing/>
        <w:jc w:val="both"/>
        <w:rPr>
          <w:rFonts w:ascii="Helvetica" w:hAnsi="Helvetica" w:cs="Arial"/>
          <w:bCs/>
          <w:sz w:val="20"/>
          <w:szCs w:val="20"/>
        </w:rPr>
      </w:pPr>
    </w:p>
    <w:p w:rsidR="00C23053" w:rsidRPr="00025BBB" w:rsidRDefault="00C23053" w:rsidP="00C23053">
      <w:pPr>
        <w:spacing w:line="280" w:lineRule="atLeast"/>
        <w:ind w:left="709" w:hanging="1"/>
        <w:contextualSpacing/>
        <w:jc w:val="both"/>
        <w:rPr>
          <w:rFonts w:ascii="Helvetica" w:hAnsi="Helvetica" w:cs="Arial"/>
          <w:b/>
          <w:bCs/>
          <w:sz w:val="20"/>
          <w:szCs w:val="20"/>
        </w:rPr>
      </w:pPr>
      <w:r w:rsidRPr="00025BBB">
        <w:rPr>
          <w:rFonts w:ascii="Helvetica" w:hAnsi="Helvetica" w:cs="Arial"/>
          <w:b/>
          <w:bCs/>
          <w:sz w:val="20"/>
          <w:szCs w:val="20"/>
        </w:rPr>
        <w:t>Dokazilo:</w:t>
      </w:r>
      <w:r w:rsidRPr="00025BBB">
        <w:rPr>
          <w:rFonts w:ascii="Helvetica" w:hAnsi="Helvetica" w:cs="Arial"/>
          <w:bCs/>
          <w:sz w:val="20"/>
          <w:szCs w:val="20"/>
        </w:rPr>
        <w:t xml:space="preserve"> ESPD obrazec (»Del IV: Pogoji za sodelovanje, </w:t>
      </w:r>
      <w:r>
        <w:rPr>
          <w:rFonts w:ascii="Helvetica" w:hAnsi="Helvetica" w:cs="Arial"/>
          <w:bCs/>
          <w:sz w:val="20"/>
          <w:szCs w:val="20"/>
        </w:rPr>
        <w:t xml:space="preserve">B: </w:t>
      </w:r>
      <w:r w:rsidRPr="00901E55">
        <w:rPr>
          <w:rFonts w:ascii="Helvetica" w:hAnsi="Helvetica" w:cs="Arial"/>
          <w:bCs/>
          <w:sz w:val="20"/>
          <w:szCs w:val="20"/>
        </w:rPr>
        <w:t>Ekonomski in finančni položaj</w:t>
      </w:r>
      <w:r w:rsidRPr="00901E55">
        <w:rPr>
          <w:rFonts w:ascii="Helvetica" w:hAnsi="Helvetica" w:cs="Arial"/>
          <w:bCs/>
          <w:sz w:val="20"/>
          <w:szCs w:val="20"/>
          <w:lang w:val="en-US"/>
        </w:rPr>
        <w:t>«</w:t>
      </w:r>
      <w:r w:rsidRPr="00025BBB">
        <w:rPr>
          <w:rFonts w:ascii="Helvetica" w:hAnsi="Helvetica" w:cs="Arial"/>
          <w:bCs/>
          <w:sz w:val="20"/>
          <w:szCs w:val="20"/>
        </w:rPr>
        <w:t>) za vse gospodarske subjekte v ponudbi</w:t>
      </w:r>
    </w:p>
    <w:p w:rsidR="00C23053" w:rsidRPr="00025BBB" w:rsidRDefault="00C23053" w:rsidP="00C23053">
      <w:pPr>
        <w:spacing w:line="280" w:lineRule="atLeast"/>
        <w:ind w:left="709" w:hanging="709"/>
        <w:contextualSpacing/>
        <w:jc w:val="both"/>
        <w:rPr>
          <w:rFonts w:ascii="Helvetica" w:hAnsi="Helvetica" w:cs="Arial"/>
          <w:bCs/>
          <w:sz w:val="20"/>
          <w:szCs w:val="20"/>
        </w:rPr>
      </w:pPr>
    </w:p>
    <w:p w:rsidR="00C23053" w:rsidRPr="00025BBB" w:rsidRDefault="00C23053" w:rsidP="00C23053">
      <w:pPr>
        <w:spacing w:line="280" w:lineRule="atLeast"/>
        <w:ind w:left="709" w:hanging="709"/>
        <w:contextualSpacing/>
        <w:jc w:val="both"/>
        <w:rPr>
          <w:rFonts w:ascii="Helvetica" w:hAnsi="Helvetica" w:cs="Arial"/>
          <w:bCs/>
          <w:sz w:val="20"/>
          <w:szCs w:val="20"/>
        </w:rPr>
      </w:pPr>
      <w:r w:rsidRPr="00025BBB">
        <w:rPr>
          <w:rFonts w:ascii="Helvetica" w:hAnsi="Helvetica" w:cs="Arial"/>
          <w:bCs/>
          <w:sz w:val="20"/>
          <w:szCs w:val="20"/>
        </w:rPr>
        <w:tab/>
        <w:t xml:space="preserve">Pred odločitvijo bo naročnik za izkazovanje tega pogoja od izbranega ponudnika zahteval predložitev: </w:t>
      </w:r>
    </w:p>
    <w:p w:rsidR="00C23053" w:rsidRPr="00025BBB" w:rsidRDefault="00C23053" w:rsidP="00C23053">
      <w:pPr>
        <w:spacing w:line="280" w:lineRule="atLeast"/>
        <w:ind w:left="709" w:hanging="709"/>
        <w:contextualSpacing/>
        <w:jc w:val="both"/>
        <w:rPr>
          <w:rFonts w:ascii="Helvetica" w:hAnsi="Helvetica" w:cs="Arial"/>
          <w:bCs/>
          <w:sz w:val="20"/>
          <w:szCs w:val="20"/>
        </w:rPr>
      </w:pPr>
    </w:p>
    <w:p w:rsidR="00C23053" w:rsidRPr="00025BBB" w:rsidRDefault="00C23053" w:rsidP="00C23053">
      <w:pPr>
        <w:spacing w:line="280" w:lineRule="atLeast"/>
        <w:ind w:left="709" w:hanging="1"/>
        <w:contextualSpacing/>
        <w:jc w:val="both"/>
        <w:rPr>
          <w:rFonts w:ascii="Helvetica" w:hAnsi="Helvetica" w:cs="Arial"/>
          <w:bCs/>
          <w:sz w:val="20"/>
          <w:szCs w:val="20"/>
          <w:u w:val="single"/>
        </w:rPr>
      </w:pPr>
      <w:r w:rsidRPr="00025BBB">
        <w:rPr>
          <w:rFonts w:ascii="Helvetica" w:hAnsi="Helvetica" w:cs="Arial"/>
          <w:bCs/>
          <w:sz w:val="20"/>
          <w:szCs w:val="20"/>
          <w:u w:val="single"/>
        </w:rPr>
        <w:t xml:space="preserve">Ponudniki RS </w:t>
      </w:r>
      <w:r w:rsidRPr="00025BBB">
        <w:rPr>
          <w:rFonts w:ascii="Helvetica" w:hAnsi="Helvetica" w:cs="Arial"/>
          <w:bCs/>
          <w:sz w:val="20"/>
          <w:szCs w:val="20"/>
        </w:rPr>
        <w:t xml:space="preserve">predložijo BON-2 oziroma ustrezno število potrdil od bank, pri katerih imajo prijavljen transakcijski račun, da le-ta v zadnjih 6 mesecih pred rokom za predložitev ponudb, vključno z dnevom oddaje ponudb, ni bil blokiran. </w:t>
      </w:r>
    </w:p>
    <w:p w:rsidR="00C23053" w:rsidRPr="00025BBB" w:rsidRDefault="00C23053" w:rsidP="00C23053">
      <w:pPr>
        <w:spacing w:line="280" w:lineRule="atLeast"/>
        <w:ind w:left="709" w:hanging="709"/>
        <w:contextualSpacing/>
        <w:jc w:val="both"/>
        <w:rPr>
          <w:rFonts w:ascii="Helvetica" w:hAnsi="Helvetica" w:cs="Arial"/>
          <w:bCs/>
          <w:sz w:val="20"/>
          <w:szCs w:val="20"/>
        </w:rPr>
      </w:pPr>
    </w:p>
    <w:p w:rsidR="00C23053" w:rsidRPr="00025BBB" w:rsidRDefault="00C23053" w:rsidP="00C23053">
      <w:pPr>
        <w:spacing w:line="280" w:lineRule="atLeast"/>
        <w:ind w:left="709" w:hanging="709"/>
        <w:contextualSpacing/>
        <w:jc w:val="both"/>
        <w:rPr>
          <w:rFonts w:ascii="Helvetica" w:hAnsi="Helvetica" w:cs="Arial"/>
          <w:bCs/>
          <w:sz w:val="20"/>
          <w:szCs w:val="20"/>
        </w:rPr>
      </w:pPr>
      <w:r w:rsidRPr="00025BBB">
        <w:rPr>
          <w:rFonts w:ascii="Helvetica" w:hAnsi="Helvetica" w:cs="Arial"/>
          <w:bCs/>
          <w:sz w:val="20"/>
          <w:szCs w:val="20"/>
        </w:rPr>
        <w:tab/>
      </w:r>
      <w:r w:rsidRPr="00025BBB">
        <w:rPr>
          <w:rFonts w:ascii="Helvetica" w:hAnsi="Helvetica" w:cs="Arial"/>
          <w:bCs/>
          <w:sz w:val="20"/>
          <w:szCs w:val="20"/>
          <w:u w:val="single"/>
        </w:rPr>
        <w:t xml:space="preserve">Tuji ponudniki </w:t>
      </w:r>
      <w:r w:rsidRPr="00025BBB">
        <w:rPr>
          <w:rFonts w:ascii="Helvetica" w:hAnsi="Helvetica" w:cs="Arial"/>
          <w:bCs/>
          <w:sz w:val="20"/>
          <w:szCs w:val="20"/>
        </w:rPr>
        <w:t xml:space="preserve">predložijo ustrezno število potrdil od bank (vključno s prevodi), pri katerih imajo prijavljen transakcijski račun, da le-ta v zadnjih 6 mesecih pred rokom za predložitev ponudb, vključno z dnevom oddaje ponudb, ni bil blokiran. </w:t>
      </w:r>
    </w:p>
    <w:p w:rsidR="00DA7969" w:rsidRDefault="00DA7969" w:rsidP="00322F51">
      <w:pPr>
        <w:spacing w:line="280" w:lineRule="atLeast"/>
        <w:contextualSpacing/>
        <w:jc w:val="both"/>
        <w:rPr>
          <w:rFonts w:ascii="Helvetica" w:hAnsi="Helvetica" w:cs="Arial"/>
          <w:b/>
          <w:sz w:val="20"/>
          <w:szCs w:val="20"/>
        </w:rPr>
      </w:pPr>
    </w:p>
    <w:p w:rsidR="00134F9D" w:rsidRPr="00AC586D" w:rsidRDefault="0024022D" w:rsidP="00322F51">
      <w:pPr>
        <w:pStyle w:val="Heading9"/>
        <w:tabs>
          <w:tab w:val="left" w:pos="709"/>
        </w:tabs>
        <w:spacing w:before="0" w:after="0" w:line="280" w:lineRule="atLeast"/>
        <w:jc w:val="both"/>
        <w:rPr>
          <w:rFonts w:ascii="Helvetica" w:hAnsi="Helvetica" w:cs="Calibri"/>
          <w:b/>
          <w:iCs/>
          <w:sz w:val="20"/>
          <w:szCs w:val="20"/>
        </w:rPr>
      </w:pPr>
      <w:r w:rsidRPr="00AC586D">
        <w:rPr>
          <w:rFonts w:ascii="Helvetica" w:hAnsi="Helvetica" w:cs="Calibri"/>
          <w:b/>
          <w:sz w:val="20"/>
          <w:szCs w:val="20"/>
        </w:rPr>
        <w:t>8.4</w:t>
      </w:r>
      <w:r w:rsidR="00134F9D" w:rsidRPr="00AC586D">
        <w:rPr>
          <w:rFonts w:ascii="Helvetica" w:hAnsi="Helvetica" w:cs="Calibri"/>
          <w:b/>
          <w:sz w:val="20"/>
          <w:szCs w:val="20"/>
        </w:rPr>
        <w:t xml:space="preserve">.     </w:t>
      </w:r>
      <w:r w:rsidRPr="00AC586D">
        <w:rPr>
          <w:rFonts w:ascii="Helvetica" w:hAnsi="Helvetica" w:cs="Calibri"/>
          <w:b/>
          <w:sz w:val="20"/>
          <w:szCs w:val="20"/>
        </w:rPr>
        <w:t xml:space="preserve">  </w:t>
      </w:r>
      <w:r w:rsidR="00735730">
        <w:rPr>
          <w:rFonts w:ascii="Helvetica" w:hAnsi="Helvetica" w:cs="Calibri"/>
          <w:b/>
          <w:sz w:val="20"/>
          <w:szCs w:val="20"/>
        </w:rPr>
        <w:t>Tehnična in kadrovska sposobnost</w:t>
      </w:r>
    </w:p>
    <w:p w:rsidR="00134F9D" w:rsidRPr="00AC586D" w:rsidRDefault="00134F9D" w:rsidP="00322F51">
      <w:pPr>
        <w:spacing w:line="280" w:lineRule="atLeast"/>
        <w:jc w:val="both"/>
        <w:rPr>
          <w:rFonts w:ascii="Helvetica" w:hAnsi="Helvetica" w:cs="Calibri"/>
          <w:sz w:val="20"/>
          <w:szCs w:val="20"/>
        </w:rPr>
      </w:pPr>
    </w:p>
    <w:p w:rsidR="00E75BEF" w:rsidRPr="00E75BEF" w:rsidRDefault="00207B3D" w:rsidP="00ED3821">
      <w:pPr>
        <w:spacing w:line="280" w:lineRule="atLeast"/>
        <w:ind w:left="709" w:hanging="709"/>
        <w:jc w:val="both"/>
        <w:rPr>
          <w:rFonts w:ascii="Helvetica" w:hAnsi="Helvetica" w:cs="Calibri"/>
          <w:iCs/>
          <w:sz w:val="20"/>
          <w:szCs w:val="20"/>
          <w:lang w:val="en-US"/>
        </w:rPr>
      </w:pPr>
      <w:r w:rsidRPr="00D6098E">
        <w:rPr>
          <w:rFonts w:ascii="Helvetica" w:hAnsi="Helvetica" w:cs="Calibri"/>
          <w:sz w:val="20"/>
          <w:szCs w:val="20"/>
        </w:rPr>
        <w:t>8.4</w:t>
      </w:r>
      <w:r w:rsidR="00134F9D" w:rsidRPr="00D6098E">
        <w:rPr>
          <w:rFonts w:ascii="Helvetica" w:hAnsi="Helvetica" w:cs="Calibri"/>
          <w:sz w:val="20"/>
          <w:szCs w:val="20"/>
        </w:rPr>
        <w:t xml:space="preserve">.1. </w:t>
      </w:r>
      <w:r w:rsidR="00AC4C3A" w:rsidRPr="00D6098E">
        <w:rPr>
          <w:rFonts w:ascii="Helvetica" w:hAnsi="Helvetica" w:cs="Calibri"/>
          <w:sz w:val="20"/>
          <w:szCs w:val="20"/>
        </w:rPr>
        <w:t xml:space="preserve"> </w:t>
      </w:r>
      <w:r w:rsidR="00E75BEF">
        <w:rPr>
          <w:rFonts w:ascii="Helvetica" w:hAnsi="Helvetica" w:cs="Calibri"/>
          <w:sz w:val="20"/>
          <w:szCs w:val="20"/>
        </w:rPr>
        <w:t xml:space="preserve"> </w:t>
      </w:r>
      <w:r w:rsidR="00E75BEF" w:rsidRPr="00E75BEF">
        <w:rPr>
          <w:rFonts w:ascii="Helvetica" w:hAnsi="Helvetica" w:cs="Calibri"/>
          <w:iCs/>
          <w:sz w:val="20"/>
          <w:szCs w:val="20"/>
        </w:rPr>
        <w:t>Ponudnik mora izkazati, da je v zadnjih treh letih pred rokom za prejem ponudb že uspešno in kakovostno izvedel storitev čiščenja prostorov</w:t>
      </w:r>
      <w:r w:rsidR="00ED3821">
        <w:rPr>
          <w:rFonts w:ascii="Helvetica" w:hAnsi="Helvetica" w:cs="Calibri"/>
          <w:iCs/>
          <w:sz w:val="20"/>
          <w:szCs w:val="20"/>
          <w:lang w:val="en-US"/>
        </w:rPr>
        <w:t xml:space="preserve"> pri vsaj </w:t>
      </w:r>
      <w:r w:rsidR="007C2B92" w:rsidRPr="007C2B92">
        <w:rPr>
          <w:rFonts w:ascii="Helvetica" w:hAnsi="Helvetica" w:cs="Calibri"/>
          <w:iCs/>
          <w:sz w:val="20"/>
          <w:szCs w:val="20"/>
          <w:lang w:val="en-US"/>
        </w:rPr>
        <w:t>2 (dveh</w:t>
      </w:r>
      <w:r w:rsidR="00ED3821" w:rsidRPr="007C2B92">
        <w:rPr>
          <w:rFonts w:ascii="Helvetica" w:hAnsi="Helvetica" w:cs="Calibri"/>
          <w:iCs/>
          <w:sz w:val="20"/>
          <w:szCs w:val="20"/>
          <w:lang w:val="en-US"/>
        </w:rPr>
        <w:t>) različnih</w:t>
      </w:r>
      <w:r w:rsidR="00ED3821">
        <w:rPr>
          <w:rFonts w:ascii="Helvetica" w:hAnsi="Helvetica" w:cs="Calibri"/>
          <w:iCs/>
          <w:sz w:val="20"/>
          <w:szCs w:val="20"/>
          <w:lang w:val="en-US"/>
        </w:rPr>
        <w:t xml:space="preserve"> naročnikih, od tega </w:t>
      </w:r>
      <w:r w:rsidR="00ED3821" w:rsidRPr="00ED3821">
        <w:rPr>
          <w:rFonts w:ascii="Helvetica" w:hAnsi="Helvetica" w:cs="Calibri"/>
          <w:iCs/>
          <w:sz w:val="20"/>
          <w:szCs w:val="20"/>
        </w:rPr>
        <w:t xml:space="preserve">najmanj </w:t>
      </w:r>
      <w:r w:rsidR="00ED3821">
        <w:rPr>
          <w:rFonts w:ascii="Helvetica" w:hAnsi="Helvetica" w:cs="Calibri"/>
          <w:iCs/>
          <w:sz w:val="20"/>
          <w:szCs w:val="20"/>
        </w:rPr>
        <w:t xml:space="preserve">pri </w:t>
      </w:r>
      <w:r w:rsidR="00ED3821" w:rsidRPr="00ED3821">
        <w:rPr>
          <w:rFonts w:ascii="Helvetica" w:hAnsi="Helvetica" w:cs="Calibri"/>
          <w:iCs/>
          <w:sz w:val="20"/>
          <w:szCs w:val="20"/>
        </w:rPr>
        <w:t>enem (1) javnem naročniku s področja vzgojno-varstvene, zdravstvene, šolske dejavnosti (vrtci, zdravstveni domovi, šole, domovi starejših občanov)</w:t>
      </w:r>
      <w:r w:rsidR="00E75BEF">
        <w:rPr>
          <w:rFonts w:ascii="Helvetica" w:hAnsi="Helvetica" w:cs="Calibri"/>
          <w:iCs/>
          <w:sz w:val="20"/>
          <w:szCs w:val="20"/>
          <w:lang w:val="en-US"/>
        </w:rPr>
        <w:t xml:space="preserve">, </w:t>
      </w:r>
      <w:r w:rsidR="00E75BEF" w:rsidRPr="00E75BEF">
        <w:rPr>
          <w:rFonts w:ascii="Helvetica" w:hAnsi="Helvetica" w:cs="Calibri"/>
          <w:iCs/>
          <w:sz w:val="20"/>
          <w:szCs w:val="20"/>
        </w:rPr>
        <w:t>v letni pogodbeni vrednosti 90.000,00 brez DDV in skupni površini prostorov najmanj 4.000 m</w:t>
      </w:r>
      <w:r w:rsidR="00E75BEF" w:rsidRPr="00E75BEF">
        <w:rPr>
          <w:rFonts w:ascii="Helvetica" w:hAnsi="Helvetica" w:cs="Calibri"/>
          <w:iCs/>
          <w:sz w:val="20"/>
          <w:szCs w:val="20"/>
          <w:vertAlign w:val="superscript"/>
        </w:rPr>
        <w:t>2</w:t>
      </w:r>
      <w:r w:rsidR="00E75BEF" w:rsidRPr="00E75BEF">
        <w:rPr>
          <w:rFonts w:ascii="Helvetica" w:hAnsi="Helvetica" w:cs="Calibri"/>
          <w:iCs/>
          <w:sz w:val="20"/>
          <w:szCs w:val="20"/>
        </w:rPr>
        <w:t>.</w:t>
      </w:r>
      <w:r w:rsidR="00E75BEF">
        <w:rPr>
          <w:rFonts w:ascii="Helvetica" w:hAnsi="Helvetica" w:cs="Calibri"/>
          <w:iCs/>
          <w:sz w:val="20"/>
          <w:szCs w:val="20"/>
        </w:rPr>
        <w:t xml:space="preserve"> </w:t>
      </w:r>
    </w:p>
    <w:p w:rsidR="00ED3821" w:rsidRDefault="00ED3821" w:rsidP="00D91133">
      <w:pPr>
        <w:spacing w:line="280" w:lineRule="atLeast"/>
        <w:jc w:val="both"/>
        <w:rPr>
          <w:rFonts w:ascii="Helvetica" w:hAnsi="Helvetica" w:cs="Calibri"/>
          <w:sz w:val="20"/>
          <w:szCs w:val="20"/>
        </w:rPr>
      </w:pPr>
    </w:p>
    <w:p w:rsidR="002A74F6" w:rsidRPr="00D7796F" w:rsidRDefault="002A74F6" w:rsidP="00ED3821">
      <w:pPr>
        <w:spacing w:line="280" w:lineRule="atLeast"/>
        <w:ind w:left="709"/>
        <w:jc w:val="both"/>
        <w:rPr>
          <w:rFonts w:ascii="Helvetica" w:hAnsi="Helvetica" w:cs="Calibri"/>
          <w:bCs/>
          <w:iCs/>
          <w:sz w:val="20"/>
          <w:szCs w:val="20"/>
        </w:rPr>
      </w:pPr>
      <w:r w:rsidRPr="00D7796F">
        <w:rPr>
          <w:rFonts w:ascii="Helvetica" w:hAnsi="Helvetica" w:cs="Calibri"/>
          <w:bCs/>
          <w:iCs/>
          <w:sz w:val="2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00ED3821" w:rsidRPr="00ED3821">
        <w:rPr>
          <w:rFonts w:ascii="Helvetica" w:hAnsi="Helvetica" w:cs="Calibri"/>
          <w:bCs/>
          <w:iCs/>
          <w:sz w:val="20"/>
          <w:szCs w:val="20"/>
        </w:rPr>
        <w:t xml:space="preserve"> </w:t>
      </w:r>
      <w:r w:rsidR="00ED3821" w:rsidRPr="00025BBB">
        <w:rPr>
          <w:rFonts w:ascii="Helvetica" w:hAnsi="Helvetica" w:cs="Calibri"/>
          <w:bCs/>
          <w:iCs/>
          <w:sz w:val="20"/>
          <w:szCs w:val="20"/>
        </w:rPr>
        <w:t>V kolikor ponudnik ponudbo oddaja s podizvajalci, lahko navedeni pogoj ponudnik izpolni tudi s podizvajalcem, vendar le, če bo podizvajalec, s katerim ponudnik pogoj izpolnjuje, pri predmetnem javnem naročilu dejansko izvajal razpisane storitve.</w:t>
      </w:r>
    </w:p>
    <w:p w:rsidR="00ED3821" w:rsidRPr="00025BBB" w:rsidRDefault="00ED3821" w:rsidP="00ED3821">
      <w:pPr>
        <w:spacing w:line="280" w:lineRule="atLeast"/>
        <w:jc w:val="both"/>
        <w:rPr>
          <w:rFonts w:ascii="Helvetica" w:hAnsi="Helvetica" w:cs="Calibri"/>
          <w:b/>
          <w:sz w:val="20"/>
          <w:szCs w:val="20"/>
        </w:rPr>
      </w:pPr>
    </w:p>
    <w:p w:rsidR="00ED3821" w:rsidRPr="00025BBB" w:rsidRDefault="00ED3821" w:rsidP="00ED3821">
      <w:pPr>
        <w:spacing w:line="280" w:lineRule="atLeast"/>
        <w:ind w:left="709"/>
        <w:jc w:val="both"/>
        <w:rPr>
          <w:rFonts w:ascii="Helvetica" w:hAnsi="Helvetica" w:cs="Calibri"/>
          <w:sz w:val="20"/>
          <w:szCs w:val="20"/>
        </w:rPr>
      </w:pPr>
      <w:r w:rsidRPr="00025BBB">
        <w:rPr>
          <w:rFonts w:ascii="Helvetica" w:hAnsi="Helvetica" w:cs="Calibri"/>
          <w:b/>
          <w:sz w:val="20"/>
          <w:szCs w:val="20"/>
        </w:rPr>
        <w:t xml:space="preserve">Dokazilo: </w:t>
      </w:r>
      <w:r w:rsidRPr="00025BBB">
        <w:rPr>
          <w:rFonts w:ascii="Helvetica" w:hAnsi="Helvetica" w:cs="Calibri"/>
          <w:sz w:val="20"/>
          <w:szCs w:val="20"/>
        </w:rPr>
        <w:t xml:space="preserve">ESPD obrazec (»Del IV: Pogoji za sodelovanje, Oddelek C: Tehnična in strokovna sposobnost, Za naročila storitev: Izvedba storitve določene vrste«) in Reference (OBR-5) </w:t>
      </w:r>
    </w:p>
    <w:p w:rsidR="00ED3821" w:rsidRPr="00025BBB" w:rsidRDefault="00ED3821" w:rsidP="00ED3821">
      <w:pPr>
        <w:spacing w:line="280" w:lineRule="atLeast"/>
        <w:ind w:left="709"/>
        <w:jc w:val="both"/>
        <w:rPr>
          <w:rFonts w:ascii="Helvetica" w:hAnsi="Helvetica" w:cs="Calibri"/>
          <w:b/>
          <w:sz w:val="20"/>
          <w:szCs w:val="20"/>
        </w:rPr>
      </w:pPr>
    </w:p>
    <w:p w:rsidR="00ED3821" w:rsidRPr="00025BBB" w:rsidRDefault="00ED3821" w:rsidP="00ED3821">
      <w:pPr>
        <w:spacing w:line="280" w:lineRule="atLeast"/>
        <w:ind w:left="709"/>
        <w:jc w:val="both"/>
        <w:rPr>
          <w:rFonts w:ascii="Helvetica" w:hAnsi="Helvetica" w:cs="Calibri"/>
          <w:sz w:val="20"/>
          <w:szCs w:val="20"/>
        </w:rPr>
      </w:pPr>
      <w:r w:rsidRPr="00025BBB">
        <w:rPr>
          <w:rFonts w:ascii="Helvetica" w:hAnsi="Helvetica" w:cs="Calibri"/>
          <w:sz w:val="20"/>
          <w:szCs w:val="20"/>
        </w:rPr>
        <w:t xml:space="preserve">Zaželeno je, da ponudnik OBR-5 priloži potrdila naročnikov del, za referenčna dela, ki jih navaja v seznamu. Vsebina priloženega potrdila mora vsebovati vse podatke, ki so zahtevani v tej točki dokumentacije. Naročnik si pridržuje pravico, da pri potrjevalcu reference preveri verodostojnost podatkov, navedenih na obrazcu referenčnega potrdila. </w:t>
      </w:r>
    </w:p>
    <w:p w:rsidR="002A74F6" w:rsidRPr="00983D83" w:rsidRDefault="002A74F6" w:rsidP="00322F51">
      <w:pPr>
        <w:spacing w:line="280" w:lineRule="atLeast"/>
        <w:jc w:val="both"/>
        <w:rPr>
          <w:rFonts w:ascii="Helvetica" w:hAnsi="Helvetica" w:cs="Calibri"/>
          <w:sz w:val="20"/>
          <w:szCs w:val="20"/>
        </w:rPr>
      </w:pPr>
    </w:p>
    <w:p w:rsidR="001D1167" w:rsidRPr="00794244" w:rsidRDefault="00904E09" w:rsidP="001D1167">
      <w:pPr>
        <w:spacing w:line="280" w:lineRule="atLeast"/>
        <w:ind w:left="709" w:hanging="709"/>
        <w:jc w:val="both"/>
        <w:rPr>
          <w:rFonts w:ascii="Helvetica" w:hAnsi="Helvetica" w:cs="Calibri"/>
          <w:iCs/>
          <w:sz w:val="20"/>
          <w:szCs w:val="20"/>
        </w:rPr>
      </w:pPr>
      <w:r w:rsidRPr="00983D83">
        <w:rPr>
          <w:rFonts w:ascii="Helvetica" w:hAnsi="Helvetica" w:cs="Calibri"/>
          <w:sz w:val="20"/>
          <w:szCs w:val="20"/>
        </w:rPr>
        <w:t>8.4</w:t>
      </w:r>
      <w:r w:rsidR="00134F9D" w:rsidRPr="00983D83">
        <w:rPr>
          <w:rFonts w:ascii="Helvetica" w:hAnsi="Helvetica" w:cs="Calibri"/>
          <w:sz w:val="20"/>
          <w:szCs w:val="20"/>
        </w:rPr>
        <w:t xml:space="preserve">.2. </w:t>
      </w:r>
      <w:r w:rsidR="00C7504A" w:rsidRPr="00983D83">
        <w:rPr>
          <w:rFonts w:ascii="Helvetica" w:hAnsi="Helvetica" w:cs="Calibri"/>
          <w:sz w:val="20"/>
          <w:szCs w:val="20"/>
        </w:rPr>
        <w:t xml:space="preserve"> </w:t>
      </w:r>
      <w:r w:rsidR="006D1F12">
        <w:rPr>
          <w:rFonts w:ascii="Helvetica" w:hAnsi="Helvetica" w:cs="Calibri"/>
          <w:sz w:val="20"/>
          <w:szCs w:val="20"/>
        </w:rPr>
        <w:t xml:space="preserve">Ponudnik izjavlja, da </w:t>
      </w:r>
      <w:r w:rsidR="00DE1273" w:rsidRPr="00DE1273">
        <w:rPr>
          <w:rFonts w:ascii="Helvetica" w:hAnsi="Helvetica" w:cs="Calibri"/>
          <w:sz w:val="20"/>
          <w:szCs w:val="20"/>
          <w:lang w:val="en-US"/>
        </w:rPr>
        <w:t xml:space="preserve">razpolaga z zadostnimi tehničnimi in kadrovskimi kapacitetami, da bo lahko zagotavljal kvalitetno opravljanje storitev skladno </w:t>
      </w:r>
      <w:r w:rsidR="006D1F12">
        <w:rPr>
          <w:rFonts w:ascii="Helvetica" w:hAnsi="Helvetica" w:cs="Calibri"/>
          <w:sz w:val="20"/>
          <w:szCs w:val="20"/>
          <w:lang w:val="en-US"/>
        </w:rPr>
        <w:t xml:space="preserve">s to </w:t>
      </w:r>
      <w:r w:rsidR="00DE1273" w:rsidRPr="00DE1273">
        <w:rPr>
          <w:rFonts w:ascii="Helvetica" w:hAnsi="Helvetica" w:cs="Calibri"/>
          <w:sz w:val="20"/>
          <w:szCs w:val="20"/>
          <w:lang w:val="en-US"/>
        </w:rPr>
        <w:t xml:space="preserve">dokumentacijo. </w:t>
      </w:r>
      <w:r w:rsidR="001D1167" w:rsidRPr="00025BBB">
        <w:rPr>
          <w:rFonts w:ascii="Helvetica" w:hAnsi="Helvetica" w:cs="Calibri"/>
          <w:iCs/>
          <w:sz w:val="20"/>
          <w:szCs w:val="20"/>
        </w:rPr>
        <w:t>Ponudnik izjavlja, da bo dela izvajal v celoti v skladu z Uredbo o zelenem javnem naročanju.</w:t>
      </w:r>
      <w:r w:rsidR="001D1167" w:rsidRPr="00794244">
        <w:rPr>
          <w:rFonts w:ascii="Helvetica" w:hAnsi="Helvetica" w:cs="Calibri"/>
          <w:iCs/>
          <w:sz w:val="20"/>
          <w:szCs w:val="20"/>
        </w:rPr>
        <w:t xml:space="preserve"> Ponudnik </w:t>
      </w:r>
      <w:r w:rsidR="001D1167">
        <w:rPr>
          <w:rFonts w:ascii="Helvetica" w:hAnsi="Helvetica" w:cs="Calibri"/>
          <w:iCs/>
          <w:sz w:val="20"/>
          <w:szCs w:val="20"/>
        </w:rPr>
        <w:t>zagotavlja, da čistila</w:t>
      </w:r>
      <w:r w:rsidR="001D1167" w:rsidRPr="00794244">
        <w:rPr>
          <w:rFonts w:ascii="Helvetica" w:hAnsi="Helvetica" w:cs="Calibri"/>
          <w:iCs/>
          <w:sz w:val="20"/>
          <w:szCs w:val="20"/>
        </w:rPr>
        <w:t xml:space="preserve"> v celoti izpolnjuje</w:t>
      </w:r>
      <w:r w:rsidR="001D1167">
        <w:rPr>
          <w:rFonts w:ascii="Helvetica" w:hAnsi="Helvetica" w:cs="Calibri"/>
          <w:iCs/>
          <w:sz w:val="20"/>
          <w:szCs w:val="20"/>
        </w:rPr>
        <w:t>jo</w:t>
      </w:r>
      <w:r w:rsidR="001D1167" w:rsidRPr="00794244">
        <w:rPr>
          <w:rFonts w:ascii="Helvetica" w:hAnsi="Helvetica" w:cs="Calibri"/>
          <w:iCs/>
          <w:sz w:val="20"/>
          <w:szCs w:val="20"/>
        </w:rPr>
        <w:t xml:space="preserve"> zahteve iz Uredbe o zelenem javnem naročanju. </w:t>
      </w:r>
    </w:p>
    <w:p w:rsidR="00AF7B02" w:rsidRDefault="00AF7B02" w:rsidP="001D1167">
      <w:pPr>
        <w:spacing w:line="280" w:lineRule="atLeast"/>
        <w:jc w:val="both"/>
        <w:rPr>
          <w:rFonts w:ascii="Helvetica" w:hAnsi="Helvetica" w:cs="Calibri"/>
          <w:sz w:val="20"/>
          <w:szCs w:val="20"/>
          <w:lang w:val="en-US"/>
        </w:rPr>
      </w:pPr>
    </w:p>
    <w:p w:rsidR="001D1167" w:rsidRPr="00025BBB" w:rsidRDefault="00ED3821" w:rsidP="001D1167">
      <w:pPr>
        <w:spacing w:line="280" w:lineRule="atLeast"/>
        <w:ind w:left="708"/>
        <w:jc w:val="both"/>
        <w:rPr>
          <w:rFonts w:ascii="Helvetica" w:hAnsi="Helvetica" w:cs="Calibri"/>
          <w:iCs/>
          <w:sz w:val="20"/>
          <w:szCs w:val="20"/>
        </w:rPr>
      </w:pPr>
      <w:r w:rsidRPr="00025BBB">
        <w:rPr>
          <w:rFonts w:ascii="Helvetica" w:hAnsi="Helvetica" w:cs="Calibri"/>
          <w:b/>
          <w:sz w:val="20"/>
          <w:szCs w:val="20"/>
        </w:rPr>
        <w:t>Dokazilo:</w:t>
      </w:r>
      <w:r w:rsidRPr="00025BBB">
        <w:rPr>
          <w:rFonts w:ascii="Helvetica" w:hAnsi="Helvetica" w:cs="Calibri"/>
          <w:sz w:val="20"/>
          <w:szCs w:val="20"/>
        </w:rPr>
        <w:t xml:space="preserve"> Izjav</w:t>
      </w:r>
      <w:r w:rsidR="004A1839">
        <w:rPr>
          <w:rFonts w:ascii="Helvetica" w:hAnsi="Helvetica" w:cs="Calibri"/>
          <w:sz w:val="20"/>
          <w:szCs w:val="20"/>
        </w:rPr>
        <w:t xml:space="preserve">a o izpolnjevanju kadrovskih, </w:t>
      </w:r>
      <w:r w:rsidRPr="00025BBB">
        <w:rPr>
          <w:rFonts w:ascii="Helvetica" w:hAnsi="Helvetica" w:cs="Calibri"/>
          <w:sz w:val="20"/>
          <w:szCs w:val="20"/>
        </w:rPr>
        <w:t xml:space="preserve">tehničnih </w:t>
      </w:r>
      <w:r w:rsidR="004A1839">
        <w:rPr>
          <w:rFonts w:ascii="Helvetica" w:hAnsi="Helvetica" w:cs="Calibri"/>
          <w:sz w:val="20"/>
          <w:szCs w:val="20"/>
        </w:rPr>
        <w:t xml:space="preserve">in okoljskih </w:t>
      </w:r>
      <w:r w:rsidRPr="00025BBB">
        <w:rPr>
          <w:rFonts w:ascii="Helvetica" w:hAnsi="Helvetica" w:cs="Calibri"/>
          <w:sz w:val="20"/>
          <w:szCs w:val="20"/>
        </w:rPr>
        <w:t>zahtev (OBR-6)</w:t>
      </w:r>
      <w:r w:rsidR="001D1167">
        <w:rPr>
          <w:rFonts w:ascii="Helvetica" w:hAnsi="Helvetica" w:cs="Calibri"/>
          <w:sz w:val="20"/>
          <w:szCs w:val="20"/>
        </w:rPr>
        <w:t xml:space="preserve">, </w:t>
      </w:r>
      <w:r w:rsidR="001D1167" w:rsidRPr="00025BBB">
        <w:rPr>
          <w:rFonts w:ascii="Helvetica" w:hAnsi="Helvetica" w:cs="Calibri"/>
          <w:iCs/>
          <w:sz w:val="20"/>
          <w:szCs w:val="20"/>
        </w:rPr>
        <w:t>Tabela čistil in ostalih sredstev skladnih z Uredbo o</w:t>
      </w:r>
      <w:r w:rsidR="001D1167">
        <w:rPr>
          <w:rFonts w:ascii="Helvetica" w:hAnsi="Helvetica" w:cs="Calibri"/>
          <w:iCs/>
          <w:sz w:val="20"/>
          <w:szCs w:val="20"/>
        </w:rPr>
        <w:t xml:space="preserve"> zelenem javnem naročanju (OBR-8</w:t>
      </w:r>
      <w:r w:rsidR="001D1167" w:rsidRPr="00025BBB">
        <w:rPr>
          <w:rFonts w:ascii="Helvetica" w:hAnsi="Helvetica" w:cs="Calibri"/>
          <w:iCs/>
          <w:sz w:val="20"/>
          <w:szCs w:val="20"/>
        </w:rPr>
        <w:t>)</w:t>
      </w:r>
    </w:p>
    <w:p w:rsidR="005E76BF" w:rsidRPr="001D1167" w:rsidRDefault="00ED3821" w:rsidP="001D1167">
      <w:pPr>
        <w:spacing w:line="280" w:lineRule="atLeast"/>
        <w:ind w:left="709" w:hanging="1"/>
        <w:jc w:val="both"/>
        <w:rPr>
          <w:rFonts w:ascii="Helvetica" w:hAnsi="Helvetica" w:cs="Calibri"/>
          <w:b/>
          <w:sz w:val="20"/>
          <w:szCs w:val="20"/>
        </w:rPr>
      </w:pPr>
      <w:r w:rsidRPr="00025BBB">
        <w:rPr>
          <w:rFonts w:ascii="Helvetica" w:hAnsi="Helvetica" w:cs="Calibri"/>
          <w:sz w:val="20"/>
          <w:szCs w:val="20"/>
        </w:rPr>
        <w:t xml:space="preserve"> </w:t>
      </w:r>
    </w:p>
    <w:p w:rsidR="00ED3821" w:rsidRPr="00025BBB" w:rsidRDefault="00ED3821" w:rsidP="001D1167">
      <w:pPr>
        <w:spacing w:line="280" w:lineRule="atLeast"/>
        <w:ind w:left="709" w:hanging="709"/>
        <w:jc w:val="both"/>
        <w:rPr>
          <w:rFonts w:ascii="Helvetica" w:hAnsi="Helvetica" w:cs="Calibri"/>
          <w:iCs/>
          <w:sz w:val="20"/>
          <w:szCs w:val="20"/>
          <w:highlight w:val="yellow"/>
        </w:rPr>
      </w:pPr>
      <w:r w:rsidRPr="00025BBB">
        <w:rPr>
          <w:rFonts w:ascii="Helvetica" w:hAnsi="Helvetica" w:cs="Calibri"/>
          <w:iCs/>
          <w:sz w:val="20"/>
          <w:szCs w:val="20"/>
        </w:rPr>
        <w:t>8.4.3.   Ponudnik mora izkazati, da ima za polni delovni čas naj</w:t>
      </w:r>
      <w:r w:rsidR="009A19DD">
        <w:rPr>
          <w:rFonts w:ascii="Helvetica" w:hAnsi="Helvetica" w:cs="Calibri"/>
          <w:iCs/>
          <w:sz w:val="20"/>
          <w:szCs w:val="20"/>
        </w:rPr>
        <w:t>manj eno redno zaposleno osebo,</w:t>
      </w:r>
      <w:r w:rsidRPr="00025BBB">
        <w:rPr>
          <w:rFonts w:ascii="Helvetica" w:hAnsi="Helvetica" w:cs="Calibri"/>
          <w:iCs/>
          <w:sz w:val="20"/>
          <w:szCs w:val="20"/>
        </w:rPr>
        <w:t xml:space="preserve"> </w:t>
      </w:r>
      <w:r w:rsidRPr="00025BBB">
        <w:rPr>
          <w:rFonts w:ascii="Helvetica" w:hAnsi="Helvetica" w:cs="Calibri"/>
          <w:bCs/>
          <w:iCs/>
          <w:sz w:val="20"/>
          <w:szCs w:val="20"/>
        </w:rPr>
        <w:t>ki bo izvajala redno kontrolo čiščenja (nadzor nad čistočo pri naročniku) in bo na lokac</w:t>
      </w:r>
      <w:r w:rsidR="001D1167">
        <w:rPr>
          <w:rFonts w:ascii="Helvetica" w:hAnsi="Helvetica" w:cs="Calibri"/>
          <w:bCs/>
          <w:iCs/>
          <w:sz w:val="20"/>
          <w:szCs w:val="20"/>
        </w:rPr>
        <w:t>iji</w:t>
      </w:r>
      <w:r w:rsidRPr="00025BBB">
        <w:rPr>
          <w:rFonts w:ascii="Helvetica" w:hAnsi="Helvetica" w:cs="Calibri"/>
          <w:bCs/>
          <w:iCs/>
          <w:sz w:val="20"/>
          <w:szCs w:val="20"/>
        </w:rPr>
        <w:t xml:space="preserve"> naročnika tedensko prisotna najmanj 8 ur mora in ki ima </w:t>
      </w:r>
      <w:r w:rsidRPr="00025BBB">
        <w:rPr>
          <w:rFonts w:ascii="Helvetica" w:hAnsi="Helvetica" w:cs="Calibri"/>
          <w:iCs/>
          <w:sz w:val="20"/>
          <w:szCs w:val="20"/>
        </w:rPr>
        <w:t>najmanj VI. stopnjo izobrazbe iz sanitarne, kemijske, zdravstvene ali farmacevtske smeri ter najmanj tri leta delovnih izkušenj s področja čiščenja.</w:t>
      </w:r>
      <w:r w:rsidR="001D1167" w:rsidRPr="001D1167">
        <w:rPr>
          <w:rFonts w:ascii="Helvetica" w:hAnsi="Helvetica" w:cs="Calibri"/>
          <w:iCs/>
          <w:sz w:val="20"/>
          <w:szCs w:val="20"/>
        </w:rPr>
        <w:t xml:space="preserve"> </w:t>
      </w:r>
      <w:r w:rsidR="001D1167" w:rsidRPr="00DC2068">
        <w:rPr>
          <w:rFonts w:ascii="Helvetica" w:hAnsi="Helvetica" w:cs="Calibri"/>
          <w:iCs/>
          <w:sz w:val="20"/>
          <w:szCs w:val="20"/>
        </w:rPr>
        <w:t xml:space="preserve">Svoj nadzor bo potrdila s podpisom v dnevni evidenci čiščenja in zabeležila ustreznosti oz. pomanjkljivosti, ugotovljene pri nadzoru. Ugotovitve (Poročilo o nadzoru) bo po e-pošti posredovala kontaktni osebi naročnika. </w:t>
      </w:r>
    </w:p>
    <w:p w:rsidR="00ED3821" w:rsidRPr="00025BBB" w:rsidRDefault="00ED3821" w:rsidP="00ED3821">
      <w:pPr>
        <w:spacing w:line="280" w:lineRule="atLeast"/>
        <w:jc w:val="both"/>
        <w:rPr>
          <w:rFonts w:ascii="Helvetica" w:hAnsi="Helvetica" w:cs="Calibri"/>
          <w:iCs/>
          <w:sz w:val="20"/>
          <w:szCs w:val="20"/>
        </w:rPr>
      </w:pPr>
    </w:p>
    <w:p w:rsidR="00ED3821" w:rsidRDefault="00ED3821" w:rsidP="00ED3821">
      <w:pPr>
        <w:spacing w:line="280" w:lineRule="atLeast"/>
        <w:ind w:left="709" w:hanging="1"/>
        <w:jc w:val="both"/>
        <w:rPr>
          <w:rFonts w:ascii="Helvetica" w:hAnsi="Helvetica" w:cs="Calibri"/>
          <w:sz w:val="20"/>
          <w:szCs w:val="20"/>
        </w:rPr>
      </w:pPr>
      <w:r w:rsidRPr="00025BBB">
        <w:rPr>
          <w:rFonts w:ascii="Helvetica" w:hAnsi="Helvetica" w:cs="Calibri"/>
          <w:b/>
          <w:sz w:val="20"/>
          <w:szCs w:val="20"/>
        </w:rPr>
        <w:t>Dokazilo:</w:t>
      </w:r>
      <w:r w:rsidRPr="00025BBB">
        <w:rPr>
          <w:rFonts w:ascii="Helvetica" w:hAnsi="Helvetica" w:cs="Calibri"/>
          <w:sz w:val="20"/>
          <w:szCs w:val="20"/>
        </w:rPr>
        <w:t xml:space="preserve"> ESPD obrazec (»Del IV: Pogoji za sodelovanje, Oddelek C: Tehnična in strokovna sposobnost, Izobrazba in strokovna usposobljenost«) in Izja</w:t>
      </w:r>
      <w:r w:rsidR="004A1839">
        <w:rPr>
          <w:rFonts w:ascii="Helvetica" w:hAnsi="Helvetica" w:cs="Calibri"/>
          <w:sz w:val="20"/>
          <w:szCs w:val="20"/>
        </w:rPr>
        <w:t xml:space="preserve">va o izpolnjevanju kadrovskih, </w:t>
      </w:r>
      <w:r w:rsidRPr="00025BBB">
        <w:rPr>
          <w:rFonts w:ascii="Helvetica" w:hAnsi="Helvetica" w:cs="Calibri"/>
          <w:sz w:val="20"/>
          <w:szCs w:val="20"/>
        </w:rPr>
        <w:t xml:space="preserve"> tehničnih</w:t>
      </w:r>
      <w:r w:rsidR="004A1839">
        <w:rPr>
          <w:rFonts w:ascii="Helvetica" w:hAnsi="Helvetica" w:cs="Calibri"/>
          <w:sz w:val="20"/>
          <w:szCs w:val="20"/>
        </w:rPr>
        <w:t xml:space="preserve"> in okoljskih</w:t>
      </w:r>
      <w:r w:rsidRPr="00025BBB">
        <w:rPr>
          <w:rFonts w:ascii="Helvetica" w:hAnsi="Helvetica" w:cs="Calibri"/>
          <w:sz w:val="20"/>
          <w:szCs w:val="20"/>
        </w:rPr>
        <w:t xml:space="preserve"> zahtev (OBR-6) </w:t>
      </w:r>
    </w:p>
    <w:p w:rsidR="00ED3821" w:rsidRDefault="00ED3821" w:rsidP="00ED3821">
      <w:pPr>
        <w:spacing w:line="280" w:lineRule="atLeast"/>
        <w:ind w:left="709" w:hanging="1"/>
        <w:jc w:val="both"/>
        <w:rPr>
          <w:rFonts w:ascii="Helvetica" w:hAnsi="Helvetica" w:cs="Calibri"/>
          <w:b/>
          <w:iCs/>
          <w:sz w:val="20"/>
          <w:szCs w:val="20"/>
        </w:rPr>
      </w:pPr>
    </w:p>
    <w:p w:rsidR="00ED3821" w:rsidRPr="00782F33" w:rsidRDefault="00ED3821" w:rsidP="00ED3821">
      <w:pPr>
        <w:spacing w:line="280" w:lineRule="atLeast"/>
        <w:ind w:left="709" w:hanging="1"/>
        <w:jc w:val="both"/>
        <w:rPr>
          <w:rFonts w:ascii="Helvetica" w:hAnsi="Helvetica" w:cs="Calibri"/>
          <w:iCs/>
          <w:sz w:val="20"/>
          <w:szCs w:val="20"/>
          <w:u w:val="single"/>
        </w:rPr>
      </w:pPr>
      <w:r w:rsidRPr="00782F33">
        <w:rPr>
          <w:rFonts w:ascii="Helvetica" w:hAnsi="Helvetica" w:cs="Calibri"/>
          <w:iCs/>
          <w:sz w:val="20"/>
          <w:szCs w:val="20"/>
        </w:rPr>
        <w:t xml:space="preserve">Če strokovni kader ni zaposlen pri ponudniku, mora imeti ponudnik z njegovim delodajalcem sklenjeno podjemno pogodbo ali drugo enakovredno podlago za sodelovanje. Če je strokovni kader samozaposlen, mora imeti ponudnik z njim direktno </w:t>
      </w:r>
      <w:r>
        <w:rPr>
          <w:rFonts w:ascii="Helvetica" w:hAnsi="Helvetica" w:cs="Calibri"/>
          <w:iCs/>
          <w:sz w:val="20"/>
          <w:szCs w:val="20"/>
        </w:rPr>
        <w:t>sklenjeno podizvajalsko pogodbo</w:t>
      </w:r>
      <w:r w:rsidRPr="00782F33">
        <w:rPr>
          <w:rFonts w:ascii="Helvetica" w:hAnsi="Helvetica" w:cs="Calibri"/>
          <w:iCs/>
          <w:sz w:val="20"/>
          <w:szCs w:val="20"/>
        </w:rPr>
        <w:t>.</w:t>
      </w:r>
    </w:p>
    <w:p w:rsidR="005D2C7E" w:rsidRDefault="005D2C7E" w:rsidP="006D1F12">
      <w:pPr>
        <w:spacing w:line="280" w:lineRule="atLeast"/>
        <w:ind w:left="709" w:hanging="709"/>
        <w:jc w:val="both"/>
        <w:rPr>
          <w:rFonts w:ascii="Helvetica" w:hAnsi="Helvetica" w:cs="Calibri"/>
          <w:iCs/>
          <w:sz w:val="20"/>
          <w:szCs w:val="20"/>
        </w:rPr>
      </w:pPr>
    </w:p>
    <w:p w:rsidR="00ED3821" w:rsidRPr="00025BBB" w:rsidRDefault="00ED3821" w:rsidP="00ED3821">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lastRenderedPageBreak/>
        <w:t xml:space="preserve">8.4.4.   Ponudnik izjavlja, da bo za izvajanje storitev čiščenja zagotavljal zadostno število delavcev od ponedeljka do petka v zahtevanih terminih in zahtevanem številu ur prisotnosti, kot izhaja iz tehničnih specifikacij te dokumentacije. Naročnik bo prisotnost nadziral preko elektronske evidence, v katero se bodo obvezno dnevno evidentirali delavci preko elektronskih kartic, ki jih zagotavlja naročnik. </w:t>
      </w:r>
    </w:p>
    <w:p w:rsidR="00ED3821" w:rsidRPr="00025BBB" w:rsidRDefault="00ED3821" w:rsidP="00ED3821">
      <w:pPr>
        <w:spacing w:line="280" w:lineRule="atLeast"/>
        <w:ind w:left="709" w:hanging="709"/>
        <w:jc w:val="both"/>
        <w:rPr>
          <w:rFonts w:ascii="Helvetica" w:hAnsi="Helvetica" w:cs="Calibri"/>
          <w:iCs/>
          <w:sz w:val="20"/>
          <w:szCs w:val="20"/>
        </w:rPr>
      </w:pPr>
    </w:p>
    <w:p w:rsidR="00ED3821" w:rsidRPr="00025BBB" w:rsidRDefault="00ED3821" w:rsidP="00ED3821">
      <w:pPr>
        <w:spacing w:line="280" w:lineRule="atLeast"/>
        <w:ind w:left="709" w:hanging="709"/>
        <w:jc w:val="both"/>
        <w:rPr>
          <w:rFonts w:ascii="Helvetica" w:hAnsi="Helvetica" w:cs="Calibri"/>
          <w:iCs/>
          <w:sz w:val="20"/>
          <w:szCs w:val="20"/>
        </w:rPr>
      </w:pPr>
      <w:r w:rsidRPr="00025BBB">
        <w:rPr>
          <w:rFonts w:ascii="Helvetica" w:hAnsi="Helvetica" w:cs="Calibri"/>
          <w:b/>
          <w:iCs/>
          <w:sz w:val="20"/>
          <w:szCs w:val="20"/>
        </w:rPr>
        <w:tab/>
        <w:t xml:space="preserve">Dokazilo: </w:t>
      </w:r>
      <w:r w:rsidRPr="00025BBB">
        <w:rPr>
          <w:rFonts w:ascii="Helvetica" w:hAnsi="Helvetica" w:cs="Calibri"/>
          <w:iCs/>
          <w:sz w:val="20"/>
          <w:szCs w:val="20"/>
        </w:rPr>
        <w:t>Ponudba (OBR-1)</w:t>
      </w:r>
    </w:p>
    <w:p w:rsidR="00ED3821" w:rsidRPr="00025BBB" w:rsidRDefault="00ED3821" w:rsidP="00ED3821">
      <w:pPr>
        <w:spacing w:line="280" w:lineRule="atLeast"/>
        <w:ind w:left="709" w:hanging="709"/>
        <w:jc w:val="both"/>
        <w:rPr>
          <w:rFonts w:ascii="Helvetica" w:hAnsi="Helvetica" w:cs="Calibri"/>
          <w:iCs/>
          <w:sz w:val="20"/>
          <w:szCs w:val="20"/>
        </w:rPr>
      </w:pPr>
    </w:p>
    <w:p w:rsidR="00ED3821" w:rsidRPr="00025BBB" w:rsidRDefault="00ED3821" w:rsidP="00ED3821">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8.4.5.  Ponudnik izjavlja, da bo na lokacijo naročnika razporedil delavce, ki imajo izvedeno najmanj izobraževanje s področja varnosti in zdravja pri delu, varnega dela z nevarnimi snovmi ter s področja varstva pred požarom.</w:t>
      </w:r>
    </w:p>
    <w:p w:rsidR="00ED3821" w:rsidRPr="00025BBB" w:rsidRDefault="00ED3821" w:rsidP="00ED3821">
      <w:pPr>
        <w:spacing w:line="280" w:lineRule="atLeast"/>
        <w:ind w:left="709" w:hanging="709"/>
        <w:jc w:val="both"/>
        <w:rPr>
          <w:rFonts w:ascii="Helvetica" w:hAnsi="Helvetica" w:cs="Calibri"/>
          <w:iCs/>
          <w:sz w:val="20"/>
          <w:szCs w:val="20"/>
        </w:rPr>
      </w:pPr>
    </w:p>
    <w:p w:rsidR="00ED3821" w:rsidRPr="00025BBB" w:rsidRDefault="00ED3821" w:rsidP="00ED3821">
      <w:pPr>
        <w:spacing w:line="280" w:lineRule="atLeast"/>
        <w:ind w:left="709" w:hanging="1"/>
        <w:jc w:val="both"/>
        <w:rPr>
          <w:rFonts w:ascii="Helvetica" w:hAnsi="Helvetica" w:cs="Calibri"/>
          <w:b/>
          <w:sz w:val="20"/>
          <w:szCs w:val="20"/>
        </w:rPr>
      </w:pPr>
      <w:r w:rsidRPr="00025BBB">
        <w:rPr>
          <w:rFonts w:ascii="Helvetica" w:hAnsi="Helvetica" w:cs="Calibri"/>
          <w:b/>
          <w:iCs/>
          <w:sz w:val="20"/>
          <w:szCs w:val="20"/>
        </w:rPr>
        <w:t xml:space="preserve">Dokazilo: </w:t>
      </w:r>
      <w:r w:rsidRPr="00025BBB">
        <w:rPr>
          <w:rFonts w:ascii="Helvetica" w:hAnsi="Helvetica" w:cs="Calibri"/>
          <w:iCs/>
          <w:sz w:val="20"/>
          <w:szCs w:val="20"/>
        </w:rPr>
        <w:t xml:space="preserve">Ponudba (OBR-1) in </w:t>
      </w:r>
      <w:r w:rsidRPr="00025BBB">
        <w:rPr>
          <w:rFonts w:ascii="Helvetica" w:hAnsi="Helvetica" w:cs="Calibri"/>
          <w:sz w:val="20"/>
          <w:szCs w:val="20"/>
        </w:rPr>
        <w:t>Izjav</w:t>
      </w:r>
      <w:r w:rsidR="004A1839">
        <w:rPr>
          <w:rFonts w:ascii="Helvetica" w:hAnsi="Helvetica" w:cs="Calibri"/>
          <w:sz w:val="20"/>
          <w:szCs w:val="20"/>
        </w:rPr>
        <w:t xml:space="preserve">a o izpolnjevanju kadrovskih, </w:t>
      </w:r>
      <w:r w:rsidRPr="00025BBB">
        <w:rPr>
          <w:rFonts w:ascii="Helvetica" w:hAnsi="Helvetica" w:cs="Calibri"/>
          <w:sz w:val="20"/>
          <w:szCs w:val="20"/>
        </w:rPr>
        <w:t xml:space="preserve">tehničnih </w:t>
      </w:r>
      <w:r w:rsidR="004A1839">
        <w:rPr>
          <w:rFonts w:ascii="Helvetica" w:hAnsi="Helvetica" w:cs="Calibri"/>
          <w:sz w:val="20"/>
          <w:szCs w:val="20"/>
        </w:rPr>
        <w:t xml:space="preserve">in okoljskih </w:t>
      </w:r>
      <w:r w:rsidRPr="00025BBB">
        <w:rPr>
          <w:rFonts w:ascii="Helvetica" w:hAnsi="Helvetica" w:cs="Calibri"/>
          <w:sz w:val="20"/>
          <w:szCs w:val="20"/>
        </w:rPr>
        <w:t xml:space="preserve">zahtev (OBR-6) </w:t>
      </w:r>
    </w:p>
    <w:p w:rsidR="00ED3821" w:rsidRPr="00025BBB" w:rsidRDefault="00ED3821" w:rsidP="00ED3821">
      <w:pPr>
        <w:spacing w:line="280" w:lineRule="atLeast"/>
        <w:jc w:val="both"/>
        <w:rPr>
          <w:rFonts w:ascii="Helvetica" w:hAnsi="Helvetica" w:cs="Calibri"/>
          <w:iCs/>
          <w:sz w:val="20"/>
          <w:szCs w:val="20"/>
        </w:rPr>
      </w:pPr>
    </w:p>
    <w:p w:rsidR="00ED3821" w:rsidRPr="00025BBB" w:rsidRDefault="00ED3821" w:rsidP="00ED3821">
      <w:pPr>
        <w:spacing w:line="280" w:lineRule="atLeast"/>
        <w:ind w:left="709" w:hanging="1"/>
        <w:jc w:val="both"/>
        <w:rPr>
          <w:rFonts w:ascii="Helvetica" w:hAnsi="Helvetica" w:cs="Calibri"/>
          <w:b/>
          <w:iCs/>
          <w:sz w:val="20"/>
          <w:szCs w:val="20"/>
        </w:rPr>
      </w:pPr>
      <w:r w:rsidRPr="00025BBB">
        <w:rPr>
          <w:rFonts w:ascii="Helvetica" w:hAnsi="Helvetica" w:cs="Calibri"/>
          <w:iCs/>
          <w:sz w:val="20"/>
          <w:szCs w:val="20"/>
        </w:rPr>
        <w:t>Ponudnik je dolžan potrdila o izobraževanju za vse zaposlene, ki bodo opravljali dela na objektu, predložiti pred nastopom dela na objektu (velja za izbranega ponudnika). Ponudnik lahko priloži kopijo, na poziv naročnika pa originale. Na potrdilih mora biti navedeno ime in priimek delavca, ki ga bo ponudnik dejansko razporedil na čiščenje na objektu, ki je predmet tega razpisa.</w:t>
      </w:r>
    </w:p>
    <w:p w:rsidR="006D1F12" w:rsidRPr="006D1F12" w:rsidRDefault="006D1F12" w:rsidP="006D1F12">
      <w:pPr>
        <w:spacing w:line="280" w:lineRule="atLeast"/>
        <w:ind w:left="709" w:hanging="709"/>
        <w:jc w:val="both"/>
        <w:rPr>
          <w:rFonts w:ascii="Helvetica" w:hAnsi="Helvetica" w:cs="Calibri"/>
          <w:iCs/>
          <w:sz w:val="20"/>
          <w:szCs w:val="20"/>
        </w:rPr>
      </w:pPr>
    </w:p>
    <w:p w:rsidR="00ED3821" w:rsidRPr="00025BBB" w:rsidRDefault="00ED3821" w:rsidP="00ED3821">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8.4.6.   Ponudnikovi delavci morajo biti zaposleni po pogojih, ki za delovno – pravno področje veljajo v Republiki Sloveniji na dan oddaje ponudbe. Naročnik ima pravico preveriti pogodbe o zaposlitvi za zaposlene, ki bodo predvideni za čiščenje.</w:t>
      </w:r>
    </w:p>
    <w:p w:rsidR="00ED3821" w:rsidRPr="00025BBB" w:rsidRDefault="00ED3821" w:rsidP="00ED3821">
      <w:pPr>
        <w:spacing w:line="280" w:lineRule="atLeast"/>
        <w:ind w:left="709" w:hanging="709"/>
        <w:jc w:val="both"/>
        <w:rPr>
          <w:rFonts w:ascii="Helvetica" w:hAnsi="Helvetica" w:cs="Calibri"/>
          <w:iCs/>
          <w:sz w:val="20"/>
          <w:szCs w:val="20"/>
        </w:rPr>
      </w:pPr>
    </w:p>
    <w:p w:rsidR="00ED3821" w:rsidRPr="00025BBB" w:rsidRDefault="00ED3821" w:rsidP="00ED3821">
      <w:pPr>
        <w:spacing w:line="280" w:lineRule="atLeast"/>
        <w:ind w:left="709"/>
        <w:jc w:val="both"/>
        <w:rPr>
          <w:rFonts w:ascii="Helvetica" w:hAnsi="Helvetica" w:cs="Calibri"/>
          <w:iCs/>
          <w:sz w:val="20"/>
          <w:szCs w:val="20"/>
        </w:rPr>
      </w:pPr>
      <w:r w:rsidRPr="00025BBB">
        <w:rPr>
          <w:rFonts w:ascii="Helvetica" w:hAnsi="Helvetica" w:cs="Calibri"/>
          <w:b/>
          <w:iCs/>
          <w:sz w:val="20"/>
          <w:szCs w:val="20"/>
        </w:rPr>
        <w:t xml:space="preserve">Dokazilo: </w:t>
      </w:r>
      <w:r w:rsidRPr="00025BBB">
        <w:rPr>
          <w:rFonts w:ascii="Helvetica" w:hAnsi="Helvetica" w:cs="Calibri"/>
          <w:iCs/>
          <w:sz w:val="20"/>
          <w:szCs w:val="20"/>
        </w:rPr>
        <w:t>Izjav</w:t>
      </w:r>
      <w:r w:rsidR="004A1839">
        <w:rPr>
          <w:rFonts w:ascii="Helvetica" w:hAnsi="Helvetica" w:cs="Calibri"/>
          <w:iCs/>
          <w:sz w:val="20"/>
          <w:szCs w:val="20"/>
        </w:rPr>
        <w:t xml:space="preserve">a o izpolnjevanju kadrovskih, </w:t>
      </w:r>
      <w:r w:rsidRPr="00025BBB">
        <w:rPr>
          <w:rFonts w:ascii="Helvetica" w:hAnsi="Helvetica" w:cs="Calibri"/>
          <w:iCs/>
          <w:sz w:val="20"/>
          <w:szCs w:val="20"/>
        </w:rPr>
        <w:t xml:space="preserve">tehničnih </w:t>
      </w:r>
      <w:r w:rsidR="004A1839">
        <w:rPr>
          <w:rFonts w:ascii="Helvetica" w:hAnsi="Helvetica" w:cs="Calibri"/>
          <w:iCs/>
          <w:sz w:val="20"/>
          <w:szCs w:val="20"/>
        </w:rPr>
        <w:t xml:space="preserve">in okoljskih </w:t>
      </w:r>
      <w:r w:rsidRPr="00025BBB">
        <w:rPr>
          <w:rFonts w:ascii="Helvetica" w:hAnsi="Helvetica" w:cs="Calibri"/>
          <w:iCs/>
          <w:sz w:val="20"/>
          <w:szCs w:val="20"/>
        </w:rPr>
        <w:t xml:space="preserve">zahtev (OBR-6) </w:t>
      </w:r>
    </w:p>
    <w:p w:rsidR="00ED3821" w:rsidRPr="00025BBB" w:rsidRDefault="00ED3821" w:rsidP="00ED3821">
      <w:pPr>
        <w:spacing w:line="280" w:lineRule="atLeast"/>
        <w:ind w:left="709"/>
        <w:jc w:val="both"/>
        <w:rPr>
          <w:rFonts w:ascii="Helvetica" w:hAnsi="Helvetica" w:cs="Calibri"/>
          <w:bCs/>
          <w:iCs/>
          <w:sz w:val="20"/>
          <w:szCs w:val="20"/>
          <w:u w:val="single"/>
        </w:rPr>
      </w:pPr>
      <w:r w:rsidRPr="00025BBB">
        <w:rPr>
          <w:rFonts w:ascii="Helvetica" w:hAnsi="Helvetica" w:cs="Calibri"/>
          <w:bCs/>
          <w:iCs/>
          <w:sz w:val="20"/>
          <w:szCs w:val="20"/>
        </w:rPr>
        <w:t xml:space="preserve">Ponudnik mora v izjavi </w:t>
      </w:r>
      <w:r w:rsidRPr="00025BBB">
        <w:rPr>
          <w:rFonts w:ascii="Helvetica" w:hAnsi="Helvetica" w:cs="Calibri"/>
          <w:b/>
          <w:bCs/>
          <w:iCs/>
          <w:sz w:val="20"/>
          <w:szCs w:val="20"/>
        </w:rPr>
        <w:t>navesti vse delavce</w:t>
      </w:r>
      <w:r w:rsidRPr="00025BBB">
        <w:rPr>
          <w:rFonts w:ascii="Helvetica" w:hAnsi="Helvetica" w:cs="Calibri"/>
          <w:bCs/>
          <w:iCs/>
          <w:sz w:val="20"/>
          <w:szCs w:val="20"/>
        </w:rPr>
        <w:t>, ki bodo neposredno izvajali storitve čiščenja.</w:t>
      </w:r>
      <w:r w:rsidRPr="00025BBB">
        <w:rPr>
          <w:rFonts w:ascii="Helvetica" w:hAnsi="Helvetica" w:cs="Calibri"/>
          <w:bCs/>
          <w:iCs/>
          <w:sz w:val="20"/>
          <w:szCs w:val="20"/>
          <w:u w:val="single"/>
        </w:rPr>
        <w:t xml:space="preserve"> </w:t>
      </w:r>
    </w:p>
    <w:p w:rsidR="00ED3821" w:rsidRPr="00025BBB" w:rsidRDefault="00ED3821" w:rsidP="00ED3821">
      <w:pPr>
        <w:spacing w:line="280" w:lineRule="atLeast"/>
        <w:ind w:left="709"/>
        <w:jc w:val="both"/>
        <w:rPr>
          <w:rFonts w:ascii="Helvetica" w:hAnsi="Helvetica" w:cs="Calibri"/>
          <w:bCs/>
          <w:iCs/>
          <w:sz w:val="20"/>
          <w:szCs w:val="20"/>
          <w:u w:val="single"/>
        </w:rPr>
      </w:pPr>
      <w:r w:rsidRPr="00025BBB">
        <w:rPr>
          <w:rFonts w:ascii="Helvetica" w:hAnsi="Helvetica" w:cs="Calibri"/>
          <w:bCs/>
          <w:i/>
          <w:iCs/>
          <w:sz w:val="20"/>
          <w:szCs w:val="20"/>
        </w:rPr>
        <w:t xml:space="preserve">V kolikor ponudnik še nima točno določenih delavcev oz. bo menjal delavce za izvajanje storitve, pa mora predložiti spisek vseh potencialnih delavcev, ki bodo opravljali storitve (delavcev, ki bodo neposredno izvajali storitve). </w:t>
      </w:r>
    </w:p>
    <w:p w:rsidR="006D1F12" w:rsidRPr="006D1F12" w:rsidRDefault="006D1F12" w:rsidP="001354B0">
      <w:pPr>
        <w:spacing w:line="280" w:lineRule="atLeast"/>
        <w:jc w:val="both"/>
        <w:rPr>
          <w:rFonts w:ascii="Helvetica" w:hAnsi="Helvetica" w:cs="Calibri"/>
          <w:iCs/>
          <w:sz w:val="20"/>
          <w:szCs w:val="20"/>
        </w:rPr>
      </w:pPr>
    </w:p>
    <w:p w:rsidR="00ED3821" w:rsidRPr="00025BBB" w:rsidRDefault="00ED3821" w:rsidP="00ED3821">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8.4.7.   Ponudnik izjavlja, da bo pred podpisom pogodbe predložil točen operativni načrt čiščenja, ki mora zajemati najmanj:</w:t>
      </w:r>
    </w:p>
    <w:p w:rsidR="00ED3821" w:rsidRPr="00025BBB" w:rsidRDefault="00ED3821" w:rsidP="006A048A">
      <w:pPr>
        <w:numPr>
          <w:ilvl w:val="0"/>
          <w:numId w:val="25"/>
        </w:numPr>
        <w:spacing w:line="280" w:lineRule="atLeast"/>
        <w:ind w:left="1134"/>
        <w:jc w:val="both"/>
        <w:rPr>
          <w:rFonts w:ascii="Helvetica" w:hAnsi="Helvetica" w:cs="Calibri"/>
          <w:iCs/>
          <w:sz w:val="20"/>
          <w:szCs w:val="20"/>
        </w:rPr>
      </w:pPr>
      <w:r w:rsidRPr="00025BBB">
        <w:rPr>
          <w:rFonts w:ascii="Helvetica" w:hAnsi="Helvetica" w:cs="Calibri"/>
          <w:iCs/>
          <w:sz w:val="20"/>
          <w:szCs w:val="20"/>
        </w:rPr>
        <w:t>delovni urnik in število osebja s podatkom o delovnem času, trajanju izmen in načinu nadomeščanja v času dopustov ali izrednih odsotnosti. Urnik je lahko v večjem obsegu, kot ga navaja naročnik v vzorcu pogodbe, ne sme pa biti manjši;</w:t>
      </w:r>
    </w:p>
    <w:p w:rsidR="00ED3821" w:rsidRPr="00025BBB" w:rsidRDefault="00ED3821" w:rsidP="006A048A">
      <w:pPr>
        <w:numPr>
          <w:ilvl w:val="0"/>
          <w:numId w:val="25"/>
        </w:numPr>
        <w:spacing w:line="280" w:lineRule="atLeast"/>
        <w:ind w:left="1134"/>
        <w:jc w:val="both"/>
        <w:rPr>
          <w:rFonts w:ascii="Helvetica" w:hAnsi="Helvetica" w:cs="Calibri"/>
          <w:iCs/>
          <w:sz w:val="20"/>
          <w:szCs w:val="20"/>
        </w:rPr>
      </w:pPr>
      <w:r w:rsidRPr="00025BBB">
        <w:rPr>
          <w:rFonts w:ascii="Helvetica" w:hAnsi="Helvetica" w:cs="Calibri"/>
          <w:iCs/>
          <w:sz w:val="20"/>
          <w:szCs w:val="20"/>
        </w:rPr>
        <w:t>tehnično opremljenost z opredelitvijo in navedbo strojne opreme, vozičkov ter sistem vzdrževanja strojne opreme, z dokazilom o lastništvu strojne opreme;</w:t>
      </w:r>
    </w:p>
    <w:p w:rsidR="00ED3821" w:rsidRPr="00025BBB" w:rsidRDefault="00ED3821" w:rsidP="006A048A">
      <w:pPr>
        <w:numPr>
          <w:ilvl w:val="0"/>
          <w:numId w:val="25"/>
        </w:numPr>
        <w:spacing w:line="280" w:lineRule="atLeast"/>
        <w:ind w:left="1134"/>
        <w:jc w:val="both"/>
        <w:rPr>
          <w:rFonts w:ascii="Helvetica" w:hAnsi="Helvetica" w:cs="Calibri"/>
          <w:iCs/>
          <w:sz w:val="20"/>
          <w:szCs w:val="20"/>
        </w:rPr>
      </w:pPr>
      <w:r w:rsidRPr="00025BBB">
        <w:rPr>
          <w:rFonts w:ascii="Helvetica" w:hAnsi="Helvetica" w:cs="Calibri"/>
          <w:iCs/>
          <w:sz w:val="20"/>
          <w:szCs w:val="20"/>
        </w:rPr>
        <w:t>sistem kontrole čistoče, kjer mora biti določeno kdo, kako pogosto in kateri elementi kontrole se izvajajo z izdelanim sistemom poročanja in komuniciranja med odgovornimi osebami naročnika in izvajalci čiščenja, ter z navedbo strokovne usposobljenosti osebe, ki bo nadzor izvajala najmanj skladno z zahtevami naročnika iz specifikacije zahtev;</w:t>
      </w:r>
    </w:p>
    <w:p w:rsidR="00ED3821" w:rsidRPr="00025BBB" w:rsidRDefault="00ED3821" w:rsidP="006A048A">
      <w:pPr>
        <w:numPr>
          <w:ilvl w:val="0"/>
          <w:numId w:val="25"/>
        </w:numPr>
        <w:spacing w:line="280" w:lineRule="atLeast"/>
        <w:ind w:left="1134"/>
        <w:jc w:val="both"/>
        <w:rPr>
          <w:rFonts w:ascii="Helvetica" w:hAnsi="Helvetica" w:cs="Calibri"/>
          <w:iCs/>
          <w:sz w:val="20"/>
          <w:szCs w:val="20"/>
        </w:rPr>
      </w:pPr>
      <w:r w:rsidRPr="00025BBB">
        <w:rPr>
          <w:rFonts w:ascii="Helvetica" w:hAnsi="Helvetica" w:cs="Calibri"/>
          <w:iCs/>
          <w:sz w:val="20"/>
          <w:szCs w:val="20"/>
        </w:rPr>
        <w:t>opis metodologije čiščenja, ki bo služila naročniku za preverjanje ustreznosti izvajanja čiščenja in raznim inšpekcijskim službam za preverjanje ustreznosti čiščenja;</w:t>
      </w:r>
    </w:p>
    <w:p w:rsidR="00ED3821" w:rsidRPr="00025BBB" w:rsidRDefault="00ED3821" w:rsidP="006A048A">
      <w:pPr>
        <w:numPr>
          <w:ilvl w:val="0"/>
          <w:numId w:val="25"/>
        </w:numPr>
        <w:spacing w:line="280" w:lineRule="atLeast"/>
        <w:ind w:left="1134"/>
        <w:jc w:val="both"/>
        <w:rPr>
          <w:rFonts w:ascii="Helvetica" w:hAnsi="Helvetica" w:cs="Calibri"/>
          <w:iCs/>
          <w:sz w:val="20"/>
          <w:szCs w:val="20"/>
        </w:rPr>
      </w:pPr>
      <w:r w:rsidRPr="00025BBB">
        <w:rPr>
          <w:rFonts w:ascii="Helvetica" w:hAnsi="Helvetica" w:cs="Calibri"/>
          <w:iCs/>
          <w:sz w:val="20"/>
          <w:szCs w:val="20"/>
        </w:rPr>
        <w:t>ukrepe in odzivnost v izrednih primerih in sicer: izliv vode, snežne razmere in ostale situacije glede na klic odgovorne osebe naročnika;</w:t>
      </w:r>
    </w:p>
    <w:p w:rsidR="00ED3821" w:rsidRPr="00025BBB" w:rsidRDefault="00ED3821" w:rsidP="006A048A">
      <w:pPr>
        <w:numPr>
          <w:ilvl w:val="0"/>
          <w:numId w:val="25"/>
        </w:numPr>
        <w:spacing w:line="280" w:lineRule="atLeast"/>
        <w:ind w:left="1134"/>
        <w:jc w:val="both"/>
        <w:rPr>
          <w:rFonts w:ascii="Helvetica" w:hAnsi="Helvetica" w:cs="Calibri"/>
          <w:iCs/>
          <w:sz w:val="20"/>
          <w:szCs w:val="20"/>
        </w:rPr>
      </w:pPr>
      <w:r w:rsidRPr="00025BBB">
        <w:rPr>
          <w:rFonts w:ascii="Helvetica" w:hAnsi="Helvetica" w:cs="Calibri"/>
          <w:iCs/>
          <w:sz w:val="20"/>
          <w:szCs w:val="20"/>
        </w:rPr>
        <w:t>izobraževanje osebja, ki izvaja čiščenje;</w:t>
      </w:r>
    </w:p>
    <w:p w:rsidR="00ED3821" w:rsidRPr="00025BBB" w:rsidRDefault="00ED3821" w:rsidP="006A048A">
      <w:pPr>
        <w:numPr>
          <w:ilvl w:val="0"/>
          <w:numId w:val="25"/>
        </w:numPr>
        <w:spacing w:line="280" w:lineRule="atLeast"/>
        <w:ind w:left="1134"/>
        <w:jc w:val="both"/>
        <w:rPr>
          <w:rFonts w:ascii="Helvetica" w:hAnsi="Helvetica" w:cs="Calibri"/>
          <w:iCs/>
          <w:sz w:val="20"/>
          <w:szCs w:val="20"/>
        </w:rPr>
      </w:pPr>
      <w:r w:rsidRPr="00025BBB">
        <w:rPr>
          <w:rFonts w:ascii="Helvetica" w:hAnsi="Helvetica" w:cs="Calibri"/>
          <w:iCs/>
          <w:sz w:val="20"/>
          <w:szCs w:val="20"/>
        </w:rPr>
        <w:t>ponudnik prevzema obveznosti iz naslova varstva pri delu;</w:t>
      </w:r>
    </w:p>
    <w:p w:rsidR="00ED3821" w:rsidRPr="00025BBB" w:rsidRDefault="00ED3821" w:rsidP="006A048A">
      <w:pPr>
        <w:numPr>
          <w:ilvl w:val="0"/>
          <w:numId w:val="25"/>
        </w:numPr>
        <w:spacing w:line="280" w:lineRule="atLeast"/>
        <w:ind w:left="1134"/>
        <w:jc w:val="both"/>
        <w:rPr>
          <w:rFonts w:ascii="Helvetica" w:hAnsi="Helvetica" w:cs="Calibri"/>
          <w:iCs/>
          <w:sz w:val="20"/>
          <w:szCs w:val="20"/>
        </w:rPr>
      </w:pPr>
      <w:r w:rsidRPr="00025BBB">
        <w:rPr>
          <w:rFonts w:ascii="Helvetica" w:hAnsi="Helvetica" w:cs="Calibri"/>
          <w:iCs/>
          <w:sz w:val="20"/>
          <w:szCs w:val="20"/>
        </w:rPr>
        <w:t>na objektu bo izvajalec delavce seznanil s požarnim redom in posebnimi navodili za varno delo (uporabo rokavic, razkužil itd.) in sicer takoj ob prevzemu čiščenja.</w:t>
      </w:r>
    </w:p>
    <w:p w:rsidR="00ED3821" w:rsidRPr="00025BBB" w:rsidRDefault="00ED3821" w:rsidP="00ED3821">
      <w:pPr>
        <w:spacing w:line="280" w:lineRule="atLeast"/>
        <w:ind w:left="709" w:hanging="709"/>
        <w:jc w:val="both"/>
        <w:rPr>
          <w:rFonts w:ascii="Helvetica" w:hAnsi="Helvetica" w:cs="Calibri"/>
          <w:iCs/>
          <w:sz w:val="20"/>
          <w:szCs w:val="20"/>
        </w:rPr>
      </w:pPr>
    </w:p>
    <w:p w:rsidR="00ED3821" w:rsidRPr="00025BBB" w:rsidRDefault="00ED3821" w:rsidP="00ED3821">
      <w:pPr>
        <w:spacing w:line="280" w:lineRule="atLeast"/>
        <w:ind w:left="709" w:hanging="1"/>
        <w:jc w:val="both"/>
        <w:rPr>
          <w:rFonts w:ascii="Helvetica" w:hAnsi="Helvetica" w:cs="Calibri"/>
          <w:iCs/>
          <w:sz w:val="20"/>
          <w:szCs w:val="20"/>
        </w:rPr>
      </w:pPr>
      <w:r w:rsidRPr="00025BBB">
        <w:rPr>
          <w:rFonts w:ascii="Helvetica" w:hAnsi="Helvetica" w:cs="Calibri"/>
          <w:iCs/>
          <w:sz w:val="20"/>
          <w:szCs w:val="20"/>
        </w:rPr>
        <w:t>Ponudnik bo izvajal čiščenje 12 mesecev na leto po dogovorjenem urniku.</w:t>
      </w:r>
    </w:p>
    <w:p w:rsidR="00ED3821" w:rsidRPr="00025BBB" w:rsidRDefault="00ED3821" w:rsidP="00ED3821">
      <w:pPr>
        <w:spacing w:line="280" w:lineRule="atLeast"/>
        <w:ind w:left="709" w:hanging="709"/>
        <w:jc w:val="both"/>
        <w:rPr>
          <w:rFonts w:ascii="Helvetica" w:hAnsi="Helvetica" w:cs="Calibri"/>
          <w:iCs/>
          <w:sz w:val="20"/>
          <w:szCs w:val="20"/>
        </w:rPr>
      </w:pPr>
    </w:p>
    <w:p w:rsidR="00ED3821" w:rsidRPr="00025BBB" w:rsidRDefault="00ED3821" w:rsidP="00ED3821">
      <w:pPr>
        <w:spacing w:line="280" w:lineRule="atLeast"/>
        <w:ind w:left="709" w:hanging="1"/>
        <w:jc w:val="both"/>
        <w:rPr>
          <w:rFonts w:ascii="Helvetica" w:hAnsi="Helvetica" w:cs="Calibri"/>
          <w:iCs/>
          <w:sz w:val="20"/>
          <w:szCs w:val="20"/>
        </w:rPr>
      </w:pPr>
      <w:r w:rsidRPr="00025BBB">
        <w:rPr>
          <w:rFonts w:ascii="Helvetica" w:hAnsi="Helvetica" w:cs="Calibri"/>
          <w:b/>
          <w:iCs/>
          <w:sz w:val="20"/>
          <w:szCs w:val="20"/>
        </w:rPr>
        <w:t>Dokazilo:</w:t>
      </w:r>
      <w:r w:rsidRPr="00025BBB">
        <w:rPr>
          <w:rFonts w:ascii="Helvetica" w:hAnsi="Helvetica" w:cs="Calibri"/>
          <w:iCs/>
          <w:sz w:val="20"/>
          <w:szCs w:val="20"/>
        </w:rPr>
        <w:t xml:space="preserve"> Ponudba (OBR-1)</w:t>
      </w:r>
    </w:p>
    <w:p w:rsidR="00ED3821" w:rsidRPr="00025BBB" w:rsidRDefault="00ED3821" w:rsidP="00ED3821">
      <w:pPr>
        <w:spacing w:line="280" w:lineRule="atLeast"/>
        <w:jc w:val="both"/>
        <w:rPr>
          <w:rFonts w:ascii="Helvetica" w:hAnsi="Helvetica" w:cs="Calibri"/>
          <w:iCs/>
          <w:sz w:val="20"/>
          <w:szCs w:val="20"/>
        </w:rPr>
      </w:pPr>
    </w:p>
    <w:p w:rsidR="00ED3821" w:rsidRPr="00025BBB" w:rsidRDefault="00012726" w:rsidP="00ED3821">
      <w:pPr>
        <w:spacing w:line="280" w:lineRule="atLeast"/>
        <w:ind w:left="709" w:hanging="709"/>
        <w:jc w:val="both"/>
        <w:rPr>
          <w:rFonts w:ascii="Helvetica" w:hAnsi="Helvetica" w:cs="Calibri"/>
          <w:iCs/>
          <w:sz w:val="20"/>
          <w:szCs w:val="20"/>
        </w:rPr>
      </w:pPr>
      <w:r>
        <w:rPr>
          <w:rFonts w:ascii="Helvetica" w:hAnsi="Helvetica" w:cs="Calibri"/>
          <w:iCs/>
          <w:sz w:val="20"/>
          <w:szCs w:val="20"/>
        </w:rPr>
        <w:t>8.4.8</w:t>
      </w:r>
      <w:r w:rsidR="00ED3821" w:rsidRPr="00025BBB">
        <w:rPr>
          <w:rFonts w:ascii="Helvetica" w:hAnsi="Helvetica" w:cs="Calibri"/>
          <w:iCs/>
          <w:sz w:val="20"/>
          <w:szCs w:val="20"/>
        </w:rPr>
        <w:t>.  Ponudnik zagotavlja, da bodo njegovi zaposleni nosili ustrezna delovna oblačila (enotne barve z jasno oznako imena gospodarskega subjekta, kjer so delavci zaposleni).</w:t>
      </w:r>
    </w:p>
    <w:p w:rsidR="00ED3821" w:rsidRPr="00025BBB" w:rsidRDefault="00ED3821" w:rsidP="00ED3821">
      <w:pPr>
        <w:spacing w:line="280" w:lineRule="atLeast"/>
        <w:ind w:left="709" w:hanging="709"/>
        <w:jc w:val="both"/>
        <w:rPr>
          <w:rFonts w:ascii="Helvetica" w:hAnsi="Helvetica" w:cs="Calibri"/>
          <w:iCs/>
          <w:sz w:val="20"/>
          <w:szCs w:val="20"/>
        </w:rPr>
      </w:pPr>
    </w:p>
    <w:p w:rsidR="00ED3821" w:rsidRPr="00025BBB" w:rsidRDefault="00ED3821" w:rsidP="00ED3821">
      <w:pPr>
        <w:spacing w:line="280" w:lineRule="atLeast"/>
        <w:ind w:left="709" w:hanging="709"/>
        <w:jc w:val="both"/>
        <w:rPr>
          <w:rFonts w:ascii="Helvetica" w:hAnsi="Helvetica" w:cs="Calibri"/>
          <w:iCs/>
          <w:sz w:val="20"/>
          <w:szCs w:val="20"/>
        </w:rPr>
      </w:pPr>
      <w:r w:rsidRPr="00025BBB">
        <w:rPr>
          <w:rFonts w:ascii="Helvetica" w:hAnsi="Helvetica" w:cs="Calibri"/>
          <w:iCs/>
          <w:sz w:val="20"/>
          <w:szCs w:val="20"/>
        </w:rPr>
        <w:tab/>
      </w:r>
      <w:r w:rsidRPr="00025BBB">
        <w:rPr>
          <w:rFonts w:ascii="Helvetica" w:hAnsi="Helvetica" w:cs="Calibri"/>
          <w:b/>
          <w:iCs/>
          <w:sz w:val="20"/>
          <w:szCs w:val="20"/>
        </w:rPr>
        <w:t xml:space="preserve">Dokazilo: </w:t>
      </w:r>
      <w:r w:rsidRPr="00025BBB">
        <w:rPr>
          <w:rFonts w:ascii="Helvetica" w:hAnsi="Helvetica" w:cs="Calibri"/>
          <w:iCs/>
          <w:sz w:val="20"/>
          <w:szCs w:val="20"/>
        </w:rPr>
        <w:t>Ponudba (OBR-1)</w:t>
      </w:r>
    </w:p>
    <w:p w:rsidR="00ED3821" w:rsidRPr="00025BBB" w:rsidRDefault="00ED3821" w:rsidP="00ED3821">
      <w:pPr>
        <w:spacing w:line="280" w:lineRule="atLeast"/>
        <w:ind w:left="709" w:hanging="709"/>
        <w:jc w:val="both"/>
        <w:rPr>
          <w:rFonts w:ascii="Helvetica" w:hAnsi="Helvetica" w:cs="Calibri"/>
          <w:iCs/>
          <w:sz w:val="20"/>
          <w:szCs w:val="20"/>
        </w:rPr>
      </w:pPr>
    </w:p>
    <w:p w:rsidR="00342248" w:rsidRDefault="00342248" w:rsidP="00322F51">
      <w:pPr>
        <w:tabs>
          <w:tab w:val="left" w:pos="709"/>
        </w:tabs>
        <w:spacing w:line="280" w:lineRule="atLeast"/>
        <w:jc w:val="both"/>
        <w:rPr>
          <w:rFonts w:ascii="Helvetica" w:hAnsi="Helvetica" w:cs="Calibri"/>
          <w:b/>
          <w:sz w:val="20"/>
          <w:szCs w:val="20"/>
        </w:rPr>
      </w:pPr>
      <w:r w:rsidRPr="00342248">
        <w:rPr>
          <w:rFonts w:ascii="Helvetica" w:hAnsi="Helvetica" w:cs="Calibri"/>
          <w:b/>
          <w:sz w:val="20"/>
          <w:szCs w:val="20"/>
        </w:rPr>
        <w:t xml:space="preserve">8.5. </w:t>
      </w:r>
      <w:r>
        <w:rPr>
          <w:rFonts w:ascii="Helvetica" w:hAnsi="Helvetica" w:cs="Calibri"/>
          <w:b/>
          <w:sz w:val="20"/>
          <w:szCs w:val="20"/>
        </w:rPr>
        <w:tab/>
      </w:r>
      <w:r w:rsidRPr="00342248">
        <w:rPr>
          <w:rFonts w:ascii="Helvetica" w:hAnsi="Helvetica" w:cs="Calibri"/>
          <w:b/>
          <w:sz w:val="20"/>
          <w:szCs w:val="20"/>
        </w:rPr>
        <w:t>Drugi pogoji</w:t>
      </w:r>
    </w:p>
    <w:p w:rsidR="00342248" w:rsidRDefault="00342248" w:rsidP="00322F51">
      <w:pPr>
        <w:tabs>
          <w:tab w:val="left" w:pos="709"/>
        </w:tabs>
        <w:spacing w:line="280" w:lineRule="atLeast"/>
        <w:jc w:val="both"/>
        <w:rPr>
          <w:rFonts w:ascii="Helvetica" w:hAnsi="Helvetica" w:cs="Calibri"/>
          <w:b/>
          <w:sz w:val="20"/>
          <w:szCs w:val="20"/>
        </w:rPr>
      </w:pPr>
    </w:p>
    <w:p w:rsidR="00ED3821" w:rsidRPr="00025BBB" w:rsidRDefault="00ED3821" w:rsidP="006A048A">
      <w:pPr>
        <w:numPr>
          <w:ilvl w:val="2"/>
          <w:numId w:val="39"/>
        </w:numPr>
        <w:tabs>
          <w:tab w:val="left" w:pos="709"/>
        </w:tabs>
        <w:spacing w:line="280" w:lineRule="atLeast"/>
        <w:jc w:val="both"/>
        <w:rPr>
          <w:rFonts w:ascii="Helvetica" w:hAnsi="Helvetica" w:cs="Calibri"/>
          <w:sz w:val="20"/>
          <w:szCs w:val="20"/>
        </w:rPr>
      </w:pPr>
      <w:r w:rsidRPr="00025BBB">
        <w:rPr>
          <w:rFonts w:ascii="Helvetica" w:hAnsi="Helvetica" w:cs="Calibri"/>
          <w:sz w:val="20"/>
          <w:szCs w:val="20"/>
        </w:rPr>
        <w:t>Gospodarski subjekt potrjuje, da ni povezan s funkcionarjem in po njegovem vedenju ni povezan z družinskim članom funkcionarja na način, določen v prvem odstavku 35. člena Zakon o integriteti in preprečevanju korupcije (Uradni list RS, št. 69/11 – uradno prečiščeno besedilo, 158/20, 3/22 – ZDeb in 16/23 – ZZPri; v nadaljnjem besedilu ZIntPK).</w:t>
      </w:r>
    </w:p>
    <w:p w:rsidR="00ED3821" w:rsidRPr="00025BBB" w:rsidRDefault="00ED3821" w:rsidP="00ED3821">
      <w:pPr>
        <w:tabs>
          <w:tab w:val="left" w:pos="709"/>
        </w:tabs>
        <w:spacing w:line="280" w:lineRule="atLeast"/>
        <w:ind w:left="709" w:hanging="709"/>
        <w:jc w:val="both"/>
        <w:rPr>
          <w:rFonts w:ascii="Helvetica" w:hAnsi="Helvetica" w:cs="Calibri"/>
          <w:sz w:val="20"/>
          <w:szCs w:val="20"/>
        </w:rPr>
      </w:pPr>
    </w:p>
    <w:p w:rsidR="00ED3821" w:rsidRPr="00025BBB" w:rsidRDefault="00ED3821" w:rsidP="00ED3821">
      <w:pPr>
        <w:tabs>
          <w:tab w:val="left" w:pos="709"/>
        </w:tabs>
        <w:spacing w:line="280" w:lineRule="atLeast"/>
        <w:ind w:left="709" w:hanging="709"/>
        <w:jc w:val="both"/>
        <w:rPr>
          <w:rFonts w:ascii="Helvetica" w:hAnsi="Helvetica" w:cs="Calibri"/>
          <w:sz w:val="20"/>
          <w:szCs w:val="20"/>
        </w:rPr>
      </w:pPr>
      <w:r w:rsidRPr="00025BBB">
        <w:rPr>
          <w:rFonts w:ascii="Helvetica" w:hAnsi="Helvetica" w:cs="Calibri"/>
          <w:b/>
          <w:sz w:val="20"/>
          <w:szCs w:val="20"/>
        </w:rPr>
        <w:tab/>
        <w:t>Dokazilo</w:t>
      </w:r>
      <w:r w:rsidRPr="00025BBB">
        <w:rPr>
          <w:rFonts w:ascii="Helvetica" w:hAnsi="Helvetica" w:cs="Calibri"/>
          <w:sz w:val="20"/>
          <w:szCs w:val="20"/>
        </w:rPr>
        <w:t>: ESPD obrazec (»Del VI: Zaključek, v Podpisani dajem/o uradno soglasje…«) za vse gospodarske subjekte v ponudbi.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rsidR="00BA1CEA" w:rsidRPr="00342248" w:rsidRDefault="00BA1CEA" w:rsidP="00322F51">
      <w:pPr>
        <w:tabs>
          <w:tab w:val="left" w:pos="709"/>
        </w:tabs>
        <w:spacing w:line="280" w:lineRule="atLeast"/>
        <w:jc w:val="both"/>
        <w:rPr>
          <w:rFonts w:ascii="Helvetica" w:hAnsi="Helvetica" w:cs="Calibri"/>
          <w:b/>
          <w:sz w:val="20"/>
          <w:szCs w:val="20"/>
        </w:rPr>
      </w:pPr>
    </w:p>
    <w:p w:rsidR="00134F9D" w:rsidRPr="00AC586D" w:rsidRDefault="00540B1B"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9</w:t>
      </w:r>
      <w:r w:rsidR="00134F9D" w:rsidRPr="00AC586D">
        <w:rPr>
          <w:rFonts w:ascii="Helvetica" w:hAnsi="Helvetica" w:cs="Calibri"/>
          <w:b/>
          <w:sz w:val="20"/>
          <w:szCs w:val="20"/>
        </w:rPr>
        <w:t>. Izločitev ponudbe</w:t>
      </w:r>
    </w:p>
    <w:p w:rsidR="00134F9D" w:rsidRPr="00AC586D" w:rsidRDefault="00134F9D" w:rsidP="00322F51">
      <w:pPr>
        <w:spacing w:line="280" w:lineRule="atLeast"/>
        <w:contextualSpacing/>
        <w:jc w:val="both"/>
        <w:rPr>
          <w:rFonts w:ascii="Helvetica" w:hAnsi="Helvetica" w:cs="Calibri"/>
          <w:sz w:val="20"/>
          <w:szCs w:val="20"/>
        </w:rPr>
      </w:pPr>
    </w:p>
    <w:p w:rsidR="00B972EE" w:rsidRPr="00AC586D" w:rsidRDefault="00B972EE" w:rsidP="00322F51">
      <w:pPr>
        <w:spacing w:line="280" w:lineRule="atLeast"/>
        <w:contextualSpacing/>
        <w:jc w:val="both"/>
        <w:rPr>
          <w:rFonts w:ascii="Helvetica" w:hAnsi="Helvetica" w:cs="Calibri"/>
          <w:sz w:val="20"/>
          <w:szCs w:val="20"/>
        </w:rPr>
      </w:pPr>
      <w:bookmarkStart w:id="1" w:name="_Toc261337266"/>
      <w:r w:rsidRPr="00AC586D">
        <w:rPr>
          <w:rFonts w:ascii="Helvetica" w:hAnsi="Helvetica" w:cs="Calibri"/>
          <w:sz w:val="20"/>
          <w:szCs w:val="20"/>
        </w:rPr>
        <w:t>Naročnik bo izločil:</w:t>
      </w:r>
    </w:p>
    <w:p w:rsidR="00B972EE" w:rsidRPr="00AC586D" w:rsidRDefault="00B972EE" w:rsidP="00AB3567">
      <w:pPr>
        <w:numPr>
          <w:ilvl w:val="0"/>
          <w:numId w:val="18"/>
        </w:numPr>
        <w:tabs>
          <w:tab w:val="num" w:pos="794"/>
        </w:tabs>
        <w:spacing w:line="280" w:lineRule="atLeast"/>
        <w:contextualSpacing/>
        <w:jc w:val="both"/>
        <w:rPr>
          <w:rFonts w:ascii="Helvetica" w:hAnsi="Helvetica" w:cs="Calibri"/>
          <w:sz w:val="20"/>
          <w:szCs w:val="20"/>
        </w:rPr>
      </w:pPr>
      <w:r w:rsidRPr="00AC586D">
        <w:rPr>
          <w:rFonts w:ascii="Helvetica" w:hAnsi="Helvetica" w:cs="Calibri"/>
          <w:sz w:val="20"/>
          <w:szCs w:val="20"/>
        </w:rPr>
        <w:t>nepravočasne ponudbe;</w:t>
      </w:r>
    </w:p>
    <w:p w:rsidR="00B972EE" w:rsidRPr="00AC586D" w:rsidRDefault="00B972EE" w:rsidP="00AB3567">
      <w:pPr>
        <w:numPr>
          <w:ilvl w:val="0"/>
          <w:numId w:val="18"/>
        </w:numPr>
        <w:tabs>
          <w:tab w:val="num" w:pos="794"/>
        </w:tabs>
        <w:spacing w:line="280" w:lineRule="atLeast"/>
        <w:contextualSpacing/>
        <w:jc w:val="both"/>
        <w:rPr>
          <w:rFonts w:ascii="Helvetica" w:hAnsi="Helvetica" w:cs="Calibri"/>
          <w:sz w:val="20"/>
          <w:szCs w:val="20"/>
        </w:rPr>
      </w:pPr>
      <w:r w:rsidRPr="00AC586D">
        <w:rPr>
          <w:rFonts w:ascii="Helvetica" w:hAnsi="Helvetica" w:cs="Calibri"/>
          <w:sz w:val="20"/>
          <w:szCs w:val="20"/>
        </w:rPr>
        <w:t>ponudbe, ki ne bodo izpolnjevale vseh zahtev iz točke 2 in 8 II. poglavja teh navodil;</w:t>
      </w:r>
    </w:p>
    <w:p w:rsidR="00B972EE" w:rsidRPr="00AC586D" w:rsidRDefault="00B972EE" w:rsidP="00AB3567">
      <w:pPr>
        <w:numPr>
          <w:ilvl w:val="0"/>
          <w:numId w:val="18"/>
        </w:numPr>
        <w:tabs>
          <w:tab w:val="num" w:pos="794"/>
        </w:tabs>
        <w:spacing w:line="280" w:lineRule="atLeast"/>
        <w:contextualSpacing/>
        <w:jc w:val="both"/>
        <w:rPr>
          <w:rFonts w:ascii="Helvetica" w:hAnsi="Helvetica" w:cs="Calibri"/>
          <w:sz w:val="20"/>
          <w:szCs w:val="20"/>
        </w:rPr>
      </w:pPr>
      <w:r w:rsidRPr="00AC586D">
        <w:rPr>
          <w:rFonts w:ascii="Helvetica" w:hAnsi="Helvetica" w:cs="Calibri"/>
          <w:sz w:val="20"/>
          <w:szCs w:val="20"/>
        </w:rPr>
        <w:t>ponudbo, ki ne bo ustrezala vsem tehničnim zahtevam.</w:t>
      </w:r>
    </w:p>
    <w:p w:rsidR="00B972EE" w:rsidRPr="00AC586D" w:rsidRDefault="00B972EE" w:rsidP="00322F51">
      <w:pPr>
        <w:spacing w:line="280" w:lineRule="atLeast"/>
        <w:contextualSpacing/>
        <w:jc w:val="both"/>
        <w:rPr>
          <w:rFonts w:ascii="Helvetica" w:hAnsi="Helvetica" w:cs="Calibri"/>
          <w:sz w:val="20"/>
          <w:szCs w:val="20"/>
        </w:rPr>
      </w:pPr>
    </w:p>
    <w:p w:rsidR="00B972EE" w:rsidRPr="00AC586D" w:rsidRDefault="00B972EE"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rsidR="00B972EE" w:rsidRPr="00AC586D" w:rsidRDefault="00B972EE" w:rsidP="00322F51">
      <w:pPr>
        <w:spacing w:line="280" w:lineRule="atLeast"/>
        <w:contextualSpacing/>
        <w:jc w:val="both"/>
        <w:rPr>
          <w:rFonts w:ascii="Helvetica" w:hAnsi="Helvetica" w:cs="Calibri"/>
          <w:sz w:val="20"/>
          <w:szCs w:val="20"/>
        </w:rPr>
      </w:pPr>
    </w:p>
    <w:p w:rsidR="00B972EE" w:rsidRPr="00AC586D" w:rsidRDefault="00B972EE"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134F9D" w:rsidRDefault="00134F9D" w:rsidP="00322F51">
      <w:pPr>
        <w:spacing w:line="280" w:lineRule="atLeast"/>
        <w:contextualSpacing/>
        <w:jc w:val="both"/>
        <w:rPr>
          <w:rFonts w:ascii="Helvetica" w:hAnsi="Helvetica" w:cs="Calibri"/>
          <w:sz w:val="20"/>
          <w:szCs w:val="20"/>
        </w:rPr>
      </w:pPr>
    </w:p>
    <w:p w:rsidR="007C7FDD" w:rsidRDefault="007C7FDD" w:rsidP="00322F51">
      <w:pPr>
        <w:spacing w:line="280" w:lineRule="atLeast"/>
        <w:contextualSpacing/>
        <w:jc w:val="both"/>
        <w:rPr>
          <w:rFonts w:ascii="Helvetica" w:hAnsi="Helvetica" w:cs="Calibri"/>
          <w:sz w:val="20"/>
          <w:szCs w:val="20"/>
        </w:rPr>
      </w:pPr>
    </w:p>
    <w:p w:rsidR="007C7FDD" w:rsidRPr="00AC586D" w:rsidRDefault="007C7FDD" w:rsidP="00322F51">
      <w:pPr>
        <w:spacing w:line="280" w:lineRule="atLeast"/>
        <w:contextualSpacing/>
        <w:jc w:val="both"/>
        <w:rPr>
          <w:rFonts w:ascii="Helvetica" w:hAnsi="Helvetica" w:cs="Calibri"/>
          <w:sz w:val="20"/>
          <w:szCs w:val="20"/>
        </w:rPr>
      </w:pPr>
    </w:p>
    <w:p w:rsidR="00134F9D" w:rsidRPr="00AC586D" w:rsidRDefault="00B972EE"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lastRenderedPageBreak/>
        <w:t>10</w:t>
      </w:r>
      <w:r w:rsidR="00134F9D" w:rsidRPr="00AC586D">
        <w:rPr>
          <w:rFonts w:ascii="Helvetica" w:hAnsi="Helvetica" w:cs="Calibri"/>
          <w:b/>
          <w:sz w:val="20"/>
          <w:szCs w:val="20"/>
        </w:rPr>
        <w:t>. Ponudbena cena</w:t>
      </w:r>
      <w:bookmarkEnd w:id="1"/>
    </w:p>
    <w:p w:rsidR="00134F9D" w:rsidRPr="00AC586D" w:rsidRDefault="00134F9D" w:rsidP="00322F51">
      <w:pPr>
        <w:spacing w:line="280" w:lineRule="atLeast"/>
        <w:contextualSpacing/>
        <w:jc w:val="both"/>
        <w:rPr>
          <w:rFonts w:ascii="Helvetica" w:hAnsi="Helvetica" w:cs="Calibri"/>
          <w:sz w:val="20"/>
          <w:szCs w:val="20"/>
        </w:rPr>
      </w:pPr>
    </w:p>
    <w:p w:rsidR="00134F9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Ponudnik mora v ponudbi navesti ceno v EUR. Končna cena na enoto mere mora vsebovati vse stroške, popuste in rabate. Ponudbena cena mora imeti stopnjo in vrednost DDV-ja posebej izkazano.</w:t>
      </w:r>
    </w:p>
    <w:p w:rsidR="006C6798" w:rsidRDefault="006C6798" w:rsidP="006C6798">
      <w:pPr>
        <w:spacing w:line="280" w:lineRule="atLeast"/>
        <w:contextualSpacing/>
        <w:jc w:val="both"/>
        <w:rPr>
          <w:rFonts w:ascii="Helvetica" w:hAnsi="Helvetica" w:cs="Calibri"/>
          <w:sz w:val="20"/>
          <w:szCs w:val="20"/>
        </w:rPr>
      </w:pPr>
    </w:p>
    <w:p w:rsidR="009F06FC" w:rsidRPr="009F06FC" w:rsidRDefault="006C6798" w:rsidP="009F06FC">
      <w:pPr>
        <w:spacing w:line="280" w:lineRule="atLeast"/>
        <w:contextualSpacing/>
        <w:jc w:val="both"/>
        <w:rPr>
          <w:rFonts w:ascii="Helvetica" w:hAnsi="Helvetica" w:cs="Calibri"/>
          <w:bCs/>
          <w:sz w:val="20"/>
          <w:szCs w:val="20"/>
        </w:rPr>
      </w:pPr>
      <w:r w:rsidRPr="006C6798">
        <w:rPr>
          <w:rFonts w:ascii="Helvetica" w:hAnsi="Helvetica" w:cs="Calibri" w:hint="cs"/>
          <w:sz w:val="20"/>
          <w:szCs w:val="20"/>
          <w:lang w:val="en-US"/>
        </w:rPr>
        <w:t xml:space="preserve">Navesti je treba tudi končno vrednost ponudbe. Končna ponudbena vrednost ponudbe mora zajemati vse stroške (davek na dodano vrednost ter morebitne druge stroške), popuste in rabate za opravljanje razpisanih storitev </w:t>
      </w:r>
      <w:r w:rsidRPr="006C6798">
        <w:rPr>
          <w:rFonts w:ascii="Helvetica" w:hAnsi="Helvetica" w:cs="Calibri"/>
          <w:b/>
          <w:bCs/>
          <w:sz w:val="20"/>
          <w:szCs w:val="20"/>
          <w:lang w:val="en-US"/>
        </w:rPr>
        <w:t xml:space="preserve">za obdobje </w:t>
      </w:r>
      <w:r>
        <w:rPr>
          <w:rFonts w:ascii="Helvetica" w:hAnsi="Helvetica" w:cs="Calibri"/>
          <w:b/>
          <w:bCs/>
          <w:sz w:val="20"/>
          <w:szCs w:val="20"/>
          <w:lang w:val="en-US"/>
        </w:rPr>
        <w:t xml:space="preserve">štirih </w:t>
      </w:r>
      <w:r w:rsidRPr="006C6798">
        <w:rPr>
          <w:rFonts w:ascii="Helvetica" w:hAnsi="Helvetica" w:cs="Calibri"/>
          <w:b/>
          <w:bCs/>
          <w:sz w:val="20"/>
          <w:szCs w:val="20"/>
          <w:lang w:val="en-US"/>
        </w:rPr>
        <w:t>let</w:t>
      </w:r>
      <w:r w:rsidRPr="006C6798">
        <w:rPr>
          <w:rFonts w:ascii="Helvetica" w:hAnsi="Helvetica" w:cs="Calibri" w:hint="cs"/>
          <w:sz w:val="20"/>
          <w:szCs w:val="20"/>
          <w:lang w:val="en-US"/>
        </w:rPr>
        <w:t xml:space="preserve">. </w:t>
      </w:r>
      <w:r w:rsidR="001D1167" w:rsidRPr="00025BBB">
        <w:rPr>
          <w:rFonts w:ascii="Helvetica" w:hAnsi="Helvetica" w:cs="Calibri"/>
          <w:sz w:val="20"/>
          <w:szCs w:val="20"/>
        </w:rPr>
        <w:t xml:space="preserve">Ponudnik mora pri določanju ponudbene cene upoštevati vse materialne in nematerialne stroške, ki so potrebni za izvedbo predmeta naročila, vključno s stroški dela, stroški materiala, stroški prevoza in stroški izdelave ponudbene dokumentacije. </w:t>
      </w:r>
      <w:r w:rsidR="009F06FC" w:rsidRPr="009F06FC">
        <w:rPr>
          <w:rFonts w:ascii="Helvetica" w:hAnsi="Helvetica" w:cs="Calibri"/>
          <w:bCs/>
          <w:sz w:val="20"/>
          <w:szCs w:val="20"/>
        </w:rPr>
        <w:t xml:space="preserve">Končna cena mora zajemati stroške dela, stroške čistil, čistilnega materiala in dezinfekcijskih sredstev, stroške zaščitnih sredstev delavcev, ki bodo izvajali storitve čiščenja prostorov, prevozne stroške, ostale nepredvidene stroške, davek, morebitni popust in vse ostale morebitne stroške, ki jih bo imel ponudnik v zvezi z realizacijo naročila. </w:t>
      </w:r>
    </w:p>
    <w:p w:rsidR="001D1167" w:rsidRPr="00025BBB" w:rsidRDefault="001D1167" w:rsidP="001D1167">
      <w:pPr>
        <w:spacing w:line="280" w:lineRule="atLeast"/>
        <w:contextualSpacing/>
        <w:jc w:val="both"/>
        <w:rPr>
          <w:rFonts w:ascii="Helvetica" w:hAnsi="Helvetica" w:cs="Calibri"/>
          <w:sz w:val="20"/>
          <w:szCs w:val="20"/>
        </w:rPr>
      </w:pPr>
    </w:p>
    <w:p w:rsidR="001D1167" w:rsidRPr="00025BBB" w:rsidRDefault="001D1167" w:rsidP="001D1167">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Cene in končna ponudbena vrednost so fiksne do izpolnitve vseh pogodbenih obveznosti z izjemo korekcij vrednosti skladno s 1. in 2. točko 6. člena Pravilnika o načinih valorizacije denarnih obveznosti, ki jih v večletnih pogodbah dogovarjajo pravne osebe javnega sektorja (Uradni list RS, št. 1/04). Kot podlaga za valorizacijo se upošteva indeks cen življenjskih potrebščin, pri čemer se sprememba indeksa cen življenjskih potrebščin upošteva le v znesku, ki je naveden v Predračunu (OBR-2) kot znesek potreben za nabavo čistil. </w:t>
      </w:r>
    </w:p>
    <w:p w:rsidR="00E3773E" w:rsidRDefault="00E3773E" w:rsidP="00E3773E">
      <w:pPr>
        <w:spacing w:line="280" w:lineRule="atLeast"/>
        <w:contextualSpacing/>
        <w:jc w:val="both"/>
        <w:rPr>
          <w:rFonts w:ascii="Helvetica" w:hAnsi="Helvetica" w:cs="Calibri"/>
          <w:sz w:val="20"/>
          <w:szCs w:val="20"/>
          <w:lang w:val="en-US"/>
        </w:rPr>
      </w:pPr>
    </w:p>
    <w:p w:rsidR="00E3773E" w:rsidRDefault="00E3773E" w:rsidP="00E3773E">
      <w:pPr>
        <w:spacing w:line="280" w:lineRule="atLeast"/>
        <w:contextualSpacing/>
        <w:jc w:val="both"/>
        <w:rPr>
          <w:rFonts w:ascii="Helvetica" w:hAnsi="Helvetica" w:cs="Calibri"/>
          <w:sz w:val="20"/>
          <w:szCs w:val="20"/>
          <w:lang w:val="en-US"/>
        </w:rPr>
      </w:pPr>
      <w:r w:rsidRPr="00C9189C">
        <w:rPr>
          <w:rFonts w:ascii="Helvetica" w:hAnsi="Helvetica" w:cs="Calibri" w:hint="cs"/>
          <w:sz w:val="20"/>
          <w:szCs w:val="20"/>
          <w:lang w:val="en-US"/>
        </w:rPr>
        <w:t xml:space="preserve">Pogodbeni stranki se lahko v primeru nastopa spremenjenih okoliščin kot je sprememba zakonodaje (npr. Zakon o minimalni plači, Zakon o davku na dodano vrednost), ki bi imele vpliv na ponudbeno ceno, dogovorita za korekcijo ponudbene cene (tako za povišanje, kot tudi zmanjšanje). </w:t>
      </w:r>
    </w:p>
    <w:p w:rsidR="001D1167" w:rsidRPr="00E3773E" w:rsidRDefault="001D1167" w:rsidP="001D1167">
      <w:pPr>
        <w:spacing w:line="280" w:lineRule="atLeast"/>
        <w:contextualSpacing/>
        <w:jc w:val="both"/>
        <w:rPr>
          <w:rFonts w:ascii="Helvetica" w:hAnsi="Helvetica" w:cs="Calibri"/>
          <w:b/>
          <w:sz w:val="20"/>
          <w:szCs w:val="20"/>
        </w:rPr>
      </w:pPr>
    </w:p>
    <w:p w:rsidR="00E3773E" w:rsidRDefault="00E3773E" w:rsidP="001D1167">
      <w:pPr>
        <w:spacing w:line="280" w:lineRule="atLeast"/>
        <w:contextualSpacing/>
        <w:jc w:val="both"/>
        <w:rPr>
          <w:rFonts w:ascii="Helvetica" w:hAnsi="Helvetica" w:cs="Calibri"/>
          <w:b/>
          <w:sz w:val="20"/>
          <w:szCs w:val="20"/>
        </w:rPr>
      </w:pPr>
      <w:r w:rsidRPr="00E3773E">
        <w:rPr>
          <w:rFonts w:ascii="Helvetica" w:hAnsi="Helvetica" w:cs="Calibri"/>
          <w:b/>
          <w:sz w:val="20"/>
          <w:szCs w:val="20"/>
        </w:rPr>
        <w:t>10.1. Uskladitev cene zaradi spremembe minimalne plače</w:t>
      </w:r>
    </w:p>
    <w:p w:rsidR="00E3773E" w:rsidRPr="00E3773E" w:rsidRDefault="00E3773E" w:rsidP="001D1167">
      <w:pPr>
        <w:spacing w:line="280" w:lineRule="atLeast"/>
        <w:contextualSpacing/>
        <w:jc w:val="both"/>
        <w:rPr>
          <w:rFonts w:ascii="Helvetica" w:hAnsi="Helvetica" w:cs="Calibri"/>
          <w:b/>
          <w:sz w:val="20"/>
          <w:szCs w:val="20"/>
        </w:rPr>
      </w:pPr>
    </w:p>
    <w:p w:rsidR="00C9189C" w:rsidRPr="00104113" w:rsidRDefault="00C9189C" w:rsidP="00C9189C">
      <w:p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Uskladitev pogodbene cene zaradi spremembe minimalne plače je dopustna največ enkrat v posameznem koledarskem letu. Uskladitev se lahko nanaša izključno na del pogodbene cene, ki predstavlja strošek dela zaposlenih, ki neposredno izvajajo predmet pogodbe, pri čemer priznani delež stroška dela ne more presegati 85 % pogodbene vrednosti, ne glede na strukturo ponudbene cene.</w:t>
      </w:r>
    </w:p>
    <w:p w:rsidR="000B4AA0" w:rsidRPr="00104113" w:rsidRDefault="000B4AA0" w:rsidP="000B4AA0">
      <w:pPr>
        <w:spacing w:line="280" w:lineRule="atLeast"/>
        <w:contextualSpacing/>
        <w:jc w:val="both"/>
        <w:rPr>
          <w:rFonts w:ascii="Helvetica" w:hAnsi="Helvetica" w:cs="Calibri"/>
          <w:sz w:val="20"/>
          <w:szCs w:val="20"/>
          <w:lang w:val="en-US"/>
        </w:rPr>
      </w:pPr>
    </w:p>
    <w:p w:rsidR="000B4AA0" w:rsidRPr="00104113" w:rsidRDefault="000B4AA0" w:rsidP="000B4AA0">
      <w:p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 xml:space="preserve">Ponudnik mora v ponudbi obvezno navesti delež stroškov dela v odstotkih (Priloga obrazca OBR-1: Kalkulativni elementi). Če ponudnik deleža ne navede se za namen uskladitve upošteva fiksni delež 82 %. </w:t>
      </w:r>
    </w:p>
    <w:p w:rsidR="000B4AA0" w:rsidRPr="00104113" w:rsidRDefault="000B4AA0" w:rsidP="000B4AA0">
      <w:pPr>
        <w:spacing w:line="280" w:lineRule="atLeast"/>
        <w:contextualSpacing/>
        <w:jc w:val="both"/>
        <w:rPr>
          <w:rFonts w:ascii="Helvetica" w:hAnsi="Helvetica" w:cs="Calibri"/>
          <w:sz w:val="20"/>
          <w:szCs w:val="20"/>
          <w:lang w:val="en-US"/>
        </w:rPr>
      </w:pPr>
    </w:p>
    <w:p w:rsidR="00E3773E" w:rsidRPr="00104113" w:rsidRDefault="00E3773E" w:rsidP="00E3773E">
      <w:p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Izvajalec mora zahtevi za uskladitev priložiti:</w:t>
      </w:r>
    </w:p>
    <w:p w:rsidR="00E3773E" w:rsidRPr="00104113" w:rsidRDefault="00E3773E" w:rsidP="00E3773E">
      <w:pPr>
        <w:numPr>
          <w:ilvl w:val="0"/>
          <w:numId w:val="48"/>
        </w:num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specifikacijo deleža stroška dela v ponudbeni ceni,</w:t>
      </w:r>
    </w:p>
    <w:p w:rsidR="00E3773E" w:rsidRPr="00104113" w:rsidRDefault="00E3773E" w:rsidP="00E3773E">
      <w:pPr>
        <w:numPr>
          <w:ilvl w:val="0"/>
          <w:numId w:val="48"/>
        </w:num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izračun vpliva spremembe minimalne bruto plače na stroške izvajanja pogodbe,</w:t>
      </w:r>
    </w:p>
    <w:p w:rsidR="00E3773E" w:rsidRPr="00104113" w:rsidRDefault="00E3773E" w:rsidP="00E3773E">
      <w:pPr>
        <w:numPr>
          <w:ilvl w:val="0"/>
          <w:numId w:val="48"/>
        </w:num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dokazila o dejanskem vplivu spremembe na stroške dela zaposlenih.</w:t>
      </w:r>
    </w:p>
    <w:p w:rsidR="00E3773E" w:rsidRPr="00104113" w:rsidRDefault="00E3773E" w:rsidP="00E3773E">
      <w:pPr>
        <w:spacing w:line="280" w:lineRule="atLeast"/>
        <w:contextualSpacing/>
        <w:jc w:val="both"/>
        <w:rPr>
          <w:rFonts w:ascii="Helvetica" w:hAnsi="Helvetica" w:cs="Calibri"/>
          <w:sz w:val="20"/>
          <w:szCs w:val="20"/>
          <w:lang w:val="en-US"/>
        </w:rPr>
      </w:pPr>
    </w:p>
    <w:p w:rsidR="00E3773E" w:rsidRPr="00104113" w:rsidRDefault="00E3773E" w:rsidP="00E3773E">
      <w:p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Popolna zahteva mora biti vložena najpozneje v 60 dneh od uveljavitve nove višine minimalne plače, sicer pravica do uskladitve za to obdobje preneha.</w:t>
      </w:r>
    </w:p>
    <w:p w:rsidR="00C9189C" w:rsidRPr="00104113" w:rsidRDefault="00C9189C" w:rsidP="00C9189C">
      <w:pPr>
        <w:spacing w:line="280" w:lineRule="atLeast"/>
        <w:contextualSpacing/>
        <w:jc w:val="both"/>
        <w:rPr>
          <w:rFonts w:ascii="Helvetica" w:hAnsi="Helvetica" w:cs="Calibri"/>
          <w:sz w:val="20"/>
          <w:szCs w:val="20"/>
          <w:lang w:val="en-US"/>
        </w:rPr>
      </w:pPr>
    </w:p>
    <w:p w:rsidR="000B4AA0" w:rsidRPr="00104113" w:rsidRDefault="000B4AA0" w:rsidP="000B4AA0">
      <w:p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Povišanje pogodbene cene se določi sorazmerno z odstotkom povečanja minimalne bruto plače in izključno v obsegu dokazanega vpliva na strošek dela.</w:t>
      </w:r>
    </w:p>
    <w:p w:rsidR="00E3773E" w:rsidRPr="00104113" w:rsidRDefault="00E3773E" w:rsidP="000B4AA0">
      <w:pPr>
        <w:spacing w:line="280" w:lineRule="atLeast"/>
        <w:contextualSpacing/>
        <w:jc w:val="both"/>
        <w:rPr>
          <w:rFonts w:ascii="Helvetica" w:hAnsi="Helvetica" w:cs="Calibri"/>
          <w:sz w:val="20"/>
          <w:szCs w:val="20"/>
          <w:lang w:val="en-US"/>
        </w:rPr>
      </w:pPr>
    </w:p>
    <w:p w:rsidR="00E3773E" w:rsidRPr="00104113" w:rsidRDefault="00E3773E" w:rsidP="00E3773E">
      <w:p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Nova cena se določi po naslednji formuli:</w:t>
      </w:r>
    </w:p>
    <w:p w:rsidR="00E3773E" w:rsidRPr="00104113" w:rsidRDefault="00E3773E" w:rsidP="00E3773E">
      <w:p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lastRenderedPageBreak/>
        <w:t>Nova cena = Stara cena × [1 + ((nova minimalna bruto plača / stara minimalna bruto plača – 1) × (delež stroškov dela / 100))]</w:t>
      </w:r>
    </w:p>
    <w:p w:rsidR="00E3773E" w:rsidRPr="00104113" w:rsidRDefault="00E3773E" w:rsidP="00E3773E">
      <w:pPr>
        <w:spacing w:line="280" w:lineRule="atLeast"/>
        <w:contextualSpacing/>
        <w:jc w:val="both"/>
        <w:rPr>
          <w:rFonts w:ascii="Helvetica" w:hAnsi="Helvetica" w:cs="Calibri"/>
          <w:sz w:val="20"/>
          <w:szCs w:val="20"/>
          <w:lang w:val="en-US"/>
        </w:rPr>
      </w:pPr>
    </w:p>
    <w:p w:rsidR="00E3773E" w:rsidRPr="00104113" w:rsidRDefault="00E3773E" w:rsidP="00E3773E">
      <w:p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Uskladitev velja od prvega dne meseca, ki sledi uveljavitvi nove minimalne plače.</w:t>
      </w:r>
    </w:p>
    <w:p w:rsidR="00E3773E" w:rsidRPr="00104113" w:rsidRDefault="00E3773E" w:rsidP="00E3773E">
      <w:pPr>
        <w:spacing w:line="280" w:lineRule="atLeast"/>
        <w:contextualSpacing/>
        <w:jc w:val="both"/>
        <w:rPr>
          <w:rFonts w:ascii="Helvetica" w:hAnsi="Helvetica" w:cs="Calibri"/>
          <w:sz w:val="20"/>
          <w:szCs w:val="20"/>
          <w:lang w:val="en-US"/>
        </w:rPr>
      </w:pPr>
    </w:p>
    <w:p w:rsidR="000B4AA0" w:rsidRPr="00104113" w:rsidRDefault="000B4AA0" w:rsidP="000B4AA0">
      <w:p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 xml:space="preserve">Skupno (kumulativno) povečanje pogodbene cene iz tega naslova v celotnem obdobju trajanja pogodbe ne sme presegati </w:t>
      </w:r>
      <w:r w:rsidR="00E3773E" w:rsidRPr="00104113">
        <w:rPr>
          <w:rFonts w:ascii="Helvetica" w:hAnsi="Helvetica" w:cs="Calibri"/>
          <w:sz w:val="20"/>
          <w:szCs w:val="20"/>
          <w:lang w:val="en-US"/>
        </w:rPr>
        <w:t>10 % prvotne pogodbene vrednosti</w:t>
      </w:r>
      <w:r w:rsidRPr="00104113">
        <w:rPr>
          <w:rFonts w:ascii="Helvetica" w:hAnsi="Helvetica" w:cs="Calibri"/>
          <w:sz w:val="20"/>
          <w:szCs w:val="20"/>
          <w:lang w:val="en-US"/>
        </w:rPr>
        <w:t>.</w:t>
      </w:r>
    </w:p>
    <w:p w:rsidR="00E3773E" w:rsidRPr="00104113" w:rsidRDefault="00E3773E" w:rsidP="000B4AA0">
      <w:pPr>
        <w:spacing w:line="280" w:lineRule="atLeast"/>
        <w:contextualSpacing/>
        <w:jc w:val="both"/>
        <w:rPr>
          <w:rFonts w:ascii="Helvetica" w:hAnsi="Helvetica" w:cs="Calibri"/>
          <w:sz w:val="20"/>
          <w:szCs w:val="20"/>
          <w:lang w:val="en-US"/>
        </w:rPr>
      </w:pPr>
    </w:p>
    <w:p w:rsidR="000B4AA0" w:rsidRPr="00104113" w:rsidRDefault="000B4AA0" w:rsidP="000B4AA0">
      <w:pPr>
        <w:spacing w:line="280" w:lineRule="atLeast"/>
        <w:contextualSpacing/>
        <w:jc w:val="both"/>
        <w:rPr>
          <w:rFonts w:ascii="Helvetica" w:hAnsi="Helvetica" w:cs="Calibri"/>
          <w:sz w:val="20"/>
          <w:szCs w:val="20"/>
          <w:lang w:val="en-US"/>
        </w:rPr>
      </w:pPr>
      <w:r w:rsidRPr="00104113">
        <w:rPr>
          <w:rFonts w:ascii="Helvetica" w:hAnsi="Helvetica" w:cs="Calibri"/>
          <w:sz w:val="20"/>
          <w:szCs w:val="20"/>
          <w:lang w:val="en-US"/>
        </w:rPr>
        <w:t>Uskladitev se ne izvede avtomatično, temveč na podlagi pisnega aneksa k pogodbi, ki ga skleneta pogodbeni stranki, ob upoštevanju predpisov, ki urejajo spremembe pogodb o javnem naročilu.</w:t>
      </w:r>
    </w:p>
    <w:p w:rsidR="00D13D10" w:rsidRPr="00104113" w:rsidRDefault="00D13D10" w:rsidP="001D1167">
      <w:pPr>
        <w:spacing w:line="280" w:lineRule="atLeast"/>
        <w:contextualSpacing/>
        <w:jc w:val="both"/>
        <w:rPr>
          <w:rFonts w:ascii="Helvetica" w:hAnsi="Helvetica" w:cs="Calibri"/>
          <w:sz w:val="20"/>
          <w:szCs w:val="20"/>
        </w:rPr>
      </w:pPr>
    </w:p>
    <w:p w:rsidR="001D1167" w:rsidRPr="00025BBB" w:rsidRDefault="001D1167" w:rsidP="001D1167">
      <w:pPr>
        <w:spacing w:line="280" w:lineRule="atLeast"/>
        <w:contextualSpacing/>
        <w:jc w:val="both"/>
        <w:rPr>
          <w:rFonts w:ascii="Helvetica" w:hAnsi="Helvetica" w:cs="Calibri"/>
          <w:sz w:val="20"/>
          <w:szCs w:val="20"/>
        </w:rPr>
      </w:pPr>
      <w:r w:rsidRPr="00104113">
        <w:rPr>
          <w:rFonts w:ascii="Helvetica" w:hAnsi="Helvetica" w:cs="Calibri"/>
          <w:sz w:val="20"/>
          <w:szCs w:val="20"/>
        </w:rPr>
        <w:t>Izbrani ponudnik bo moral na zahtevo naročnika predložiti ustrezna dokazila o zagotavljanja minimalne plače za čistilno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le-tega. V kolikor ponudnik ne bo upošteval pisnega opozorila naročnika, bo naročnik to štel kot neizpolnjevanje pogodbenih obveznosti ponudnika in bo od pogodbe odstopil.</w:t>
      </w:r>
    </w:p>
    <w:p w:rsidR="008B0F7B" w:rsidRPr="00AC586D" w:rsidDel="00454961" w:rsidRDefault="008B0F7B" w:rsidP="00322F51">
      <w:pPr>
        <w:spacing w:line="280" w:lineRule="atLeast"/>
        <w:contextualSpacing/>
        <w:jc w:val="both"/>
        <w:rPr>
          <w:rFonts w:ascii="Helvetica" w:hAnsi="Helvetica" w:cs="Calibri"/>
          <w:sz w:val="20"/>
          <w:szCs w:val="20"/>
        </w:rPr>
      </w:pPr>
    </w:p>
    <w:p w:rsidR="00134F9D" w:rsidRDefault="007D6ADA" w:rsidP="00322F51">
      <w:pPr>
        <w:widowControl w:val="0"/>
        <w:spacing w:line="280" w:lineRule="atLeast"/>
        <w:jc w:val="both"/>
        <w:rPr>
          <w:rFonts w:ascii="Helvetica" w:hAnsi="Helvetica" w:cs="Calibri"/>
          <w:b/>
          <w:sz w:val="20"/>
          <w:szCs w:val="20"/>
        </w:rPr>
      </w:pPr>
      <w:r w:rsidRPr="00AC586D">
        <w:rPr>
          <w:rFonts w:ascii="Helvetica" w:hAnsi="Helvetica" w:cs="Calibri"/>
          <w:b/>
          <w:sz w:val="20"/>
          <w:szCs w:val="20"/>
        </w:rPr>
        <w:t>11</w:t>
      </w:r>
      <w:r w:rsidR="00134F9D" w:rsidRPr="00AC586D">
        <w:rPr>
          <w:rFonts w:ascii="Helvetica" w:hAnsi="Helvetica" w:cs="Calibri"/>
          <w:b/>
          <w:sz w:val="20"/>
          <w:szCs w:val="20"/>
        </w:rPr>
        <w:t>. Meril</w:t>
      </w:r>
      <w:r w:rsidRPr="00AC586D">
        <w:rPr>
          <w:rFonts w:ascii="Helvetica" w:hAnsi="Helvetica" w:cs="Calibri"/>
          <w:b/>
          <w:sz w:val="20"/>
          <w:szCs w:val="20"/>
        </w:rPr>
        <w:t>o</w:t>
      </w:r>
    </w:p>
    <w:p w:rsidR="002D24CC" w:rsidRPr="00AC586D" w:rsidDel="007364B7" w:rsidRDefault="002D24CC" w:rsidP="00322F51">
      <w:pPr>
        <w:widowControl w:val="0"/>
        <w:spacing w:line="280" w:lineRule="atLeast"/>
        <w:jc w:val="both"/>
        <w:rPr>
          <w:rFonts w:ascii="Helvetica" w:hAnsi="Helvetica" w:cs="Calibri"/>
          <w:b/>
          <w:iCs/>
          <w:color w:val="272727"/>
          <w:sz w:val="20"/>
          <w:szCs w:val="20"/>
        </w:rPr>
      </w:pPr>
    </w:p>
    <w:p w:rsidR="002D24CC" w:rsidRPr="00025BBB" w:rsidRDefault="002D24CC" w:rsidP="002D24CC">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Merilo za izbiro najugodnejšega ponudnika je </w:t>
      </w:r>
      <w:r w:rsidRPr="00025BBB">
        <w:rPr>
          <w:rFonts w:ascii="Helvetica" w:hAnsi="Helvetica" w:cs="Calibri"/>
          <w:b/>
          <w:sz w:val="20"/>
          <w:szCs w:val="20"/>
        </w:rPr>
        <w:t>ekonomsko najugodnejša ponudba.</w:t>
      </w:r>
      <w:r w:rsidRPr="00025BBB">
        <w:rPr>
          <w:rFonts w:ascii="Helvetica" w:hAnsi="Helvetica" w:cs="Calibri"/>
          <w:sz w:val="20"/>
          <w:szCs w:val="20"/>
        </w:rPr>
        <w:t xml:space="preserve"> Naročnik bo izbral ponudnika, ki bo oddal dopustno ponudbo in bo po spodaj navedenih merilih prejel največje število točk. Maksimalno skupno število točk, ki jih je moč doseči po merilih, je sto (100) točk. </w:t>
      </w:r>
    </w:p>
    <w:p w:rsidR="002D24CC" w:rsidRPr="00025BBB" w:rsidRDefault="002D24CC" w:rsidP="002D24CC">
      <w:pPr>
        <w:spacing w:line="280" w:lineRule="atLeast"/>
        <w:contextualSpacing/>
        <w:jc w:val="both"/>
        <w:rPr>
          <w:rFonts w:ascii="Helvetica" w:hAnsi="Helvetica" w:cs="Calibri"/>
          <w:sz w:val="20"/>
          <w:szCs w:val="20"/>
        </w:rPr>
      </w:pPr>
    </w:p>
    <w:p w:rsidR="002D24CC" w:rsidRPr="00025BBB" w:rsidRDefault="002D24CC" w:rsidP="002D24CC">
      <w:pPr>
        <w:spacing w:line="280" w:lineRule="atLeast"/>
        <w:contextualSpacing/>
        <w:jc w:val="both"/>
        <w:rPr>
          <w:rFonts w:ascii="Helvetica" w:hAnsi="Helvetica" w:cs="Calibri"/>
          <w:sz w:val="20"/>
          <w:szCs w:val="20"/>
        </w:rPr>
      </w:pPr>
      <w:r w:rsidRPr="00025BBB">
        <w:rPr>
          <w:rFonts w:ascii="Helvetica" w:hAnsi="Helvetica" w:cs="Calibri"/>
          <w:sz w:val="20"/>
          <w:szCs w:val="20"/>
        </w:rPr>
        <w:t xml:space="preserve">Merila za izbiro ekonomsko najugodnejše ponudbe so naslednja: </w:t>
      </w:r>
    </w:p>
    <w:p w:rsidR="002D24CC" w:rsidRPr="00025BBB" w:rsidRDefault="002D24CC" w:rsidP="002D24CC">
      <w:pPr>
        <w:spacing w:line="280" w:lineRule="atLeast"/>
        <w:contextualSpacing/>
        <w:jc w:val="both"/>
        <w:rPr>
          <w:rFonts w:ascii="Helvetica" w:hAnsi="Helvetica" w:cs="Calibri"/>
          <w:sz w:val="20"/>
          <w:szCs w:val="20"/>
        </w:rPr>
      </w:pPr>
    </w:p>
    <w:p w:rsidR="002D24CC" w:rsidRPr="00025BBB" w:rsidRDefault="002D24CC" w:rsidP="006A048A">
      <w:pPr>
        <w:numPr>
          <w:ilvl w:val="0"/>
          <w:numId w:val="26"/>
        </w:numPr>
        <w:spacing w:line="280" w:lineRule="atLeast"/>
        <w:contextualSpacing/>
        <w:jc w:val="both"/>
        <w:rPr>
          <w:rFonts w:ascii="Helvetica" w:hAnsi="Helvetica" w:cs="ArialMT"/>
          <w:b/>
          <w:bCs/>
          <w:iCs/>
          <w:sz w:val="20"/>
          <w:szCs w:val="20"/>
        </w:rPr>
      </w:pPr>
      <w:r w:rsidRPr="00025BBB">
        <w:rPr>
          <w:rFonts w:ascii="Helvetica" w:hAnsi="Helvetica" w:cs="ArialMT"/>
          <w:b/>
          <w:bCs/>
          <w:iCs/>
          <w:sz w:val="20"/>
          <w:szCs w:val="20"/>
        </w:rPr>
        <w:t>Ponujena cena = 8</w:t>
      </w:r>
      <w:r>
        <w:rPr>
          <w:rFonts w:ascii="Helvetica" w:hAnsi="Helvetica" w:cs="ArialMT"/>
          <w:b/>
          <w:bCs/>
          <w:iCs/>
          <w:sz w:val="20"/>
          <w:szCs w:val="20"/>
        </w:rPr>
        <w:t>0</w:t>
      </w:r>
      <w:r w:rsidRPr="00025BBB">
        <w:rPr>
          <w:rFonts w:ascii="Helvetica" w:hAnsi="Helvetica" w:cs="ArialMT"/>
          <w:b/>
          <w:bCs/>
          <w:iCs/>
          <w:sz w:val="20"/>
          <w:szCs w:val="20"/>
        </w:rPr>
        <w:t xml:space="preserve"> točk</w:t>
      </w:r>
    </w:p>
    <w:p w:rsidR="002D24CC" w:rsidRPr="00025BBB" w:rsidRDefault="002D24CC" w:rsidP="002D24CC">
      <w:pPr>
        <w:spacing w:line="280" w:lineRule="atLeast"/>
        <w:contextualSpacing/>
        <w:jc w:val="both"/>
        <w:rPr>
          <w:rFonts w:ascii="Helvetica" w:hAnsi="Helvetica" w:cs="ArialMT"/>
          <w:b/>
          <w:bCs/>
          <w:iCs/>
          <w:sz w:val="20"/>
          <w:szCs w:val="20"/>
        </w:rPr>
      </w:pPr>
    </w:p>
    <w:p w:rsidR="002D24CC" w:rsidRPr="00025BBB"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Ponujena cena mora vključevati vse stroške ponudnika.</w:t>
      </w:r>
    </w:p>
    <w:p w:rsidR="002D24CC" w:rsidRPr="00025BBB" w:rsidRDefault="002D24CC" w:rsidP="002D24CC">
      <w:pPr>
        <w:spacing w:line="280" w:lineRule="atLeast"/>
        <w:contextualSpacing/>
        <w:jc w:val="both"/>
        <w:rPr>
          <w:rFonts w:ascii="Helvetica" w:hAnsi="Helvetica" w:cs="ArialMT"/>
          <w:bCs/>
          <w:iCs/>
          <w:sz w:val="20"/>
          <w:szCs w:val="20"/>
        </w:rPr>
      </w:pPr>
    </w:p>
    <w:p w:rsidR="002D24CC" w:rsidRPr="00025BBB"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 xml:space="preserve">Število točk pri tem merilu se izračuna (po spodaj navedeni formuli) kot razmerje med najnižjo ponujeno ceno in ceno ponudbe, ki se ocenjuje. Dobljeno število se pomnoži </w:t>
      </w:r>
      <w:r>
        <w:rPr>
          <w:rFonts w:ascii="Helvetica" w:hAnsi="Helvetica" w:cs="ArialMT"/>
          <w:bCs/>
          <w:iCs/>
          <w:sz w:val="20"/>
          <w:szCs w:val="20"/>
        </w:rPr>
        <w:t>z</w:t>
      </w:r>
      <w:r w:rsidRPr="00025BBB">
        <w:rPr>
          <w:rFonts w:ascii="Helvetica" w:hAnsi="Helvetica" w:cs="ArialMT"/>
          <w:bCs/>
          <w:iCs/>
          <w:sz w:val="20"/>
          <w:szCs w:val="20"/>
        </w:rPr>
        <w:t xml:space="preserve"> 8</w:t>
      </w:r>
      <w:r>
        <w:rPr>
          <w:rFonts w:ascii="Helvetica" w:hAnsi="Helvetica" w:cs="ArialMT"/>
          <w:bCs/>
          <w:iCs/>
          <w:sz w:val="20"/>
          <w:szCs w:val="20"/>
        </w:rPr>
        <w:t>0</w:t>
      </w:r>
      <w:r w:rsidRPr="00025BBB">
        <w:rPr>
          <w:rFonts w:ascii="Helvetica" w:hAnsi="Helvetica" w:cs="ArialMT"/>
          <w:bCs/>
          <w:iCs/>
          <w:sz w:val="20"/>
          <w:szCs w:val="20"/>
        </w:rPr>
        <w:t xml:space="preserve"> in zaokroži na eno decimalno mesto. Ponudnik, ki v ponudbi ponuja najnižjo ceno, prejme 8</w:t>
      </w:r>
      <w:r>
        <w:rPr>
          <w:rFonts w:ascii="Helvetica" w:hAnsi="Helvetica" w:cs="ArialMT"/>
          <w:bCs/>
          <w:iCs/>
          <w:sz w:val="20"/>
          <w:szCs w:val="20"/>
        </w:rPr>
        <w:t>0</w:t>
      </w:r>
      <w:r w:rsidRPr="00025BBB">
        <w:rPr>
          <w:rFonts w:ascii="Helvetica" w:hAnsi="Helvetica" w:cs="ArialMT"/>
          <w:bCs/>
          <w:iCs/>
          <w:sz w:val="20"/>
          <w:szCs w:val="20"/>
        </w:rPr>
        <w:t xml:space="preserve"> točk.</w:t>
      </w:r>
    </w:p>
    <w:p w:rsidR="002D24CC" w:rsidRPr="00025BBB" w:rsidRDefault="002D24CC" w:rsidP="002D24CC">
      <w:pPr>
        <w:spacing w:line="280" w:lineRule="atLeast"/>
        <w:contextualSpacing/>
        <w:jc w:val="both"/>
        <w:rPr>
          <w:rFonts w:ascii="Helvetica" w:hAnsi="Helvetica" w:cs="ArialMT"/>
          <w:bCs/>
          <w:iCs/>
          <w:sz w:val="20"/>
          <w:szCs w:val="20"/>
        </w:rPr>
      </w:pPr>
    </w:p>
    <w:p w:rsidR="002D24CC" w:rsidRPr="00025BBB" w:rsidRDefault="002D24CC" w:rsidP="002D24CC">
      <w:pPr>
        <w:spacing w:line="280" w:lineRule="atLeast"/>
        <w:contextualSpacing/>
        <w:jc w:val="both"/>
        <w:rPr>
          <w:rFonts w:ascii="Helvetica" w:hAnsi="Helvetica" w:cs="ArialMT"/>
          <w:b/>
          <w:bCs/>
          <w:iCs/>
          <w:sz w:val="20"/>
          <w:szCs w:val="20"/>
        </w:rPr>
      </w:pPr>
      <w:r w:rsidRPr="00025BBB">
        <w:rPr>
          <w:rFonts w:ascii="Helvetica" w:hAnsi="Helvetica" w:cs="ArialMT"/>
          <w:b/>
          <w:bCs/>
          <w:iCs/>
          <w:sz w:val="20"/>
          <w:szCs w:val="20"/>
        </w:rPr>
        <w:t>P = (P</w:t>
      </w:r>
      <w:r w:rsidRPr="00025BBB">
        <w:rPr>
          <w:rFonts w:ascii="Helvetica" w:hAnsi="Helvetica" w:cs="ArialMT"/>
          <w:b/>
          <w:bCs/>
          <w:iCs/>
          <w:sz w:val="20"/>
          <w:szCs w:val="20"/>
          <w:vertAlign w:val="subscript"/>
        </w:rPr>
        <w:t>min</w:t>
      </w:r>
      <w:r w:rsidRPr="00025BBB">
        <w:rPr>
          <w:rFonts w:ascii="Helvetica" w:hAnsi="Helvetica" w:cs="ArialMT"/>
          <w:b/>
          <w:bCs/>
          <w:iCs/>
          <w:sz w:val="20"/>
          <w:szCs w:val="20"/>
        </w:rPr>
        <w:t>/P</w:t>
      </w:r>
      <w:r w:rsidRPr="00025BBB">
        <w:rPr>
          <w:rFonts w:ascii="Helvetica" w:hAnsi="Helvetica" w:cs="ArialMT"/>
          <w:b/>
          <w:bCs/>
          <w:iCs/>
          <w:sz w:val="20"/>
          <w:szCs w:val="20"/>
          <w:vertAlign w:val="subscript"/>
        </w:rPr>
        <w:t>X</w:t>
      </w:r>
      <w:r w:rsidRPr="00025BBB">
        <w:rPr>
          <w:rFonts w:ascii="Helvetica" w:hAnsi="Helvetica" w:cs="ArialMT"/>
          <w:b/>
          <w:bCs/>
          <w:iCs/>
          <w:sz w:val="20"/>
          <w:szCs w:val="20"/>
        </w:rPr>
        <w:t>) x 8</w:t>
      </w:r>
      <w:r>
        <w:rPr>
          <w:rFonts w:ascii="Helvetica" w:hAnsi="Helvetica" w:cs="ArialMT"/>
          <w:b/>
          <w:bCs/>
          <w:iCs/>
          <w:sz w:val="20"/>
          <w:szCs w:val="20"/>
        </w:rPr>
        <w:t>0</w:t>
      </w:r>
    </w:p>
    <w:p w:rsidR="002D24CC" w:rsidRPr="00025BBB" w:rsidRDefault="002D24CC" w:rsidP="002D24CC">
      <w:pPr>
        <w:spacing w:line="280" w:lineRule="atLeast"/>
        <w:contextualSpacing/>
        <w:jc w:val="both"/>
        <w:rPr>
          <w:rFonts w:ascii="Helvetica" w:hAnsi="Helvetica" w:cs="ArialMT"/>
          <w:bCs/>
          <w:iCs/>
          <w:sz w:val="20"/>
          <w:szCs w:val="20"/>
        </w:rPr>
      </w:pPr>
    </w:p>
    <w:p w:rsidR="002D24CC" w:rsidRPr="00025BBB"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 = Število točk za merilo »Ponujena cena«</w:t>
      </w:r>
    </w:p>
    <w:p w:rsidR="002D24CC" w:rsidRPr="00025BBB"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w:t>
      </w:r>
      <w:r w:rsidRPr="00025BBB">
        <w:rPr>
          <w:rFonts w:ascii="Helvetica" w:hAnsi="Helvetica" w:cs="ArialMT"/>
          <w:bCs/>
          <w:iCs/>
          <w:sz w:val="20"/>
          <w:szCs w:val="20"/>
          <w:vertAlign w:val="subscript"/>
        </w:rPr>
        <w:t>min</w:t>
      </w:r>
      <w:r w:rsidRPr="00025BBB">
        <w:rPr>
          <w:rFonts w:ascii="Helvetica" w:hAnsi="Helvetica" w:cs="ArialMT"/>
          <w:bCs/>
          <w:iCs/>
          <w:sz w:val="20"/>
          <w:szCs w:val="20"/>
        </w:rPr>
        <w:t xml:space="preserve"> = Najnižja ponujena cena</w:t>
      </w:r>
    </w:p>
    <w:p w:rsidR="002D24CC" w:rsidRPr="00025BBB"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w:t>
      </w:r>
      <w:r w:rsidRPr="00025BBB">
        <w:rPr>
          <w:rFonts w:ascii="Helvetica" w:hAnsi="Helvetica" w:cs="ArialMT"/>
          <w:bCs/>
          <w:iCs/>
          <w:sz w:val="20"/>
          <w:szCs w:val="20"/>
          <w:vertAlign w:val="subscript"/>
        </w:rPr>
        <w:t>X</w:t>
      </w:r>
      <w:r w:rsidRPr="00025BBB">
        <w:rPr>
          <w:rFonts w:ascii="Helvetica" w:hAnsi="Helvetica" w:cs="ArialMT"/>
          <w:bCs/>
          <w:iCs/>
          <w:sz w:val="20"/>
          <w:szCs w:val="20"/>
        </w:rPr>
        <w:t xml:space="preserve"> = Cena, ki se ocenjuje</w:t>
      </w:r>
    </w:p>
    <w:p w:rsidR="002D24CC" w:rsidRPr="00025BBB" w:rsidRDefault="002D24CC" w:rsidP="002D24CC">
      <w:pPr>
        <w:spacing w:line="280" w:lineRule="atLeast"/>
        <w:contextualSpacing/>
        <w:jc w:val="both"/>
        <w:rPr>
          <w:rFonts w:ascii="Helvetica" w:hAnsi="Helvetica" w:cs="ArialMT"/>
          <w:bCs/>
          <w:iCs/>
          <w:sz w:val="20"/>
          <w:szCs w:val="20"/>
        </w:rPr>
      </w:pPr>
    </w:p>
    <w:p w:rsidR="002D24CC" w:rsidRPr="00025BBB" w:rsidRDefault="002D24CC" w:rsidP="006A048A">
      <w:pPr>
        <w:numPr>
          <w:ilvl w:val="0"/>
          <w:numId w:val="27"/>
        </w:numPr>
        <w:spacing w:line="280" w:lineRule="atLeast"/>
        <w:contextualSpacing/>
        <w:jc w:val="both"/>
        <w:rPr>
          <w:rFonts w:ascii="Helvetica" w:hAnsi="Helvetica" w:cs="ArialMT"/>
          <w:b/>
          <w:bCs/>
          <w:iCs/>
          <w:sz w:val="20"/>
          <w:szCs w:val="20"/>
        </w:rPr>
      </w:pPr>
      <w:r w:rsidRPr="00025BBB">
        <w:rPr>
          <w:rFonts w:ascii="Helvetica" w:hAnsi="Helvetica" w:cs="ArialMT"/>
          <w:b/>
          <w:bCs/>
          <w:iCs/>
          <w:sz w:val="20"/>
          <w:szCs w:val="20"/>
        </w:rPr>
        <w:t>Delovne razmere pri ponudniku = 5 točk</w:t>
      </w:r>
    </w:p>
    <w:p w:rsidR="002D24CC" w:rsidRPr="00025BBB" w:rsidRDefault="002D24CC" w:rsidP="002D24CC">
      <w:pPr>
        <w:spacing w:line="280" w:lineRule="atLeast"/>
        <w:contextualSpacing/>
        <w:jc w:val="both"/>
        <w:rPr>
          <w:rFonts w:ascii="Helvetica" w:hAnsi="Helvetica" w:cs="ArialMT"/>
          <w:b/>
          <w:bCs/>
          <w:iCs/>
          <w:sz w:val="20"/>
          <w:szCs w:val="20"/>
          <w:highlight w:val="yellow"/>
        </w:rPr>
      </w:pPr>
    </w:p>
    <w:p w:rsidR="002D24CC" w:rsidRPr="00025BBB"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Ponudnik prejme dodatne točke, v kolikor je na dan oddaje ponudbe oseba (čistilec) zaposlena pri ponudniku na podlagi pogodbe o zaposlitvi za nedoločen čas s polnim delovnim časom (oziroma s krajšim delovnim časom, če gre za varovane kategorije, ki imajo z odločbo odmerjen krajši delovni čas).</w:t>
      </w:r>
    </w:p>
    <w:p w:rsidR="002D24CC" w:rsidRPr="00025BBB" w:rsidRDefault="002D24CC" w:rsidP="002D24CC">
      <w:pPr>
        <w:spacing w:line="280" w:lineRule="atLeast"/>
        <w:contextualSpacing/>
        <w:jc w:val="both"/>
        <w:rPr>
          <w:rFonts w:ascii="Helvetica" w:hAnsi="Helvetica" w:cs="ArialMT"/>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4"/>
        <w:gridCol w:w="2248"/>
      </w:tblGrid>
      <w:tr w:rsidR="002D24CC" w:rsidRPr="00025BBB" w:rsidTr="006A048A">
        <w:tc>
          <w:tcPr>
            <w:tcW w:w="6804" w:type="dxa"/>
            <w:shd w:val="clear" w:color="auto" w:fill="C6D9F1"/>
          </w:tcPr>
          <w:p w:rsidR="002D24CC" w:rsidRPr="00025BBB" w:rsidRDefault="002D24CC" w:rsidP="006A048A">
            <w:pPr>
              <w:spacing w:line="280" w:lineRule="atLeast"/>
              <w:contextualSpacing/>
              <w:jc w:val="both"/>
              <w:rPr>
                <w:rFonts w:ascii="Helvetica" w:hAnsi="Helvetica" w:cs="ArialMT"/>
                <w:b/>
                <w:bCs/>
                <w:iCs/>
                <w:sz w:val="20"/>
                <w:szCs w:val="20"/>
              </w:rPr>
            </w:pPr>
          </w:p>
        </w:tc>
        <w:tc>
          <w:tcPr>
            <w:tcW w:w="2268" w:type="dxa"/>
            <w:shd w:val="clear" w:color="auto" w:fill="C6D9F1"/>
          </w:tcPr>
          <w:p w:rsidR="002D24CC" w:rsidRPr="00025BBB" w:rsidRDefault="002D24CC" w:rsidP="006A048A">
            <w:pPr>
              <w:spacing w:line="280" w:lineRule="atLeast"/>
              <w:contextualSpacing/>
              <w:jc w:val="both"/>
              <w:rPr>
                <w:rFonts w:ascii="Helvetica" w:hAnsi="Helvetica" w:cs="ArialMT"/>
                <w:b/>
                <w:bCs/>
                <w:iCs/>
                <w:sz w:val="20"/>
                <w:szCs w:val="20"/>
              </w:rPr>
            </w:pPr>
            <w:r w:rsidRPr="00025BBB">
              <w:rPr>
                <w:rFonts w:ascii="Helvetica" w:hAnsi="Helvetica" w:cs="ArialMT"/>
                <w:b/>
                <w:bCs/>
                <w:iCs/>
                <w:sz w:val="20"/>
                <w:szCs w:val="20"/>
              </w:rPr>
              <w:t>Ponudnik prejme</w:t>
            </w:r>
          </w:p>
        </w:tc>
      </w:tr>
      <w:tr w:rsidR="002D24CC" w:rsidRPr="00025BBB" w:rsidTr="006A048A">
        <w:tc>
          <w:tcPr>
            <w:tcW w:w="6804" w:type="dxa"/>
            <w:shd w:val="clear" w:color="auto" w:fill="auto"/>
          </w:tcPr>
          <w:p w:rsidR="002D24CC" w:rsidRPr="00025BBB" w:rsidRDefault="002D24CC" w:rsidP="006A048A">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1 stalni čistilec zaposlen pri ponudniku za nedoločen čas</w:t>
            </w:r>
          </w:p>
        </w:tc>
        <w:tc>
          <w:tcPr>
            <w:tcW w:w="2268" w:type="dxa"/>
            <w:shd w:val="clear" w:color="auto" w:fill="auto"/>
          </w:tcPr>
          <w:p w:rsidR="002D24CC" w:rsidRPr="00025BBB" w:rsidRDefault="002D24CC" w:rsidP="006A048A">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1 točka</w:t>
            </w:r>
          </w:p>
        </w:tc>
      </w:tr>
      <w:tr w:rsidR="002D24CC" w:rsidRPr="00025BBB" w:rsidTr="006A048A">
        <w:tc>
          <w:tcPr>
            <w:tcW w:w="6804" w:type="dxa"/>
            <w:shd w:val="clear" w:color="auto" w:fill="auto"/>
          </w:tcPr>
          <w:p w:rsidR="002D24CC" w:rsidRPr="00025BBB" w:rsidRDefault="002D24CC" w:rsidP="006A048A">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2 stalna čistilca zaposlena pri ponudniku za nedoločen čas</w:t>
            </w:r>
          </w:p>
        </w:tc>
        <w:tc>
          <w:tcPr>
            <w:tcW w:w="2268" w:type="dxa"/>
            <w:shd w:val="clear" w:color="auto" w:fill="auto"/>
          </w:tcPr>
          <w:p w:rsidR="002D24CC" w:rsidRPr="00025BBB" w:rsidRDefault="002D24CC" w:rsidP="006A048A">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2 točki</w:t>
            </w:r>
          </w:p>
        </w:tc>
      </w:tr>
      <w:tr w:rsidR="002D24CC" w:rsidRPr="00025BBB" w:rsidTr="006A048A">
        <w:tc>
          <w:tcPr>
            <w:tcW w:w="6804" w:type="dxa"/>
            <w:shd w:val="clear" w:color="auto" w:fill="auto"/>
          </w:tcPr>
          <w:p w:rsidR="002D24CC" w:rsidRPr="00025BBB" w:rsidRDefault="002D24CC" w:rsidP="006A048A">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lastRenderedPageBreak/>
              <w:t>3 stalni čistilci zaposleni pri ponudniku za nedoločen čas</w:t>
            </w:r>
          </w:p>
        </w:tc>
        <w:tc>
          <w:tcPr>
            <w:tcW w:w="2268" w:type="dxa"/>
            <w:shd w:val="clear" w:color="auto" w:fill="auto"/>
          </w:tcPr>
          <w:p w:rsidR="002D24CC" w:rsidRPr="00025BBB" w:rsidRDefault="002D24CC" w:rsidP="006A048A">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3 točke</w:t>
            </w:r>
          </w:p>
        </w:tc>
      </w:tr>
      <w:tr w:rsidR="002D24CC" w:rsidRPr="00025BBB" w:rsidTr="006A048A">
        <w:tc>
          <w:tcPr>
            <w:tcW w:w="6804" w:type="dxa"/>
            <w:shd w:val="clear" w:color="auto" w:fill="auto"/>
          </w:tcPr>
          <w:p w:rsidR="002D24CC" w:rsidRPr="00025BBB" w:rsidRDefault="002D24CC" w:rsidP="006A048A">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4 stalni čistilci zaposleni pri ponudniku za nedoločen čas</w:t>
            </w:r>
          </w:p>
        </w:tc>
        <w:tc>
          <w:tcPr>
            <w:tcW w:w="2268" w:type="dxa"/>
            <w:shd w:val="clear" w:color="auto" w:fill="auto"/>
          </w:tcPr>
          <w:p w:rsidR="002D24CC" w:rsidRPr="00025BBB" w:rsidRDefault="002D24CC" w:rsidP="006A048A">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4 točke</w:t>
            </w:r>
          </w:p>
        </w:tc>
      </w:tr>
      <w:tr w:rsidR="002D24CC" w:rsidRPr="00025BBB" w:rsidTr="006A048A">
        <w:tc>
          <w:tcPr>
            <w:tcW w:w="6804" w:type="dxa"/>
            <w:shd w:val="clear" w:color="auto" w:fill="auto"/>
          </w:tcPr>
          <w:p w:rsidR="002D24CC" w:rsidRPr="00025BBB" w:rsidRDefault="002D24CC" w:rsidP="006A048A">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5 stalnih čistilcev zaposlenih pri ponudniku za nedoločen čas</w:t>
            </w:r>
          </w:p>
        </w:tc>
        <w:tc>
          <w:tcPr>
            <w:tcW w:w="2268" w:type="dxa"/>
            <w:shd w:val="clear" w:color="auto" w:fill="auto"/>
          </w:tcPr>
          <w:p w:rsidR="002D24CC" w:rsidRPr="00025BBB" w:rsidRDefault="002D24CC" w:rsidP="006A048A">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5 točk</w:t>
            </w:r>
          </w:p>
        </w:tc>
      </w:tr>
      <w:tr w:rsidR="002D24CC" w:rsidRPr="00025BBB" w:rsidTr="006A048A">
        <w:tc>
          <w:tcPr>
            <w:tcW w:w="6804" w:type="dxa"/>
            <w:shd w:val="clear" w:color="auto" w:fill="auto"/>
          </w:tcPr>
          <w:p w:rsidR="002D24CC" w:rsidRPr="00025BBB" w:rsidRDefault="002D24CC" w:rsidP="006A048A">
            <w:pPr>
              <w:spacing w:line="280" w:lineRule="atLeast"/>
              <w:contextualSpacing/>
              <w:jc w:val="both"/>
              <w:rPr>
                <w:rFonts w:ascii="Helvetica" w:hAnsi="Helvetica" w:cs="ArialMT"/>
                <w:b/>
                <w:bCs/>
                <w:iCs/>
                <w:sz w:val="20"/>
                <w:szCs w:val="20"/>
              </w:rPr>
            </w:pPr>
          </w:p>
        </w:tc>
        <w:tc>
          <w:tcPr>
            <w:tcW w:w="2268" w:type="dxa"/>
            <w:shd w:val="clear" w:color="auto" w:fill="auto"/>
          </w:tcPr>
          <w:p w:rsidR="002D24CC" w:rsidRPr="00025BBB" w:rsidRDefault="002D24CC" w:rsidP="006A048A">
            <w:pPr>
              <w:spacing w:line="280" w:lineRule="atLeast"/>
              <w:contextualSpacing/>
              <w:jc w:val="both"/>
              <w:rPr>
                <w:rFonts w:ascii="Helvetica" w:hAnsi="Helvetica" w:cs="ArialMT"/>
                <w:b/>
                <w:bCs/>
                <w:iCs/>
                <w:sz w:val="20"/>
                <w:szCs w:val="20"/>
              </w:rPr>
            </w:pPr>
            <w:r w:rsidRPr="00025BBB">
              <w:rPr>
                <w:rFonts w:ascii="Helvetica" w:hAnsi="Helvetica" w:cs="ArialMT"/>
                <w:b/>
                <w:bCs/>
                <w:iCs/>
                <w:sz w:val="20"/>
                <w:szCs w:val="20"/>
              </w:rPr>
              <w:t>max 5 točk</w:t>
            </w:r>
          </w:p>
        </w:tc>
      </w:tr>
    </w:tbl>
    <w:p w:rsidR="002D24CC" w:rsidRPr="00025BBB" w:rsidRDefault="002D24CC" w:rsidP="002D24CC">
      <w:pPr>
        <w:spacing w:line="280" w:lineRule="atLeast"/>
        <w:contextualSpacing/>
        <w:jc w:val="both"/>
        <w:rPr>
          <w:rFonts w:ascii="Helvetica" w:hAnsi="Helvetica" w:cs="ArialMT"/>
          <w:bCs/>
          <w:iCs/>
          <w:sz w:val="20"/>
          <w:szCs w:val="20"/>
        </w:rPr>
      </w:pPr>
    </w:p>
    <w:p w:rsidR="002D24CC" w:rsidRPr="00025BBB" w:rsidRDefault="002D24CC" w:rsidP="002D24CC">
      <w:pPr>
        <w:spacing w:line="280" w:lineRule="atLeast"/>
        <w:contextualSpacing/>
        <w:jc w:val="both"/>
        <w:rPr>
          <w:rFonts w:ascii="Helvetica" w:hAnsi="Helvetica" w:cs="ArialMT"/>
          <w:b/>
          <w:bCs/>
          <w:iCs/>
          <w:sz w:val="20"/>
          <w:szCs w:val="20"/>
        </w:rPr>
      </w:pPr>
      <w:r w:rsidRPr="00025BBB">
        <w:rPr>
          <w:rFonts w:ascii="Helvetica" w:hAnsi="Helvetica" w:cs="ArialMT"/>
          <w:b/>
          <w:bCs/>
          <w:iCs/>
          <w:sz w:val="20"/>
          <w:szCs w:val="20"/>
        </w:rPr>
        <w:t>Ponudnik izpolnjevanje merila dokaže s predložitvijo pogodbe o zaposlitvi za nedoločen čas za vsakega čistilca, zaposlenega pri ponudniku za nedoločen čas.</w:t>
      </w:r>
    </w:p>
    <w:p w:rsidR="007C2B92" w:rsidRPr="009F06FC"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Ponudnik mora ves čas trajanja pogodbe imeti v primeru prejetih točk iz tega merila stalne čistilce zaposlene za nedoločen čas.</w:t>
      </w:r>
    </w:p>
    <w:p w:rsidR="007C2B92" w:rsidRPr="00025BBB" w:rsidRDefault="007C2B92" w:rsidP="002D24CC">
      <w:pPr>
        <w:spacing w:line="280" w:lineRule="atLeast"/>
        <w:contextualSpacing/>
        <w:jc w:val="both"/>
        <w:rPr>
          <w:rFonts w:ascii="Helvetica" w:hAnsi="Helvetica" w:cs="ArialMT"/>
          <w:b/>
          <w:bCs/>
          <w:iCs/>
          <w:sz w:val="20"/>
          <w:szCs w:val="20"/>
          <w:highlight w:val="yellow"/>
        </w:rPr>
      </w:pPr>
    </w:p>
    <w:p w:rsidR="002D24CC" w:rsidRPr="00025BBB" w:rsidRDefault="002D24CC" w:rsidP="006A048A">
      <w:pPr>
        <w:numPr>
          <w:ilvl w:val="0"/>
          <w:numId w:val="27"/>
        </w:numPr>
      </w:pPr>
      <w:r w:rsidRPr="00025BBB">
        <w:rPr>
          <w:rFonts w:ascii="Helvetica" w:hAnsi="Helvetica" w:cs="Arial"/>
          <w:b/>
          <w:bCs/>
          <w:color w:val="2C363A"/>
          <w:sz w:val="20"/>
          <w:szCs w:val="20"/>
        </w:rPr>
        <w:t>Sklenjena veljavna podjetniška kolektivna pogodba</w:t>
      </w:r>
      <w:r w:rsidRPr="00025BBB">
        <w:t xml:space="preserve"> </w:t>
      </w:r>
      <w:r w:rsidRPr="00025BBB">
        <w:rPr>
          <w:rFonts w:ascii="Helvetica" w:hAnsi="Helvetica" w:cs="ArialMT"/>
          <w:b/>
          <w:bCs/>
          <w:iCs/>
          <w:sz w:val="20"/>
          <w:szCs w:val="20"/>
        </w:rPr>
        <w:t>= 10 točk</w:t>
      </w:r>
    </w:p>
    <w:p w:rsidR="002D24CC" w:rsidRPr="00025BBB" w:rsidRDefault="002D24CC" w:rsidP="002D24CC">
      <w:pPr>
        <w:spacing w:line="280" w:lineRule="atLeast"/>
        <w:contextualSpacing/>
        <w:jc w:val="both"/>
        <w:rPr>
          <w:rFonts w:ascii="Helvetica" w:hAnsi="Helvetica" w:cs="ArialMT"/>
          <w:bCs/>
          <w:iCs/>
          <w:sz w:val="20"/>
          <w:szCs w:val="20"/>
          <w:highlight w:val="yellow"/>
        </w:rPr>
      </w:pPr>
    </w:p>
    <w:p w:rsidR="002D24CC" w:rsidRPr="00025BBB"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Ponudnik, ki ima sklenjeno veljavno podjetniško kolektivno pogodbo, prejme 10 točk, ponudnik, ki takšne pogodbe nima sklenjene, prejme 0 točk.</w:t>
      </w:r>
    </w:p>
    <w:p w:rsidR="002D24CC"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Kot dokaz ponudnik predloži sklenjeno veljavno podjetniško kolektivno pogodbo. V kolikor pri ponudniku kot delodajalcu ni organiziranega sindikata, zaradi česar mu je onemogočeno sklepanje kolektivne podjetniške pogodbe, lahko ponudnik predloži tudi veljavni splošni akt ponudnika, iz katerega nedvoumno izhaja, da so presežene minimalne obveznosti delodajalca do delavca (na primer izplačevanje božičnice, 13. plače, višji regres in druga povračila stroškov v zvezi z delom itd.), sprejetega skladno z 10. členom ZDR-1. </w:t>
      </w:r>
    </w:p>
    <w:p w:rsidR="002D24CC" w:rsidRDefault="002D24CC" w:rsidP="002D24CC">
      <w:pPr>
        <w:spacing w:line="280" w:lineRule="atLeast"/>
        <w:contextualSpacing/>
        <w:jc w:val="both"/>
        <w:rPr>
          <w:rFonts w:ascii="Helvetica" w:hAnsi="Helvetica" w:cs="ArialMT"/>
          <w:bCs/>
          <w:iCs/>
          <w:sz w:val="20"/>
          <w:szCs w:val="20"/>
        </w:rPr>
      </w:pPr>
    </w:p>
    <w:p w:rsidR="002D24CC" w:rsidRDefault="002D24CC" w:rsidP="006A048A">
      <w:pPr>
        <w:numPr>
          <w:ilvl w:val="0"/>
          <w:numId w:val="27"/>
        </w:numPr>
        <w:spacing w:line="280" w:lineRule="atLeast"/>
        <w:contextualSpacing/>
        <w:jc w:val="both"/>
        <w:rPr>
          <w:rFonts w:ascii="Helvetica" w:hAnsi="Helvetica" w:cs="ArialMT"/>
          <w:b/>
          <w:bCs/>
          <w:iCs/>
          <w:sz w:val="20"/>
          <w:szCs w:val="20"/>
        </w:rPr>
      </w:pPr>
      <w:r w:rsidRPr="0054240C">
        <w:rPr>
          <w:rFonts w:ascii="Helvetica" w:hAnsi="Helvetica" w:cs="ArialMT"/>
          <w:b/>
          <w:bCs/>
          <w:iCs/>
          <w:sz w:val="20"/>
          <w:szCs w:val="20"/>
        </w:rPr>
        <w:t>Opravljanje storitve na okolju prijazen način = 5 točk</w:t>
      </w:r>
    </w:p>
    <w:p w:rsidR="002D24CC" w:rsidRDefault="002D24CC" w:rsidP="002D24CC">
      <w:pPr>
        <w:spacing w:line="280" w:lineRule="atLeast"/>
        <w:contextualSpacing/>
        <w:jc w:val="both"/>
        <w:rPr>
          <w:rFonts w:ascii="Helvetica" w:hAnsi="Helvetica" w:cs="ArialMT"/>
          <w:b/>
          <w:bCs/>
          <w:iCs/>
          <w:sz w:val="20"/>
          <w:szCs w:val="20"/>
        </w:rPr>
      </w:pPr>
    </w:p>
    <w:p w:rsidR="002D24CC"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 xml:space="preserve">Ponudnik prejme </w:t>
      </w:r>
      <w:r>
        <w:rPr>
          <w:rFonts w:ascii="Helvetica" w:hAnsi="Helvetica" w:cs="ArialMT"/>
          <w:bCs/>
          <w:iCs/>
          <w:sz w:val="20"/>
          <w:szCs w:val="20"/>
        </w:rPr>
        <w:t>5 točk</w:t>
      </w:r>
      <w:r w:rsidRPr="00025BBB">
        <w:rPr>
          <w:rFonts w:ascii="Helvetica" w:hAnsi="Helvetica" w:cs="ArialMT"/>
          <w:bCs/>
          <w:iCs/>
          <w:sz w:val="20"/>
          <w:szCs w:val="20"/>
        </w:rPr>
        <w:t>, v kolikor</w:t>
      </w:r>
      <w:r>
        <w:rPr>
          <w:rFonts w:ascii="Helvetica" w:hAnsi="Helvetica" w:cs="ArialMT"/>
          <w:bCs/>
          <w:iCs/>
          <w:sz w:val="20"/>
          <w:szCs w:val="20"/>
        </w:rPr>
        <w:t xml:space="preserve"> izkaže, da je </w:t>
      </w:r>
      <w:r>
        <w:rPr>
          <w:rFonts w:ascii="Helvetica" w:hAnsi="Helvetica"/>
          <w:sz w:val="20"/>
          <w:szCs w:val="20"/>
        </w:rPr>
        <w:t>usposobljen</w:t>
      </w:r>
      <w:r w:rsidRPr="00025BBB">
        <w:rPr>
          <w:rFonts w:ascii="Helvetica" w:hAnsi="Helvetica"/>
          <w:sz w:val="20"/>
          <w:szCs w:val="20"/>
        </w:rPr>
        <w:t xml:space="preserve"> za opravljanje storitve na okolju prijazen način</w:t>
      </w:r>
      <w:r>
        <w:rPr>
          <w:rFonts w:ascii="Helvetica" w:hAnsi="Helvetica"/>
          <w:sz w:val="20"/>
          <w:szCs w:val="20"/>
        </w:rPr>
        <w:t xml:space="preserve">. </w:t>
      </w:r>
      <w:r>
        <w:rPr>
          <w:rFonts w:ascii="Helvetica" w:hAnsi="Helvetica" w:cs="ArialMT"/>
          <w:bCs/>
          <w:iCs/>
          <w:sz w:val="20"/>
          <w:szCs w:val="20"/>
        </w:rPr>
        <w:t>P</w:t>
      </w:r>
      <w:r w:rsidRPr="00025BBB">
        <w:rPr>
          <w:rFonts w:ascii="Helvetica" w:hAnsi="Helvetica" w:cs="ArialMT"/>
          <w:bCs/>
          <w:iCs/>
          <w:sz w:val="20"/>
          <w:szCs w:val="20"/>
        </w:rPr>
        <w:t xml:space="preserve">onudnik, ki </w:t>
      </w:r>
      <w:r>
        <w:rPr>
          <w:rFonts w:ascii="Helvetica" w:hAnsi="Helvetica" w:cs="ArialMT"/>
          <w:bCs/>
          <w:iCs/>
          <w:sz w:val="20"/>
          <w:szCs w:val="20"/>
        </w:rPr>
        <w:t xml:space="preserve">tega ne izkaže, </w:t>
      </w:r>
      <w:r w:rsidRPr="00025BBB">
        <w:rPr>
          <w:rFonts w:ascii="Helvetica" w:hAnsi="Helvetica" w:cs="ArialMT"/>
          <w:bCs/>
          <w:iCs/>
          <w:sz w:val="20"/>
          <w:szCs w:val="20"/>
        </w:rPr>
        <w:t>prejme 0 točk.</w:t>
      </w:r>
    </w:p>
    <w:p w:rsidR="002D24CC" w:rsidRDefault="002D24CC" w:rsidP="002D24CC">
      <w:pPr>
        <w:spacing w:line="280" w:lineRule="atLeast"/>
        <w:contextualSpacing/>
        <w:jc w:val="both"/>
        <w:rPr>
          <w:rFonts w:ascii="Helvetica" w:hAnsi="Helvetica" w:cs="ArialMT"/>
          <w:bCs/>
          <w:iCs/>
          <w:sz w:val="20"/>
          <w:szCs w:val="20"/>
        </w:rPr>
      </w:pPr>
    </w:p>
    <w:p w:rsidR="002D24CC" w:rsidRPr="0054240C" w:rsidRDefault="002D24CC" w:rsidP="002D24CC">
      <w:pPr>
        <w:tabs>
          <w:tab w:val="left" w:pos="284"/>
        </w:tabs>
        <w:spacing w:line="280" w:lineRule="atLeast"/>
        <w:jc w:val="both"/>
        <w:rPr>
          <w:rFonts w:ascii="Helvetica" w:hAnsi="Helvetica"/>
          <w:b/>
          <w:sz w:val="20"/>
          <w:szCs w:val="20"/>
        </w:rPr>
      </w:pPr>
      <w:r w:rsidRPr="0054240C">
        <w:rPr>
          <w:rFonts w:ascii="Helvetica" w:hAnsi="Helvetica"/>
          <w:b/>
          <w:sz w:val="20"/>
          <w:szCs w:val="20"/>
        </w:rPr>
        <w:t xml:space="preserve">Kot dokazilo o skladnosti ponudnik predloži </w:t>
      </w:r>
      <w:r>
        <w:rPr>
          <w:rFonts w:ascii="Helvetica" w:hAnsi="Helvetica"/>
          <w:b/>
          <w:sz w:val="20"/>
          <w:szCs w:val="20"/>
        </w:rPr>
        <w:t xml:space="preserve">dokazilo o vpisu v </w:t>
      </w:r>
      <w:r w:rsidRPr="0054240C">
        <w:rPr>
          <w:rFonts w:ascii="Helvetica" w:hAnsi="Helvetica"/>
          <w:b/>
          <w:sz w:val="20"/>
          <w:szCs w:val="20"/>
        </w:rPr>
        <w:t xml:space="preserve">EMAS ali </w:t>
      </w:r>
      <w:r>
        <w:rPr>
          <w:rFonts w:ascii="Helvetica" w:hAnsi="Helvetica"/>
          <w:b/>
          <w:sz w:val="20"/>
          <w:szCs w:val="20"/>
        </w:rPr>
        <w:t xml:space="preserve">certifikat </w:t>
      </w:r>
      <w:r w:rsidRPr="0054240C">
        <w:rPr>
          <w:rFonts w:ascii="Helvetica" w:hAnsi="Helvetica"/>
          <w:b/>
          <w:sz w:val="20"/>
          <w:szCs w:val="20"/>
        </w:rPr>
        <w:t>ISO 14001.</w:t>
      </w:r>
    </w:p>
    <w:p w:rsidR="002D24CC" w:rsidRPr="00025BBB" w:rsidRDefault="002D24CC" w:rsidP="002D24CC">
      <w:pPr>
        <w:spacing w:line="280" w:lineRule="atLeast"/>
        <w:contextualSpacing/>
        <w:jc w:val="both"/>
        <w:rPr>
          <w:rFonts w:ascii="Helvetica" w:hAnsi="Helvetica" w:cs="ArialMT"/>
          <w:bCs/>
          <w:iCs/>
          <w:sz w:val="20"/>
          <w:szCs w:val="20"/>
        </w:rPr>
      </w:pPr>
    </w:p>
    <w:p w:rsidR="002D24CC" w:rsidRPr="00025BBB"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
          <w:bCs/>
          <w:iCs/>
          <w:sz w:val="20"/>
          <w:szCs w:val="20"/>
        </w:rPr>
        <w:t>Način izbire najugodnejše ponudbe</w:t>
      </w:r>
    </w:p>
    <w:p w:rsidR="002D24CC" w:rsidRPr="00025BBB" w:rsidRDefault="002D24CC" w:rsidP="002D24CC">
      <w:pPr>
        <w:spacing w:line="280" w:lineRule="atLeast"/>
        <w:contextualSpacing/>
        <w:jc w:val="both"/>
        <w:rPr>
          <w:rFonts w:ascii="Helvetica" w:hAnsi="Helvetica" w:cs="ArialMT"/>
          <w:b/>
          <w:bCs/>
          <w:iCs/>
          <w:sz w:val="20"/>
          <w:szCs w:val="20"/>
        </w:rPr>
      </w:pPr>
    </w:p>
    <w:p w:rsidR="002D24CC" w:rsidRPr="00025BBB" w:rsidRDefault="002D24CC" w:rsidP="002D24CC">
      <w:p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Skupno število točk se izračuna kot število točk za merilo »Ponujena cena«, točk za merilo »Delovne razmere pri ponudniku«</w:t>
      </w:r>
      <w:r>
        <w:rPr>
          <w:rFonts w:ascii="Helvetica" w:hAnsi="Helvetica" w:cs="ArialMT"/>
          <w:bCs/>
          <w:iCs/>
          <w:sz w:val="20"/>
          <w:szCs w:val="20"/>
        </w:rPr>
        <w:t xml:space="preserve">, </w:t>
      </w:r>
      <w:r w:rsidRPr="00025BBB">
        <w:rPr>
          <w:rFonts w:ascii="Helvetica" w:hAnsi="Helvetica" w:cs="ArialMT"/>
          <w:bCs/>
          <w:iCs/>
          <w:sz w:val="20"/>
          <w:szCs w:val="20"/>
        </w:rPr>
        <w:t>točk za merilo »Sklenjena veljavna podjetniška kolektivna pogodba«</w:t>
      </w:r>
      <w:r>
        <w:rPr>
          <w:rFonts w:ascii="Helvetica" w:hAnsi="Helvetica" w:cs="ArialMT"/>
          <w:bCs/>
          <w:iCs/>
          <w:sz w:val="20"/>
          <w:szCs w:val="20"/>
        </w:rPr>
        <w:t xml:space="preserve"> in točk za merilo »</w:t>
      </w:r>
      <w:r w:rsidRPr="0054240C">
        <w:rPr>
          <w:rFonts w:ascii="Helvetica" w:hAnsi="Helvetica" w:cs="ArialMT"/>
          <w:bCs/>
          <w:iCs/>
          <w:sz w:val="20"/>
          <w:szCs w:val="20"/>
        </w:rPr>
        <w:t>Opravljanje storitve na okolju prijazen način«</w:t>
      </w:r>
      <w:r w:rsidRPr="00025BBB">
        <w:rPr>
          <w:rFonts w:ascii="Helvetica" w:hAnsi="Helvetica" w:cs="ArialMT"/>
          <w:bCs/>
          <w:iCs/>
          <w:sz w:val="20"/>
          <w:szCs w:val="20"/>
        </w:rPr>
        <w:t>. Največje možno število točk je 100.</w:t>
      </w:r>
    </w:p>
    <w:p w:rsidR="002D24CC" w:rsidRPr="00025BBB" w:rsidRDefault="002D24CC" w:rsidP="002D24CC">
      <w:pPr>
        <w:spacing w:line="280" w:lineRule="atLeast"/>
        <w:contextualSpacing/>
        <w:jc w:val="both"/>
        <w:rPr>
          <w:rFonts w:ascii="Helvetica" w:hAnsi="Helvetica" w:cs="ArialMT"/>
          <w:b/>
          <w:bCs/>
          <w:iCs/>
          <w:sz w:val="20"/>
          <w:szCs w:val="20"/>
        </w:rPr>
      </w:pPr>
    </w:p>
    <w:p w:rsidR="002D24CC" w:rsidRPr="00025BBB" w:rsidRDefault="002D24CC" w:rsidP="002D24CC">
      <w:pPr>
        <w:spacing w:line="280" w:lineRule="atLeast"/>
        <w:contextualSpacing/>
        <w:jc w:val="both"/>
        <w:rPr>
          <w:rFonts w:ascii="Helvetica" w:hAnsi="Helvetica" w:cs="ArialMT"/>
          <w:b/>
          <w:bCs/>
          <w:iCs/>
          <w:sz w:val="20"/>
          <w:szCs w:val="20"/>
        </w:rPr>
      </w:pPr>
      <w:r w:rsidRPr="00025BBB">
        <w:rPr>
          <w:rFonts w:ascii="Helvetica" w:hAnsi="Helvetica" w:cs="ArialMT"/>
          <w:b/>
          <w:bCs/>
          <w:iCs/>
          <w:sz w:val="20"/>
          <w:szCs w:val="20"/>
        </w:rPr>
        <w:t>V primeru, da dve ponudbi dosežeta isto število točk, se bo izbor ponudb točkoval v skladu z naslednjim merilom:</w:t>
      </w:r>
    </w:p>
    <w:p w:rsidR="002D24CC" w:rsidRPr="00025BBB" w:rsidRDefault="002D24CC" w:rsidP="006A048A">
      <w:pPr>
        <w:numPr>
          <w:ilvl w:val="0"/>
          <w:numId w:val="28"/>
        </w:num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Izbrana bo ponudba z večjim številom točk na podlagi merila »Ponujena cena«.</w:t>
      </w:r>
    </w:p>
    <w:p w:rsidR="002D24CC" w:rsidRPr="00025BBB" w:rsidRDefault="002D24CC" w:rsidP="006A048A">
      <w:pPr>
        <w:numPr>
          <w:ilvl w:val="0"/>
          <w:numId w:val="28"/>
        </w:numPr>
        <w:spacing w:line="280" w:lineRule="atLeast"/>
        <w:contextualSpacing/>
        <w:jc w:val="both"/>
        <w:rPr>
          <w:rFonts w:ascii="Helvetica" w:hAnsi="Helvetica" w:cs="ArialMT"/>
          <w:bCs/>
          <w:iCs/>
          <w:sz w:val="20"/>
          <w:szCs w:val="20"/>
        </w:rPr>
      </w:pPr>
      <w:r w:rsidRPr="00025BBB">
        <w:rPr>
          <w:rFonts w:ascii="Helvetica" w:hAnsi="Helvetica" w:cs="ArialMT"/>
          <w:bCs/>
          <w:iCs/>
          <w:sz w:val="20"/>
          <w:szCs w:val="20"/>
        </w:rPr>
        <w:t>Če sta dve ali več ponudb še vedno enakovredni, bo izbranega ponudnika določil žreb.</w:t>
      </w:r>
    </w:p>
    <w:p w:rsidR="00D1660A" w:rsidRDefault="00D1660A" w:rsidP="00322F51">
      <w:pPr>
        <w:spacing w:line="280" w:lineRule="atLeast"/>
        <w:contextualSpacing/>
        <w:jc w:val="both"/>
        <w:rPr>
          <w:rFonts w:ascii="Helvetica" w:hAnsi="Helvetica" w:cs="Calibri"/>
          <w:sz w:val="20"/>
          <w:szCs w:val="20"/>
          <w:lang w:val="en-US"/>
        </w:rPr>
      </w:pPr>
    </w:p>
    <w:p w:rsidR="00134F9D" w:rsidRPr="00AC586D" w:rsidRDefault="00FF7924" w:rsidP="00322F51">
      <w:pPr>
        <w:spacing w:line="280" w:lineRule="atLeast"/>
        <w:contextualSpacing/>
        <w:jc w:val="both"/>
        <w:rPr>
          <w:rFonts w:ascii="Helvetica" w:hAnsi="Helvetica" w:cs="Calibri"/>
          <w:sz w:val="20"/>
          <w:szCs w:val="20"/>
        </w:rPr>
      </w:pPr>
      <w:r w:rsidRPr="00AC586D">
        <w:rPr>
          <w:rFonts w:ascii="Helvetica" w:hAnsi="Helvetica" w:cs="Calibri"/>
          <w:b/>
          <w:sz w:val="20"/>
          <w:szCs w:val="20"/>
        </w:rPr>
        <w:t>12</w:t>
      </w:r>
      <w:r w:rsidR="00134F9D" w:rsidRPr="00AC586D">
        <w:rPr>
          <w:rFonts w:ascii="Helvetica" w:hAnsi="Helvetica" w:cs="Calibri"/>
          <w:b/>
          <w:sz w:val="20"/>
          <w:szCs w:val="20"/>
        </w:rPr>
        <w:t>. Neobičajno nizka ponudba</w:t>
      </w:r>
    </w:p>
    <w:p w:rsidR="00134F9D" w:rsidRPr="00AC586D" w:rsidRDefault="00134F9D" w:rsidP="00322F51">
      <w:pPr>
        <w:spacing w:line="280" w:lineRule="atLeast"/>
        <w:jc w:val="both"/>
        <w:rPr>
          <w:rFonts w:ascii="Helvetica" w:hAnsi="Helvetica"/>
          <w:sz w:val="20"/>
          <w:szCs w:val="20"/>
        </w:rPr>
      </w:pPr>
    </w:p>
    <w:p w:rsidR="00861214" w:rsidRPr="004302C8" w:rsidRDefault="00861214" w:rsidP="00861214">
      <w:pPr>
        <w:spacing w:line="280" w:lineRule="atLeast"/>
        <w:contextualSpacing/>
        <w:jc w:val="both"/>
        <w:rPr>
          <w:rFonts w:ascii="Helvetica" w:hAnsi="Helvetica"/>
          <w:sz w:val="20"/>
          <w:szCs w:val="20"/>
        </w:rPr>
      </w:pPr>
      <w:r w:rsidRPr="004302C8">
        <w:rPr>
          <w:rFonts w:ascii="Helvetica" w:hAnsi="Helvetica"/>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rsidR="00861214" w:rsidRPr="004302C8" w:rsidRDefault="00861214" w:rsidP="00861214">
      <w:pPr>
        <w:spacing w:line="280" w:lineRule="atLeast"/>
        <w:contextualSpacing/>
        <w:jc w:val="both"/>
        <w:rPr>
          <w:rFonts w:ascii="Helvetica" w:hAnsi="Helvetica"/>
          <w:sz w:val="20"/>
          <w:szCs w:val="20"/>
        </w:rPr>
      </w:pPr>
    </w:p>
    <w:p w:rsidR="00861214" w:rsidRPr="004302C8" w:rsidRDefault="00861214" w:rsidP="00861214">
      <w:pPr>
        <w:spacing w:line="280" w:lineRule="atLeast"/>
        <w:contextualSpacing/>
        <w:jc w:val="both"/>
        <w:rPr>
          <w:rFonts w:ascii="Helvetica" w:hAnsi="Helvetica"/>
          <w:sz w:val="20"/>
          <w:szCs w:val="20"/>
        </w:rPr>
      </w:pPr>
      <w:r w:rsidRPr="004302C8">
        <w:rPr>
          <w:rFonts w:ascii="Helvetica" w:hAnsi="Helvetica"/>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rsidR="00861214" w:rsidRPr="004302C8" w:rsidRDefault="00861214" w:rsidP="00861214">
      <w:pPr>
        <w:spacing w:line="280" w:lineRule="atLeast"/>
        <w:contextualSpacing/>
        <w:jc w:val="both"/>
        <w:rPr>
          <w:rFonts w:ascii="Helvetica" w:hAnsi="Helvetica"/>
          <w:sz w:val="20"/>
          <w:szCs w:val="20"/>
        </w:rPr>
      </w:pPr>
    </w:p>
    <w:p w:rsidR="00861214" w:rsidRPr="004302C8" w:rsidRDefault="00861214" w:rsidP="00861214">
      <w:pPr>
        <w:spacing w:line="280" w:lineRule="atLeast"/>
        <w:contextualSpacing/>
        <w:jc w:val="both"/>
        <w:rPr>
          <w:rFonts w:ascii="Helvetica" w:hAnsi="Helvetica"/>
          <w:sz w:val="20"/>
          <w:szCs w:val="20"/>
        </w:rPr>
      </w:pPr>
      <w:r w:rsidRPr="004302C8">
        <w:rPr>
          <w:rFonts w:ascii="Helvetica" w:hAnsi="Helvetica"/>
          <w:sz w:val="20"/>
          <w:szCs w:val="20"/>
        </w:rPr>
        <w:lastRenderedPageBreak/>
        <w:t xml:space="preserve">Kadar naročnik v postopku javnega naročanja preveri dopustnost vseh ponudb, v skladu s prejšnjim stavkom preveri, ali je ponudba neobičajno nizka glede na dopustne ponudbe. </w:t>
      </w:r>
    </w:p>
    <w:p w:rsidR="00861214" w:rsidRPr="004302C8" w:rsidRDefault="00861214" w:rsidP="00861214">
      <w:pPr>
        <w:spacing w:line="280" w:lineRule="atLeast"/>
        <w:contextualSpacing/>
        <w:jc w:val="both"/>
        <w:rPr>
          <w:rFonts w:ascii="Helvetica" w:hAnsi="Helvetica"/>
          <w:sz w:val="20"/>
          <w:szCs w:val="20"/>
        </w:rPr>
      </w:pPr>
    </w:p>
    <w:p w:rsidR="00861214" w:rsidRPr="004302C8" w:rsidRDefault="00861214" w:rsidP="00861214">
      <w:pPr>
        <w:spacing w:line="280" w:lineRule="atLeast"/>
        <w:contextualSpacing/>
        <w:jc w:val="both"/>
        <w:rPr>
          <w:rFonts w:ascii="Helvetica" w:hAnsi="Helvetica"/>
          <w:sz w:val="20"/>
          <w:szCs w:val="20"/>
        </w:rPr>
      </w:pPr>
      <w:r w:rsidRPr="004302C8">
        <w:rPr>
          <w:rFonts w:ascii="Helvetica" w:hAnsi="Helvetica"/>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861214" w:rsidRPr="004302C8" w:rsidRDefault="00861214" w:rsidP="00861214">
      <w:pPr>
        <w:spacing w:line="280" w:lineRule="atLeast"/>
        <w:contextualSpacing/>
        <w:jc w:val="both"/>
        <w:rPr>
          <w:rFonts w:ascii="Helvetica" w:hAnsi="Helvetica"/>
          <w:sz w:val="20"/>
          <w:szCs w:val="20"/>
        </w:rPr>
      </w:pPr>
    </w:p>
    <w:p w:rsidR="00861214" w:rsidRPr="004302C8" w:rsidRDefault="00861214" w:rsidP="00861214">
      <w:pPr>
        <w:spacing w:line="280" w:lineRule="atLeast"/>
        <w:contextualSpacing/>
        <w:jc w:val="both"/>
        <w:rPr>
          <w:rFonts w:ascii="Helvetica" w:hAnsi="Helvetica"/>
          <w:sz w:val="20"/>
          <w:szCs w:val="20"/>
        </w:rPr>
      </w:pPr>
      <w:r w:rsidRPr="004302C8">
        <w:rPr>
          <w:rFonts w:ascii="Helvetica" w:hAnsi="Helvetica"/>
          <w:sz w:val="20"/>
          <w:szCs w:val="20"/>
        </w:rPr>
        <w:t xml:space="preserve">Naročnik bo ocenil pojasnila tako, da se bo posvetoval s ponudnikom. </w:t>
      </w:r>
    </w:p>
    <w:p w:rsidR="00861214" w:rsidRPr="004302C8" w:rsidRDefault="00861214" w:rsidP="00861214">
      <w:pPr>
        <w:spacing w:line="280" w:lineRule="atLeast"/>
        <w:contextualSpacing/>
        <w:jc w:val="both"/>
        <w:rPr>
          <w:rFonts w:ascii="Helvetica" w:hAnsi="Helvetica"/>
          <w:sz w:val="20"/>
          <w:szCs w:val="20"/>
        </w:rPr>
      </w:pPr>
    </w:p>
    <w:p w:rsidR="00861214" w:rsidRPr="004302C8" w:rsidRDefault="00861214" w:rsidP="00861214">
      <w:pPr>
        <w:spacing w:line="280" w:lineRule="atLeast"/>
        <w:contextualSpacing/>
        <w:jc w:val="both"/>
        <w:rPr>
          <w:rFonts w:ascii="Helvetica" w:hAnsi="Helvetica"/>
          <w:sz w:val="20"/>
          <w:szCs w:val="20"/>
        </w:rPr>
      </w:pPr>
      <w:r w:rsidRPr="004302C8">
        <w:rPr>
          <w:rFonts w:ascii="Helvetica" w:hAnsi="Helvetica"/>
          <w:sz w:val="20"/>
          <w:szCs w:val="20"/>
        </w:rPr>
        <w:t>Če bo naročnik ugotovil, da je ponudba neobičajno nizka, ker ni skladna</w:t>
      </w:r>
      <w:r>
        <w:rPr>
          <w:rFonts w:ascii="Helvetica" w:hAnsi="Helvetica"/>
          <w:sz w:val="20"/>
          <w:szCs w:val="20"/>
        </w:rPr>
        <w:t xml:space="preserve"> </w:t>
      </w:r>
      <w:r w:rsidRPr="004302C8">
        <w:rPr>
          <w:rFonts w:ascii="Helvetica" w:hAnsi="Helvetica"/>
          <w:sz w:val="20"/>
          <w:szCs w:val="20"/>
        </w:rPr>
        <w:t xml:space="preserve">z veljavnimi obveznostmi iz drugega odstavka 3. člena ZJN-3, jo bo naročnik zavrnil. </w:t>
      </w:r>
    </w:p>
    <w:p w:rsidR="00134F9D" w:rsidRDefault="00134F9D" w:rsidP="00861214">
      <w:pPr>
        <w:spacing w:line="280" w:lineRule="atLeast"/>
        <w:contextualSpacing/>
        <w:jc w:val="both"/>
        <w:rPr>
          <w:rFonts w:ascii="Helvetica" w:hAnsi="Helvetica"/>
          <w:sz w:val="20"/>
          <w:szCs w:val="20"/>
        </w:rPr>
      </w:pPr>
    </w:p>
    <w:p w:rsidR="00877AD0" w:rsidRPr="00877AD0" w:rsidRDefault="00877AD0" w:rsidP="00322F51">
      <w:pPr>
        <w:spacing w:line="280" w:lineRule="atLeast"/>
        <w:contextualSpacing/>
        <w:jc w:val="both"/>
        <w:rPr>
          <w:rFonts w:ascii="Helvetica" w:hAnsi="Helvetica"/>
          <w:b/>
          <w:sz w:val="20"/>
          <w:szCs w:val="20"/>
          <w:lang w:val="es-ES_tradnl"/>
        </w:rPr>
      </w:pPr>
      <w:r w:rsidRPr="00877AD0">
        <w:rPr>
          <w:rFonts w:ascii="Helvetica" w:hAnsi="Helvetica"/>
          <w:b/>
          <w:sz w:val="20"/>
          <w:szCs w:val="20"/>
          <w:lang w:val="es-ES_tradnl"/>
        </w:rPr>
        <w:t xml:space="preserve">13. </w:t>
      </w:r>
      <w:r w:rsidR="00F938DF">
        <w:rPr>
          <w:rFonts w:ascii="Helvetica" w:hAnsi="Helvetica"/>
          <w:b/>
          <w:sz w:val="20"/>
          <w:szCs w:val="20"/>
          <w:lang w:val="es-ES_tradnl"/>
        </w:rPr>
        <w:t>Finančna zavarovanja</w:t>
      </w:r>
    </w:p>
    <w:p w:rsidR="00F938DF" w:rsidRDefault="00F938DF" w:rsidP="00F938DF">
      <w:pPr>
        <w:spacing w:line="280" w:lineRule="atLeast"/>
        <w:contextualSpacing/>
        <w:jc w:val="both"/>
        <w:rPr>
          <w:rFonts w:ascii="Helvetica" w:hAnsi="Helvetica"/>
          <w:sz w:val="20"/>
          <w:szCs w:val="20"/>
        </w:rPr>
      </w:pPr>
    </w:p>
    <w:p w:rsidR="00F46BD4" w:rsidRPr="007D017C" w:rsidRDefault="00F46BD4" w:rsidP="00F46BD4">
      <w:pPr>
        <w:spacing w:line="280" w:lineRule="atLeast"/>
        <w:contextualSpacing/>
        <w:jc w:val="both"/>
        <w:rPr>
          <w:rFonts w:ascii="Helvetica" w:hAnsi="Helvetica"/>
          <w:sz w:val="20"/>
          <w:szCs w:val="20"/>
        </w:rPr>
      </w:pPr>
      <w:r w:rsidRPr="007D017C">
        <w:rPr>
          <w:rFonts w:ascii="Helvetica" w:hAnsi="Helvetica"/>
          <w:sz w:val="20"/>
          <w:szCs w:val="20"/>
        </w:rPr>
        <w:t>Ponudnik mora za zavarovanje izpolnitve svoje obveznosti do naročnika naročniku predložiti spodaj zahtevano zavarovanje, ki mora biti brezpogojno in plačljivo na prvi poziv. Uporabljena valuta mora biti enaka valuti javnega naročila.</w:t>
      </w:r>
    </w:p>
    <w:p w:rsidR="00855E31" w:rsidRPr="00855E31" w:rsidRDefault="00855E31" w:rsidP="00855E31">
      <w:pPr>
        <w:spacing w:line="280" w:lineRule="atLeast"/>
        <w:contextualSpacing/>
        <w:jc w:val="both"/>
        <w:rPr>
          <w:rFonts w:ascii="Helvetica" w:hAnsi="Helvetica"/>
          <w:sz w:val="20"/>
          <w:szCs w:val="20"/>
        </w:rPr>
      </w:pPr>
    </w:p>
    <w:p w:rsidR="00A00BE6" w:rsidRDefault="00A00BE6" w:rsidP="00F938DF">
      <w:pPr>
        <w:spacing w:line="280" w:lineRule="atLeast"/>
        <w:contextualSpacing/>
        <w:jc w:val="both"/>
        <w:rPr>
          <w:rFonts w:ascii="Helvetica" w:hAnsi="Helvetica"/>
          <w:b/>
          <w:sz w:val="20"/>
          <w:szCs w:val="20"/>
        </w:rPr>
      </w:pPr>
      <w:r w:rsidRPr="00A00BE6">
        <w:rPr>
          <w:rFonts w:ascii="Helvetica" w:hAnsi="Helvetica"/>
          <w:b/>
          <w:sz w:val="20"/>
          <w:szCs w:val="20"/>
        </w:rPr>
        <w:t xml:space="preserve">Zavarovanje za dobro izvedbo pogodbenih obveznosti </w:t>
      </w:r>
    </w:p>
    <w:p w:rsidR="00D12548" w:rsidRPr="00A00BE6" w:rsidRDefault="00D12548" w:rsidP="00F938DF">
      <w:pPr>
        <w:spacing w:line="280" w:lineRule="atLeast"/>
        <w:contextualSpacing/>
        <w:jc w:val="both"/>
        <w:rPr>
          <w:rFonts w:ascii="Helvetica" w:hAnsi="Helvetica"/>
          <w:b/>
          <w:sz w:val="20"/>
          <w:szCs w:val="20"/>
        </w:rPr>
      </w:pPr>
    </w:p>
    <w:p w:rsidR="00F938DF" w:rsidRPr="00F938DF" w:rsidRDefault="00F938DF" w:rsidP="00F938DF">
      <w:pPr>
        <w:spacing w:line="280" w:lineRule="atLeast"/>
        <w:contextualSpacing/>
        <w:jc w:val="both"/>
        <w:rPr>
          <w:rFonts w:ascii="Helvetica" w:hAnsi="Helvetica"/>
          <w:sz w:val="20"/>
          <w:szCs w:val="20"/>
        </w:rPr>
      </w:pPr>
      <w:r w:rsidRPr="00F938DF">
        <w:rPr>
          <w:rFonts w:ascii="Helvetica" w:hAnsi="Helvetica"/>
          <w:sz w:val="20"/>
          <w:szCs w:val="20"/>
        </w:rPr>
        <w:t xml:space="preserve">Ponudnik mora naročniku najkasneje </w:t>
      </w:r>
      <w:r w:rsidR="00F265CC" w:rsidRPr="00F265CC">
        <w:rPr>
          <w:rFonts w:ascii="Helvetica" w:hAnsi="Helvetica"/>
          <w:bCs/>
          <w:iCs/>
          <w:sz w:val="20"/>
          <w:szCs w:val="20"/>
        </w:rPr>
        <w:t>v 10-ih dneh od prejema izvoda podpisane pogodbe s strani naročnika</w:t>
      </w:r>
      <w:r w:rsidR="00F265CC" w:rsidRPr="00F938DF">
        <w:rPr>
          <w:rFonts w:ascii="Helvetica" w:hAnsi="Helvetica"/>
          <w:sz w:val="20"/>
          <w:szCs w:val="20"/>
        </w:rPr>
        <w:t xml:space="preserve"> </w:t>
      </w:r>
      <w:r w:rsidRPr="00F938DF">
        <w:rPr>
          <w:rFonts w:ascii="Helvetica" w:hAnsi="Helvetica"/>
          <w:sz w:val="20"/>
          <w:szCs w:val="20"/>
        </w:rPr>
        <w:t>predložiti brezpogojno bančno garancijo za dobro izvedbo pogodbenih obveznosti oz. kavcijsko zavarovanje v višini 10% pogodbene vrednosti z DDV z veljavnostjo za celoten čas trajanja p</w:t>
      </w:r>
      <w:r w:rsidR="00CB6CD9">
        <w:rPr>
          <w:rFonts w:ascii="Helvetica" w:hAnsi="Helvetica"/>
          <w:sz w:val="20"/>
          <w:szCs w:val="20"/>
        </w:rPr>
        <w:t>ogodbe, podaljšano za dodatnih 3</w:t>
      </w:r>
      <w:r w:rsidRPr="00F938DF">
        <w:rPr>
          <w:rFonts w:ascii="Helvetica" w:hAnsi="Helvetica"/>
          <w:sz w:val="20"/>
          <w:szCs w:val="20"/>
        </w:rPr>
        <w:t xml:space="preserve">0 dni po izteku pogodbe. </w:t>
      </w:r>
    </w:p>
    <w:p w:rsidR="00F938DF" w:rsidRPr="00F938DF" w:rsidRDefault="00F938DF" w:rsidP="00F938DF">
      <w:pPr>
        <w:spacing w:line="280" w:lineRule="atLeast"/>
        <w:contextualSpacing/>
        <w:jc w:val="both"/>
        <w:rPr>
          <w:rFonts w:ascii="Helvetica" w:hAnsi="Helvetica"/>
          <w:sz w:val="20"/>
          <w:szCs w:val="20"/>
        </w:rPr>
      </w:pPr>
    </w:p>
    <w:p w:rsidR="00F938DF" w:rsidRPr="00F938DF" w:rsidRDefault="00F938DF" w:rsidP="00F938DF">
      <w:pPr>
        <w:spacing w:line="280" w:lineRule="atLeast"/>
        <w:contextualSpacing/>
        <w:jc w:val="both"/>
        <w:rPr>
          <w:rFonts w:ascii="Helvetica" w:hAnsi="Helvetica"/>
          <w:sz w:val="20"/>
          <w:szCs w:val="20"/>
        </w:rPr>
      </w:pPr>
      <w:r w:rsidRPr="00F938DF">
        <w:rPr>
          <w:rFonts w:ascii="Helvetica" w:hAnsi="Helvetica"/>
          <w:sz w:val="20"/>
          <w:szCs w:val="20"/>
        </w:rPr>
        <w:t xml:space="preserve">Naročnik bo unovčil bančno garancijo za dobro izvedbo pogodbenih obveznosti v primeru: </w:t>
      </w:r>
    </w:p>
    <w:p w:rsidR="00F938DF" w:rsidRPr="00F938DF" w:rsidRDefault="00F938DF" w:rsidP="006A048A">
      <w:pPr>
        <w:numPr>
          <w:ilvl w:val="0"/>
          <w:numId w:val="23"/>
        </w:numPr>
        <w:spacing w:line="280" w:lineRule="atLeast"/>
        <w:contextualSpacing/>
        <w:jc w:val="both"/>
        <w:rPr>
          <w:rFonts w:ascii="Helvetica" w:hAnsi="Helvetica"/>
          <w:sz w:val="20"/>
          <w:szCs w:val="20"/>
        </w:rPr>
      </w:pPr>
      <w:bookmarkStart w:id="2" w:name="OLE_LINK1"/>
      <w:bookmarkStart w:id="3" w:name="OLE_LINK2"/>
      <w:r w:rsidRPr="00F938DF">
        <w:rPr>
          <w:rFonts w:ascii="Helvetica" w:hAnsi="Helvetica"/>
          <w:sz w:val="20"/>
          <w:szCs w:val="20"/>
        </w:rPr>
        <w:t>če izvajalec del ne bo opravljal v skladu z zahtevami dokumentacije v zvezi z oddajo javnega naročila;</w:t>
      </w:r>
    </w:p>
    <w:p w:rsidR="00F938DF" w:rsidRPr="00F938DF" w:rsidRDefault="00F938DF" w:rsidP="006A048A">
      <w:pPr>
        <w:numPr>
          <w:ilvl w:val="0"/>
          <w:numId w:val="23"/>
        </w:numPr>
        <w:spacing w:line="280" w:lineRule="atLeast"/>
        <w:contextualSpacing/>
        <w:jc w:val="both"/>
        <w:rPr>
          <w:rFonts w:ascii="Helvetica" w:hAnsi="Helvetica"/>
          <w:sz w:val="20"/>
          <w:szCs w:val="20"/>
        </w:rPr>
      </w:pPr>
      <w:r w:rsidRPr="00F938DF">
        <w:rPr>
          <w:rFonts w:ascii="Helvetica" w:hAnsi="Helvetica"/>
          <w:sz w:val="20"/>
          <w:szCs w:val="20"/>
        </w:rPr>
        <w:t>če bo naročnik razdrl pogodbo zaradi kršitev ali zamude na strani izvajalca;</w:t>
      </w:r>
    </w:p>
    <w:p w:rsidR="00F938DF" w:rsidRPr="00F938DF" w:rsidRDefault="00F938DF" w:rsidP="006A048A">
      <w:pPr>
        <w:numPr>
          <w:ilvl w:val="0"/>
          <w:numId w:val="23"/>
        </w:numPr>
        <w:spacing w:line="280" w:lineRule="atLeast"/>
        <w:contextualSpacing/>
        <w:jc w:val="both"/>
        <w:rPr>
          <w:rFonts w:ascii="Helvetica" w:hAnsi="Helvetica"/>
          <w:sz w:val="20"/>
          <w:szCs w:val="20"/>
        </w:rPr>
      </w:pPr>
      <w:r w:rsidRPr="00F938DF">
        <w:rPr>
          <w:rFonts w:ascii="Helvetica" w:hAnsi="Helvetica"/>
          <w:sz w:val="20"/>
          <w:szCs w:val="20"/>
        </w:rPr>
        <w:t>če se na zahtevo naročnika, v primernem roku, ki ga določi naročnik, pomanjkljivosti ne odpravijo;</w:t>
      </w:r>
    </w:p>
    <w:p w:rsidR="00F938DF" w:rsidRPr="00CB6CD9" w:rsidRDefault="00F938DF" w:rsidP="006A048A">
      <w:pPr>
        <w:numPr>
          <w:ilvl w:val="0"/>
          <w:numId w:val="23"/>
        </w:numPr>
        <w:spacing w:line="280" w:lineRule="atLeast"/>
        <w:contextualSpacing/>
        <w:jc w:val="both"/>
        <w:rPr>
          <w:rFonts w:ascii="Helvetica" w:hAnsi="Helvetica"/>
          <w:sz w:val="20"/>
          <w:szCs w:val="20"/>
        </w:rPr>
      </w:pPr>
      <w:r w:rsidRPr="00F938DF">
        <w:rPr>
          <w:rFonts w:ascii="Helvetica" w:hAnsi="Helvetica"/>
          <w:sz w:val="20"/>
          <w:szCs w:val="20"/>
        </w:rPr>
        <w:t>če bo izvajalec kršil določbe veljavne zakonodaje v zvezi z varovanjem poslovnih skrivnosti in zaupnosti podatkov</w:t>
      </w:r>
      <w:bookmarkEnd w:id="2"/>
      <w:bookmarkEnd w:id="3"/>
      <w:r w:rsidR="00CB6CD9">
        <w:rPr>
          <w:rFonts w:ascii="Helvetica" w:hAnsi="Helvetica"/>
          <w:sz w:val="20"/>
          <w:szCs w:val="20"/>
        </w:rPr>
        <w:t xml:space="preserve">. </w:t>
      </w:r>
    </w:p>
    <w:p w:rsidR="00CB6CD9" w:rsidRDefault="00CB6CD9" w:rsidP="00F938DF">
      <w:pPr>
        <w:spacing w:line="280" w:lineRule="atLeast"/>
        <w:contextualSpacing/>
        <w:jc w:val="both"/>
        <w:rPr>
          <w:rFonts w:ascii="Helvetica" w:hAnsi="Helvetica"/>
          <w:sz w:val="20"/>
          <w:szCs w:val="20"/>
        </w:rPr>
      </w:pPr>
    </w:p>
    <w:p w:rsidR="00CB6CD9" w:rsidRDefault="00F938DF" w:rsidP="00322F51">
      <w:pPr>
        <w:spacing w:line="280" w:lineRule="atLeast"/>
        <w:contextualSpacing/>
        <w:jc w:val="both"/>
        <w:rPr>
          <w:rFonts w:ascii="Helvetica" w:hAnsi="Helvetica"/>
          <w:sz w:val="20"/>
          <w:szCs w:val="20"/>
        </w:rPr>
      </w:pPr>
      <w:r w:rsidRPr="00F938DF">
        <w:rPr>
          <w:rFonts w:ascii="Helvetica" w:hAnsi="Helvetica"/>
          <w:sz w:val="20"/>
          <w:szCs w:val="20"/>
        </w:rPr>
        <w:t>Če ponudnik ne predloži zahtevane bančne garancije za dobro izvedbo posla oz. kavcijskega zavarovanja ali če predloži drugo vrsto finančnega zavarovanja, kot je zahtevano v tej dokumentaciji, se šteje da je ponudnik umaknil oziroma spremenil ponudbo v času njene veljavnosti</w:t>
      </w:r>
      <w:r w:rsidR="00B152FC">
        <w:rPr>
          <w:rFonts w:ascii="Helvetica" w:hAnsi="Helvetica"/>
          <w:sz w:val="20"/>
          <w:szCs w:val="20"/>
        </w:rPr>
        <w:t>,</w:t>
      </w:r>
      <w:r w:rsidRPr="00F938DF">
        <w:rPr>
          <w:rFonts w:ascii="Helvetica" w:hAnsi="Helvetica"/>
          <w:sz w:val="20"/>
          <w:szCs w:val="20"/>
        </w:rPr>
        <w:t xml:space="preserve"> navedene v ponudbi.</w:t>
      </w:r>
    </w:p>
    <w:p w:rsidR="00D1660A" w:rsidRDefault="00D1660A" w:rsidP="00322F51">
      <w:pPr>
        <w:pStyle w:val="Heading9"/>
        <w:spacing w:before="0" w:after="0" w:line="280" w:lineRule="atLeast"/>
        <w:contextualSpacing/>
        <w:jc w:val="both"/>
        <w:rPr>
          <w:rFonts w:ascii="Helvetica" w:hAnsi="Helvetica"/>
          <w:sz w:val="20"/>
          <w:szCs w:val="20"/>
        </w:rPr>
      </w:pPr>
    </w:p>
    <w:p w:rsidR="00134F9D" w:rsidRPr="00AC586D" w:rsidRDefault="00B42EEF"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t>1</w:t>
      </w:r>
      <w:r w:rsidR="00F938DF">
        <w:rPr>
          <w:rFonts w:ascii="Helvetica" w:hAnsi="Helvetica" w:cs="Calibri"/>
          <w:b/>
          <w:sz w:val="20"/>
          <w:szCs w:val="20"/>
        </w:rPr>
        <w:t>4</w:t>
      </w:r>
      <w:r w:rsidR="00134F9D" w:rsidRPr="00AC586D">
        <w:rPr>
          <w:rFonts w:ascii="Helvetica" w:hAnsi="Helvetica" w:cs="Calibri"/>
          <w:b/>
          <w:sz w:val="20"/>
          <w:szCs w:val="20"/>
        </w:rPr>
        <w:t>. Veljavnost ponudbe</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Ponudba mora veljati vsaj do vključno </w:t>
      </w:r>
      <w:r w:rsidR="00F46BD4">
        <w:rPr>
          <w:rFonts w:ascii="Helvetica" w:hAnsi="Helvetica" w:cs="Calibri"/>
          <w:sz w:val="20"/>
          <w:szCs w:val="20"/>
        </w:rPr>
        <w:t>31</w:t>
      </w:r>
      <w:r w:rsidR="00E6109F" w:rsidRPr="00AC586D">
        <w:rPr>
          <w:rFonts w:ascii="Helvetica" w:hAnsi="Helvetica" w:cs="Calibri"/>
          <w:sz w:val="20"/>
          <w:szCs w:val="20"/>
        </w:rPr>
        <w:t xml:space="preserve">. </w:t>
      </w:r>
      <w:r w:rsidR="00FE38B3">
        <w:rPr>
          <w:rFonts w:ascii="Helvetica" w:hAnsi="Helvetica" w:cs="Calibri"/>
          <w:sz w:val="20"/>
          <w:szCs w:val="20"/>
        </w:rPr>
        <w:t>7</w:t>
      </w:r>
      <w:r w:rsidRPr="00AC586D">
        <w:rPr>
          <w:rFonts w:ascii="Helvetica" w:hAnsi="Helvetica" w:cs="Calibri"/>
          <w:sz w:val="20"/>
          <w:szCs w:val="20"/>
        </w:rPr>
        <w:t>. 20</w:t>
      </w:r>
      <w:r w:rsidR="00877AD0">
        <w:rPr>
          <w:rFonts w:ascii="Helvetica" w:hAnsi="Helvetica" w:cs="Calibri"/>
          <w:sz w:val="20"/>
          <w:szCs w:val="20"/>
        </w:rPr>
        <w:t>2</w:t>
      </w:r>
      <w:r w:rsidR="00F46BD4">
        <w:rPr>
          <w:rFonts w:ascii="Helvetica" w:hAnsi="Helvetica" w:cs="Calibri"/>
          <w:sz w:val="20"/>
          <w:szCs w:val="20"/>
        </w:rPr>
        <w:t>6</w:t>
      </w:r>
      <w:r w:rsidRPr="00AC586D">
        <w:rPr>
          <w:rFonts w:ascii="Helvetica" w:hAnsi="Helvetica" w:cs="Calibri"/>
          <w:sz w:val="20"/>
          <w:szCs w:val="20"/>
        </w:rPr>
        <w:t xml:space="preserve">.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134F9D" w:rsidRDefault="00134F9D" w:rsidP="00322F51">
      <w:pPr>
        <w:spacing w:line="280" w:lineRule="atLeast"/>
        <w:contextualSpacing/>
        <w:jc w:val="both"/>
        <w:rPr>
          <w:rFonts w:ascii="Helvetica" w:hAnsi="Helvetica" w:cs="Calibri"/>
          <w:sz w:val="20"/>
          <w:szCs w:val="20"/>
        </w:rPr>
      </w:pPr>
    </w:p>
    <w:p w:rsidR="007C7FDD" w:rsidRPr="00AC586D" w:rsidRDefault="007C7FDD" w:rsidP="00322F51">
      <w:pPr>
        <w:spacing w:line="280" w:lineRule="atLeast"/>
        <w:contextualSpacing/>
        <w:jc w:val="both"/>
        <w:rPr>
          <w:rFonts w:ascii="Helvetica" w:hAnsi="Helvetica" w:cs="Calibri"/>
          <w:sz w:val="20"/>
          <w:szCs w:val="20"/>
        </w:rPr>
      </w:pPr>
    </w:p>
    <w:p w:rsidR="00134F9D" w:rsidRPr="00AC586D" w:rsidRDefault="00E6109F" w:rsidP="00322F51">
      <w:pPr>
        <w:pStyle w:val="Heading9"/>
        <w:spacing w:before="0" w:after="0" w:line="280" w:lineRule="atLeast"/>
        <w:contextualSpacing/>
        <w:jc w:val="both"/>
        <w:rPr>
          <w:rFonts w:ascii="Helvetica" w:hAnsi="Helvetica" w:cs="Calibri"/>
          <w:b/>
          <w:sz w:val="20"/>
          <w:szCs w:val="20"/>
        </w:rPr>
      </w:pPr>
      <w:r w:rsidRPr="00AC586D">
        <w:rPr>
          <w:rFonts w:ascii="Helvetica" w:hAnsi="Helvetica" w:cs="Calibri"/>
          <w:b/>
          <w:sz w:val="20"/>
          <w:szCs w:val="20"/>
        </w:rPr>
        <w:lastRenderedPageBreak/>
        <w:t>1</w:t>
      </w:r>
      <w:r w:rsidR="00F938DF">
        <w:rPr>
          <w:rFonts w:ascii="Helvetica" w:hAnsi="Helvetica" w:cs="Calibri"/>
          <w:b/>
          <w:sz w:val="20"/>
          <w:szCs w:val="20"/>
        </w:rPr>
        <w:t>5</w:t>
      </w:r>
      <w:r w:rsidR="00134F9D" w:rsidRPr="00AC586D">
        <w:rPr>
          <w:rFonts w:ascii="Helvetica" w:hAnsi="Helvetica" w:cs="Calibri"/>
          <w:b/>
          <w:sz w:val="20"/>
          <w:szCs w:val="20"/>
        </w:rPr>
        <w:t>. Variantne ponudbe</w:t>
      </w:r>
    </w:p>
    <w:p w:rsidR="00134F9D" w:rsidRPr="00AC586D" w:rsidRDefault="00134F9D" w:rsidP="00322F51">
      <w:pPr>
        <w:spacing w:line="280" w:lineRule="atLeast"/>
        <w:contextualSpacing/>
        <w:jc w:val="both"/>
        <w:rPr>
          <w:rFonts w:ascii="Helvetica" w:hAnsi="Helvetica" w:cs="Calibri"/>
          <w:sz w:val="20"/>
          <w:szCs w:val="20"/>
        </w:rPr>
      </w:pPr>
    </w:p>
    <w:p w:rsidR="00920877"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Variantne ponudbe ne bodo upoštevane. </w:t>
      </w:r>
    </w:p>
    <w:p w:rsidR="00536AAD" w:rsidRPr="00AC586D" w:rsidRDefault="00536AAD" w:rsidP="00322F51">
      <w:pPr>
        <w:spacing w:line="280" w:lineRule="atLeast"/>
        <w:contextualSpacing/>
        <w:jc w:val="both"/>
        <w:rPr>
          <w:rFonts w:ascii="Helvetica" w:hAnsi="Helvetica" w:cs="Calibri"/>
          <w:b/>
          <w:sz w:val="20"/>
          <w:szCs w:val="20"/>
        </w:rPr>
      </w:pPr>
    </w:p>
    <w:p w:rsidR="00E6109F" w:rsidRPr="00AC586D" w:rsidRDefault="00E6109F" w:rsidP="00322F51">
      <w:pPr>
        <w:spacing w:line="280" w:lineRule="atLeast"/>
        <w:contextualSpacing/>
        <w:jc w:val="both"/>
        <w:rPr>
          <w:rFonts w:ascii="Helvetica" w:hAnsi="Helvetica" w:cs="Calibri"/>
          <w:b/>
          <w:bCs/>
          <w:sz w:val="20"/>
          <w:szCs w:val="20"/>
        </w:rPr>
      </w:pPr>
      <w:bookmarkStart w:id="4" w:name="_Toc468098178"/>
      <w:r w:rsidRPr="00AC586D">
        <w:rPr>
          <w:rFonts w:ascii="Helvetica" w:hAnsi="Helvetica" w:cs="Calibri"/>
          <w:b/>
          <w:bCs/>
          <w:sz w:val="20"/>
          <w:szCs w:val="20"/>
        </w:rPr>
        <w:t xml:space="preserve">III. INFORMACIJE V ZVEZI </w:t>
      </w:r>
      <w:bookmarkEnd w:id="4"/>
      <w:r w:rsidRPr="00AC586D">
        <w:rPr>
          <w:rFonts w:ascii="Helvetica" w:hAnsi="Helvetica" w:cs="Calibri"/>
          <w:b/>
          <w:bCs/>
          <w:sz w:val="20"/>
          <w:szCs w:val="20"/>
        </w:rPr>
        <w:t>Z ODPIRANJEM PONUDB</w:t>
      </w:r>
    </w:p>
    <w:p w:rsidR="00E6109F" w:rsidRPr="00AC586D" w:rsidRDefault="00E6109F" w:rsidP="00322F51">
      <w:pPr>
        <w:spacing w:line="280" w:lineRule="atLeast"/>
        <w:contextualSpacing/>
        <w:jc w:val="both"/>
        <w:rPr>
          <w:rFonts w:ascii="Helvetica" w:hAnsi="Helvetica" w:cs="Calibri"/>
          <w:b/>
          <w:bCs/>
          <w:sz w:val="20"/>
          <w:szCs w:val="20"/>
        </w:rPr>
      </w:pPr>
    </w:p>
    <w:p w:rsidR="00D12548" w:rsidRPr="003B0822" w:rsidRDefault="00D12548" w:rsidP="00D12548">
      <w:pPr>
        <w:spacing w:line="280" w:lineRule="atLeast"/>
        <w:contextualSpacing/>
        <w:jc w:val="both"/>
        <w:rPr>
          <w:rFonts w:ascii="Helvetica" w:hAnsi="Helvetica" w:cs="Calibri"/>
          <w:sz w:val="20"/>
          <w:szCs w:val="20"/>
        </w:rPr>
      </w:pPr>
      <w:r w:rsidRPr="003B0822">
        <w:rPr>
          <w:rFonts w:ascii="Helvetica" w:hAnsi="Helvetica" w:cs="Calibri"/>
          <w:sz w:val="20"/>
          <w:szCs w:val="20"/>
        </w:rPr>
        <w:t xml:space="preserve">Odpiranje ponudb bo potekalo avtomatično v sistemu e-JN dne </w:t>
      </w:r>
      <w:r w:rsidR="00BF7ECB">
        <w:rPr>
          <w:rFonts w:ascii="Helvetica" w:hAnsi="Helvetica" w:cs="Calibri"/>
          <w:b/>
          <w:sz w:val="20"/>
          <w:szCs w:val="20"/>
        </w:rPr>
        <w:t>5. 5</w:t>
      </w:r>
      <w:r w:rsidRPr="00D12548">
        <w:rPr>
          <w:rFonts w:ascii="Helvetica" w:hAnsi="Helvetica" w:cs="Calibri"/>
          <w:b/>
          <w:sz w:val="20"/>
          <w:szCs w:val="20"/>
        </w:rPr>
        <w:t>. 202</w:t>
      </w:r>
      <w:r w:rsidR="00F46BD4">
        <w:rPr>
          <w:rFonts w:ascii="Helvetica" w:hAnsi="Helvetica" w:cs="Calibri"/>
          <w:b/>
          <w:sz w:val="20"/>
          <w:szCs w:val="20"/>
        </w:rPr>
        <w:t>6</w:t>
      </w:r>
      <w:r w:rsidRPr="003B0822">
        <w:rPr>
          <w:rFonts w:ascii="Helvetica" w:hAnsi="Helvetica" w:cs="Calibri"/>
          <w:sz w:val="20"/>
          <w:szCs w:val="20"/>
        </w:rPr>
        <w:t xml:space="preserve"> in se bo začelo ob </w:t>
      </w:r>
      <w:r>
        <w:rPr>
          <w:rFonts w:ascii="Helvetica" w:hAnsi="Helvetica" w:cs="Calibri"/>
          <w:b/>
          <w:sz w:val="20"/>
          <w:szCs w:val="20"/>
        </w:rPr>
        <w:t>10</w:t>
      </w:r>
      <w:r w:rsidRPr="003B0822">
        <w:rPr>
          <w:rFonts w:ascii="Helvetica" w:hAnsi="Helvetica" w:cs="Calibri"/>
          <w:b/>
          <w:sz w:val="20"/>
          <w:szCs w:val="20"/>
        </w:rPr>
        <w:t>.</w:t>
      </w:r>
      <w:r>
        <w:rPr>
          <w:rFonts w:ascii="Helvetica" w:hAnsi="Helvetica" w:cs="Calibri"/>
          <w:b/>
          <w:sz w:val="20"/>
          <w:szCs w:val="20"/>
        </w:rPr>
        <w:t>00</w:t>
      </w:r>
      <w:r w:rsidRPr="003B0822">
        <w:rPr>
          <w:rFonts w:ascii="Helvetica" w:hAnsi="Helvetica" w:cs="Calibri"/>
          <w:sz w:val="20"/>
          <w:szCs w:val="20"/>
        </w:rPr>
        <w:t xml:space="preserve"> uri na spletnem naslovu </w:t>
      </w:r>
      <w:hyperlink r:id="rId16" w:history="1">
        <w:r w:rsidRPr="003B0822">
          <w:rPr>
            <w:rStyle w:val="Hyperlink"/>
            <w:rFonts w:ascii="Helvetica" w:hAnsi="Helvetica" w:cs="Calibri"/>
            <w:sz w:val="20"/>
            <w:szCs w:val="20"/>
          </w:rPr>
          <w:t>https://ejn.gov.si</w:t>
        </w:r>
      </w:hyperlink>
      <w:r w:rsidRPr="003B0822">
        <w:rPr>
          <w:rFonts w:ascii="Helvetica" w:hAnsi="Helvetica" w:cs="Calibri"/>
          <w:sz w:val="20"/>
          <w:szCs w:val="20"/>
        </w:rPr>
        <w:t>.</w:t>
      </w:r>
    </w:p>
    <w:p w:rsidR="00D12548" w:rsidRPr="003B0822" w:rsidRDefault="00D12548" w:rsidP="00D12548">
      <w:pPr>
        <w:spacing w:line="280" w:lineRule="atLeast"/>
        <w:contextualSpacing/>
        <w:jc w:val="both"/>
        <w:rPr>
          <w:rFonts w:ascii="Helvetica" w:hAnsi="Helvetica" w:cs="Calibri"/>
          <w:sz w:val="20"/>
          <w:szCs w:val="20"/>
        </w:rPr>
      </w:pPr>
    </w:p>
    <w:p w:rsidR="00D12548" w:rsidRPr="00575D88" w:rsidRDefault="00D12548" w:rsidP="00D12548">
      <w:pPr>
        <w:spacing w:line="280" w:lineRule="atLeast"/>
        <w:contextualSpacing/>
        <w:jc w:val="both"/>
        <w:rPr>
          <w:rFonts w:ascii="Helvetica" w:hAnsi="Helvetica" w:cs="Calibri"/>
          <w:sz w:val="20"/>
          <w:szCs w:val="20"/>
        </w:rPr>
      </w:pPr>
      <w:r w:rsidRPr="00575D88">
        <w:rPr>
          <w:rFonts w:ascii="Helvetica" w:hAnsi="Helvetica" w:cs="Calibri"/>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D12548" w:rsidRPr="00AC586D" w:rsidRDefault="00D12548" w:rsidP="00322F51">
      <w:pPr>
        <w:spacing w:line="280" w:lineRule="atLeast"/>
        <w:contextualSpacing/>
        <w:jc w:val="both"/>
        <w:rPr>
          <w:rFonts w:ascii="Helvetica" w:hAnsi="Helvetica" w:cs="Calibri"/>
          <w:sz w:val="20"/>
          <w:szCs w:val="20"/>
        </w:rPr>
      </w:pPr>
    </w:p>
    <w:p w:rsidR="00134F9D" w:rsidRPr="00AC586D" w:rsidRDefault="00134F9D" w:rsidP="00322F51">
      <w:pPr>
        <w:pStyle w:val="Heading8"/>
        <w:spacing w:before="0" w:after="0" w:line="280" w:lineRule="atLeast"/>
        <w:contextualSpacing/>
        <w:jc w:val="both"/>
        <w:rPr>
          <w:rFonts w:ascii="Helvetica" w:hAnsi="Helvetica" w:cs="Calibri"/>
          <w:b/>
          <w:i w:val="0"/>
          <w:sz w:val="20"/>
          <w:szCs w:val="20"/>
        </w:rPr>
      </w:pPr>
      <w:r w:rsidRPr="00AC586D">
        <w:rPr>
          <w:rFonts w:ascii="Helvetica" w:hAnsi="Helvetica" w:cs="Calibri"/>
          <w:b/>
          <w:i w:val="0"/>
          <w:sz w:val="20"/>
          <w:szCs w:val="20"/>
        </w:rPr>
        <w:t>IV. PREGLED PONUDB</w:t>
      </w:r>
    </w:p>
    <w:p w:rsidR="00134F9D" w:rsidRPr="00AC586D" w:rsidRDefault="00134F9D" w:rsidP="00322F51">
      <w:pPr>
        <w:spacing w:line="280" w:lineRule="atLeast"/>
        <w:jc w:val="both"/>
        <w:rPr>
          <w:rFonts w:ascii="Helvetica" w:hAnsi="Helvetica"/>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Naročnik bo ponudbe najprej razvrstil glede na merilo, nato pa jih bo preveril z vidika ustreznosti zagotavljanja naročnikovih zahtev glede predmeta javnega naročila.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pStyle w:val="Heading8"/>
        <w:spacing w:before="0" w:after="0" w:line="280" w:lineRule="atLeast"/>
        <w:contextualSpacing/>
        <w:jc w:val="both"/>
        <w:rPr>
          <w:rFonts w:ascii="Helvetica" w:hAnsi="Helvetica" w:cs="Calibri"/>
          <w:b/>
          <w:i w:val="0"/>
          <w:sz w:val="20"/>
          <w:szCs w:val="20"/>
        </w:rPr>
      </w:pPr>
      <w:r w:rsidRPr="00AC586D">
        <w:rPr>
          <w:rFonts w:ascii="Helvetica" w:hAnsi="Helvetica" w:cs="Calibri"/>
          <w:b/>
          <w:i w:val="0"/>
          <w:sz w:val="20"/>
          <w:szCs w:val="20"/>
        </w:rPr>
        <w:t>V. POGODBA</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Naročnik bo z izbranim ponudnikom sklenil pogodbo v skladu z določbami vzorca pogodbe iz OBR-3.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t xml:space="preserve">Pogodbo je </w:t>
      </w:r>
      <w:r w:rsidR="00220A2F">
        <w:rPr>
          <w:rFonts w:ascii="Helvetica" w:hAnsi="Helvetica" w:cs="Calibri"/>
          <w:sz w:val="20"/>
          <w:szCs w:val="20"/>
        </w:rPr>
        <w:t>treba podpisati v roku pet (5</w:t>
      </w:r>
      <w:r w:rsidRPr="00AC586D">
        <w:rPr>
          <w:rFonts w:ascii="Helvetica" w:hAnsi="Helvetica" w:cs="Calibri"/>
          <w:sz w:val="20"/>
          <w:szCs w:val="20"/>
        </w:rPr>
        <w:t xml:space="preserve">) dni od prejema naročnikovega poziva k podpisu pogodbe. </w:t>
      </w:r>
    </w:p>
    <w:p w:rsidR="00012726" w:rsidRDefault="00012726" w:rsidP="00322F51">
      <w:pPr>
        <w:pStyle w:val="Heading8"/>
        <w:spacing w:before="0" w:after="0" w:line="280" w:lineRule="atLeast"/>
        <w:contextualSpacing/>
        <w:jc w:val="both"/>
        <w:rPr>
          <w:rFonts w:ascii="Helvetica" w:hAnsi="Helvetica" w:cs="Calibri"/>
          <w:b/>
          <w:i w:val="0"/>
          <w:sz w:val="20"/>
          <w:szCs w:val="20"/>
        </w:rPr>
      </w:pPr>
    </w:p>
    <w:p w:rsidR="00134F9D" w:rsidRPr="00AC586D" w:rsidRDefault="00134F9D" w:rsidP="00322F51">
      <w:pPr>
        <w:pStyle w:val="Heading8"/>
        <w:spacing w:before="0" w:after="0" w:line="280" w:lineRule="atLeast"/>
        <w:contextualSpacing/>
        <w:jc w:val="both"/>
        <w:rPr>
          <w:rFonts w:ascii="Helvetica" w:hAnsi="Helvetica" w:cs="Calibri"/>
          <w:b/>
          <w:i w:val="0"/>
          <w:sz w:val="20"/>
          <w:szCs w:val="20"/>
        </w:rPr>
      </w:pPr>
      <w:r w:rsidRPr="00AC586D">
        <w:rPr>
          <w:rFonts w:ascii="Helvetica" w:hAnsi="Helvetica" w:cs="Calibri"/>
          <w:b/>
          <w:i w:val="0"/>
          <w:sz w:val="20"/>
          <w:szCs w:val="20"/>
        </w:rPr>
        <w:t>VI. PRAVNO VARSTVO</w:t>
      </w:r>
    </w:p>
    <w:p w:rsidR="00134F9D" w:rsidRPr="00AC586D" w:rsidRDefault="00134F9D" w:rsidP="00322F51">
      <w:pPr>
        <w:spacing w:line="280" w:lineRule="atLeast"/>
        <w:contextualSpacing/>
        <w:jc w:val="both"/>
        <w:rPr>
          <w:rFonts w:ascii="Helvetica" w:hAnsi="Helvetica" w:cs="Calibri"/>
          <w:sz w:val="20"/>
          <w:szCs w:val="20"/>
        </w:rPr>
      </w:pPr>
    </w:p>
    <w:p w:rsidR="00851167" w:rsidRPr="00851167" w:rsidRDefault="00851167" w:rsidP="00322F51">
      <w:pPr>
        <w:spacing w:line="280" w:lineRule="atLeast"/>
        <w:contextualSpacing/>
        <w:jc w:val="both"/>
        <w:rPr>
          <w:rFonts w:ascii="Helvetica" w:hAnsi="Helvetica" w:cs="Calibri"/>
          <w:sz w:val="20"/>
          <w:szCs w:val="20"/>
        </w:rPr>
      </w:pPr>
      <w:r w:rsidRPr="00851167">
        <w:rPr>
          <w:rFonts w:ascii="Helvetica" w:hAnsi="Helvetica" w:cs="Calibri"/>
          <w:sz w:val="20"/>
          <w:szCs w:val="20"/>
        </w:rPr>
        <w:t>Pravno varstvo ponudnikov v postopku javnega naročanja je zagotovljeno v skladu z določbami Zakona o pravnem varstvu v postopkih javnega naročanja (Uradni list RS, št. 43/11, 60/11 – ZTP-D,</w:t>
      </w:r>
      <w:r w:rsidR="00220A2F">
        <w:rPr>
          <w:rFonts w:ascii="Helvetica" w:hAnsi="Helvetica" w:cs="Calibri"/>
          <w:sz w:val="20"/>
          <w:szCs w:val="20"/>
        </w:rPr>
        <w:t xml:space="preserve"> 63/13, 90/14 – ZDU-1, 60/17, </w:t>
      </w:r>
      <w:r w:rsidRPr="00851167">
        <w:rPr>
          <w:rFonts w:ascii="Helvetica" w:hAnsi="Helvetica" w:cs="Calibri"/>
          <w:sz w:val="20"/>
          <w:szCs w:val="20"/>
        </w:rPr>
        <w:t>72/19</w:t>
      </w:r>
      <w:r w:rsidR="00220A2F">
        <w:rPr>
          <w:rFonts w:ascii="Helvetica" w:hAnsi="Helvetica" w:cs="Calibri"/>
          <w:sz w:val="20"/>
          <w:szCs w:val="20"/>
        </w:rPr>
        <w:t xml:space="preserve"> in 83/25 - ZOUL</w:t>
      </w:r>
      <w:r w:rsidRPr="00851167">
        <w:rPr>
          <w:rFonts w:ascii="Helvetica" w:hAnsi="Helvetica" w:cs="Calibri"/>
          <w:sz w:val="20"/>
          <w:szCs w:val="20"/>
        </w:rPr>
        <w:t>; v nadaljevanju: ZPVPJN), po postopku in na način kot ga določa zakon.</w:t>
      </w:r>
    </w:p>
    <w:p w:rsidR="00851167" w:rsidRPr="00851167" w:rsidRDefault="00851167" w:rsidP="00322F51">
      <w:pPr>
        <w:spacing w:line="280" w:lineRule="atLeast"/>
        <w:contextualSpacing/>
        <w:jc w:val="both"/>
        <w:rPr>
          <w:rFonts w:ascii="Helvetica" w:hAnsi="Helvetica" w:cs="Calibri"/>
          <w:sz w:val="20"/>
          <w:szCs w:val="20"/>
        </w:rPr>
      </w:pPr>
    </w:p>
    <w:p w:rsidR="00851167" w:rsidRPr="00851167" w:rsidRDefault="00851167" w:rsidP="00322F51">
      <w:pPr>
        <w:spacing w:line="280" w:lineRule="atLeast"/>
        <w:contextualSpacing/>
        <w:jc w:val="both"/>
        <w:rPr>
          <w:rFonts w:ascii="Helvetica" w:hAnsi="Helvetica" w:cs="Calibri"/>
          <w:sz w:val="20"/>
          <w:szCs w:val="20"/>
        </w:rPr>
      </w:pPr>
      <w:r w:rsidRPr="00851167">
        <w:rPr>
          <w:rFonts w:ascii="Helvetica" w:hAnsi="Helvetica" w:cs="Calibri"/>
          <w:sz w:val="20"/>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rsidR="00851167" w:rsidRPr="00851167" w:rsidRDefault="00851167" w:rsidP="00322F51">
      <w:pPr>
        <w:spacing w:line="280" w:lineRule="atLeast"/>
        <w:contextualSpacing/>
        <w:jc w:val="both"/>
        <w:rPr>
          <w:rFonts w:ascii="Helvetica" w:hAnsi="Helvetica" w:cs="Calibri"/>
          <w:sz w:val="20"/>
          <w:szCs w:val="20"/>
        </w:rPr>
      </w:pPr>
    </w:p>
    <w:p w:rsidR="00220A2F" w:rsidRPr="00025BBB" w:rsidRDefault="00220A2F" w:rsidP="00220A2F">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ime in naslov vlagatelja zahtevka (v nadaljnjem besedilu: vlagatelj) ter kontaktno osebo,</w:t>
      </w:r>
    </w:p>
    <w:p w:rsidR="00220A2F" w:rsidRPr="00025BBB" w:rsidRDefault="00220A2F" w:rsidP="00220A2F">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ime naročnika,</w:t>
      </w:r>
    </w:p>
    <w:p w:rsidR="00220A2F" w:rsidRPr="00025BBB" w:rsidRDefault="00220A2F" w:rsidP="00220A2F">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oznako javnega naročila,</w:t>
      </w:r>
    </w:p>
    <w:p w:rsidR="00220A2F" w:rsidRPr="00025BBB" w:rsidRDefault="00220A2F" w:rsidP="00220A2F">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predmet javnega naročila,</w:t>
      </w:r>
    </w:p>
    <w:p w:rsidR="00220A2F" w:rsidRPr="00025BBB" w:rsidRDefault="00220A2F" w:rsidP="00220A2F">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pooblastilo za zastopanje v predrevizijskem in revizijskem postopku, če vlagatelj nastopa s pooblaščencem,</w:t>
      </w:r>
    </w:p>
    <w:p w:rsidR="00220A2F" w:rsidRPr="00025BBB" w:rsidRDefault="00220A2F" w:rsidP="00220A2F">
      <w:pPr>
        <w:numPr>
          <w:ilvl w:val="0"/>
          <w:numId w:val="9"/>
        </w:numPr>
        <w:spacing w:line="280" w:lineRule="atLeast"/>
        <w:contextualSpacing/>
        <w:jc w:val="both"/>
        <w:rPr>
          <w:rFonts w:ascii="Helvetica" w:hAnsi="Helvetica" w:cs="Calibri"/>
          <w:iCs/>
          <w:sz w:val="20"/>
          <w:szCs w:val="20"/>
        </w:rPr>
      </w:pPr>
      <w:r w:rsidRPr="00025BBB">
        <w:rPr>
          <w:rFonts w:ascii="Helvetica" w:hAnsi="Helvetica" w:cs="Calibri"/>
          <w:iCs/>
          <w:sz w:val="20"/>
          <w:szCs w:val="20"/>
        </w:rPr>
        <w:t>potrdilo o plačilu takse iz prvega, drugega, tretjega ali četrtega odstavka 71. člena tega zakona.</w:t>
      </w:r>
    </w:p>
    <w:p w:rsidR="00220A2F" w:rsidRPr="00025BBB" w:rsidRDefault="00220A2F" w:rsidP="00220A2F">
      <w:pPr>
        <w:spacing w:line="280" w:lineRule="atLeast"/>
        <w:contextualSpacing/>
        <w:jc w:val="both"/>
        <w:rPr>
          <w:rFonts w:ascii="Helvetica" w:hAnsi="Helvetica" w:cs="Calibri"/>
          <w:iCs/>
          <w:sz w:val="20"/>
          <w:szCs w:val="20"/>
        </w:rPr>
      </w:pPr>
    </w:p>
    <w:p w:rsidR="00220A2F" w:rsidRPr="00025BBB" w:rsidRDefault="00220A2F" w:rsidP="00220A2F">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Vlagatelj mora v zahtevku za revizijo navesti očitane kršitve ter dejstva in dokaze, s katerimi se kršitve dokazujejo.</w:t>
      </w:r>
    </w:p>
    <w:p w:rsidR="00220A2F" w:rsidRPr="00025BBB" w:rsidRDefault="00220A2F" w:rsidP="00220A2F">
      <w:pPr>
        <w:spacing w:line="280" w:lineRule="atLeast"/>
        <w:contextualSpacing/>
        <w:jc w:val="both"/>
        <w:rPr>
          <w:rFonts w:ascii="Helvetica" w:hAnsi="Helvetica" w:cs="Calibri"/>
          <w:iCs/>
          <w:sz w:val="20"/>
          <w:szCs w:val="20"/>
        </w:rPr>
      </w:pPr>
    </w:p>
    <w:p w:rsidR="00220A2F" w:rsidRPr="00025BBB" w:rsidRDefault="00BF7ECB" w:rsidP="00220A2F">
      <w:pPr>
        <w:spacing w:line="280" w:lineRule="atLeast"/>
        <w:contextualSpacing/>
        <w:jc w:val="both"/>
        <w:rPr>
          <w:rFonts w:ascii="Helvetica" w:hAnsi="Helvetica" w:cs="Calibri"/>
          <w:iCs/>
          <w:sz w:val="20"/>
          <w:szCs w:val="20"/>
        </w:rPr>
      </w:pPr>
      <w:r>
        <w:rPr>
          <w:rFonts w:ascii="Helvetica" w:hAnsi="Helvetica" w:cs="Calibri"/>
          <w:iCs/>
          <w:sz w:val="20"/>
          <w:szCs w:val="20"/>
        </w:rPr>
        <w:lastRenderedPageBreak/>
        <w:t>Vlagatelj mora v skladu z drugo</w:t>
      </w:r>
      <w:r w:rsidR="00220A2F" w:rsidRPr="00025BBB">
        <w:rPr>
          <w:rFonts w:ascii="Helvetica" w:hAnsi="Helvetica" w:cs="Calibri"/>
          <w:iCs/>
          <w:sz w:val="20"/>
          <w:szCs w:val="20"/>
        </w:rPr>
        <w:t xml:space="preserve"> alinejo prvega odstavka 71. člena ZPVPJN zahtevku za revizijo, kadar  se nanaša na  vsebino objave, povabilo k oddaji ponudbe ali razpisno dokumentacijo, priložiti potrdilo o plačilu takse v višini 4.000,00 EUR.</w:t>
      </w:r>
    </w:p>
    <w:p w:rsidR="00220A2F" w:rsidRPr="00025BBB" w:rsidRDefault="00220A2F" w:rsidP="00220A2F">
      <w:pPr>
        <w:spacing w:line="280" w:lineRule="atLeast"/>
        <w:contextualSpacing/>
        <w:jc w:val="both"/>
        <w:rPr>
          <w:rFonts w:ascii="Helvetica" w:hAnsi="Helvetica" w:cs="Calibri"/>
          <w:iCs/>
          <w:sz w:val="20"/>
          <w:szCs w:val="20"/>
        </w:rPr>
      </w:pPr>
    </w:p>
    <w:p w:rsidR="00220A2F" w:rsidRPr="00025BBB" w:rsidRDefault="00220A2F" w:rsidP="00220A2F">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220A2F" w:rsidRPr="00025BBB" w:rsidRDefault="00220A2F" w:rsidP="00220A2F">
      <w:pPr>
        <w:spacing w:line="280" w:lineRule="atLeast"/>
        <w:contextualSpacing/>
        <w:jc w:val="both"/>
        <w:rPr>
          <w:rFonts w:ascii="Helvetica" w:hAnsi="Helvetica" w:cs="Calibri"/>
          <w:iCs/>
          <w:sz w:val="20"/>
          <w:szCs w:val="20"/>
        </w:rPr>
      </w:pPr>
    </w:p>
    <w:p w:rsidR="00220A2F" w:rsidRPr="00025BBB" w:rsidRDefault="00220A2F" w:rsidP="00220A2F">
      <w:pPr>
        <w:spacing w:line="280" w:lineRule="atLeast"/>
        <w:contextualSpacing/>
        <w:jc w:val="both"/>
        <w:rPr>
          <w:rFonts w:ascii="Helvetica" w:hAnsi="Helvetica" w:cs="Calibri"/>
          <w:b/>
          <w:bCs/>
          <w:iCs/>
          <w:sz w:val="20"/>
          <w:szCs w:val="20"/>
        </w:rPr>
      </w:pPr>
      <w:bookmarkStart w:id="5" w:name="_Toc317268783"/>
      <w:bookmarkStart w:id="6" w:name="_Toc317351950"/>
      <w:bookmarkStart w:id="7" w:name="_Toc317443323"/>
      <w:bookmarkStart w:id="8" w:name="_Toc317443487"/>
      <w:bookmarkStart w:id="9" w:name="_Toc317443671"/>
      <w:bookmarkStart w:id="10" w:name="_Toc317503841"/>
      <w:bookmarkStart w:id="11" w:name="_Toc317503970"/>
      <w:r w:rsidRPr="00025BBB">
        <w:rPr>
          <w:rFonts w:ascii="Helvetica" w:hAnsi="Helvetica" w:cs="Calibri"/>
          <w:bCs/>
          <w:iCs/>
          <w:sz w:val="20"/>
          <w:szCs w:val="20"/>
        </w:rPr>
        <w:t xml:space="preserve">Zahtevek za revizijo se vloži </w:t>
      </w:r>
      <w:bookmarkEnd w:id="5"/>
      <w:bookmarkEnd w:id="6"/>
      <w:bookmarkEnd w:id="7"/>
      <w:bookmarkEnd w:id="8"/>
      <w:bookmarkEnd w:id="9"/>
      <w:bookmarkEnd w:id="10"/>
      <w:bookmarkEnd w:id="11"/>
      <w:r w:rsidRPr="00025BBB">
        <w:rPr>
          <w:rFonts w:ascii="Helvetica" w:hAnsi="Helvetica" w:cs="Calibri"/>
          <w:bCs/>
          <w:iCs/>
          <w:sz w:val="20"/>
          <w:szCs w:val="20"/>
        </w:rPr>
        <w:t xml:space="preserve">preko portala eRevizija. </w:t>
      </w:r>
    </w:p>
    <w:p w:rsidR="00220A2F" w:rsidRPr="00025BBB" w:rsidRDefault="00220A2F" w:rsidP="00220A2F">
      <w:pPr>
        <w:spacing w:line="280" w:lineRule="atLeast"/>
        <w:contextualSpacing/>
        <w:jc w:val="both"/>
        <w:rPr>
          <w:rFonts w:ascii="Helvetica" w:hAnsi="Helvetica" w:cs="Calibri"/>
          <w:iCs/>
          <w:sz w:val="20"/>
          <w:szCs w:val="20"/>
        </w:rPr>
      </w:pPr>
    </w:p>
    <w:p w:rsidR="00220A2F" w:rsidRPr="00025BBB" w:rsidRDefault="00220A2F" w:rsidP="00220A2F">
      <w:pPr>
        <w:spacing w:line="280" w:lineRule="atLeast"/>
        <w:contextualSpacing/>
        <w:jc w:val="both"/>
        <w:rPr>
          <w:rFonts w:ascii="Helvetica" w:hAnsi="Helvetica" w:cs="Calibri"/>
          <w:iCs/>
          <w:sz w:val="20"/>
          <w:szCs w:val="20"/>
        </w:rPr>
      </w:pPr>
      <w:r w:rsidRPr="00025BBB">
        <w:rPr>
          <w:rFonts w:ascii="Helvetica" w:hAnsi="Helvetica" w:cs="Calibri"/>
          <w:iCs/>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20A2F" w:rsidRDefault="00220A2F" w:rsidP="00220A2F">
      <w:pPr>
        <w:spacing w:line="280" w:lineRule="atLeast"/>
        <w:contextualSpacing/>
        <w:jc w:val="both"/>
        <w:rPr>
          <w:rFonts w:ascii="Helvetica" w:hAnsi="Helvetica" w:cs="Calibri"/>
          <w:sz w:val="20"/>
          <w:szCs w:val="20"/>
        </w:rPr>
      </w:pPr>
    </w:p>
    <w:p w:rsidR="00751356" w:rsidRDefault="00751356" w:rsidP="00220A2F">
      <w:pPr>
        <w:spacing w:line="280" w:lineRule="atLeast"/>
        <w:contextualSpacing/>
        <w:jc w:val="both"/>
        <w:rPr>
          <w:rFonts w:ascii="Helvetica" w:hAnsi="Helvetica" w:cs="Calibri"/>
          <w:sz w:val="20"/>
          <w:szCs w:val="20"/>
        </w:rPr>
      </w:pPr>
    </w:p>
    <w:p w:rsidR="00751356" w:rsidRDefault="00751356" w:rsidP="00220A2F">
      <w:pPr>
        <w:spacing w:line="280" w:lineRule="atLeast"/>
        <w:contextualSpacing/>
        <w:jc w:val="both"/>
        <w:rPr>
          <w:rFonts w:ascii="Helvetica" w:hAnsi="Helvetica" w:cs="Calibri"/>
          <w:sz w:val="20"/>
          <w:szCs w:val="20"/>
        </w:rPr>
      </w:pPr>
    </w:p>
    <w:p w:rsidR="00751356" w:rsidRDefault="00751356" w:rsidP="00220A2F">
      <w:pPr>
        <w:spacing w:line="280" w:lineRule="atLeast"/>
        <w:contextualSpacing/>
        <w:jc w:val="both"/>
        <w:rPr>
          <w:rFonts w:ascii="Helvetica" w:hAnsi="Helvetica" w:cs="Calibri"/>
          <w:sz w:val="20"/>
          <w:szCs w:val="20"/>
        </w:rPr>
      </w:pPr>
    </w:p>
    <w:p w:rsidR="00751356" w:rsidRDefault="00751356" w:rsidP="00220A2F">
      <w:pPr>
        <w:spacing w:line="280" w:lineRule="atLeast"/>
        <w:contextualSpacing/>
        <w:jc w:val="both"/>
        <w:rPr>
          <w:rFonts w:ascii="Helvetica" w:hAnsi="Helvetica" w:cs="Calibri"/>
          <w:sz w:val="20"/>
          <w:szCs w:val="20"/>
        </w:rPr>
      </w:pPr>
    </w:p>
    <w:p w:rsidR="00751356" w:rsidRDefault="00751356" w:rsidP="00220A2F">
      <w:pPr>
        <w:spacing w:line="280" w:lineRule="atLeast"/>
        <w:contextualSpacing/>
        <w:jc w:val="both"/>
        <w:rPr>
          <w:rFonts w:ascii="Helvetica" w:hAnsi="Helvetica" w:cs="Calibri"/>
          <w:sz w:val="20"/>
          <w:szCs w:val="20"/>
        </w:rPr>
      </w:pPr>
    </w:p>
    <w:p w:rsidR="00751356" w:rsidRDefault="00751356" w:rsidP="00220A2F">
      <w:pPr>
        <w:spacing w:line="280" w:lineRule="atLeast"/>
        <w:contextualSpacing/>
        <w:jc w:val="both"/>
        <w:rPr>
          <w:rFonts w:ascii="Helvetica" w:hAnsi="Helvetica" w:cs="Calibri"/>
          <w:sz w:val="20"/>
          <w:szCs w:val="20"/>
        </w:rPr>
      </w:pPr>
    </w:p>
    <w:p w:rsidR="00E75BEF" w:rsidRDefault="00E75BEF" w:rsidP="00220A2F">
      <w:pPr>
        <w:spacing w:line="280" w:lineRule="atLeast"/>
        <w:contextualSpacing/>
        <w:jc w:val="both"/>
        <w:rPr>
          <w:rFonts w:ascii="Helvetica" w:hAnsi="Helvetica" w:cs="Calibri"/>
          <w:sz w:val="20"/>
          <w:szCs w:val="20"/>
        </w:rPr>
      </w:pPr>
    </w:p>
    <w:p w:rsidR="00751356" w:rsidRDefault="00751356" w:rsidP="00220A2F">
      <w:pPr>
        <w:spacing w:line="280" w:lineRule="atLeast"/>
        <w:contextualSpacing/>
        <w:jc w:val="both"/>
        <w:rPr>
          <w:rFonts w:ascii="Helvetica" w:hAnsi="Helvetica" w:cs="Calibri"/>
          <w:sz w:val="20"/>
          <w:szCs w:val="20"/>
        </w:rPr>
      </w:pPr>
    </w:p>
    <w:p w:rsidR="00D1660A" w:rsidRDefault="00D1660A" w:rsidP="00220A2F">
      <w:pPr>
        <w:spacing w:line="280" w:lineRule="atLeast"/>
        <w:contextualSpacing/>
        <w:jc w:val="both"/>
        <w:rPr>
          <w:rFonts w:ascii="Helvetica" w:hAnsi="Helvetica" w:cs="Calibri"/>
          <w:sz w:val="20"/>
          <w:szCs w:val="20"/>
        </w:rPr>
      </w:pPr>
    </w:p>
    <w:p w:rsidR="00D1660A" w:rsidRDefault="00D1660A" w:rsidP="00220A2F">
      <w:pPr>
        <w:spacing w:line="280" w:lineRule="atLeast"/>
        <w:contextualSpacing/>
        <w:jc w:val="both"/>
        <w:rPr>
          <w:rFonts w:ascii="Helvetica" w:hAnsi="Helvetica" w:cs="Calibri"/>
          <w:sz w:val="20"/>
          <w:szCs w:val="20"/>
        </w:rPr>
      </w:pPr>
    </w:p>
    <w:p w:rsidR="00D1660A" w:rsidRDefault="00D1660A" w:rsidP="00220A2F">
      <w:pPr>
        <w:spacing w:line="280" w:lineRule="atLeast"/>
        <w:contextualSpacing/>
        <w:jc w:val="both"/>
        <w:rPr>
          <w:rFonts w:ascii="Helvetica" w:hAnsi="Helvetica" w:cs="Calibri"/>
          <w:sz w:val="20"/>
          <w:szCs w:val="20"/>
        </w:rPr>
      </w:pPr>
    </w:p>
    <w:p w:rsidR="007C7FDD" w:rsidRDefault="007C7FDD" w:rsidP="00220A2F">
      <w:pPr>
        <w:spacing w:line="280" w:lineRule="atLeast"/>
        <w:contextualSpacing/>
        <w:jc w:val="both"/>
        <w:rPr>
          <w:rFonts w:ascii="Helvetica" w:hAnsi="Helvetica" w:cs="Calibri"/>
          <w:sz w:val="20"/>
          <w:szCs w:val="20"/>
        </w:rPr>
      </w:pPr>
    </w:p>
    <w:p w:rsidR="007C7FDD" w:rsidRDefault="007C7FDD" w:rsidP="00220A2F">
      <w:pPr>
        <w:spacing w:line="280" w:lineRule="atLeast"/>
        <w:contextualSpacing/>
        <w:jc w:val="both"/>
        <w:rPr>
          <w:rFonts w:ascii="Helvetica" w:hAnsi="Helvetica" w:cs="Calibri"/>
          <w:sz w:val="20"/>
          <w:szCs w:val="20"/>
        </w:rPr>
      </w:pPr>
    </w:p>
    <w:p w:rsidR="007C7FDD" w:rsidRDefault="007C7FDD" w:rsidP="00220A2F">
      <w:pPr>
        <w:spacing w:line="280" w:lineRule="atLeast"/>
        <w:contextualSpacing/>
        <w:jc w:val="both"/>
        <w:rPr>
          <w:rFonts w:ascii="Helvetica" w:hAnsi="Helvetica" w:cs="Calibri"/>
          <w:sz w:val="20"/>
          <w:szCs w:val="20"/>
        </w:rPr>
      </w:pPr>
    </w:p>
    <w:p w:rsidR="007C7FDD" w:rsidRDefault="007C7FDD" w:rsidP="00220A2F">
      <w:pPr>
        <w:spacing w:line="280" w:lineRule="atLeast"/>
        <w:contextualSpacing/>
        <w:jc w:val="both"/>
        <w:rPr>
          <w:rFonts w:ascii="Helvetica" w:hAnsi="Helvetica" w:cs="Calibri"/>
          <w:sz w:val="20"/>
          <w:szCs w:val="20"/>
        </w:rPr>
      </w:pPr>
    </w:p>
    <w:p w:rsidR="007C7FDD" w:rsidRDefault="007C7FDD" w:rsidP="00220A2F">
      <w:pPr>
        <w:spacing w:line="280" w:lineRule="atLeast"/>
        <w:contextualSpacing/>
        <w:jc w:val="both"/>
        <w:rPr>
          <w:rFonts w:ascii="Helvetica" w:hAnsi="Helvetica" w:cs="Calibri"/>
          <w:sz w:val="20"/>
          <w:szCs w:val="20"/>
        </w:rPr>
      </w:pPr>
    </w:p>
    <w:p w:rsidR="007C7FDD" w:rsidRDefault="007C7FDD" w:rsidP="00220A2F">
      <w:pPr>
        <w:spacing w:line="280" w:lineRule="atLeast"/>
        <w:contextualSpacing/>
        <w:jc w:val="both"/>
        <w:rPr>
          <w:rFonts w:ascii="Helvetica" w:hAnsi="Helvetica" w:cs="Calibri"/>
          <w:sz w:val="20"/>
          <w:szCs w:val="20"/>
        </w:rPr>
      </w:pPr>
    </w:p>
    <w:p w:rsidR="007C7FDD" w:rsidRDefault="007C7FDD" w:rsidP="00220A2F">
      <w:pPr>
        <w:spacing w:line="280" w:lineRule="atLeast"/>
        <w:contextualSpacing/>
        <w:jc w:val="both"/>
        <w:rPr>
          <w:rFonts w:ascii="Helvetica" w:hAnsi="Helvetica" w:cs="Calibri"/>
          <w:sz w:val="20"/>
          <w:szCs w:val="20"/>
        </w:rPr>
      </w:pPr>
    </w:p>
    <w:p w:rsidR="007C7FDD" w:rsidRDefault="007C7FDD" w:rsidP="00220A2F">
      <w:pPr>
        <w:spacing w:line="280" w:lineRule="atLeast"/>
        <w:contextualSpacing/>
        <w:jc w:val="both"/>
        <w:rPr>
          <w:rFonts w:ascii="Helvetica" w:hAnsi="Helvetica" w:cs="Calibri"/>
          <w:sz w:val="20"/>
          <w:szCs w:val="20"/>
        </w:rPr>
      </w:pPr>
    </w:p>
    <w:p w:rsidR="007C7FDD" w:rsidRDefault="007C7FDD" w:rsidP="00220A2F">
      <w:pPr>
        <w:spacing w:line="280" w:lineRule="atLeast"/>
        <w:contextualSpacing/>
        <w:jc w:val="both"/>
        <w:rPr>
          <w:rFonts w:ascii="Helvetica" w:hAnsi="Helvetica" w:cs="Calibri"/>
          <w:sz w:val="20"/>
          <w:szCs w:val="20"/>
        </w:rPr>
      </w:pPr>
    </w:p>
    <w:p w:rsidR="00D1660A" w:rsidRDefault="00D1660A" w:rsidP="00220A2F">
      <w:pPr>
        <w:spacing w:line="280" w:lineRule="atLeast"/>
        <w:contextualSpacing/>
        <w:jc w:val="both"/>
        <w:rPr>
          <w:rFonts w:ascii="Helvetica" w:hAnsi="Helvetica" w:cs="Calibri"/>
          <w:sz w:val="20"/>
          <w:szCs w:val="20"/>
        </w:rPr>
      </w:pPr>
    </w:p>
    <w:p w:rsidR="00D1660A" w:rsidRDefault="00D1660A" w:rsidP="00220A2F">
      <w:pPr>
        <w:spacing w:line="280" w:lineRule="atLeast"/>
        <w:contextualSpacing/>
        <w:jc w:val="both"/>
        <w:rPr>
          <w:rFonts w:ascii="Helvetica" w:hAnsi="Helvetica" w:cs="Calibri"/>
          <w:sz w:val="20"/>
          <w:szCs w:val="20"/>
        </w:rPr>
      </w:pPr>
    </w:p>
    <w:p w:rsidR="00D1660A" w:rsidRDefault="00D1660A" w:rsidP="00220A2F">
      <w:pPr>
        <w:spacing w:line="280" w:lineRule="atLeast"/>
        <w:contextualSpacing/>
        <w:jc w:val="both"/>
        <w:rPr>
          <w:rFonts w:ascii="Helvetica" w:hAnsi="Helvetica" w:cs="Calibri"/>
          <w:sz w:val="20"/>
          <w:szCs w:val="20"/>
        </w:rPr>
      </w:pPr>
    </w:p>
    <w:p w:rsidR="00751356" w:rsidRPr="00025BBB" w:rsidRDefault="00751356" w:rsidP="00220A2F">
      <w:pPr>
        <w:spacing w:line="280" w:lineRule="atLeast"/>
        <w:contextualSpacing/>
        <w:jc w:val="both"/>
        <w:rPr>
          <w:rFonts w:ascii="Helvetica" w:hAnsi="Helvetica" w:cs="Calibri"/>
          <w:sz w:val="20"/>
          <w:szCs w:val="20"/>
        </w:rPr>
      </w:pPr>
    </w:p>
    <w:p w:rsidR="00737C45" w:rsidRDefault="00737C45" w:rsidP="00322F51">
      <w:pPr>
        <w:spacing w:line="280" w:lineRule="atLeast"/>
        <w:contextualSpacing/>
        <w:jc w:val="both"/>
        <w:rPr>
          <w:rFonts w:ascii="Helvetica" w:hAnsi="Helvetica" w:cs="Calibri"/>
          <w:sz w:val="20"/>
          <w:szCs w:val="20"/>
        </w:rPr>
      </w:pPr>
    </w:p>
    <w:p w:rsidR="003B48CB" w:rsidRDefault="003B48CB"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lastRenderedPageBreak/>
        <w:t>PONUDNIK</w:t>
      </w:r>
      <w:r w:rsidRPr="00AC586D">
        <w:rPr>
          <w:rFonts w:ascii="Helvetica" w:hAnsi="Helvetica" w:cs="Calibri"/>
          <w:sz w:val="20"/>
          <w:szCs w:val="20"/>
        </w:rPr>
        <w:tab/>
      </w:r>
      <w:r w:rsidRPr="00AC586D">
        <w:rPr>
          <w:rFonts w:ascii="Helvetica" w:hAnsi="Helvetica" w:cs="Calibri"/>
          <w:sz w:val="20"/>
          <w:szCs w:val="20"/>
        </w:rPr>
        <w:tab/>
      </w:r>
      <w:r w:rsidRPr="00AC586D">
        <w:rPr>
          <w:rFonts w:ascii="Helvetica" w:hAnsi="Helvetica" w:cs="Calibri"/>
          <w:sz w:val="20"/>
          <w:szCs w:val="20"/>
        </w:rPr>
        <w:tab/>
      </w:r>
      <w:r w:rsidRPr="00AC586D">
        <w:rPr>
          <w:rFonts w:ascii="Helvetica" w:hAnsi="Helvetica" w:cs="Calibri"/>
          <w:sz w:val="20"/>
          <w:szCs w:val="20"/>
        </w:rPr>
        <w:tab/>
      </w:r>
      <w:r w:rsidRPr="00AC586D">
        <w:rPr>
          <w:rFonts w:ascii="Helvetica" w:hAnsi="Helvetica" w:cs="Calibri"/>
          <w:sz w:val="20"/>
          <w:szCs w:val="20"/>
        </w:rPr>
        <w:tab/>
      </w:r>
      <w:r w:rsidRPr="00AC586D">
        <w:rPr>
          <w:rFonts w:ascii="Helvetica" w:hAnsi="Helvetica" w:cs="Calibri"/>
          <w:sz w:val="20"/>
          <w:szCs w:val="20"/>
        </w:rPr>
        <w:tab/>
      </w:r>
      <w:r w:rsidRPr="00AC586D">
        <w:rPr>
          <w:rFonts w:ascii="Helvetica" w:hAnsi="Helvetica" w:cs="Calibri"/>
          <w:sz w:val="20"/>
          <w:szCs w:val="20"/>
        </w:rPr>
        <w:tab/>
        <w:t xml:space="preserve">            </w:t>
      </w:r>
      <w:r w:rsidRPr="00AC586D">
        <w:rPr>
          <w:rFonts w:ascii="Helvetica" w:hAnsi="Helvetica" w:cs="Calibri"/>
          <w:sz w:val="20"/>
          <w:szCs w:val="20"/>
        </w:rPr>
        <w:tab/>
      </w:r>
      <w:r w:rsidRPr="00AC586D">
        <w:rPr>
          <w:rFonts w:ascii="Helvetica" w:hAnsi="Helvetica" w:cs="Calibri"/>
          <w:sz w:val="20"/>
          <w:szCs w:val="20"/>
        </w:rPr>
        <w:tab/>
      </w:r>
      <w:r w:rsidRPr="00AC586D">
        <w:rPr>
          <w:rFonts w:ascii="Helvetica" w:hAnsi="Helvetica" w:cs="Calibri"/>
          <w:sz w:val="20"/>
          <w:szCs w:val="20"/>
        </w:rPr>
        <w:tab/>
        <w:t xml:space="preserve">            OBR-1</w:t>
      </w:r>
    </w:p>
    <w:permStart w:id="603930041" w:edGrp="everyone"/>
    <w:p w:rsidR="00134F9D" w:rsidRPr="00AC586D" w:rsidRDefault="00134F9D" w:rsidP="00322F51">
      <w:pPr>
        <w:spacing w:line="280" w:lineRule="atLeast"/>
        <w:contextualSpacing/>
        <w:jc w:val="both"/>
        <w:rPr>
          <w:rFonts w:ascii="Helvetica" w:hAnsi="Helvetica" w:cs="Calibri"/>
          <w:sz w:val="20"/>
          <w:szCs w:val="20"/>
        </w:rPr>
      </w:pPr>
      <w:r w:rsidRPr="00AC586D">
        <w:rPr>
          <w:rFonts w:ascii="Helvetica" w:hAnsi="Helvetica" w:cs="Calibri"/>
          <w:sz w:val="20"/>
          <w:szCs w:val="20"/>
        </w:rPr>
        <w:fldChar w:fldCharType="begin">
          <w:ffData>
            <w:name w:val="Besedilo6"/>
            <w:enabled/>
            <w:calcOnExit w:val="0"/>
            <w:textInput/>
          </w:ffData>
        </w:fldChar>
      </w:r>
      <w:bookmarkStart w:id="12" w:name="Besedilo6"/>
      <w:r w:rsidRPr="00AC586D">
        <w:rPr>
          <w:rFonts w:ascii="Helvetica" w:hAnsi="Helvetica" w:cs="Calibri"/>
          <w:sz w:val="20"/>
          <w:szCs w:val="20"/>
        </w:rPr>
        <w:instrText xml:space="preserve"> FORMTEXT </w:instrText>
      </w:r>
      <w:r w:rsidRPr="00AC586D">
        <w:rPr>
          <w:rFonts w:ascii="Helvetica" w:hAnsi="Helvetica" w:cs="Calibri"/>
          <w:sz w:val="20"/>
          <w:szCs w:val="20"/>
        </w:rPr>
      </w:r>
      <w:r w:rsidRPr="00AC586D">
        <w:rPr>
          <w:rFonts w:ascii="Helvetica" w:hAnsi="Helvetica" w:cs="Calibri"/>
          <w:sz w:val="20"/>
          <w:szCs w:val="20"/>
        </w:rPr>
        <w:fldChar w:fldCharType="separate"/>
      </w:r>
      <w:bookmarkStart w:id="13" w:name="_GoBack"/>
      <w:r w:rsidR="00176EBF">
        <w:rPr>
          <w:rFonts w:ascii="Helvetica" w:hAnsi="Helvetica" w:cs="Calibri"/>
          <w:sz w:val="20"/>
          <w:szCs w:val="20"/>
        </w:rPr>
        <w:t> </w:t>
      </w:r>
      <w:r w:rsidR="00176EBF">
        <w:rPr>
          <w:rFonts w:ascii="Helvetica" w:hAnsi="Helvetica" w:cs="Calibri"/>
          <w:sz w:val="20"/>
          <w:szCs w:val="20"/>
        </w:rPr>
        <w:t> </w:t>
      </w:r>
      <w:r w:rsidR="00176EBF">
        <w:rPr>
          <w:rFonts w:ascii="Helvetica" w:hAnsi="Helvetica" w:cs="Calibri"/>
          <w:sz w:val="20"/>
          <w:szCs w:val="20"/>
        </w:rPr>
        <w:t> </w:t>
      </w:r>
      <w:r w:rsidR="00176EBF">
        <w:rPr>
          <w:rFonts w:ascii="Helvetica" w:hAnsi="Helvetica" w:cs="Calibri"/>
          <w:sz w:val="20"/>
          <w:szCs w:val="20"/>
        </w:rPr>
        <w:t> </w:t>
      </w:r>
      <w:r w:rsidR="00176EBF">
        <w:rPr>
          <w:rFonts w:ascii="Helvetica" w:hAnsi="Helvetica" w:cs="Calibri"/>
          <w:sz w:val="20"/>
          <w:szCs w:val="20"/>
        </w:rPr>
        <w:t> </w:t>
      </w:r>
      <w:bookmarkEnd w:id="13"/>
      <w:r w:rsidRPr="00AC586D">
        <w:rPr>
          <w:rFonts w:ascii="Helvetica" w:hAnsi="Helvetica" w:cs="Calibri"/>
          <w:sz w:val="20"/>
          <w:szCs w:val="20"/>
        </w:rPr>
        <w:fldChar w:fldCharType="end"/>
      </w:r>
      <w:bookmarkEnd w:id="12"/>
      <w:permEnd w:id="603930041"/>
    </w:p>
    <w:p w:rsidR="00134F9D" w:rsidRPr="00AC586D" w:rsidRDefault="00134F9D" w:rsidP="00322F51">
      <w:pPr>
        <w:spacing w:line="280" w:lineRule="atLeast"/>
        <w:contextualSpacing/>
        <w:jc w:val="both"/>
        <w:rPr>
          <w:rFonts w:ascii="Helvetica" w:hAnsi="Helvetica" w:cs="Calibri"/>
          <w:b/>
          <w:bCs/>
          <w:sz w:val="20"/>
          <w:szCs w:val="20"/>
        </w:rPr>
      </w:pPr>
    </w:p>
    <w:p w:rsidR="00134F9D" w:rsidRPr="00AC586D" w:rsidRDefault="00134F9D" w:rsidP="00F7767A">
      <w:pPr>
        <w:spacing w:line="280" w:lineRule="atLeast"/>
        <w:contextualSpacing/>
        <w:jc w:val="center"/>
        <w:rPr>
          <w:rFonts w:ascii="Helvetica" w:hAnsi="Helvetica" w:cs="Calibri"/>
          <w:b/>
          <w:bCs/>
          <w:sz w:val="20"/>
          <w:szCs w:val="20"/>
        </w:rPr>
      </w:pPr>
    </w:p>
    <w:p w:rsidR="006667A6" w:rsidRPr="006667A6" w:rsidRDefault="00134F9D" w:rsidP="00F7767A">
      <w:pPr>
        <w:jc w:val="center"/>
        <w:rPr>
          <w:rFonts w:ascii="Helvetica" w:hAnsi="Helvetica" w:cs="Calibri"/>
          <w:b/>
          <w:bCs/>
          <w:sz w:val="20"/>
          <w:lang w:val="en-US"/>
        </w:rPr>
      </w:pPr>
      <w:r w:rsidRPr="00AC586D">
        <w:rPr>
          <w:rFonts w:ascii="Helvetica" w:hAnsi="Helvetica" w:cs="Calibri"/>
          <w:b/>
          <w:bCs/>
          <w:sz w:val="20"/>
          <w:szCs w:val="20"/>
        </w:rPr>
        <w:t xml:space="preserve">PONUDBA ZA </w:t>
      </w:r>
      <w:r w:rsidR="00F7767A" w:rsidRPr="00F7767A">
        <w:rPr>
          <w:rFonts w:ascii="Helvetica" w:hAnsi="Helvetica" w:cs="Calibri"/>
          <w:b/>
          <w:bCs/>
          <w:sz w:val="20"/>
          <w:lang w:val="en-US"/>
        </w:rPr>
        <w:t>OKOLJU PRIJAZNE STORITVE ČIŠČENJA ŠOLSKIH PROSTOROV Z OKOLICO</w:t>
      </w:r>
    </w:p>
    <w:p w:rsidR="00134F9D" w:rsidRPr="00AC586D" w:rsidRDefault="00134F9D" w:rsidP="00322F51">
      <w:pPr>
        <w:spacing w:line="280" w:lineRule="atLeast"/>
        <w:contextualSpacing/>
        <w:jc w:val="both"/>
        <w:rPr>
          <w:rFonts w:ascii="Helvetica" w:hAnsi="Helvetica" w:cs="Calibri"/>
          <w:b/>
          <w:bCs/>
          <w:iCs/>
          <w:sz w:val="20"/>
          <w:szCs w:val="20"/>
          <w:u w:val="single"/>
        </w:rPr>
      </w:pPr>
    </w:p>
    <w:p w:rsidR="00134F9D" w:rsidRPr="00AC586D" w:rsidRDefault="00134F9D" w:rsidP="00322F51">
      <w:pPr>
        <w:spacing w:line="280" w:lineRule="atLeast"/>
        <w:contextualSpacing/>
        <w:jc w:val="both"/>
        <w:rPr>
          <w:rFonts w:ascii="Helvetica" w:hAnsi="Helvetica" w:cs="Calibri"/>
          <w:b/>
          <w:bCs/>
          <w:iCs/>
          <w:sz w:val="20"/>
          <w:szCs w:val="20"/>
          <w:u w:val="single"/>
        </w:rPr>
      </w:pPr>
      <w:r w:rsidRPr="00AC586D">
        <w:rPr>
          <w:rFonts w:ascii="Helvetica" w:hAnsi="Helvetica" w:cs="Calibri"/>
          <w:b/>
          <w:bCs/>
          <w:iCs/>
          <w:sz w:val="20"/>
          <w:szCs w:val="20"/>
          <w:u w:val="single"/>
        </w:rPr>
        <w:t>1. PONUDNIK</w:t>
      </w:r>
    </w:p>
    <w:p w:rsidR="00134F9D" w:rsidRPr="00AC586D" w:rsidRDefault="00134F9D" w:rsidP="00322F51">
      <w:pPr>
        <w:spacing w:line="280" w:lineRule="atLeast"/>
        <w:contextualSpacing/>
        <w:jc w:val="both"/>
        <w:rPr>
          <w:rFonts w:ascii="Helvetica" w:hAnsi="Helvetica" w:cs="Calibri"/>
          <w:b/>
          <w:bCs/>
          <w:iCs/>
          <w:sz w:val="20"/>
          <w:szCs w:val="20"/>
          <w:u w:val="single"/>
        </w:rPr>
      </w:pPr>
    </w:p>
    <w:p w:rsidR="00134F9D" w:rsidRPr="00AC586D" w:rsidRDefault="00134F9D" w:rsidP="00322F51">
      <w:pPr>
        <w:spacing w:line="280" w:lineRule="atLeast"/>
        <w:contextualSpacing/>
        <w:jc w:val="both"/>
        <w:rPr>
          <w:rFonts w:ascii="Helvetica" w:hAnsi="Helvetica" w:cs="Calibri"/>
          <w:b/>
          <w:bCs/>
          <w:iCs/>
          <w:sz w:val="20"/>
          <w:szCs w:val="20"/>
          <w:u w:val="single"/>
        </w:rPr>
      </w:pPr>
      <w:r w:rsidRPr="00AC586D">
        <w:rPr>
          <w:rFonts w:ascii="Helvetica" w:hAnsi="Helvetica" w:cs="Calibri"/>
          <w:b/>
          <w:bCs/>
          <w:iCs/>
          <w:sz w:val="20"/>
          <w:szCs w:val="20"/>
          <w:u w:val="single"/>
        </w:rPr>
        <w:t xml:space="preserve">PODATKI O PONUDNIKU IN PODIZVAJALCIH OZ. IZVAJALCIH V SKUPNEM NASTOPU </w:t>
      </w:r>
    </w:p>
    <w:p w:rsidR="00134F9D" w:rsidRPr="00AC586D" w:rsidRDefault="00134F9D" w:rsidP="00322F51">
      <w:pPr>
        <w:spacing w:line="280" w:lineRule="atLeast"/>
        <w:contextualSpacing/>
        <w:jc w:val="both"/>
        <w:rPr>
          <w:rFonts w:ascii="Helvetica" w:hAnsi="Helvetica" w:cs="Calibri"/>
          <w:b/>
          <w:bCs/>
          <w:iCs/>
          <w:sz w:val="20"/>
          <w:szCs w:val="20"/>
        </w:rPr>
      </w:pPr>
    </w:p>
    <w:p w:rsidR="00134F9D" w:rsidRPr="00AC586D" w:rsidRDefault="00134F9D" w:rsidP="00322F51">
      <w:pPr>
        <w:spacing w:line="280" w:lineRule="atLeast"/>
        <w:contextualSpacing/>
        <w:jc w:val="both"/>
        <w:rPr>
          <w:rFonts w:ascii="Helvetica" w:hAnsi="Helvetica" w:cs="Calibri"/>
          <w:b/>
          <w:bCs/>
          <w:iCs/>
          <w:sz w:val="20"/>
          <w:szCs w:val="20"/>
        </w:rPr>
      </w:pPr>
      <w:r w:rsidRPr="00AC586D">
        <w:rPr>
          <w:rFonts w:ascii="Helvetica" w:hAnsi="Helvetica" w:cs="Calibri"/>
          <w:b/>
          <w:bCs/>
          <w:iCs/>
          <w:sz w:val="20"/>
          <w:szCs w:val="20"/>
        </w:rPr>
        <w:t>PONUDNIK OZ. POSLOVODEČI (v primeru skupnega nastopa):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5"/>
        <w:gridCol w:w="4509"/>
      </w:tblGrid>
      <w:tr w:rsidR="00134F9D" w:rsidRPr="00AC586D" w:rsidTr="003E28D8">
        <w:tc>
          <w:tcPr>
            <w:tcW w:w="4445"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Naziv oz. popolna firma ponudnika</w:t>
            </w:r>
          </w:p>
          <w:p w:rsidR="00134F9D" w:rsidRPr="00AC586D" w:rsidRDefault="00134F9D" w:rsidP="00322F51">
            <w:pPr>
              <w:spacing w:line="280" w:lineRule="atLeast"/>
              <w:contextualSpacing/>
              <w:jc w:val="both"/>
              <w:rPr>
                <w:rFonts w:ascii="Helvetica" w:hAnsi="Helvetica" w:cs="Calibri"/>
                <w:bCs/>
                <w:iCs/>
                <w:sz w:val="20"/>
                <w:szCs w:val="20"/>
              </w:rPr>
            </w:pPr>
          </w:p>
        </w:tc>
        <w:permStart w:id="64558624" w:edGrp="everyone"/>
        <w:tc>
          <w:tcPr>
            <w:tcW w:w="4509"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64558624"/>
          </w:p>
        </w:tc>
      </w:tr>
      <w:tr w:rsidR="00134F9D" w:rsidRPr="00AC586D" w:rsidTr="003E28D8">
        <w:tc>
          <w:tcPr>
            <w:tcW w:w="4445"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Sedež ponudnika</w:t>
            </w:r>
          </w:p>
          <w:p w:rsidR="00134F9D" w:rsidRPr="00AC586D" w:rsidRDefault="00134F9D" w:rsidP="00322F51">
            <w:pPr>
              <w:spacing w:line="280" w:lineRule="atLeast"/>
              <w:contextualSpacing/>
              <w:jc w:val="both"/>
              <w:rPr>
                <w:rFonts w:ascii="Helvetica" w:hAnsi="Helvetica" w:cs="Calibri"/>
                <w:bCs/>
                <w:iCs/>
                <w:sz w:val="20"/>
                <w:szCs w:val="20"/>
              </w:rPr>
            </w:pPr>
          </w:p>
        </w:tc>
        <w:permStart w:id="1862556120" w:edGrp="everyone"/>
        <w:tc>
          <w:tcPr>
            <w:tcW w:w="4509"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862556120"/>
          </w:p>
        </w:tc>
      </w:tr>
      <w:tr w:rsidR="00134F9D" w:rsidRPr="00AC586D" w:rsidTr="003E28D8">
        <w:tc>
          <w:tcPr>
            <w:tcW w:w="4445"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Odgovorna/e oseba/e oziroma zakoniti zastopnik(i) (podpisnik(i) pogodbe)</w:t>
            </w:r>
          </w:p>
          <w:p w:rsidR="00134F9D" w:rsidRPr="00AC586D" w:rsidRDefault="00134F9D" w:rsidP="00322F51">
            <w:pPr>
              <w:spacing w:line="280" w:lineRule="atLeast"/>
              <w:contextualSpacing/>
              <w:jc w:val="both"/>
              <w:rPr>
                <w:rFonts w:ascii="Helvetica" w:hAnsi="Helvetica" w:cs="Calibri"/>
                <w:bCs/>
                <w:iCs/>
                <w:sz w:val="20"/>
                <w:szCs w:val="20"/>
              </w:rPr>
            </w:pPr>
          </w:p>
        </w:tc>
        <w:permStart w:id="680082423" w:edGrp="everyone"/>
        <w:tc>
          <w:tcPr>
            <w:tcW w:w="4509"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680082423"/>
          </w:p>
        </w:tc>
      </w:tr>
      <w:tr w:rsidR="00134F9D" w:rsidRPr="00AC586D" w:rsidTr="003E28D8">
        <w:tc>
          <w:tcPr>
            <w:tcW w:w="4445"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Kontaktna oseba</w:t>
            </w:r>
          </w:p>
          <w:p w:rsidR="00134F9D" w:rsidRPr="00AC586D" w:rsidRDefault="00134F9D" w:rsidP="00322F51">
            <w:pPr>
              <w:spacing w:line="280" w:lineRule="atLeast"/>
              <w:contextualSpacing/>
              <w:jc w:val="both"/>
              <w:rPr>
                <w:rFonts w:ascii="Helvetica" w:hAnsi="Helvetica" w:cs="Calibri"/>
                <w:bCs/>
                <w:iCs/>
                <w:sz w:val="20"/>
                <w:szCs w:val="20"/>
              </w:rPr>
            </w:pPr>
          </w:p>
        </w:tc>
        <w:permStart w:id="940396036" w:edGrp="everyone"/>
        <w:tc>
          <w:tcPr>
            <w:tcW w:w="4509"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940396036"/>
          </w:p>
        </w:tc>
      </w:tr>
      <w:tr w:rsidR="00134F9D" w:rsidRPr="00AC586D" w:rsidTr="003E28D8">
        <w:tc>
          <w:tcPr>
            <w:tcW w:w="4445"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Telefon</w:t>
            </w:r>
          </w:p>
          <w:p w:rsidR="00134F9D" w:rsidRPr="00AC586D" w:rsidRDefault="00134F9D" w:rsidP="00322F51">
            <w:pPr>
              <w:spacing w:line="280" w:lineRule="atLeast"/>
              <w:contextualSpacing/>
              <w:jc w:val="both"/>
              <w:rPr>
                <w:rFonts w:ascii="Helvetica" w:hAnsi="Helvetica" w:cs="Calibri"/>
                <w:bCs/>
                <w:iCs/>
                <w:sz w:val="20"/>
                <w:szCs w:val="20"/>
              </w:rPr>
            </w:pPr>
          </w:p>
        </w:tc>
        <w:permStart w:id="1705801685" w:edGrp="everyone"/>
        <w:tc>
          <w:tcPr>
            <w:tcW w:w="4509"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705801685"/>
          </w:p>
        </w:tc>
      </w:tr>
      <w:tr w:rsidR="00134F9D" w:rsidRPr="00AC586D" w:rsidTr="003E28D8">
        <w:tc>
          <w:tcPr>
            <w:tcW w:w="4445"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Telefax</w:t>
            </w:r>
          </w:p>
          <w:p w:rsidR="00134F9D" w:rsidRPr="00AC586D" w:rsidRDefault="00134F9D" w:rsidP="00322F51">
            <w:pPr>
              <w:spacing w:line="280" w:lineRule="atLeast"/>
              <w:contextualSpacing/>
              <w:jc w:val="both"/>
              <w:rPr>
                <w:rFonts w:ascii="Helvetica" w:hAnsi="Helvetica" w:cs="Calibri"/>
                <w:bCs/>
                <w:iCs/>
                <w:sz w:val="20"/>
                <w:szCs w:val="20"/>
              </w:rPr>
            </w:pPr>
          </w:p>
        </w:tc>
        <w:permStart w:id="272584492" w:edGrp="everyone"/>
        <w:tc>
          <w:tcPr>
            <w:tcW w:w="4509"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272584492"/>
          </w:p>
        </w:tc>
      </w:tr>
      <w:tr w:rsidR="00134F9D" w:rsidRPr="00AC586D" w:rsidTr="003E28D8">
        <w:tc>
          <w:tcPr>
            <w:tcW w:w="4445"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Elektronski naslov</w:t>
            </w:r>
          </w:p>
          <w:p w:rsidR="00134F9D" w:rsidRPr="00AC586D" w:rsidRDefault="00134F9D" w:rsidP="00322F51">
            <w:pPr>
              <w:spacing w:line="280" w:lineRule="atLeast"/>
              <w:contextualSpacing/>
              <w:jc w:val="both"/>
              <w:rPr>
                <w:rFonts w:ascii="Helvetica" w:hAnsi="Helvetica" w:cs="Calibri"/>
                <w:bCs/>
                <w:iCs/>
                <w:sz w:val="20"/>
                <w:szCs w:val="20"/>
              </w:rPr>
            </w:pPr>
          </w:p>
        </w:tc>
        <w:permStart w:id="401699457" w:edGrp="everyone"/>
        <w:tc>
          <w:tcPr>
            <w:tcW w:w="4509"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401699457"/>
          </w:p>
        </w:tc>
      </w:tr>
      <w:tr w:rsidR="00134F9D" w:rsidRPr="00AC586D" w:rsidTr="003E28D8">
        <w:tc>
          <w:tcPr>
            <w:tcW w:w="4445"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Številka transakcijskega računa ponudnika (IBAN)</w:t>
            </w:r>
          </w:p>
          <w:p w:rsidR="00134F9D" w:rsidRPr="00AC586D" w:rsidRDefault="00134F9D" w:rsidP="00322F51">
            <w:pPr>
              <w:spacing w:line="280" w:lineRule="atLeast"/>
              <w:contextualSpacing/>
              <w:jc w:val="both"/>
              <w:rPr>
                <w:rFonts w:ascii="Helvetica" w:hAnsi="Helvetica" w:cs="Calibri"/>
                <w:bCs/>
                <w:iCs/>
                <w:sz w:val="20"/>
                <w:szCs w:val="20"/>
              </w:rPr>
            </w:pPr>
          </w:p>
        </w:tc>
        <w:permStart w:id="362559962" w:edGrp="everyone"/>
        <w:tc>
          <w:tcPr>
            <w:tcW w:w="4509"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362559962"/>
          </w:p>
        </w:tc>
      </w:tr>
      <w:tr w:rsidR="00134F9D" w:rsidRPr="00AC586D" w:rsidTr="003E28D8">
        <w:tc>
          <w:tcPr>
            <w:tcW w:w="4445"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Matična številka</w:t>
            </w:r>
          </w:p>
          <w:p w:rsidR="00134F9D" w:rsidRPr="00AC586D" w:rsidRDefault="00134F9D" w:rsidP="00322F51">
            <w:pPr>
              <w:spacing w:line="280" w:lineRule="atLeast"/>
              <w:contextualSpacing/>
              <w:jc w:val="both"/>
              <w:rPr>
                <w:rFonts w:ascii="Helvetica" w:hAnsi="Helvetica" w:cs="Calibri"/>
                <w:bCs/>
                <w:iCs/>
                <w:sz w:val="20"/>
                <w:szCs w:val="20"/>
              </w:rPr>
            </w:pPr>
          </w:p>
        </w:tc>
        <w:permStart w:id="1176579880" w:edGrp="everyone"/>
        <w:tc>
          <w:tcPr>
            <w:tcW w:w="4509"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176579880"/>
          </w:p>
        </w:tc>
      </w:tr>
      <w:tr w:rsidR="00134F9D" w:rsidRPr="00AC586D" w:rsidTr="003E28D8">
        <w:tc>
          <w:tcPr>
            <w:tcW w:w="4445"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Identifikacijska številka za DDV</w:t>
            </w:r>
          </w:p>
          <w:p w:rsidR="00134F9D" w:rsidRPr="00AC586D" w:rsidRDefault="00134F9D" w:rsidP="00322F51">
            <w:pPr>
              <w:spacing w:line="280" w:lineRule="atLeast"/>
              <w:contextualSpacing/>
              <w:jc w:val="both"/>
              <w:rPr>
                <w:rFonts w:ascii="Helvetica" w:hAnsi="Helvetica" w:cs="Calibri"/>
                <w:bCs/>
                <w:iCs/>
                <w:sz w:val="20"/>
                <w:szCs w:val="20"/>
              </w:rPr>
            </w:pPr>
          </w:p>
        </w:tc>
        <w:permStart w:id="1350707881" w:edGrp="everyone"/>
        <w:tc>
          <w:tcPr>
            <w:tcW w:w="4509"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350707881"/>
          </w:p>
        </w:tc>
      </w:tr>
      <w:tr w:rsidR="00134F9D" w:rsidRPr="00AC586D" w:rsidTr="003E28D8">
        <w:tc>
          <w:tcPr>
            <w:tcW w:w="4445"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Pristojni davčni urad</w:t>
            </w:r>
          </w:p>
          <w:p w:rsidR="00134F9D" w:rsidRPr="00AC586D" w:rsidRDefault="00134F9D" w:rsidP="00322F51">
            <w:pPr>
              <w:spacing w:line="280" w:lineRule="atLeast"/>
              <w:contextualSpacing/>
              <w:jc w:val="both"/>
              <w:rPr>
                <w:rFonts w:ascii="Helvetica" w:hAnsi="Helvetica" w:cs="Calibri"/>
                <w:bCs/>
                <w:iCs/>
                <w:sz w:val="20"/>
                <w:szCs w:val="20"/>
              </w:rPr>
            </w:pPr>
          </w:p>
        </w:tc>
        <w:permStart w:id="2128760573" w:edGrp="everyone"/>
        <w:tc>
          <w:tcPr>
            <w:tcW w:w="4509"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2128760573"/>
          </w:p>
        </w:tc>
      </w:tr>
    </w:tbl>
    <w:p w:rsidR="00134F9D" w:rsidRPr="00AC586D" w:rsidRDefault="00134F9D" w:rsidP="00322F51">
      <w:pPr>
        <w:widowControl w:val="0"/>
        <w:spacing w:line="280" w:lineRule="atLeast"/>
        <w:jc w:val="both"/>
        <w:rPr>
          <w:rFonts w:ascii="Helvetica" w:hAnsi="Helvetica" w:cs="Calibri"/>
          <w:b/>
          <w:bCs/>
          <w:iCs/>
          <w:sz w:val="20"/>
          <w:szCs w:val="20"/>
        </w:rPr>
      </w:pPr>
      <w:r w:rsidRPr="00AC586D">
        <w:rPr>
          <w:rFonts w:ascii="Helvetica" w:hAnsi="Helvetica" w:cs="Calibri"/>
          <w:b/>
          <w:bCs/>
          <w:iCs/>
          <w:sz w:val="20"/>
          <w:szCs w:val="20"/>
        </w:rPr>
        <w:br w:type="page"/>
      </w:r>
      <w:r w:rsidRPr="00AC586D">
        <w:rPr>
          <w:rFonts w:ascii="Helvetica" w:hAnsi="Helvetica" w:cs="Calibri"/>
          <w:b/>
          <w:bCs/>
          <w:iCs/>
          <w:sz w:val="20"/>
          <w:szCs w:val="20"/>
          <w:u w:val="single"/>
        </w:rPr>
        <w:lastRenderedPageBreak/>
        <w:t>2. IZVEDBA JAVNEGA NAROČILA S PODIZVAJALCI:</w:t>
      </w:r>
    </w:p>
    <w:p w:rsidR="00134F9D" w:rsidRPr="00AC586D" w:rsidRDefault="00134F9D" w:rsidP="00322F51">
      <w:pPr>
        <w:spacing w:line="280" w:lineRule="atLeast"/>
        <w:contextualSpacing/>
        <w:jc w:val="both"/>
        <w:rPr>
          <w:rFonts w:ascii="Helvetica" w:hAnsi="Helvetica" w:cs="Calibri"/>
          <w:b/>
          <w:bCs/>
          <w:iCs/>
          <w:sz w:val="20"/>
          <w:szCs w:val="20"/>
          <w:u w:val="single"/>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 xml:space="preserve">To točko izpolnijo ponudniki v primeru, da bodo pri izvedbi javnega naročila sodelovali s podizvajalci. Hkrati pa ponudniki za vsakega podizvajalca izpolnijo tudi 1. točko tega obrazca. </w:t>
      </w:r>
    </w:p>
    <w:p w:rsidR="00134F9D" w:rsidRPr="00AC586D" w:rsidRDefault="00134F9D" w:rsidP="00322F51">
      <w:pPr>
        <w:spacing w:line="280" w:lineRule="atLeast"/>
        <w:contextualSpacing/>
        <w:jc w:val="both"/>
        <w:rPr>
          <w:rFonts w:ascii="Helvetica" w:hAnsi="Helvetica" w:cs="Calibri"/>
          <w:bCs/>
          <w:iCs/>
          <w:sz w:val="20"/>
          <w:szCs w:val="20"/>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410"/>
      </w:tblGrid>
      <w:tr w:rsidR="00134F9D" w:rsidRPr="00AC586D" w:rsidTr="00F05B58">
        <w:tc>
          <w:tcPr>
            <w:tcW w:w="1558" w:type="dxa"/>
            <w:shd w:val="clear" w:color="auto" w:fill="FFFF81"/>
          </w:tcPr>
          <w:p w:rsidR="00134F9D" w:rsidRPr="00AC586D" w:rsidRDefault="00134F9D" w:rsidP="00322F51">
            <w:pPr>
              <w:spacing w:line="280" w:lineRule="atLeast"/>
              <w:contextualSpacing/>
              <w:jc w:val="both"/>
              <w:rPr>
                <w:rFonts w:ascii="Helvetica" w:hAnsi="Helvetica" w:cs="Calibri"/>
                <w:b/>
                <w:bCs/>
                <w:iCs/>
                <w:sz w:val="20"/>
                <w:szCs w:val="20"/>
              </w:rPr>
            </w:pPr>
            <w:r w:rsidRPr="00AC586D">
              <w:rPr>
                <w:rFonts w:ascii="Helvetica" w:hAnsi="Helvetica" w:cs="Calibri"/>
                <w:b/>
                <w:bCs/>
                <w:iCs/>
                <w:sz w:val="20"/>
                <w:szCs w:val="20"/>
              </w:rPr>
              <w:t>Zap. št.</w:t>
            </w:r>
          </w:p>
        </w:tc>
        <w:tc>
          <w:tcPr>
            <w:tcW w:w="7528" w:type="dxa"/>
            <w:shd w:val="clear" w:color="auto" w:fill="FFFF81"/>
          </w:tcPr>
          <w:p w:rsidR="00134F9D" w:rsidRPr="00AC586D" w:rsidRDefault="00134F9D" w:rsidP="00322F51">
            <w:pPr>
              <w:spacing w:line="280" w:lineRule="atLeast"/>
              <w:contextualSpacing/>
              <w:jc w:val="both"/>
              <w:rPr>
                <w:rFonts w:ascii="Helvetica" w:hAnsi="Helvetica" w:cs="Calibri"/>
                <w:b/>
                <w:bCs/>
                <w:iCs/>
                <w:sz w:val="20"/>
                <w:szCs w:val="20"/>
              </w:rPr>
            </w:pPr>
            <w:r w:rsidRPr="00AC586D">
              <w:rPr>
                <w:rFonts w:ascii="Helvetica" w:hAnsi="Helvetica" w:cs="Calibri"/>
                <w:b/>
                <w:bCs/>
                <w:iCs/>
                <w:sz w:val="20"/>
                <w:szCs w:val="20"/>
              </w:rPr>
              <w:t>Nazivi oz. popolne firme podizvajalcev</w:t>
            </w:r>
          </w:p>
        </w:tc>
      </w:tr>
      <w:tr w:rsidR="00134F9D" w:rsidRPr="00AC586D" w:rsidTr="003E28D8">
        <w:trPr>
          <w:trHeight w:val="723"/>
        </w:trPr>
        <w:tc>
          <w:tcPr>
            <w:tcW w:w="1558"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1.</w:t>
            </w:r>
          </w:p>
        </w:tc>
        <w:permStart w:id="1352730862" w:edGrp="everyone"/>
        <w:tc>
          <w:tcPr>
            <w:tcW w:w="7528"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352730862"/>
          </w:p>
        </w:tc>
      </w:tr>
      <w:tr w:rsidR="00134F9D" w:rsidRPr="00AC586D" w:rsidTr="003E28D8">
        <w:tc>
          <w:tcPr>
            <w:tcW w:w="1558"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2.</w:t>
            </w:r>
          </w:p>
          <w:p w:rsidR="00134F9D" w:rsidRPr="00AC586D" w:rsidRDefault="00134F9D" w:rsidP="00322F51">
            <w:pPr>
              <w:spacing w:line="280" w:lineRule="atLeast"/>
              <w:contextualSpacing/>
              <w:jc w:val="both"/>
              <w:rPr>
                <w:rFonts w:ascii="Helvetica" w:hAnsi="Helvetica" w:cs="Calibri"/>
                <w:bCs/>
                <w:iCs/>
                <w:sz w:val="20"/>
                <w:szCs w:val="20"/>
              </w:rPr>
            </w:pPr>
          </w:p>
        </w:tc>
        <w:permStart w:id="45971460" w:edGrp="everyone"/>
        <w:tc>
          <w:tcPr>
            <w:tcW w:w="7528"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45971460"/>
          </w:p>
        </w:tc>
      </w:tr>
      <w:tr w:rsidR="00134F9D" w:rsidRPr="00AC586D" w:rsidTr="003E28D8">
        <w:tc>
          <w:tcPr>
            <w:tcW w:w="1558"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3.</w:t>
            </w:r>
          </w:p>
          <w:p w:rsidR="00134F9D" w:rsidRPr="00AC586D" w:rsidRDefault="00134F9D" w:rsidP="00322F51">
            <w:pPr>
              <w:spacing w:line="280" w:lineRule="atLeast"/>
              <w:contextualSpacing/>
              <w:jc w:val="both"/>
              <w:rPr>
                <w:rFonts w:ascii="Helvetica" w:hAnsi="Helvetica" w:cs="Calibri"/>
                <w:bCs/>
                <w:iCs/>
                <w:sz w:val="20"/>
                <w:szCs w:val="20"/>
              </w:rPr>
            </w:pPr>
          </w:p>
        </w:tc>
        <w:permStart w:id="116534304" w:edGrp="everyone"/>
        <w:tc>
          <w:tcPr>
            <w:tcW w:w="7528"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16534304"/>
          </w:p>
        </w:tc>
      </w:tr>
      <w:tr w:rsidR="00134F9D" w:rsidRPr="00AC586D" w:rsidTr="003E28D8">
        <w:tc>
          <w:tcPr>
            <w:tcW w:w="1558"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 xml:space="preserve">4. </w:t>
            </w:r>
          </w:p>
          <w:p w:rsidR="00134F9D" w:rsidRPr="00AC586D" w:rsidRDefault="00134F9D" w:rsidP="00322F51">
            <w:pPr>
              <w:spacing w:line="280" w:lineRule="atLeast"/>
              <w:contextualSpacing/>
              <w:jc w:val="both"/>
              <w:rPr>
                <w:rFonts w:ascii="Helvetica" w:hAnsi="Helvetica" w:cs="Calibri"/>
                <w:bCs/>
                <w:iCs/>
                <w:sz w:val="20"/>
                <w:szCs w:val="20"/>
              </w:rPr>
            </w:pPr>
          </w:p>
        </w:tc>
        <w:permStart w:id="1791302306" w:edGrp="everyone"/>
        <w:tc>
          <w:tcPr>
            <w:tcW w:w="7528"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791302306"/>
          </w:p>
        </w:tc>
      </w:tr>
    </w:tbl>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 xml:space="preserve">Ponudnik izpolni tabelo »Del izvedbe javnega naročila, ki ga bo izvedel podizvajalec« za vsakega podizvajalca tolikokrat, kolikor različnih delov izvedbe naročila bo posamezni podizvajalec izvedel. </w:t>
      </w:r>
    </w:p>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
          <w:bCs/>
          <w:iCs/>
          <w:sz w:val="20"/>
          <w:szCs w:val="20"/>
        </w:rPr>
      </w:pPr>
      <w:r w:rsidRPr="00AC586D">
        <w:rPr>
          <w:rFonts w:ascii="Helvetica" w:hAnsi="Helvetica" w:cs="Calibri"/>
          <w:b/>
          <w:bCs/>
          <w:iCs/>
          <w:sz w:val="20"/>
          <w:szCs w:val="20"/>
        </w:rPr>
        <w:t>Del izvedbe javnega naročila, ki ga bo izvedel podizvajalec:</w:t>
      </w:r>
    </w:p>
    <w:tbl>
      <w:tblPr>
        <w:tblW w:w="92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6185"/>
      </w:tblGrid>
      <w:tr w:rsidR="00134F9D" w:rsidRPr="00AC586D" w:rsidTr="003E28D8">
        <w:tc>
          <w:tcPr>
            <w:tcW w:w="3029"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Skrajšana firma podizvajalca</w:t>
            </w:r>
          </w:p>
          <w:p w:rsidR="00134F9D" w:rsidRPr="00AC586D" w:rsidRDefault="00134F9D" w:rsidP="00322F51">
            <w:pPr>
              <w:spacing w:line="280" w:lineRule="atLeast"/>
              <w:contextualSpacing/>
              <w:jc w:val="both"/>
              <w:rPr>
                <w:rFonts w:ascii="Helvetica" w:hAnsi="Helvetica" w:cs="Calibri"/>
                <w:bCs/>
                <w:iCs/>
                <w:sz w:val="20"/>
                <w:szCs w:val="20"/>
              </w:rPr>
            </w:pPr>
          </w:p>
        </w:tc>
        <w:permStart w:id="1922128457" w:edGrp="everyone"/>
        <w:tc>
          <w:tcPr>
            <w:tcW w:w="6185"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922128457"/>
          </w:p>
        </w:tc>
      </w:tr>
      <w:tr w:rsidR="00134F9D" w:rsidRPr="00AC586D" w:rsidTr="003E28D8">
        <w:tc>
          <w:tcPr>
            <w:tcW w:w="3029"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Opis dela izvedbe naročila, ki ga bo izvedel podizvajalec</w:t>
            </w:r>
          </w:p>
          <w:p w:rsidR="00134F9D" w:rsidRPr="00AC586D" w:rsidRDefault="00134F9D" w:rsidP="00322F51">
            <w:pPr>
              <w:spacing w:line="280" w:lineRule="atLeast"/>
              <w:contextualSpacing/>
              <w:jc w:val="both"/>
              <w:rPr>
                <w:rFonts w:ascii="Helvetica" w:hAnsi="Helvetica" w:cs="Calibri"/>
                <w:bCs/>
                <w:iCs/>
                <w:sz w:val="20"/>
                <w:szCs w:val="20"/>
              </w:rPr>
            </w:pPr>
          </w:p>
        </w:tc>
        <w:permStart w:id="1702781937" w:edGrp="everyone"/>
        <w:tc>
          <w:tcPr>
            <w:tcW w:w="6185"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702781937"/>
          </w:p>
        </w:tc>
      </w:tr>
      <w:tr w:rsidR="00134F9D" w:rsidRPr="00AC586D" w:rsidTr="003E28D8">
        <w:tc>
          <w:tcPr>
            <w:tcW w:w="3029"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Količina</w:t>
            </w:r>
          </w:p>
          <w:p w:rsidR="00134F9D" w:rsidRPr="00AC586D" w:rsidRDefault="00134F9D" w:rsidP="00322F51">
            <w:pPr>
              <w:spacing w:line="280" w:lineRule="atLeast"/>
              <w:contextualSpacing/>
              <w:jc w:val="both"/>
              <w:rPr>
                <w:rFonts w:ascii="Helvetica" w:hAnsi="Helvetica" w:cs="Calibri"/>
                <w:bCs/>
                <w:iCs/>
                <w:sz w:val="20"/>
                <w:szCs w:val="20"/>
              </w:rPr>
            </w:pPr>
          </w:p>
        </w:tc>
        <w:permStart w:id="1556568178" w:edGrp="everyone"/>
        <w:tc>
          <w:tcPr>
            <w:tcW w:w="6185"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556568178"/>
          </w:p>
        </w:tc>
      </w:tr>
      <w:tr w:rsidR="00134F9D" w:rsidRPr="00AC586D" w:rsidTr="003E28D8">
        <w:tc>
          <w:tcPr>
            <w:tcW w:w="3029"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Vrednost</w:t>
            </w:r>
          </w:p>
          <w:p w:rsidR="00134F9D" w:rsidRPr="00AC586D" w:rsidRDefault="00134F9D" w:rsidP="00322F51">
            <w:pPr>
              <w:spacing w:line="280" w:lineRule="atLeast"/>
              <w:contextualSpacing/>
              <w:jc w:val="both"/>
              <w:rPr>
                <w:rFonts w:ascii="Helvetica" w:hAnsi="Helvetica" w:cs="Calibri"/>
                <w:bCs/>
                <w:iCs/>
                <w:sz w:val="20"/>
                <w:szCs w:val="20"/>
              </w:rPr>
            </w:pPr>
          </w:p>
        </w:tc>
        <w:permStart w:id="1397817752" w:edGrp="everyone"/>
        <w:tc>
          <w:tcPr>
            <w:tcW w:w="6185"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397817752"/>
          </w:p>
        </w:tc>
      </w:tr>
      <w:tr w:rsidR="00134F9D" w:rsidRPr="00AC586D" w:rsidTr="003E28D8">
        <w:tc>
          <w:tcPr>
            <w:tcW w:w="3029"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Kraj izvedbe</w:t>
            </w:r>
          </w:p>
          <w:p w:rsidR="00134F9D" w:rsidRPr="00AC586D" w:rsidRDefault="00134F9D" w:rsidP="00322F51">
            <w:pPr>
              <w:spacing w:line="280" w:lineRule="atLeast"/>
              <w:contextualSpacing/>
              <w:jc w:val="both"/>
              <w:rPr>
                <w:rFonts w:ascii="Helvetica" w:hAnsi="Helvetica" w:cs="Calibri"/>
                <w:bCs/>
                <w:iCs/>
                <w:sz w:val="20"/>
                <w:szCs w:val="20"/>
              </w:rPr>
            </w:pPr>
          </w:p>
        </w:tc>
        <w:permStart w:id="1715210536" w:edGrp="everyone"/>
        <w:tc>
          <w:tcPr>
            <w:tcW w:w="6185"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715210536"/>
          </w:p>
        </w:tc>
      </w:tr>
      <w:tr w:rsidR="00134F9D" w:rsidRPr="00AC586D" w:rsidTr="003E28D8">
        <w:tc>
          <w:tcPr>
            <w:tcW w:w="3029"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Rok izvedbe</w:t>
            </w:r>
          </w:p>
          <w:p w:rsidR="00134F9D" w:rsidRPr="00AC586D" w:rsidRDefault="00134F9D" w:rsidP="00322F51">
            <w:pPr>
              <w:spacing w:line="280" w:lineRule="atLeast"/>
              <w:contextualSpacing/>
              <w:jc w:val="both"/>
              <w:rPr>
                <w:rFonts w:ascii="Helvetica" w:hAnsi="Helvetica" w:cs="Calibri"/>
                <w:bCs/>
                <w:iCs/>
                <w:sz w:val="20"/>
                <w:szCs w:val="20"/>
              </w:rPr>
            </w:pPr>
          </w:p>
        </w:tc>
        <w:permStart w:id="1295083505" w:edGrp="everyone"/>
        <w:tc>
          <w:tcPr>
            <w:tcW w:w="6185"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295083505"/>
          </w:p>
        </w:tc>
      </w:tr>
    </w:tbl>
    <w:p w:rsidR="00134F9D" w:rsidRPr="00AC586D" w:rsidRDefault="00134F9D" w:rsidP="00322F51">
      <w:pPr>
        <w:widowControl w:val="0"/>
        <w:spacing w:line="280" w:lineRule="atLeast"/>
        <w:jc w:val="both"/>
        <w:rPr>
          <w:rFonts w:ascii="Helvetica" w:hAnsi="Helvetica" w:cs="Calibri"/>
          <w:bCs/>
          <w:iCs/>
          <w:sz w:val="20"/>
          <w:szCs w:val="20"/>
        </w:rPr>
      </w:pPr>
    </w:p>
    <w:p w:rsidR="00CF2FF5" w:rsidRPr="00AC586D" w:rsidRDefault="00CF2FF5" w:rsidP="00322F51">
      <w:pPr>
        <w:widowControl w:val="0"/>
        <w:spacing w:line="280" w:lineRule="atLeast"/>
        <w:jc w:val="both"/>
        <w:rPr>
          <w:rFonts w:ascii="Helvetica" w:hAnsi="Helvetica" w:cs="Calibri"/>
          <w:bCs/>
          <w:iCs/>
          <w:sz w:val="20"/>
          <w:szCs w:val="20"/>
        </w:rPr>
      </w:pPr>
    </w:p>
    <w:p w:rsidR="00CF2FF5" w:rsidRPr="00AC586D" w:rsidRDefault="00CF2FF5" w:rsidP="00322F51">
      <w:pPr>
        <w:widowControl w:val="0"/>
        <w:spacing w:line="280" w:lineRule="atLeast"/>
        <w:jc w:val="both"/>
        <w:rPr>
          <w:rFonts w:ascii="Helvetica" w:hAnsi="Helvetica" w:cs="Calibri"/>
          <w:bCs/>
          <w:iCs/>
          <w:sz w:val="20"/>
          <w:szCs w:val="20"/>
        </w:rPr>
      </w:pPr>
    </w:p>
    <w:p w:rsidR="00CF2FF5" w:rsidRPr="00AC586D" w:rsidRDefault="00CF2FF5" w:rsidP="00322F51">
      <w:pPr>
        <w:widowControl w:val="0"/>
        <w:spacing w:line="280" w:lineRule="atLeast"/>
        <w:jc w:val="both"/>
        <w:rPr>
          <w:rFonts w:ascii="Helvetica" w:hAnsi="Helvetica" w:cs="Calibri"/>
          <w:bCs/>
          <w:iCs/>
          <w:sz w:val="20"/>
          <w:szCs w:val="20"/>
        </w:rPr>
      </w:pPr>
    </w:p>
    <w:p w:rsidR="00CF2FF5" w:rsidRPr="00AC586D" w:rsidRDefault="00CF2FF5" w:rsidP="00322F51">
      <w:pPr>
        <w:widowControl w:val="0"/>
        <w:spacing w:line="280" w:lineRule="atLeast"/>
        <w:jc w:val="both"/>
        <w:rPr>
          <w:rFonts w:ascii="Helvetica" w:hAnsi="Helvetica" w:cs="Calibri"/>
          <w:bCs/>
          <w:iCs/>
          <w:sz w:val="20"/>
          <w:szCs w:val="20"/>
        </w:rPr>
      </w:pPr>
    </w:p>
    <w:p w:rsidR="00CF2FF5" w:rsidRPr="00AC586D" w:rsidRDefault="00CF2FF5" w:rsidP="00322F51">
      <w:pPr>
        <w:widowControl w:val="0"/>
        <w:spacing w:line="280" w:lineRule="atLeast"/>
        <w:jc w:val="both"/>
        <w:rPr>
          <w:rFonts w:ascii="Helvetica" w:hAnsi="Helvetica" w:cs="Calibri"/>
          <w:bCs/>
          <w:iCs/>
          <w:sz w:val="20"/>
          <w:szCs w:val="20"/>
        </w:rPr>
      </w:pPr>
    </w:p>
    <w:p w:rsidR="00CF2FF5" w:rsidRPr="00AC586D" w:rsidRDefault="00CF2FF5" w:rsidP="00322F51">
      <w:pPr>
        <w:widowControl w:val="0"/>
        <w:spacing w:line="280" w:lineRule="atLeast"/>
        <w:jc w:val="both"/>
        <w:rPr>
          <w:rFonts w:ascii="Helvetica" w:hAnsi="Helvetica" w:cs="Calibri"/>
          <w:bCs/>
          <w:iCs/>
          <w:sz w:val="20"/>
          <w:szCs w:val="20"/>
        </w:rPr>
      </w:pPr>
    </w:p>
    <w:p w:rsidR="00134F9D" w:rsidRPr="00AC586D" w:rsidRDefault="00134F9D" w:rsidP="00322F51">
      <w:pPr>
        <w:widowControl w:val="0"/>
        <w:spacing w:line="280" w:lineRule="atLeast"/>
        <w:jc w:val="both"/>
        <w:rPr>
          <w:rFonts w:ascii="Helvetica" w:hAnsi="Helvetica" w:cs="Calibri"/>
          <w:b/>
          <w:bCs/>
          <w:iCs/>
          <w:sz w:val="20"/>
          <w:szCs w:val="20"/>
        </w:rPr>
      </w:pPr>
      <w:r w:rsidRPr="00AC586D">
        <w:rPr>
          <w:rFonts w:ascii="Helvetica" w:hAnsi="Helvetica" w:cs="Calibri"/>
          <w:b/>
          <w:bCs/>
          <w:iCs/>
          <w:sz w:val="20"/>
          <w:szCs w:val="20"/>
          <w:u w:val="single"/>
        </w:rPr>
        <w:lastRenderedPageBreak/>
        <w:t xml:space="preserve">3. IZVEDBA JAVNEGA NAROČILA V SKUPNI IZVEDBI </w:t>
      </w: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 xml:space="preserve">To točko izpolnijo ponudniki v primeru, da bodo javno naročilo izvedli v skupni izvedbi. Hkrati pa vsak od soponudnikov izpolni tudi 1. točko tega obrazca. </w:t>
      </w:r>
    </w:p>
    <w:p w:rsidR="00134F9D" w:rsidRPr="00AC586D" w:rsidRDefault="00134F9D" w:rsidP="00322F51">
      <w:pPr>
        <w:spacing w:line="280" w:lineRule="atLeast"/>
        <w:contextualSpacing/>
        <w:jc w:val="both"/>
        <w:rPr>
          <w:rFonts w:ascii="Helvetica" w:hAnsi="Helvetica" w:cs="Calibri"/>
          <w:bCs/>
          <w:iCs/>
          <w:sz w:val="20"/>
          <w:szCs w:val="20"/>
        </w:rPr>
      </w:pPr>
    </w:p>
    <w:tbl>
      <w:tblPr>
        <w:tblW w:w="92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7731"/>
      </w:tblGrid>
      <w:tr w:rsidR="00134F9D" w:rsidRPr="00AC586D" w:rsidTr="00F05B58">
        <w:trPr>
          <w:trHeight w:val="468"/>
        </w:trPr>
        <w:tc>
          <w:tcPr>
            <w:tcW w:w="1531" w:type="dxa"/>
            <w:shd w:val="clear" w:color="auto" w:fill="FFFF81"/>
          </w:tcPr>
          <w:p w:rsidR="00134F9D" w:rsidRPr="00AC586D" w:rsidRDefault="00134F9D" w:rsidP="00322F51">
            <w:pPr>
              <w:spacing w:line="280" w:lineRule="atLeast"/>
              <w:contextualSpacing/>
              <w:jc w:val="both"/>
              <w:rPr>
                <w:rFonts w:ascii="Helvetica" w:hAnsi="Helvetica" w:cs="Calibri"/>
                <w:b/>
                <w:bCs/>
                <w:iCs/>
                <w:sz w:val="20"/>
                <w:szCs w:val="20"/>
              </w:rPr>
            </w:pPr>
            <w:r w:rsidRPr="00AC586D">
              <w:rPr>
                <w:rFonts w:ascii="Helvetica" w:hAnsi="Helvetica" w:cs="Calibri"/>
                <w:b/>
                <w:bCs/>
                <w:iCs/>
                <w:sz w:val="20"/>
                <w:szCs w:val="20"/>
              </w:rPr>
              <w:t>Zap. št.</w:t>
            </w:r>
          </w:p>
          <w:p w:rsidR="00134F9D" w:rsidRPr="00AC586D" w:rsidRDefault="00134F9D" w:rsidP="00322F51">
            <w:pPr>
              <w:spacing w:line="280" w:lineRule="atLeast"/>
              <w:contextualSpacing/>
              <w:jc w:val="both"/>
              <w:rPr>
                <w:rFonts w:ascii="Helvetica" w:hAnsi="Helvetica" w:cs="Calibri"/>
                <w:b/>
                <w:bCs/>
                <w:iCs/>
                <w:sz w:val="20"/>
                <w:szCs w:val="20"/>
              </w:rPr>
            </w:pPr>
          </w:p>
        </w:tc>
        <w:tc>
          <w:tcPr>
            <w:tcW w:w="7731" w:type="dxa"/>
            <w:shd w:val="clear" w:color="auto" w:fill="FFFF81"/>
          </w:tcPr>
          <w:p w:rsidR="00134F9D" w:rsidRPr="00AC586D" w:rsidRDefault="00134F9D" w:rsidP="00322F51">
            <w:pPr>
              <w:spacing w:line="280" w:lineRule="atLeast"/>
              <w:contextualSpacing/>
              <w:jc w:val="both"/>
              <w:rPr>
                <w:rFonts w:ascii="Helvetica" w:hAnsi="Helvetica" w:cs="Calibri"/>
                <w:b/>
                <w:bCs/>
                <w:iCs/>
                <w:sz w:val="20"/>
                <w:szCs w:val="20"/>
              </w:rPr>
            </w:pPr>
            <w:r w:rsidRPr="00AC586D">
              <w:rPr>
                <w:rFonts w:ascii="Helvetica" w:hAnsi="Helvetica" w:cs="Calibri"/>
                <w:b/>
                <w:bCs/>
                <w:iCs/>
                <w:sz w:val="20"/>
                <w:szCs w:val="20"/>
              </w:rPr>
              <w:t>Nazivi oz. popolne firme soponudnikov</w:t>
            </w:r>
          </w:p>
        </w:tc>
      </w:tr>
      <w:tr w:rsidR="00134F9D" w:rsidRPr="00AC586D" w:rsidTr="003E28D8">
        <w:trPr>
          <w:trHeight w:val="515"/>
        </w:trPr>
        <w:tc>
          <w:tcPr>
            <w:tcW w:w="1531"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1.</w:t>
            </w:r>
          </w:p>
          <w:p w:rsidR="00134F9D" w:rsidRPr="00AC586D" w:rsidRDefault="00134F9D" w:rsidP="00322F51">
            <w:pPr>
              <w:spacing w:line="280" w:lineRule="atLeast"/>
              <w:contextualSpacing/>
              <w:jc w:val="both"/>
              <w:rPr>
                <w:rFonts w:ascii="Helvetica" w:hAnsi="Helvetica" w:cs="Calibri"/>
                <w:bCs/>
                <w:iCs/>
                <w:sz w:val="20"/>
                <w:szCs w:val="20"/>
              </w:rPr>
            </w:pPr>
          </w:p>
        </w:tc>
        <w:permStart w:id="1642014107" w:edGrp="everyone"/>
        <w:tc>
          <w:tcPr>
            <w:tcW w:w="7731"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642014107"/>
          </w:p>
        </w:tc>
      </w:tr>
      <w:tr w:rsidR="00134F9D" w:rsidRPr="00AC586D" w:rsidTr="003E28D8">
        <w:trPr>
          <w:trHeight w:val="685"/>
        </w:trPr>
        <w:tc>
          <w:tcPr>
            <w:tcW w:w="1531"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2.</w:t>
            </w:r>
          </w:p>
          <w:p w:rsidR="00134F9D" w:rsidRPr="00AC586D" w:rsidRDefault="00134F9D" w:rsidP="00322F51">
            <w:pPr>
              <w:spacing w:line="280" w:lineRule="atLeast"/>
              <w:contextualSpacing/>
              <w:jc w:val="both"/>
              <w:rPr>
                <w:rFonts w:ascii="Helvetica" w:hAnsi="Helvetica" w:cs="Calibri"/>
                <w:bCs/>
                <w:iCs/>
                <w:sz w:val="20"/>
                <w:szCs w:val="20"/>
              </w:rPr>
            </w:pPr>
          </w:p>
        </w:tc>
        <w:permStart w:id="1724738235" w:edGrp="everyone"/>
        <w:tc>
          <w:tcPr>
            <w:tcW w:w="7731"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724738235"/>
          </w:p>
        </w:tc>
      </w:tr>
      <w:tr w:rsidR="00134F9D" w:rsidRPr="00AC586D" w:rsidTr="003E28D8">
        <w:trPr>
          <w:trHeight w:val="696"/>
        </w:trPr>
        <w:tc>
          <w:tcPr>
            <w:tcW w:w="1531"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3.</w:t>
            </w:r>
          </w:p>
          <w:p w:rsidR="00134F9D" w:rsidRPr="00AC586D" w:rsidRDefault="00134F9D" w:rsidP="00322F51">
            <w:pPr>
              <w:spacing w:line="280" w:lineRule="atLeast"/>
              <w:contextualSpacing/>
              <w:jc w:val="both"/>
              <w:rPr>
                <w:rFonts w:ascii="Helvetica" w:hAnsi="Helvetica" w:cs="Calibri"/>
                <w:bCs/>
                <w:iCs/>
                <w:sz w:val="20"/>
                <w:szCs w:val="20"/>
              </w:rPr>
            </w:pPr>
          </w:p>
        </w:tc>
        <w:permStart w:id="132453507" w:edGrp="everyone"/>
        <w:tc>
          <w:tcPr>
            <w:tcW w:w="7731"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32453507"/>
          </w:p>
        </w:tc>
      </w:tr>
      <w:tr w:rsidR="00134F9D" w:rsidRPr="00AC586D" w:rsidTr="003E28D8">
        <w:trPr>
          <w:trHeight w:val="696"/>
        </w:trPr>
        <w:tc>
          <w:tcPr>
            <w:tcW w:w="1531" w:type="dxa"/>
            <w:shd w:val="clear" w:color="auto" w:fill="auto"/>
          </w:tcPr>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4.</w:t>
            </w:r>
          </w:p>
          <w:p w:rsidR="00134F9D" w:rsidRPr="00AC586D" w:rsidRDefault="00134F9D" w:rsidP="00322F51">
            <w:pPr>
              <w:spacing w:line="280" w:lineRule="atLeast"/>
              <w:contextualSpacing/>
              <w:jc w:val="both"/>
              <w:rPr>
                <w:rFonts w:ascii="Helvetica" w:hAnsi="Helvetica" w:cs="Calibri"/>
                <w:bCs/>
                <w:iCs/>
                <w:sz w:val="20"/>
                <w:szCs w:val="20"/>
              </w:rPr>
            </w:pPr>
          </w:p>
        </w:tc>
        <w:permStart w:id="1447172249" w:edGrp="everyone"/>
        <w:tc>
          <w:tcPr>
            <w:tcW w:w="7731" w:type="dxa"/>
            <w:shd w:val="clear" w:color="auto" w:fill="auto"/>
            <w:vAlign w:val="center"/>
          </w:tcPr>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447172249"/>
          </w:p>
        </w:tc>
      </w:tr>
    </w:tbl>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
          <w:bCs/>
          <w:iCs/>
          <w:sz w:val="20"/>
          <w:szCs w:val="20"/>
          <w:u w:val="single"/>
        </w:rPr>
      </w:pPr>
      <w:r w:rsidRPr="00AC586D">
        <w:rPr>
          <w:rFonts w:ascii="Helvetica" w:hAnsi="Helvetica" w:cs="Calibri"/>
          <w:b/>
          <w:bCs/>
          <w:iCs/>
          <w:sz w:val="20"/>
          <w:szCs w:val="20"/>
          <w:u w:val="single"/>
        </w:rPr>
        <w:t xml:space="preserve">Ta obrazec podpišejo predstavniki vseh ponudnikov, ki so predložili skupno ponudbo. </w:t>
      </w:r>
    </w:p>
    <w:p w:rsidR="00134F9D" w:rsidRPr="00AC586D" w:rsidRDefault="00134F9D" w:rsidP="00322F51">
      <w:pPr>
        <w:spacing w:line="280" w:lineRule="atLeast"/>
        <w:contextualSpacing/>
        <w:jc w:val="both"/>
        <w:rPr>
          <w:rFonts w:ascii="Helvetica" w:hAnsi="Helvetica" w:cs="Calibri"/>
          <w:bCs/>
          <w:iCs/>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Izjavljamo, da:</w:t>
      </w:r>
    </w:p>
    <w:p w:rsidR="004C0209" w:rsidRPr="004C0209" w:rsidRDefault="004C0209" w:rsidP="00E2222E">
      <w:pPr>
        <w:numPr>
          <w:ilvl w:val="0"/>
          <w:numId w:val="13"/>
        </w:numPr>
        <w:tabs>
          <w:tab w:val="num" w:pos="709"/>
        </w:tabs>
        <w:spacing w:line="280" w:lineRule="atLeast"/>
        <w:ind w:left="709" w:hanging="425"/>
        <w:contextualSpacing/>
        <w:jc w:val="both"/>
        <w:rPr>
          <w:rFonts w:ascii="Helvetica" w:hAnsi="Helvetica" w:cs="Calibri"/>
          <w:bCs/>
          <w:iCs/>
          <w:sz w:val="20"/>
          <w:szCs w:val="20"/>
          <w:lang w:val="en-US"/>
        </w:rPr>
      </w:pPr>
      <w:r w:rsidRPr="004C0209">
        <w:rPr>
          <w:rFonts w:ascii="Helvetica" w:hAnsi="Helvetica" w:cs="Calibri"/>
          <w:bCs/>
          <w:iCs/>
          <w:sz w:val="20"/>
          <w:szCs w:val="20"/>
          <w:lang w:val="en-US"/>
        </w:rPr>
        <w:t>bomo izvajali javno naročilo strokovno in kvalitetno po pravilih stroke, v skladu z veljavnimi predpisi (zakoni, pravilniki, standardi, tehničnimi soglasji), tehničnimi navodili, priporočili in normativi, če bomo izbrani za izvedbo javnega naročila;</w:t>
      </w:r>
    </w:p>
    <w:p w:rsidR="004C0209" w:rsidRPr="004C0209" w:rsidRDefault="004C0209" w:rsidP="00E2222E">
      <w:pPr>
        <w:numPr>
          <w:ilvl w:val="0"/>
          <w:numId w:val="13"/>
        </w:numPr>
        <w:tabs>
          <w:tab w:val="num" w:pos="709"/>
        </w:tabs>
        <w:spacing w:line="280" w:lineRule="atLeast"/>
        <w:ind w:left="709" w:hanging="425"/>
        <w:contextualSpacing/>
        <w:jc w:val="both"/>
        <w:rPr>
          <w:rFonts w:ascii="Helvetica" w:hAnsi="Helvetica" w:cs="Calibri"/>
          <w:bCs/>
          <w:iCs/>
          <w:sz w:val="20"/>
          <w:szCs w:val="20"/>
          <w:lang w:val="en-US"/>
        </w:rPr>
      </w:pPr>
      <w:r w:rsidRPr="004C0209">
        <w:rPr>
          <w:rFonts w:ascii="Helvetica" w:hAnsi="Helvetica" w:cs="Calibri"/>
          <w:bCs/>
          <w:iCs/>
          <w:sz w:val="20"/>
          <w:szCs w:val="20"/>
          <w:lang w:val="en-US"/>
        </w:rPr>
        <w:t>bomo javno naročilo izvajali s strokovno usposobljenimi delavci oziroma kadrom in pri tem upoštevali vse zahteve varstva pri delu in delovne zakonodaje, veljavne na ozemlju RS;</w:t>
      </w:r>
    </w:p>
    <w:p w:rsidR="004C0209" w:rsidRPr="004C0209" w:rsidRDefault="004C0209" w:rsidP="00E2222E">
      <w:pPr>
        <w:numPr>
          <w:ilvl w:val="0"/>
          <w:numId w:val="13"/>
        </w:numPr>
        <w:tabs>
          <w:tab w:val="num" w:pos="709"/>
        </w:tabs>
        <w:spacing w:line="280" w:lineRule="atLeast"/>
        <w:ind w:left="709" w:hanging="425"/>
        <w:contextualSpacing/>
        <w:jc w:val="both"/>
        <w:rPr>
          <w:rFonts w:ascii="Helvetica" w:hAnsi="Helvetica" w:cs="Calibri"/>
          <w:bCs/>
          <w:iCs/>
          <w:sz w:val="20"/>
          <w:szCs w:val="20"/>
          <w:lang w:val="en-US"/>
        </w:rPr>
      </w:pPr>
      <w:r w:rsidRPr="004C0209">
        <w:rPr>
          <w:rFonts w:ascii="Helvetica" w:hAnsi="Helvetica" w:cs="Calibri"/>
          <w:bCs/>
          <w:iCs/>
          <w:sz w:val="20"/>
          <w:szCs w:val="20"/>
          <w:lang w:val="en-US"/>
        </w:rPr>
        <w:t>se v celoti strinjamo in sprejemamo pogoje in ostale zahteve naročnika, navedene v tej dokumentaciji v zvezi z oddajo javnega naročila, brez kakršnihkoli omejitev;</w:t>
      </w:r>
    </w:p>
    <w:p w:rsidR="004C0209" w:rsidRPr="004C0209" w:rsidRDefault="004C0209" w:rsidP="00E2222E">
      <w:pPr>
        <w:numPr>
          <w:ilvl w:val="0"/>
          <w:numId w:val="13"/>
        </w:numPr>
        <w:tabs>
          <w:tab w:val="num" w:pos="709"/>
        </w:tabs>
        <w:spacing w:line="280" w:lineRule="atLeast"/>
        <w:ind w:left="709" w:hanging="425"/>
        <w:contextualSpacing/>
        <w:jc w:val="both"/>
        <w:rPr>
          <w:rFonts w:ascii="Helvetica" w:hAnsi="Helvetica" w:cs="Calibri"/>
          <w:bCs/>
          <w:iCs/>
          <w:sz w:val="20"/>
          <w:szCs w:val="20"/>
          <w:lang w:val="en-US"/>
        </w:rPr>
      </w:pPr>
      <w:r w:rsidRPr="004C0209">
        <w:rPr>
          <w:rFonts w:ascii="Helvetica" w:hAnsi="Helvetica" w:cs="Calibri"/>
          <w:bCs/>
          <w:iCs/>
          <w:sz w:val="20"/>
          <w:szCs w:val="20"/>
          <w:lang w:val="en-US"/>
        </w:rPr>
        <w:t>smo ob izdelavi ponudbe pregledali celotno dokumentacijo v zvezi z oddajo javnega naročila;</w:t>
      </w:r>
    </w:p>
    <w:p w:rsidR="004C0209" w:rsidRPr="004C0209" w:rsidRDefault="004C0209" w:rsidP="00E2222E">
      <w:pPr>
        <w:numPr>
          <w:ilvl w:val="0"/>
          <w:numId w:val="13"/>
        </w:numPr>
        <w:tabs>
          <w:tab w:val="num" w:pos="709"/>
        </w:tabs>
        <w:spacing w:line="280" w:lineRule="atLeast"/>
        <w:ind w:left="709" w:hanging="425"/>
        <w:contextualSpacing/>
        <w:jc w:val="both"/>
        <w:rPr>
          <w:rFonts w:ascii="Helvetica" w:hAnsi="Helvetica" w:cs="Calibri"/>
          <w:bCs/>
          <w:iCs/>
          <w:sz w:val="20"/>
          <w:szCs w:val="20"/>
          <w:lang w:val="en-US"/>
        </w:rPr>
      </w:pPr>
      <w:r w:rsidRPr="004C0209">
        <w:rPr>
          <w:rFonts w:ascii="Helvetica" w:hAnsi="Helvetica" w:cs="Calibri"/>
          <w:bCs/>
          <w:iCs/>
          <w:sz w:val="20"/>
          <w:szCs w:val="20"/>
          <w:lang w:val="en-US"/>
        </w:rPr>
        <w:t>smo v celoti seznanjeni z obsegom in zahtevnostjo javnega naročila;</w:t>
      </w:r>
    </w:p>
    <w:p w:rsidR="004C0209" w:rsidRPr="004C0209" w:rsidRDefault="004C0209" w:rsidP="00E2222E">
      <w:pPr>
        <w:numPr>
          <w:ilvl w:val="0"/>
          <w:numId w:val="13"/>
        </w:numPr>
        <w:tabs>
          <w:tab w:val="num" w:pos="709"/>
        </w:tabs>
        <w:spacing w:line="280" w:lineRule="atLeast"/>
        <w:ind w:left="709" w:hanging="425"/>
        <w:contextualSpacing/>
        <w:jc w:val="both"/>
        <w:rPr>
          <w:rFonts w:ascii="Helvetica" w:hAnsi="Helvetica" w:cs="Calibri"/>
          <w:bCs/>
          <w:iCs/>
          <w:sz w:val="20"/>
          <w:szCs w:val="20"/>
          <w:lang w:val="en-US"/>
        </w:rPr>
      </w:pPr>
      <w:r w:rsidRPr="004C0209">
        <w:rPr>
          <w:rFonts w:ascii="Helvetica" w:hAnsi="Helvetica" w:cs="Calibri"/>
          <w:bCs/>
          <w:iCs/>
          <w:sz w:val="20"/>
          <w:szCs w:val="20"/>
          <w:lang w:val="en-US"/>
        </w:rPr>
        <w:t>ne bomo imeli do naročnika kakršnegakoli odškodninskega zahtevka, če ne bomo izbrani za izvedbo javnega naročila;</w:t>
      </w:r>
    </w:p>
    <w:p w:rsidR="004C0209" w:rsidRDefault="004C0209" w:rsidP="00E2222E">
      <w:pPr>
        <w:numPr>
          <w:ilvl w:val="0"/>
          <w:numId w:val="13"/>
        </w:numPr>
        <w:tabs>
          <w:tab w:val="num" w:pos="709"/>
        </w:tabs>
        <w:spacing w:line="280" w:lineRule="atLeast"/>
        <w:ind w:left="709" w:hanging="425"/>
        <w:contextualSpacing/>
        <w:jc w:val="both"/>
        <w:rPr>
          <w:rFonts w:ascii="Helvetica" w:hAnsi="Helvetica" w:cs="Calibri"/>
          <w:bCs/>
          <w:iCs/>
          <w:sz w:val="20"/>
          <w:szCs w:val="20"/>
          <w:lang w:val="en-US"/>
        </w:rPr>
      </w:pPr>
      <w:r w:rsidRPr="004C0209">
        <w:rPr>
          <w:rFonts w:ascii="Helvetica" w:hAnsi="Helvetica" w:cs="Calibri"/>
          <w:bCs/>
          <w:iCs/>
          <w:sz w:val="20"/>
          <w:szCs w:val="20"/>
          <w:lang w:val="en-US"/>
        </w:rPr>
        <w:t>smo podali samo resnične oziroma verodostojne izjave;</w:t>
      </w:r>
    </w:p>
    <w:p w:rsidR="00093ACC" w:rsidRPr="00093ACC" w:rsidRDefault="00093ACC" w:rsidP="00E2222E">
      <w:pPr>
        <w:numPr>
          <w:ilvl w:val="0"/>
          <w:numId w:val="13"/>
        </w:numPr>
        <w:tabs>
          <w:tab w:val="num" w:pos="709"/>
        </w:tabs>
        <w:spacing w:line="280" w:lineRule="atLeast"/>
        <w:ind w:left="709" w:hanging="425"/>
        <w:contextualSpacing/>
        <w:jc w:val="both"/>
        <w:rPr>
          <w:rFonts w:ascii="Helvetica" w:hAnsi="Helvetica" w:cs="Calibri"/>
          <w:bCs/>
          <w:iCs/>
          <w:sz w:val="20"/>
          <w:szCs w:val="20"/>
          <w:lang w:val="en-US"/>
        </w:rPr>
      </w:pPr>
      <w:r w:rsidRPr="00093ACC">
        <w:rPr>
          <w:rFonts w:ascii="Helvetica" w:hAnsi="Helvetica" w:cs="Calibri"/>
          <w:bCs/>
          <w:iCs/>
          <w:sz w:val="20"/>
          <w:szCs w:val="20"/>
        </w:rPr>
        <w:t>bomo za izvajanje storitev čiščenja zagotavljali</w:t>
      </w:r>
      <w:r w:rsidR="00E2222E">
        <w:rPr>
          <w:rFonts w:ascii="Helvetica" w:hAnsi="Helvetica" w:cs="Calibri"/>
          <w:bCs/>
          <w:iCs/>
          <w:sz w:val="20"/>
          <w:szCs w:val="20"/>
        </w:rPr>
        <w:t xml:space="preserve"> </w:t>
      </w:r>
      <w:r w:rsidR="00E2222E" w:rsidRPr="00E2222E">
        <w:rPr>
          <w:rFonts w:ascii="Helvetica" w:hAnsi="Helvetica" w:cs="Calibri"/>
          <w:bCs/>
          <w:iCs/>
          <w:sz w:val="20"/>
          <w:szCs w:val="20"/>
        </w:rPr>
        <w:t>zadostno število delavcev od ponedeljka do petka v zahtevanih terminih in zahtevanem številu ur prisotnosti, kot izhaja iz tehničnih specifikacij te dokumentacije</w:t>
      </w:r>
      <w:r>
        <w:rPr>
          <w:rFonts w:ascii="Helvetica" w:hAnsi="Helvetica" w:cs="Calibri"/>
          <w:bCs/>
          <w:iCs/>
          <w:sz w:val="20"/>
          <w:szCs w:val="20"/>
          <w:lang w:val="en-US"/>
        </w:rPr>
        <w:t>;</w:t>
      </w:r>
    </w:p>
    <w:p w:rsidR="006C7686" w:rsidRPr="006C7686" w:rsidRDefault="006C7686" w:rsidP="00E2222E">
      <w:pPr>
        <w:numPr>
          <w:ilvl w:val="0"/>
          <w:numId w:val="13"/>
        </w:numPr>
        <w:tabs>
          <w:tab w:val="num" w:pos="709"/>
        </w:tabs>
        <w:spacing w:line="280" w:lineRule="atLeast"/>
        <w:ind w:left="709" w:hanging="425"/>
        <w:contextualSpacing/>
        <w:jc w:val="both"/>
        <w:rPr>
          <w:rFonts w:ascii="Helvetica" w:hAnsi="Helvetica" w:cs="Calibri"/>
          <w:bCs/>
          <w:iCs/>
          <w:sz w:val="20"/>
          <w:szCs w:val="20"/>
        </w:rPr>
      </w:pPr>
      <w:r w:rsidRPr="006C7686">
        <w:rPr>
          <w:rFonts w:ascii="Helvetica" w:hAnsi="Helvetica" w:cs="Calibri"/>
          <w:bCs/>
          <w:iCs/>
          <w:sz w:val="20"/>
          <w:szCs w:val="20"/>
        </w:rPr>
        <w:t>bo</w:t>
      </w:r>
      <w:r>
        <w:rPr>
          <w:rFonts w:ascii="Helvetica" w:hAnsi="Helvetica" w:cs="Calibri"/>
          <w:bCs/>
          <w:iCs/>
          <w:sz w:val="20"/>
          <w:szCs w:val="20"/>
        </w:rPr>
        <w:t>mo</w:t>
      </w:r>
      <w:r w:rsidRPr="006C7686">
        <w:rPr>
          <w:rFonts w:ascii="Helvetica" w:hAnsi="Helvetica" w:cs="Calibri"/>
          <w:bCs/>
          <w:iCs/>
          <w:sz w:val="20"/>
          <w:szCs w:val="20"/>
        </w:rPr>
        <w:t xml:space="preserve"> na lokacijo naročnika razporedil</w:t>
      </w:r>
      <w:r>
        <w:rPr>
          <w:rFonts w:ascii="Helvetica" w:hAnsi="Helvetica" w:cs="Calibri"/>
          <w:bCs/>
          <w:iCs/>
          <w:sz w:val="20"/>
          <w:szCs w:val="20"/>
        </w:rPr>
        <w:t>i</w:t>
      </w:r>
      <w:r w:rsidRPr="006C7686">
        <w:rPr>
          <w:rFonts w:ascii="Helvetica" w:hAnsi="Helvetica" w:cs="Calibri"/>
          <w:bCs/>
          <w:iCs/>
          <w:sz w:val="20"/>
          <w:szCs w:val="20"/>
        </w:rPr>
        <w:t xml:space="preserve"> delavce, ki imajo izvedeno najmanj izobraževanje s področja varnosti in zdravja pri delu, varnega dela z nevarnimi snovmi ter s področja varstva pred požarom;</w:t>
      </w:r>
    </w:p>
    <w:p w:rsidR="002C6CF3" w:rsidRDefault="004C0209" w:rsidP="00E2222E">
      <w:pPr>
        <w:numPr>
          <w:ilvl w:val="0"/>
          <w:numId w:val="13"/>
        </w:numPr>
        <w:tabs>
          <w:tab w:val="num" w:pos="709"/>
        </w:tabs>
        <w:spacing w:line="280" w:lineRule="atLeast"/>
        <w:ind w:left="709" w:hanging="425"/>
        <w:contextualSpacing/>
        <w:jc w:val="both"/>
        <w:rPr>
          <w:rFonts w:ascii="Helvetica" w:hAnsi="Helvetica" w:cs="Calibri"/>
          <w:bCs/>
          <w:iCs/>
          <w:sz w:val="20"/>
          <w:szCs w:val="20"/>
          <w:lang w:val="en-US"/>
        </w:rPr>
      </w:pPr>
      <w:r w:rsidRPr="006C7686">
        <w:rPr>
          <w:rFonts w:ascii="Helvetica" w:hAnsi="Helvetica" w:cs="Calibri"/>
          <w:bCs/>
          <w:iCs/>
          <w:sz w:val="20"/>
          <w:szCs w:val="20"/>
          <w:lang w:val="en-US"/>
        </w:rPr>
        <w:t xml:space="preserve">bomo </w:t>
      </w:r>
      <w:r w:rsidR="006C7686" w:rsidRPr="006C7686">
        <w:rPr>
          <w:rFonts w:ascii="Helvetica" w:hAnsi="Helvetica" w:cs="Calibri"/>
          <w:bCs/>
          <w:iCs/>
          <w:sz w:val="20"/>
          <w:szCs w:val="20"/>
        </w:rPr>
        <w:t>pred podpisom pogodbe predložil</w:t>
      </w:r>
      <w:r w:rsidR="006C7686">
        <w:rPr>
          <w:rFonts w:ascii="Helvetica" w:hAnsi="Helvetica" w:cs="Calibri"/>
          <w:bCs/>
          <w:iCs/>
          <w:sz w:val="20"/>
          <w:szCs w:val="20"/>
        </w:rPr>
        <w:t>i</w:t>
      </w:r>
      <w:r w:rsidR="006C7686" w:rsidRPr="006C7686">
        <w:rPr>
          <w:rFonts w:ascii="Helvetica" w:hAnsi="Helvetica" w:cs="Calibri"/>
          <w:bCs/>
          <w:iCs/>
          <w:sz w:val="20"/>
          <w:szCs w:val="20"/>
        </w:rPr>
        <w:t xml:space="preserve"> točen operativni načrt čiščenja</w:t>
      </w:r>
      <w:r w:rsidR="00315367">
        <w:rPr>
          <w:rFonts w:ascii="Helvetica" w:hAnsi="Helvetica" w:cs="Calibri"/>
          <w:bCs/>
          <w:iCs/>
          <w:sz w:val="20"/>
          <w:szCs w:val="20"/>
        </w:rPr>
        <w:t xml:space="preserve"> v sklad</w:t>
      </w:r>
      <w:r w:rsidR="006C7686">
        <w:rPr>
          <w:rFonts w:ascii="Helvetica" w:hAnsi="Helvetica" w:cs="Calibri"/>
          <w:bCs/>
          <w:iCs/>
          <w:sz w:val="20"/>
          <w:szCs w:val="20"/>
        </w:rPr>
        <w:t xml:space="preserve">u s točko </w:t>
      </w:r>
      <w:r w:rsidR="006C7686">
        <w:rPr>
          <w:rFonts w:ascii="Helvetica" w:hAnsi="Helvetica" w:cs="Calibri"/>
          <w:bCs/>
          <w:iCs/>
          <w:sz w:val="20"/>
          <w:szCs w:val="20"/>
          <w:lang w:val="en-US"/>
        </w:rPr>
        <w:t>8.4.7</w:t>
      </w:r>
      <w:r w:rsidR="006C7686" w:rsidRPr="00C87A06">
        <w:rPr>
          <w:rFonts w:ascii="Helvetica" w:hAnsi="Helvetica" w:cs="Calibri"/>
          <w:bCs/>
          <w:iCs/>
          <w:sz w:val="20"/>
          <w:szCs w:val="20"/>
          <w:lang w:val="en-US"/>
        </w:rPr>
        <w:t xml:space="preserve">. </w:t>
      </w:r>
      <w:r w:rsidR="006C7686">
        <w:rPr>
          <w:rFonts w:ascii="Helvetica" w:hAnsi="Helvetica" w:cs="Calibri"/>
          <w:bCs/>
          <w:iCs/>
          <w:sz w:val="20"/>
          <w:szCs w:val="20"/>
          <w:lang w:val="en-US"/>
        </w:rPr>
        <w:t>II. poglavja te dokumentacije;</w:t>
      </w:r>
    </w:p>
    <w:p w:rsidR="007D6886" w:rsidRPr="007D6886" w:rsidRDefault="007D6886" w:rsidP="007D6886">
      <w:pPr>
        <w:numPr>
          <w:ilvl w:val="0"/>
          <w:numId w:val="13"/>
        </w:numPr>
        <w:tabs>
          <w:tab w:val="num" w:pos="709"/>
        </w:tabs>
        <w:spacing w:line="280" w:lineRule="atLeast"/>
        <w:ind w:left="709" w:hanging="425"/>
        <w:contextualSpacing/>
        <w:jc w:val="both"/>
        <w:rPr>
          <w:rFonts w:ascii="Helvetica" w:hAnsi="Helvetica" w:cs="Calibri"/>
          <w:bCs/>
          <w:iCs/>
          <w:sz w:val="20"/>
          <w:szCs w:val="20"/>
        </w:rPr>
      </w:pPr>
      <w:r>
        <w:rPr>
          <w:rFonts w:ascii="Helvetica" w:hAnsi="Helvetica" w:cs="Calibri"/>
          <w:bCs/>
          <w:iCs/>
          <w:sz w:val="20"/>
          <w:szCs w:val="20"/>
        </w:rPr>
        <w:t>bodo naši</w:t>
      </w:r>
      <w:r w:rsidRPr="007D6886">
        <w:rPr>
          <w:rFonts w:ascii="Helvetica" w:hAnsi="Helvetica" w:cs="Calibri"/>
          <w:bCs/>
          <w:iCs/>
          <w:sz w:val="20"/>
          <w:szCs w:val="20"/>
        </w:rPr>
        <w:t xml:space="preserve"> zaposleni nosili ustrezna delovna oblačila (enotne barve z jasno oznako imena gospodarskega subje</w:t>
      </w:r>
      <w:r>
        <w:rPr>
          <w:rFonts w:ascii="Helvetica" w:hAnsi="Helvetica" w:cs="Calibri"/>
          <w:bCs/>
          <w:iCs/>
          <w:sz w:val="20"/>
          <w:szCs w:val="20"/>
        </w:rPr>
        <w:t>kta, kjer so delavci zaposleni);</w:t>
      </w:r>
    </w:p>
    <w:p w:rsidR="004C0209" w:rsidRPr="006C7686" w:rsidRDefault="004C0209" w:rsidP="00E2222E">
      <w:pPr>
        <w:numPr>
          <w:ilvl w:val="0"/>
          <w:numId w:val="13"/>
        </w:numPr>
        <w:tabs>
          <w:tab w:val="num" w:pos="709"/>
        </w:tabs>
        <w:spacing w:line="280" w:lineRule="atLeast"/>
        <w:ind w:left="709" w:hanging="425"/>
        <w:contextualSpacing/>
        <w:jc w:val="both"/>
        <w:rPr>
          <w:rFonts w:ascii="Helvetica" w:hAnsi="Helvetica" w:cs="Calibri"/>
          <w:bCs/>
          <w:iCs/>
          <w:sz w:val="20"/>
          <w:szCs w:val="20"/>
          <w:lang w:val="en-US"/>
        </w:rPr>
      </w:pPr>
      <w:r w:rsidRPr="006C7686">
        <w:rPr>
          <w:rFonts w:ascii="Helvetica" w:hAnsi="Helvetica" w:cs="Calibri"/>
          <w:bCs/>
          <w:iCs/>
          <w:sz w:val="20"/>
          <w:szCs w:val="20"/>
          <w:lang w:val="en-US"/>
        </w:rPr>
        <w:t>je naša ponudba</w:t>
      </w:r>
      <w:r w:rsidR="00093ACC" w:rsidRPr="006C7686">
        <w:rPr>
          <w:rFonts w:ascii="Helvetica" w:hAnsi="Helvetica" w:cs="Calibri"/>
          <w:bCs/>
          <w:iCs/>
          <w:sz w:val="20"/>
          <w:szCs w:val="20"/>
          <w:lang w:val="en-US"/>
        </w:rPr>
        <w:t xml:space="preserve"> veljavna najmanj do vključno 3</w:t>
      </w:r>
      <w:r w:rsidR="00BF7ECB">
        <w:rPr>
          <w:rFonts w:ascii="Helvetica" w:hAnsi="Helvetica" w:cs="Calibri"/>
          <w:bCs/>
          <w:iCs/>
          <w:sz w:val="20"/>
          <w:szCs w:val="20"/>
          <w:lang w:val="en-US"/>
        </w:rPr>
        <w:t>1. 7</w:t>
      </w:r>
      <w:r w:rsidRPr="006C7686">
        <w:rPr>
          <w:rFonts w:ascii="Helvetica" w:hAnsi="Helvetica" w:cs="Calibri"/>
          <w:bCs/>
          <w:iCs/>
          <w:sz w:val="20"/>
          <w:szCs w:val="20"/>
          <w:lang w:val="en-US"/>
        </w:rPr>
        <w:t>. 20</w:t>
      </w:r>
      <w:r w:rsidR="007D6886">
        <w:rPr>
          <w:rFonts w:ascii="Helvetica" w:hAnsi="Helvetica" w:cs="Calibri"/>
          <w:bCs/>
          <w:iCs/>
          <w:sz w:val="20"/>
          <w:szCs w:val="20"/>
          <w:lang w:val="en-US"/>
        </w:rPr>
        <w:t>26</w:t>
      </w:r>
      <w:r w:rsidRPr="006C7686">
        <w:rPr>
          <w:rFonts w:ascii="Helvetica" w:hAnsi="Helvetica" w:cs="Calibri"/>
          <w:bCs/>
          <w:iCs/>
          <w:sz w:val="20"/>
          <w:szCs w:val="20"/>
          <w:lang w:val="en-US"/>
        </w:rPr>
        <w:t xml:space="preserve">. </w:t>
      </w:r>
    </w:p>
    <w:p w:rsidR="00134F9D" w:rsidRPr="00AC586D" w:rsidRDefault="00134F9D" w:rsidP="00322F51">
      <w:pPr>
        <w:spacing w:line="280" w:lineRule="atLeast"/>
        <w:contextualSpacing/>
        <w:jc w:val="both"/>
        <w:rPr>
          <w:rFonts w:ascii="Helvetica" w:hAnsi="Helvetica" w:cs="Calibri"/>
          <w:sz w:val="20"/>
          <w:szCs w:val="20"/>
        </w:rPr>
      </w:pPr>
    </w:p>
    <w:p w:rsidR="00134F9D" w:rsidRPr="00AC586D" w:rsidRDefault="00134F9D" w:rsidP="00322F51">
      <w:pPr>
        <w:spacing w:line="280" w:lineRule="atLeast"/>
        <w:contextualSpacing/>
        <w:jc w:val="both"/>
        <w:rPr>
          <w:rFonts w:ascii="Helvetica" w:hAnsi="Helvetica" w:cs="Calibri"/>
          <w:bCs/>
          <w:iCs/>
          <w:sz w:val="20"/>
          <w:szCs w:val="20"/>
        </w:rPr>
      </w:pPr>
      <w:r w:rsidRPr="00AC586D">
        <w:rPr>
          <w:rFonts w:ascii="Helvetica" w:hAnsi="Helvetica" w:cs="Calibri"/>
          <w:bCs/>
          <w:iCs/>
          <w:sz w:val="20"/>
          <w:szCs w:val="20"/>
        </w:rPr>
        <w:t xml:space="preserve">Dne: </w:t>
      </w:r>
      <w:permStart w:id="1872062420" w:edGrp="everyone"/>
      <w:r w:rsidR="004F289C" w:rsidRPr="00AC586D">
        <w:rPr>
          <w:rFonts w:ascii="Helvetica" w:hAnsi="Helvetica" w:cs="Calibri"/>
          <w:bCs/>
          <w:iCs/>
          <w:sz w:val="20"/>
          <w:szCs w:val="20"/>
        </w:rPr>
        <w:fldChar w:fldCharType="begin">
          <w:ffData>
            <w:name w:val="Besedilo7"/>
            <w:enabled/>
            <w:calcOnExit w:val="0"/>
            <w:textInput/>
          </w:ffData>
        </w:fldChar>
      </w:r>
      <w:r w:rsidR="004F289C" w:rsidRPr="00AC586D">
        <w:rPr>
          <w:rFonts w:ascii="Helvetica" w:hAnsi="Helvetica" w:cs="Calibri"/>
          <w:bCs/>
          <w:iCs/>
          <w:sz w:val="20"/>
          <w:szCs w:val="20"/>
        </w:rPr>
        <w:instrText xml:space="preserve"> FORMTEXT </w:instrText>
      </w:r>
      <w:r w:rsidR="004F289C" w:rsidRPr="00AC586D">
        <w:rPr>
          <w:rFonts w:ascii="Helvetica" w:hAnsi="Helvetica" w:cs="Calibri"/>
          <w:bCs/>
          <w:iCs/>
          <w:sz w:val="20"/>
          <w:szCs w:val="20"/>
        </w:rPr>
      </w:r>
      <w:r w:rsidR="004F289C"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4F289C" w:rsidRPr="00AC586D">
        <w:rPr>
          <w:rFonts w:ascii="Helvetica" w:hAnsi="Helvetica" w:cs="Calibri"/>
          <w:bCs/>
          <w:iCs/>
          <w:sz w:val="20"/>
          <w:szCs w:val="20"/>
        </w:rPr>
        <w:fldChar w:fldCharType="end"/>
      </w:r>
      <w:permEnd w:id="1872062420"/>
      <w:r w:rsidR="00E0142B">
        <w:rPr>
          <w:rFonts w:ascii="Helvetica" w:hAnsi="Helvetica" w:cs="Calibri"/>
          <w:bCs/>
          <w:iCs/>
          <w:sz w:val="20"/>
          <w:szCs w:val="20"/>
        </w:rPr>
        <w:tab/>
      </w:r>
      <w:r w:rsidR="00E0142B">
        <w:rPr>
          <w:rFonts w:ascii="Helvetica" w:hAnsi="Helvetica" w:cs="Calibri"/>
          <w:bCs/>
          <w:iCs/>
          <w:sz w:val="20"/>
          <w:szCs w:val="20"/>
        </w:rPr>
        <w:tab/>
      </w:r>
      <w:r w:rsidR="00E0142B">
        <w:rPr>
          <w:rFonts w:ascii="Helvetica" w:hAnsi="Helvetica" w:cs="Calibri"/>
          <w:bCs/>
          <w:iCs/>
          <w:sz w:val="20"/>
          <w:szCs w:val="20"/>
        </w:rPr>
        <w:tab/>
      </w:r>
      <w:r w:rsidR="00E0142B">
        <w:rPr>
          <w:rFonts w:ascii="Helvetica" w:hAnsi="Helvetica" w:cs="Calibri"/>
          <w:bCs/>
          <w:iCs/>
          <w:sz w:val="20"/>
          <w:szCs w:val="20"/>
        </w:rPr>
        <w:tab/>
      </w:r>
      <w:r w:rsidR="00E0142B">
        <w:rPr>
          <w:rFonts w:ascii="Helvetica" w:hAnsi="Helvetica" w:cs="Calibri"/>
          <w:bCs/>
          <w:iCs/>
          <w:sz w:val="20"/>
          <w:szCs w:val="20"/>
        </w:rPr>
        <w:tab/>
      </w:r>
      <w:r w:rsidR="00E0142B">
        <w:rPr>
          <w:rFonts w:ascii="Helvetica" w:hAnsi="Helvetica" w:cs="Calibri"/>
          <w:bCs/>
          <w:iCs/>
          <w:sz w:val="20"/>
          <w:szCs w:val="20"/>
        </w:rPr>
        <w:tab/>
      </w:r>
      <w:r w:rsidR="00E0142B">
        <w:rPr>
          <w:rFonts w:ascii="Helvetica" w:hAnsi="Helvetica" w:cs="Calibri"/>
          <w:bCs/>
          <w:iCs/>
          <w:sz w:val="20"/>
          <w:szCs w:val="20"/>
        </w:rPr>
        <w:tab/>
      </w:r>
      <w:r w:rsidR="004F289C">
        <w:rPr>
          <w:rFonts w:ascii="Helvetica" w:hAnsi="Helvetica" w:cs="Calibri"/>
          <w:bCs/>
          <w:iCs/>
          <w:sz w:val="20"/>
          <w:szCs w:val="20"/>
        </w:rPr>
        <w:t xml:space="preserve">  </w:t>
      </w:r>
      <w:r w:rsidR="00E0142B">
        <w:rPr>
          <w:rFonts w:ascii="Helvetica" w:hAnsi="Helvetica" w:cs="Calibri"/>
          <w:bCs/>
          <w:iCs/>
          <w:sz w:val="20"/>
          <w:szCs w:val="20"/>
        </w:rPr>
        <w:t xml:space="preserve">          </w:t>
      </w:r>
      <w:r w:rsidRPr="00AC586D">
        <w:rPr>
          <w:rFonts w:ascii="Helvetica" w:hAnsi="Helvetica" w:cs="Calibri"/>
          <w:bCs/>
          <w:iCs/>
          <w:sz w:val="20"/>
          <w:szCs w:val="20"/>
        </w:rPr>
        <w:t>Žig in podpis ponudnika</w:t>
      </w:r>
    </w:p>
    <w:p w:rsidR="00134F9D" w:rsidRPr="00AC586D" w:rsidRDefault="00134F9D" w:rsidP="00E0142B">
      <w:pPr>
        <w:spacing w:line="280" w:lineRule="atLeast"/>
        <w:ind w:left="5664" w:firstLine="708"/>
        <w:contextualSpacing/>
        <w:jc w:val="both"/>
        <w:rPr>
          <w:rFonts w:ascii="Helvetica" w:hAnsi="Helvetica"/>
        </w:rPr>
      </w:pPr>
      <w:r w:rsidRPr="00AC586D">
        <w:rPr>
          <w:rFonts w:ascii="Helvetica" w:hAnsi="Helvetica" w:cs="Calibri"/>
          <w:bCs/>
          <w:iCs/>
          <w:sz w:val="20"/>
          <w:szCs w:val="20"/>
        </w:rPr>
        <w:t>____________________</w:t>
      </w:r>
    </w:p>
    <w:p w:rsidR="007D6886" w:rsidRDefault="00134F9D" w:rsidP="00227629">
      <w:pPr>
        <w:pStyle w:val="Heading8"/>
        <w:spacing w:before="0" w:after="0" w:line="280" w:lineRule="atLeast"/>
        <w:contextualSpacing/>
        <w:jc w:val="both"/>
        <w:rPr>
          <w:rFonts w:ascii="Helvetica" w:hAnsi="Helvetica" w:cs="Calibri"/>
          <w:sz w:val="20"/>
          <w:szCs w:val="20"/>
        </w:rPr>
      </w:pPr>
      <w:r w:rsidRPr="00AC586D">
        <w:rPr>
          <w:rFonts w:ascii="Helvetica" w:hAnsi="Helvetica" w:cs="Calibri"/>
          <w:sz w:val="20"/>
          <w:szCs w:val="20"/>
        </w:rPr>
        <w:t xml:space="preserve">    </w:t>
      </w:r>
    </w:p>
    <w:p w:rsidR="007D6886" w:rsidRPr="00025BBB" w:rsidRDefault="007D6886" w:rsidP="007D6886">
      <w:pPr>
        <w:pStyle w:val="Heading8"/>
        <w:spacing w:after="0" w:line="280" w:lineRule="atLeast"/>
        <w:contextualSpacing/>
        <w:jc w:val="center"/>
        <w:rPr>
          <w:rFonts w:ascii="Helvetica" w:hAnsi="Helvetica" w:cs="Calibri"/>
          <w:b/>
          <w:i w:val="0"/>
          <w:sz w:val="20"/>
          <w:szCs w:val="20"/>
        </w:rPr>
      </w:pPr>
      <w:r w:rsidRPr="00025BBB">
        <w:rPr>
          <w:rFonts w:ascii="Helvetica" w:hAnsi="Helvetica" w:cs="Calibri"/>
          <w:b/>
          <w:i w:val="0"/>
          <w:sz w:val="20"/>
          <w:szCs w:val="20"/>
        </w:rPr>
        <w:lastRenderedPageBreak/>
        <w:t>PRILOGA K PONUDBI</w:t>
      </w:r>
    </w:p>
    <w:p w:rsidR="007D6886" w:rsidRPr="00025BBB" w:rsidRDefault="007D6886" w:rsidP="007D6886">
      <w:pPr>
        <w:pStyle w:val="Heading8"/>
        <w:spacing w:line="280" w:lineRule="atLeast"/>
        <w:contextualSpacing/>
        <w:rPr>
          <w:rFonts w:ascii="Helvetica" w:hAnsi="Helvetica" w:cs="Calibri"/>
          <w:b/>
          <w:i w:val="0"/>
          <w:sz w:val="20"/>
          <w:szCs w:val="20"/>
        </w:rPr>
      </w:pPr>
    </w:p>
    <w:p w:rsidR="007D6886" w:rsidRPr="00025BBB" w:rsidRDefault="007D6886" w:rsidP="007D6886">
      <w:pPr>
        <w:pStyle w:val="Heading8"/>
        <w:spacing w:line="280" w:lineRule="atLeast"/>
        <w:contextualSpacing/>
        <w:jc w:val="center"/>
        <w:rPr>
          <w:rFonts w:ascii="Helvetica" w:hAnsi="Helvetica" w:cs="Calibri"/>
          <w:b/>
          <w:i w:val="0"/>
          <w:sz w:val="20"/>
          <w:szCs w:val="20"/>
        </w:rPr>
      </w:pPr>
      <w:r w:rsidRPr="00025BBB">
        <w:rPr>
          <w:rFonts w:ascii="Helvetica" w:hAnsi="Helvetica" w:cs="Calibri"/>
          <w:b/>
          <w:i w:val="0"/>
          <w:sz w:val="20"/>
          <w:szCs w:val="20"/>
        </w:rPr>
        <w:t>KALKULATIVNI ELEMENTI</w:t>
      </w:r>
    </w:p>
    <w:p w:rsidR="007D6886" w:rsidRPr="00025BBB" w:rsidRDefault="007D6886" w:rsidP="007D6886">
      <w:pPr>
        <w:pStyle w:val="Heading8"/>
        <w:spacing w:line="280" w:lineRule="atLeast"/>
        <w:contextualSpacing/>
        <w:jc w:val="both"/>
        <w:rPr>
          <w:rFonts w:ascii="Helvetica" w:hAnsi="Helvetica" w:cs="Calibri"/>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520"/>
        <w:gridCol w:w="4520"/>
      </w:tblGrid>
      <w:tr w:rsidR="007D6886" w:rsidRPr="00025BBB" w:rsidTr="006A048A">
        <w:trPr>
          <w:trHeight w:val="539"/>
          <w:jc w:val="center"/>
        </w:trPr>
        <w:tc>
          <w:tcPr>
            <w:tcW w:w="4606" w:type="dxa"/>
            <w:tcBorders>
              <w:top w:val="double" w:sz="4" w:space="0" w:color="auto"/>
              <w:bottom w:val="double" w:sz="4" w:space="0" w:color="auto"/>
            </w:tcBorders>
            <w:shd w:val="clear" w:color="auto" w:fill="FFFF81"/>
            <w:vAlign w:val="center"/>
          </w:tcPr>
          <w:p w:rsidR="007D6886" w:rsidRPr="00025BBB" w:rsidRDefault="007D6886" w:rsidP="006A048A">
            <w:pPr>
              <w:pStyle w:val="Heading8"/>
              <w:spacing w:line="280" w:lineRule="atLeast"/>
              <w:jc w:val="both"/>
              <w:rPr>
                <w:rFonts w:ascii="Helvetica" w:hAnsi="Helvetica" w:cs="Calibri"/>
                <w:b/>
                <w:i w:val="0"/>
                <w:sz w:val="20"/>
                <w:szCs w:val="20"/>
              </w:rPr>
            </w:pPr>
            <w:r w:rsidRPr="00025BBB">
              <w:rPr>
                <w:rFonts w:ascii="Helvetica" w:hAnsi="Helvetica" w:cs="Calibri"/>
                <w:b/>
                <w:i w:val="0"/>
                <w:sz w:val="20"/>
                <w:szCs w:val="20"/>
              </w:rPr>
              <w:t>VRSTA STROŠKA</w:t>
            </w:r>
          </w:p>
        </w:tc>
        <w:tc>
          <w:tcPr>
            <w:tcW w:w="4606" w:type="dxa"/>
            <w:tcBorders>
              <w:top w:val="double" w:sz="4" w:space="0" w:color="auto"/>
              <w:bottom w:val="double" w:sz="4" w:space="0" w:color="auto"/>
            </w:tcBorders>
            <w:shd w:val="clear" w:color="auto" w:fill="FFFF81"/>
            <w:vAlign w:val="center"/>
          </w:tcPr>
          <w:p w:rsidR="007D6886" w:rsidRPr="00025BBB" w:rsidRDefault="007D6886" w:rsidP="006A048A">
            <w:pPr>
              <w:pStyle w:val="Heading8"/>
              <w:spacing w:line="280" w:lineRule="atLeast"/>
              <w:jc w:val="both"/>
              <w:rPr>
                <w:rFonts w:ascii="Helvetica" w:hAnsi="Helvetica" w:cs="Calibri"/>
                <w:b/>
                <w:i w:val="0"/>
                <w:sz w:val="20"/>
                <w:szCs w:val="20"/>
              </w:rPr>
            </w:pPr>
            <w:r w:rsidRPr="00025BBB">
              <w:rPr>
                <w:rFonts w:ascii="Helvetica" w:hAnsi="Helvetica" w:cs="Calibri"/>
                <w:b/>
                <w:i w:val="0"/>
                <w:sz w:val="20"/>
                <w:szCs w:val="20"/>
              </w:rPr>
              <w:t>ZNESEK / MESEC / DELAVCA V EUR</w:t>
            </w:r>
          </w:p>
        </w:tc>
      </w:tr>
      <w:tr w:rsidR="007D6886" w:rsidRPr="00025BBB" w:rsidTr="00651044">
        <w:trPr>
          <w:trHeight w:val="473"/>
          <w:jc w:val="center"/>
        </w:trPr>
        <w:tc>
          <w:tcPr>
            <w:tcW w:w="4606" w:type="dxa"/>
            <w:tcBorders>
              <w:top w:val="double" w:sz="4" w:space="0" w:color="auto"/>
            </w:tcBorders>
            <w:vAlign w:val="center"/>
          </w:tcPr>
          <w:p w:rsidR="007D6886" w:rsidRPr="00025BBB" w:rsidRDefault="007D6886" w:rsidP="006A048A">
            <w:pPr>
              <w:pStyle w:val="Heading8"/>
              <w:spacing w:line="280" w:lineRule="atLeast"/>
              <w:rPr>
                <w:rFonts w:ascii="Helvetica" w:hAnsi="Helvetica" w:cs="Calibri"/>
                <w:b/>
                <w:i w:val="0"/>
                <w:sz w:val="20"/>
                <w:szCs w:val="20"/>
              </w:rPr>
            </w:pPr>
            <w:r w:rsidRPr="00025BBB">
              <w:rPr>
                <w:rFonts w:ascii="Helvetica" w:hAnsi="Helvetica" w:cs="Calibri"/>
                <w:i w:val="0"/>
                <w:sz w:val="20"/>
                <w:szCs w:val="20"/>
              </w:rPr>
              <w:t xml:space="preserve">Bruto 1 = </w:t>
            </w:r>
            <w:r w:rsidRPr="00025BBB">
              <w:rPr>
                <w:rFonts w:ascii="Helvetica" w:hAnsi="Helvetica" w:cs="Calibri"/>
                <w:b/>
                <w:i w:val="0"/>
                <w:sz w:val="20"/>
                <w:szCs w:val="20"/>
              </w:rPr>
              <w:t>minimalna plača</w:t>
            </w:r>
          </w:p>
        </w:tc>
        <w:permStart w:id="1699611877" w:edGrp="everyone"/>
        <w:tc>
          <w:tcPr>
            <w:tcW w:w="4606" w:type="dxa"/>
            <w:tcBorders>
              <w:top w:val="double" w:sz="4" w:space="0" w:color="auto"/>
            </w:tcBorders>
          </w:tcPr>
          <w:p w:rsidR="007D6886" w:rsidRPr="00025BBB" w:rsidRDefault="00651044" w:rsidP="00651044">
            <w:pPr>
              <w:pStyle w:val="Heading8"/>
              <w:spacing w:line="280" w:lineRule="atLeast"/>
              <w:jc w:val="center"/>
              <w:rPr>
                <w:rFonts w:ascii="Helvetica" w:hAnsi="Helvetica" w:cs="Calibri"/>
                <w:i w:val="0"/>
                <w:sz w:val="20"/>
                <w:szCs w:val="20"/>
              </w:rPr>
            </w:pPr>
            <w:r w:rsidRPr="009C30A4">
              <w:rPr>
                <w:rFonts w:ascii="Helvetica" w:hAnsi="Helvetica" w:cs="Calibri"/>
                <w:b/>
                <w:bCs/>
                <w:iCs w:val="0"/>
                <w:sz w:val="20"/>
                <w:szCs w:val="20"/>
                <w:highlight w:val="yellow"/>
              </w:rPr>
              <w:fldChar w:fldCharType="begin">
                <w:ffData>
                  <w:name w:val="Besedilo12"/>
                  <w:enabled/>
                  <w:calcOnExit w:val="0"/>
                  <w:textInput/>
                </w:ffData>
              </w:fldChar>
            </w:r>
            <w:r w:rsidRPr="009C30A4">
              <w:rPr>
                <w:rFonts w:ascii="Helvetica" w:hAnsi="Helvetica" w:cs="Calibri"/>
                <w:b/>
                <w:bCs/>
                <w:iCs w:val="0"/>
                <w:sz w:val="20"/>
                <w:szCs w:val="20"/>
                <w:highlight w:val="yellow"/>
              </w:rPr>
              <w:instrText xml:space="preserve"> FORMTEXT </w:instrText>
            </w:r>
            <w:r w:rsidRPr="009C30A4">
              <w:rPr>
                <w:rFonts w:ascii="Helvetica" w:hAnsi="Helvetica" w:cs="Calibri"/>
                <w:b/>
                <w:bCs/>
                <w:iCs w:val="0"/>
                <w:sz w:val="20"/>
                <w:szCs w:val="20"/>
                <w:highlight w:val="yellow"/>
              </w:rPr>
            </w:r>
            <w:r w:rsidRPr="009C30A4">
              <w:rPr>
                <w:rFonts w:ascii="Helvetica" w:hAnsi="Helvetica" w:cs="Calibri"/>
                <w:b/>
                <w:bCs/>
                <w:iCs w:val="0"/>
                <w:sz w:val="20"/>
                <w:szCs w:val="20"/>
                <w:highlight w:val="yellow"/>
              </w:rPr>
              <w:fldChar w:fldCharType="separate"/>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Pr="009C30A4">
              <w:rPr>
                <w:rFonts w:ascii="Helvetica" w:hAnsi="Helvetica" w:cs="Calibri"/>
                <w:bCs/>
                <w:sz w:val="20"/>
                <w:szCs w:val="20"/>
                <w:highlight w:val="yellow"/>
              </w:rPr>
              <w:fldChar w:fldCharType="end"/>
            </w:r>
            <w:permEnd w:id="1699611877"/>
          </w:p>
        </w:tc>
      </w:tr>
      <w:tr w:rsidR="007D6886" w:rsidRPr="00025BBB" w:rsidTr="00651044">
        <w:trPr>
          <w:trHeight w:val="536"/>
          <w:jc w:val="center"/>
        </w:trPr>
        <w:tc>
          <w:tcPr>
            <w:tcW w:w="4606" w:type="dxa"/>
            <w:vAlign w:val="center"/>
          </w:tcPr>
          <w:p w:rsidR="007D6886" w:rsidRPr="00025BBB" w:rsidRDefault="007D6886" w:rsidP="006A048A">
            <w:pPr>
              <w:pStyle w:val="Heading8"/>
              <w:spacing w:line="280" w:lineRule="atLeast"/>
              <w:rPr>
                <w:rFonts w:ascii="Helvetica" w:hAnsi="Helvetica" w:cs="Calibri"/>
                <w:i w:val="0"/>
                <w:sz w:val="20"/>
                <w:szCs w:val="20"/>
              </w:rPr>
            </w:pPr>
            <w:r w:rsidRPr="00025BBB">
              <w:rPr>
                <w:rFonts w:ascii="Helvetica" w:hAnsi="Helvetica" w:cs="Calibri"/>
                <w:i w:val="0"/>
                <w:sz w:val="20"/>
                <w:szCs w:val="20"/>
              </w:rPr>
              <w:t>Bruto</w:t>
            </w:r>
            <w:r w:rsidR="001E1A21">
              <w:rPr>
                <w:rFonts w:ascii="Helvetica" w:hAnsi="Helvetica" w:cs="Calibri"/>
                <w:i w:val="0"/>
                <w:sz w:val="20"/>
                <w:szCs w:val="20"/>
              </w:rPr>
              <w:t xml:space="preserve"> 2 </w:t>
            </w:r>
            <w:r w:rsidR="001E1A21" w:rsidRPr="00104113">
              <w:rPr>
                <w:rFonts w:ascii="Helvetica" w:hAnsi="Helvetica" w:cs="Calibri"/>
                <w:i w:val="0"/>
                <w:sz w:val="20"/>
                <w:szCs w:val="20"/>
              </w:rPr>
              <w:t>(+17</w:t>
            </w:r>
            <w:r w:rsidRPr="00104113">
              <w:rPr>
                <w:rFonts w:ascii="Helvetica" w:hAnsi="Helvetica" w:cs="Calibri"/>
                <w:i w:val="0"/>
                <w:sz w:val="20"/>
                <w:szCs w:val="20"/>
              </w:rPr>
              <w:t>,1</w:t>
            </w:r>
            <w:r w:rsidR="001E1A21" w:rsidRPr="00104113">
              <w:rPr>
                <w:rFonts w:ascii="Helvetica" w:hAnsi="Helvetica" w:cs="Calibri"/>
                <w:i w:val="0"/>
                <w:sz w:val="20"/>
                <w:szCs w:val="20"/>
              </w:rPr>
              <w:t xml:space="preserve">0 </w:t>
            </w:r>
            <w:r w:rsidRPr="00104113">
              <w:rPr>
                <w:rFonts w:ascii="Helvetica" w:hAnsi="Helvetica" w:cs="Calibri"/>
                <w:i w:val="0"/>
                <w:sz w:val="20"/>
                <w:szCs w:val="20"/>
              </w:rPr>
              <w:t>%)</w:t>
            </w:r>
            <w:r w:rsidR="0046040C">
              <w:rPr>
                <w:rFonts w:ascii="Helvetica" w:hAnsi="Helvetica" w:cs="Calibri"/>
                <w:i w:val="0"/>
                <w:sz w:val="20"/>
                <w:szCs w:val="20"/>
              </w:rPr>
              <w:t xml:space="preserve"> </w:t>
            </w:r>
          </w:p>
        </w:tc>
        <w:permStart w:id="1243164826" w:edGrp="everyone"/>
        <w:tc>
          <w:tcPr>
            <w:tcW w:w="4606" w:type="dxa"/>
          </w:tcPr>
          <w:p w:rsidR="007D6886" w:rsidRPr="00025BBB" w:rsidRDefault="00651044" w:rsidP="00651044">
            <w:pPr>
              <w:pStyle w:val="Heading8"/>
              <w:spacing w:line="280" w:lineRule="atLeast"/>
              <w:jc w:val="center"/>
              <w:rPr>
                <w:rFonts w:ascii="Helvetica" w:hAnsi="Helvetica" w:cs="Calibri"/>
                <w:i w:val="0"/>
                <w:sz w:val="20"/>
                <w:szCs w:val="20"/>
              </w:rPr>
            </w:pPr>
            <w:r w:rsidRPr="009C30A4">
              <w:rPr>
                <w:rFonts w:ascii="Helvetica" w:hAnsi="Helvetica" w:cs="Calibri"/>
                <w:b/>
                <w:bCs/>
                <w:iCs w:val="0"/>
                <w:sz w:val="20"/>
                <w:szCs w:val="20"/>
                <w:highlight w:val="yellow"/>
              </w:rPr>
              <w:fldChar w:fldCharType="begin">
                <w:ffData>
                  <w:name w:val="Besedilo12"/>
                  <w:enabled/>
                  <w:calcOnExit w:val="0"/>
                  <w:textInput/>
                </w:ffData>
              </w:fldChar>
            </w:r>
            <w:r w:rsidRPr="009C30A4">
              <w:rPr>
                <w:rFonts w:ascii="Helvetica" w:hAnsi="Helvetica" w:cs="Calibri"/>
                <w:b/>
                <w:bCs/>
                <w:iCs w:val="0"/>
                <w:sz w:val="20"/>
                <w:szCs w:val="20"/>
                <w:highlight w:val="yellow"/>
              </w:rPr>
              <w:instrText xml:space="preserve"> FORMTEXT </w:instrText>
            </w:r>
            <w:r w:rsidRPr="009C30A4">
              <w:rPr>
                <w:rFonts w:ascii="Helvetica" w:hAnsi="Helvetica" w:cs="Calibri"/>
                <w:b/>
                <w:bCs/>
                <w:iCs w:val="0"/>
                <w:sz w:val="20"/>
                <w:szCs w:val="20"/>
                <w:highlight w:val="yellow"/>
              </w:rPr>
            </w:r>
            <w:r w:rsidRPr="009C30A4">
              <w:rPr>
                <w:rFonts w:ascii="Helvetica" w:hAnsi="Helvetica" w:cs="Calibri"/>
                <w:b/>
                <w:bCs/>
                <w:iCs w:val="0"/>
                <w:sz w:val="20"/>
                <w:szCs w:val="20"/>
                <w:highlight w:val="yellow"/>
              </w:rPr>
              <w:fldChar w:fldCharType="separate"/>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Pr="009C30A4">
              <w:rPr>
                <w:rFonts w:ascii="Helvetica" w:hAnsi="Helvetica" w:cs="Calibri"/>
                <w:bCs/>
                <w:sz w:val="20"/>
                <w:szCs w:val="20"/>
                <w:highlight w:val="yellow"/>
              </w:rPr>
              <w:fldChar w:fldCharType="end"/>
            </w:r>
            <w:permEnd w:id="1243164826"/>
          </w:p>
        </w:tc>
      </w:tr>
      <w:tr w:rsidR="007D6886" w:rsidRPr="00025BBB" w:rsidTr="00651044">
        <w:trPr>
          <w:trHeight w:val="572"/>
          <w:jc w:val="center"/>
        </w:trPr>
        <w:tc>
          <w:tcPr>
            <w:tcW w:w="4606" w:type="dxa"/>
            <w:vAlign w:val="center"/>
          </w:tcPr>
          <w:p w:rsidR="007D6886" w:rsidRPr="00025BBB" w:rsidRDefault="007D6886" w:rsidP="006A048A">
            <w:pPr>
              <w:pStyle w:val="Heading8"/>
              <w:spacing w:line="280" w:lineRule="atLeast"/>
              <w:rPr>
                <w:rFonts w:ascii="Helvetica" w:hAnsi="Helvetica" w:cs="Calibri"/>
                <w:i w:val="0"/>
                <w:sz w:val="20"/>
                <w:szCs w:val="20"/>
              </w:rPr>
            </w:pPr>
            <w:r w:rsidRPr="00025BBB">
              <w:rPr>
                <w:rFonts w:ascii="Helvetica" w:hAnsi="Helvetica" w:cs="Calibri"/>
                <w:i w:val="0"/>
                <w:sz w:val="20"/>
                <w:szCs w:val="20"/>
              </w:rPr>
              <w:t>Prehrana (EUR / dan)</w:t>
            </w:r>
          </w:p>
        </w:tc>
        <w:permStart w:id="1734301133" w:edGrp="everyone"/>
        <w:tc>
          <w:tcPr>
            <w:tcW w:w="4606" w:type="dxa"/>
          </w:tcPr>
          <w:p w:rsidR="007D6886" w:rsidRPr="00025BBB" w:rsidRDefault="00651044" w:rsidP="00651044">
            <w:pPr>
              <w:pStyle w:val="Heading8"/>
              <w:spacing w:line="280" w:lineRule="atLeast"/>
              <w:jc w:val="center"/>
              <w:rPr>
                <w:rFonts w:ascii="Helvetica" w:hAnsi="Helvetica" w:cs="Calibri"/>
                <w:i w:val="0"/>
                <w:sz w:val="20"/>
                <w:szCs w:val="20"/>
              </w:rPr>
            </w:pPr>
            <w:r w:rsidRPr="009C30A4">
              <w:rPr>
                <w:rFonts w:ascii="Helvetica" w:hAnsi="Helvetica" w:cs="Calibri"/>
                <w:b/>
                <w:bCs/>
                <w:iCs w:val="0"/>
                <w:sz w:val="20"/>
                <w:szCs w:val="20"/>
                <w:highlight w:val="yellow"/>
              </w:rPr>
              <w:fldChar w:fldCharType="begin">
                <w:ffData>
                  <w:name w:val="Besedilo12"/>
                  <w:enabled/>
                  <w:calcOnExit w:val="0"/>
                  <w:textInput/>
                </w:ffData>
              </w:fldChar>
            </w:r>
            <w:r w:rsidRPr="009C30A4">
              <w:rPr>
                <w:rFonts w:ascii="Helvetica" w:hAnsi="Helvetica" w:cs="Calibri"/>
                <w:b/>
                <w:bCs/>
                <w:iCs w:val="0"/>
                <w:sz w:val="20"/>
                <w:szCs w:val="20"/>
                <w:highlight w:val="yellow"/>
              </w:rPr>
              <w:instrText xml:space="preserve"> FORMTEXT </w:instrText>
            </w:r>
            <w:r w:rsidRPr="009C30A4">
              <w:rPr>
                <w:rFonts w:ascii="Helvetica" w:hAnsi="Helvetica" w:cs="Calibri"/>
                <w:b/>
                <w:bCs/>
                <w:iCs w:val="0"/>
                <w:sz w:val="20"/>
                <w:szCs w:val="20"/>
                <w:highlight w:val="yellow"/>
              </w:rPr>
            </w:r>
            <w:r w:rsidRPr="009C30A4">
              <w:rPr>
                <w:rFonts w:ascii="Helvetica" w:hAnsi="Helvetica" w:cs="Calibri"/>
                <w:b/>
                <w:bCs/>
                <w:iCs w:val="0"/>
                <w:sz w:val="20"/>
                <w:szCs w:val="20"/>
                <w:highlight w:val="yellow"/>
              </w:rPr>
              <w:fldChar w:fldCharType="separate"/>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Pr="009C30A4">
              <w:rPr>
                <w:rFonts w:ascii="Helvetica" w:hAnsi="Helvetica" w:cs="Calibri"/>
                <w:bCs/>
                <w:sz w:val="20"/>
                <w:szCs w:val="20"/>
                <w:highlight w:val="yellow"/>
              </w:rPr>
              <w:fldChar w:fldCharType="end"/>
            </w:r>
            <w:permEnd w:id="1734301133"/>
          </w:p>
        </w:tc>
      </w:tr>
      <w:tr w:rsidR="007D6886" w:rsidRPr="00025BBB" w:rsidTr="00651044">
        <w:trPr>
          <w:trHeight w:val="552"/>
          <w:jc w:val="center"/>
        </w:trPr>
        <w:tc>
          <w:tcPr>
            <w:tcW w:w="4606" w:type="dxa"/>
            <w:vAlign w:val="center"/>
          </w:tcPr>
          <w:p w:rsidR="007D6886" w:rsidRPr="00025BBB" w:rsidRDefault="007D6886" w:rsidP="006A048A">
            <w:pPr>
              <w:pStyle w:val="Heading8"/>
              <w:spacing w:line="280" w:lineRule="atLeast"/>
              <w:rPr>
                <w:rFonts w:ascii="Helvetica" w:hAnsi="Helvetica" w:cs="Calibri"/>
                <w:i w:val="0"/>
                <w:sz w:val="20"/>
                <w:szCs w:val="20"/>
              </w:rPr>
            </w:pPr>
            <w:r w:rsidRPr="00025BBB">
              <w:rPr>
                <w:rFonts w:ascii="Helvetica" w:hAnsi="Helvetica" w:cs="Calibri"/>
                <w:i w:val="0"/>
                <w:sz w:val="20"/>
                <w:szCs w:val="20"/>
              </w:rPr>
              <w:t>Prevoz (povprečje)</w:t>
            </w:r>
          </w:p>
        </w:tc>
        <w:permStart w:id="2104387180" w:edGrp="everyone"/>
        <w:tc>
          <w:tcPr>
            <w:tcW w:w="4606" w:type="dxa"/>
          </w:tcPr>
          <w:p w:rsidR="007D6886" w:rsidRPr="00025BBB" w:rsidRDefault="00651044" w:rsidP="00651044">
            <w:pPr>
              <w:pStyle w:val="Heading8"/>
              <w:spacing w:line="280" w:lineRule="atLeast"/>
              <w:jc w:val="center"/>
              <w:rPr>
                <w:rFonts w:ascii="Helvetica" w:hAnsi="Helvetica" w:cs="Calibri"/>
                <w:i w:val="0"/>
                <w:sz w:val="20"/>
                <w:szCs w:val="20"/>
              </w:rPr>
            </w:pPr>
            <w:r w:rsidRPr="009C30A4">
              <w:rPr>
                <w:rFonts w:ascii="Helvetica" w:hAnsi="Helvetica" w:cs="Calibri"/>
                <w:b/>
                <w:bCs/>
                <w:iCs w:val="0"/>
                <w:sz w:val="20"/>
                <w:szCs w:val="20"/>
                <w:highlight w:val="yellow"/>
              </w:rPr>
              <w:fldChar w:fldCharType="begin">
                <w:ffData>
                  <w:name w:val="Besedilo12"/>
                  <w:enabled/>
                  <w:calcOnExit w:val="0"/>
                  <w:textInput/>
                </w:ffData>
              </w:fldChar>
            </w:r>
            <w:r w:rsidRPr="009C30A4">
              <w:rPr>
                <w:rFonts w:ascii="Helvetica" w:hAnsi="Helvetica" w:cs="Calibri"/>
                <w:b/>
                <w:bCs/>
                <w:iCs w:val="0"/>
                <w:sz w:val="20"/>
                <w:szCs w:val="20"/>
                <w:highlight w:val="yellow"/>
              </w:rPr>
              <w:instrText xml:space="preserve"> FORMTEXT </w:instrText>
            </w:r>
            <w:r w:rsidRPr="009C30A4">
              <w:rPr>
                <w:rFonts w:ascii="Helvetica" w:hAnsi="Helvetica" w:cs="Calibri"/>
                <w:b/>
                <w:bCs/>
                <w:iCs w:val="0"/>
                <w:sz w:val="20"/>
                <w:szCs w:val="20"/>
                <w:highlight w:val="yellow"/>
              </w:rPr>
            </w:r>
            <w:r w:rsidRPr="009C30A4">
              <w:rPr>
                <w:rFonts w:ascii="Helvetica" w:hAnsi="Helvetica" w:cs="Calibri"/>
                <w:b/>
                <w:bCs/>
                <w:iCs w:val="0"/>
                <w:sz w:val="20"/>
                <w:szCs w:val="20"/>
                <w:highlight w:val="yellow"/>
              </w:rPr>
              <w:fldChar w:fldCharType="separate"/>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Pr="009C30A4">
              <w:rPr>
                <w:rFonts w:ascii="Helvetica" w:hAnsi="Helvetica" w:cs="Calibri"/>
                <w:bCs/>
                <w:sz w:val="20"/>
                <w:szCs w:val="20"/>
                <w:highlight w:val="yellow"/>
              </w:rPr>
              <w:fldChar w:fldCharType="end"/>
            </w:r>
            <w:permEnd w:id="2104387180"/>
          </w:p>
        </w:tc>
      </w:tr>
      <w:tr w:rsidR="007D6886" w:rsidRPr="00025BBB" w:rsidTr="00651044">
        <w:trPr>
          <w:trHeight w:val="560"/>
          <w:jc w:val="center"/>
        </w:trPr>
        <w:tc>
          <w:tcPr>
            <w:tcW w:w="4606" w:type="dxa"/>
            <w:vAlign w:val="center"/>
          </w:tcPr>
          <w:p w:rsidR="007D6886" w:rsidRPr="00025BBB" w:rsidRDefault="007D6886" w:rsidP="006A048A">
            <w:pPr>
              <w:pStyle w:val="Heading8"/>
              <w:spacing w:line="280" w:lineRule="atLeast"/>
              <w:rPr>
                <w:rFonts w:ascii="Helvetica" w:hAnsi="Helvetica" w:cs="Calibri"/>
                <w:i w:val="0"/>
                <w:sz w:val="20"/>
                <w:szCs w:val="20"/>
              </w:rPr>
            </w:pPr>
            <w:r w:rsidRPr="00025BBB">
              <w:rPr>
                <w:rFonts w:ascii="Helvetica" w:hAnsi="Helvetica" w:cs="Calibri"/>
                <w:i w:val="0"/>
                <w:sz w:val="20"/>
                <w:szCs w:val="20"/>
              </w:rPr>
              <w:t>Regres (1 / 12)</w:t>
            </w:r>
          </w:p>
        </w:tc>
        <w:permStart w:id="29371714" w:edGrp="everyone"/>
        <w:tc>
          <w:tcPr>
            <w:tcW w:w="4606" w:type="dxa"/>
          </w:tcPr>
          <w:p w:rsidR="007D6886" w:rsidRPr="00025BBB" w:rsidRDefault="00651044" w:rsidP="00651044">
            <w:pPr>
              <w:pStyle w:val="Heading8"/>
              <w:spacing w:line="280" w:lineRule="atLeast"/>
              <w:jc w:val="center"/>
              <w:rPr>
                <w:rFonts w:ascii="Helvetica" w:hAnsi="Helvetica" w:cs="Calibri"/>
                <w:i w:val="0"/>
                <w:sz w:val="20"/>
                <w:szCs w:val="20"/>
              </w:rPr>
            </w:pPr>
            <w:r w:rsidRPr="009C30A4">
              <w:rPr>
                <w:rFonts w:ascii="Helvetica" w:hAnsi="Helvetica" w:cs="Calibri"/>
                <w:b/>
                <w:bCs/>
                <w:iCs w:val="0"/>
                <w:sz w:val="20"/>
                <w:szCs w:val="20"/>
                <w:highlight w:val="yellow"/>
              </w:rPr>
              <w:fldChar w:fldCharType="begin">
                <w:ffData>
                  <w:name w:val="Besedilo12"/>
                  <w:enabled/>
                  <w:calcOnExit w:val="0"/>
                  <w:textInput/>
                </w:ffData>
              </w:fldChar>
            </w:r>
            <w:r w:rsidRPr="009C30A4">
              <w:rPr>
                <w:rFonts w:ascii="Helvetica" w:hAnsi="Helvetica" w:cs="Calibri"/>
                <w:b/>
                <w:bCs/>
                <w:iCs w:val="0"/>
                <w:sz w:val="20"/>
                <w:szCs w:val="20"/>
                <w:highlight w:val="yellow"/>
              </w:rPr>
              <w:instrText xml:space="preserve"> FORMTEXT </w:instrText>
            </w:r>
            <w:r w:rsidRPr="009C30A4">
              <w:rPr>
                <w:rFonts w:ascii="Helvetica" w:hAnsi="Helvetica" w:cs="Calibri"/>
                <w:b/>
                <w:bCs/>
                <w:iCs w:val="0"/>
                <w:sz w:val="20"/>
                <w:szCs w:val="20"/>
                <w:highlight w:val="yellow"/>
              </w:rPr>
            </w:r>
            <w:r w:rsidRPr="009C30A4">
              <w:rPr>
                <w:rFonts w:ascii="Helvetica" w:hAnsi="Helvetica" w:cs="Calibri"/>
                <w:b/>
                <w:bCs/>
                <w:iCs w:val="0"/>
                <w:sz w:val="20"/>
                <w:szCs w:val="20"/>
                <w:highlight w:val="yellow"/>
              </w:rPr>
              <w:fldChar w:fldCharType="separate"/>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Pr="009C30A4">
              <w:rPr>
                <w:rFonts w:ascii="Helvetica" w:hAnsi="Helvetica" w:cs="Calibri"/>
                <w:bCs/>
                <w:sz w:val="20"/>
                <w:szCs w:val="20"/>
                <w:highlight w:val="yellow"/>
              </w:rPr>
              <w:fldChar w:fldCharType="end"/>
            </w:r>
            <w:permEnd w:id="29371714"/>
          </w:p>
        </w:tc>
      </w:tr>
      <w:tr w:rsidR="007D6886" w:rsidRPr="00025BBB" w:rsidTr="00651044">
        <w:trPr>
          <w:trHeight w:val="554"/>
          <w:jc w:val="center"/>
        </w:trPr>
        <w:tc>
          <w:tcPr>
            <w:tcW w:w="4606" w:type="dxa"/>
            <w:vAlign w:val="center"/>
          </w:tcPr>
          <w:p w:rsidR="007D6886" w:rsidRPr="00025BBB" w:rsidRDefault="007D6886" w:rsidP="006A048A">
            <w:pPr>
              <w:pStyle w:val="Heading8"/>
              <w:spacing w:line="280" w:lineRule="atLeast"/>
              <w:rPr>
                <w:rFonts w:ascii="Helvetica" w:hAnsi="Helvetica" w:cs="Calibri"/>
                <w:i w:val="0"/>
                <w:sz w:val="20"/>
                <w:szCs w:val="20"/>
              </w:rPr>
            </w:pPr>
            <w:r w:rsidRPr="00025BBB">
              <w:rPr>
                <w:rFonts w:ascii="Helvetica" w:hAnsi="Helvetica" w:cs="Calibri"/>
                <w:i w:val="0"/>
                <w:sz w:val="20"/>
                <w:szCs w:val="20"/>
              </w:rPr>
              <w:t>Dopust / delavca</w:t>
            </w:r>
          </w:p>
        </w:tc>
        <w:permStart w:id="1662993367" w:edGrp="everyone"/>
        <w:tc>
          <w:tcPr>
            <w:tcW w:w="4606" w:type="dxa"/>
          </w:tcPr>
          <w:p w:rsidR="007D6886" w:rsidRPr="00025BBB" w:rsidRDefault="00651044" w:rsidP="00651044">
            <w:pPr>
              <w:pStyle w:val="Heading8"/>
              <w:spacing w:line="280" w:lineRule="atLeast"/>
              <w:jc w:val="center"/>
              <w:rPr>
                <w:rFonts w:ascii="Helvetica" w:hAnsi="Helvetica" w:cs="Calibri"/>
                <w:i w:val="0"/>
                <w:sz w:val="20"/>
                <w:szCs w:val="20"/>
              </w:rPr>
            </w:pPr>
            <w:r w:rsidRPr="009C30A4">
              <w:rPr>
                <w:rFonts w:ascii="Helvetica" w:hAnsi="Helvetica" w:cs="Calibri"/>
                <w:b/>
                <w:bCs/>
                <w:iCs w:val="0"/>
                <w:sz w:val="20"/>
                <w:szCs w:val="20"/>
                <w:highlight w:val="yellow"/>
              </w:rPr>
              <w:fldChar w:fldCharType="begin">
                <w:ffData>
                  <w:name w:val="Besedilo12"/>
                  <w:enabled/>
                  <w:calcOnExit w:val="0"/>
                  <w:textInput/>
                </w:ffData>
              </w:fldChar>
            </w:r>
            <w:r w:rsidRPr="009C30A4">
              <w:rPr>
                <w:rFonts w:ascii="Helvetica" w:hAnsi="Helvetica" w:cs="Calibri"/>
                <w:b/>
                <w:bCs/>
                <w:iCs w:val="0"/>
                <w:sz w:val="20"/>
                <w:szCs w:val="20"/>
                <w:highlight w:val="yellow"/>
              </w:rPr>
              <w:instrText xml:space="preserve"> FORMTEXT </w:instrText>
            </w:r>
            <w:r w:rsidRPr="009C30A4">
              <w:rPr>
                <w:rFonts w:ascii="Helvetica" w:hAnsi="Helvetica" w:cs="Calibri"/>
                <w:b/>
                <w:bCs/>
                <w:iCs w:val="0"/>
                <w:sz w:val="20"/>
                <w:szCs w:val="20"/>
                <w:highlight w:val="yellow"/>
              </w:rPr>
            </w:r>
            <w:r w:rsidRPr="009C30A4">
              <w:rPr>
                <w:rFonts w:ascii="Helvetica" w:hAnsi="Helvetica" w:cs="Calibri"/>
                <w:b/>
                <w:bCs/>
                <w:iCs w:val="0"/>
                <w:sz w:val="20"/>
                <w:szCs w:val="20"/>
                <w:highlight w:val="yellow"/>
              </w:rPr>
              <w:fldChar w:fldCharType="separate"/>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Pr="009C30A4">
              <w:rPr>
                <w:rFonts w:ascii="Helvetica" w:hAnsi="Helvetica" w:cs="Calibri"/>
                <w:bCs/>
                <w:sz w:val="20"/>
                <w:szCs w:val="20"/>
                <w:highlight w:val="yellow"/>
              </w:rPr>
              <w:fldChar w:fldCharType="end"/>
            </w:r>
            <w:permEnd w:id="1662993367"/>
          </w:p>
        </w:tc>
      </w:tr>
      <w:tr w:rsidR="007D6886" w:rsidRPr="00025BBB" w:rsidTr="00651044">
        <w:trPr>
          <w:trHeight w:val="562"/>
          <w:jc w:val="center"/>
        </w:trPr>
        <w:tc>
          <w:tcPr>
            <w:tcW w:w="4606" w:type="dxa"/>
            <w:tcBorders>
              <w:bottom w:val="double" w:sz="4" w:space="0" w:color="auto"/>
            </w:tcBorders>
            <w:vAlign w:val="center"/>
          </w:tcPr>
          <w:p w:rsidR="007D6886" w:rsidRPr="00025BBB" w:rsidRDefault="007D6886" w:rsidP="006A048A">
            <w:pPr>
              <w:pStyle w:val="Heading8"/>
              <w:spacing w:line="280" w:lineRule="atLeast"/>
              <w:rPr>
                <w:rFonts w:ascii="Helvetica" w:hAnsi="Helvetica" w:cs="Calibri"/>
                <w:i w:val="0"/>
                <w:sz w:val="20"/>
                <w:szCs w:val="20"/>
              </w:rPr>
            </w:pPr>
            <w:r w:rsidRPr="00025BBB">
              <w:rPr>
                <w:rFonts w:ascii="Helvetica" w:hAnsi="Helvetica" w:cs="Calibri"/>
                <w:i w:val="0"/>
                <w:sz w:val="20"/>
                <w:szCs w:val="20"/>
              </w:rPr>
              <w:t>Bolniški stalež / delavca</w:t>
            </w:r>
          </w:p>
        </w:tc>
        <w:permStart w:id="121263479" w:edGrp="everyone"/>
        <w:tc>
          <w:tcPr>
            <w:tcW w:w="4606" w:type="dxa"/>
            <w:tcBorders>
              <w:bottom w:val="double" w:sz="4" w:space="0" w:color="auto"/>
            </w:tcBorders>
          </w:tcPr>
          <w:p w:rsidR="007D6886" w:rsidRPr="00025BBB" w:rsidRDefault="00651044" w:rsidP="00651044">
            <w:pPr>
              <w:pStyle w:val="Heading8"/>
              <w:spacing w:line="280" w:lineRule="atLeast"/>
              <w:jc w:val="center"/>
              <w:rPr>
                <w:rFonts w:ascii="Helvetica" w:hAnsi="Helvetica" w:cs="Calibri"/>
                <w:i w:val="0"/>
                <w:sz w:val="20"/>
                <w:szCs w:val="20"/>
              </w:rPr>
            </w:pPr>
            <w:r w:rsidRPr="009C30A4">
              <w:rPr>
                <w:rFonts w:ascii="Helvetica" w:hAnsi="Helvetica" w:cs="Calibri"/>
                <w:b/>
                <w:bCs/>
                <w:iCs w:val="0"/>
                <w:sz w:val="20"/>
                <w:szCs w:val="20"/>
                <w:highlight w:val="yellow"/>
              </w:rPr>
              <w:fldChar w:fldCharType="begin">
                <w:ffData>
                  <w:name w:val="Besedilo12"/>
                  <w:enabled/>
                  <w:calcOnExit w:val="0"/>
                  <w:textInput/>
                </w:ffData>
              </w:fldChar>
            </w:r>
            <w:r w:rsidRPr="009C30A4">
              <w:rPr>
                <w:rFonts w:ascii="Helvetica" w:hAnsi="Helvetica" w:cs="Calibri"/>
                <w:b/>
                <w:bCs/>
                <w:iCs w:val="0"/>
                <w:sz w:val="20"/>
                <w:szCs w:val="20"/>
                <w:highlight w:val="yellow"/>
              </w:rPr>
              <w:instrText xml:space="preserve"> FORMTEXT </w:instrText>
            </w:r>
            <w:r w:rsidRPr="009C30A4">
              <w:rPr>
                <w:rFonts w:ascii="Helvetica" w:hAnsi="Helvetica" w:cs="Calibri"/>
                <w:b/>
                <w:bCs/>
                <w:iCs w:val="0"/>
                <w:sz w:val="20"/>
                <w:szCs w:val="20"/>
                <w:highlight w:val="yellow"/>
              </w:rPr>
            </w:r>
            <w:r w:rsidRPr="009C30A4">
              <w:rPr>
                <w:rFonts w:ascii="Helvetica" w:hAnsi="Helvetica" w:cs="Calibri"/>
                <w:b/>
                <w:bCs/>
                <w:iCs w:val="0"/>
                <w:sz w:val="20"/>
                <w:szCs w:val="20"/>
                <w:highlight w:val="yellow"/>
              </w:rPr>
              <w:fldChar w:fldCharType="separate"/>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Pr="009C30A4">
              <w:rPr>
                <w:rFonts w:ascii="Helvetica" w:hAnsi="Helvetica" w:cs="Calibri"/>
                <w:bCs/>
                <w:sz w:val="20"/>
                <w:szCs w:val="20"/>
                <w:highlight w:val="yellow"/>
              </w:rPr>
              <w:fldChar w:fldCharType="end"/>
            </w:r>
            <w:permEnd w:id="121263479"/>
          </w:p>
        </w:tc>
      </w:tr>
      <w:tr w:rsidR="007D6886" w:rsidRPr="00025BBB" w:rsidTr="00651044">
        <w:trPr>
          <w:trHeight w:val="556"/>
          <w:jc w:val="center"/>
        </w:trPr>
        <w:tc>
          <w:tcPr>
            <w:tcW w:w="4606" w:type="dxa"/>
            <w:tcBorders>
              <w:top w:val="double" w:sz="4" w:space="0" w:color="auto"/>
              <w:bottom w:val="double" w:sz="4" w:space="0" w:color="auto"/>
            </w:tcBorders>
            <w:vAlign w:val="center"/>
          </w:tcPr>
          <w:p w:rsidR="007D6886" w:rsidRPr="00025BBB" w:rsidRDefault="007D6886" w:rsidP="006A048A">
            <w:pPr>
              <w:pStyle w:val="Heading8"/>
              <w:spacing w:line="280" w:lineRule="atLeast"/>
              <w:jc w:val="both"/>
              <w:rPr>
                <w:rFonts w:ascii="Helvetica" w:hAnsi="Helvetica" w:cs="Calibri"/>
                <w:b/>
                <w:i w:val="0"/>
                <w:sz w:val="20"/>
                <w:szCs w:val="20"/>
              </w:rPr>
            </w:pPr>
            <w:r w:rsidRPr="00025BBB">
              <w:rPr>
                <w:rFonts w:ascii="Helvetica" w:hAnsi="Helvetica" w:cs="Calibri"/>
                <w:b/>
                <w:i w:val="0"/>
                <w:sz w:val="20"/>
                <w:szCs w:val="20"/>
              </w:rPr>
              <w:t>SKUPAJ</w:t>
            </w:r>
          </w:p>
        </w:tc>
        <w:permStart w:id="447968010" w:edGrp="everyone"/>
        <w:tc>
          <w:tcPr>
            <w:tcW w:w="4606" w:type="dxa"/>
            <w:tcBorders>
              <w:top w:val="double" w:sz="4" w:space="0" w:color="auto"/>
              <w:bottom w:val="double" w:sz="4" w:space="0" w:color="auto"/>
            </w:tcBorders>
          </w:tcPr>
          <w:p w:rsidR="007D6886" w:rsidRPr="00025BBB" w:rsidRDefault="00651044" w:rsidP="00651044">
            <w:pPr>
              <w:pStyle w:val="Heading8"/>
              <w:spacing w:line="280" w:lineRule="atLeast"/>
              <w:jc w:val="center"/>
              <w:rPr>
                <w:rFonts w:ascii="Helvetica" w:hAnsi="Helvetica" w:cs="Calibri"/>
                <w:i w:val="0"/>
                <w:sz w:val="20"/>
                <w:szCs w:val="20"/>
              </w:rPr>
            </w:pPr>
            <w:r w:rsidRPr="009C30A4">
              <w:rPr>
                <w:rFonts w:ascii="Helvetica" w:hAnsi="Helvetica" w:cs="Calibri"/>
                <w:b/>
                <w:bCs/>
                <w:iCs w:val="0"/>
                <w:sz w:val="20"/>
                <w:szCs w:val="20"/>
                <w:highlight w:val="yellow"/>
              </w:rPr>
              <w:fldChar w:fldCharType="begin">
                <w:ffData>
                  <w:name w:val="Besedilo12"/>
                  <w:enabled/>
                  <w:calcOnExit w:val="0"/>
                  <w:textInput/>
                </w:ffData>
              </w:fldChar>
            </w:r>
            <w:r w:rsidRPr="009C30A4">
              <w:rPr>
                <w:rFonts w:ascii="Helvetica" w:hAnsi="Helvetica" w:cs="Calibri"/>
                <w:b/>
                <w:bCs/>
                <w:iCs w:val="0"/>
                <w:sz w:val="20"/>
                <w:szCs w:val="20"/>
                <w:highlight w:val="yellow"/>
              </w:rPr>
              <w:instrText xml:space="preserve"> FORMTEXT </w:instrText>
            </w:r>
            <w:r w:rsidRPr="009C30A4">
              <w:rPr>
                <w:rFonts w:ascii="Helvetica" w:hAnsi="Helvetica" w:cs="Calibri"/>
                <w:b/>
                <w:bCs/>
                <w:iCs w:val="0"/>
                <w:sz w:val="20"/>
                <w:szCs w:val="20"/>
                <w:highlight w:val="yellow"/>
              </w:rPr>
            </w:r>
            <w:r w:rsidRPr="009C30A4">
              <w:rPr>
                <w:rFonts w:ascii="Helvetica" w:hAnsi="Helvetica" w:cs="Calibri"/>
                <w:b/>
                <w:bCs/>
                <w:iCs w:val="0"/>
                <w:sz w:val="20"/>
                <w:szCs w:val="20"/>
                <w:highlight w:val="yellow"/>
              </w:rPr>
              <w:fldChar w:fldCharType="separate"/>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00176EBF">
              <w:rPr>
                <w:rFonts w:ascii="Helvetica" w:hAnsi="Helvetica" w:cs="Calibri"/>
                <w:b/>
                <w:bCs/>
                <w:iCs w:val="0"/>
                <w:sz w:val="20"/>
                <w:szCs w:val="20"/>
                <w:highlight w:val="yellow"/>
              </w:rPr>
              <w:t> </w:t>
            </w:r>
            <w:r w:rsidRPr="009C30A4">
              <w:rPr>
                <w:rFonts w:ascii="Helvetica" w:hAnsi="Helvetica" w:cs="Calibri"/>
                <w:bCs/>
                <w:sz w:val="20"/>
                <w:szCs w:val="20"/>
                <w:highlight w:val="yellow"/>
              </w:rPr>
              <w:fldChar w:fldCharType="end"/>
            </w:r>
            <w:permEnd w:id="447968010"/>
          </w:p>
        </w:tc>
      </w:tr>
    </w:tbl>
    <w:p w:rsidR="00E40E2C" w:rsidRDefault="00E40E2C" w:rsidP="007D6886">
      <w:pPr>
        <w:pStyle w:val="Heading8"/>
        <w:spacing w:line="280" w:lineRule="atLeast"/>
        <w:contextualSpacing/>
        <w:jc w:val="both"/>
        <w:rPr>
          <w:rFonts w:ascii="Helvetica" w:hAnsi="Helvetica" w:cs="Calibri"/>
          <w:i w:val="0"/>
          <w:sz w:val="20"/>
          <w:szCs w:val="20"/>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536"/>
      </w:tblGrid>
      <w:tr w:rsidR="00E40E2C" w:rsidRPr="009C30A4" w:rsidTr="00687F83">
        <w:tc>
          <w:tcPr>
            <w:tcW w:w="4678" w:type="dxa"/>
            <w:shd w:val="clear" w:color="auto" w:fill="auto"/>
            <w:vAlign w:val="center"/>
          </w:tcPr>
          <w:p w:rsidR="00E40E2C" w:rsidRPr="00104113" w:rsidRDefault="009C30A4" w:rsidP="00A766F8">
            <w:pPr>
              <w:spacing w:line="280" w:lineRule="atLeast"/>
              <w:contextualSpacing/>
              <w:rPr>
                <w:rFonts w:ascii="Helvetica" w:hAnsi="Helvetica" w:cs="Calibri"/>
                <w:b/>
                <w:bCs/>
                <w:sz w:val="20"/>
                <w:szCs w:val="20"/>
                <w:vertAlign w:val="superscript"/>
              </w:rPr>
            </w:pPr>
            <w:r w:rsidRPr="00104113">
              <w:rPr>
                <w:rFonts w:ascii="Helvetica" w:hAnsi="Helvetica" w:cs="Calibri"/>
                <w:b/>
                <w:bCs/>
                <w:sz w:val="20"/>
                <w:szCs w:val="20"/>
              </w:rPr>
              <w:t>Delež stroš</w:t>
            </w:r>
            <w:r w:rsidR="00E40E2C" w:rsidRPr="00104113">
              <w:rPr>
                <w:rFonts w:ascii="Helvetica" w:hAnsi="Helvetica" w:cs="Calibri"/>
                <w:b/>
                <w:bCs/>
                <w:sz w:val="20"/>
                <w:szCs w:val="20"/>
              </w:rPr>
              <w:t>k</w:t>
            </w:r>
            <w:r w:rsidRPr="00104113">
              <w:rPr>
                <w:rFonts w:ascii="Helvetica" w:hAnsi="Helvetica" w:cs="Calibri"/>
                <w:b/>
                <w:bCs/>
                <w:sz w:val="20"/>
                <w:szCs w:val="20"/>
              </w:rPr>
              <w:t>a</w:t>
            </w:r>
            <w:r w:rsidR="00E40E2C" w:rsidRPr="00104113">
              <w:rPr>
                <w:rFonts w:ascii="Helvetica" w:hAnsi="Helvetica" w:cs="Calibri"/>
                <w:b/>
                <w:bCs/>
                <w:sz w:val="20"/>
                <w:szCs w:val="20"/>
              </w:rPr>
              <w:t xml:space="preserve"> dela v %</w:t>
            </w:r>
            <w:r w:rsidRPr="00104113">
              <w:rPr>
                <w:rFonts w:ascii="Helvetica" w:hAnsi="Helvetica" w:cs="Calibri"/>
                <w:b/>
                <w:bCs/>
                <w:sz w:val="20"/>
                <w:szCs w:val="20"/>
              </w:rPr>
              <w:t xml:space="preserve"> (vključuje bruto plače, prispevke delodajalca in druge neposredne stroške)</w:t>
            </w:r>
          </w:p>
          <w:p w:rsidR="00E40E2C" w:rsidRPr="009C30A4" w:rsidRDefault="00E40E2C" w:rsidP="00A766F8">
            <w:pPr>
              <w:spacing w:line="280" w:lineRule="atLeast"/>
              <w:contextualSpacing/>
              <w:rPr>
                <w:rFonts w:ascii="Helvetica" w:hAnsi="Helvetica" w:cs="Calibri"/>
                <w:bCs/>
                <w:sz w:val="20"/>
                <w:szCs w:val="20"/>
                <w:highlight w:val="yellow"/>
                <w:vertAlign w:val="superscript"/>
              </w:rPr>
            </w:pPr>
          </w:p>
        </w:tc>
        <w:permStart w:id="1679980400" w:edGrp="everyone"/>
        <w:tc>
          <w:tcPr>
            <w:tcW w:w="4536" w:type="dxa"/>
            <w:shd w:val="clear" w:color="auto" w:fill="auto"/>
            <w:vAlign w:val="center"/>
          </w:tcPr>
          <w:p w:rsidR="00E40E2C" w:rsidRPr="009C30A4" w:rsidRDefault="00E40E2C" w:rsidP="00A766F8">
            <w:pPr>
              <w:spacing w:line="280" w:lineRule="atLeast"/>
              <w:contextualSpacing/>
              <w:jc w:val="center"/>
              <w:rPr>
                <w:rFonts w:ascii="Helvetica" w:hAnsi="Helvetica" w:cs="Calibri"/>
                <w:b/>
                <w:bCs/>
                <w:sz w:val="20"/>
                <w:szCs w:val="20"/>
                <w:highlight w:val="yellow"/>
              </w:rPr>
            </w:pPr>
            <w:r w:rsidRPr="009C30A4">
              <w:rPr>
                <w:rFonts w:ascii="Helvetica" w:hAnsi="Helvetica" w:cs="Calibri"/>
                <w:b/>
                <w:bCs/>
                <w:iCs/>
                <w:sz w:val="20"/>
                <w:szCs w:val="20"/>
                <w:highlight w:val="yellow"/>
              </w:rPr>
              <w:fldChar w:fldCharType="begin">
                <w:ffData>
                  <w:name w:val="Besedilo12"/>
                  <w:enabled/>
                  <w:calcOnExit w:val="0"/>
                  <w:textInput/>
                </w:ffData>
              </w:fldChar>
            </w:r>
            <w:r w:rsidRPr="009C30A4">
              <w:rPr>
                <w:rFonts w:ascii="Helvetica" w:hAnsi="Helvetica" w:cs="Calibri"/>
                <w:b/>
                <w:bCs/>
                <w:iCs/>
                <w:sz w:val="20"/>
                <w:szCs w:val="20"/>
                <w:highlight w:val="yellow"/>
              </w:rPr>
              <w:instrText xml:space="preserve"> FORMTEXT </w:instrText>
            </w:r>
            <w:r w:rsidRPr="009C30A4">
              <w:rPr>
                <w:rFonts w:ascii="Helvetica" w:hAnsi="Helvetica" w:cs="Calibri"/>
                <w:b/>
                <w:bCs/>
                <w:iCs/>
                <w:sz w:val="20"/>
                <w:szCs w:val="20"/>
                <w:highlight w:val="yellow"/>
              </w:rPr>
            </w:r>
            <w:r w:rsidRPr="009C30A4">
              <w:rPr>
                <w:rFonts w:ascii="Helvetica" w:hAnsi="Helvetica" w:cs="Calibri"/>
                <w:b/>
                <w:bCs/>
                <w:iCs/>
                <w:sz w:val="20"/>
                <w:szCs w:val="20"/>
                <w:highlight w:val="yellow"/>
              </w:rPr>
              <w:fldChar w:fldCharType="separate"/>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Pr="009C30A4">
              <w:rPr>
                <w:rFonts w:ascii="Helvetica" w:hAnsi="Helvetica" w:cs="Calibri"/>
                <w:bCs/>
                <w:sz w:val="20"/>
                <w:szCs w:val="20"/>
                <w:highlight w:val="yellow"/>
              </w:rPr>
              <w:fldChar w:fldCharType="end"/>
            </w:r>
            <w:permEnd w:id="1679980400"/>
          </w:p>
        </w:tc>
      </w:tr>
    </w:tbl>
    <w:p w:rsidR="007D6886" w:rsidRPr="00025BBB" w:rsidRDefault="007D6886" w:rsidP="007D6886">
      <w:pPr>
        <w:pStyle w:val="Heading8"/>
        <w:spacing w:line="280" w:lineRule="atLeast"/>
        <w:contextualSpacing/>
        <w:jc w:val="both"/>
        <w:rPr>
          <w:rFonts w:ascii="Helvetica" w:hAnsi="Helvetica" w:cs="Calibri"/>
          <w:sz w:val="20"/>
          <w:szCs w:val="20"/>
          <w:highlight w:val="yellow"/>
        </w:rPr>
      </w:pPr>
      <w:r w:rsidRPr="00025BBB">
        <w:rPr>
          <w:rFonts w:ascii="Helvetica" w:hAnsi="Helvetica" w:cs="Calibri"/>
          <w:sz w:val="20"/>
          <w:szCs w:val="20"/>
        </w:rPr>
        <w:t xml:space="preserve">Pod kazensko in materialno odgovornostjo izjavljamo, da so zgoraj navedeni podatki točni in resnični. </w:t>
      </w:r>
      <w:r w:rsidRPr="00025BBB">
        <w:rPr>
          <w:rFonts w:ascii="Helvetica" w:hAnsi="Helvetica" w:cs="Calibri"/>
          <w:bCs/>
          <w:sz w:val="20"/>
          <w:szCs w:val="20"/>
        </w:rPr>
        <w:t>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7D6886" w:rsidRPr="00025BBB" w:rsidRDefault="007D6886" w:rsidP="007D6886"/>
    <w:p w:rsidR="007D6886" w:rsidRPr="00025BBB" w:rsidRDefault="007D6886" w:rsidP="007D6886">
      <w:pPr>
        <w:pStyle w:val="Heading8"/>
        <w:jc w:val="both"/>
        <w:rPr>
          <w:rFonts w:ascii="Helvetica" w:hAnsi="Helvetica" w:cs="Calibri"/>
          <w:bCs/>
          <w:i w:val="0"/>
          <w:sz w:val="20"/>
          <w:szCs w:val="20"/>
        </w:rPr>
      </w:pPr>
      <w:r w:rsidRPr="00025BBB">
        <w:rPr>
          <w:rFonts w:ascii="Helvetica" w:hAnsi="Helvetica" w:cs="Calibri"/>
          <w:bCs/>
          <w:i w:val="0"/>
          <w:sz w:val="20"/>
          <w:szCs w:val="20"/>
        </w:rPr>
        <w:t xml:space="preserve">Dne: </w:t>
      </w:r>
      <w:permStart w:id="608513854" w:edGrp="everyone"/>
      <w:r w:rsidRPr="00025BBB">
        <w:rPr>
          <w:rFonts w:ascii="Helvetica" w:hAnsi="Helvetica" w:cs="Calibri"/>
          <w:bCs/>
          <w:i w:val="0"/>
          <w:sz w:val="20"/>
          <w:szCs w:val="20"/>
        </w:rPr>
        <w:fldChar w:fldCharType="begin">
          <w:ffData>
            <w:name w:val="Besedilo7"/>
            <w:enabled/>
            <w:calcOnExit w:val="0"/>
            <w:textInput/>
          </w:ffData>
        </w:fldChar>
      </w:r>
      <w:r w:rsidRPr="00025BBB">
        <w:rPr>
          <w:rFonts w:ascii="Helvetica" w:hAnsi="Helvetica" w:cs="Calibri"/>
          <w:bCs/>
          <w:i w:val="0"/>
          <w:sz w:val="20"/>
          <w:szCs w:val="20"/>
        </w:rPr>
        <w:instrText xml:space="preserve"> FORMTEXT </w:instrText>
      </w:r>
      <w:r w:rsidRPr="00025BBB">
        <w:rPr>
          <w:rFonts w:ascii="Helvetica" w:hAnsi="Helvetica" w:cs="Calibri"/>
          <w:bCs/>
          <w:i w:val="0"/>
          <w:sz w:val="20"/>
          <w:szCs w:val="20"/>
        </w:rPr>
      </w:r>
      <w:r w:rsidRPr="00025BBB">
        <w:rPr>
          <w:rFonts w:ascii="Helvetica" w:hAnsi="Helvetica" w:cs="Calibri"/>
          <w:bCs/>
          <w:i w:val="0"/>
          <w:sz w:val="20"/>
          <w:szCs w:val="20"/>
        </w:rPr>
        <w:fldChar w:fldCharType="separate"/>
      </w:r>
      <w:r w:rsidR="00176EBF">
        <w:rPr>
          <w:rFonts w:ascii="Helvetica" w:hAnsi="Helvetica" w:cs="Calibri"/>
          <w:bCs/>
          <w:i w:val="0"/>
          <w:sz w:val="20"/>
          <w:szCs w:val="20"/>
        </w:rPr>
        <w:t> </w:t>
      </w:r>
      <w:r w:rsidR="00176EBF">
        <w:rPr>
          <w:rFonts w:ascii="Helvetica" w:hAnsi="Helvetica" w:cs="Calibri"/>
          <w:bCs/>
          <w:i w:val="0"/>
          <w:sz w:val="20"/>
          <w:szCs w:val="20"/>
        </w:rPr>
        <w:t> </w:t>
      </w:r>
      <w:r w:rsidR="00176EBF">
        <w:rPr>
          <w:rFonts w:ascii="Helvetica" w:hAnsi="Helvetica" w:cs="Calibri"/>
          <w:bCs/>
          <w:i w:val="0"/>
          <w:sz w:val="20"/>
          <w:szCs w:val="20"/>
        </w:rPr>
        <w:t> </w:t>
      </w:r>
      <w:r w:rsidR="00176EBF">
        <w:rPr>
          <w:rFonts w:ascii="Helvetica" w:hAnsi="Helvetica" w:cs="Calibri"/>
          <w:bCs/>
          <w:i w:val="0"/>
          <w:sz w:val="20"/>
          <w:szCs w:val="20"/>
        </w:rPr>
        <w:t> </w:t>
      </w:r>
      <w:r w:rsidR="00176EBF">
        <w:rPr>
          <w:rFonts w:ascii="Helvetica" w:hAnsi="Helvetica" w:cs="Calibri"/>
          <w:bCs/>
          <w:i w:val="0"/>
          <w:sz w:val="20"/>
          <w:szCs w:val="20"/>
        </w:rPr>
        <w:t> </w:t>
      </w:r>
      <w:r w:rsidRPr="00025BBB">
        <w:rPr>
          <w:rFonts w:ascii="Helvetica" w:hAnsi="Helvetica" w:cs="Calibri"/>
          <w:i w:val="0"/>
          <w:sz w:val="20"/>
          <w:szCs w:val="20"/>
        </w:rPr>
        <w:fldChar w:fldCharType="end"/>
      </w:r>
      <w:permEnd w:id="608513854"/>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r>
      <w:r w:rsidRPr="00025BBB">
        <w:rPr>
          <w:rFonts w:ascii="Helvetica" w:hAnsi="Helvetica" w:cs="Calibri"/>
          <w:bCs/>
          <w:i w:val="0"/>
          <w:sz w:val="20"/>
          <w:szCs w:val="20"/>
        </w:rPr>
        <w:tab/>
        <w:t xml:space="preserve">            Žig in podpis ponudnika</w:t>
      </w:r>
    </w:p>
    <w:p w:rsidR="007D6886" w:rsidRPr="00025BBB" w:rsidRDefault="007D6886" w:rsidP="007D6886">
      <w:pPr>
        <w:pStyle w:val="Heading8"/>
        <w:ind w:left="5664" w:firstLine="708"/>
        <w:jc w:val="both"/>
        <w:rPr>
          <w:rFonts w:ascii="Helvetica" w:hAnsi="Helvetica" w:cs="Calibri"/>
          <w:bCs/>
          <w:i w:val="0"/>
          <w:sz w:val="20"/>
          <w:szCs w:val="20"/>
        </w:rPr>
      </w:pPr>
      <w:r w:rsidRPr="00025BBB">
        <w:rPr>
          <w:rFonts w:ascii="Helvetica" w:hAnsi="Helvetica" w:cs="Calibri"/>
          <w:bCs/>
          <w:i w:val="0"/>
          <w:sz w:val="20"/>
          <w:szCs w:val="20"/>
        </w:rPr>
        <w:t>____________________</w:t>
      </w:r>
    </w:p>
    <w:p w:rsidR="007D6886" w:rsidRDefault="007D6886" w:rsidP="007D6886">
      <w:pPr>
        <w:pStyle w:val="Heading8"/>
        <w:rPr>
          <w:rFonts w:ascii="Helvetica" w:hAnsi="Helvetica" w:cs="Calibri"/>
          <w:sz w:val="20"/>
          <w:szCs w:val="20"/>
        </w:rPr>
      </w:pPr>
    </w:p>
    <w:p w:rsidR="009F0072" w:rsidRDefault="009F0072" w:rsidP="009F0072"/>
    <w:p w:rsidR="009F0072" w:rsidRDefault="009F0072" w:rsidP="009F0072"/>
    <w:p w:rsidR="009F0072" w:rsidRDefault="009F0072" w:rsidP="009F0072"/>
    <w:p w:rsidR="009F0072" w:rsidRDefault="009F0072" w:rsidP="009F0072"/>
    <w:p w:rsidR="009F0072" w:rsidRDefault="009F0072" w:rsidP="009F0072"/>
    <w:p w:rsidR="009F0072" w:rsidRDefault="009F0072" w:rsidP="009F0072"/>
    <w:p w:rsidR="00D1660A" w:rsidRDefault="00D1660A" w:rsidP="009F0072"/>
    <w:p w:rsidR="00134F9D" w:rsidRPr="00AC586D" w:rsidRDefault="007D6886" w:rsidP="007D6886">
      <w:pPr>
        <w:pStyle w:val="Heading8"/>
        <w:spacing w:before="0" w:after="0" w:line="280" w:lineRule="atLeast"/>
        <w:ind w:left="7080" w:firstLine="708"/>
        <w:contextualSpacing/>
        <w:jc w:val="both"/>
        <w:rPr>
          <w:rFonts w:ascii="Helvetica" w:hAnsi="Helvetica" w:cs="Calibri"/>
          <w:i w:val="0"/>
          <w:sz w:val="20"/>
          <w:szCs w:val="20"/>
        </w:rPr>
      </w:pPr>
      <w:r>
        <w:rPr>
          <w:rFonts w:ascii="Helvetica" w:hAnsi="Helvetica" w:cs="Calibri"/>
          <w:sz w:val="20"/>
          <w:szCs w:val="20"/>
        </w:rPr>
        <w:lastRenderedPageBreak/>
        <w:t xml:space="preserve">           </w:t>
      </w:r>
      <w:r w:rsidR="00227629">
        <w:rPr>
          <w:rFonts w:ascii="Helvetica" w:hAnsi="Helvetica" w:cs="Calibri"/>
          <w:sz w:val="20"/>
          <w:szCs w:val="20"/>
        </w:rPr>
        <w:t xml:space="preserve"> </w:t>
      </w:r>
      <w:r w:rsidR="00134F9D" w:rsidRPr="00AC586D">
        <w:rPr>
          <w:rFonts w:ascii="Helvetica" w:hAnsi="Helvetica" w:cs="Calibri"/>
          <w:i w:val="0"/>
          <w:sz w:val="20"/>
          <w:szCs w:val="20"/>
        </w:rPr>
        <w:t>OBR-2</w:t>
      </w:r>
    </w:p>
    <w:p w:rsidR="00134F9D" w:rsidRPr="00AC586D" w:rsidRDefault="00134F9D" w:rsidP="00322F51">
      <w:pPr>
        <w:pStyle w:val="Heading8"/>
        <w:spacing w:before="0" w:after="0" w:line="280" w:lineRule="atLeast"/>
        <w:contextualSpacing/>
        <w:jc w:val="both"/>
        <w:rPr>
          <w:rFonts w:ascii="Helvetica" w:hAnsi="Helvetica" w:cs="Calibri"/>
          <w:b/>
          <w:sz w:val="20"/>
          <w:szCs w:val="20"/>
        </w:rPr>
      </w:pPr>
    </w:p>
    <w:p w:rsidR="003901D2" w:rsidRPr="00AC586D" w:rsidRDefault="003901D2" w:rsidP="00322F51">
      <w:pPr>
        <w:pStyle w:val="Heading8"/>
        <w:spacing w:before="0" w:after="0" w:line="280" w:lineRule="atLeast"/>
        <w:contextualSpacing/>
        <w:jc w:val="both"/>
        <w:rPr>
          <w:rFonts w:ascii="Helvetica" w:hAnsi="Helvetica" w:cs="Calibri"/>
          <w:b/>
          <w:i w:val="0"/>
          <w:sz w:val="20"/>
          <w:szCs w:val="20"/>
        </w:rPr>
      </w:pPr>
    </w:p>
    <w:p w:rsidR="00720ACF" w:rsidRPr="00720ACF" w:rsidRDefault="00720ACF" w:rsidP="00720ACF">
      <w:pPr>
        <w:spacing w:line="280" w:lineRule="atLeast"/>
        <w:contextualSpacing/>
        <w:jc w:val="center"/>
        <w:rPr>
          <w:rFonts w:ascii="Helvetica" w:hAnsi="Helvetica" w:cs="Calibri"/>
          <w:b/>
          <w:iCs/>
          <w:sz w:val="20"/>
          <w:szCs w:val="20"/>
          <w:lang w:val="en-US"/>
        </w:rPr>
      </w:pPr>
      <w:r w:rsidRPr="00720ACF">
        <w:rPr>
          <w:rFonts w:ascii="Helvetica" w:hAnsi="Helvetica" w:cs="Calibri"/>
          <w:b/>
          <w:iCs/>
          <w:sz w:val="20"/>
          <w:szCs w:val="20"/>
          <w:lang w:val="en-US"/>
        </w:rPr>
        <w:t xml:space="preserve">PREDRAČUN </w:t>
      </w:r>
    </w:p>
    <w:p w:rsidR="00134F9D" w:rsidRPr="00AC586D" w:rsidRDefault="00134F9D" w:rsidP="00322F51">
      <w:pPr>
        <w:spacing w:line="280" w:lineRule="atLeast"/>
        <w:contextualSpacing/>
        <w:jc w:val="both"/>
        <w:rPr>
          <w:rFonts w:ascii="Helvetica" w:hAnsi="Helvetica"/>
          <w:sz w:val="20"/>
          <w:szCs w:val="20"/>
        </w:rPr>
      </w:pPr>
    </w:p>
    <w:p w:rsidR="00F01A23" w:rsidRPr="006667A6" w:rsidRDefault="00134F9D" w:rsidP="00F01A23">
      <w:pPr>
        <w:jc w:val="both"/>
        <w:rPr>
          <w:rFonts w:ascii="Helvetica" w:hAnsi="Helvetica" w:cs="Calibri"/>
          <w:b/>
          <w:bCs/>
          <w:sz w:val="20"/>
          <w:lang w:val="en-US"/>
        </w:rPr>
      </w:pPr>
      <w:r w:rsidRPr="00AC586D">
        <w:rPr>
          <w:rFonts w:ascii="Helvetica" w:hAnsi="Helvetica" w:cs="Calibri"/>
          <w:b/>
          <w:sz w:val="20"/>
          <w:szCs w:val="20"/>
        </w:rPr>
        <w:t xml:space="preserve">PREDMET JAVNEGA NAROČILA: </w:t>
      </w:r>
      <w:r w:rsidR="00BE09CB" w:rsidRPr="00F7767A">
        <w:rPr>
          <w:rFonts w:ascii="Helvetica" w:hAnsi="Helvetica" w:cs="Calibri"/>
          <w:b/>
          <w:bCs/>
          <w:sz w:val="20"/>
          <w:lang w:val="en-US"/>
        </w:rPr>
        <w:t>OKOLJU PRIJAZNE STORITVE ČIŠČENJA ŠOLSKIH PROSTOROV Z OKOLICO</w:t>
      </w:r>
    </w:p>
    <w:p w:rsidR="00134F9D" w:rsidRPr="00AC586D" w:rsidRDefault="00134F9D" w:rsidP="00322F51">
      <w:pPr>
        <w:spacing w:line="280" w:lineRule="atLeast"/>
        <w:contextualSpacing/>
        <w:jc w:val="both"/>
        <w:rPr>
          <w:rFonts w:ascii="Helvetica" w:hAnsi="Helvetica" w:cs="Calibri"/>
          <w:bCs/>
          <w:sz w:val="20"/>
        </w:rPr>
      </w:pPr>
    </w:p>
    <w:p w:rsidR="003104C3" w:rsidRPr="008B0F7B" w:rsidRDefault="003104C3" w:rsidP="008B0F7B">
      <w:pPr>
        <w:spacing w:line="280" w:lineRule="atLeast"/>
        <w:contextualSpacing/>
        <w:jc w:val="both"/>
        <w:rPr>
          <w:rFonts w:ascii="Helvetica" w:hAnsi="Helvetica" w:cs="Calibri"/>
          <w:bCs/>
          <w:sz w:val="20"/>
          <w:szCs w:val="20"/>
          <w:lang w:val="en-US"/>
        </w:rPr>
      </w:pPr>
      <w:r w:rsidRPr="008B0F7B">
        <w:rPr>
          <w:rFonts w:ascii="Helvetica" w:hAnsi="Helvetica" w:cs="Calibri"/>
          <w:bCs/>
          <w:sz w:val="20"/>
          <w:szCs w:val="20"/>
          <w:lang w:val="en-US"/>
        </w:rPr>
        <w:t xml:space="preserve">Ponudnik mora v Predračunu </w:t>
      </w:r>
      <w:r w:rsidR="00012810">
        <w:rPr>
          <w:rFonts w:ascii="Helvetica" w:hAnsi="Helvetica" w:cs="Calibri"/>
          <w:bCs/>
          <w:sz w:val="20"/>
          <w:szCs w:val="20"/>
        </w:rPr>
        <w:t>(OBR-2</w:t>
      </w:r>
      <w:r w:rsidR="008B0F7B" w:rsidRPr="008B0F7B">
        <w:rPr>
          <w:rFonts w:ascii="Helvetica" w:hAnsi="Helvetica" w:cs="Calibri"/>
          <w:bCs/>
          <w:sz w:val="20"/>
          <w:szCs w:val="20"/>
          <w:lang w:val="en-US"/>
        </w:rPr>
        <w:t>)</w:t>
      </w:r>
      <w:r w:rsidR="008B0F7B">
        <w:rPr>
          <w:rFonts w:ascii="Helvetica" w:hAnsi="Helvetica" w:cs="Calibri"/>
          <w:bCs/>
          <w:sz w:val="20"/>
          <w:szCs w:val="20"/>
          <w:lang w:val="en-US"/>
        </w:rPr>
        <w:t xml:space="preserve"> </w:t>
      </w:r>
      <w:r w:rsidRPr="008B0F7B">
        <w:rPr>
          <w:rFonts w:ascii="Helvetica" w:hAnsi="Helvetica" w:cs="Calibri"/>
          <w:bCs/>
          <w:sz w:val="20"/>
          <w:szCs w:val="20"/>
          <w:lang w:val="en-US"/>
        </w:rPr>
        <w:t xml:space="preserve">ponujati vse pozicije, ob upoštevanju tehničnih specifikacij, ki so del dokumentacije, in sicer zaokrožene na dve decimalni mesti. </w:t>
      </w:r>
    </w:p>
    <w:p w:rsidR="003104C3" w:rsidRPr="003104C3" w:rsidRDefault="003104C3" w:rsidP="003104C3">
      <w:pPr>
        <w:spacing w:line="280" w:lineRule="atLeast"/>
        <w:contextualSpacing/>
        <w:jc w:val="both"/>
        <w:rPr>
          <w:rFonts w:ascii="Helvetica" w:hAnsi="Helvetica" w:cs="Calibri"/>
          <w:bCs/>
          <w:sz w:val="20"/>
          <w:szCs w:val="20"/>
          <w:lang w:val="en-US"/>
        </w:rPr>
      </w:pPr>
    </w:p>
    <w:p w:rsidR="003104C3" w:rsidRPr="003104C3" w:rsidRDefault="003104C3" w:rsidP="003104C3">
      <w:pPr>
        <w:spacing w:line="280" w:lineRule="atLeast"/>
        <w:contextualSpacing/>
        <w:jc w:val="both"/>
        <w:rPr>
          <w:rFonts w:ascii="Helvetica" w:hAnsi="Helvetica" w:cs="Calibri"/>
          <w:bCs/>
          <w:sz w:val="20"/>
          <w:szCs w:val="20"/>
          <w:lang w:val="en-US"/>
        </w:rPr>
      </w:pPr>
      <w:r w:rsidRPr="003104C3">
        <w:rPr>
          <w:rFonts w:ascii="Helvetica" w:hAnsi="Helvetica" w:cs="Calibri"/>
          <w:bCs/>
          <w:sz w:val="20"/>
          <w:szCs w:val="20"/>
          <w:lang w:val="en-US"/>
        </w:rPr>
        <w:t>Ponudnik mora izpolniti vse postavke v predračunu. V kolikor ponudnik cene v posamezno postavko ne vpiše, se šteje, da predmetne postavke ne ponuja in tako ne izpolnjuje vseh zahtev naročnika iz predmetne dokumentacije.</w:t>
      </w:r>
    </w:p>
    <w:p w:rsidR="003104C3" w:rsidRPr="003104C3" w:rsidRDefault="003104C3" w:rsidP="003104C3">
      <w:pPr>
        <w:spacing w:line="280" w:lineRule="atLeast"/>
        <w:contextualSpacing/>
        <w:jc w:val="both"/>
        <w:rPr>
          <w:rFonts w:ascii="Helvetica" w:hAnsi="Helvetica" w:cs="Calibri"/>
          <w:bCs/>
          <w:sz w:val="20"/>
          <w:szCs w:val="20"/>
          <w:lang w:val="en-US"/>
        </w:rPr>
      </w:pPr>
    </w:p>
    <w:p w:rsidR="003104C3" w:rsidRPr="003104C3" w:rsidRDefault="003104C3" w:rsidP="003104C3">
      <w:pPr>
        <w:spacing w:line="280" w:lineRule="atLeast"/>
        <w:contextualSpacing/>
        <w:jc w:val="both"/>
        <w:rPr>
          <w:rFonts w:ascii="Helvetica" w:hAnsi="Helvetica" w:cs="Calibri"/>
          <w:bCs/>
          <w:sz w:val="20"/>
          <w:szCs w:val="20"/>
          <w:lang w:val="en-US"/>
        </w:rPr>
      </w:pPr>
      <w:r w:rsidRPr="003104C3">
        <w:rPr>
          <w:rFonts w:ascii="Helvetica" w:hAnsi="Helvetica" w:cs="Calibri"/>
          <w:bCs/>
          <w:sz w:val="20"/>
          <w:szCs w:val="20"/>
          <w:lang w:val="en-US"/>
        </w:rPr>
        <w:t>V kolikor ponudnik vpiše ceno nič (0) EUR, se šteje, da ponuja postavko brezplačno.</w:t>
      </w:r>
    </w:p>
    <w:p w:rsidR="003104C3" w:rsidRPr="003104C3" w:rsidRDefault="003104C3" w:rsidP="003104C3">
      <w:pPr>
        <w:spacing w:line="280" w:lineRule="atLeast"/>
        <w:contextualSpacing/>
        <w:jc w:val="both"/>
        <w:rPr>
          <w:rFonts w:ascii="Helvetica" w:hAnsi="Helvetica" w:cs="Calibri"/>
          <w:bCs/>
          <w:sz w:val="20"/>
          <w:szCs w:val="20"/>
          <w:lang w:val="en-US"/>
        </w:rPr>
      </w:pPr>
    </w:p>
    <w:p w:rsidR="003104C3" w:rsidRPr="003104C3" w:rsidRDefault="003104C3" w:rsidP="003104C3">
      <w:pPr>
        <w:spacing w:line="280" w:lineRule="atLeast"/>
        <w:contextualSpacing/>
        <w:jc w:val="both"/>
        <w:rPr>
          <w:rFonts w:ascii="Helvetica" w:hAnsi="Helvetica" w:cs="Calibri"/>
          <w:bCs/>
          <w:sz w:val="20"/>
          <w:szCs w:val="20"/>
          <w:lang w:val="en-US"/>
        </w:rPr>
      </w:pPr>
      <w:r w:rsidRPr="003104C3">
        <w:rPr>
          <w:rFonts w:ascii="Helvetica" w:hAnsi="Helvetica" w:cs="Calibri"/>
          <w:bCs/>
          <w:sz w:val="20"/>
          <w:szCs w:val="20"/>
          <w:lang w:val="en-US"/>
        </w:rPr>
        <w:t>Ponudnik ne sme spreminjati vsebine predračuna.</w:t>
      </w:r>
    </w:p>
    <w:p w:rsidR="003104C3" w:rsidRPr="003104C3" w:rsidRDefault="003104C3" w:rsidP="003104C3">
      <w:pPr>
        <w:spacing w:line="280" w:lineRule="atLeast"/>
        <w:contextualSpacing/>
        <w:jc w:val="both"/>
        <w:rPr>
          <w:rFonts w:ascii="Helvetica" w:hAnsi="Helvetica" w:cs="Calibri"/>
          <w:bCs/>
          <w:sz w:val="20"/>
          <w:szCs w:val="20"/>
          <w:lang w:val="en-US"/>
        </w:rPr>
      </w:pPr>
    </w:p>
    <w:p w:rsidR="003104C3" w:rsidRPr="003104C3" w:rsidRDefault="003104C3" w:rsidP="003104C3">
      <w:pPr>
        <w:spacing w:line="280" w:lineRule="atLeast"/>
        <w:contextualSpacing/>
        <w:jc w:val="both"/>
        <w:rPr>
          <w:rFonts w:ascii="Helvetica" w:hAnsi="Helvetica" w:cs="Calibri"/>
          <w:bCs/>
          <w:sz w:val="20"/>
          <w:szCs w:val="20"/>
          <w:lang w:val="en-US"/>
        </w:rPr>
      </w:pPr>
      <w:r w:rsidRPr="003104C3">
        <w:rPr>
          <w:rFonts w:ascii="Helvetica" w:hAnsi="Helvetica" w:cs="Calibri"/>
          <w:bCs/>
          <w:sz w:val="20"/>
          <w:szCs w:val="20"/>
          <w:lang w:val="en-US"/>
        </w:rPr>
        <w:t xml:space="preserve">Ponujena cena z DDV mora zajemati vse popuste in stroške (dobave blaga, špediterske, prevozne, carinske ter vse morebitne druge stroške…). </w:t>
      </w:r>
    </w:p>
    <w:p w:rsidR="003104C3" w:rsidRPr="003104C3" w:rsidRDefault="003104C3" w:rsidP="003104C3">
      <w:pPr>
        <w:spacing w:line="280" w:lineRule="atLeast"/>
        <w:contextualSpacing/>
        <w:jc w:val="both"/>
        <w:rPr>
          <w:rFonts w:ascii="Helvetica" w:hAnsi="Helvetica" w:cs="Calibri"/>
          <w:bCs/>
          <w:sz w:val="20"/>
          <w:szCs w:val="20"/>
          <w:lang w:val="en-US"/>
        </w:rPr>
      </w:pPr>
    </w:p>
    <w:p w:rsidR="003104C3" w:rsidRPr="003104C3" w:rsidRDefault="003104C3" w:rsidP="003104C3">
      <w:pPr>
        <w:spacing w:line="280" w:lineRule="atLeast"/>
        <w:contextualSpacing/>
        <w:jc w:val="both"/>
        <w:rPr>
          <w:rFonts w:ascii="Helvetica" w:hAnsi="Helvetica" w:cs="Calibri"/>
          <w:bCs/>
          <w:sz w:val="20"/>
          <w:szCs w:val="20"/>
          <w:lang w:val="en-US"/>
        </w:rPr>
      </w:pPr>
      <w:r w:rsidRPr="003104C3">
        <w:rPr>
          <w:rFonts w:ascii="Helvetica" w:hAnsi="Helvetica" w:cs="Calibri"/>
          <w:bCs/>
          <w:sz w:val="20"/>
          <w:szCs w:val="20"/>
          <w:lang w:val="en-US"/>
        </w:rPr>
        <w:t>V primeru, da bo naročnik pri pregledu in ocenjevanju ponudb odkril očitne računske napake, bo ravnal v skladu s sedmim odstavkom 89. člena ZJN-3.</w:t>
      </w:r>
    </w:p>
    <w:p w:rsidR="003104C3" w:rsidRPr="003104C3" w:rsidRDefault="003104C3" w:rsidP="003104C3">
      <w:pPr>
        <w:spacing w:line="280" w:lineRule="atLeast"/>
        <w:contextualSpacing/>
        <w:jc w:val="both"/>
        <w:rPr>
          <w:rFonts w:ascii="Helvetica" w:hAnsi="Helvetica" w:cs="Calibri"/>
          <w:bCs/>
          <w:sz w:val="20"/>
          <w:szCs w:val="20"/>
          <w:lang w:val="en-US"/>
        </w:rPr>
      </w:pPr>
    </w:p>
    <w:p w:rsidR="00685F34" w:rsidRDefault="00685F34" w:rsidP="00685F34">
      <w:pPr>
        <w:spacing w:line="280" w:lineRule="atLeast"/>
        <w:contextualSpacing/>
        <w:jc w:val="both"/>
        <w:rPr>
          <w:rFonts w:ascii="Helvetica" w:hAnsi="Helvetica" w:cs="Calibri"/>
          <w:b/>
          <w:bCs/>
          <w:sz w:val="20"/>
          <w:szCs w:val="20"/>
        </w:rPr>
      </w:pPr>
      <w:r w:rsidRPr="00685F34">
        <w:rPr>
          <w:rFonts w:ascii="Helvetica" w:hAnsi="Helvetica" w:cs="Calibri"/>
          <w:b/>
          <w:b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rsidR="00685F34" w:rsidRPr="00685F34" w:rsidRDefault="00685F34" w:rsidP="00685F34">
      <w:pPr>
        <w:spacing w:line="280" w:lineRule="atLeast"/>
        <w:contextualSpacing/>
        <w:jc w:val="both"/>
        <w:rPr>
          <w:rFonts w:ascii="Helvetica" w:hAnsi="Helvetica" w:cs="Calibri"/>
          <w:b/>
          <w:bCs/>
          <w:sz w:val="20"/>
          <w:szCs w:val="20"/>
        </w:rPr>
      </w:pPr>
    </w:p>
    <w:p w:rsidR="00685F34" w:rsidRPr="00685F34" w:rsidRDefault="00685F34" w:rsidP="00685F34">
      <w:pPr>
        <w:spacing w:line="280" w:lineRule="atLeast"/>
        <w:contextualSpacing/>
        <w:jc w:val="both"/>
        <w:rPr>
          <w:rFonts w:ascii="Helvetica" w:hAnsi="Helvetica" w:cs="Calibri"/>
          <w:b/>
          <w:bCs/>
          <w:sz w:val="20"/>
          <w:szCs w:val="20"/>
        </w:rPr>
      </w:pPr>
      <w:r w:rsidRPr="00685F34">
        <w:rPr>
          <w:rFonts w:ascii="Helvetica" w:hAnsi="Helvetica" w:cs="Calibri"/>
          <w:b/>
          <w:bCs/>
          <w:sz w:val="20"/>
          <w:szCs w:val="20"/>
        </w:rPr>
        <w:t>V primeru razhajanj med podatki navedenimi v razdelku »Skupna ponudbena vrednost« in dokumentu, ki je predložen v delu »Predračun«, kot veljavni štejejo podatki v dokumentu, ki je predložen v delu »Predračun«.</w:t>
      </w:r>
    </w:p>
    <w:p w:rsidR="003104C3" w:rsidRPr="003104C3" w:rsidRDefault="003104C3" w:rsidP="003104C3">
      <w:pPr>
        <w:spacing w:line="280" w:lineRule="atLeast"/>
        <w:contextualSpacing/>
        <w:jc w:val="both"/>
        <w:rPr>
          <w:rFonts w:ascii="Helvetica" w:hAnsi="Helvetica" w:cs="Calibri"/>
          <w:bCs/>
          <w:sz w:val="20"/>
          <w:szCs w:val="20"/>
          <w:lang w:val="en-US"/>
        </w:rPr>
      </w:pPr>
    </w:p>
    <w:p w:rsidR="00EC4C32" w:rsidRDefault="00EC4C32"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7C7FDD" w:rsidRDefault="007C7FDD"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3104C3" w:rsidRDefault="003104C3" w:rsidP="00322F51">
      <w:pPr>
        <w:spacing w:line="280" w:lineRule="atLeast"/>
        <w:contextualSpacing/>
        <w:jc w:val="both"/>
        <w:rPr>
          <w:rFonts w:ascii="Helvetica" w:hAnsi="Helvetica" w:cs="Calibri"/>
          <w:bCs/>
          <w:sz w:val="20"/>
          <w:szCs w:val="20"/>
        </w:rPr>
      </w:pPr>
    </w:p>
    <w:p w:rsidR="00E40451" w:rsidRDefault="00E40451" w:rsidP="003104C3">
      <w:pPr>
        <w:spacing w:line="280" w:lineRule="atLeast"/>
        <w:contextualSpacing/>
        <w:jc w:val="center"/>
        <w:rPr>
          <w:rFonts w:ascii="Helvetica" w:hAnsi="Helvetica" w:cs="Calibri"/>
          <w:b/>
          <w:bCs/>
          <w:sz w:val="20"/>
          <w:szCs w:val="20"/>
          <w:lang w:val="en-US"/>
        </w:rPr>
      </w:pPr>
    </w:p>
    <w:p w:rsidR="00E73810" w:rsidRDefault="00E73810" w:rsidP="003104C3">
      <w:pPr>
        <w:spacing w:line="280" w:lineRule="atLeast"/>
        <w:contextualSpacing/>
        <w:jc w:val="center"/>
        <w:rPr>
          <w:rFonts w:ascii="Helvetica" w:hAnsi="Helvetica" w:cs="Calibri"/>
          <w:b/>
          <w:bCs/>
          <w:sz w:val="20"/>
          <w:szCs w:val="20"/>
          <w:lang w:val="en-US"/>
        </w:rPr>
      </w:pPr>
      <w:r>
        <w:rPr>
          <w:rFonts w:ascii="Helvetica" w:hAnsi="Helvetica" w:cs="Calibri"/>
          <w:b/>
          <w:bCs/>
          <w:sz w:val="20"/>
          <w:szCs w:val="20"/>
          <w:lang w:val="en-US"/>
        </w:rPr>
        <w:lastRenderedPageBreak/>
        <w:t xml:space="preserve">PREDRAČUN </w:t>
      </w:r>
    </w:p>
    <w:p w:rsidR="00E73810" w:rsidRDefault="00E73810" w:rsidP="00E73810">
      <w:pPr>
        <w:spacing w:line="280" w:lineRule="atLeast"/>
        <w:contextualSpacing/>
        <w:jc w:val="center"/>
        <w:rPr>
          <w:rFonts w:ascii="Helvetica" w:hAnsi="Helvetica" w:cs="Calibri"/>
          <w:b/>
          <w:bCs/>
          <w:sz w:val="20"/>
          <w:szCs w:val="20"/>
          <w:lang w:val="en-US"/>
        </w:rPr>
      </w:pPr>
      <w:r>
        <w:rPr>
          <w:rFonts w:ascii="Helvetica" w:hAnsi="Helvetica" w:cs="Calibri"/>
          <w:b/>
          <w:bCs/>
          <w:sz w:val="20"/>
          <w:szCs w:val="20"/>
          <w:lang w:val="en-US"/>
        </w:rPr>
        <w:t xml:space="preserve">ZA </w:t>
      </w:r>
      <w:r w:rsidRPr="00E73810">
        <w:rPr>
          <w:rFonts w:ascii="Helvetica" w:hAnsi="Helvetica" w:cs="Calibri"/>
          <w:b/>
          <w:bCs/>
          <w:sz w:val="20"/>
          <w:szCs w:val="20"/>
          <w:lang w:val="en-US"/>
        </w:rPr>
        <w:t xml:space="preserve">OKOLJU PRIJAZNE STORITVE ČIŠČENJA ŠOLSKIH PROSTOROV </w:t>
      </w:r>
    </w:p>
    <w:p w:rsidR="00E73810" w:rsidRPr="00E73810" w:rsidRDefault="00E73810" w:rsidP="00E73810">
      <w:pPr>
        <w:spacing w:line="280" w:lineRule="atLeast"/>
        <w:contextualSpacing/>
        <w:jc w:val="center"/>
        <w:rPr>
          <w:rFonts w:ascii="Helvetica" w:hAnsi="Helvetica" w:cs="Calibri"/>
          <w:b/>
          <w:bCs/>
          <w:sz w:val="20"/>
          <w:szCs w:val="20"/>
          <w:lang w:val="en-US"/>
        </w:rPr>
      </w:pPr>
      <w:r w:rsidRPr="00E73810">
        <w:rPr>
          <w:rFonts w:ascii="Helvetica" w:hAnsi="Helvetica" w:cs="Calibri"/>
          <w:b/>
          <w:bCs/>
          <w:sz w:val="20"/>
          <w:szCs w:val="20"/>
          <w:lang w:val="en-US"/>
        </w:rPr>
        <w:t>Z OKOLICO</w:t>
      </w:r>
    </w:p>
    <w:p w:rsidR="004B7EE7" w:rsidRDefault="004B7EE7" w:rsidP="004B7EE7">
      <w:pPr>
        <w:spacing w:line="280" w:lineRule="atLeast"/>
        <w:contextualSpacing/>
        <w:jc w:val="both"/>
        <w:rPr>
          <w:rFonts w:ascii="Helvetica" w:hAnsi="Helvetica" w:cs="Calibri"/>
          <w:b/>
          <w:bCs/>
          <w:sz w:val="20"/>
          <w:szCs w:val="20"/>
        </w:rPr>
      </w:pPr>
    </w:p>
    <w:p w:rsidR="004B7EE7" w:rsidRDefault="004B7EE7" w:rsidP="004B7EE7">
      <w:pPr>
        <w:spacing w:line="280" w:lineRule="atLeast"/>
        <w:contextualSpacing/>
        <w:jc w:val="both"/>
        <w:rPr>
          <w:rFonts w:ascii="Helvetica" w:hAnsi="Helvetica" w:cs="Calibri"/>
          <w:b/>
          <w:bCs/>
          <w:sz w:val="20"/>
          <w:szCs w:val="20"/>
        </w:rPr>
      </w:pPr>
    </w:p>
    <w:p w:rsidR="004B7EE7" w:rsidRPr="00AD2219" w:rsidRDefault="004B7EE7" w:rsidP="004B7EE7">
      <w:pPr>
        <w:spacing w:line="280" w:lineRule="atLeast"/>
        <w:contextualSpacing/>
        <w:jc w:val="both"/>
        <w:rPr>
          <w:rFonts w:ascii="Helvetica" w:hAnsi="Helvetica" w:cs="Calibri"/>
          <w:b/>
          <w:bCs/>
          <w:sz w:val="20"/>
          <w:szCs w:val="20"/>
          <w:lang w:val="sk-SK"/>
        </w:rPr>
      </w:pPr>
      <w:r w:rsidRPr="00AD2219">
        <w:rPr>
          <w:rFonts w:ascii="Helvetica" w:hAnsi="Helvetica" w:cs="Calibri"/>
          <w:b/>
          <w:bCs/>
          <w:sz w:val="20"/>
          <w:szCs w:val="20"/>
        </w:rPr>
        <w:t>Skupna površina čistilnih površin šole je okvirno 5600 m</w:t>
      </w:r>
      <w:r w:rsidRPr="00AD2219">
        <w:rPr>
          <w:rFonts w:ascii="Helvetica" w:hAnsi="Helvetica" w:cs="Calibri"/>
          <w:b/>
          <w:bCs/>
          <w:sz w:val="20"/>
          <w:szCs w:val="20"/>
          <w:vertAlign w:val="superscript"/>
        </w:rPr>
        <w:t>2</w:t>
      </w:r>
    </w:p>
    <w:p w:rsidR="00B72A0F" w:rsidRDefault="00B72A0F" w:rsidP="00E73810">
      <w:pPr>
        <w:spacing w:line="280" w:lineRule="atLeast"/>
        <w:contextualSpacing/>
        <w:jc w:val="both"/>
        <w:rPr>
          <w:rFonts w:ascii="Helvetica" w:hAnsi="Helvetica" w:cs="Calibri"/>
          <w:b/>
          <w:bCs/>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98"/>
        <w:gridCol w:w="1134"/>
        <w:gridCol w:w="1418"/>
        <w:gridCol w:w="992"/>
        <w:gridCol w:w="2268"/>
      </w:tblGrid>
      <w:tr w:rsidR="00FB07CA" w:rsidRPr="00FB07CA" w:rsidTr="00F05B58">
        <w:trPr>
          <w:trHeight w:val="400"/>
        </w:trPr>
        <w:tc>
          <w:tcPr>
            <w:tcW w:w="2162" w:type="dxa"/>
            <w:shd w:val="clear" w:color="auto" w:fill="FFFF81"/>
          </w:tcPr>
          <w:p w:rsidR="00FB07CA" w:rsidRPr="00FB07CA" w:rsidRDefault="00FB07CA" w:rsidP="00FB07CA">
            <w:pPr>
              <w:spacing w:line="280" w:lineRule="atLeast"/>
              <w:contextualSpacing/>
              <w:jc w:val="both"/>
              <w:rPr>
                <w:rFonts w:ascii="Helvetica" w:hAnsi="Helvetica" w:cs="Calibri"/>
                <w:b/>
                <w:bCs/>
                <w:i/>
                <w:iCs/>
                <w:sz w:val="20"/>
                <w:szCs w:val="20"/>
              </w:rPr>
            </w:pPr>
            <w:r>
              <w:rPr>
                <w:rFonts w:ascii="Helvetica" w:hAnsi="Helvetica" w:cs="Calibri"/>
                <w:b/>
                <w:bCs/>
                <w:i/>
                <w:iCs/>
                <w:sz w:val="20"/>
                <w:szCs w:val="20"/>
              </w:rPr>
              <w:t xml:space="preserve">Opis </w:t>
            </w:r>
            <w:r w:rsidRPr="00FB07CA">
              <w:rPr>
                <w:rFonts w:ascii="Helvetica" w:hAnsi="Helvetica" w:cs="Calibri"/>
                <w:b/>
                <w:bCs/>
                <w:i/>
                <w:iCs/>
                <w:sz w:val="20"/>
                <w:szCs w:val="20"/>
              </w:rPr>
              <w:t>storitve</w:t>
            </w:r>
          </w:p>
        </w:tc>
        <w:tc>
          <w:tcPr>
            <w:tcW w:w="1098" w:type="dxa"/>
            <w:shd w:val="clear" w:color="auto" w:fill="FFFF81"/>
          </w:tcPr>
          <w:p w:rsidR="00FB07CA" w:rsidRPr="00FB07CA" w:rsidRDefault="00FB07CA" w:rsidP="00FB07CA">
            <w:pPr>
              <w:spacing w:line="280" w:lineRule="atLeast"/>
              <w:contextualSpacing/>
              <w:jc w:val="both"/>
              <w:rPr>
                <w:rFonts w:ascii="Helvetica" w:hAnsi="Helvetica" w:cs="Calibri"/>
                <w:b/>
                <w:bCs/>
                <w:i/>
                <w:sz w:val="20"/>
                <w:szCs w:val="20"/>
                <w:lang w:val="en-GB"/>
              </w:rPr>
            </w:pPr>
            <w:r w:rsidRPr="00FB07CA">
              <w:rPr>
                <w:rFonts w:ascii="Helvetica" w:hAnsi="Helvetica" w:cs="Calibri"/>
                <w:b/>
                <w:bCs/>
                <w:i/>
                <w:sz w:val="20"/>
                <w:szCs w:val="20"/>
                <w:lang w:val="en-GB"/>
              </w:rPr>
              <w:t>EM</w:t>
            </w:r>
          </w:p>
        </w:tc>
        <w:tc>
          <w:tcPr>
            <w:tcW w:w="1134" w:type="dxa"/>
            <w:shd w:val="clear" w:color="auto" w:fill="FFFF81"/>
          </w:tcPr>
          <w:p w:rsidR="00FB07CA" w:rsidRPr="00FB07CA" w:rsidRDefault="00FB07CA" w:rsidP="00FB07CA">
            <w:pPr>
              <w:spacing w:line="280" w:lineRule="atLeast"/>
              <w:contextualSpacing/>
              <w:jc w:val="both"/>
              <w:rPr>
                <w:rFonts w:ascii="Helvetica" w:hAnsi="Helvetica" w:cs="Calibri"/>
                <w:b/>
                <w:bCs/>
                <w:i/>
                <w:iCs/>
                <w:sz w:val="20"/>
                <w:szCs w:val="20"/>
              </w:rPr>
            </w:pPr>
            <w:r w:rsidRPr="00FB07CA">
              <w:rPr>
                <w:rFonts w:ascii="Helvetica" w:hAnsi="Helvetica" w:cs="Calibri"/>
                <w:b/>
                <w:bCs/>
                <w:i/>
                <w:iCs/>
                <w:sz w:val="20"/>
                <w:szCs w:val="20"/>
              </w:rPr>
              <w:t>Količina</w:t>
            </w:r>
          </w:p>
        </w:tc>
        <w:tc>
          <w:tcPr>
            <w:tcW w:w="1418" w:type="dxa"/>
            <w:shd w:val="clear" w:color="auto" w:fill="FFFF81"/>
          </w:tcPr>
          <w:p w:rsidR="00FB07CA" w:rsidRPr="00FB07CA" w:rsidRDefault="00FB07CA" w:rsidP="00FB07CA">
            <w:pPr>
              <w:spacing w:line="280" w:lineRule="atLeast"/>
              <w:contextualSpacing/>
              <w:jc w:val="both"/>
              <w:rPr>
                <w:rFonts w:ascii="Helvetica" w:hAnsi="Helvetica" w:cs="Calibri"/>
                <w:b/>
                <w:bCs/>
                <w:i/>
                <w:iCs/>
                <w:sz w:val="20"/>
                <w:szCs w:val="20"/>
              </w:rPr>
            </w:pPr>
            <w:r w:rsidRPr="00FB07CA">
              <w:rPr>
                <w:rFonts w:ascii="Helvetica" w:hAnsi="Helvetica" w:cs="Calibri"/>
                <w:b/>
                <w:bCs/>
                <w:i/>
                <w:iCs/>
                <w:sz w:val="20"/>
                <w:szCs w:val="20"/>
              </w:rPr>
              <w:t>Cena na EM brez DDV</w:t>
            </w:r>
          </w:p>
        </w:tc>
        <w:tc>
          <w:tcPr>
            <w:tcW w:w="992" w:type="dxa"/>
            <w:shd w:val="clear" w:color="auto" w:fill="FFFF81"/>
          </w:tcPr>
          <w:p w:rsidR="00FB07CA" w:rsidRPr="00FB07CA" w:rsidRDefault="00FB07CA" w:rsidP="00FB07CA">
            <w:pPr>
              <w:spacing w:line="280" w:lineRule="atLeast"/>
              <w:contextualSpacing/>
              <w:jc w:val="both"/>
              <w:rPr>
                <w:rFonts w:ascii="Helvetica" w:hAnsi="Helvetica" w:cs="Calibri"/>
                <w:b/>
                <w:bCs/>
                <w:sz w:val="20"/>
                <w:szCs w:val="20"/>
              </w:rPr>
            </w:pPr>
            <w:r w:rsidRPr="00FB07CA">
              <w:rPr>
                <w:rFonts w:ascii="Helvetica" w:hAnsi="Helvetica" w:cs="Calibri"/>
                <w:b/>
                <w:bCs/>
                <w:sz w:val="20"/>
                <w:szCs w:val="20"/>
              </w:rPr>
              <w:t>DDV</w:t>
            </w:r>
          </w:p>
          <w:p w:rsidR="00FB07CA" w:rsidRPr="00FB07CA" w:rsidRDefault="00FB07CA" w:rsidP="00FB07CA">
            <w:pPr>
              <w:spacing w:line="280" w:lineRule="atLeast"/>
              <w:contextualSpacing/>
              <w:jc w:val="both"/>
              <w:rPr>
                <w:rFonts w:ascii="Helvetica" w:hAnsi="Helvetica" w:cs="Calibri"/>
                <w:b/>
                <w:bCs/>
                <w:i/>
                <w:iCs/>
                <w:sz w:val="20"/>
                <w:szCs w:val="20"/>
              </w:rPr>
            </w:pPr>
            <w:r w:rsidRPr="00FB07CA">
              <w:rPr>
                <w:rFonts w:ascii="Helvetica" w:hAnsi="Helvetica" w:cs="Calibri"/>
                <w:b/>
                <w:bCs/>
                <w:i/>
                <w:iCs/>
                <w:sz w:val="20"/>
                <w:szCs w:val="20"/>
              </w:rPr>
              <w:t>(%)</w:t>
            </w:r>
          </w:p>
        </w:tc>
        <w:tc>
          <w:tcPr>
            <w:tcW w:w="2268" w:type="dxa"/>
            <w:shd w:val="clear" w:color="auto" w:fill="FFFF81"/>
          </w:tcPr>
          <w:p w:rsidR="00FB07CA" w:rsidRPr="00FB07CA" w:rsidRDefault="00FB07CA" w:rsidP="00FB07CA">
            <w:pPr>
              <w:spacing w:line="280" w:lineRule="atLeast"/>
              <w:contextualSpacing/>
              <w:jc w:val="both"/>
              <w:rPr>
                <w:rFonts w:ascii="Helvetica" w:hAnsi="Helvetica" w:cs="Calibri"/>
                <w:b/>
                <w:bCs/>
                <w:i/>
                <w:iCs/>
                <w:sz w:val="20"/>
                <w:szCs w:val="20"/>
              </w:rPr>
            </w:pPr>
            <w:r w:rsidRPr="00FB07CA">
              <w:rPr>
                <w:rFonts w:ascii="Helvetica" w:hAnsi="Helvetica" w:cs="Calibri"/>
                <w:b/>
                <w:bCs/>
                <w:i/>
                <w:iCs/>
                <w:sz w:val="20"/>
                <w:szCs w:val="20"/>
              </w:rPr>
              <w:t>Skupna vrednost brez DDV</w:t>
            </w:r>
          </w:p>
        </w:tc>
      </w:tr>
      <w:tr w:rsidR="00FB07CA" w:rsidRPr="00FB07CA" w:rsidTr="00621D1F">
        <w:trPr>
          <w:trHeight w:val="400"/>
        </w:trPr>
        <w:tc>
          <w:tcPr>
            <w:tcW w:w="2162" w:type="dxa"/>
          </w:tcPr>
          <w:p w:rsidR="00FB07CA" w:rsidRPr="00FB07CA" w:rsidRDefault="00FB07CA" w:rsidP="00FB07CA">
            <w:pPr>
              <w:spacing w:line="280" w:lineRule="atLeast"/>
              <w:contextualSpacing/>
              <w:jc w:val="both"/>
              <w:rPr>
                <w:rFonts w:ascii="Helvetica" w:hAnsi="Helvetica" w:cs="Calibri"/>
                <w:bCs/>
                <w:sz w:val="20"/>
                <w:szCs w:val="20"/>
              </w:rPr>
            </w:pPr>
            <w:r w:rsidRPr="00FB07CA">
              <w:rPr>
                <w:rFonts w:ascii="Helvetica" w:hAnsi="Helvetica" w:cs="Calibri"/>
                <w:bCs/>
                <w:sz w:val="20"/>
                <w:szCs w:val="20"/>
              </w:rPr>
              <w:t>Čiščenje šolskih prostorov z okolico v skladu z zahtevami iz tehničnih specifikacij te</w:t>
            </w:r>
            <w:r w:rsidR="0089502F">
              <w:rPr>
                <w:rFonts w:ascii="Helvetica" w:hAnsi="Helvetica" w:cs="Calibri"/>
                <w:bCs/>
                <w:sz w:val="20"/>
                <w:szCs w:val="20"/>
              </w:rPr>
              <w:t>ga javnega naročila</w:t>
            </w:r>
          </w:p>
        </w:tc>
        <w:tc>
          <w:tcPr>
            <w:tcW w:w="1098" w:type="dxa"/>
            <w:vAlign w:val="center"/>
          </w:tcPr>
          <w:p w:rsidR="00FB07CA" w:rsidRPr="00FB07CA" w:rsidRDefault="00FB07CA" w:rsidP="00FB07CA">
            <w:pPr>
              <w:spacing w:line="280" w:lineRule="atLeast"/>
              <w:contextualSpacing/>
              <w:jc w:val="center"/>
              <w:rPr>
                <w:rFonts w:ascii="Helvetica" w:hAnsi="Helvetica" w:cs="Calibri"/>
                <w:bCs/>
                <w:sz w:val="20"/>
                <w:szCs w:val="20"/>
              </w:rPr>
            </w:pPr>
            <w:r w:rsidRPr="00FB07CA">
              <w:rPr>
                <w:rFonts w:ascii="Helvetica" w:hAnsi="Helvetica" w:cs="Calibri"/>
                <w:bCs/>
                <w:sz w:val="20"/>
                <w:szCs w:val="20"/>
              </w:rPr>
              <w:t>mesec</w:t>
            </w:r>
          </w:p>
        </w:tc>
        <w:tc>
          <w:tcPr>
            <w:tcW w:w="1134" w:type="dxa"/>
            <w:vAlign w:val="center"/>
          </w:tcPr>
          <w:p w:rsidR="00FB07CA" w:rsidRPr="00FB07CA" w:rsidRDefault="00FB07CA" w:rsidP="00FB07CA">
            <w:pPr>
              <w:spacing w:line="280" w:lineRule="atLeast"/>
              <w:contextualSpacing/>
              <w:jc w:val="center"/>
              <w:rPr>
                <w:rFonts w:ascii="Helvetica" w:hAnsi="Helvetica" w:cs="Calibri"/>
                <w:bCs/>
                <w:sz w:val="20"/>
                <w:szCs w:val="20"/>
              </w:rPr>
            </w:pPr>
            <w:r w:rsidRPr="00FB07CA">
              <w:rPr>
                <w:rFonts w:ascii="Helvetica" w:hAnsi="Helvetica" w:cs="Calibri"/>
                <w:bCs/>
                <w:sz w:val="20"/>
                <w:szCs w:val="20"/>
              </w:rPr>
              <w:t>48</w:t>
            </w:r>
          </w:p>
        </w:tc>
        <w:permStart w:id="1685594563" w:edGrp="everyone"/>
        <w:tc>
          <w:tcPr>
            <w:tcW w:w="1418" w:type="dxa"/>
            <w:vAlign w:val="center"/>
          </w:tcPr>
          <w:p w:rsidR="00FB07CA" w:rsidRPr="00FB07CA" w:rsidRDefault="00FB07CA" w:rsidP="00FB07CA">
            <w:pPr>
              <w:spacing w:line="280" w:lineRule="atLeast"/>
              <w:contextualSpacing/>
              <w:jc w:val="center"/>
              <w:rPr>
                <w:rFonts w:ascii="Helvetica" w:hAnsi="Helvetica" w:cs="Calibri"/>
                <w:bCs/>
                <w:sz w:val="20"/>
                <w:szCs w:val="20"/>
              </w:rPr>
            </w:pPr>
            <w:r w:rsidRPr="00AD2167">
              <w:rPr>
                <w:rFonts w:ascii="Helvetica" w:hAnsi="Helvetica" w:cs="Calibri"/>
                <w:b/>
                <w:bCs/>
                <w:iCs/>
                <w:sz w:val="20"/>
                <w:szCs w:val="20"/>
                <w:lang w:val="en-US"/>
              </w:rPr>
              <w:fldChar w:fldCharType="begin">
                <w:ffData>
                  <w:name w:val="Besedilo12"/>
                  <w:enabled/>
                  <w:calcOnExit w:val="0"/>
                  <w:textInput/>
                </w:ffData>
              </w:fldChar>
            </w:r>
            <w:r w:rsidRPr="00AD2167">
              <w:rPr>
                <w:rFonts w:ascii="Helvetica" w:hAnsi="Helvetica" w:cs="Calibri"/>
                <w:b/>
                <w:bCs/>
                <w:iCs/>
                <w:sz w:val="20"/>
                <w:szCs w:val="20"/>
                <w:lang w:val="en-US"/>
              </w:rPr>
              <w:instrText xml:space="preserve"> FORMTEXT </w:instrText>
            </w:r>
            <w:r w:rsidRPr="00AD2167">
              <w:rPr>
                <w:rFonts w:ascii="Helvetica" w:hAnsi="Helvetica" w:cs="Calibri"/>
                <w:b/>
                <w:bCs/>
                <w:iCs/>
                <w:sz w:val="20"/>
                <w:szCs w:val="20"/>
                <w:lang w:val="en-US"/>
              </w:rPr>
            </w:r>
            <w:r w:rsidRPr="00AD2167">
              <w:rPr>
                <w:rFonts w:ascii="Helvetica" w:hAnsi="Helvetica" w:cs="Calibri"/>
                <w:b/>
                <w:bCs/>
                <w:iCs/>
                <w:sz w:val="20"/>
                <w:szCs w:val="20"/>
                <w:lang w:val="en-US"/>
              </w:rPr>
              <w:fldChar w:fldCharType="separate"/>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Pr="00AD2167">
              <w:rPr>
                <w:rFonts w:ascii="Helvetica" w:hAnsi="Helvetica" w:cs="Calibri"/>
                <w:bCs/>
                <w:sz w:val="20"/>
                <w:szCs w:val="20"/>
              </w:rPr>
              <w:fldChar w:fldCharType="end"/>
            </w:r>
            <w:permEnd w:id="1685594563"/>
          </w:p>
        </w:tc>
        <w:permStart w:id="1733891415" w:edGrp="everyone"/>
        <w:tc>
          <w:tcPr>
            <w:tcW w:w="992" w:type="dxa"/>
            <w:vAlign w:val="center"/>
          </w:tcPr>
          <w:p w:rsidR="00FB07CA" w:rsidRPr="00FB07CA" w:rsidRDefault="00FB07CA" w:rsidP="00FB07CA">
            <w:pPr>
              <w:spacing w:line="280" w:lineRule="atLeast"/>
              <w:contextualSpacing/>
              <w:jc w:val="center"/>
              <w:rPr>
                <w:rFonts w:ascii="Helvetica" w:hAnsi="Helvetica" w:cs="Calibri"/>
                <w:bCs/>
                <w:sz w:val="20"/>
                <w:szCs w:val="20"/>
              </w:rPr>
            </w:pPr>
            <w:r w:rsidRPr="00AD2167">
              <w:rPr>
                <w:rFonts w:ascii="Helvetica" w:hAnsi="Helvetica" w:cs="Calibri"/>
                <w:b/>
                <w:bCs/>
                <w:iCs/>
                <w:sz w:val="20"/>
                <w:szCs w:val="20"/>
                <w:lang w:val="en-US"/>
              </w:rPr>
              <w:fldChar w:fldCharType="begin">
                <w:ffData>
                  <w:name w:val="Besedilo12"/>
                  <w:enabled/>
                  <w:calcOnExit w:val="0"/>
                  <w:textInput/>
                </w:ffData>
              </w:fldChar>
            </w:r>
            <w:r w:rsidRPr="00AD2167">
              <w:rPr>
                <w:rFonts w:ascii="Helvetica" w:hAnsi="Helvetica" w:cs="Calibri"/>
                <w:b/>
                <w:bCs/>
                <w:iCs/>
                <w:sz w:val="20"/>
                <w:szCs w:val="20"/>
                <w:lang w:val="en-US"/>
              </w:rPr>
              <w:instrText xml:space="preserve"> FORMTEXT </w:instrText>
            </w:r>
            <w:r w:rsidRPr="00AD2167">
              <w:rPr>
                <w:rFonts w:ascii="Helvetica" w:hAnsi="Helvetica" w:cs="Calibri"/>
                <w:b/>
                <w:bCs/>
                <w:iCs/>
                <w:sz w:val="20"/>
                <w:szCs w:val="20"/>
                <w:lang w:val="en-US"/>
              </w:rPr>
            </w:r>
            <w:r w:rsidRPr="00AD2167">
              <w:rPr>
                <w:rFonts w:ascii="Helvetica" w:hAnsi="Helvetica" w:cs="Calibri"/>
                <w:b/>
                <w:bCs/>
                <w:iCs/>
                <w:sz w:val="20"/>
                <w:szCs w:val="20"/>
                <w:lang w:val="en-US"/>
              </w:rPr>
              <w:fldChar w:fldCharType="separate"/>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Pr="00AD2167">
              <w:rPr>
                <w:rFonts w:ascii="Helvetica" w:hAnsi="Helvetica" w:cs="Calibri"/>
                <w:bCs/>
                <w:sz w:val="20"/>
                <w:szCs w:val="20"/>
              </w:rPr>
              <w:fldChar w:fldCharType="end"/>
            </w:r>
            <w:permEnd w:id="1733891415"/>
          </w:p>
        </w:tc>
        <w:permStart w:id="121700741" w:edGrp="everyone"/>
        <w:tc>
          <w:tcPr>
            <w:tcW w:w="2268" w:type="dxa"/>
            <w:vAlign w:val="center"/>
          </w:tcPr>
          <w:p w:rsidR="00FB07CA" w:rsidRPr="00FB07CA" w:rsidRDefault="00FB07CA" w:rsidP="00FB07CA">
            <w:pPr>
              <w:spacing w:line="280" w:lineRule="atLeast"/>
              <w:contextualSpacing/>
              <w:jc w:val="center"/>
              <w:rPr>
                <w:rFonts w:ascii="Helvetica" w:hAnsi="Helvetica" w:cs="Calibri"/>
                <w:bCs/>
                <w:sz w:val="20"/>
                <w:szCs w:val="20"/>
              </w:rPr>
            </w:pPr>
            <w:r w:rsidRPr="00AD2167">
              <w:rPr>
                <w:rFonts w:ascii="Helvetica" w:hAnsi="Helvetica" w:cs="Calibri"/>
                <w:b/>
                <w:bCs/>
                <w:iCs/>
                <w:sz w:val="20"/>
                <w:szCs w:val="20"/>
                <w:lang w:val="en-US"/>
              </w:rPr>
              <w:fldChar w:fldCharType="begin">
                <w:ffData>
                  <w:name w:val="Besedilo12"/>
                  <w:enabled/>
                  <w:calcOnExit w:val="0"/>
                  <w:textInput/>
                </w:ffData>
              </w:fldChar>
            </w:r>
            <w:r w:rsidRPr="00AD2167">
              <w:rPr>
                <w:rFonts w:ascii="Helvetica" w:hAnsi="Helvetica" w:cs="Calibri"/>
                <w:b/>
                <w:bCs/>
                <w:iCs/>
                <w:sz w:val="20"/>
                <w:szCs w:val="20"/>
                <w:lang w:val="en-US"/>
              </w:rPr>
              <w:instrText xml:space="preserve"> FORMTEXT </w:instrText>
            </w:r>
            <w:r w:rsidRPr="00AD2167">
              <w:rPr>
                <w:rFonts w:ascii="Helvetica" w:hAnsi="Helvetica" w:cs="Calibri"/>
                <w:b/>
                <w:bCs/>
                <w:iCs/>
                <w:sz w:val="20"/>
                <w:szCs w:val="20"/>
                <w:lang w:val="en-US"/>
              </w:rPr>
            </w:r>
            <w:r w:rsidRPr="00AD2167">
              <w:rPr>
                <w:rFonts w:ascii="Helvetica" w:hAnsi="Helvetica" w:cs="Calibri"/>
                <w:b/>
                <w:bCs/>
                <w:iCs/>
                <w:sz w:val="20"/>
                <w:szCs w:val="20"/>
                <w:lang w:val="en-US"/>
              </w:rPr>
              <w:fldChar w:fldCharType="separate"/>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Pr="00AD2167">
              <w:rPr>
                <w:rFonts w:ascii="Helvetica" w:hAnsi="Helvetica" w:cs="Calibri"/>
                <w:bCs/>
                <w:sz w:val="20"/>
                <w:szCs w:val="20"/>
              </w:rPr>
              <w:fldChar w:fldCharType="end"/>
            </w:r>
            <w:permEnd w:id="121700741"/>
          </w:p>
        </w:tc>
      </w:tr>
      <w:tr w:rsidR="00FB07CA" w:rsidRPr="00FB07CA" w:rsidTr="00621D1F">
        <w:trPr>
          <w:trHeight w:val="400"/>
        </w:trPr>
        <w:tc>
          <w:tcPr>
            <w:tcW w:w="2162" w:type="dxa"/>
          </w:tcPr>
          <w:p w:rsidR="00FB07CA" w:rsidRPr="00FB07CA" w:rsidRDefault="00FB07CA" w:rsidP="00FB07CA">
            <w:pPr>
              <w:spacing w:line="280" w:lineRule="atLeast"/>
              <w:contextualSpacing/>
              <w:jc w:val="both"/>
              <w:rPr>
                <w:rFonts w:ascii="Helvetica" w:hAnsi="Helvetica" w:cs="Calibri"/>
                <w:b/>
                <w:bCs/>
                <w:i/>
                <w:iCs/>
                <w:sz w:val="20"/>
                <w:szCs w:val="20"/>
              </w:rPr>
            </w:pPr>
          </w:p>
        </w:tc>
        <w:tc>
          <w:tcPr>
            <w:tcW w:w="1098" w:type="dxa"/>
          </w:tcPr>
          <w:p w:rsidR="00FB07CA" w:rsidRPr="00FB07CA" w:rsidRDefault="00FB07CA" w:rsidP="00FB07CA">
            <w:pPr>
              <w:spacing w:line="280" w:lineRule="atLeast"/>
              <w:contextualSpacing/>
              <w:jc w:val="both"/>
              <w:rPr>
                <w:rFonts w:ascii="Helvetica" w:hAnsi="Helvetica" w:cs="Calibri"/>
                <w:b/>
                <w:bCs/>
                <w:i/>
                <w:iCs/>
                <w:sz w:val="20"/>
                <w:szCs w:val="20"/>
              </w:rPr>
            </w:pPr>
          </w:p>
        </w:tc>
        <w:tc>
          <w:tcPr>
            <w:tcW w:w="1134" w:type="dxa"/>
          </w:tcPr>
          <w:p w:rsidR="00FB07CA" w:rsidRPr="00FB07CA" w:rsidRDefault="00FB07CA" w:rsidP="00FB07CA">
            <w:pPr>
              <w:spacing w:line="280" w:lineRule="atLeast"/>
              <w:contextualSpacing/>
              <w:jc w:val="both"/>
              <w:rPr>
                <w:rFonts w:ascii="Helvetica" w:hAnsi="Helvetica" w:cs="Calibri"/>
                <w:b/>
                <w:bCs/>
                <w:i/>
                <w:iCs/>
                <w:sz w:val="20"/>
                <w:szCs w:val="20"/>
              </w:rPr>
            </w:pPr>
          </w:p>
        </w:tc>
        <w:tc>
          <w:tcPr>
            <w:tcW w:w="2410" w:type="dxa"/>
            <w:gridSpan w:val="2"/>
          </w:tcPr>
          <w:p w:rsidR="00FB07CA" w:rsidRPr="00FB07CA" w:rsidRDefault="00FB07CA" w:rsidP="00FB07CA">
            <w:pPr>
              <w:spacing w:line="280" w:lineRule="atLeast"/>
              <w:contextualSpacing/>
              <w:jc w:val="both"/>
              <w:rPr>
                <w:rFonts w:ascii="Helvetica" w:hAnsi="Helvetica" w:cs="Calibri"/>
                <w:bCs/>
                <w:i/>
                <w:iCs/>
                <w:sz w:val="20"/>
                <w:szCs w:val="20"/>
              </w:rPr>
            </w:pPr>
            <w:r w:rsidRPr="00FB07CA">
              <w:rPr>
                <w:rFonts w:ascii="Helvetica" w:hAnsi="Helvetica" w:cs="Calibri"/>
                <w:bCs/>
                <w:i/>
                <w:iCs/>
                <w:sz w:val="20"/>
                <w:szCs w:val="20"/>
              </w:rPr>
              <w:t>Davčna osnova:</w:t>
            </w:r>
          </w:p>
        </w:tc>
        <w:permStart w:id="691078171" w:edGrp="everyone"/>
        <w:tc>
          <w:tcPr>
            <w:tcW w:w="2268" w:type="dxa"/>
            <w:vAlign w:val="center"/>
          </w:tcPr>
          <w:p w:rsidR="00FB07CA" w:rsidRPr="00FB07CA" w:rsidRDefault="00FB07CA" w:rsidP="00FB07CA">
            <w:pPr>
              <w:spacing w:line="280" w:lineRule="atLeast"/>
              <w:contextualSpacing/>
              <w:jc w:val="center"/>
              <w:rPr>
                <w:rFonts w:ascii="Helvetica" w:hAnsi="Helvetica" w:cs="Calibri"/>
                <w:bCs/>
                <w:iCs/>
                <w:sz w:val="20"/>
                <w:szCs w:val="20"/>
              </w:rPr>
            </w:pPr>
            <w:r w:rsidRPr="00AD2167">
              <w:rPr>
                <w:rFonts w:ascii="Helvetica" w:hAnsi="Helvetica" w:cs="Calibri"/>
                <w:b/>
                <w:bCs/>
                <w:iCs/>
                <w:sz w:val="20"/>
                <w:szCs w:val="20"/>
                <w:lang w:val="en-US"/>
              </w:rPr>
              <w:fldChar w:fldCharType="begin">
                <w:ffData>
                  <w:name w:val="Besedilo12"/>
                  <w:enabled/>
                  <w:calcOnExit w:val="0"/>
                  <w:textInput/>
                </w:ffData>
              </w:fldChar>
            </w:r>
            <w:r w:rsidRPr="00AD2167">
              <w:rPr>
                <w:rFonts w:ascii="Helvetica" w:hAnsi="Helvetica" w:cs="Calibri"/>
                <w:b/>
                <w:bCs/>
                <w:iCs/>
                <w:sz w:val="20"/>
                <w:szCs w:val="20"/>
                <w:lang w:val="en-US"/>
              </w:rPr>
              <w:instrText xml:space="preserve"> FORMTEXT </w:instrText>
            </w:r>
            <w:r w:rsidRPr="00AD2167">
              <w:rPr>
                <w:rFonts w:ascii="Helvetica" w:hAnsi="Helvetica" w:cs="Calibri"/>
                <w:b/>
                <w:bCs/>
                <w:iCs/>
                <w:sz w:val="20"/>
                <w:szCs w:val="20"/>
                <w:lang w:val="en-US"/>
              </w:rPr>
            </w:r>
            <w:r w:rsidRPr="00AD2167">
              <w:rPr>
                <w:rFonts w:ascii="Helvetica" w:hAnsi="Helvetica" w:cs="Calibri"/>
                <w:b/>
                <w:bCs/>
                <w:iCs/>
                <w:sz w:val="20"/>
                <w:szCs w:val="20"/>
                <w:lang w:val="en-US"/>
              </w:rPr>
              <w:fldChar w:fldCharType="separate"/>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Pr="00AD2167">
              <w:rPr>
                <w:rFonts w:ascii="Helvetica" w:hAnsi="Helvetica" w:cs="Calibri"/>
                <w:bCs/>
                <w:sz w:val="20"/>
                <w:szCs w:val="20"/>
              </w:rPr>
              <w:fldChar w:fldCharType="end"/>
            </w:r>
            <w:permEnd w:id="691078171"/>
          </w:p>
        </w:tc>
      </w:tr>
      <w:tr w:rsidR="00FB07CA" w:rsidRPr="00FB07CA" w:rsidTr="00621D1F">
        <w:trPr>
          <w:trHeight w:val="400"/>
        </w:trPr>
        <w:tc>
          <w:tcPr>
            <w:tcW w:w="2162" w:type="dxa"/>
          </w:tcPr>
          <w:p w:rsidR="00FB07CA" w:rsidRPr="00FB07CA" w:rsidRDefault="00FB07CA" w:rsidP="00FB07CA">
            <w:pPr>
              <w:spacing w:line="280" w:lineRule="atLeast"/>
              <w:contextualSpacing/>
              <w:jc w:val="both"/>
              <w:rPr>
                <w:rFonts w:ascii="Helvetica" w:hAnsi="Helvetica" w:cs="Calibri"/>
                <w:b/>
                <w:bCs/>
                <w:i/>
                <w:iCs/>
                <w:sz w:val="20"/>
                <w:szCs w:val="20"/>
              </w:rPr>
            </w:pPr>
          </w:p>
        </w:tc>
        <w:tc>
          <w:tcPr>
            <w:tcW w:w="1098" w:type="dxa"/>
          </w:tcPr>
          <w:p w:rsidR="00FB07CA" w:rsidRPr="00FB07CA" w:rsidRDefault="00FB07CA" w:rsidP="00FB07CA">
            <w:pPr>
              <w:spacing w:line="280" w:lineRule="atLeast"/>
              <w:contextualSpacing/>
              <w:jc w:val="both"/>
              <w:rPr>
                <w:rFonts w:ascii="Helvetica" w:hAnsi="Helvetica" w:cs="Calibri"/>
                <w:b/>
                <w:bCs/>
                <w:i/>
                <w:iCs/>
                <w:sz w:val="20"/>
                <w:szCs w:val="20"/>
              </w:rPr>
            </w:pPr>
          </w:p>
        </w:tc>
        <w:tc>
          <w:tcPr>
            <w:tcW w:w="1134" w:type="dxa"/>
          </w:tcPr>
          <w:p w:rsidR="00FB07CA" w:rsidRPr="00FB07CA" w:rsidRDefault="00FB07CA" w:rsidP="00FB07CA">
            <w:pPr>
              <w:spacing w:line="280" w:lineRule="atLeast"/>
              <w:contextualSpacing/>
              <w:jc w:val="both"/>
              <w:rPr>
                <w:rFonts w:ascii="Helvetica" w:hAnsi="Helvetica" w:cs="Calibri"/>
                <w:b/>
                <w:bCs/>
                <w:i/>
                <w:iCs/>
                <w:sz w:val="20"/>
                <w:szCs w:val="20"/>
              </w:rPr>
            </w:pPr>
          </w:p>
        </w:tc>
        <w:tc>
          <w:tcPr>
            <w:tcW w:w="2410" w:type="dxa"/>
            <w:gridSpan w:val="2"/>
          </w:tcPr>
          <w:p w:rsidR="00FB07CA" w:rsidRPr="00FB07CA" w:rsidRDefault="00FB07CA" w:rsidP="00FB07CA">
            <w:pPr>
              <w:spacing w:line="280" w:lineRule="atLeast"/>
              <w:contextualSpacing/>
              <w:jc w:val="both"/>
              <w:rPr>
                <w:rFonts w:ascii="Helvetica" w:hAnsi="Helvetica" w:cs="Calibri"/>
                <w:bCs/>
                <w:i/>
                <w:iCs/>
                <w:sz w:val="20"/>
                <w:szCs w:val="20"/>
              </w:rPr>
            </w:pPr>
            <w:r w:rsidRPr="00FB07CA">
              <w:rPr>
                <w:rFonts w:ascii="Helvetica" w:hAnsi="Helvetica" w:cs="Calibri"/>
                <w:bCs/>
                <w:i/>
                <w:iCs/>
                <w:sz w:val="20"/>
                <w:szCs w:val="20"/>
              </w:rPr>
              <w:t>Znesek davka:</w:t>
            </w:r>
          </w:p>
        </w:tc>
        <w:permStart w:id="1139737314" w:edGrp="everyone"/>
        <w:tc>
          <w:tcPr>
            <w:tcW w:w="2268" w:type="dxa"/>
            <w:vAlign w:val="center"/>
          </w:tcPr>
          <w:p w:rsidR="00FB07CA" w:rsidRPr="00FB07CA" w:rsidRDefault="00FB07CA" w:rsidP="00FB07CA">
            <w:pPr>
              <w:spacing w:line="280" w:lineRule="atLeast"/>
              <w:contextualSpacing/>
              <w:jc w:val="center"/>
              <w:rPr>
                <w:rFonts w:ascii="Helvetica" w:hAnsi="Helvetica" w:cs="Calibri"/>
                <w:bCs/>
                <w:iCs/>
                <w:sz w:val="20"/>
                <w:szCs w:val="20"/>
              </w:rPr>
            </w:pPr>
            <w:r w:rsidRPr="00AD2167">
              <w:rPr>
                <w:rFonts w:ascii="Helvetica" w:hAnsi="Helvetica" w:cs="Calibri"/>
                <w:b/>
                <w:bCs/>
                <w:iCs/>
                <w:sz w:val="20"/>
                <w:szCs w:val="20"/>
                <w:lang w:val="en-US"/>
              </w:rPr>
              <w:fldChar w:fldCharType="begin">
                <w:ffData>
                  <w:name w:val="Besedilo12"/>
                  <w:enabled/>
                  <w:calcOnExit w:val="0"/>
                  <w:textInput/>
                </w:ffData>
              </w:fldChar>
            </w:r>
            <w:r w:rsidRPr="00AD2167">
              <w:rPr>
                <w:rFonts w:ascii="Helvetica" w:hAnsi="Helvetica" w:cs="Calibri"/>
                <w:b/>
                <w:bCs/>
                <w:iCs/>
                <w:sz w:val="20"/>
                <w:szCs w:val="20"/>
                <w:lang w:val="en-US"/>
              </w:rPr>
              <w:instrText xml:space="preserve"> FORMTEXT </w:instrText>
            </w:r>
            <w:r w:rsidRPr="00AD2167">
              <w:rPr>
                <w:rFonts w:ascii="Helvetica" w:hAnsi="Helvetica" w:cs="Calibri"/>
                <w:b/>
                <w:bCs/>
                <w:iCs/>
                <w:sz w:val="20"/>
                <w:szCs w:val="20"/>
                <w:lang w:val="en-US"/>
              </w:rPr>
            </w:r>
            <w:r w:rsidRPr="00AD2167">
              <w:rPr>
                <w:rFonts w:ascii="Helvetica" w:hAnsi="Helvetica" w:cs="Calibri"/>
                <w:b/>
                <w:bCs/>
                <w:iCs/>
                <w:sz w:val="20"/>
                <w:szCs w:val="20"/>
                <w:lang w:val="en-US"/>
              </w:rPr>
              <w:fldChar w:fldCharType="separate"/>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Pr="00AD2167">
              <w:rPr>
                <w:rFonts w:ascii="Helvetica" w:hAnsi="Helvetica" w:cs="Calibri"/>
                <w:bCs/>
                <w:sz w:val="20"/>
                <w:szCs w:val="20"/>
              </w:rPr>
              <w:fldChar w:fldCharType="end"/>
            </w:r>
            <w:permEnd w:id="1139737314"/>
          </w:p>
        </w:tc>
      </w:tr>
      <w:tr w:rsidR="00FB07CA" w:rsidRPr="00FB07CA" w:rsidTr="00621D1F">
        <w:trPr>
          <w:trHeight w:val="400"/>
        </w:trPr>
        <w:tc>
          <w:tcPr>
            <w:tcW w:w="2162" w:type="dxa"/>
          </w:tcPr>
          <w:p w:rsidR="00FB07CA" w:rsidRPr="00FB07CA" w:rsidRDefault="00FB07CA" w:rsidP="00FB07CA">
            <w:pPr>
              <w:spacing w:line="280" w:lineRule="atLeast"/>
              <w:contextualSpacing/>
              <w:jc w:val="both"/>
              <w:rPr>
                <w:rFonts w:ascii="Helvetica" w:hAnsi="Helvetica" w:cs="Calibri"/>
                <w:b/>
                <w:bCs/>
                <w:i/>
                <w:iCs/>
                <w:sz w:val="20"/>
                <w:szCs w:val="20"/>
              </w:rPr>
            </w:pPr>
          </w:p>
        </w:tc>
        <w:tc>
          <w:tcPr>
            <w:tcW w:w="1098" w:type="dxa"/>
          </w:tcPr>
          <w:p w:rsidR="00FB07CA" w:rsidRPr="00FB07CA" w:rsidRDefault="00FB07CA" w:rsidP="00FB07CA">
            <w:pPr>
              <w:spacing w:line="280" w:lineRule="atLeast"/>
              <w:contextualSpacing/>
              <w:jc w:val="both"/>
              <w:rPr>
                <w:rFonts w:ascii="Helvetica" w:hAnsi="Helvetica" w:cs="Calibri"/>
                <w:b/>
                <w:bCs/>
                <w:i/>
                <w:iCs/>
                <w:sz w:val="20"/>
                <w:szCs w:val="20"/>
              </w:rPr>
            </w:pPr>
          </w:p>
        </w:tc>
        <w:tc>
          <w:tcPr>
            <w:tcW w:w="1134" w:type="dxa"/>
          </w:tcPr>
          <w:p w:rsidR="00FB07CA" w:rsidRPr="00FB07CA" w:rsidRDefault="00FB07CA" w:rsidP="00FB07CA">
            <w:pPr>
              <w:spacing w:line="280" w:lineRule="atLeast"/>
              <w:contextualSpacing/>
              <w:jc w:val="both"/>
              <w:rPr>
                <w:rFonts w:ascii="Helvetica" w:hAnsi="Helvetica" w:cs="Calibri"/>
                <w:b/>
                <w:bCs/>
                <w:i/>
                <w:iCs/>
                <w:sz w:val="20"/>
                <w:szCs w:val="20"/>
              </w:rPr>
            </w:pPr>
          </w:p>
        </w:tc>
        <w:tc>
          <w:tcPr>
            <w:tcW w:w="2410" w:type="dxa"/>
            <w:gridSpan w:val="2"/>
          </w:tcPr>
          <w:p w:rsidR="00FB07CA" w:rsidRPr="00FB07CA" w:rsidRDefault="00FB07CA" w:rsidP="00FB07CA">
            <w:pPr>
              <w:spacing w:line="280" w:lineRule="atLeast"/>
              <w:contextualSpacing/>
              <w:jc w:val="both"/>
              <w:rPr>
                <w:rFonts w:ascii="Helvetica" w:hAnsi="Helvetica" w:cs="Calibri"/>
                <w:b/>
                <w:bCs/>
                <w:i/>
                <w:iCs/>
                <w:sz w:val="20"/>
                <w:szCs w:val="20"/>
              </w:rPr>
            </w:pPr>
            <w:r w:rsidRPr="00FB07CA">
              <w:rPr>
                <w:rFonts w:ascii="Helvetica" w:hAnsi="Helvetica" w:cs="Calibri"/>
                <w:b/>
                <w:bCs/>
                <w:i/>
                <w:iCs/>
                <w:sz w:val="20"/>
                <w:szCs w:val="20"/>
              </w:rPr>
              <w:t>Za plačilo v EUR z DDV:</w:t>
            </w:r>
          </w:p>
        </w:tc>
        <w:permStart w:id="1517967901" w:edGrp="everyone"/>
        <w:tc>
          <w:tcPr>
            <w:tcW w:w="2268" w:type="dxa"/>
            <w:vAlign w:val="center"/>
          </w:tcPr>
          <w:p w:rsidR="00FB07CA" w:rsidRPr="00FB07CA" w:rsidRDefault="00FB07CA" w:rsidP="00FB07CA">
            <w:pPr>
              <w:spacing w:line="280" w:lineRule="atLeast"/>
              <w:contextualSpacing/>
              <w:jc w:val="center"/>
              <w:rPr>
                <w:rFonts w:ascii="Helvetica" w:hAnsi="Helvetica" w:cs="Calibri"/>
                <w:bCs/>
                <w:iCs/>
                <w:sz w:val="20"/>
                <w:szCs w:val="20"/>
              </w:rPr>
            </w:pPr>
            <w:r w:rsidRPr="00AD2167">
              <w:rPr>
                <w:rFonts w:ascii="Helvetica" w:hAnsi="Helvetica" w:cs="Calibri"/>
                <w:b/>
                <w:bCs/>
                <w:iCs/>
                <w:sz w:val="20"/>
                <w:szCs w:val="20"/>
                <w:lang w:val="en-US"/>
              </w:rPr>
              <w:fldChar w:fldCharType="begin">
                <w:ffData>
                  <w:name w:val="Besedilo12"/>
                  <w:enabled/>
                  <w:calcOnExit w:val="0"/>
                  <w:textInput/>
                </w:ffData>
              </w:fldChar>
            </w:r>
            <w:r w:rsidRPr="00AD2167">
              <w:rPr>
                <w:rFonts w:ascii="Helvetica" w:hAnsi="Helvetica" w:cs="Calibri"/>
                <w:b/>
                <w:bCs/>
                <w:iCs/>
                <w:sz w:val="20"/>
                <w:szCs w:val="20"/>
                <w:lang w:val="en-US"/>
              </w:rPr>
              <w:instrText xml:space="preserve"> FORMTEXT </w:instrText>
            </w:r>
            <w:r w:rsidRPr="00AD2167">
              <w:rPr>
                <w:rFonts w:ascii="Helvetica" w:hAnsi="Helvetica" w:cs="Calibri"/>
                <w:b/>
                <w:bCs/>
                <w:iCs/>
                <w:sz w:val="20"/>
                <w:szCs w:val="20"/>
                <w:lang w:val="en-US"/>
              </w:rPr>
            </w:r>
            <w:r w:rsidRPr="00AD2167">
              <w:rPr>
                <w:rFonts w:ascii="Helvetica" w:hAnsi="Helvetica" w:cs="Calibri"/>
                <w:b/>
                <w:bCs/>
                <w:iCs/>
                <w:sz w:val="20"/>
                <w:szCs w:val="20"/>
                <w:lang w:val="en-US"/>
              </w:rPr>
              <w:fldChar w:fldCharType="separate"/>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00176EBF">
              <w:rPr>
                <w:rFonts w:ascii="Helvetica" w:hAnsi="Helvetica" w:cs="Calibri"/>
                <w:b/>
                <w:bCs/>
                <w:iCs/>
                <w:sz w:val="20"/>
                <w:szCs w:val="20"/>
                <w:lang w:val="en-US"/>
              </w:rPr>
              <w:t> </w:t>
            </w:r>
            <w:r w:rsidRPr="00AD2167">
              <w:rPr>
                <w:rFonts w:ascii="Helvetica" w:hAnsi="Helvetica" w:cs="Calibri"/>
                <w:bCs/>
                <w:sz w:val="20"/>
                <w:szCs w:val="20"/>
              </w:rPr>
              <w:fldChar w:fldCharType="end"/>
            </w:r>
            <w:permEnd w:id="1517967901"/>
          </w:p>
        </w:tc>
      </w:tr>
    </w:tbl>
    <w:p w:rsidR="00F05B58" w:rsidRDefault="00F05B58" w:rsidP="00012810">
      <w:pPr>
        <w:spacing w:line="280" w:lineRule="atLeast"/>
        <w:contextualSpacing/>
        <w:jc w:val="both"/>
        <w:rPr>
          <w:rFonts w:ascii="Helvetica" w:hAnsi="Helvetica" w:cs="Calibri"/>
          <w:bCs/>
          <w:sz w:val="20"/>
          <w:szCs w:val="20"/>
          <w:lang w:val="en-US"/>
        </w:rPr>
      </w:pPr>
    </w:p>
    <w:p w:rsidR="00012810" w:rsidRDefault="00012810" w:rsidP="00012810">
      <w:pPr>
        <w:spacing w:line="280" w:lineRule="atLeast"/>
        <w:contextualSpacing/>
        <w:jc w:val="both"/>
        <w:rPr>
          <w:rFonts w:ascii="Helvetica" w:hAnsi="Helvetica" w:cs="Calibri"/>
          <w:bCs/>
          <w:sz w:val="20"/>
          <w:szCs w:val="20"/>
        </w:rPr>
      </w:pPr>
      <w:r w:rsidRPr="00D10347">
        <w:rPr>
          <w:rFonts w:ascii="Helvetica" w:hAnsi="Helvetica" w:cs="Calibri"/>
          <w:bCs/>
          <w:sz w:val="20"/>
          <w:szCs w:val="20"/>
          <w:lang w:val="en-US"/>
        </w:rPr>
        <w:t xml:space="preserve">V ceni za čiščenje je zajeto redno dnevno čiščenje ob delovnih dneh, redno tedensko čiščenje, redno mesečno čiščenje, </w:t>
      </w:r>
      <w:r>
        <w:rPr>
          <w:rFonts w:ascii="Helvetica" w:hAnsi="Helvetica" w:cs="Calibri"/>
          <w:bCs/>
          <w:sz w:val="20"/>
          <w:szCs w:val="20"/>
          <w:lang w:val="en-US"/>
        </w:rPr>
        <w:t>letno (periodično)</w:t>
      </w:r>
      <w:r w:rsidRPr="00D10347">
        <w:rPr>
          <w:rFonts w:ascii="Helvetica" w:hAnsi="Helvetica" w:cs="Calibri"/>
          <w:bCs/>
          <w:sz w:val="20"/>
          <w:szCs w:val="20"/>
          <w:lang w:val="en-US"/>
        </w:rPr>
        <w:t xml:space="preserve"> čiščenje. Posamezne aktivnosti čiščenja, ki jih mora izvajalec izvajati, so navedene v tehničnih specifikacijah, ki so del te </w:t>
      </w:r>
      <w:r>
        <w:rPr>
          <w:rFonts w:ascii="Helvetica" w:hAnsi="Helvetica" w:cs="Calibri"/>
          <w:bCs/>
          <w:sz w:val="20"/>
          <w:szCs w:val="20"/>
          <w:lang w:val="en-US"/>
        </w:rPr>
        <w:t xml:space="preserve">dokumentacije. </w:t>
      </w:r>
      <w:r w:rsidRPr="00D10347">
        <w:rPr>
          <w:rFonts w:ascii="Helvetica" w:hAnsi="Helvetica" w:cs="Calibri"/>
          <w:bCs/>
          <w:sz w:val="20"/>
          <w:szCs w:val="20"/>
        </w:rPr>
        <w:t xml:space="preserve">Končna cena mora vključevati vse elemente, iz katerih je sestavljena, t.j. mesečni pavšal. Končna cena mora zajemati stroške dela, stroške čistil, čistilnega materiala in dezinfekcijskih sredstev, stroške zaščitnih sredstev delavcev, ki bodo izvajali storitve čiščenja prostorov, prevozne stroške, ostale nepredvidene stroške, davek, morebitni popust in vse ostale morebitne stroške, ki jih bo imel ponudnik v zvezi z realizacijo naročila. </w:t>
      </w:r>
    </w:p>
    <w:p w:rsidR="00F05B58" w:rsidRPr="009A4C1D" w:rsidRDefault="00F05B58" w:rsidP="00012810">
      <w:pPr>
        <w:spacing w:line="280" w:lineRule="atLeast"/>
        <w:contextualSpacing/>
        <w:jc w:val="both"/>
        <w:rPr>
          <w:rFonts w:ascii="Helvetica" w:hAnsi="Helvetica" w:cs="Calibri"/>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1"/>
        <w:gridCol w:w="4891"/>
      </w:tblGrid>
      <w:tr w:rsidR="00F05B58" w:rsidRPr="00025BBB" w:rsidTr="006A048A">
        <w:tc>
          <w:tcPr>
            <w:tcW w:w="4111" w:type="dxa"/>
            <w:shd w:val="clear" w:color="auto" w:fill="auto"/>
            <w:vAlign w:val="center"/>
          </w:tcPr>
          <w:p w:rsidR="00F05B58" w:rsidRPr="00025BBB" w:rsidRDefault="00F05B58" w:rsidP="006A048A">
            <w:pPr>
              <w:spacing w:line="280" w:lineRule="atLeast"/>
              <w:contextualSpacing/>
              <w:rPr>
                <w:rFonts w:ascii="Helvetica" w:hAnsi="Helvetica" w:cs="Calibri"/>
                <w:b/>
                <w:bCs/>
                <w:sz w:val="20"/>
                <w:szCs w:val="20"/>
                <w:vertAlign w:val="superscript"/>
              </w:rPr>
            </w:pPr>
            <w:bookmarkStart w:id="14" w:name="_Toc318133923"/>
            <w:r w:rsidRPr="00025BBB">
              <w:rPr>
                <w:rFonts w:ascii="Helvetica" w:hAnsi="Helvetica" w:cs="Calibri"/>
                <w:b/>
                <w:bCs/>
                <w:sz w:val="20"/>
                <w:szCs w:val="20"/>
              </w:rPr>
              <w:t>Cena čiščenja brez DDV na m</w:t>
            </w:r>
            <w:r w:rsidRPr="00025BBB">
              <w:rPr>
                <w:rFonts w:ascii="Helvetica" w:hAnsi="Helvetica" w:cs="Calibri"/>
                <w:b/>
                <w:bCs/>
                <w:sz w:val="20"/>
                <w:szCs w:val="20"/>
                <w:vertAlign w:val="superscript"/>
              </w:rPr>
              <w:t>2</w:t>
            </w:r>
          </w:p>
          <w:p w:rsidR="00F05B58" w:rsidRPr="00025BBB" w:rsidRDefault="00F05B58" w:rsidP="006A048A">
            <w:pPr>
              <w:spacing w:line="280" w:lineRule="atLeast"/>
              <w:contextualSpacing/>
              <w:rPr>
                <w:rFonts w:ascii="Helvetica" w:hAnsi="Helvetica" w:cs="Calibri"/>
                <w:bCs/>
                <w:sz w:val="20"/>
                <w:szCs w:val="20"/>
                <w:vertAlign w:val="superscript"/>
              </w:rPr>
            </w:pPr>
          </w:p>
        </w:tc>
        <w:permStart w:id="1155021158" w:edGrp="everyone"/>
        <w:tc>
          <w:tcPr>
            <w:tcW w:w="4961" w:type="dxa"/>
            <w:shd w:val="clear" w:color="auto" w:fill="auto"/>
            <w:vAlign w:val="center"/>
          </w:tcPr>
          <w:p w:rsidR="00F05B58" w:rsidRPr="00025BBB" w:rsidRDefault="00F05B58" w:rsidP="006A048A">
            <w:pPr>
              <w:spacing w:line="280" w:lineRule="atLeast"/>
              <w:contextualSpacing/>
              <w:jc w:val="center"/>
              <w:rPr>
                <w:rFonts w:ascii="Helvetica" w:hAnsi="Helvetica" w:cs="Calibri"/>
                <w:b/>
                <w:bCs/>
                <w:sz w:val="20"/>
                <w:szCs w:val="20"/>
                <w:highlight w:val="yellow"/>
              </w:rPr>
            </w:pPr>
            <w:r w:rsidRPr="00025BBB">
              <w:rPr>
                <w:rFonts w:ascii="Helvetica" w:hAnsi="Helvetica" w:cs="Calibri"/>
                <w:b/>
                <w:bCs/>
                <w:iCs/>
                <w:sz w:val="20"/>
                <w:szCs w:val="20"/>
                <w:highlight w:val="yellow"/>
              </w:rPr>
              <w:fldChar w:fldCharType="begin">
                <w:ffData>
                  <w:name w:val="Besedilo12"/>
                  <w:enabled/>
                  <w:calcOnExit w:val="0"/>
                  <w:textInput/>
                </w:ffData>
              </w:fldChar>
            </w:r>
            <w:r w:rsidRPr="00025BBB">
              <w:rPr>
                <w:rFonts w:ascii="Helvetica" w:hAnsi="Helvetica" w:cs="Calibri"/>
                <w:b/>
                <w:bCs/>
                <w:iCs/>
                <w:sz w:val="20"/>
                <w:szCs w:val="20"/>
                <w:highlight w:val="yellow"/>
              </w:rPr>
              <w:instrText xml:space="preserve"> FORMTEXT </w:instrText>
            </w:r>
            <w:r w:rsidRPr="00025BBB">
              <w:rPr>
                <w:rFonts w:ascii="Helvetica" w:hAnsi="Helvetica" w:cs="Calibri"/>
                <w:b/>
                <w:bCs/>
                <w:iCs/>
                <w:sz w:val="20"/>
                <w:szCs w:val="20"/>
                <w:highlight w:val="yellow"/>
              </w:rPr>
            </w:r>
            <w:r w:rsidRPr="00025BBB">
              <w:rPr>
                <w:rFonts w:ascii="Helvetica" w:hAnsi="Helvetica" w:cs="Calibri"/>
                <w:b/>
                <w:bCs/>
                <w:iCs/>
                <w:sz w:val="20"/>
                <w:szCs w:val="20"/>
                <w:highlight w:val="yellow"/>
              </w:rPr>
              <w:fldChar w:fldCharType="separate"/>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Pr="00025BBB">
              <w:rPr>
                <w:rFonts w:ascii="Helvetica" w:hAnsi="Helvetica" w:cs="Calibri"/>
                <w:bCs/>
                <w:sz w:val="20"/>
                <w:szCs w:val="20"/>
                <w:highlight w:val="yellow"/>
              </w:rPr>
              <w:fldChar w:fldCharType="end"/>
            </w:r>
            <w:permEnd w:id="1155021158"/>
          </w:p>
        </w:tc>
      </w:tr>
      <w:tr w:rsidR="00F05B58" w:rsidRPr="00025BBB" w:rsidTr="006A048A">
        <w:trPr>
          <w:trHeight w:val="316"/>
        </w:trPr>
        <w:tc>
          <w:tcPr>
            <w:tcW w:w="4111" w:type="dxa"/>
            <w:shd w:val="clear" w:color="auto" w:fill="auto"/>
            <w:vAlign w:val="center"/>
          </w:tcPr>
          <w:p w:rsidR="00F05B58" w:rsidRPr="00025BBB" w:rsidRDefault="00F05B58" w:rsidP="006A048A">
            <w:pPr>
              <w:spacing w:line="280" w:lineRule="atLeast"/>
              <w:contextualSpacing/>
              <w:rPr>
                <w:rFonts w:ascii="Helvetica" w:hAnsi="Helvetica" w:cs="Calibri"/>
                <w:b/>
                <w:bCs/>
                <w:sz w:val="20"/>
                <w:szCs w:val="20"/>
                <w:vertAlign w:val="superscript"/>
              </w:rPr>
            </w:pPr>
            <w:r w:rsidRPr="00025BBB">
              <w:rPr>
                <w:rFonts w:ascii="Helvetica" w:hAnsi="Helvetica" w:cs="Calibri"/>
                <w:b/>
                <w:bCs/>
                <w:sz w:val="20"/>
                <w:szCs w:val="20"/>
              </w:rPr>
              <w:t>Cena čiščenja z DDV na m</w:t>
            </w:r>
            <w:r w:rsidRPr="00025BBB">
              <w:rPr>
                <w:rFonts w:ascii="Helvetica" w:hAnsi="Helvetica" w:cs="Calibri"/>
                <w:b/>
                <w:bCs/>
                <w:sz w:val="20"/>
                <w:szCs w:val="20"/>
                <w:vertAlign w:val="superscript"/>
              </w:rPr>
              <w:t>2</w:t>
            </w:r>
          </w:p>
          <w:p w:rsidR="00F05B58" w:rsidRPr="00025BBB" w:rsidRDefault="00F05B58" w:rsidP="006A048A">
            <w:pPr>
              <w:spacing w:line="280" w:lineRule="atLeast"/>
              <w:contextualSpacing/>
              <w:rPr>
                <w:rFonts w:ascii="Helvetica" w:hAnsi="Helvetica" w:cs="Calibri"/>
                <w:bCs/>
                <w:sz w:val="20"/>
                <w:szCs w:val="20"/>
                <w:vertAlign w:val="superscript"/>
              </w:rPr>
            </w:pPr>
          </w:p>
        </w:tc>
        <w:permStart w:id="547968363" w:edGrp="everyone"/>
        <w:tc>
          <w:tcPr>
            <w:tcW w:w="4961" w:type="dxa"/>
            <w:shd w:val="clear" w:color="auto" w:fill="auto"/>
            <w:vAlign w:val="center"/>
          </w:tcPr>
          <w:p w:rsidR="00F05B58" w:rsidRPr="00025BBB" w:rsidRDefault="00F05B58" w:rsidP="006A048A">
            <w:pPr>
              <w:spacing w:line="280" w:lineRule="atLeast"/>
              <w:contextualSpacing/>
              <w:jc w:val="center"/>
              <w:rPr>
                <w:rFonts w:ascii="Helvetica" w:hAnsi="Helvetica" w:cs="Calibri"/>
                <w:b/>
                <w:bCs/>
                <w:sz w:val="20"/>
                <w:szCs w:val="20"/>
                <w:highlight w:val="yellow"/>
              </w:rPr>
            </w:pPr>
            <w:r w:rsidRPr="00025BBB">
              <w:rPr>
                <w:rFonts w:ascii="Helvetica" w:hAnsi="Helvetica" w:cs="Calibri"/>
                <w:b/>
                <w:bCs/>
                <w:iCs/>
                <w:sz w:val="20"/>
                <w:szCs w:val="20"/>
                <w:highlight w:val="yellow"/>
              </w:rPr>
              <w:fldChar w:fldCharType="begin">
                <w:ffData>
                  <w:name w:val="Besedilo12"/>
                  <w:enabled/>
                  <w:calcOnExit w:val="0"/>
                  <w:textInput/>
                </w:ffData>
              </w:fldChar>
            </w:r>
            <w:r w:rsidRPr="00025BBB">
              <w:rPr>
                <w:rFonts w:ascii="Helvetica" w:hAnsi="Helvetica" w:cs="Calibri"/>
                <w:b/>
                <w:bCs/>
                <w:iCs/>
                <w:sz w:val="20"/>
                <w:szCs w:val="20"/>
                <w:highlight w:val="yellow"/>
              </w:rPr>
              <w:instrText xml:space="preserve"> FORMTEXT </w:instrText>
            </w:r>
            <w:r w:rsidRPr="00025BBB">
              <w:rPr>
                <w:rFonts w:ascii="Helvetica" w:hAnsi="Helvetica" w:cs="Calibri"/>
                <w:b/>
                <w:bCs/>
                <w:iCs/>
                <w:sz w:val="20"/>
                <w:szCs w:val="20"/>
                <w:highlight w:val="yellow"/>
              </w:rPr>
            </w:r>
            <w:r w:rsidRPr="00025BBB">
              <w:rPr>
                <w:rFonts w:ascii="Helvetica" w:hAnsi="Helvetica" w:cs="Calibri"/>
                <w:b/>
                <w:bCs/>
                <w:iCs/>
                <w:sz w:val="20"/>
                <w:szCs w:val="20"/>
                <w:highlight w:val="yellow"/>
              </w:rPr>
              <w:fldChar w:fldCharType="separate"/>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Pr="00025BBB">
              <w:rPr>
                <w:rFonts w:ascii="Helvetica" w:hAnsi="Helvetica" w:cs="Calibri"/>
                <w:bCs/>
                <w:sz w:val="20"/>
                <w:szCs w:val="20"/>
                <w:highlight w:val="yellow"/>
              </w:rPr>
              <w:fldChar w:fldCharType="end"/>
            </w:r>
            <w:permEnd w:id="547968363"/>
          </w:p>
        </w:tc>
      </w:tr>
      <w:tr w:rsidR="00F05B58" w:rsidRPr="00025BBB" w:rsidTr="006A048A">
        <w:trPr>
          <w:trHeight w:val="316"/>
        </w:trPr>
        <w:tc>
          <w:tcPr>
            <w:tcW w:w="4111" w:type="dxa"/>
            <w:shd w:val="clear" w:color="auto" w:fill="auto"/>
            <w:vAlign w:val="center"/>
          </w:tcPr>
          <w:p w:rsidR="00F05B58" w:rsidRPr="00025BBB" w:rsidRDefault="00F05B58" w:rsidP="006A048A">
            <w:pPr>
              <w:spacing w:line="280" w:lineRule="atLeast"/>
              <w:contextualSpacing/>
              <w:rPr>
                <w:rFonts w:ascii="Helvetica" w:hAnsi="Helvetica" w:cs="Calibri"/>
                <w:b/>
                <w:iCs/>
                <w:sz w:val="20"/>
                <w:szCs w:val="20"/>
                <w:lang w:eastAsia="sl-SI"/>
              </w:rPr>
            </w:pPr>
            <w:r w:rsidRPr="00025BBB">
              <w:rPr>
                <w:rFonts w:ascii="Helvetica" w:hAnsi="Helvetica" w:cs="Calibri"/>
                <w:b/>
                <w:iCs/>
                <w:sz w:val="20"/>
                <w:szCs w:val="20"/>
                <w:lang w:eastAsia="sl-SI"/>
              </w:rPr>
              <w:t xml:space="preserve">Urna postavka za izredno čiščenje </w:t>
            </w:r>
          </w:p>
          <w:p w:rsidR="00F05B58" w:rsidRDefault="00F05B58" w:rsidP="006A048A">
            <w:pPr>
              <w:spacing w:line="280" w:lineRule="atLeast"/>
              <w:contextualSpacing/>
              <w:rPr>
                <w:rFonts w:ascii="Helvetica" w:hAnsi="Helvetica" w:cs="Calibri"/>
                <w:b/>
                <w:iCs/>
                <w:sz w:val="20"/>
                <w:szCs w:val="20"/>
                <w:lang w:eastAsia="sl-SI"/>
              </w:rPr>
            </w:pPr>
            <w:r w:rsidRPr="00025BBB">
              <w:rPr>
                <w:rFonts w:ascii="Helvetica" w:hAnsi="Helvetica" w:cs="Calibri"/>
                <w:b/>
                <w:iCs/>
                <w:sz w:val="20"/>
                <w:szCs w:val="20"/>
                <w:lang w:eastAsia="sl-SI"/>
              </w:rPr>
              <w:t>v EUR brez DDV</w:t>
            </w:r>
          </w:p>
          <w:p w:rsidR="00E75BEF" w:rsidRPr="00025BBB" w:rsidRDefault="00E75BEF" w:rsidP="006A048A">
            <w:pPr>
              <w:spacing w:line="280" w:lineRule="atLeast"/>
              <w:contextualSpacing/>
              <w:rPr>
                <w:rFonts w:ascii="Helvetica" w:hAnsi="Helvetica" w:cs="Calibri"/>
                <w:b/>
                <w:bCs/>
                <w:sz w:val="20"/>
                <w:szCs w:val="20"/>
                <w:highlight w:val="yellow"/>
              </w:rPr>
            </w:pPr>
          </w:p>
        </w:tc>
        <w:permStart w:id="79247019" w:edGrp="everyone"/>
        <w:tc>
          <w:tcPr>
            <w:tcW w:w="4961" w:type="dxa"/>
            <w:shd w:val="clear" w:color="auto" w:fill="auto"/>
            <w:vAlign w:val="center"/>
          </w:tcPr>
          <w:p w:rsidR="00F05B58" w:rsidRPr="00025BBB" w:rsidRDefault="00F05B58" w:rsidP="006A048A">
            <w:pPr>
              <w:spacing w:line="280" w:lineRule="atLeast"/>
              <w:contextualSpacing/>
              <w:jc w:val="center"/>
              <w:rPr>
                <w:rFonts w:ascii="Helvetica" w:hAnsi="Helvetica" w:cs="Calibri"/>
                <w:b/>
                <w:bCs/>
                <w:iCs/>
                <w:sz w:val="20"/>
                <w:szCs w:val="20"/>
                <w:highlight w:val="yellow"/>
              </w:rPr>
            </w:pPr>
            <w:r w:rsidRPr="00025BBB">
              <w:rPr>
                <w:rFonts w:ascii="Helvetica" w:hAnsi="Helvetica" w:cs="Calibri"/>
                <w:b/>
                <w:bCs/>
                <w:iCs/>
                <w:sz w:val="20"/>
                <w:szCs w:val="20"/>
                <w:highlight w:val="yellow"/>
              </w:rPr>
              <w:fldChar w:fldCharType="begin">
                <w:ffData>
                  <w:name w:val="Besedilo12"/>
                  <w:enabled/>
                  <w:calcOnExit w:val="0"/>
                  <w:textInput/>
                </w:ffData>
              </w:fldChar>
            </w:r>
            <w:r w:rsidRPr="00025BBB">
              <w:rPr>
                <w:rFonts w:ascii="Helvetica" w:hAnsi="Helvetica" w:cs="Calibri"/>
                <w:b/>
                <w:bCs/>
                <w:iCs/>
                <w:sz w:val="20"/>
                <w:szCs w:val="20"/>
                <w:highlight w:val="yellow"/>
              </w:rPr>
              <w:instrText xml:space="preserve"> FORMTEXT </w:instrText>
            </w:r>
            <w:r w:rsidRPr="00025BBB">
              <w:rPr>
                <w:rFonts w:ascii="Helvetica" w:hAnsi="Helvetica" w:cs="Calibri"/>
                <w:b/>
                <w:bCs/>
                <w:iCs/>
                <w:sz w:val="20"/>
                <w:szCs w:val="20"/>
                <w:highlight w:val="yellow"/>
              </w:rPr>
            </w:r>
            <w:r w:rsidRPr="00025BBB">
              <w:rPr>
                <w:rFonts w:ascii="Helvetica" w:hAnsi="Helvetica" w:cs="Calibri"/>
                <w:b/>
                <w:bCs/>
                <w:iCs/>
                <w:sz w:val="20"/>
                <w:szCs w:val="20"/>
                <w:highlight w:val="yellow"/>
              </w:rPr>
              <w:fldChar w:fldCharType="separate"/>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00176EBF">
              <w:rPr>
                <w:rFonts w:ascii="Helvetica" w:hAnsi="Helvetica" w:cs="Calibri"/>
                <w:b/>
                <w:bCs/>
                <w:iCs/>
                <w:sz w:val="20"/>
                <w:szCs w:val="20"/>
                <w:highlight w:val="yellow"/>
              </w:rPr>
              <w:t> </w:t>
            </w:r>
            <w:r w:rsidRPr="00025BBB">
              <w:rPr>
                <w:rFonts w:ascii="Helvetica" w:hAnsi="Helvetica" w:cs="Calibri"/>
                <w:bCs/>
                <w:sz w:val="20"/>
                <w:szCs w:val="20"/>
                <w:highlight w:val="yellow"/>
              </w:rPr>
              <w:fldChar w:fldCharType="end"/>
            </w:r>
            <w:permEnd w:id="79247019"/>
          </w:p>
        </w:tc>
      </w:tr>
    </w:tbl>
    <w:p w:rsidR="00F05B58" w:rsidRPr="00025BBB" w:rsidRDefault="00F05B58" w:rsidP="00F05B58">
      <w:pPr>
        <w:spacing w:line="280" w:lineRule="atLeast"/>
        <w:contextualSpacing/>
        <w:jc w:val="both"/>
        <w:rPr>
          <w:rFonts w:ascii="Helvetica" w:hAnsi="Helvetica" w:cs="Calibri"/>
          <w:b/>
          <w:bCs/>
          <w:sz w:val="20"/>
          <w:szCs w:val="2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9"/>
        <w:gridCol w:w="4893"/>
      </w:tblGrid>
      <w:tr w:rsidR="00F05B58" w:rsidRPr="00025BBB" w:rsidTr="00F05B58">
        <w:trPr>
          <w:trHeight w:val="363"/>
        </w:trPr>
        <w:tc>
          <w:tcPr>
            <w:tcW w:w="4111" w:type="dxa"/>
            <w:shd w:val="clear" w:color="auto" w:fill="FFFF81"/>
          </w:tcPr>
          <w:p w:rsidR="00F05B58" w:rsidRPr="00025BBB" w:rsidRDefault="00F05B58" w:rsidP="006A048A">
            <w:pPr>
              <w:spacing w:line="280" w:lineRule="atLeast"/>
              <w:contextualSpacing/>
              <w:jc w:val="center"/>
              <w:rPr>
                <w:rFonts w:ascii="Helvetica" w:hAnsi="Helvetica" w:cs="Calibri"/>
                <w:b/>
                <w:bCs/>
                <w:sz w:val="20"/>
                <w:szCs w:val="20"/>
                <w:vertAlign w:val="superscript"/>
              </w:rPr>
            </w:pPr>
            <w:r w:rsidRPr="00025BBB">
              <w:rPr>
                <w:rFonts w:ascii="Helvetica" w:hAnsi="Helvetica" w:cs="Calibri"/>
                <w:b/>
                <w:bCs/>
                <w:sz w:val="20"/>
                <w:szCs w:val="20"/>
              </w:rPr>
              <w:t>Ostali stroški</w:t>
            </w:r>
          </w:p>
          <w:p w:rsidR="00F05B58" w:rsidRPr="00025BBB" w:rsidRDefault="00F05B58" w:rsidP="006A048A">
            <w:pPr>
              <w:spacing w:line="280" w:lineRule="atLeast"/>
              <w:contextualSpacing/>
              <w:jc w:val="center"/>
              <w:rPr>
                <w:rFonts w:ascii="Helvetica" w:hAnsi="Helvetica" w:cs="Calibri"/>
                <w:b/>
                <w:bCs/>
                <w:sz w:val="20"/>
                <w:szCs w:val="20"/>
                <w:vertAlign w:val="superscript"/>
              </w:rPr>
            </w:pPr>
          </w:p>
        </w:tc>
        <w:tc>
          <w:tcPr>
            <w:tcW w:w="4961" w:type="dxa"/>
            <w:shd w:val="clear" w:color="auto" w:fill="FFFF81"/>
          </w:tcPr>
          <w:p w:rsidR="00F05B58" w:rsidRPr="00025BBB" w:rsidRDefault="00F05B58" w:rsidP="006A048A">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t>EUR/letno</w:t>
            </w:r>
          </w:p>
        </w:tc>
      </w:tr>
      <w:tr w:rsidR="00F05B58" w:rsidRPr="00025BBB" w:rsidTr="006A048A">
        <w:trPr>
          <w:trHeight w:val="316"/>
        </w:trPr>
        <w:tc>
          <w:tcPr>
            <w:tcW w:w="4111" w:type="dxa"/>
            <w:shd w:val="clear" w:color="auto" w:fill="auto"/>
            <w:vAlign w:val="center"/>
          </w:tcPr>
          <w:p w:rsidR="00F05B58" w:rsidRDefault="00F05B58" w:rsidP="006A048A">
            <w:pPr>
              <w:spacing w:line="280" w:lineRule="atLeast"/>
              <w:contextualSpacing/>
              <w:rPr>
                <w:rFonts w:ascii="Helvetica" w:hAnsi="Helvetica" w:cs="Calibri"/>
                <w:bCs/>
                <w:sz w:val="20"/>
                <w:szCs w:val="20"/>
              </w:rPr>
            </w:pPr>
            <w:r w:rsidRPr="00025BBB">
              <w:rPr>
                <w:rFonts w:ascii="Helvetica" w:hAnsi="Helvetica" w:cs="Calibri"/>
                <w:bCs/>
                <w:sz w:val="20"/>
                <w:szCs w:val="20"/>
              </w:rPr>
              <w:t>Strošek nabave čistil in potrošnega materiala (drobni material, pranje krp za čiščenje, vrečke ipd.)</w:t>
            </w:r>
          </w:p>
          <w:p w:rsidR="00F05B58" w:rsidRPr="00025BBB" w:rsidRDefault="00F05B58" w:rsidP="006A048A">
            <w:pPr>
              <w:spacing w:line="280" w:lineRule="atLeast"/>
              <w:contextualSpacing/>
              <w:rPr>
                <w:rFonts w:ascii="Helvetica" w:hAnsi="Helvetica" w:cs="Calibri"/>
                <w:bCs/>
                <w:sz w:val="20"/>
                <w:szCs w:val="20"/>
              </w:rPr>
            </w:pPr>
          </w:p>
        </w:tc>
        <w:permStart w:id="425093140" w:edGrp="everyone"/>
        <w:tc>
          <w:tcPr>
            <w:tcW w:w="4961" w:type="dxa"/>
            <w:shd w:val="clear" w:color="auto" w:fill="auto"/>
            <w:vAlign w:val="center"/>
          </w:tcPr>
          <w:p w:rsidR="00F05B58" w:rsidRPr="00025BBB" w:rsidRDefault="00F05B58" w:rsidP="006A048A">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Pr="00025BBB">
              <w:rPr>
                <w:rFonts w:ascii="Helvetica" w:hAnsi="Helvetica" w:cs="Calibri"/>
                <w:b/>
                <w:bCs/>
                <w:sz w:val="20"/>
                <w:szCs w:val="20"/>
              </w:rPr>
              <w:fldChar w:fldCharType="end"/>
            </w:r>
            <w:permEnd w:id="425093140"/>
          </w:p>
        </w:tc>
      </w:tr>
    </w:tbl>
    <w:p w:rsidR="00F05B58" w:rsidRPr="00025BBB" w:rsidRDefault="00F05B58" w:rsidP="00F05B58">
      <w:pPr>
        <w:spacing w:line="280" w:lineRule="atLeast"/>
        <w:contextualSpacing/>
        <w:jc w:val="both"/>
        <w:rPr>
          <w:rFonts w:ascii="Helvetica" w:hAnsi="Helvetica" w:cs="Calibri"/>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2"/>
        <w:gridCol w:w="4890"/>
      </w:tblGrid>
      <w:tr w:rsidR="00F05B58" w:rsidRPr="00025BBB" w:rsidTr="006A048A">
        <w:trPr>
          <w:trHeight w:val="363"/>
        </w:trPr>
        <w:tc>
          <w:tcPr>
            <w:tcW w:w="4111" w:type="dxa"/>
            <w:shd w:val="clear" w:color="auto" w:fill="FFFF81"/>
          </w:tcPr>
          <w:p w:rsidR="00F05B58" w:rsidRPr="00025BBB" w:rsidRDefault="00F05B58" w:rsidP="006A048A">
            <w:pPr>
              <w:spacing w:line="280" w:lineRule="atLeast"/>
              <w:contextualSpacing/>
              <w:rPr>
                <w:rFonts w:ascii="Helvetica" w:hAnsi="Helvetica" w:cs="Calibri"/>
                <w:b/>
                <w:bCs/>
                <w:sz w:val="20"/>
                <w:szCs w:val="20"/>
                <w:vertAlign w:val="superscript"/>
              </w:rPr>
            </w:pPr>
            <w:r w:rsidRPr="00025BBB">
              <w:rPr>
                <w:rFonts w:ascii="Helvetica" w:hAnsi="Helvetica" w:cs="Calibri"/>
                <w:b/>
                <w:bCs/>
                <w:sz w:val="20"/>
                <w:szCs w:val="20"/>
              </w:rPr>
              <w:t>Opis</w:t>
            </w:r>
          </w:p>
          <w:p w:rsidR="00F05B58" w:rsidRPr="00025BBB" w:rsidRDefault="00F05B58" w:rsidP="006A048A">
            <w:pPr>
              <w:spacing w:line="280" w:lineRule="atLeast"/>
              <w:contextualSpacing/>
              <w:rPr>
                <w:rFonts w:ascii="Helvetica" w:hAnsi="Helvetica" w:cs="Calibri"/>
                <w:bCs/>
                <w:sz w:val="20"/>
                <w:szCs w:val="20"/>
                <w:vertAlign w:val="superscript"/>
              </w:rPr>
            </w:pPr>
          </w:p>
        </w:tc>
        <w:tc>
          <w:tcPr>
            <w:tcW w:w="4961" w:type="dxa"/>
            <w:shd w:val="clear" w:color="auto" w:fill="FFFF81"/>
          </w:tcPr>
          <w:p w:rsidR="00F05B58" w:rsidRPr="00025BBB" w:rsidRDefault="00F05B58" w:rsidP="006A048A">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t>DA/NE</w:t>
            </w:r>
          </w:p>
        </w:tc>
      </w:tr>
      <w:tr w:rsidR="00F05B58" w:rsidRPr="00025BBB" w:rsidTr="006A048A">
        <w:trPr>
          <w:trHeight w:val="614"/>
        </w:trPr>
        <w:tc>
          <w:tcPr>
            <w:tcW w:w="4111" w:type="dxa"/>
            <w:shd w:val="clear" w:color="auto" w:fill="auto"/>
            <w:vAlign w:val="center"/>
          </w:tcPr>
          <w:p w:rsidR="00F05B58" w:rsidRPr="00025BBB" w:rsidRDefault="00F05B58" w:rsidP="006A048A">
            <w:pPr>
              <w:spacing w:line="280" w:lineRule="atLeast"/>
              <w:contextualSpacing/>
              <w:jc w:val="both"/>
              <w:rPr>
                <w:rFonts w:ascii="Helvetica" w:hAnsi="Helvetica" w:cs="Calibri"/>
                <w:bCs/>
                <w:sz w:val="20"/>
                <w:szCs w:val="20"/>
              </w:rPr>
            </w:pPr>
            <w:r w:rsidRPr="00025BBB">
              <w:rPr>
                <w:rFonts w:ascii="Helvetica" w:hAnsi="Helvetica" w:cs="Calibri"/>
                <w:bCs/>
                <w:sz w:val="20"/>
                <w:szCs w:val="20"/>
              </w:rPr>
              <w:t xml:space="preserve">Sklenjena veljavna podjetniška kolektivna pogodba </w:t>
            </w:r>
          </w:p>
        </w:tc>
        <w:permStart w:id="1623993692" w:edGrp="everyone"/>
        <w:tc>
          <w:tcPr>
            <w:tcW w:w="4961" w:type="dxa"/>
            <w:shd w:val="clear" w:color="auto" w:fill="auto"/>
            <w:vAlign w:val="center"/>
          </w:tcPr>
          <w:p w:rsidR="00F05B58" w:rsidRPr="00025BBB" w:rsidRDefault="00F05B58" w:rsidP="006A048A">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Pr="00025BBB">
              <w:rPr>
                <w:rFonts w:ascii="Helvetica" w:hAnsi="Helvetica" w:cs="Calibri"/>
                <w:bCs/>
                <w:sz w:val="20"/>
                <w:szCs w:val="20"/>
              </w:rPr>
              <w:fldChar w:fldCharType="end"/>
            </w:r>
            <w:permEnd w:id="1623993692"/>
          </w:p>
        </w:tc>
      </w:tr>
    </w:tbl>
    <w:p w:rsidR="00F05B58" w:rsidRPr="00025BBB" w:rsidRDefault="00F05B58" w:rsidP="00F05B58">
      <w:pPr>
        <w:spacing w:line="280" w:lineRule="atLeast"/>
        <w:contextualSpacing/>
        <w:jc w:val="both"/>
        <w:rPr>
          <w:rFonts w:ascii="Helvetica" w:hAnsi="Helvetica" w:cs="Calibri"/>
          <w:b/>
          <w:bCs/>
          <w:sz w:val="20"/>
          <w:szCs w:val="20"/>
        </w:rPr>
      </w:pPr>
    </w:p>
    <w:p w:rsidR="00F05B58" w:rsidRPr="00025BBB" w:rsidRDefault="00F05B58" w:rsidP="00F05B58">
      <w:pPr>
        <w:spacing w:line="280" w:lineRule="atLeast"/>
        <w:contextualSpacing/>
        <w:jc w:val="both"/>
        <w:rPr>
          <w:rFonts w:ascii="Helvetica" w:hAnsi="Helvetica" w:cs="Calibri"/>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1"/>
        <w:gridCol w:w="4891"/>
      </w:tblGrid>
      <w:tr w:rsidR="00F05B58" w:rsidRPr="00025BBB" w:rsidTr="006A048A">
        <w:trPr>
          <w:trHeight w:val="363"/>
        </w:trPr>
        <w:tc>
          <w:tcPr>
            <w:tcW w:w="4111" w:type="dxa"/>
            <w:shd w:val="clear" w:color="auto" w:fill="FFFF81"/>
          </w:tcPr>
          <w:p w:rsidR="00F05B58" w:rsidRPr="00025BBB" w:rsidRDefault="00F05B58" w:rsidP="006A048A">
            <w:pPr>
              <w:spacing w:line="280" w:lineRule="atLeast"/>
              <w:contextualSpacing/>
              <w:rPr>
                <w:rFonts w:ascii="Helvetica" w:hAnsi="Helvetica" w:cs="Calibri"/>
                <w:b/>
                <w:bCs/>
                <w:sz w:val="20"/>
                <w:szCs w:val="20"/>
                <w:vertAlign w:val="superscript"/>
              </w:rPr>
            </w:pPr>
            <w:r w:rsidRPr="00025BBB">
              <w:rPr>
                <w:rFonts w:ascii="Helvetica" w:hAnsi="Helvetica" w:cs="Calibri"/>
                <w:b/>
                <w:bCs/>
                <w:sz w:val="20"/>
                <w:szCs w:val="20"/>
              </w:rPr>
              <w:t>Opis</w:t>
            </w:r>
          </w:p>
          <w:p w:rsidR="00F05B58" w:rsidRPr="00025BBB" w:rsidRDefault="00F05B58" w:rsidP="006A048A">
            <w:pPr>
              <w:spacing w:line="280" w:lineRule="atLeast"/>
              <w:contextualSpacing/>
              <w:rPr>
                <w:rFonts w:ascii="Helvetica" w:hAnsi="Helvetica" w:cs="Calibri"/>
                <w:bCs/>
                <w:sz w:val="20"/>
                <w:szCs w:val="20"/>
                <w:vertAlign w:val="superscript"/>
              </w:rPr>
            </w:pPr>
          </w:p>
        </w:tc>
        <w:tc>
          <w:tcPr>
            <w:tcW w:w="4961" w:type="dxa"/>
            <w:shd w:val="clear" w:color="auto" w:fill="FFFF81"/>
          </w:tcPr>
          <w:p w:rsidR="00F05B58" w:rsidRPr="00025BBB" w:rsidRDefault="00F05B58" w:rsidP="006A048A">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t>Število</w:t>
            </w:r>
          </w:p>
        </w:tc>
      </w:tr>
      <w:tr w:rsidR="00F05B58" w:rsidRPr="00025BBB" w:rsidTr="006A048A">
        <w:trPr>
          <w:trHeight w:val="614"/>
        </w:trPr>
        <w:tc>
          <w:tcPr>
            <w:tcW w:w="4111" w:type="dxa"/>
            <w:shd w:val="clear" w:color="auto" w:fill="auto"/>
            <w:vAlign w:val="center"/>
          </w:tcPr>
          <w:p w:rsidR="00F05B58" w:rsidRDefault="00F05B58" w:rsidP="006A048A">
            <w:pPr>
              <w:spacing w:line="280" w:lineRule="atLeast"/>
              <w:contextualSpacing/>
              <w:jc w:val="both"/>
              <w:rPr>
                <w:rFonts w:ascii="Helvetica" w:hAnsi="Helvetica" w:cs="Calibri"/>
                <w:bCs/>
                <w:sz w:val="20"/>
                <w:szCs w:val="20"/>
              </w:rPr>
            </w:pPr>
            <w:r w:rsidRPr="00025BBB">
              <w:rPr>
                <w:rFonts w:ascii="Helvetica" w:hAnsi="Helvetica" w:cs="Calibri"/>
                <w:bCs/>
                <w:sz w:val="20"/>
                <w:szCs w:val="20"/>
              </w:rPr>
              <w:t>Število zaposlenih čistilcev pri ponudniku na podlagi pogodbe o zaposlitvi za nedoločen čas</w:t>
            </w:r>
            <w:r>
              <w:rPr>
                <w:rFonts w:ascii="Helvetica" w:hAnsi="Helvetica" w:cs="Calibri"/>
                <w:bCs/>
                <w:sz w:val="20"/>
                <w:szCs w:val="20"/>
              </w:rPr>
              <w:t xml:space="preserve"> </w:t>
            </w:r>
          </w:p>
          <w:p w:rsidR="00F05B58" w:rsidRPr="00025BBB" w:rsidRDefault="00F05B58" w:rsidP="006A048A">
            <w:pPr>
              <w:spacing w:line="280" w:lineRule="atLeast"/>
              <w:contextualSpacing/>
              <w:jc w:val="both"/>
              <w:rPr>
                <w:rFonts w:ascii="Helvetica" w:hAnsi="Helvetica" w:cs="Calibri"/>
                <w:bCs/>
                <w:sz w:val="20"/>
                <w:szCs w:val="20"/>
              </w:rPr>
            </w:pPr>
          </w:p>
        </w:tc>
        <w:permStart w:id="530271904" w:edGrp="everyone"/>
        <w:tc>
          <w:tcPr>
            <w:tcW w:w="4961" w:type="dxa"/>
            <w:shd w:val="clear" w:color="auto" w:fill="auto"/>
            <w:vAlign w:val="center"/>
          </w:tcPr>
          <w:p w:rsidR="00F05B58" w:rsidRPr="00025BBB" w:rsidRDefault="00F05B58" w:rsidP="006A048A">
            <w:pPr>
              <w:spacing w:line="280" w:lineRule="atLeast"/>
              <w:contextualSpacing/>
              <w:jc w:val="center"/>
              <w:rPr>
                <w:rFonts w:ascii="Helvetica" w:hAnsi="Helvetica" w:cs="Calibri"/>
                <w:b/>
                <w:bCs/>
                <w:sz w:val="20"/>
                <w:szCs w:val="20"/>
              </w:rPr>
            </w:pPr>
            <w:r w:rsidRPr="00025BBB">
              <w:rPr>
                <w:rFonts w:ascii="Helvetica" w:hAnsi="Helvetica" w:cs="Calibri"/>
                <w:b/>
                <w:bCs/>
                <w:iCs/>
                <w:sz w:val="20"/>
                <w:szCs w:val="20"/>
              </w:rPr>
              <w:fldChar w:fldCharType="begin">
                <w:ffData>
                  <w:name w:val="Besedilo12"/>
                  <w:enabled/>
                  <w:calcOnExit w:val="0"/>
                  <w:textInput/>
                </w:ffData>
              </w:fldChar>
            </w:r>
            <w:r w:rsidRPr="00025BBB">
              <w:rPr>
                <w:rFonts w:ascii="Helvetica" w:hAnsi="Helvetica" w:cs="Calibri"/>
                <w:b/>
                <w:bCs/>
                <w:iCs/>
                <w:sz w:val="20"/>
                <w:szCs w:val="20"/>
              </w:rPr>
              <w:instrText xml:space="preserve"> FORMTEXT </w:instrText>
            </w:r>
            <w:r w:rsidRPr="00025BBB">
              <w:rPr>
                <w:rFonts w:ascii="Helvetica" w:hAnsi="Helvetica" w:cs="Calibri"/>
                <w:b/>
                <w:bCs/>
                <w:iCs/>
                <w:sz w:val="20"/>
                <w:szCs w:val="20"/>
              </w:rPr>
            </w:r>
            <w:r w:rsidRPr="00025BBB">
              <w:rPr>
                <w:rFonts w:ascii="Helvetica" w:hAnsi="Helvetica" w:cs="Calibri"/>
                <w:b/>
                <w:bCs/>
                <w:iCs/>
                <w:sz w:val="20"/>
                <w:szCs w:val="20"/>
              </w:rPr>
              <w:fldChar w:fldCharType="separate"/>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Pr="00025BBB">
              <w:rPr>
                <w:rFonts w:ascii="Helvetica" w:hAnsi="Helvetica" w:cs="Calibri"/>
                <w:bCs/>
                <w:sz w:val="20"/>
                <w:szCs w:val="20"/>
              </w:rPr>
              <w:fldChar w:fldCharType="end"/>
            </w:r>
            <w:permEnd w:id="530271904"/>
          </w:p>
        </w:tc>
      </w:tr>
    </w:tbl>
    <w:p w:rsidR="00F05B58" w:rsidRPr="00025BBB" w:rsidRDefault="00F05B58" w:rsidP="00F05B58">
      <w:pPr>
        <w:spacing w:line="280" w:lineRule="atLeast"/>
        <w:contextualSpacing/>
        <w:jc w:val="both"/>
        <w:rPr>
          <w:rFonts w:ascii="Helvetica" w:hAnsi="Helvetica" w:cs="Calibri"/>
          <w:b/>
          <w:bCs/>
          <w:sz w:val="20"/>
          <w:szCs w:val="20"/>
        </w:rPr>
      </w:pPr>
    </w:p>
    <w:p w:rsidR="00F05B58" w:rsidRPr="00025BBB" w:rsidRDefault="00F05B58" w:rsidP="00F05B58">
      <w:pPr>
        <w:spacing w:line="280" w:lineRule="atLeast"/>
        <w:contextualSpacing/>
        <w:jc w:val="both"/>
        <w:rPr>
          <w:rFonts w:ascii="Helvetica" w:hAnsi="Helvetica" w:cs="Calibri"/>
          <w:b/>
          <w:bCs/>
          <w:sz w:val="20"/>
          <w:szCs w:val="20"/>
        </w:rPr>
      </w:pPr>
      <w:r w:rsidRPr="00025BBB">
        <w:rPr>
          <w:rFonts w:ascii="Helvetica" w:hAnsi="Helvetica" w:cs="Calibri"/>
          <w:b/>
          <w:bCs/>
          <w:sz w:val="20"/>
          <w:szCs w:val="20"/>
        </w:rPr>
        <w:t xml:space="preserve">Izbrani ponudnik je dolžan pred podpisom pogodbe naročniku predložiti cenik dodatnih del. </w:t>
      </w:r>
    </w:p>
    <w:p w:rsidR="00F05B58" w:rsidRPr="00025BBB" w:rsidRDefault="00F05B58" w:rsidP="00F05B58">
      <w:pPr>
        <w:spacing w:line="280" w:lineRule="atLeast"/>
        <w:contextualSpacing/>
        <w:jc w:val="both"/>
        <w:rPr>
          <w:rFonts w:ascii="Helvetica" w:hAnsi="Helvetica" w:cs="Calibri"/>
          <w:b/>
          <w:bCs/>
          <w:sz w:val="20"/>
          <w:szCs w:val="20"/>
        </w:rPr>
      </w:pPr>
    </w:p>
    <w:p w:rsidR="00F05B58" w:rsidRPr="00025BBB" w:rsidRDefault="00F05B58" w:rsidP="00F05B58">
      <w:pPr>
        <w:spacing w:line="280" w:lineRule="atLeast"/>
        <w:contextualSpacing/>
        <w:jc w:val="both"/>
        <w:rPr>
          <w:rFonts w:ascii="Helvetica" w:hAnsi="Helvetica" w:cs="Calibri"/>
          <w:bCs/>
          <w:iCs/>
          <w:sz w:val="20"/>
          <w:szCs w:val="20"/>
        </w:rPr>
      </w:pPr>
      <w:r w:rsidRPr="00025BBB">
        <w:rPr>
          <w:rFonts w:ascii="Helvetica" w:hAnsi="Helvetica" w:cs="Calibri"/>
          <w:bCs/>
          <w:iCs/>
          <w:sz w:val="20"/>
          <w:szCs w:val="20"/>
        </w:rPr>
        <w:t xml:space="preserve">Dne: </w:t>
      </w:r>
      <w:permStart w:id="1729897423" w:edGrp="everyone"/>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025BBB">
        <w:rPr>
          <w:rFonts w:ascii="Helvetica" w:hAnsi="Helvetica" w:cs="Calibri"/>
          <w:bCs/>
          <w:iCs/>
          <w:sz w:val="20"/>
          <w:szCs w:val="20"/>
        </w:rPr>
        <w:fldChar w:fldCharType="end"/>
      </w:r>
      <w:permEnd w:id="1729897423"/>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r>
      <w:r w:rsidRPr="00025BBB">
        <w:rPr>
          <w:rFonts w:ascii="Helvetica" w:hAnsi="Helvetica" w:cs="Calibri"/>
          <w:bCs/>
          <w:iCs/>
          <w:sz w:val="20"/>
          <w:szCs w:val="20"/>
        </w:rPr>
        <w:tab/>
        <w:t xml:space="preserve">            Žig in podpis ponudnika</w:t>
      </w:r>
    </w:p>
    <w:p w:rsidR="00F05B58" w:rsidRPr="00025BBB" w:rsidRDefault="00F05B58" w:rsidP="00F05B58">
      <w:pPr>
        <w:spacing w:line="280" w:lineRule="atLeast"/>
        <w:ind w:left="5664" w:firstLine="708"/>
        <w:contextualSpacing/>
        <w:jc w:val="both"/>
        <w:rPr>
          <w:rFonts w:ascii="Helvetica" w:hAnsi="Helvetica"/>
        </w:rPr>
      </w:pPr>
      <w:r w:rsidRPr="00025BBB">
        <w:rPr>
          <w:rFonts w:ascii="Helvetica" w:hAnsi="Helvetica" w:cs="Calibri"/>
          <w:bCs/>
          <w:iCs/>
          <w:sz w:val="20"/>
          <w:szCs w:val="20"/>
        </w:rPr>
        <w:t>____________________</w:t>
      </w:r>
    </w:p>
    <w:p w:rsidR="00F05B58" w:rsidRPr="00025BBB" w:rsidRDefault="00F05B58" w:rsidP="00F05B58"/>
    <w:p w:rsidR="00F05B58" w:rsidRPr="00025BBB" w:rsidRDefault="00F05B58" w:rsidP="00F05B58"/>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F05B58"/>
    <w:p w:rsidR="00F05B58" w:rsidRDefault="00F05B58" w:rsidP="00F05B58"/>
    <w:p w:rsidR="00F05B58" w:rsidRDefault="00F05B58" w:rsidP="00F05B58"/>
    <w:p w:rsidR="00F05B58" w:rsidRDefault="00F05B58" w:rsidP="00F05B58"/>
    <w:p w:rsidR="00F05B58" w:rsidRDefault="00F05B58" w:rsidP="00F05B58"/>
    <w:p w:rsidR="00F05B58" w:rsidRDefault="00F05B58" w:rsidP="00F05B58"/>
    <w:p w:rsidR="00F05B58" w:rsidRPr="00F05B58" w:rsidRDefault="00F05B58" w:rsidP="00F05B58"/>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Default="00F05B58" w:rsidP="00322F51">
      <w:pPr>
        <w:pStyle w:val="Heading8"/>
        <w:spacing w:before="0" w:after="0" w:line="280" w:lineRule="atLeast"/>
        <w:ind w:left="7938"/>
        <w:contextualSpacing/>
        <w:jc w:val="both"/>
        <w:rPr>
          <w:rFonts w:ascii="Helvetica" w:hAnsi="Helvetica" w:cs="Calibri"/>
          <w:i w:val="0"/>
          <w:sz w:val="20"/>
          <w:szCs w:val="20"/>
        </w:rPr>
      </w:pPr>
    </w:p>
    <w:p w:rsidR="00F05B58" w:rsidRPr="00F05B58" w:rsidRDefault="00F05B58" w:rsidP="00F05B58"/>
    <w:p w:rsidR="00134F9D" w:rsidRPr="00CF1020" w:rsidRDefault="00AC586D" w:rsidP="00322F51">
      <w:pPr>
        <w:pStyle w:val="Heading8"/>
        <w:spacing w:before="0" w:after="0" w:line="280" w:lineRule="atLeast"/>
        <w:ind w:left="7938"/>
        <w:contextualSpacing/>
        <w:jc w:val="both"/>
        <w:rPr>
          <w:rFonts w:ascii="Helvetica" w:hAnsi="Helvetica" w:cs="Calibri"/>
          <w:i w:val="0"/>
          <w:sz w:val="20"/>
          <w:szCs w:val="20"/>
        </w:rPr>
      </w:pPr>
      <w:r>
        <w:rPr>
          <w:rFonts w:ascii="Helvetica" w:hAnsi="Helvetica" w:cs="Calibri"/>
          <w:i w:val="0"/>
          <w:sz w:val="20"/>
          <w:szCs w:val="20"/>
        </w:rPr>
        <w:t xml:space="preserve">        </w:t>
      </w:r>
      <w:r w:rsidR="00134F9D" w:rsidRPr="00CF1020">
        <w:rPr>
          <w:rFonts w:ascii="Helvetica" w:hAnsi="Helvetica" w:cs="Calibri"/>
          <w:i w:val="0"/>
          <w:sz w:val="20"/>
          <w:szCs w:val="20"/>
        </w:rPr>
        <w:t>OBR-3</w:t>
      </w:r>
    </w:p>
    <w:p w:rsidR="00134F9D" w:rsidRPr="00CF1020" w:rsidRDefault="00134F9D" w:rsidP="00322F51">
      <w:pPr>
        <w:pStyle w:val="Heading8"/>
        <w:spacing w:before="0" w:after="0" w:line="280" w:lineRule="atLeast"/>
        <w:contextualSpacing/>
        <w:jc w:val="both"/>
        <w:rPr>
          <w:rFonts w:ascii="Helvetica" w:hAnsi="Helvetica" w:cs="Calibri"/>
          <w:b/>
          <w:i w:val="0"/>
          <w:sz w:val="20"/>
          <w:szCs w:val="20"/>
        </w:rPr>
      </w:pPr>
    </w:p>
    <w:p w:rsidR="00134F9D" w:rsidRPr="00CF1020" w:rsidRDefault="00134F9D" w:rsidP="00322F51">
      <w:pPr>
        <w:pStyle w:val="Heading8"/>
        <w:spacing w:before="0" w:after="0" w:line="280" w:lineRule="atLeast"/>
        <w:contextualSpacing/>
        <w:jc w:val="center"/>
        <w:rPr>
          <w:rFonts w:ascii="Helvetica" w:hAnsi="Helvetica" w:cs="Calibri"/>
          <w:b/>
          <w:i w:val="0"/>
          <w:sz w:val="20"/>
          <w:szCs w:val="20"/>
        </w:rPr>
      </w:pPr>
      <w:r w:rsidRPr="00CF1020">
        <w:rPr>
          <w:rFonts w:ascii="Helvetica" w:hAnsi="Helvetica" w:cs="Calibri"/>
          <w:b/>
          <w:i w:val="0"/>
          <w:sz w:val="20"/>
          <w:szCs w:val="20"/>
        </w:rPr>
        <w:t>VZOREC POGODBE</w:t>
      </w:r>
    </w:p>
    <w:p w:rsidR="00134F9D" w:rsidRPr="00CF1020" w:rsidRDefault="00134F9D" w:rsidP="00322F51">
      <w:pPr>
        <w:spacing w:line="280" w:lineRule="atLeast"/>
        <w:jc w:val="both"/>
        <w:rPr>
          <w:rFonts w:ascii="Helvetica" w:hAnsi="Helvetica" w:cs="Calibri"/>
          <w:sz w:val="20"/>
          <w:szCs w:val="20"/>
        </w:rPr>
      </w:pPr>
    </w:p>
    <w:p w:rsidR="00784F81" w:rsidRPr="00062D9C" w:rsidRDefault="00C3212C" w:rsidP="00784F81">
      <w:pPr>
        <w:spacing w:line="280" w:lineRule="atLeast"/>
        <w:jc w:val="both"/>
        <w:rPr>
          <w:rFonts w:ascii="Helvetica" w:hAnsi="Helvetica" w:cs="Calibri"/>
          <w:bCs/>
          <w:iCs/>
          <w:sz w:val="20"/>
          <w:szCs w:val="20"/>
          <w:lang w:val="en-US"/>
        </w:rPr>
      </w:pPr>
      <w:r w:rsidRPr="00C3212C">
        <w:rPr>
          <w:rFonts w:ascii="Helvetica" w:hAnsi="Helvetica" w:cs="Calibri"/>
          <w:b/>
          <w:bCs/>
          <w:iCs/>
          <w:sz w:val="20"/>
          <w:szCs w:val="20"/>
          <w:lang w:val="sk-SK"/>
        </w:rPr>
        <w:t xml:space="preserve">GIMNAZIJA POLJANE, </w:t>
      </w:r>
      <w:r w:rsidRPr="00C3212C">
        <w:rPr>
          <w:rFonts w:ascii="Helvetica" w:hAnsi="Helvetica" w:cs="Calibri"/>
          <w:bCs/>
          <w:iCs/>
          <w:sz w:val="20"/>
          <w:szCs w:val="20"/>
        </w:rPr>
        <w:t>Strossmayerjeva 1, 1000 Ljubljana,</w:t>
      </w:r>
      <w:r w:rsidRPr="00C3212C">
        <w:rPr>
          <w:rFonts w:ascii="Helvetica" w:hAnsi="Helvetica" w:cs="Calibri"/>
          <w:bCs/>
          <w:iCs/>
          <w:sz w:val="20"/>
          <w:szCs w:val="20"/>
          <w:lang w:val="sk-SK"/>
        </w:rPr>
        <w:t xml:space="preserve"> </w:t>
      </w:r>
      <w:r w:rsidRPr="00653C99">
        <w:rPr>
          <w:rFonts w:ascii="Helvetica" w:hAnsi="Helvetica" w:cs="Calibri"/>
          <w:bCs/>
          <w:iCs/>
          <w:sz w:val="20"/>
          <w:szCs w:val="20"/>
        </w:rPr>
        <w:t>matična št</w:t>
      </w:r>
      <w:r>
        <w:rPr>
          <w:rFonts w:ascii="Helvetica" w:hAnsi="Helvetica" w:cs="Calibri"/>
          <w:bCs/>
          <w:iCs/>
          <w:sz w:val="20"/>
          <w:szCs w:val="20"/>
        </w:rPr>
        <w:t xml:space="preserve">evilka </w:t>
      </w:r>
      <w:r w:rsidR="00062D9C" w:rsidRPr="00062D9C">
        <w:rPr>
          <w:rFonts w:ascii="Helvetica" w:hAnsi="Helvetica" w:cs="Calibri"/>
          <w:bCs/>
          <w:iCs/>
          <w:sz w:val="20"/>
          <w:szCs w:val="20"/>
          <w:lang w:val="en-US"/>
        </w:rPr>
        <w:t>5249619000</w:t>
      </w:r>
      <w:r w:rsidR="00062D9C">
        <w:rPr>
          <w:rFonts w:ascii="Helvetica" w:hAnsi="Helvetica" w:cs="Calibri"/>
          <w:bCs/>
          <w:iCs/>
          <w:sz w:val="20"/>
          <w:szCs w:val="20"/>
          <w:lang w:val="en-US"/>
        </w:rPr>
        <w:t xml:space="preserve">, </w:t>
      </w:r>
      <w:r>
        <w:rPr>
          <w:rFonts w:ascii="Helvetica" w:hAnsi="Helvetica" w:cs="Calibri"/>
          <w:bCs/>
          <w:iCs/>
          <w:sz w:val="20"/>
          <w:szCs w:val="20"/>
          <w:lang w:val="sk-SK"/>
        </w:rPr>
        <w:t>davčna številka</w:t>
      </w:r>
      <w:r w:rsidRPr="00C3212C">
        <w:rPr>
          <w:rFonts w:ascii="Helvetica" w:hAnsi="Helvetica" w:cs="Calibri"/>
          <w:bCs/>
          <w:iCs/>
          <w:sz w:val="20"/>
          <w:szCs w:val="20"/>
          <w:lang w:val="sk-SK"/>
        </w:rPr>
        <w:t xml:space="preserve"> SI79262341,</w:t>
      </w:r>
      <w:r w:rsidRPr="00C3212C">
        <w:rPr>
          <w:rFonts w:ascii="Helvetica" w:hAnsi="Helvetica" w:cs="Calibri"/>
          <w:b/>
          <w:bCs/>
          <w:iCs/>
          <w:sz w:val="20"/>
          <w:szCs w:val="20"/>
          <w:lang w:val="sk-SK"/>
        </w:rPr>
        <w:t xml:space="preserve"> </w:t>
      </w:r>
      <w:r w:rsidRPr="00C3212C">
        <w:rPr>
          <w:rFonts w:ascii="Helvetica" w:hAnsi="Helvetica" w:cs="Calibri"/>
          <w:bCs/>
          <w:iCs/>
          <w:sz w:val="20"/>
          <w:szCs w:val="20"/>
          <w:lang w:val="sk-SK"/>
        </w:rPr>
        <w:t xml:space="preserve">ki jo zastopa ravnatelj </w:t>
      </w:r>
      <w:r w:rsidR="0029416A">
        <w:rPr>
          <w:rFonts w:ascii="Helvetica" w:hAnsi="Helvetica" w:cs="Calibri"/>
          <w:bCs/>
          <w:iCs/>
          <w:sz w:val="20"/>
          <w:szCs w:val="20"/>
          <w:lang w:val="sk-SK"/>
        </w:rPr>
        <w:t>SREČKO ZGAGA</w:t>
      </w:r>
      <w:r w:rsidR="00784F81" w:rsidRPr="00653C99">
        <w:rPr>
          <w:rFonts w:ascii="Helvetica" w:hAnsi="Helvetica" w:cs="Calibri"/>
          <w:bCs/>
          <w:iCs/>
          <w:sz w:val="20"/>
          <w:szCs w:val="20"/>
        </w:rPr>
        <w:t xml:space="preserve"> (v nadaljevanju: naročnik)</w:t>
      </w:r>
    </w:p>
    <w:p w:rsidR="00784F81" w:rsidRPr="00653C99" w:rsidRDefault="00784F81" w:rsidP="00784F81">
      <w:pPr>
        <w:spacing w:line="280" w:lineRule="atLeast"/>
        <w:jc w:val="both"/>
        <w:rPr>
          <w:rFonts w:ascii="Helvetica" w:hAnsi="Helvetica" w:cs="Calibri"/>
          <w:bCs/>
          <w:iCs/>
          <w:sz w:val="20"/>
          <w:szCs w:val="20"/>
        </w:rPr>
      </w:pPr>
    </w:p>
    <w:p w:rsidR="00784F81" w:rsidRPr="00653C99" w:rsidRDefault="00784F81" w:rsidP="00784F81">
      <w:pPr>
        <w:spacing w:line="280" w:lineRule="atLeast"/>
        <w:jc w:val="both"/>
        <w:rPr>
          <w:rFonts w:ascii="Helvetica" w:hAnsi="Helvetica" w:cs="Calibri"/>
          <w:bCs/>
          <w:iCs/>
          <w:sz w:val="20"/>
          <w:szCs w:val="20"/>
        </w:rPr>
      </w:pPr>
      <w:r w:rsidRPr="00653C99">
        <w:rPr>
          <w:rFonts w:ascii="Helvetica" w:hAnsi="Helvetica" w:cs="Calibri"/>
          <w:bCs/>
          <w:iCs/>
          <w:sz w:val="20"/>
          <w:szCs w:val="20"/>
        </w:rPr>
        <w:t>in</w:t>
      </w:r>
    </w:p>
    <w:p w:rsidR="00784F81" w:rsidRPr="00653C99" w:rsidRDefault="00784F81" w:rsidP="00784F81">
      <w:pPr>
        <w:spacing w:line="280" w:lineRule="atLeast"/>
        <w:jc w:val="both"/>
        <w:rPr>
          <w:rFonts w:ascii="Helvetica" w:hAnsi="Helvetica" w:cs="Calibri"/>
          <w:bCs/>
          <w:iCs/>
          <w:sz w:val="20"/>
          <w:szCs w:val="20"/>
        </w:rPr>
      </w:pPr>
    </w:p>
    <w:permStart w:id="123435933" w:edGrp="everyone"/>
    <w:p w:rsidR="00784F81" w:rsidRPr="00653C99" w:rsidRDefault="00784F81" w:rsidP="00784F81">
      <w:pPr>
        <w:widowControl w:val="0"/>
        <w:spacing w:line="280" w:lineRule="atLeast"/>
        <w:jc w:val="both"/>
        <w:rPr>
          <w:rFonts w:ascii="Helvetica" w:hAnsi="Helvetica" w:cs="Calibri"/>
          <w:bCs/>
          <w:iCs/>
          <w:sz w:val="20"/>
          <w:szCs w:val="20"/>
        </w:rPr>
      </w:pPr>
      <w:r w:rsidRPr="00653C99">
        <w:rPr>
          <w:rFonts w:ascii="Helvetica" w:hAnsi="Helvetica" w:cs="Calibri"/>
          <w:b/>
          <w:bCs/>
          <w:iCs/>
          <w:sz w:val="20"/>
          <w:szCs w:val="20"/>
        </w:rPr>
        <w:fldChar w:fldCharType="begin">
          <w:ffData>
            <w:name w:val="Besedilo5"/>
            <w:enabled/>
            <w:calcOnExit w:val="0"/>
            <w:textInput/>
          </w:ffData>
        </w:fldChar>
      </w:r>
      <w:r w:rsidRPr="00653C99">
        <w:rPr>
          <w:rFonts w:ascii="Helvetica" w:hAnsi="Helvetica" w:cs="Calibri"/>
          <w:b/>
          <w:bCs/>
          <w:iCs/>
          <w:sz w:val="20"/>
          <w:szCs w:val="20"/>
        </w:rPr>
        <w:instrText xml:space="preserve"> FORMTEXT </w:instrText>
      </w:r>
      <w:r w:rsidRPr="00653C99">
        <w:rPr>
          <w:rFonts w:ascii="Helvetica" w:hAnsi="Helvetica" w:cs="Calibri"/>
          <w:b/>
          <w:bCs/>
          <w:iCs/>
          <w:sz w:val="20"/>
          <w:szCs w:val="20"/>
        </w:rPr>
      </w:r>
      <w:r w:rsidRPr="00653C99">
        <w:rPr>
          <w:rFonts w:ascii="Helvetica" w:hAnsi="Helvetica" w:cs="Calibri"/>
          <w:b/>
          <w:bCs/>
          <w:iCs/>
          <w:sz w:val="20"/>
          <w:szCs w:val="20"/>
        </w:rPr>
        <w:fldChar w:fldCharType="separate"/>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Pr="00653C99">
        <w:rPr>
          <w:rFonts w:ascii="Helvetica" w:hAnsi="Helvetica" w:cs="Calibri"/>
          <w:b/>
          <w:bCs/>
          <w:iCs/>
          <w:sz w:val="20"/>
          <w:szCs w:val="20"/>
        </w:rPr>
        <w:fldChar w:fldCharType="end"/>
      </w:r>
      <w:permEnd w:id="123435933"/>
      <w:r w:rsidRPr="00653C99">
        <w:rPr>
          <w:rFonts w:ascii="Helvetica" w:hAnsi="Helvetica" w:cs="Calibri"/>
          <w:bCs/>
          <w:iCs/>
          <w:sz w:val="20"/>
          <w:szCs w:val="20"/>
        </w:rPr>
        <w:t xml:space="preserve">, matična številka </w:t>
      </w:r>
      <w:permStart w:id="472803275" w:edGrp="everyone"/>
      <w:r w:rsidRPr="00653C99">
        <w:rPr>
          <w:rFonts w:ascii="Helvetica" w:hAnsi="Helvetica" w:cs="Calibri"/>
          <w:bCs/>
          <w:iCs/>
          <w:sz w:val="20"/>
          <w:szCs w:val="20"/>
        </w:rPr>
        <w:fldChar w:fldCharType="begin">
          <w:ffData>
            <w:name w:val="Besedilo5"/>
            <w:enabled/>
            <w:calcOnExit w:val="0"/>
            <w:textInput/>
          </w:ffData>
        </w:fldChar>
      </w:r>
      <w:r w:rsidRPr="00653C99">
        <w:rPr>
          <w:rFonts w:ascii="Helvetica" w:hAnsi="Helvetica" w:cs="Calibri"/>
          <w:bCs/>
          <w:iCs/>
          <w:sz w:val="20"/>
          <w:szCs w:val="20"/>
        </w:rPr>
        <w:instrText xml:space="preserve"> FORMTEXT </w:instrText>
      </w:r>
      <w:r w:rsidRPr="00653C99">
        <w:rPr>
          <w:rFonts w:ascii="Helvetica" w:hAnsi="Helvetica" w:cs="Calibri"/>
          <w:bCs/>
          <w:iCs/>
          <w:sz w:val="20"/>
          <w:szCs w:val="20"/>
        </w:rPr>
      </w:r>
      <w:r w:rsidRPr="00653C99">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653C99">
        <w:rPr>
          <w:rFonts w:ascii="Helvetica" w:hAnsi="Helvetica" w:cs="Calibri"/>
          <w:bCs/>
          <w:iCs/>
          <w:sz w:val="20"/>
          <w:szCs w:val="20"/>
        </w:rPr>
        <w:fldChar w:fldCharType="end"/>
      </w:r>
      <w:permEnd w:id="472803275"/>
      <w:r w:rsidRPr="00653C99">
        <w:rPr>
          <w:rFonts w:ascii="Helvetica" w:hAnsi="Helvetica" w:cs="Calibri"/>
          <w:bCs/>
          <w:iCs/>
          <w:sz w:val="20"/>
          <w:szCs w:val="20"/>
        </w:rPr>
        <w:t xml:space="preserve">, davčna številka </w:t>
      </w:r>
      <w:permStart w:id="1453413019" w:edGrp="everyone"/>
      <w:r w:rsidRPr="00653C99">
        <w:rPr>
          <w:rFonts w:ascii="Helvetica" w:hAnsi="Helvetica" w:cs="Calibri"/>
          <w:bCs/>
          <w:iCs/>
          <w:sz w:val="20"/>
          <w:szCs w:val="20"/>
        </w:rPr>
        <w:fldChar w:fldCharType="begin">
          <w:ffData>
            <w:name w:val="Besedilo5"/>
            <w:enabled/>
            <w:calcOnExit w:val="0"/>
            <w:textInput/>
          </w:ffData>
        </w:fldChar>
      </w:r>
      <w:r w:rsidRPr="00653C99">
        <w:rPr>
          <w:rFonts w:ascii="Helvetica" w:hAnsi="Helvetica" w:cs="Calibri"/>
          <w:bCs/>
          <w:iCs/>
          <w:sz w:val="20"/>
          <w:szCs w:val="20"/>
        </w:rPr>
        <w:instrText xml:space="preserve"> FORMTEXT </w:instrText>
      </w:r>
      <w:r w:rsidRPr="00653C99">
        <w:rPr>
          <w:rFonts w:ascii="Helvetica" w:hAnsi="Helvetica" w:cs="Calibri"/>
          <w:bCs/>
          <w:iCs/>
          <w:sz w:val="20"/>
          <w:szCs w:val="20"/>
        </w:rPr>
      </w:r>
      <w:r w:rsidRPr="00653C99">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653C99">
        <w:rPr>
          <w:rFonts w:ascii="Helvetica" w:hAnsi="Helvetica" w:cs="Calibri"/>
          <w:bCs/>
          <w:iCs/>
          <w:sz w:val="20"/>
          <w:szCs w:val="20"/>
        </w:rPr>
        <w:fldChar w:fldCharType="end"/>
      </w:r>
      <w:permEnd w:id="1453413019"/>
      <w:r w:rsidRPr="00653C99">
        <w:rPr>
          <w:rFonts w:ascii="Helvetica" w:hAnsi="Helvetica" w:cs="Calibri"/>
          <w:bCs/>
          <w:iCs/>
          <w:sz w:val="20"/>
          <w:szCs w:val="20"/>
        </w:rPr>
        <w:t>, ki ga zastopa</w:t>
      </w:r>
      <w:r>
        <w:rPr>
          <w:rFonts w:ascii="Helvetica" w:hAnsi="Helvetica" w:cs="Calibri"/>
          <w:bCs/>
          <w:iCs/>
          <w:sz w:val="20"/>
          <w:szCs w:val="20"/>
        </w:rPr>
        <w:t xml:space="preserve"> </w:t>
      </w:r>
      <w:permStart w:id="2115515928" w:edGrp="everyone"/>
      <w:r w:rsidRPr="00653C99">
        <w:rPr>
          <w:rFonts w:ascii="Helvetica" w:hAnsi="Helvetica" w:cs="Calibri"/>
          <w:bCs/>
          <w:iCs/>
          <w:sz w:val="20"/>
          <w:szCs w:val="20"/>
        </w:rPr>
        <w:fldChar w:fldCharType="begin">
          <w:ffData>
            <w:name w:val="Besedilo5"/>
            <w:enabled/>
            <w:calcOnExit w:val="0"/>
            <w:textInput/>
          </w:ffData>
        </w:fldChar>
      </w:r>
      <w:r w:rsidRPr="00653C99">
        <w:rPr>
          <w:rFonts w:ascii="Helvetica" w:hAnsi="Helvetica" w:cs="Calibri"/>
          <w:bCs/>
          <w:iCs/>
          <w:sz w:val="20"/>
          <w:szCs w:val="20"/>
        </w:rPr>
        <w:instrText xml:space="preserve"> FORMTEXT </w:instrText>
      </w:r>
      <w:r w:rsidRPr="00653C99">
        <w:rPr>
          <w:rFonts w:ascii="Helvetica" w:hAnsi="Helvetica" w:cs="Calibri"/>
          <w:bCs/>
          <w:iCs/>
          <w:sz w:val="20"/>
          <w:szCs w:val="20"/>
        </w:rPr>
      </w:r>
      <w:r w:rsidRPr="00653C99">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653C99">
        <w:rPr>
          <w:rFonts w:ascii="Helvetica" w:hAnsi="Helvetica" w:cs="Calibri"/>
          <w:bCs/>
          <w:iCs/>
          <w:sz w:val="20"/>
          <w:szCs w:val="20"/>
        </w:rPr>
        <w:fldChar w:fldCharType="end"/>
      </w:r>
      <w:permEnd w:id="2115515928"/>
      <w:r w:rsidRPr="00653C99">
        <w:rPr>
          <w:rFonts w:ascii="Helvetica" w:hAnsi="Helvetica" w:cs="Calibri"/>
          <w:bCs/>
          <w:iCs/>
          <w:sz w:val="20"/>
          <w:szCs w:val="20"/>
        </w:rPr>
        <w:t xml:space="preserve"> (v nadaljevanju: </w:t>
      </w:r>
      <w:r>
        <w:rPr>
          <w:rFonts w:ascii="Helvetica" w:hAnsi="Helvetica" w:cs="Calibri"/>
          <w:bCs/>
          <w:iCs/>
          <w:sz w:val="20"/>
          <w:szCs w:val="20"/>
        </w:rPr>
        <w:t>izvajalec</w:t>
      </w:r>
      <w:r w:rsidRPr="00653C99">
        <w:rPr>
          <w:rFonts w:ascii="Helvetica" w:hAnsi="Helvetica" w:cs="Calibri"/>
          <w:bCs/>
          <w:iCs/>
          <w:sz w:val="20"/>
          <w:szCs w:val="20"/>
        </w:rPr>
        <w:t xml:space="preserve">), </w:t>
      </w:r>
    </w:p>
    <w:p w:rsidR="00784F81" w:rsidRPr="00653C99" w:rsidRDefault="00784F81" w:rsidP="00784F81">
      <w:pPr>
        <w:widowControl w:val="0"/>
        <w:spacing w:line="280" w:lineRule="atLeast"/>
        <w:rPr>
          <w:rFonts w:ascii="Helvetica" w:hAnsi="Helvetica" w:cs="Calibri"/>
          <w:bCs/>
          <w:iCs/>
          <w:sz w:val="20"/>
          <w:szCs w:val="20"/>
        </w:rPr>
      </w:pPr>
    </w:p>
    <w:p w:rsidR="00784F81" w:rsidRPr="00653C99" w:rsidRDefault="00784F81" w:rsidP="00784F81">
      <w:pPr>
        <w:widowControl w:val="0"/>
        <w:spacing w:line="280" w:lineRule="atLeast"/>
        <w:rPr>
          <w:rFonts w:ascii="Helvetica" w:hAnsi="Helvetica" w:cs="Calibri"/>
          <w:bCs/>
          <w:iCs/>
          <w:sz w:val="20"/>
          <w:szCs w:val="20"/>
        </w:rPr>
      </w:pPr>
      <w:r w:rsidRPr="00653C99">
        <w:rPr>
          <w:rFonts w:ascii="Helvetica" w:hAnsi="Helvetica" w:cs="Calibri"/>
          <w:bCs/>
          <w:iCs/>
          <w:sz w:val="20"/>
          <w:szCs w:val="20"/>
        </w:rPr>
        <w:t>se dogovorita in skleneta naslednjo</w:t>
      </w:r>
    </w:p>
    <w:p w:rsidR="00784F81" w:rsidRPr="00653C99" w:rsidRDefault="00784F81" w:rsidP="00784F81">
      <w:pPr>
        <w:widowControl w:val="0"/>
        <w:spacing w:line="280" w:lineRule="atLeast"/>
        <w:rPr>
          <w:rFonts w:ascii="Helvetica" w:hAnsi="Helvetica" w:cs="Calibri"/>
          <w:bCs/>
          <w:iCs/>
          <w:sz w:val="20"/>
          <w:szCs w:val="20"/>
        </w:rPr>
      </w:pPr>
    </w:p>
    <w:p w:rsidR="00784F81" w:rsidRPr="00653C99" w:rsidRDefault="00784F81" w:rsidP="00784F81">
      <w:pPr>
        <w:widowControl w:val="0"/>
        <w:spacing w:line="280" w:lineRule="atLeast"/>
        <w:rPr>
          <w:rFonts w:ascii="Helvetica" w:hAnsi="Helvetica" w:cs="Calibri"/>
          <w:bCs/>
          <w:iCs/>
          <w:sz w:val="20"/>
          <w:szCs w:val="20"/>
        </w:rPr>
      </w:pPr>
    </w:p>
    <w:p w:rsidR="00784F81" w:rsidRPr="00653C99" w:rsidRDefault="00784F81" w:rsidP="00784F81">
      <w:pPr>
        <w:widowControl w:val="0"/>
        <w:spacing w:line="280" w:lineRule="atLeast"/>
        <w:jc w:val="center"/>
        <w:rPr>
          <w:rFonts w:ascii="Helvetica" w:hAnsi="Helvetica" w:cs="Calibri"/>
          <w:b/>
          <w:bCs/>
          <w:iCs/>
          <w:sz w:val="20"/>
          <w:szCs w:val="20"/>
        </w:rPr>
      </w:pPr>
      <w:r w:rsidRPr="00653C99">
        <w:rPr>
          <w:rFonts w:ascii="Helvetica" w:hAnsi="Helvetica" w:cs="Calibri"/>
          <w:b/>
          <w:bCs/>
          <w:iCs/>
          <w:sz w:val="20"/>
          <w:szCs w:val="20"/>
        </w:rPr>
        <w:t>POGODBO št. ________</w:t>
      </w:r>
    </w:p>
    <w:p w:rsidR="00784F81" w:rsidRPr="00653C99" w:rsidRDefault="00784F81" w:rsidP="00784F81">
      <w:pPr>
        <w:widowControl w:val="0"/>
        <w:spacing w:line="280" w:lineRule="atLeast"/>
        <w:rPr>
          <w:rFonts w:ascii="Helvetica" w:hAnsi="Helvetica" w:cs="Calibri"/>
          <w:b/>
          <w:bCs/>
          <w:iCs/>
          <w:sz w:val="20"/>
          <w:szCs w:val="20"/>
        </w:rPr>
      </w:pPr>
    </w:p>
    <w:p w:rsidR="00784F81" w:rsidRPr="00653C99" w:rsidRDefault="00784F81" w:rsidP="00784F81">
      <w:pPr>
        <w:widowControl w:val="0"/>
        <w:spacing w:line="280" w:lineRule="atLeast"/>
        <w:rPr>
          <w:rFonts w:ascii="Helvetica" w:hAnsi="Helvetica" w:cs="Calibri"/>
          <w:b/>
          <w:bCs/>
          <w:iCs/>
          <w:sz w:val="20"/>
          <w:szCs w:val="20"/>
        </w:rPr>
      </w:pPr>
    </w:p>
    <w:p w:rsidR="00784F81" w:rsidRPr="00653C99" w:rsidRDefault="00784F81" w:rsidP="00784F81">
      <w:pPr>
        <w:widowControl w:val="0"/>
        <w:spacing w:line="280" w:lineRule="atLeast"/>
        <w:jc w:val="center"/>
        <w:rPr>
          <w:rFonts w:ascii="Helvetica" w:hAnsi="Helvetica" w:cs="Calibri"/>
          <w:b/>
          <w:bCs/>
          <w:iCs/>
          <w:sz w:val="20"/>
          <w:szCs w:val="20"/>
        </w:rPr>
      </w:pPr>
      <w:r w:rsidRPr="00653C99">
        <w:rPr>
          <w:rFonts w:ascii="Helvetica" w:hAnsi="Helvetica" w:cs="Calibri"/>
          <w:b/>
          <w:bCs/>
          <w:iCs/>
          <w:sz w:val="20"/>
          <w:szCs w:val="20"/>
        </w:rPr>
        <w:t>UVODNE DOLOČBE</w:t>
      </w:r>
    </w:p>
    <w:p w:rsidR="00784F81" w:rsidRPr="00653C99" w:rsidRDefault="00784F81" w:rsidP="00784F81">
      <w:pPr>
        <w:widowControl w:val="0"/>
        <w:spacing w:line="280" w:lineRule="atLeast"/>
        <w:jc w:val="center"/>
        <w:rPr>
          <w:rFonts w:ascii="Helvetica" w:hAnsi="Helvetica" w:cs="Calibri"/>
          <w:bCs/>
          <w:iCs/>
          <w:sz w:val="20"/>
          <w:szCs w:val="20"/>
        </w:rPr>
      </w:pPr>
    </w:p>
    <w:p w:rsidR="00784F81" w:rsidRPr="00653C99" w:rsidRDefault="00784F81" w:rsidP="00784F81">
      <w:pPr>
        <w:widowControl w:val="0"/>
        <w:spacing w:line="280" w:lineRule="atLeast"/>
        <w:jc w:val="center"/>
        <w:rPr>
          <w:rFonts w:ascii="Helvetica" w:hAnsi="Helvetica" w:cs="Calibri"/>
          <w:bCs/>
          <w:iCs/>
          <w:sz w:val="20"/>
          <w:szCs w:val="20"/>
        </w:rPr>
      </w:pPr>
      <w:r w:rsidRPr="00653C99">
        <w:rPr>
          <w:rFonts w:ascii="Helvetica" w:hAnsi="Helvetica" w:cs="Calibri"/>
          <w:bCs/>
          <w:iCs/>
          <w:sz w:val="20"/>
          <w:szCs w:val="20"/>
        </w:rPr>
        <w:t xml:space="preserve">1. člen </w:t>
      </w:r>
    </w:p>
    <w:p w:rsidR="00784F81" w:rsidRPr="00653C99" w:rsidRDefault="00784F81" w:rsidP="00784F81">
      <w:pPr>
        <w:widowControl w:val="0"/>
        <w:spacing w:line="280" w:lineRule="atLeast"/>
        <w:jc w:val="center"/>
        <w:rPr>
          <w:rFonts w:ascii="Helvetica" w:hAnsi="Helvetica" w:cs="Calibri"/>
          <w:bCs/>
          <w:iCs/>
          <w:sz w:val="20"/>
          <w:szCs w:val="20"/>
          <w:highlight w:val="green"/>
        </w:rPr>
      </w:pPr>
    </w:p>
    <w:p w:rsidR="00784F81" w:rsidRPr="00653C99" w:rsidRDefault="00784F81" w:rsidP="00784F81">
      <w:pPr>
        <w:widowControl w:val="0"/>
        <w:spacing w:line="280" w:lineRule="atLeast"/>
        <w:jc w:val="both"/>
        <w:rPr>
          <w:rFonts w:ascii="Helvetica" w:hAnsi="Helvetica" w:cs="Calibri"/>
          <w:bCs/>
          <w:iCs/>
          <w:sz w:val="20"/>
          <w:szCs w:val="20"/>
        </w:rPr>
      </w:pPr>
      <w:r>
        <w:rPr>
          <w:rFonts w:ascii="Helvetica" w:hAnsi="Helvetica" w:cs="Calibri"/>
          <w:bCs/>
          <w:iCs/>
          <w:sz w:val="20"/>
          <w:szCs w:val="20"/>
        </w:rPr>
        <w:t>(1) Naročnik in izvajalec</w:t>
      </w:r>
      <w:r w:rsidRPr="00653C99">
        <w:rPr>
          <w:rFonts w:ascii="Helvetica" w:hAnsi="Helvetica" w:cs="Calibri"/>
          <w:bCs/>
          <w:iCs/>
          <w:sz w:val="20"/>
          <w:szCs w:val="20"/>
        </w:rPr>
        <w:t xml:space="preserve"> ugotavljata, da je:</w:t>
      </w:r>
    </w:p>
    <w:p w:rsidR="00784F81" w:rsidRPr="0029416A" w:rsidRDefault="00784F81" w:rsidP="00AB3567">
      <w:pPr>
        <w:widowControl w:val="0"/>
        <w:numPr>
          <w:ilvl w:val="0"/>
          <w:numId w:val="19"/>
        </w:numPr>
        <w:spacing w:line="280" w:lineRule="atLeast"/>
        <w:jc w:val="both"/>
        <w:rPr>
          <w:rFonts w:ascii="Helvetica" w:hAnsi="Helvetica" w:cs="Calibri"/>
          <w:bCs/>
          <w:iCs/>
          <w:sz w:val="20"/>
          <w:szCs w:val="20"/>
          <w:lang w:val="en-US"/>
        </w:rPr>
      </w:pPr>
      <w:r w:rsidRPr="00653C99">
        <w:rPr>
          <w:rFonts w:ascii="Helvetica" w:hAnsi="Helvetica" w:cs="Calibri"/>
          <w:bCs/>
          <w:iCs/>
          <w:sz w:val="20"/>
          <w:szCs w:val="20"/>
        </w:rPr>
        <w:t>naročnik izvedel postopek oddaje javnega naročila za</w:t>
      </w:r>
      <w:r w:rsidR="0029416A">
        <w:rPr>
          <w:rFonts w:ascii="Helvetica" w:hAnsi="Helvetica" w:cs="Calibri"/>
          <w:bCs/>
          <w:iCs/>
          <w:sz w:val="20"/>
          <w:szCs w:val="20"/>
          <w:lang w:val="en-US"/>
        </w:rPr>
        <w:t xml:space="preserve"> </w:t>
      </w:r>
      <w:r w:rsidR="0029416A" w:rsidRPr="0029416A">
        <w:rPr>
          <w:rFonts w:ascii="Helvetica" w:hAnsi="Helvetica" w:cs="Calibri"/>
          <w:bCs/>
          <w:iCs/>
          <w:sz w:val="20"/>
          <w:szCs w:val="20"/>
          <w:lang w:val="en-US"/>
        </w:rPr>
        <w:t>OKOLJU PRIJAZNE STORITVE ČIŠČENJA ŠOLSKIH PROSTOROV Z OKOLICO</w:t>
      </w:r>
      <w:r w:rsidR="0029416A">
        <w:rPr>
          <w:rFonts w:ascii="Helvetica" w:hAnsi="Helvetica" w:cs="Calibri"/>
          <w:bCs/>
          <w:iCs/>
          <w:sz w:val="20"/>
          <w:szCs w:val="20"/>
          <w:lang w:val="en-US"/>
        </w:rPr>
        <w:t xml:space="preserve"> po odprtem postopku</w:t>
      </w:r>
      <w:r w:rsidRPr="0029416A">
        <w:rPr>
          <w:rFonts w:ascii="Helvetica" w:hAnsi="Helvetica" w:cs="Calibri"/>
          <w:bCs/>
          <w:iCs/>
          <w:sz w:val="20"/>
          <w:szCs w:val="20"/>
        </w:rPr>
        <w:t>, objavljen</w:t>
      </w:r>
      <w:r w:rsidR="0029416A">
        <w:rPr>
          <w:rFonts w:ascii="Helvetica" w:hAnsi="Helvetica" w:cs="Calibri"/>
          <w:bCs/>
          <w:iCs/>
          <w:sz w:val="20"/>
          <w:szCs w:val="20"/>
        </w:rPr>
        <w:t>em</w:t>
      </w:r>
      <w:r w:rsidRPr="0029416A">
        <w:rPr>
          <w:rFonts w:ascii="Helvetica" w:hAnsi="Helvetica" w:cs="Calibri"/>
          <w:bCs/>
          <w:iCs/>
          <w:sz w:val="20"/>
          <w:szCs w:val="20"/>
        </w:rPr>
        <w:t xml:space="preserve"> na Portalu javnih naročil pod št. objave </w:t>
      </w:r>
      <w:permStart w:id="1996635259" w:edGrp="everyone"/>
      <w:r w:rsidR="0029416A" w:rsidRPr="00653C99">
        <w:rPr>
          <w:rFonts w:ascii="Helvetica" w:hAnsi="Helvetica" w:cs="Calibri"/>
          <w:bCs/>
          <w:iCs/>
          <w:sz w:val="20"/>
          <w:szCs w:val="20"/>
        </w:rPr>
        <w:fldChar w:fldCharType="begin">
          <w:ffData>
            <w:name w:val="Besedilo5"/>
            <w:enabled/>
            <w:calcOnExit w:val="0"/>
            <w:textInput/>
          </w:ffData>
        </w:fldChar>
      </w:r>
      <w:r w:rsidR="0029416A" w:rsidRPr="00653C99">
        <w:rPr>
          <w:rFonts w:ascii="Helvetica" w:hAnsi="Helvetica" w:cs="Calibri"/>
          <w:bCs/>
          <w:iCs/>
          <w:sz w:val="20"/>
          <w:szCs w:val="20"/>
        </w:rPr>
        <w:instrText xml:space="preserve"> FORMTEXT </w:instrText>
      </w:r>
      <w:r w:rsidR="0029416A" w:rsidRPr="00653C99">
        <w:rPr>
          <w:rFonts w:ascii="Helvetica" w:hAnsi="Helvetica" w:cs="Calibri"/>
          <w:bCs/>
          <w:iCs/>
          <w:sz w:val="20"/>
          <w:szCs w:val="20"/>
        </w:rPr>
      </w:r>
      <w:r w:rsidR="0029416A" w:rsidRPr="00653C99">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29416A" w:rsidRPr="00653C99">
        <w:rPr>
          <w:rFonts w:ascii="Helvetica" w:hAnsi="Helvetica" w:cs="Calibri"/>
          <w:bCs/>
          <w:iCs/>
          <w:sz w:val="20"/>
          <w:szCs w:val="20"/>
        </w:rPr>
        <w:fldChar w:fldCharType="end"/>
      </w:r>
      <w:permEnd w:id="1996635259"/>
      <w:r w:rsidRPr="0029416A">
        <w:rPr>
          <w:rFonts w:ascii="Helvetica" w:hAnsi="Helvetica" w:cs="Calibri"/>
          <w:bCs/>
          <w:iCs/>
          <w:sz w:val="20"/>
          <w:szCs w:val="20"/>
        </w:rPr>
        <w:t xml:space="preserve"> z dne</w:t>
      </w:r>
      <w:r w:rsidR="0029416A">
        <w:rPr>
          <w:rFonts w:ascii="Helvetica" w:hAnsi="Helvetica" w:cs="Calibri"/>
          <w:bCs/>
          <w:iCs/>
          <w:sz w:val="20"/>
          <w:szCs w:val="20"/>
        </w:rPr>
        <w:t xml:space="preserve"> </w:t>
      </w:r>
      <w:permStart w:id="848390275" w:edGrp="everyone"/>
      <w:r w:rsidR="0029416A" w:rsidRPr="00653C99">
        <w:rPr>
          <w:rFonts w:ascii="Helvetica" w:hAnsi="Helvetica" w:cs="Calibri"/>
          <w:bCs/>
          <w:iCs/>
          <w:sz w:val="20"/>
          <w:szCs w:val="20"/>
        </w:rPr>
        <w:fldChar w:fldCharType="begin">
          <w:ffData>
            <w:name w:val="Besedilo5"/>
            <w:enabled/>
            <w:calcOnExit w:val="0"/>
            <w:textInput/>
          </w:ffData>
        </w:fldChar>
      </w:r>
      <w:r w:rsidR="0029416A" w:rsidRPr="00653C99">
        <w:rPr>
          <w:rFonts w:ascii="Helvetica" w:hAnsi="Helvetica" w:cs="Calibri"/>
          <w:bCs/>
          <w:iCs/>
          <w:sz w:val="20"/>
          <w:szCs w:val="20"/>
        </w:rPr>
        <w:instrText xml:space="preserve"> FORMTEXT </w:instrText>
      </w:r>
      <w:r w:rsidR="0029416A" w:rsidRPr="00653C99">
        <w:rPr>
          <w:rFonts w:ascii="Helvetica" w:hAnsi="Helvetica" w:cs="Calibri"/>
          <w:bCs/>
          <w:iCs/>
          <w:sz w:val="20"/>
          <w:szCs w:val="20"/>
        </w:rPr>
      </w:r>
      <w:r w:rsidR="0029416A" w:rsidRPr="00653C99">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29416A" w:rsidRPr="00653C99">
        <w:rPr>
          <w:rFonts w:ascii="Helvetica" w:hAnsi="Helvetica" w:cs="Calibri"/>
          <w:bCs/>
          <w:iCs/>
          <w:sz w:val="20"/>
          <w:szCs w:val="20"/>
        </w:rPr>
        <w:fldChar w:fldCharType="end"/>
      </w:r>
      <w:permEnd w:id="848390275"/>
      <w:r w:rsidRPr="0029416A">
        <w:rPr>
          <w:rFonts w:ascii="Helvetica" w:hAnsi="Helvetica" w:cs="Calibri"/>
          <w:bCs/>
          <w:iCs/>
          <w:sz w:val="20"/>
          <w:szCs w:val="20"/>
        </w:rPr>
        <w:t xml:space="preserve">  </w:t>
      </w:r>
      <w:r w:rsidR="0029416A">
        <w:rPr>
          <w:rFonts w:ascii="Helvetica" w:hAnsi="Helvetica" w:cs="Calibri"/>
          <w:bCs/>
          <w:iCs/>
          <w:sz w:val="20"/>
          <w:szCs w:val="20"/>
        </w:rPr>
        <w:t xml:space="preserve">ter v Uradnem listu EU pod št. objave </w:t>
      </w:r>
      <w:permStart w:id="420352284" w:edGrp="everyone"/>
      <w:r w:rsidR="0029416A" w:rsidRPr="00653C99">
        <w:rPr>
          <w:rFonts w:ascii="Helvetica" w:hAnsi="Helvetica" w:cs="Calibri"/>
          <w:bCs/>
          <w:iCs/>
          <w:sz w:val="20"/>
          <w:szCs w:val="20"/>
        </w:rPr>
        <w:fldChar w:fldCharType="begin">
          <w:ffData>
            <w:name w:val="Besedilo5"/>
            <w:enabled/>
            <w:calcOnExit w:val="0"/>
            <w:textInput/>
          </w:ffData>
        </w:fldChar>
      </w:r>
      <w:r w:rsidR="0029416A" w:rsidRPr="00653C99">
        <w:rPr>
          <w:rFonts w:ascii="Helvetica" w:hAnsi="Helvetica" w:cs="Calibri"/>
          <w:bCs/>
          <w:iCs/>
          <w:sz w:val="20"/>
          <w:szCs w:val="20"/>
        </w:rPr>
        <w:instrText xml:space="preserve"> FORMTEXT </w:instrText>
      </w:r>
      <w:r w:rsidR="0029416A" w:rsidRPr="00653C99">
        <w:rPr>
          <w:rFonts w:ascii="Helvetica" w:hAnsi="Helvetica" w:cs="Calibri"/>
          <w:bCs/>
          <w:iCs/>
          <w:sz w:val="20"/>
          <w:szCs w:val="20"/>
        </w:rPr>
      </w:r>
      <w:r w:rsidR="0029416A" w:rsidRPr="00653C99">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29416A" w:rsidRPr="00653C99">
        <w:rPr>
          <w:rFonts w:ascii="Helvetica" w:hAnsi="Helvetica" w:cs="Calibri"/>
          <w:bCs/>
          <w:iCs/>
          <w:sz w:val="20"/>
          <w:szCs w:val="20"/>
        </w:rPr>
        <w:fldChar w:fldCharType="end"/>
      </w:r>
      <w:permEnd w:id="420352284"/>
      <w:r w:rsidR="0029416A">
        <w:rPr>
          <w:rFonts w:ascii="Helvetica" w:hAnsi="Helvetica" w:cs="Calibri"/>
          <w:bCs/>
          <w:iCs/>
          <w:sz w:val="20"/>
          <w:szCs w:val="20"/>
        </w:rPr>
        <w:t xml:space="preserve">  z dne </w:t>
      </w:r>
      <w:permStart w:id="376922852" w:edGrp="everyone"/>
      <w:r w:rsidR="0029416A" w:rsidRPr="00653C99">
        <w:rPr>
          <w:rFonts w:ascii="Helvetica" w:hAnsi="Helvetica" w:cs="Calibri"/>
          <w:bCs/>
          <w:iCs/>
          <w:sz w:val="20"/>
          <w:szCs w:val="20"/>
        </w:rPr>
        <w:fldChar w:fldCharType="begin">
          <w:ffData>
            <w:name w:val="Besedilo5"/>
            <w:enabled/>
            <w:calcOnExit w:val="0"/>
            <w:textInput/>
          </w:ffData>
        </w:fldChar>
      </w:r>
      <w:r w:rsidR="0029416A" w:rsidRPr="00653C99">
        <w:rPr>
          <w:rFonts w:ascii="Helvetica" w:hAnsi="Helvetica" w:cs="Calibri"/>
          <w:bCs/>
          <w:iCs/>
          <w:sz w:val="20"/>
          <w:szCs w:val="20"/>
        </w:rPr>
        <w:instrText xml:space="preserve"> FORMTEXT </w:instrText>
      </w:r>
      <w:r w:rsidR="0029416A" w:rsidRPr="00653C99">
        <w:rPr>
          <w:rFonts w:ascii="Helvetica" w:hAnsi="Helvetica" w:cs="Calibri"/>
          <w:bCs/>
          <w:iCs/>
          <w:sz w:val="20"/>
          <w:szCs w:val="20"/>
        </w:rPr>
      </w:r>
      <w:r w:rsidR="0029416A" w:rsidRPr="00653C99">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29416A" w:rsidRPr="00653C99">
        <w:rPr>
          <w:rFonts w:ascii="Helvetica" w:hAnsi="Helvetica" w:cs="Calibri"/>
          <w:bCs/>
          <w:iCs/>
          <w:sz w:val="20"/>
          <w:szCs w:val="20"/>
        </w:rPr>
        <w:fldChar w:fldCharType="end"/>
      </w:r>
      <w:permEnd w:id="376922852"/>
      <w:r w:rsidR="0029416A">
        <w:rPr>
          <w:rFonts w:ascii="Helvetica" w:hAnsi="Helvetica" w:cs="Calibri"/>
          <w:bCs/>
          <w:iCs/>
          <w:sz w:val="20"/>
          <w:szCs w:val="20"/>
        </w:rPr>
        <w:t xml:space="preserve">  v skladu s 40</w:t>
      </w:r>
      <w:r w:rsidRPr="0029416A">
        <w:rPr>
          <w:rFonts w:ascii="Helvetica" w:hAnsi="Helvetica" w:cs="Calibri"/>
          <w:bCs/>
          <w:iCs/>
          <w:sz w:val="20"/>
          <w:szCs w:val="20"/>
        </w:rPr>
        <w:t xml:space="preserve">. členom Zakona o javnem naročanju </w:t>
      </w:r>
      <w:r w:rsidR="00093C27">
        <w:rPr>
          <w:rFonts w:ascii="Helvetica" w:hAnsi="Helvetica" w:cs="Calibri"/>
          <w:bCs/>
          <w:iCs/>
          <w:sz w:val="20"/>
          <w:szCs w:val="20"/>
        </w:rPr>
        <w:t>(Uradni list RS, št. 91/</w:t>
      </w:r>
      <w:r w:rsidR="00590924">
        <w:rPr>
          <w:rFonts w:ascii="Helvetica" w:hAnsi="Helvetica" w:cs="Calibri"/>
          <w:bCs/>
          <w:iCs/>
          <w:sz w:val="20"/>
          <w:szCs w:val="20"/>
        </w:rPr>
        <w:t xml:space="preserve">15, </w:t>
      </w:r>
      <w:r w:rsidR="00093C27">
        <w:rPr>
          <w:rFonts w:ascii="Helvetica" w:hAnsi="Helvetica" w:cs="Calibri"/>
          <w:bCs/>
          <w:iCs/>
          <w:sz w:val="20"/>
          <w:szCs w:val="20"/>
        </w:rPr>
        <w:t>14/</w:t>
      </w:r>
      <w:r w:rsidRPr="0029416A">
        <w:rPr>
          <w:rFonts w:ascii="Helvetica" w:hAnsi="Helvetica" w:cs="Calibri"/>
          <w:bCs/>
          <w:iCs/>
          <w:sz w:val="20"/>
          <w:szCs w:val="20"/>
        </w:rPr>
        <w:t>18</w:t>
      </w:r>
      <w:r w:rsidR="00093C27">
        <w:rPr>
          <w:rFonts w:ascii="Helvetica" w:hAnsi="Helvetica" w:cs="Calibri"/>
          <w:bCs/>
          <w:iCs/>
          <w:sz w:val="20"/>
          <w:szCs w:val="20"/>
        </w:rPr>
        <w:t>, 121/</w:t>
      </w:r>
      <w:r w:rsidR="00590924">
        <w:rPr>
          <w:rFonts w:ascii="Helvetica" w:hAnsi="Helvetica" w:cs="Calibri"/>
          <w:bCs/>
          <w:iCs/>
          <w:sz w:val="20"/>
          <w:szCs w:val="20"/>
        </w:rPr>
        <w:t>21</w:t>
      </w:r>
      <w:r w:rsidR="00093C27">
        <w:rPr>
          <w:rFonts w:ascii="Helvetica" w:hAnsi="Helvetica" w:cs="Calibri"/>
          <w:bCs/>
          <w:iCs/>
          <w:sz w:val="20"/>
          <w:szCs w:val="20"/>
        </w:rPr>
        <w:t xml:space="preserve">, </w:t>
      </w:r>
      <w:r w:rsidR="00093C27">
        <w:rPr>
          <w:rFonts w:ascii="Helvetica" w:hAnsi="Helvetica" w:cs="Calibri"/>
          <w:bCs/>
          <w:sz w:val="20"/>
          <w:szCs w:val="20"/>
          <w:lang w:val="en-US"/>
        </w:rPr>
        <w:t>10/22, 74/</w:t>
      </w:r>
      <w:r w:rsidR="00093C27" w:rsidRPr="004B718D">
        <w:rPr>
          <w:rFonts w:ascii="Helvetica" w:hAnsi="Helvetica" w:cs="Calibri"/>
          <w:bCs/>
          <w:sz w:val="20"/>
          <w:szCs w:val="20"/>
          <w:lang w:val="en-US"/>
        </w:rPr>
        <w:t>22 – odl. US,</w:t>
      </w:r>
      <w:r w:rsidR="00093C27">
        <w:rPr>
          <w:rFonts w:ascii="Helvetica" w:hAnsi="Helvetica" w:cs="Calibri"/>
          <w:bCs/>
          <w:sz w:val="20"/>
          <w:szCs w:val="20"/>
          <w:lang w:val="en-US"/>
        </w:rPr>
        <w:t xml:space="preserve"> 100/22 – ZNUZSZS, 28/23, </w:t>
      </w:r>
      <w:r w:rsidR="00093C27" w:rsidRPr="004B718D">
        <w:rPr>
          <w:rFonts w:ascii="Helvetica" w:hAnsi="Helvetica" w:cs="Calibri"/>
          <w:bCs/>
          <w:sz w:val="20"/>
          <w:szCs w:val="20"/>
          <w:lang w:val="en-US"/>
        </w:rPr>
        <w:t>88/23 – ZOPNN-F</w:t>
      </w:r>
      <w:r w:rsidR="00093C27">
        <w:rPr>
          <w:rFonts w:ascii="Helvetica" w:hAnsi="Helvetica" w:cs="Calibri"/>
          <w:bCs/>
          <w:sz w:val="20"/>
          <w:szCs w:val="20"/>
          <w:lang w:val="en-US"/>
        </w:rPr>
        <w:t xml:space="preserve"> in 83/25-ZOUL</w:t>
      </w:r>
      <w:r w:rsidR="00093C27" w:rsidRPr="00AC586D">
        <w:rPr>
          <w:rFonts w:ascii="Helvetica" w:hAnsi="Helvetica" w:cs="Calibri"/>
          <w:bCs/>
          <w:sz w:val="20"/>
          <w:szCs w:val="20"/>
        </w:rPr>
        <w:t>; v nadaljevanju: ZJN-3</w:t>
      </w:r>
      <w:r w:rsidRPr="0029416A">
        <w:rPr>
          <w:rFonts w:ascii="Helvetica" w:hAnsi="Helvetica" w:cs="Calibri"/>
          <w:bCs/>
          <w:iCs/>
          <w:sz w:val="20"/>
          <w:szCs w:val="20"/>
        </w:rPr>
        <w:t>);</w:t>
      </w:r>
    </w:p>
    <w:p w:rsidR="00784F81" w:rsidRPr="00653C99" w:rsidRDefault="00784F81" w:rsidP="00AB3567">
      <w:pPr>
        <w:widowControl w:val="0"/>
        <w:numPr>
          <w:ilvl w:val="0"/>
          <w:numId w:val="19"/>
        </w:numPr>
        <w:spacing w:line="280" w:lineRule="atLeast"/>
        <w:jc w:val="both"/>
        <w:rPr>
          <w:rFonts w:ascii="Helvetica" w:hAnsi="Helvetica" w:cs="Calibri"/>
          <w:bCs/>
          <w:iCs/>
          <w:sz w:val="20"/>
          <w:szCs w:val="20"/>
        </w:rPr>
      </w:pPr>
      <w:r w:rsidRPr="00653C99">
        <w:rPr>
          <w:rFonts w:ascii="Helvetica" w:hAnsi="Helvetica" w:cs="Calibri"/>
          <w:bCs/>
          <w:iCs/>
          <w:sz w:val="20"/>
          <w:szCs w:val="20"/>
        </w:rPr>
        <w:t xml:space="preserve">naročnik na podlagi javnega naročila iz prve alineje in prejetih ponudb z Odločitvijo o oddaji javnega naročila, številka </w:t>
      </w:r>
      <w:permStart w:id="776995630" w:edGrp="everyone"/>
      <w:r w:rsidRPr="00653C99">
        <w:rPr>
          <w:rFonts w:ascii="Helvetica" w:hAnsi="Helvetica" w:cs="Calibri"/>
          <w:bCs/>
          <w:iCs/>
          <w:sz w:val="20"/>
          <w:szCs w:val="20"/>
        </w:rPr>
        <w:fldChar w:fldCharType="begin">
          <w:ffData>
            <w:name w:val="Besedilo5"/>
            <w:enabled/>
            <w:calcOnExit w:val="0"/>
            <w:textInput/>
          </w:ffData>
        </w:fldChar>
      </w:r>
      <w:r w:rsidRPr="00653C99">
        <w:rPr>
          <w:rFonts w:ascii="Helvetica" w:hAnsi="Helvetica" w:cs="Calibri"/>
          <w:bCs/>
          <w:iCs/>
          <w:sz w:val="20"/>
          <w:szCs w:val="20"/>
        </w:rPr>
        <w:instrText xml:space="preserve"> FORMTEXT </w:instrText>
      </w:r>
      <w:r w:rsidRPr="00653C99">
        <w:rPr>
          <w:rFonts w:ascii="Helvetica" w:hAnsi="Helvetica" w:cs="Calibri"/>
          <w:bCs/>
          <w:iCs/>
          <w:sz w:val="20"/>
          <w:szCs w:val="20"/>
        </w:rPr>
      </w:r>
      <w:r w:rsidRPr="00653C99">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653C99">
        <w:rPr>
          <w:rFonts w:ascii="Helvetica" w:hAnsi="Helvetica" w:cs="Calibri"/>
          <w:bCs/>
          <w:iCs/>
          <w:sz w:val="20"/>
          <w:szCs w:val="20"/>
        </w:rPr>
        <w:fldChar w:fldCharType="end"/>
      </w:r>
      <w:permEnd w:id="776995630"/>
      <w:r w:rsidRPr="00653C99">
        <w:rPr>
          <w:rFonts w:ascii="Helvetica" w:hAnsi="Helvetica" w:cs="Calibri"/>
          <w:bCs/>
          <w:iCs/>
          <w:sz w:val="20"/>
          <w:szCs w:val="20"/>
        </w:rPr>
        <w:t xml:space="preserve">, z dne </w:t>
      </w:r>
      <w:permStart w:id="1711044718" w:edGrp="everyone"/>
      <w:r w:rsidRPr="00653C99">
        <w:rPr>
          <w:rFonts w:ascii="Helvetica" w:hAnsi="Helvetica" w:cs="Calibri"/>
          <w:bCs/>
          <w:iCs/>
          <w:sz w:val="20"/>
          <w:szCs w:val="20"/>
        </w:rPr>
        <w:fldChar w:fldCharType="begin">
          <w:ffData>
            <w:name w:val="Besedilo5"/>
            <w:enabled/>
            <w:calcOnExit w:val="0"/>
            <w:textInput/>
          </w:ffData>
        </w:fldChar>
      </w:r>
      <w:r w:rsidRPr="00653C99">
        <w:rPr>
          <w:rFonts w:ascii="Helvetica" w:hAnsi="Helvetica" w:cs="Calibri"/>
          <w:bCs/>
          <w:iCs/>
          <w:sz w:val="20"/>
          <w:szCs w:val="20"/>
        </w:rPr>
        <w:instrText xml:space="preserve"> FORMTEXT </w:instrText>
      </w:r>
      <w:r w:rsidRPr="00653C99">
        <w:rPr>
          <w:rFonts w:ascii="Helvetica" w:hAnsi="Helvetica" w:cs="Calibri"/>
          <w:bCs/>
          <w:iCs/>
          <w:sz w:val="20"/>
          <w:szCs w:val="20"/>
        </w:rPr>
      </w:r>
      <w:r w:rsidRPr="00653C99">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653C99">
        <w:rPr>
          <w:rFonts w:ascii="Helvetica" w:hAnsi="Helvetica" w:cs="Calibri"/>
          <w:bCs/>
          <w:iCs/>
          <w:sz w:val="20"/>
          <w:szCs w:val="20"/>
        </w:rPr>
        <w:fldChar w:fldCharType="end"/>
      </w:r>
      <w:permEnd w:id="1711044718"/>
      <w:r>
        <w:rPr>
          <w:rFonts w:ascii="Helvetica" w:hAnsi="Helvetica" w:cs="Calibri"/>
          <w:bCs/>
          <w:iCs/>
          <w:sz w:val="20"/>
          <w:szCs w:val="20"/>
        </w:rPr>
        <w:t>, izbral izvajalca</w:t>
      </w:r>
      <w:r w:rsidRPr="00653C99">
        <w:rPr>
          <w:rFonts w:ascii="Helvetica" w:hAnsi="Helvetica" w:cs="Calibri"/>
          <w:bCs/>
          <w:iCs/>
          <w:sz w:val="20"/>
          <w:szCs w:val="20"/>
        </w:rPr>
        <w:t xml:space="preserve"> kot najugodnejšega ponudnika za izvedbo javnega na</w:t>
      </w:r>
      <w:r>
        <w:rPr>
          <w:rFonts w:ascii="Helvetica" w:hAnsi="Helvetica" w:cs="Calibri"/>
          <w:bCs/>
          <w:iCs/>
          <w:sz w:val="20"/>
          <w:szCs w:val="20"/>
        </w:rPr>
        <w:t>ročila iz prve alineje</w:t>
      </w:r>
      <w:r w:rsidRPr="00653C99">
        <w:rPr>
          <w:rFonts w:ascii="Helvetica" w:hAnsi="Helvetica" w:cs="Calibri"/>
          <w:bCs/>
          <w:iCs/>
          <w:sz w:val="20"/>
          <w:szCs w:val="20"/>
        </w:rPr>
        <w:t xml:space="preserve">, </w:t>
      </w:r>
    </w:p>
    <w:p w:rsidR="00784F81" w:rsidRPr="00653C99" w:rsidRDefault="00784F81" w:rsidP="00AB3567">
      <w:pPr>
        <w:widowControl w:val="0"/>
        <w:numPr>
          <w:ilvl w:val="0"/>
          <w:numId w:val="19"/>
        </w:numPr>
        <w:spacing w:line="280" w:lineRule="atLeast"/>
        <w:jc w:val="both"/>
        <w:rPr>
          <w:rFonts w:ascii="Helvetica" w:hAnsi="Helvetica" w:cs="Calibri"/>
          <w:bCs/>
          <w:iCs/>
          <w:sz w:val="20"/>
          <w:szCs w:val="20"/>
        </w:rPr>
      </w:pPr>
      <w:r>
        <w:rPr>
          <w:rFonts w:ascii="Helvetica" w:hAnsi="Helvetica" w:cs="Calibri"/>
          <w:bCs/>
          <w:iCs/>
          <w:sz w:val="20"/>
          <w:szCs w:val="20"/>
        </w:rPr>
        <w:t>izvajalec</w:t>
      </w:r>
      <w:r w:rsidRPr="00653C99">
        <w:rPr>
          <w:rFonts w:ascii="Helvetica" w:hAnsi="Helvetica" w:cs="Calibri"/>
          <w:bCs/>
          <w:iCs/>
          <w:sz w:val="20"/>
          <w:szCs w:val="20"/>
        </w:rPr>
        <w:t xml:space="preserve"> strokovno in tehnično usposobljen izvesti naročilo po tej pogodbi.</w:t>
      </w:r>
    </w:p>
    <w:p w:rsidR="00784F81" w:rsidRPr="00653C99" w:rsidRDefault="00784F81" w:rsidP="00784F81">
      <w:pPr>
        <w:widowControl w:val="0"/>
        <w:spacing w:line="280" w:lineRule="atLeast"/>
        <w:jc w:val="both"/>
        <w:rPr>
          <w:rFonts w:ascii="Helvetica" w:hAnsi="Helvetica" w:cs="Calibri"/>
          <w:bCs/>
          <w:iCs/>
          <w:sz w:val="20"/>
          <w:szCs w:val="20"/>
        </w:rPr>
      </w:pPr>
    </w:p>
    <w:p w:rsidR="00093C27" w:rsidRPr="00025BBB" w:rsidRDefault="00093C27" w:rsidP="00093C27">
      <w:pPr>
        <w:widowControl w:val="0"/>
        <w:spacing w:line="280" w:lineRule="atLeast"/>
        <w:jc w:val="both"/>
        <w:rPr>
          <w:rFonts w:ascii="Helvetica" w:hAnsi="Helvetica" w:cs="Calibri"/>
          <w:bCs/>
          <w:iCs/>
          <w:sz w:val="20"/>
          <w:szCs w:val="20"/>
        </w:rPr>
      </w:pPr>
      <w:r w:rsidRPr="00687F83">
        <w:rPr>
          <w:rFonts w:ascii="Helvetica" w:hAnsi="Helvetica" w:cs="Calibri"/>
          <w:bCs/>
          <w:iCs/>
          <w:sz w:val="20"/>
          <w:szCs w:val="20"/>
        </w:rPr>
        <w:t xml:space="preserve">(2) Dokumentacija v zvezi z oddajo javnega naročila, št. </w:t>
      </w:r>
      <w:r w:rsidR="00FE38B3">
        <w:rPr>
          <w:rFonts w:ascii="Helvetica" w:hAnsi="Helvetica"/>
          <w:sz w:val="20"/>
          <w:szCs w:val="20"/>
        </w:rPr>
        <w:t>430-3</w:t>
      </w:r>
      <w:r w:rsidR="00E75BEF" w:rsidRPr="00687F83">
        <w:rPr>
          <w:rFonts w:ascii="Helvetica" w:hAnsi="Helvetica"/>
          <w:sz w:val="20"/>
          <w:szCs w:val="20"/>
        </w:rPr>
        <w:t>/2026/2</w:t>
      </w:r>
      <w:r w:rsidR="00FE38B3">
        <w:rPr>
          <w:rFonts w:ascii="Helvetica" w:hAnsi="Helvetica"/>
          <w:sz w:val="20"/>
          <w:szCs w:val="20"/>
        </w:rPr>
        <w:t xml:space="preserve"> z dne 3. 4</w:t>
      </w:r>
      <w:r w:rsidRPr="00687F83">
        <w:rPr>
          <w:rFonts w:ascii="Helvetica" w:hAnsi="Helvetica"/>
          <w:sz w:val="20"/>
          <w:szCs w:val="20"/>
        </w:rPr>
        <w:t>. 2026</w:t>
      </w:r>
      <w:r w:rsidR="00FE38B3">
        <w:rPr>
          <w:rFonts w:ascii="Helvetica" w:hAnsi="Helvetica" w:cs="Calibri"/>
          <w:bCs/>
          <w:iCs/>
          <w:sz w:val="20"/>
          <w:szCs w:val="20"/>
        </w:rPr>
        <w:t xml:space="preserve"> </w:t>
      </w:r>
      <w:r w:rsidR="00D160E1" w:rsidRPr="00687F83">
        <w:rPr>
          <w:rFonts w:ascii="Helvetica" w:hAnsi="Helvetica"/>
          <w:sz w:val="20"/>
          <w:szCs w:val="20"/>
        </w:rPr>
        <w:t>(v nadaljevanju: dokumentacija)</w:t>
      </w:r>
      <w:r w:rsidR="004D4207" w:rsidRPr="00687F83">
        <w:rPr>
          <w:rFonts w:ascii="Helvetica" w:hAnsi="Helvetica"/>
          <w:sz w:val="20"/>
          <w:szCs w:val="20"/>
        </w:rPr>
        <w:t xml:space="preserve"> </w:t>
      </w:r>
      <w:r w:rsidRPr="00687F83">
        <w:rPr>
          <w:rFonts w:ascii="Helvetica" w:hAnsi="Helvetica" w:cs="Calibri"/>
          <w:bCs/>
          <w:iCs/>
          <w:sz w:val="20"/>
          <w:szCs w:val="20"/>
        </w:rPr>
        <w:t xml:space="preserve">ter ponudba izvajalca št. </w:t>
      </w:r>
      <w:permStart w:id="1107898882" w:edGrp="everyone"/>
      <w:r w:rsidRPr="00687F83">
        <w:rPr>
          <w:rFonts w:ascii="Helvetica" w:hAnsi="Helvetica" w:cs="Calibri"/>
          <w:b/>
          <w:bCs/>
          <w:iCs/>
          <w:sz w:val="20"/>
          <w:szCs w:val="20"/>
        </w:rPr>
        <w:fldChar w:fldCharType="begin">
          <w:ffData>
            <w:name w:val="Besedilo12"/>
            <w:enabled/>
            <w:calcOnExit w:val="0"/>
            <w:textInput/>
          </w:ffData>
        </w:fldChar>
      </w:r>
      <w:r w:rsidRPr="00687F83">
        <w:rPr>
          <w:rFonts w:ascii="Helvetica" w:hAnsi="Helvetica" w:cs="Calibri"/>
          <w:b/>
          <w:bCs/>
          <w:iCs/>
          <w:sz w:val="20"/>
          <w:szCs w:val="20"/>
        </w:rPr>
        <w:instrText xml:space="preserve"> FORMTEXT </w:instrText>
      </w:r>
      <w:r w:rsidRPr="00687F83">
        <w:rPr>
          <w:rFonts w:ascii="Helvetica" w:hAnsi="Helvetica" w:cs="Calibri"/>
          <w:b/>
          <w:bCs/>
          <w:iCs/>
          <w:sz w:val="20"/>
          <w:szCs w:val="20"/>
        </w:rPr>
      </w:r>
      <w:r w:rsidRPr="00687F83">
        <w:rPr>
          <w:rFonts w:ascii="Helvetica" w:hAnsi="Helvetica" w:cs="Calibri"/>
          <w:b/>
          <w:bCs/>
          <w:iCs/>
          <w:sz w:val="20"/>
          <w:szCs w:val="20"/>
        </w:rPr>
        <w:fldChar w:fldCharType="separate"/>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Pr="00687F83">
        <w:rPr>
          <w:rFonts w:ascii="Helvetica" w:hAnsi="Helvetica" w:cs="Calibri"/>
          <w:bCs/>
          <w:iCs/>
          <w:sz w:val="20"/>
          <w:szCs w:val="20"/>
        </w:rPr>
        <w:fldChar w:fldCharType="end"/>
      </w:r>
      <w:permEnd w:id="1107898882"/>
      <w:r w:rsidRPr="00687F83">
        <w:rPr>
          <w:rFonts w:ascii="Helvetica" w:hAnsi="Helvetica" w:cs="Calibri"/>
          <w:bCs/>
          <w:iCs/>
          <w:sz w:val="20"/>
          <w:szCs w:val="20"/>
        </w:rPr>
        <w:t xml:space="preserve"> z dne </w:t>
      </w:r>
      <w:permStart w:id="356129380" w:edGrp="everyone"/>
      <w:r w:rsidRPr="00687F83">
        <w:rPr>
          <w:rFonts w:ascii="Helvetica" w:hAnsi="Helvetica" w:cs="Calibri"/>
          <w:b/>
          <w:bCs/>
          <w:iCs/>
          <w:sz w:val="20"/>
          <w:szCs w:val="20"/>
        </w:rPr>
        <w:fldChar w:fldCharType="begin">
          <w:ffData>
            <w:name w:val="Besedilo12"/>
            <w:enabled/>
            <w:calcOnExit w:val="0"/>
            <w:textInput/>
          </w:ffData>
        </w:fldChar>
      </w:r>
      <w:r w:rsidRPr="00687F83">
        <w:rPr>
          <w:rFonts w:ascii="Helvetica" w:hAnsi="Helvetica" w:cs="Calibri"/>
          <w:b/>
          <w:bCs/>
          <w:iCs/>
          <w:sz w:val="20"/>
          <w:szCs w:val="20"/>
        </w:rPr>
        <w:instrText xml:space="preserve"> FORMTEXT </w:instrText>
      </w:r>
      <w:r w:rsidRPr="00687F83">
        <w:rPr>
          <w:rFonts w:ascii="Helvetica" w:hAnsi="Helvetica" w:cs="Calibri"/>
          <w:b/>
          <w:bCs/>
          <w:iCs/>
          <w:sz w:val="20"/>
          <w:szCs w:val="20"/>
        </w:rPr>
      </w:r>
      <w:r w:rsidRPr="00687F83">
        <w:rPr>
          <w:rFonts w:ascii="Helvetica" w:hAnsi="Helvetica" w:cs="Calibri"/>
          <w:b/>
          <w:bCs/>
          <w:iCs/>
          <w:sz w:val="20"/>
          <w:szCs w:val="20"/>
        </w:rPr>
        <w:fldChar w:fldCharType="separate"/>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Pr="00687F83">
        <w:rPr>
          <w:rFonts w:ascii="Helvetica" w:hAnsi="Helvetica" w:cs="Calibri"/>
          <w:bCs/>
          <w:iCs/>
          <w:sz w:val="20"/>
          <w:szCs w:val="20"/>
        </w:rPr>
        <w:fldChar w:fldCharType="end"/>
      </w:r>
      <w:permEnd w:id="356129380"/>
      <w:r w:rsidR="00FE38B3">
        <w:rPr>
          <w:rFonts w:ascii="Helvetica" w:hAnsi="Helvetica" w:cs="Calibri"/>
          <w:bCs/>
          <w:iCs/>
          <w:sz w:val="20"/>
          <w:szCs w:val="20"/>
        </w:rPr>
        <w:t xml:space="preserve"> sta</w:t>
      </w:r>
      <w:r w:rsidRPr="00687F83">
        <w:rPr>
          <w:rFonts w:ascii="Helvetica" w:hAnsi="Helvetica" w:cs="Calibri"/>
          <w:bCs/>
          <w:iCs/>
          <w:sz w:val="20"/>
          <w:szCs w:val="20"/>
        </w:rPr>
        <w:t xml:space="preserve"> sestavni del te pogodbe.</w:t>
      </w:r>
    </w:p>
    <w:p w:rsidR="00093C27" w:rsidRPr="00025BBB" w:rsidRDefault="00093C27" w:rsidP="00093C27">
      <w:pPr>
        <w:widowControl w:val="0"/>
        <w:spacing w:line="280" w:lineRule="atLeast"/>
        <w:jc w:val="both"/>
        <w:rPr>
          <w:rFonts w:ascii="Helvetica" w:hAnsi="Helvetica" w:cs="Calibri"/>
          <w:bCs/>
          <w:iCs/>
          <w:sz w:val="20"/>
          <w:szCs w:val="20"/>
        </w:rPr>
      </w:pPr>
    </w:p>
    <w:p w:rsidR="00093C27" w:rsidRPr="00025BBB" w:rsidRDefault="00093C27" w:rsidP="00093C27">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rsidR="00093C27" w:rsidRPr="00025BBB" w:rsidRDefault="00093C27" w:rsidP="00093C27">
      <w:pPr>
        <w:widowControl w:val="0"/>
        <w:spacing w:line="280" w:lineRule="atLeast"/>
        <w:jc w:val="both"/>
        <w:rPr>
          <w:rFonts w:ascii="Helvetica" w:hAnsi="Helvetica" w:cs="Calibri"/>
          <w:bCs/>
          <w:iCs/>
          <w:sz w:val="20"/>
          <w:szCs w:val="20"/>
        </w:rPr>
      </w:pPr>
    </w:p>
    <w:p w:rsidR="00093C27" w:rsidRPr="004875F4" w:rsidRDefault="00093C27" w:rsidP="00093C27">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(4) V primeru, da na strani izvajalca nastopa konzorcij (oziroma več izvajalcev), njegove spremembe tekom izvajanja pogodbe o javnem naročilu niso dopustne. V kolikor je zoper katerega od članov skupnega nastopa/konzorcija uveden insolvenčni postopek oziroma postopek, namen katerega je prenehanje poslovanja, ima naročnik pravico, da to pogodbo enostransko odpove (oziroma od nje odstopi) oz. da v primeru izpolnjevanja pogojev javnega naročila izvedbo vseh del predmetnega javnega naročila, preko sklenitve ustreznih dokumentov, nadaljuje s preostalim članom (-i) skupnega nastopa/konzorcija.</w:t>
      </w:r>
    </w:p>
    <w:p w:rsidR="00093C27" w:rsidRPr="00653C99" w:rsidRDefault="00093C27" w:rsidP="00093C27">
      <w:pPr>
        <w:widowControl w:val="0"/>
        <w:spacing w:line="280" w:lineRule="atLeast"/>
        <w:jc w:val="both"/>
        <w:rPr>
          <w:rFonts w:ascii="Helvetica" w:hAnsi="Helvetica" w:cs="Calibri"/>
          <w:bCs/>
          <w:iCs/>
          <w:sz w:val="20"/>
          <w:szCs w:val="20"/>
          <w:highlight w:val="green"/>
        </w:rPr>
      </w:pPr>
    </w:p>
    <w:p w:rsidR="00784F81" w:rsidRPr="00653C99" w:rsidRDefault="00784F81" w:rsidP="00784F81">
      <w:pPr>
        <w:widowControl w:val="0"/>
        <w:spacing w:line="280" w:lineRule="atLeast"/>
        <w:jc w:val="center"/>
        <w:rPr>
          <w:rFonts w:ascii="Helvetica" w:hAnsi="Helvetica" w:cs="Calibri"/>
          <w:bCs/>
          <w:iCs/>
          <w:sz w:val="20"/>
          <w:szCs w:val="20"/>
        </w:rPr>
      </w:pPr>
      <w:r w:rsidRPr="00653C99">
        <w:rPr>
          <w:rFonts w:ascii="Helvetica" w:hAnsi="Helvetica" w:cs="Calibri"/>
          <w:bCs/>
          <w:iCs/>
          <w:sz w:val="20"/>
          <w:szCs w:val="20"/>
        </w:rPr>
        <w:lastRenderedPageBreak/>
        <w:t>2. člen</w:t>
      </w:r>
    </w:p>
    <w:p w:rsidR="00784F81" w:rsidRPr="00653C99" w:rsidRDefault="00784F81" w:rsidP="00784F81">
      <w:pPr>
        <w:widowControl w:val="0"/>
        <w:spacing w:line="280" w:lineRule="atLeast"/>
        <w:rPr>
          <w:rFonts w:ascii="Helvetica" w:hAnsi="Helvetica" w:cs="Calibri"/>
          <w:bCs/>
          <w:iCs/>
          <w:sz w:val="20"/>
          <w:szCs w:val="20"/>
        </w:rPr>
      </w:pPr>
    </w:p>
    <w:p w:rsidR="008D58FC" w:rsidRDefault="00784F81" w:rsidP="00784F81">
      <w:pPr>
        <w:widowControl w:val="0"/>
        <w:spacing w:line="280" w:lineRule="atLeast"/>
        <w:jc w:val="both"/>
        <w:rPr>
          <w:rFonts w:ascii="Helvetica" w:hAnsi="Helvetica" w:cs="Calibri"/>
          <w:bCs/>
          <w:iCs/>
          <w:sz w:val="20"/>
          <w:szCs w:val="20"/>
        </w:rPr>
      </w:pPr>
      <w:r w:rsidRPr="00653C99">
        <w:rPr>
          <w:rFonts w:ascii="Helvetica" w:hAnsi="Helvetica" w:cs="Calibri"/>
          <w:bCs/>
          <w:iCs/>
          <w:sz w:val="20"/>
          <w:szCs w:val="20"/>
        </w:rPr>
        <w:t>S to pogodbo se pogodbeni stranki dogovorita o splošnih in posebnih pogojih izvajanja javnega naročila iz prejšnjega člena te pogodbe</w:t>
      </w:r>
      <w:r>
        <w:rPr>
          <w:rFonts w:ascii="Helvetica" w:hAnsi="Helvetica" w:cs="Calibri"/>
          <w:bCs/>
          <w:iCs/>
          <w:sz w:val="20"/>
          <w:szCs w:val="20"/>
        </w:rPr>
        <w:t>.</w:t>
      </w:r>
    </w:p>
    <w:p w:rsidR="00784F81" w:rsidRPr="00653C99" w:rsidRDefault="00784F81" w:rsidP="00784F81">
      <w:pPr>
        <w:widowControl w:val="0"/>
        <w:spacing w:line="280" w:lineRule="atLeast"/>
        <w:rPr>
          <w:rFonts w:ascii="Helvetica" w:hAnsi="Helvetica" w:cs="Calibri"/>
          <w:b/>
          <w:bCs/>
          <w:iCs/>
          <w:sz w:val="20"/>
          <w:szCs w:val="20"/>
          <w:highlight w:val="green"/>
        </w:rPr>
      </w:pPr>
    </w:p>
    <w:p w:rsidR="00784F81" w:rsidRPr="00653C99" w:rsidRDefault="00784F81" w:rsidP="00784F81">
      <w:pPr>
        <w:widowControl w:val="0"/>
        <w:spacing w:line="280" w:lineRule="atLeast"/>
        <w:jc w:val="center"/>
        <w:rPr>
          <w:rFonts w:ascii="Helvetica" w:hAnsi="Helvetica" w:cs="Calibri"/>
          <w:b/>
          <w:bCs/>
          <w:iCs/>
          <w:sz w:val="20"/>
          <w:szCs w:val="20"/>
        </w:rPr>
      </w:pPr>
      <w:r w:rsidRPr="00653C99">
        <w:rPr>
          <w:rFonts w:ascii="Helvetica" w:hAnsi="Helvetica" w:cs="Calibri"/>
          <w:b/>
          <w:bCs/>
          <w:iCs/>
          <w:sz w:val="20"/>
          <w:szCs w:val="20"/>
        </w:rPr>
        <w:t>PREDMET POGODBE</w:t>
      </w:r>
    </w:p>
    <w:p w:rsidR="00784F81" w:rsidRPr="00653C99" w:rsidRDefault="00784F81" w:rsidP="00784F81">
      <w:pPr>
        <w:widowControl w:val="0"/>
        <w:spacing w:line="280" w:lineRule="atLeast"/>
        <w:jc w:val="center"/>
        <w:rPr>
          <w:rFonts w:ascii="Helvetica" w:hAnsi="Helvetica" w:cs="Calibri"/>
          <w:b/>
          <w:bCs/>
          <w:iCs/>
          <w:sz w:val="20"/>
          <w:szCs w:val="20"/>
        </w:rPr>
      </w:pPr>
    </w:p>
    <w:p w:rsidR="00784F81" w:rsidRDefault="00784F81" w:rsidP="00784F81">
      <w:pPr>
        <w:widowControl w:val="0"/>
        <w:spacing w:line="280" w:lineRule="atLeast"/>
        <w:jc w:val="center"/>
        <w:rPr>
          <w:rFonts w:ascii="Helvetica" w:hAnsi="Helvetica" w:cs="Calibri"/>
          <w:bCs/>
          <w:iCs/>
          <w:sz w:val="20"/>
          <w:szCs w:val="20"/>
        </w:rPr>
      </w:pPr>
      <w:r w:rsidRPr="00653C99">
        <w:rPr>
          <w:rFonts w:ascii="Helvetica" w:hAnsi="Helvetica" w:cs="Calibri"/>
          <w:bCs/>
          <w:iCs/>
          <w:sz w:val="20"/>
          <w:szCs w:val="20"/>
        </w:rPr>
        <w:t>3. člen</w:t>
      </w:r>
    </w:p>
    <w:p w:rsidR="00784F81" w:rsidRDefault="00784F81" w:rsidP="00784F81">
      <w:pPr>
        <w:widowControl w:val="0"/>
        <w:spacing w:line="280" w:lineRule="atLeast"/>
        <w:rPr>
          <w:rFonts w:ascii="Helvetica" w:hAnsi="Helvetica" w:cs="Calibri"/>
          <w:bCs/>
          <w:iCs/>
          <w:sz w:val="20"/>
          <w:szCs w:val="20"/>
        </w:rPr>
      </w:pPr>
    </w:p>
    <w:p w:rsidR="00652FCF" w:rsidRDefault="00652FCF" w:rsidP="00652FCF">
      <w:pPr>
        <w:widowControl w:val="0"/>
        <w:spacing w:line="280" w:lineRule="atLeast"/>
        <w:jc w:val="both"/>
        <w:rPr>
          <w:rFonts w:ascii="Helvetica" w:hAnsi="Helvetica" w:cs="Calibri"/>
          <w:bCs/>
          <w:iCs/>
          <w:sz w:val="20"/>
          <w:szCs w:val="20"/>
          <w:lang w:val="en-US"/>
        </w:rPr>
      </w:pPr>
      <w:r w:rsidRPr="00652FCF">
        <w:rPr>
          <w:rFonts w:ascii="Helvetica" w:hAnsi="Helvetica" w:cs="Calibri"/>
          <w:bCs/>
          <w:iCs/>
          <w:sz w:val="20"/>
          <w:szCs w:val="20"/>
        </w:rPr>
        <w:t>(1</w:t>
      </w:r>
      <w:r>
        <w:rPr>
          <w:rFonts w:ascii="Helvetica" w:hAnsi="Helvetica" w:cs="Calibri"/>
          <w:bCs/>
          <w:iCs/>
          <w:sz w:val="20"/>
          <w:szCs w:val="20"/>
        </w:rPr>
        <w:t xml:space="preserve">) </w:t>
      </w:r>
      <w:r w:rsidR="00784F81" w:rsidRPr="00B26D10">
        <w:rPr>
          <w:rFonts w:ascii="Helvetica" w:hAnsi="Helvetica" w:cs="Calibri"/>
          <w:bCs/>
          <w:iCs/>
          <w:sz w:val="20"/>
          <w:szCs w:val="20"/>
        </w:rPr>
        <w:t>Predmet pogodbe je</w:t>
      </w:r>
      <w:r w:rsidR="00784F81">
        <w:rPr>
          <w:rFonts w:ascii="Helvetica" w:hAnsi="Helvetica" w:cs="Calibri"/>
          <w:bCs/>
          <w:iCs/>
          <w:sz w:val="20"/>
          <w:szCs w:val="20"/>
        </w:rPr>
        <w:t xml:space="preserve"> </w:t>
      </w:r>
      <w:r>
        <w:rPr>
          <w:rFonts w:ascii="Helvetica" w:hAnsi="Helvetica" w:cs="Calibri"/>
          <w:bCs/>
          <w:iCs/>
          <w:sz w:val="20"/>
          <w:szCs w:val="20"/>
          <w:lang w:val="en-US"/>
        </w:rPr>
        <w:t xml:space="preserve">izvajanje okolju prijaznih storitev čiščenja šolskih prostorov z okolico. </w:t>
      </w:r>
    </w:p>
    <w:p w:rsidR="00652FCF" w:rsidRPr="00652FCF" w:rsidRDefault="00652FCF" w:rsidP="00652FCF">
      <w:pPr>
        <w:widowControl w:val="0"/>
        <w:spacing w:line="280" w:lineRule="atLeast"/>
        <w:jc w:val="both"/>
        <w:rPr>
          <w:rFonts w:ascii="Helvetica" w:hAnsi="Helvetica" w:cs="Calibri"/>
          <w:bCs/>
          <w:iCs/>
          <w:sz w:val="20"/>
          <w:szCs w:val="20"/>
          <w:lang w:val="en-US"/>
        </w:rPr>
      </w:pPr>
    </w:p>
    <w:p w:rsidR="000B2A25" w:rsidRPr="00C25C48" w:rsidRDefault="00784F81" w:rsidP="00C25C48">
      <w:pPr>
        <w:widowControl w:val="0"/>
        <w:spacing w:line="280" w:lineRule="atLeast"/>
        <w:jc w:val="both"/>
        <w:rPr>
          <w:rFonts w:ascii="Helvetica" w:hAnsi="Helvetica" w:cs="Calibri"/>
          <w:sz w:val="20"/>
          <w:szCs w:val="20"/>
        </w:rPr>
      </w:pPr>
      <w:r>
        <w:rPr>
          <w:rFonts w:ascii="Helvetica" w:hAnsi="Helvetica" w:cs="Calibri"/>
          <w:sz w:val="20"/>
          <w:szCs w:val="20"/>
        </w:rPr>
        <w:t xml:space="preserve">(2) </w:t>
      </w:r>
      <w:r w:rsidRPr="00EF6F8D">
        <w:rPr>
          <w:rFonts w:ascii="Helvetica" w:hAnsi="Helvetica" w:cs="Calibri"/>
          <w:sz w:val="20"/>
          <w:szCs w:val="20"/>
        </w:rPr>
        <w:t xml:space="preserve">Vrsta, lastnosti in opis predmeta pogodbe so podrobno opredeljeni v izvajalčevi ponudbi št. </w:t>
      </w:r>
      <w:permStart w:id="373496129" w:edGrp="everyone"/>
      <w:r w:rsidRPr="00FD3AF8">
        <w:rPr>
          <w:rFonts w:ascii="Helvetica" w:hAnsi="Helvetica" w:cs="Calibri"/>
          <w:bCs/>
          <w:iCs/>
          <w:sz w:val="20"/>
          <w:szCs w:val="20"/>
        </w:rPr>
        <w:fldChar w:fldCharType="begin">
          <w:ffData>
            <w:name w:val="Besedilo5"/>
            <w:enabled/>
            <w:calcOnExit w:val="0"/>
            <w:textInput/>
          </w:ffData>
        </w:fldChar>
      </w:r>
      <w:r w:rsidRPr="00FD3AF8">
        <w:rPr>
          <w:rFonts w:ascii="Helvetica" w:hAnsi="Helvetica" w:cs="Calibri"/>
          <w:bCs/>
          <w:iCs/>
          <w:sz w:val="20"/>
          <w:szCs w:val="20"/>
        </w:rPr>
        <w:instrText xml:space="preserve"> FORMTEXT </w:instrText>
      </w:r>
      <w:r w:rsidRPr="00653C99">
        <w:rPr>
          <w:rFonts w:ascii="Helvetica" w:hAnsi="Helvetica" w:cs="Calibri"/>
          <w:bCs/>
          <w:iCs/>
          <w:sz w:val="20"/>
          <w:szCs w:val="20"/>
        </w:rPr>
      </w:r>
      <w:r w:rsidRPr="00FD3AF8">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FD3AF8">
        <w:rPr>
          <w:rFonts w:ascii="Helvetica" w:hAnsi="Helvetica" w:cs="Calibri"/>
          <w:bCs/>
          <w:iCs/>
          <w:sz w:val="20"/>
          <w:szCs w:val="20"/>
        </w:rPr>
        <w:fldChar w:fldCharType="end"/>
      </w:r>
      <w:permEnd w:id="373496129"/>
      <w:r>
        <w:rPr>
          <w:rFonts w:ascii="Helvetica" w:hAnsi="Helvetica" w:cs="Calibri"/>
          <w:sz w:val="20"/>
          <w:szCs w:val="20"/>
        </w:rPr>
        <w:t xml:space="preserve"> z dne </w:t>
      </w:r>
      <w:permStart w:id="2034518377" w:edGrp="everyone"/>
      <w:r w:rsidRPr="00FD3AF8">
        <w:rPr>
          <w:rFonts w:ascii="Helvetica" w:hAnsi="Helvetica" w:cs="Calibri"/>
          <w:bCs/>
          <w:iCs/>
          <w:sz w:val="20"/>
          <w:szCs w:val="20"/>
        </w:rPr>
        <w:fldChar w:fldCharType="begin">
          <w:ffData>
            <w:name w:val="Besedilo5"/>
            <w:enabled/>
            <w:calcOnExit w:val="0"/>
            <w:textInput/>
          </w:ffData>
        </w:fldChar>
      </w:r>
      <w:r w:rsidRPr="00FD3AF8">
        <w:rPr>
          <w:rFonts w:ascii="Helvetica" w:hAnsi="Helvetica" w:cs="Calibri"/>
          <w:bCs/>
          <w:iCs/>
          <w:sz w:val="20"/>
          <w:szCs w:val="20"/>
        </w:rPr>
        <w:instrText xml:space="preserve"> FORMTEXT </w:instrText>
      </w:r>
      <w:r w:rsidRPr="00653C99">
        <w:rPr>
          <w:rFonts w:ascii="Helvetica" w:hAnsi="Helvetica" w:cs="Calibri"/>
          <w:bCs/>
          <w:iCs/>
          <w:sz w:val="20"/>
          <w:szCs w:val="20"/>
        </w:rPr>
      </w:r>
      <w:r w:rsidRPr="00FD3AF8">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FD3AF8">
        <w:rPr>
          <w:rFonts w:ascii="Helvetica" w:hAnsi="Helvetica" w:cs="Calibri"/>
          <w:bCs/>
          <w:iCs/>
          <w:sz w:val="20"/>
          <w:szCs w:val="20"/>
        </w:rPr>
        <w:fldChar w:fldCharType="end"/>
      </w:r>
      <w:permEnd w:id="2034518377"/>
      <w:r w:rsidRPr="00EF6F8D">
        <w:rPr>
          <w:rFonts w:ascii="Helvetica" w:hAnsi="Helvetica" w:cs="Calibri"/>
          <w:sz w:val="20"/>
          <w:szCs w:val="20"/>
        </w:rPr>
        <w:t xml:space="preserve">, dokumentaciji v zvezi z oddajo javnega naročila in naročnikovih tehničnih zahtevah, ki so priloga te pogodbe. </w:t>
      </w:r>
    </w:p>
    <w:p w:rsidR="000B2A25" w:rsidRDefault="000B2A25" w:rsidP="00B4721B">
      <w:pPr>
        <w:widowControl w:val="0"/>
        <w:spacing w:line="280" w:lineRule="atLeast"/>
        <w:rPr>
          <w:rFonts w:ascii="Helvetica" w:hAnsi="Helvetica" w:cs="Calibri"/>
          <w:b/>
          <w:sz w:val="20"/>
          <w:szCs w:val="20"/>
        </w:rPr>
      </w:pPr>
    </w:p>
    <w:p w:rsidR="00B4721B" w:rsidRDefault="00C25C48" w:rsidP="00B4721B">
      <w:pPr>
        <w:widowControl w:val="0"/>
        <w:spacing w:line="280" w:lineRule="atLeast"/>
        <w:jc w:val="center"/>
        <w:rPr>
          <w:rFonts w:ascii="Helvetica" w:hAnsi="Helvetica" w:cs="Calibri"/>
          <w:sz w:val="20"/>
          <w:szCs w:val="20"/>
        </w:rPr>
      </w:pPr>
      <w:r>
        <w:rPr>
          <w:rFonts w:ascii="Helvetica" w:hAnsi="Helvetica" w:cs="Calibri"/>
          <w:sz w:val="20"/>
          <w:szCs w:val="20"/>
        </w:rPr>
        <w:t>4</w:t>
      </w:r>
      <w:r w:rsidR="00B4721B" w:rsidRPr="00B4721B">
        <w:rPr>
          <w:rFonts w:ascii="Helvetica" w:hAnsi="Helvetica" w:cs="Calibri"/>
          <w:sz w:val="20"/>
          <w:szCs w:val="20"/>
        </w:rPr>
        <w:t>. člen</w:t>
      </w:r>
    </w:p>
    <w:p w:rsidR="00B4721B" w:rsidRDefault="00B4721B" w:rsidP="00B4721B">
      <w:pPr>
        <w:widowControl w:val="0"/>
        <w:spacing w:line="280" w:lineRule="atLeast"/>
        <w:jc w:val="center"/>
        <w:rPr>
          <w:rFonts w:ascii="Helvetica" w:hAnsi="Helvetica" w:cs="Calibri"/>
          <w:sz w:val="20"/>
          <w:szCs w:val="20"/>
        </w:rPr>
      </w:pPr>
    </w:p>
    <w:p w:rsidR="00D8251A" w:rsidRPr="00D8251A" w:rsidRDefault="00D8251A" w:rsidP="00D8251A">
      <w:pPr>
        <w:widowControl w:val="0"/>
        <w:spacing w:line="280" w:lineRule="atLeast"/>
        <w:jc w:val="both"/>
        <w:rPr>
          <w:rFonts w:ascii="Helvetica" w:hAnsi="Helvetica" w:cs="Calibri"/>
          <w:sz w:val="20"/>
          <w:szCs w:val="20"/>
          <w:lang w:val="en-US"/>
        </w:rPr>
      </w:pPr>
      <w:r w:rsidRPr="00D8251A">
        <w:rPr>
          <w:rFonts w:ascii="Helvetica" w:hAnsi="Helvetica" w:cs="Calibri" w:hint="cs"/>
          <w:sz w:val="20"/>
          <w:szCs w:val="20"/>
          <w:lang w:val="en-US"/>
        </w:rPr>
        <w:t>(1</w:t>
      </w:r>
      <w:r>
        <w:rPr>
          <w:rFonts w:ascii="Helvetica" w:hAnsi="Helvetica" w:cs="Calibri" w:hint="cs"/>
          <w:sz w:val="20"/>
          <w:szCs w:val="20"/>
          <w:lang w:val="en-US"/>
        </w:rPr>
        <w:t xml:space="preserve">) </w:t>
      </w:r>
      <w:r w:rsidRPr="00D8251A">
        <w:rPr>
          <w:rFonts w:ascii="Helvetica" w:hAnsi="Helvetica" w:cs="Calibri" w:hint="cs"/>
          <w:sz w:val="20"/>
          <w:szCs w:val="20"/>
          <w:lang w:val="en-US"/>
        </w:rPr>
        <w:t xml:space="preserve">V primeru izvajanja gradbenih del, remonta, adaptacij in drugih posegov na objektih oz. v prostorih, ki so predmet te pogodbe, ali v primeru izjemnih okoliščin, ko izvajanje storitev na objektih oz. v prostorih ne bo možno, se vrednost računa ustrezno zmanjša za čas neizvajanja storitev na teh objektih oz. prostorih. Za čas neizvajanja storitev v teh primerih, se obračuna sorazmerno manjši del na </w:t>
      </w:r>
      <w:r w:rsidR="00CB40F3">
        <w:rPr>
          <w:rFonts w:ascii="Helvetica" w:hAnsi="Helvetica" w:cs="Calibri" w:hint="cs"/>
          <w:sz w:val="20"/>
          <w:szCs w:val="20"/>
          <w:lang w:val="en-US"/>
        </w:rPr>
        <w:t>podlagi cen</w:t>
      </w:r>
      <w:r w:rsidR="00CB40F3">
        <w:rPr>
          <w:rFonts w:ascii="Helvetica" w:hAnsi="Helvetica" w:cs="Calibri"/>
          <w:sz w:val="20"/>
          <w:szCs w:val="20"/>
          <w:lang w:val="en-US"/>
        </w:rPr>
        <w:t>e na m</w:t>
      </w:r>
      <w:r w:rsidR="00CB40F3">
        <w:rPr>
          <w:rFonts w:ascii="Helvetica" w:hAnsi="Helvetica" w:cs="Calibri"/>
          <w:sz w:val="20"/>
          <w:szCs w:val="20"/>
          <w:vertAlign w:val="superscript"/>
          <w:lang w:val="en-US"/>
        </w:rPr>
        <w:t>2</w:t>
      </w:r>
      <w:r w:rsidR="00CB40F3">
        <w:rPr>
          <w:rFonts w:ascii="Helvetica" w:hAnsi="Helvetica" w:cs="Calibri" w:hint="cs"/>
          <w:sz w:val="20"/>
          <w:szCs w:val="20"/>
          <w:lang w:val="en-US"/>
        </w:rPr>
        <w:t xml:space="preserve"> iz ponudbe (OBR-</w:t>
      </w:r>
      <w:r w:rsidR="00CB40F3">
        <w:rPr>
          <w:rFonts w:ascii="Helvetica" w:hAnsi="Helvetica" w:cs="Calibri"/>
          <w:sz w:val="20"/>
          <w:szCs w:val="20"/>
          <w:lang w:val="en-US"/>
        </w:rPr>
        <w:t>2</w:t>
      </w:r>
      <w:r w:rsidRPr="00D8251A">
        <w:rPr>
          <w:rFonts w:ascii="Helvetica" w:hAnsi="Helvetica" w:cs="Calibri" w:hint="cs"/>
          <w:sz w:val="20"/>
          <w:szCs w:val="20"/>
          <w:lang w:val="en-US"/>
        </w:rPr>
        <w:t xml:space="preserve">). </w:t>
      </w:r>
    </w:p>
    <w:p w:rsidR="00CB40F3" w:rsidRDefault="00CB40F3" w:rsidP="00D8251A">
      <w:pPr>
        <w:widowControl w:val="0"/>
        <w:spacing w:line="280" w:lineRule="atLeast"/>
        <w:jc w:val="both"/>
        <w:rPr>
          <w:rFonts w:ascii="Helvetica" w:hAnsi="Helvetica" w:cs="Calibri"/>
          <w:sz w:val="20"/>
          <w:szCs w:val="20"/>
          <w:lang w:val="en-US"/>
        </w:rPr>
      </w:pPr>
    </w:p>
    <w:p w:rsidR="00D8251A" w:rsidRPr="00D8251A" w:rsidRDefault="00CB40F3" w:rsidP="00D8251A">
      <w:pPr>
        <w:widowControl w:val="0"/>
        <w:spacing w:line="280" w:lineRule="atLeast"/>
        <w:jc w:val="both"/>
        <w:rPr>
          <w:rFonts w:ascii="Helvetica" w:hAnsi="Helvetica" w:cs="Calibri"/>
          <w:sz w:val="20"/>
          <w:szCs w:val="20"/>
          <w:lang w:val="en-US"/>
        </w:rPr>
      </w:pPr>
      <w:r>
        <w:rPr>
          <w:rFonts w:ascii="Helvetica" w:hAnsi="Helvetica" w:cs="Calibri"/>
          <w:sz w:val="20"/>
          <w:szCs w:val="20"/>
          <w:lang w:val="en-US"/>
        </w:rPr>
        <w:t xml:space="preserve">(2) </w:t>
      </w:r>
      <w:r w:rsidR="00D8251A" w:rsidRPr="00D8251A">
        <w:rPr>
          <w:rFonts w:ascii="Helvetica" w:hAnsi="Helvetica" w:cs="Calibri" w:hint="cs"/>
          <w:sz w:val="20"/>
          <w:szCs w:val="20"/>
          <w:lang w:val="en-US"/>
        </w:rPr>
        <w:t xml:space="preserve">V primeru izvajanja gradbenih del, remonta, adaptacij in drugih posegov na objektih oz. v prostorih, ki so predmet te pogodbe, ali v primeru izjemnih okoliščin, kar vse ima za posledico potrebo po dodatnem čiščenju obstoječih površin, se tako čiščenje obračuna posebej po </w:t>
      </w:r>
      <w:r>
        <w:rPr>
          <w:rFonts w:ascii="Helvetica" w:hAnsi="Helvetica" w:cs="Calibri" w:hint="cs"/>
          <w:sz w:val="20"/>
          <w:szCs w:val="20"/>
          <w:lang w:val="en-US"/>
        </w:rPr>
        <w:t>cen</w:t>
      </w:r>
      <w:r>
        <w:rPr>
          <w:rFonts w:ascii="Helvetica" w:hAnsi="Helvetica" w:cs="Calibri"/>
          <w:sz w:val="20"/>
          <w:szCs w:val="20"/>
          <w:lang w:val="en-US"/>
        </w:rPr>
        <w:t>i na m</w:t>
      </w:r>
      <w:r>
        <w:rPr>
          <w:rFonts w:ascii="Helvetica" w:hAnsi="Helvetica" w:cs="Calibri"/>
          <w:sz w:val="20"/>
          <w:szCs w:val="20"/>
          <w:vertAlign w:val="superscript"/>
          <w:lang w:val="en-US"/>
        </w:rPr>
        <w:t>2</w:t>
      </w:r>
      <w:r>
        <w:rPr>
          <w:rFonts w:ascii="Helvetica" w:hAnsi="Helvetica" w:cs="Calibri" w:hint="cs"/>
          <w:sz w:val="20"/>
          <w:szCs w:val="20"/>
          <w:lang w:val="en-US"/>
        </w:rPr>
        <w:t xml:space="preserve"> iz ponudbe (OBR-</w:t>
      </w:r>
      <w:r>
        <w:rPr>
          <w:rFonts w:ascii="Helvetica" w:hAnsi="Helvetica" w:cs="Calibri"/>
          <w:sz w:val="20"/>
          <w:szCs w:val="20"/>
          <w:lang w:val="en-US"/>
        </w:rPr>
        <w:t>2</w:t>
      </w:r>
      <w:r w:rsidRPr="00D8251A">
        <w:rPr>
          <w:rFonts w:ascii="Helvetica" w:hAnsi="Helvetica" w:cs="Calibri" w:hint="cs"/>
          <w:sz w:val="20"/>
          <w:szCs w:val="20"/>
          <w:lang w:val="en-US"/>
        </w:rPr>
        <w:t xml:space="preserve">). </w:t>
      </w:r>
    </w:p>
    <w:p w:rsidR="00B4721B" w:rsidRDefault="00B4721B" w:rsidP="00CB40F3">
      <w:pPr>
        <w:widowControl w:val="0"/>
        <w:spacing w:line="280" w:lineRule="atLeast"/>
        <w:rPr>
          <w:rFonts w:ascii="Helvetica" w:hAnsi="Helvetica" w:cs="Calibri"/>
          <w:sz w:val="20"/>
          <w:szCs w:val="20"/>
        </w:rPr>
      </w:pPr>
    </w:p>
    <w:p w:rsidR="00C25C48" w:rsidRDefault="00C25C48" w:rsidP="00C25C48">
      <w:pPr>
        <w:widowControl w:val="0"/>
        <w:spacing w:line="280" w:lineRule="atLeast"/>
        <w:jc w:val="center"/>
        <w:rPr>
          <w:rFonts w:ascii="Helvetica" w:hAnsi="Helvetica" w:cs="Calibri"/>
          <w:b/>
          <w:sz w:val="20"/>
          <w:szCs w:val="20"/>
        </w:rPr>
      </w:pPr>
      <w:r w:rsidRPr="00C25C48">
        <w:rPr>
          <w:rFonts w:ascii="Helvetica" w:hAnsi="Helvetica" w:cs="Calibri"/>
          <w:b/>
          <w:sz w:val="20"/>
          <w:szCs w:val="20"/>
        </w:rPr>
        <w:t>OBVEZNOSTI IZVAJALCA</w:t>
      </w:r>
    </w:p>
    <w:p w:rsidR="00C25C48" w:rsidRDefault="00C25C48" w:rsidP="00C25C48">
      <w:pPr>
        <w:widowControl w:val="0"/>
        <w:spacing w:line="280" w:lineRule="atLeast"/>
        <w:jc w:val="center"/>
        <w:rPr>
          <w:rFonts w:ascii="Helvetica" w:hAnsi="Helvetica" w:cs="Calibri"/>
          <w:b/>
          <w:sz w:val="20"/>
          <w:szCs w:val="20"/>
        </w:rPr>
      </w:pPr>
    </w:p>
    <w:p w:rsidR="00C25C48" w:rsidRPr="00C25C48" w:rsidRDefault="00C25C48" w:rsidP="00C25C48">
      <w:pPr>
        <w:widowControl w:val="0"/>
        <w:spacing w:line="280" w:lineRule="atLeast"/>
        <w:jc w:val="center"/>
        <w:rPr>
          <w:rFonts w:ascii="Helvetica" w:hAnsi="Helvetica" w:cs="Calibri"/>
          <w:sz w:val="20"/>
          <w:szCs w:val="20"/>
        </w:rPr>
      </w:pPr>
      <w:r>
        <w:rPr>
          <w:rFonts w:ascii="Helvetica" w:hAnsi="Helvetica" w:cs="Calibri"/>
          <w:sz w:val="20"/>
          <w:szCs w:val="20"/>
        </w:rPr>
        <w:t>5. člen</w:t>
      </w:r>
    </w:p>
    <w:p w:rsidR="00C46284" w:rsidRDefault="00C46284" w:rsidP="00C46284">
      <w:pPr>
        <w:widowControl w:val="0"/>
        <w:spacing w:line="280" w:lineRule="atLeast"/>
        <w:jc w:val="both"/>
        <w:rPr>
          <w:rFonts w:ascii="Helvetica" w:hAnsi="Helvetica" w:cs="Calibri"/>
          <w:sz w:val="20"/>
          <w:szCs w:val="20"/>
          <w:lang w:val="en-US"/>
        </w:rPr>
      </w:pPr>
    </w:p>
    <w:p w:rsidR="008823D0" w:rsidRPr="008823D0" w:rsidRDefault="00C46284" w:rsidP="008823D0">
      <w:pPr>
        <w:widowControl w:val="0"/>
        <w:spacing w:line="280" w:lineRule="atLeast"/>
        <w:jc w:val="both"/>
        <w:rPr>
          <w:rFonts w:ascii="Helvetica" w:hAnsi="Helvetica" w:cs="Calibri"/>
          <w:sz w:val="20"/>
          <w:szCs w:val="20"/>
        </w:rPr>
      </w:pPr>
      <w:r w:rsidRPr="00C46284">
        <w:rPr>
          <w:rFonts w:ascii="Helvetica" w:hAnsi="Helvetica" w:cs="Calibri" w:hint="cs"/>
          <w:sz w:val="20"/>
          <w:szCs w:val="20"/>
          <w:lang w:val="en-US"/>
        </w:rPr>
        <w:t>(1</w:t>
      </w:r>
      <w:r>
        <w:rPr>
          <w:rFonts w:ascii="Helvetica" w:hAnsi="Helvetica" w:cs="Calibri" w:hint="cs"/>
          <w:sz w:val="20"/>
          <w:szCs w:val="20"/>
          <w:lang w:val="en-US"/>
        </w:rPr>
        <w:t xml:space="preserve">) </w:t>
      </w:r>
      <w:r w:rsidRPr="00C46284">
        <w:rPr>
          <w:rFonts w:ascii="Helvetica" w:hAnsi="Helvetica" w:cs="Calibri" w:hint="cs"/>
          <w:sz w:val="20"/>
          <w:szCs w:val="20"/>
          <w:lang w:val="en-US"/>
        </w:rPr>
        <w:t xml:space="preserve">Izvajalec se zavezuje, da bo čiščenje opravljal v obsegu, na način in v kakovosti, navedeni v ponudbi in </w:t>
      </w:r>
      <w:r>
        <w:rPr>
          <w:rFonts w:ascii="Helvetica" w:hAnsi="Helvetica" w:cs="Calibri" w:hint="cs"/>
          <w:sz w:val="20"/>
          <w:szCs w:val="20"/>
          <w:lang w:val="en-US"/>
        </w:rPr>
        <w:t>dokumentaciji</w:t>
      </w:r>
      <w:r>
        <w:rPr>
          <w:rFonts w:ascii="Helvetica" w:hAnsi="Helvetica" w:cs="Calibri"/>
          <w:sz w:val="20"/>
          <w:szCs w:val="20"/>
          <w:lang w:val="en-US"/>
        </w:rPr>
        <w:t xml:space="preserve"> </w:t>
      </w:r>
      <w:r w:rsidRPr="00C46284">
        <w:rPr>
          <w:rFonts w:ascii="Helvetica" w:hAnsi="Helvetica" w:cs="Calibri"/>
          <w:sz w:val="20"/>
          <w:szCs w:val="20"/>
        </w:rPr>
        <w:t xml:space="preserve">v zvezi z oddajo javnega naročila in naročnikovih tehničnih zahtevah, ki so priloga te pogodbe. </w:t>
      </w:r>
      <w:r w:rsidR="008823D0" w:rsidRPr="008823D0">
        <w:rPr>
          <w:rFonts w:ascii="Helvetica" w:hAnsi="Helvetica" w:cs="Calibri"/>
          <w:sz w:val="20"/>
          <w:szCs w:val="20"/>
        </w:rPr>
        <w:t xml:space="preserve">Izvajalec bo pri delu uporabljal svoja osnovna sredstva, material in čistilna sredstva v obsegu in na način, ki so potrebna, da se doseže dogovorjena kakovost čiščenja pod pogojem, da z njihovo uporabo ni ogroženo zdravje, da so spoštovani higienski predpisi in da ne bodo povzročali poškodb na poslovnih prostorih in opremi. </w:t>
      </w:r>
    </w:p>
    <w:p w:rsidR="00C25C48" w:rsidRDefault="00C25C48" w:rsidP="00C25C48">
      <w:pPr>
        <w:widowControl w:val="0"/>
        <w:spacing w:line="280" w:lineRule="atLeast"/>
        <w:jc w:val="both"/>
        <w:rPr>
          <w:rFonts w:ascii="Helvetica" w:hAnsi="Helvetica" w:cs="Calibri"/>
          <w:sz w:val="20"/>
          <w:szCs w:val="20"/>
          <w:lang w:val="sk-SK"/>
        </w:rPr>
      </w:pPr>
    </w:p>
    <w:p w:rsidR="00B77933" w:rsidRPr="00B77933" w:rsidRDefault="00B77933" w:rsidP="00B77933">
      <w:pPr>
        <w:widowControl w:val="0"/>
        <w:spacing w:line="280" w:lineRule="atLeast"/>
        <w:jc w:val="both"/>
        <w:rPr>
          <w:rFonts w:ascii="Helvetica" w:hAnsi="Helvetica" w:cs="Calibri"/>
          <w:sz w:val="20"/>
          <w:szCs w:val="20"/>
          <w:lang w:val="sk-SK"/>
        </w:rPr>
      </w:pPr>
      <w:r>
        <w:rPr>
          <w:rFonts w:ascii="Helvetica" w:hAnsi="Helvetica" w:cs="Calibri"/>
          <w:sz w:val="20"/>
          <w:szCs w:val="20"/>
          <w:lang w:val="sk-SK"/>
        </w:rPr>
        <w:t xml:space="preserve">(2) </w:t>
      </w:r>
      <w:r w:rsidRPr="00B77933">
        <w:rPr>
          <w:rFonts w:ascii="Helvetica" w:hAnsi="Helvetica" w:cs="Calibri"/>
          <w:sz w:val="20"/>
          <w:szCs w:val="20"/>
          <w:lang w:val="sk-SK"/>
        </w:rPr>
        <w:t>Izvajalec je dolžan opravljati čiščenje vsak dan od ponedeljka do petka</w:t>
      </w:r>
      <w:r w:rsidR="008823D0">
        <w:rPr>
          <w:rFonts w:ascii="Helvetica" w:hAnsi="Helvetica" w:cs="Calibri"/>
          <w:sz w:val="20"/>
          <w:szCs w:val="20"/>
          <w:lang w:val="sk-SK"/>
        </w:rPr>
        <w:t>, razen v primeru dela prostega dne</w:t>
      </w:r>
      <w:r w:rsidRPr="00B77933">
        <w:rPr>
          <w:rFonts w:ascii="Helvetica" w:hAnsi="Helvetica" w:cs="Calibri"/>
          <w:sz w:val="20"/>
          <w:szCs w:val="20"/>
          <w:lang w:val="sk-SK"/>
        </w:rPr>
        <w:t>. V dopoldanskem času</w:t>
      </w:r>
      <w:r>
        <w:rPr>
          <w:rFonts w:ascii="Helvetica" w:hAnsi="Helvetica" w:cs="Calibri"/>
          <w:sz w:val="20"/>
          <w:szCs w:val="20"/>
          <w:lang w:val="sk-SK"/>
        </w:rPr>
        <w:t xml:space="preserve"> mora bi</w:t>
      </w:r>
      <w:r w:rsidR="00420FE0">
        <w:rPr>
          <w:rFonts w:ascii="Helvetica" w:hAnsi="Helvetica" w:cs="Calibri"/>
          <w:sz w:val="20"/>
          <w:szCs w:val="20"/>
          <w:lang w:val="sk-SK"/>
        </w:rPr>
        <w:t>ti prisoten</w:t>
      </w:r>
      <w:r>
        <w:rPr>
          <w:rFonts w:ascii="Helvetica" w:hAnsi="Helvetica" w:cs="Calibri"/>
          <w:sz w:val="20"/>
          <w:szCs w:val="20"/>
          <w:lang w:val="sk-SK"/>
        </w:rPr>
        <w:t xml:space="preserve"> en delavec</w:t>
      </w:r>
      <w:r w:rsidRPr="00B77933">
        <w:rPr>
          <w:rFonts w:ascii="Helvetica" w:hAnsi="Helvetica" w:cs="Calibri"/>
          <w:sz w:val="20"/>
          <w:szCs w:val="20"/>
          <w:lang w:val="sk-SK"/>
        </w:rPr>
        <w:t xml:space="preserve"> za polni delo</w:t>
      </w:r>
      <w:r w:rsidR="008823D0">
        <w:rPr>
          <w:rFonts w:ascii="Helvetica" w:hAnsi="Helvetica" w:cs="Calibri"/>
          <w:sz w:val="20"/>
          <w:szCs w:val="20"/>
          <w:lang w:val="sk-SK"/>
        </w:rPr>
        <w:t>vni čas (8h), popoldan 4</w:t>
      </w:r>
      <w:r>
        <w:rPr>
          <w:rFonts w:ascii="Helvetica" w:hAnsi="Helvetica" w:cs="Calibri"/>
          <w:sz w:val="20"/>
          <w:szCs w:val="20"/>
          <w:lang w:val="sk-SK"/>
        </w:rPr>
        <w:t xml:space="preserve"> delavci</w:t>
      </w:r>
      <w:r w:rsidRPr="00B77933">
        <w:rPr>
          <w:rFonts w:ascii="Helvetica" w:hAnsi="Helvetica" w:cs="Calibri"/>
          <w:sz w:val="20"/>
          <w:szCs w:val="20"/>
          <w:lang w:val="sk-SK"/>
        </w:rPr>
        <w:t xml:space="preserve"> za polni</w:t>
      </w:r>
      <w:r w:rsidR="008823D0">
        <w:rPr>
          <w:rFonts w:ascii="Helvetica" w:hAnsi="Helvetica" w:cs="Calibri"/>
          <w:sz w:val="20"/>
          <w:szCs w:val="20"/>
          <w:lang w:val="sk-SK"/>
        </w:rPr>
        <w:t xml:space="preserve"> delovni čas (skupaj 32</w:t>
      </w:r>
      <w:r>
        <w:rPr>
          <w:rFonts w:ascii="Helvetica" w:hAnsi="Helvetica" w:cs="Calibri"/>
          <w:sz w:val="20"/>
          <w:szCs w:val="20"/>
          <w:lang w:val="sk-SK"/>
        </w:rPr>
        <w:t>h)</w:t>
      </w:r>
      <w:r w:rsidR="0085158A">
        <w:rPr>
          <w:rFonts w:ascii="Helvetica" w:hAnsi="Helvetica" w:cs="Calibri"/>
          <w:sz w:val="20"/>
          <w:szCs w:val="20"/>
          <w:lang w:val="sk-SK"/>
        </w:rPr>
        <w:t>; skupaj: 40</w:t>
      </w:r>
      <w:r w:rsidRPr="00B77933">
        <w:rPr>
          <w:rFonts w:ascii="Helvetica" w:hAnsi="Helvetica" w:cs="Calibri"/>
          <w:sz w:val="20"/>
          <w:szCs w:val="20"/>
          <w:lang w:val="sk-SK"/>
        </w:rPr>
        <w:t>h/dan.</w:t>
      </w:r>
    </w:p>
    <w:p w:rsidR="00B77933" w:rsidRPr="000B2A25" w:rsidRDefault="00B77933" w:rsidP="00C25C48">
      <w:pPr>
        <w:widowControl w:val="0"/>
        <w:spacing w:line="280" w:lineRule="atLeast"/>
        <w:jc w:val="both"/>
        <w:rPr>
          <w:rFonts w:ascii="Helvetica" w:hAnsi="Helvetica" w:cs="Calibri"/>
          <w:sz w:val="20"/>
          <w:szCs w:val="20"/>
          <w:lang w:val="sk-SK"/>
        </w:rPr>
      </w:pPr>
    </w:p>
    <w:p w:rsidR="00C25C48" w:rsidRPr="000B2A25" w:rsidRDefault="00B77933" w:rsidP="00C25C48">
      <w:pPr>
        <w:widowControl w:val="0"/>
        <w:spacing w:line="280" w:lineRule="atLeast"/>
        <w:jc w:val="both"/>
        <w:rPr>
          <w:rFonts w:ascii="Helvetica" w:hAnsi="Helvetica" w:cs="Calibri"/>
          <w:sz w:val="20"/>
          <w:szCs w:val="20"/>
          <w:lang w:val="en-US"/>
        </w:rPr>
      </w:pPr>
      <w:r>
        <w:rPr>
          <w:rFonts w:ascii="Helvetica" w:hAnsi="Helvetica" w:cs="Calibri"/>
          <w:sz w:val="20"/>
          <w:szCs w:val="20"/>
          <w:lang w:val="sk-SK"/>
        </w:rPr>
        <w:t>(3</w:t>
      </w:r>
      <w:r w:rsidR="00C25C48" w:rsidRPr="000B2A25">
        <w:rPr>
          <w:rFonts w:ascii="Helvetica" w:hAnsi="Helvetica" w:cs="Calibri"/>
          <w:sz w:val="20"/>
          <w:szCs w:val="20"/>
          <w:lang w:val="sk-SK"/>
        </w:rPr>
        <w:t xml:space="preserve">) </w:t>
      </w:r>
      <w:r w:rsidR="00C25C48" w:rsidRPr="000B2A25">
        <w:rPr>
          <w:rFonts w:ascii="Helvetica" w:hAnsi="Helvetica" w:cs="Calibri"/>
          <w:sz w:val="20"/>
          <w:szCs w:val="20"/>
        </w:rPr>
        <w:t xml:space="preserve">Izvedene storitve morajo ustrezati temeljnim okoljskim zahtevam iz dokumentacije skladno z Uredbo o zelenem javnem naročanju </w:t>
      </w:r>
      <w:r w:rsidR="0085158A" w:rsidRPr="0085158A">
        <w:rPr>
          <w:rFonts w:ascii="Helvetica" w:hAnsi="Helvetica" w:cs="Calibri"/>
          <w:sz w:val="20"/>
          <w:szCs w:val="20"/>
          <w:lang w:val="en-US"/>
        </w:rPr>
        <w:t>(</w:t>
      </w:r>
      <w:r w:rsidR="0085158A" w:rsidRPr="0085158A">
        <w:rPr>
          <w:rFonts w:ascii="Helvetica" w:hAnsi="Helvetica" w:cs="Calibri"/>
          <w:bCs/>
          <w:sz w:val="20"/>
          <w:szCs w:val="20"/>
          <w:lang w:val="en-US"/>
        </w:rPr>
        <w:t>Uradni list RS, št. 51/17, 64/19, 121/21, 132/23 in 43/25</w:t>
      </w:r>
      <w:r w:rsidR="0085158A">
        <w:rPr>
          <w:rFonts w:ascii="Helvetica" w:hAnsi="Helvetica" w:cs="Calibri"/>
          <w:bCs/>
          <w:sz w:val="20"/>
          <w:szCs w:val="20"/>
          <w:lang w:val="en-US"/>
        </w:rPr>
        <w:t>)</w:t>
      </w:r>
      <w:r w:rsidR="00C25C48" w:rsidRPr="000B2A25">
        <w:rPr>
          <w:rFonts w:ascii="Helvetica" w:hAnsi="Helvetica" w:cs="Calibri"/>
          <w:sz w:val="20"/>
          <w:szCs w:val="20"/>
          <w:lang w:val="en-US"/>
        </w:rPr>
        <w:t xml:space="preserve">. </w:t>
      </w:r>
    </w:p>
    <w:p w:rsidR="00C25C48" w:rsidRPr="000B2A25" w:rsidRDefault="00C25C48" w:rsidP="00C25C48">
      <w:pPr>
        <w:widowControl w:val="0"/>
        <w:spacing w:line="280" w:lineRule="atLeast"/>
        <w:jc w:val="both"/>
        <w:rPr>
          <w:rFonts w:ascii="Helvetica" w:hAnsi="Helvetica" w:cs="Calibri"/>
          <w:i/>
          <w:sz w:val="20"/>
          <w:szCs w:val="20"/>
        </w:rPr>
      </w:pPr>
    </w:p>
    <w:p w:rsidR="00C25C48" w:rsidRDefault="00B77933" w:rsidP="00C25C48">
      <w:pPr>
        <w:widowControl w:val="0"/>
        <w:spacing w:line="280" w:lineRule="atLeast"/>
        <w:jc w:val="both"/>
        <w:rPr>
          <w:rFonts w:ascii="Helvetica" w:hAnsi="Helvetica" w:cs="Calibri"/>
          <w:sz w:val="20"/>
          <w:szCs w:val="20"/>
        </w:rPr>
      </w:pPr>
      <w:r>
        <w:rPr>
          <w:rFonts w:ascii="Helvetica" w:hAnsi="Helvetica" w:cs="Calibri"/>
          <w:sz w:val="20"/>
          <w:szCs w:val="20"/>
          <w:lang w:val="sk-SK"/>
        </w:rPr>
        <w:t>(4</w:t>
      </w:r>
      <w:r w:rsidR="00C25C48" w:rsidRPr="000B2A25">
        <w:rPr>
          <w:rFonts w:ascii="Helvetica" w:hAnsi="Helvetica" w:cs="Calibri"/>
          <w:sz w:val="20"/>
          <w:szCs w:val="20"/>
          <w:lang w:val="sk-SK"/>
        </w:rPr>
        <w:t xml:space="preserve">) Potrošni čistilni material in razkužila zagotovi izvajalec na svoje stroške. </w:t>
      </w:r>
      <w:r w:rsidR="00C25C48" w:rsidRPr="000B2A25">
        <w:rPr>
          <w:rFonts w:ascii="Helvetica" w:hAnsi="Helvetica" w:cs="Calibri"/>
          <w:sz w:val="20"/>
          <w:szCs w:val="20"/>
        </w:rPr>
        <w:t>Izvajalec je dolžan po prvih šestih mesecih in ob koncu vsakega leta izvajanja naročila priložiti seznam, iz katerega je razvidno ime in količina čistilnih sredstev, ki jih je porabil pri izvajanju storitev čiščenja.</w:t>
      </w:r>
    </w:p>
    <w:p w:rsidR="00E75BEF" w:rsidRPr="000B2A25" w:rsidRDefault="00E75BEF" w:rsidP="00C25C48">
      <w:pPr>
        <w:widowControl w:val="0"/>
        <w:spacing w:line="280" w:lineRule="atLeast"/>
        <w:jc w:val="both"/>
        <w:rPr>
          <w:rFonts w:ascii="Helvetica" w:hAnsi="Helvetica" w:cs="Calibri"/>
          <w:sz w:val="20"/>
          <w:szCs w:val="20"/>
        </w:rPr>
      </w:pPr>
    </w:p>
    <w:p w:rsidR="00C25C48" w:rsidRPr="000B2A25" w:rsidRDefault="00EC40BB" w:rsidP="00C25C48">
      <w:pPr>
        <w:widowControl w:val="0"/>
        <w:spacing w:line="280" w:lineRule="atLeast"/>
        <w:jc w:val="both"/>
        <w:rPr>
          <w:rFonts w:ascii="Helvetica" w:hAnsi="Helvetica" w:cs="Calibri"/>
          <w:sz w:val="20"/>
          <w:szCs w:val="20"/>
        </w:rPr>
      </w:pPr>
      <w:r>
        <w:rPr>
          <w:rFonts w:ascii="Helvetica" w:hAnsi="Helvetica" w:cs="Calibri"/>
          <w:sz w:val="20"/>
          <w:szCs w:val="20"/>
        </w:rPr>
        <w:t>(5</w:t>
      </w:r>
      <w:r w:rsidR="00C25C48" w:rsidRPr="000B2A25">
        <w:rPr>
          <w:rFonts w:ascii="Helvetica" w:hAnsi="Helvetica" w:cs="Calibri"/>
          <w:sz w:val="20"/>
          <w:szCs w:val="20"/>
        </w:rPr>
        <w:t xml:space="preserve">) Izvajalec iz objektivnih razlogov (ukinitev oz. zamenjava čistila na trgu, novo bolj učinkovito čistilo ...) v času trajanja pogodbe določen artikel lahko zamenja z drugim artiklom, ki ustreza zahtevam Uredbe o zelenem javnem naročanju. Naročniku mora izvajalec posredovati obrazložitev za menjavo artikla ter dokumentacijo v skladu z Uredbo o zelenem javnem naročanju, iz katere je razvidno, da artikel ustreza zahtevam Uredbe o zelenem javnem naročanju. </w:t>
      </w:r>
    </w:p>
    <w:p w:rsidR="00C25C48" w:rsidRPr="000B2A25" w:rsidRDefault="00C25C48" w:rsidP="00C25C48">
      <w:pPr>
        <w:widowControl w:val="0"/>
        <w:spacing w:line="280" w:lineRule="atLeast"/>
        <w:jc w:val="both"/>
        <w:rPr>
          <w:rFonts w:ascii="Helvetica" w:hAnsi="Helvetica" w:cs="Calibri"/>
          <w:bCs/>
          <w:sz w:val="20"/>
          <w:szCs w:val="20"/>
          <w:lang w:val="x-none"/>
        </w:rPr>
      </w:pPr>
    </w:p>
    <w:p w:rsidR="00CB40F3" w:rsidRDefault="00CE1F97" w:rsidP="00CE1F97">
      <w:pPr>
        <w:widowControl w:val="0"/>
        <w:spacing w:line="280" w:lineRule="atLeast"/>
        <w:jc w:val="center"/>
        <w:rPr>
          <w:rFonts w:ascii="Helvetica" w:hAnsi="Helvetica" w:cs="Calibri"/>
          <w:sz w:val="20"/>
          <w:szCs w:val="20"/>
        </w:rPr>
      </w:pPr>
      <w:r w:rsidRPr="00CE1F97">
        <w:rPr>
          <w:rFonts w:ascii="Helvetica" w:hAnsi="Helvetica" w:cs="Calibri"/>
          <w:sz w:val="20"/>
          <w:szCs w:val="20"/>
        </w:rPr>
        <w:t>6.</w:t>
      </w:r>
      <w:r>
        <w:rPr>
          <w:rFonts w:ascii="Helvetica" w:hAnsi="Helvetica" w:cs="Calibri"/>
          <w:sz w:val="20"/>
          <w:szCs w:val="20"/>
        </w:rPr>
        <w:t xml:space="preserve"> člen</w:t>
      </w:r>
    </w:p>
    <w:p w:rsidR="00CE1F97" w:rsidRDefault="00CE1F97" w:rsidP="00CE1F97">
      <w:pPr>
        <w:widowControl w:val="0"/>
        <w:spacing w:line="280" w:lineRule="atLeast"/>
        <w:jc w:val="center"/>
        <w:rPr>
          <w:rFonts w:ascii="Helvetica" w:hAnsi="Helvetica" w:cs="Calibri"/>
          <w:sz w:val="20"/>
          <w:szCs w:val="20"/>
        </w:rPr>
      </w:pPr>
    </w:p>
    <w:p w:rsidR="001316CB" w:rsidRDefault="001316CB" w:rsidP="001316CB">
      <w:pPr>
        <w:widowControl w:val="0"/>
        <w:spacing w:line="280" w:lineRule="atLeast"/>
        <w:jc w:val="both"/>
        <w:rPr>
          <w:rFonts w:ascii="Helvetica" w:hAnsi="Helvetica" w:cs="Calibri"/>
          <w:sz w:val="20"/>
          <w:szCs w:val="20"/>
          <w:lang w:val="en-US"/>
        </w:rPr>
      </w:pPr>
      <w:r w:rsidRPr="001316CB">
        <w:rPr>
          <w:rFonts w:ascii="Helvetica" w:hAnsi="Helvetica" w:cs="Calibri" w:hint="cs"/>
          <w:sz w:val="20"/>
          <w:szCs w:val="20"/>
          <w:lang w:val="en-US"/>
        </w:rPr>
        <w:t>(1</w:t>
      </w:r>
      <w:r>
        <w:rPr>
          <w:rFonts w:ascii="Helvetica" w:hAnsi="Helvetica" w:cs="Calibri" w:hint="cs"/>
          <w:sz w:val="20"/>
          <w:szCs w:val="20"/>
          <w:lang w:val="en-US"/>
        </w:rPr>
        <w:t xml:space="preserve">) </w:t>
      </w:r>
      <w:r w:rsidR="00984E45" w:rsidRPr="00984E45">
        <w:rPr>
          <w:rFonts w:ascii="Helvetica" w:hAnsi="Helvetica" w:cs="Calibri" w:hint="cs"/>
          <w:sz w:val="20"/>
          <w:szCs w:val="20"/>
          <w:lang w:val="en-US"/>
        </w:rPr>
        <w:t>Delovnemu osebju je prepovedano odnašanje stvari in predmetov, ki so last naročnika. Prav tako je delovnemu osebju prepovedan vpogled v akte in poslovne papirje, ki so na pisalnih mizah, v predalih oziroma v omarah.</w:t>
      </w:r>
    </w:p>
    <w:p w:rsidR="00984E45" w:rsidRDefault="00984E45" w:rsidP="001316CB">
      <w:pPr>
        <w:widowControl w:val="0"/>
        <w:spacing w:line="280" w:lineRule="atLeast"/>
        <w:jc w:val="both"/>
        <w:rPr>
          <w:rFonts w:ascii="Helvetica" w:hAnsi="Helvetica" w:cs="Calibri"/>
          <w:sz w:val="20"/>
          <w:szCs w:val="20"/>
          <w:lang w:val="en-US"/>
        </w:rPr>
      </w:pPr>
      <w:r w:rsidRPr="00984E45">
        <w:rPr>
          <w:rFonts w:ascii="Helvetica" w:hAnsi="Helvetica" w:cs="Calibri" w:hint="cs"/>
          <w:sz w:val="20"/>
          <w:szCs w:val="20"/>
          <w:lang w:val="en-US"/>
        </w:rPr>
        <w:br/>
      </w:r>
      <w:r w:rsidR="00FB31A6">
        <w:rPr>
          <w:rFonts w:ascii="Helvetica" w:hAnsi="Helvetica" w:cs="Calibri"/>
          <w:sz w:val="20"/>
          <w:szCs w:val="20"/>
          <w:lang w:val="en-US"/>
        </w:rPr>
        <w:t xml:space="preserve">(2) </w:t>
      </w:r>
      <w:r w:rsidRPr="00984E45">
        <w:rPr>
          <w:rFonts w:ascii="Helvetica" w:hAnsi="Helvetica" w:cs="Calibri" w:hint="cs"/>
          <w:sz w:val="20"/>
          <w:szCs w:val="20"/>
          <w:lang w:val="en-US"/>
        </w:rPr>
        <w:t xml:space="preserve">Delovnemu osebju je prepovedano na delovno mesto pripeljati osebe, ki niso v delovnem ali pogodbenem razmerju z izvajalcem. </w:t>
      </w:r>
    </w:p>
    <w:p w:rsidR="0041361C" w:rsidRPr="00984E45" w:rsidRDefault="0041361C" w:rsidP="001316CB">
      <w:pPr>
        <w:widowControl w:val="0"/>
        <w:spacing w:line="280" w:lineRule="atLeast"/>
        <w:jc w:val="both"/>
        <w:rPr>
          <w:rFonts w:ascii="Helvetica" w:hAnsi="Helvetica" w:cs="Calibri"/>
          <w:sz w:val="20"/>
          <w:szCs w:val="20"/>
          <w:lang w:val="en-US"/>
        </w:rPr>
      </w:pPr>
    </w:p>
    <w:p w:rsidR="00984E45" w:rsidRDefault="00FB31A6" w:rsidP="00984E45">
      <w:pPr>
        <w:widowControl w:val="0"/>
        <w:spacing w:line="280" w:lineRule="atLeast"/>
        <w:jc w:val="both"/>
        <w:rPr>
          <w:rFonts w:ascii="Helvetica" w:hAnsi="Helvetica" w:cs="Calibri"/>
          <w:sz w:val="20"/>
          <w:szCs w:val="20"/>
          <w:lang w:val="en-US"/>
        </w:rPr>
      </w:pPr>
      <w:r>
        <w:rPr>
          <w:rFonts w:ascii="Helvetica" w:hAnsi="Helvetica" w:cs="Calibri"/>
          <w:sz w:val="20"/>
          <w:szCs w:val="20"/>
          <w:lang w:val="en-US"/>
        </w:rPr>
        <w:t xml:space="preserve">(3) </w:t>
      </w:r>
      <w:r w:rsidR="00984E45" w:rsidRPr="00984E45">
        <w:rPr>
          <w:rFonts w:ascii="Helvetica" w:hAnsi="Helvetica" w:cs="Calibri" w:hint="cs"/>
          <w:sz w:val="20"/>
          <w:szCs w:val="20"/>
          <w:lang w:val="en-US"/>
        </w:rPr>
        <w:t xml:space="preserve">Izvajalec bo z osebnimi podatki in občutljivimi osebnimi podatki, do katerih ima dostop, ravnal v skladu z Uredbo (EU) 2016/679 Evropskega parlamenta in Sveta z dne 27. aprila 2016 o varstvu posameznikov pri obdelavi osebnih podatkov in o prostem pretoku takih podatkov ter o razveljavitvi Direktive 95/46/ES (Splošna uredba o varstvu podatkov), ter v skladu z veljavno zakonodajo, ki ureja varstvo osebnih podatkov. </w:t>
      </w:r>
    </w:p>
    <w:p w:rsidR="0041361C" w:rsidRDefault="0041361C" w:rsidP="0041361C">
      <w:pPr>
        <w:widowControl w:val="0"/>
        <w:spacing w:line="280" w:lineRule="atLeast"/>
        <w:jc w:val="both"/>
        <w:rPr>
          <w:rFonts w:ascii="Helvetica" w:hAnsi="Helvetica" w:cs="Calibri"/>
          <w:sz w:val="20"/>
          <w:szCs w:val="20"/>
          <w:lang w:val="en-US"/>
        </w:rPr>
      </w:pPr>
    </w:p>
    <w:p w:rsidR="0041361C" w:rsidRPr="0041361C" w:rsidRDefault="0041361C" w:rsidP="0041361C">
      <w:pPr>
        <w:widowControl w:val="0"/>
        <w:spacing w:line="280" w:lineRule="atLeast"/>
        <w:jc w:val="both"/>
        <w:rPr>
          <w:rFonts w:ascii="Helvetica" w:hAnsi="Helvetica" w:cs="Calibri"/>
          <w:sz w:val="20"/>
          <w:szCs w:val="20"/>
          <w:lang w:val="sk-SK"/>
        </w:rPr>
      </w:pPr>
      <w:r>
        <w:rPr>
          <w:rFonts w:ascii="Helvetica" w:hAnsi="Helvetica" w:cs="Calibri"/>
          <w:sz w:val="20"/>
          <w:szCs w:val="20"/>
          <w:lang w:val="en-US"/>
        </w:rPr>
        <w:t xml:space="preserve">(4) </w:t>
      </w:r>
      <w:r w:rsidR="005D4877">
        <w:rPr>
          <w:rFonts w:ascii="Helvetica" w:hAnsi="Helvetica" w:cs="Calibri"/>
          <w:sz w:val="20"/>
          <w:szCs w:val="20"/>
          <w:lang w:val="sk-SK"/>
        </w:rPr>
        <w:t xml:space="preserve">Izvajalec se zaveže </w:t>
      </w:r>
      <w:r w:rsidRPr="0041361C">
        <w:rPr>
          <w:rFonts w:ascii="Helvetica" w:hAnsi="Helvetica" w:cs="Calibri"/>
          <w:sz w:val="20"/>
          <w:szCs w:val="20"/>
          <w:lang w:val="sk-SK"/>
        </w:rPr>
        <w:t>svoje delavce, ki bodo delali pri naročniku, seznaniti, da so le ti pod disciplinsko, materialno in kazensko odgovornostjo dolžni varovati vse podatke, ki štejejo za zaupni, do katerih so prišli pri svojem delu. Izvajalec mora delavcem dati v podpis posebno izjavo, s katero se delavci zavežejo varovati zaupne podatke</w:t>
      </w:r>
      <w:r w:rsidR="0098623F">
        <w:rPr>
          <w:rFonts w:ascii="Helvetica" w:hAnsi="Helvetica" w:cs="Calibri"/>
          <w:sz w:val="20"/>
          <w:szCs w:val="20"/>
          <w:lang w:val="sk-SK"/>
        </w:rPr>
        <w:t>,</w:t>
      </w:r>
      <w:r w:rsidRPr="0041361C">
        <w:rPr>
          <w:rFonts w:ascii="Helvetica" w:hAnsi="Helvetica" w:cs="Calibri"/>
          <w:sz w:val="20"/>
          <w:szCs w:val="20"/>
          <w:lang w:val="sk-SK"/>
        </w:rPr>
        <w:t xml:space="preserve"> do katerih pri delu pridejo. </w:t>
      </w:r>
    </w:p>
    <w:p w:rsidR="00FB31A6" w:rsidRPr="00984E45" w:rsidRDefault="00FB31A6" w:rsidP="00984E45">
      <w:pPr>
        <w:widowControl w:val="0"/>
        <w:spacing w:line="280" w:lineRule="atLeast"/>
        <w:jc w:val="both"/>
        <w:rPr>
          <w:rFonts w:ascii="Helvetica" w:hAnsi="Helvetica" w:cs="Calibri"/>
          <w:sz w:val="20"/>
          <w:szCs w:val="20"/>
          <w:lang w:val="en-US"/>
        </w:rPr>
      </w:pPr>
    </w:p>
    <w:p w:rsidR="00984E45" w:rsidRPr="00984E45" w:rsidRDefault="0041361C" w:rsidP="00984E45">
      <w:pPr>
        <w:widowControl w:val="0"/>
        <w:spacing w:line="280" w:lineRule="atLeast"/>
        <w:jc w:val="both"/>
        <w:rPr>
          <w:rFonts w:ascii="Helvetica" w:hAnsi="Helvetica" w:cs="Calibri"/>
          <w:sz w:val="20"/>
          <w:szCs w:val="20"/>
          <w:lang w:val="en-US"/>
        </w:rPr>
      </w:pPr>
      <w:r>
        <w:rPr>
          <w:rFonts w:ascii="Helvetica" w:hAnsi="Helvetica" w:cs="Calibri"/>
          <w:sz w:val="20"/>
          <w:szCs w:val="20"/>
          <w:lang w:val="en-US"/>
        </w:rPr>
        <w:t>(5</w:t>
      </w:r>
      <w:r w:rsidR="00FB31A6">
        <w:rPr>
          <w:rFonts w:ascii="Helvetica" w:hAnsi="Helvetica" w:cs="Calibri"/>
          <w:sz w:val="20"/>
          <w:szCs w:val="20"/>
          <w:lang w:val="en-US"/>
        </w:rPr>
        <w:t xml:space="preserve">) </w:t>
      </w:r>
      <w:r w:rsidR="00984E45" w:rsidRPr="00984E45">
        <w:rPr>
          <w:rFonts w:ascii="Helvetica" w:hAnsi="Helvetica" w:cs="Calibri" w:hint="cs"/>
          <w:sz w:val="20"/>
          <w:szCs w:val="20"/>
          <w:lang w:val="en-US"/>
        </w:rPr>
        <w:t xml:space="preserve">Izvajalec se obvezuje, da bo vse podatke do katerih bo na kakršnikoli način prišel pri izvajanju storitev po tej pogodbi, varoval kot poslovno skrivnost naročnika. </w:t>
      </w:r>
    </w:p>
    <w:p w:rsidR="00984E45" w:rsidRDefault="00984E45" w:rsidP="00984E45">
      <w:pPr>
        <w:widowControl w:val="0"/>
        <w:spacing w:line="280" w:lineRule="atLeast"/>
        <w:jc w:val="both"/>
        <w:rPr>
          <w:rFonts w:ascii="Helvetica" w:hAnsi="Helvetica" w:cs="Calibri"/>
          <w:sz w:val="20"/>
          <w:szCs w:val="20"/>
          <w:lang w:val="en-US"/>
        </w:rPr>
      </w:pPr>
    </w:p>
    <w:p w:rsidR="009A5ED4" w:rsidRDefault="009A5ED4" w:rsidP="009A5ED4">
      <w:pPr>
        <w:widowControl w:val="0"/>
        <w:spacing w:line="280" w:lineRule="atLeast"/>
        <w:jc w:val="center"/>
        <w:rPr>
          <w:rFonts w:ascii="Helvetica" w:hAnsi="Helvetica" w:cs="Calibri"/>
          <w:sz w:val="20"/>
          <w:szCs w:val="20"/>
          <w:lang w:val="en-US"/>
        </w:rPr>
      </w:pPr>
      <w:r w:rsidRPr="009A5ED4">
        <w:rPr>
          <w:rFonts w:ascii="Helvetica" w:hAnsi="Helvetica" w:cs="Calibri"/>
          <w:sz w:val="20"/>
          <w:szCs w:val="20"/>
          <w:lang w:val="en-US"/>
        </w:rPr>
        <w:t>7.</w:t>
      </w:r>
      <w:r>
        <w:rPr>
          <w:rFonts w:ascii="Helvetica" w:hAnsi="Helvetica" w:cs="Calibri"/>
          <w:sz w:val="20"/>
          <w:szCs w:val="20"/>
          <w:lang w:val="en-US"/>
        </w:rPr>
        <w:t xml:space="preserve"> člen</w:t>
      </w:r>
    </w:p>
    <w:p w:rsidR="009A5ED4" w:rsidRPr="00984E45" w:rsidRDefault="009A5ED4" w:rsidP="009A5ED4">
      <w:pPr>
        <w:widowControl w:val="0"/>
        <w:spacing w:line="280" w:lineRule="atLeast"/>
        <w:jc w:val="center"/>
        <w:rPr>
          <w:rFonts w:ascii="Helvetica" w:hAnsi="Helvetica" w:cs="Calibri"/>
          <w:sz w:val="20"/>
          <w:szCs w:val="20"/>
          <w:lang w:val="en-US"/>
        </w:rPr>
      </w:pPr>
    </w:p>
    <w:p w:rsidR="00EC40BB" w:rsidRPr="00EC40BB" w:rsidRDefault="009A5ED4" w:rsidP="00EC40BB">
      <w:pPr>
        <w:widowControl w:val="0"/>
        <w:spacing w:line="280" w:lineRule="atLeast"/>
        <w:jc w:val="both"/>
        <w:rPr>
          <w:rFonts w:ascii="Helvetica" w:hAnsi="Helvetica" w:cs="Calibri"/>
          <w:sz w:val="20"/>
          <w:szCs w:val="20"/>
        </w:rPr>
      </w:pPr>
      <w:r w:rsidRPr="009A5ED4">
        <w:rPr>
          <w:rFonts w:ascii="Helvetica" w:hAnsi="Helvetica" w:cs="Calibri" w:hint="cs"/>
          <w:sz w:val="20"/>
          <w:szCs w:val="20"/>
          <w:lang w:val="en-US"/>
        </w:rPr>
        <w:t>(1</w:t>
      </w:r>
      <w:r>
        <w:rPr>
          <w:rFonts w:ascii="Helvetica" w:hAnsi="Helvetica" w:cs="Calibri" w:hint="cs"/>
          <w:sz w:val="20"/>
          <w:szCs w:val="20"/>
          <w:lang w:val="en-US"/>
        </w:rPr>
        <w:t xml:space="preserve">) </w:t>
      </w:r>
      <w:r w:rsidRPr="009A5ED4">
        <w:rPr>
          <w:rFonts w:ascii="Helvetica" w:hAnsi="Helvetica" w:cs="Calibri" w:hint="cs"/>
          <w:sz w:val="20"/>
          <w:szCs w:val="20"/>
          <w:lang w:val="en-US"/>
        </w:rPr>
        <w:t xml:space="preserve">Izvajalec se zaveže delo opraviti kakovostno in po pravilih stroke. Kakovost opravljenega dela kontrolira pooblaščeni predstavnik naročnika. </w:t>
      </w:r>
      <w:r w:rsidR="00EC40BB" w:rsidRPr="00EC40BB">
        <w:rPr>
          <w:rFonts w:ascii="Helvetica" w:hAnsi="Helvetica" w:cs="Calibri"/>
          <w:sz w:val="20"/>
          <w:szCs w:val="20"/>
        </w:rPr>
        <w:t xml:space="preserve">Če naročnik oceni, da pogodbene obveznosti niso izpolnjene dovolj kakovostno, bo na to opozoril izvajalca in mu postavil rok, do katerega mora le ta kakovost izboljšati. Če naročnik poda pisne pripombe, jih je izvajalec dolžan odpraviti v roku treh dni. V primeru, da izvajalec kakovost ne izboljša oz. pisnih pripomb ne odpravi lahko naročnik unovči finančno zavarovanje za dobro izvedbo pogodbenih obveznosti. </w:t>
      </w:r>
    </w:p>
    <w:p w:rsidR="009A5ED4" w:rsidRDefault="009A5ED4" w:rsidP="009A5ED4">
      <w:pPr>
        <w:widowControl w:val="0"/>
        <w:spacing w:line="280" w:lineRule="atLeast"/>
        <w:jc w:val="both"/>
        <w:rPr>
          <w:rFonts w:ascii="Helvetica" w:hAnsi="Helvetica" w:cs="Calibri"/>
          <w:sz w:val="20"/>
          <w:szCs w:val="20"/>
          <w:lang w:val="en-US"/>
        </w:rPr>
      </w:pPr>
    </w:p>
    <w:p w:rsidR="009A5ED4" w:rsidRDefault="009A5ED4" w:rsidP="009A5ED4">
      <w:pPr>
        <w:widowControl w:val="0"/>
        <w:spacing w:line="280" w:lineRule="atLeast"/>
        <w:jc w:val="both"/>
        <w:rPr>
          <w:rFonts w:ascii="Helvetica" w:hAnsi="Helvetica" w:cs="Calibri"/>
          <w:sz w:val="20"/>
          <w:szCs w:val="20"/>
          <w:lang w:val="en-US"/>
        </w:rPr>
      </w:pPr>
      <w:r>
        <w:rPr>
          <w:rFonts w:ascii="Helvetica" w:hAnsi="Helvetica" w:cs="Calibri"/>
          <w:sz w:val="20"/>
          <w:szCs w:val="20"/>
          <w:lang w:val="en-US"/>
        </w:rPr>
        <w:t xml:space="preserve">(2) </w:t>
      </w:r>
      <w:r w:rsidRPr="009A5ED4">
        <w:rPr>
          <w:rFonts w:ascii="Helvetica" w:hAnsi="Helvetica" w:cs="Calibri" w:hint="cs"/>
          <w:sz w:val="20"/>
          <w:szCs w:val="20"/>
          <w:lang w:val="en-US"/>
        </w:rPr>
        <w:t xml:space="preserve">Izvajalec se zaveže, da bo delo opravljal tako, da ne bo moten delovni proces naročnika. </w:t>
      </w:r>
    </w:p>
    <w:p w:rsidR="009A5ED4" w:rsidRPr="009A5ED4" w:rsidRDefault="009A5ED4" w:rsidP="009A5ED4">
      <w:pPr>
        <w:widowControl w:val="0"/>
        <w:spacing w:line="280" w:lineRule="atLeast"/>
        <w:jc w:val="both"/>
        <w:rPr>
          <w:rFonts w:ascii="Helvetica" w:hAnsi="Helvetica" w:cs="Calibri"/>
          <w:sz w:val="20"/>
          <w:szCs w:val="20"/>
          <w:lang w:val="en-US"/>
        </w:rPr>
      </w:pPr>
    </w:p>
    <w:p w:rsidR="009A5ED4" w:rsidRDefault="009A5ED4" w:rsidP="009A5ED4">
      <w:pPr>
        <w:widowControl w:val="0"/>
        <w:spacing w:line="280" w:lineRule="atLeast"/>
        <w:jc w:val="both"/>
        <w:rPr>
          <w:rFonts w:ascii="Helvetica" w:hAnsi="Helvetica" w:cs="Calibri"/>
          <w:sz w:val="20"/>
          <w:szCs w:val="20"/>
          <w:lang w:val="en-US"/>
        </w:rPr>
      </w:pPr>
      <w:r>
        <w:rPr>
          <w:rFonts w:ascii="Helvetica" w:hAnsi="Helvetica" w:cs="Calibri"/>
          <w:sz w:val="20"/>
          <w:szCs w:val="20"/>
          <w:lang w:val="en-US"/>
        </w:rPr>
        <w:t xml:space="preserve">(3) </w:t>
      </w:r>
      <w:r w:rsidRPr="009A5ED4">
        <w:rPr>
          <w:rFonts w:ascii="Helvetica" w:hAnsi="Helvetica" w:cs="Calibri" w:hint="cs"/>
          <w:sz w:val="20"/>
          <w:szCs w:val="20"/>
          <w:lang w:val="en-US"/>
        </w:rPr>
        <w:t xml:space="preserve">Izvajalec je dolžan prilagoditi delovni čas izvajanja storitev po tej pogodbi v skladu z navodili naročnika. </w:t>
      </w:r>
    </w:p>
    <w:p w:rsidR="009A5ED4" w:rsidRPr="009A5ED4" w:rsidRDefault="009A5ED4" w:rsidP="009A5ED4">
      <w:pPr>
        <w:widowControl w:val="0"/>
        <w:spacing w:line="280" w:lineRule="atLeast"/>
        <w:jc w:val="both"/>
        <w:rPr>
          <w:rFonts w:ascii="Helvetica" w:hAnsi="Helvetica" w:cs="Calibri"/>
          <w:sz w:val="20"/>
          <w:szCs w:val="20"/>
          <w:lang w:val="en-US"/>
        </w:rPr>
      </w:pPr>
    </w:p>
    <w:p w:rsidR="00EC40BB" w:rsidRPr="00EC40BB" w:rsidRDefault="009A5ED4" w:rsidP="00EC40BB">
      <w:pPr>
        <w:widowControl w:val="0"/>
        <w:spacing w:line="280" w:lineRule="atLeast"/>
        <w:jc w:val="both"/>
        <w:rPr>
          <w:rFonts w:ascii="Helvetica" w:hAnsi="Helvetica" w:cs="Calibri"/>
          <w:sz w:val="20"/>
          <w:szCs w:val="20"/>
        </w:rPr>
      </w:pPr>
      <w:r>
        <w:rPr>
          <w:rFonts w:ascii="Helvetica" w:hAnsi="Helvetica" w:cs="Calibri"/>
          <w:sz w:val="20"/>
          <w:szCs w:val="20"/>
          <w:lang w:val="en-US"/>
        </w:rPr>
        <w:t xml:space="preserve">(4) </w:t>
      </w:r>
      <w:r w:rsidRPr="009A5ED4">
        <w:rPr>
          <w:rFonts w:ascii="Helvetica" w:hAnsi="Helvetica" w:cs="Calibri" w:hint="cs"/>
          <w:sz w:val="20"/>
          <w:szCs w:val="20"/>
          <w:lang w:val="en-US"/>
        </w:rPr>
        <w:t xml:space="preserve">Izvajalec odgovarja za vso nastalo škodo, ki jo zaradi malomarnosti in nestrokovnosti povzroči njegovo osebje. </w:t>
      </w:r>
      <w:r w:rsidR="00EC40BB" w:rsidRPr="00EC40BB">
        <w:rPr>
          <w:rFonts w:ascii="Helvetica" w:hAnsi="Helvetica" w:cs="Calibri"/>
          <w:iCs/>
          <w:sz w:val="20"/>
          <w:szCs w:val="20"/>
        </w:rPr>
        <w:t>O nastanku škode je izvajalec dolžan naročnika nemudoma obvestiti. Povzročena škoda se ugotovi ob skupnem ogledu skrbnikov te pogodbe.</w:t>
      </w:r>
    </w:p>
    <w:p w:rsidR="009A5ED4" w:rsidRPr="009A5ED4" w:rsidRDefault="009A5ED4" w:rsidP="009A5ED4">
      <w:pPr>
        <w:widowControl w:val="0"/>
        <w:spacing w:line="280" w:lineRule="atLeast"/>
        <w:jc w:val="both"/>
        <w:rPr>
          <w:rFonts w:ascii="Helvetica" w:hAnsi="Helvetica" w:cs="Calibri"/>
          <w:sz w:val="20"/>
          <w:szCs w:val="20"/>
          <w:lang w:val="en-US"/>
        </w:rPr>
      </w:pPr>
    </w:p>
    <w:p w:rsidR="009A5ED4" w:rsidRDefault="009A5ED4" w:rsidP="009A5ED4">
      <w:pPr>
        <w:widowControl w:val="0"/>
        <w:spacing w:line="280" w:lineRule="atLeast"/>
        <w:jc w:val="both"/>
        <w:rPr>
          <w:rFonts w:ascii="Helvetica" w:hAnsi="Helvetica" w:cs="Calibri"/>
          <w:sz w:val="20"/>
          <w:szCs w:val="20"/>
          <w:lang w:val="en-US"/>
        </w:rPr>
      </w:pPr>
      <w:r>
        <w:rPr>
          <w:rFonts w:ascii="Helvetica" w:hAnsi="Helvetica" w:cs="Calibri"/>
          <w:bCs/>
          <w:sz w:val="20"/>
          <w:szCs w:val="20"/>
          <w:lang w:val="en-US"/>
        </w:rPr>
        <w:t>(5</w:t>
      </w:r>
      <w:r w:rsidRPr="009A5ED4">
        <w:rPr>
          <w:rFonts w:ascii="Helvetica" w:hAnsi="Helvetica" w:cs="Calibri"/>
          <w:bCs/>
          <w:sz w:val="20"/>
          <w:szCs w:val="20"/>
          <w:lang w:val="en-US"/>
        </w:rPr>
        <w:t>)</w:t>
      </w:r>
      <w:r>
        <w:rPr>
          <w:rFonts w:ascii="Helvetica" w:hAnsi="Helvetica" w:cs="Calibri"/>
          <w:b/>
          <w:bCs/>
          <w:sz w:val="20"/>
          <w:szCs w:val="20"/>
          <w:lang w:val="en-US"/>
        </w:rPr>
        <w:t xml:space="preserve"> </w:t>
      </w:r>
      <w:r w:rsidRPr="009A5ED4">
        <w:rPr>
          <w:rFonts w:ascii="Helvetica" w:hAnsi="Helvetica" w:cs="Calibri" w:hint="cs"/>
          <w:sz w:val="20"/>
          <w:szCs w:val="20"/>
          <w:lang w:val="en-US"/>
        </w:rPr>
        <w:t xml:space="preserve">Izvajalec prevzame vso odgovornost za škodo, ki nastane v zvezi z dejavnostjo čiščenja. </w:t>
      </w:r>
    </w:p>
    <w:p w:rsidR="00EC40BB" w:rsidRDefault="00EC40BB" w:rsidP="009A5ED4">
      <w:pPr>
        <w:widowControl w:val="0"/>
        <w:spacing w:line="280" w:lineRule="atLeast"/>
        <w:jc w:val="both"/>
        <w:rPr>
          <w:rFonts w:ascii="Helvetica" w:hAnsi="Helvetica" w:cs="Calibri"/>
          <w:sz w:val="20"/>
          <w:szCs w:val="20"/>
          <w:lang w:val="en-US"/>
        </w:rPr>
      </w:pPr>
    </w:p>
    <w:p w:rsidR="00EC40BB" w:rsidRPr="00025BBB" w:rsidRDefault="00EC40BB" w:rsidP="00EC40BB">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(6) Izvajalec se zavezuje pred podpisom pogodbe naročniku predložiti cenik dodatnih del. </w:t>
      </w:r>
    </w:p>
    <w:p w:rsidR="009A5ED4" w:rsidRPr="009A5ED4" w:rsidRDefault="009A5ED4" w:rsidP="009A5ED4">
      <w:pPr>
        <w:widowControl w:val="0"/>
        <w:spacing w:line="280" w:lineRule="atLeast"/>
        <w:jc w:val="both"/>
        <w:rPr>
          <w:rFonts w:ascii="Helvetica" w:hAnsi="Helvetica" w:cs="Calibri"/>
          <w:sz w:val="20"/>
          <w:szCs w:val="20"/>
          <w:lang w:val="en-US"/>
        </w:rPr>
      </w:pPr>
    </w:p>
    <w:p w:rsidR="00CE1F97" w:rsidRDefault="00D4312A" w:rsidP="00D4312A">
      <w:pPr>
        <w:widowControl w:val="0"/>
        <w:spacing w:line="280" w:lineRule="atLeast"/>
        <w:jc w:val="center"/>
        <w:rPr>
          <w:rFonts w:ascii="Helvetica" w:hAnsi="Helvetica" w:cs="Calibri"/>
          <w:b/>
          <w:sz w:val="20"/>
          <w:szCs w:val="20"/>
        </w:rPr>
      </w:pPr>
      <w:r w:rsidRPr="00D4312A">
        <w:rPr>
          <w:rFonts w:ascii="Helvetica" w:hAnsi="Helvetica" w:cs="Calibri"/>
          <w:b/>
          <w:sz w:val="20"/>
          <w:szCs w:val="20"/>
        </w:rPr>
        <w:t>OBVEZNOSTI NAROČNIKA</w:t>
      </w:r>
    </w:p>
    <w:p w:rsidR="00D4312A" w:rsidRDefault="00D4312A" w:rsidP="00D4312A">
      <w:pPr>
        <w:widowControl w:val="0"/>
        <w:spacing w:line="280" w:lineRule="atLeast"/>
        <w:jc w:val="center"/>
        <w:rPr>
          <w:rFonts w:ascii="Helvetica" w:hAnsi="Helvetica" w:cs="Calibri"/>
          <w:b/>
          <w:sz w:val="20"/>
          <w:szCs w:val="20"/>
        </w:rPr>
      </w:pPr>
    </w:p>
    <w:p w:rsidR="00D4312A" w:rsidRPr="00D4312A" w:rsidRDefault="00D4312A" w:rsidP="00D4312A">
      <w:pPr>
        <w:widowControl w:val="0"/>
        <w:spacing w:line="280" w:lineRule="atLeast"/>
        <w:jc w:val="center"/>
        <w:rPr>
          <w:rFonts w:ascii="Helvetica" w:hAnsi="Helvetica" w:cs="Calibri"/>
          <w:sz w:val="20"/>
          <w:szCs w:val="20"/>
        </w:rPr>
      </w:pPr>
      <w:r>
        <w:rPr>
          <w:rFonts w:ascii="Helvetica" w:hAnsi="Helvetica" w:cs="Calibri"/>
          <w:sz w:val="20"/>
          <w:szCs w:val="20"/>
        </w:rPr>
        <w:t>8. člen</w:t>
      </w:r>
    </w:p>
    <w:p w:rsidR="00CE1F97" w:rsidRDefault="00CE1F97" w:rsidP="00CE1F97">
      <w:pPr>
        <w:widowControl w:val="0"/>
        <w:spacing w:line="280" w:lineRule="atLeast"/>
        <w:jc w:val="center"/>
        <w:rPr>
          <w:rFonts w:ascii="Helvetica" w:hAnsi="Helvetica" w:cs="Calibri"/>
          <w:sz w:val="20"/>
          <w:szCs w:val="20"/>
        </w:rPr>
      </w:pPr>
    </w:p>
    <w:p w:rsidR="001B7E38" w:rsidRDefault="0041361C" w:rsidP="001B7E38">
      <w:pPr>
        <w:widowControl w:val="0"/>
        <w:spacing w:line="280" w:lineRule="atLeast"/>
        <w:jc w:val="both"/>
        <w:rPr>
          <w:rFonts w:ascii="Helvetica" w:hAnsi="Helvetica" w:cs="Calibri"/>
          <w:sz w:val="20"/>
          <w:szCs w:val="20"/>
          <w:lang w:val="en-US"/>
        </w:rPr>
      </w:pPr>
      <w:r>
        <w:rPr>
          <w:rFonts w:ascii="Helvetica" w:hAnsi="Helvetica" w:cs="Calibri"/>
          <w:sz w:val="20"/>
          <w:szCs w:val="20"/>
          <w:lang w:val="en-US"/>
        </w:rPr>
        <w:t xml:space="preserve">(1) </w:t>
      </w:r>
      <w:r w:rsidR="001B7E38" w:rsidRPr="001B7E38">
        <w:rPr>
          <w:rFonts w:ascii="Helvetica" w:hAnsi="Helvetica" w:cs="Calibri" w:hint="cs"/>
          <w:sz w:val="20"/>
          <w:szCs w:val="20"/>
          <w:lang w:val="en-US"/>
        </w:rPr>
        <w:t>Naročnik je dolžan izvajalcu brezplačno zagotoviti toplo in hladno vodo ter električno energijo za čistilne stroje. Naročnik je dolžan izvajalcu brezplačno zagotoviti primerne prostore za skladiščenje čistil in delovnih sredstev ter prostore za preoblačenje osebja izvajalca in shranjevanje njihovih oblačil</w:t>
      </w:r>
      <w:r w:rsidR="00071D45">
        <w:rPr>
          <w:rFonts w:ascii="Helvetica" w:hAnsi="Helvetica" w:cs="Calibri"/>
          <w:sz w:val="20"/>
          <w:szCs w:val="20"/>
          <w:lang w:val="en-US"/>
        </w:rPr>
        <w:t xml:space="preserve"> </w:t>
      </w:r>
      <w:r w:rsidR="00071D45">
        <w:rPr>
          <w:rFonts w:ascii="Helvetica" w:hAnsi="Helvetica" w:cs="Calibri"/>
          <w:sz w:val="20"/>
          <w:szCs w:val="20"/>
          <w:lang w:val="sk-SK"/>
        </w:rPr>
        <w:t>ter</w:t>
      </w:r>
      <w:r w:rsidR="00071D45" w:rsidRPr="00071D45">
        <w:rPr>
          <w:rFonts w:ascii="Helvetica" w:hAnsi="Helvetica" w:cs="Calibri"/>
          <w:sz w:val="20"/>
          <w:szCs w:val="20"/>
          <w:lang w:val="sk-SK"/>
        </w:rPr>
        <w:t xml:space="preserve"> kartice za elektronsko evidentiranje prisotnosti izvajalcev.</w:t>
      </w:r>
      <w:r w:rsidR="00071D45">
        <w:rPr>
          <w:rFonts w:ascii="Helvetica" w:hAnsi="Helvetica" w:cs="Calibri"/>
          <w:sz w:val="20"/>
          <w:szCs w:val="20"/>
          <w:lang w:val="en-US"/>
        </w:rPr>
        <w:t xml:space="preserve"> </w:t>
      </w:r>
      <w:r w:rsidR="001B7E38" w:rsidRPr="001B7E38">
        <w:rPr>
          <w:rFonts w:ascii="Helvetica" w:hAnsi="Helvetica" w:cs="Calibri" w:hint="cs"/>
          <w:sz w:val="20"/>
          <w:szCs w:val="20"/>
          <w:lang w:val="en-US"/>
        </w:rPr>
        <w:t xml:space="preserve">Naročnik izvajalcu zagotovi vso papirno konfekcijo (toaletni papir, papirnate brisače za enkratno uporabo) in tekoče milo. </w:t>
      </w:r>
    </w:p>
    <w:p w:rsidR="00071D45" w:rsidRPr="001B7E38" w:rsidRDefault="00071D45" w:rsidP="001B7E38">
      <w:pPr>
        <w:widowControl w:val="0"/>
        <w:spacing w:line="280" w:lineRule="atLeast"/>
        <w:jc w:val="both"/>
        <w:rPr>
          <w:rFonts w:ascii="Helvetica" w:hAnsi="Helvetica" w:cs="Calibri"/>
          <w:sz w:val="20"/>
          <w:szCs w:val="20"/>
          <w:lang w:val="en-US"/>
        </w:rPr>
      </w:pPr>
    </w:p>
    <w:p w:rsidR="001B7E38" w:rsidRDefault="00071D45" w:rsidP="001B7E38">
      <w:pPr>
        <w:widowControl w:val="0"/>
        <w:spacing w:line="280" w:lineRule="atLeast"/>
        <w:jc w:val="both"/>
        <w:rPr>
          <w:rFonts w:ascii="Helvetica" w:hAnsi="Helvetica" w:cs="Calibri"/>
          <w:sz w:val="20"/>
          <w:szCs w:val="20"/>
          <w:lang w:val="en-US"/>
        </w:rPr>
      </w:pPr>
      <w:r>
        <w:rPr>
          <w:rFonts w:ascii="Helvetica" w:hAnsi="Helvetica" w:cs="Calibri"/>
          <w:sz w:val="20"/>
          <w:szCs w:val="20"/>
          <w:lang w:val="en-US"/>
        </w:rPr>
        <w:t xml:space="preserve">(2) </w:t>
      </w:r>
      <w:r w:rsidR="001B7E38" w:rsidRPr="001B7E38">
        <w:rPr>
          <w:rFonts w:ascii="Helvetica" w:hAnsi="Helvetica" w:cs="Calibri" w:hint="cs"/>
          <w:sz w:val="20"/>
          <w:szCs w:val="20"/>
          <w:lang w:val="en-US"/>
        </w:rPr>
        <w:t xml:space="preserve">Naročnik se obvezuje izvajalca storitev seznaniti z vsemi značilnostmi svojega poslovanja in drugimi informacijami, ki so potrebne za nemoteno izvajanje storitev. </w:t>
      </w:r>
    </w:p>
    <w:p w:rsidR="00071D45" w:rsidRPr="001B7E38" w:rsidRDefault="00071D45" w:rsidP="001B7E38">
      <w:pPr>
        <w:widowControl w:val="0"/>
        <w:spacing w:line="280" w:lineRule="atLeast"/>
        <w:jc w:val="both"/>
        <w:rPr>
          <w:rFonts w:ascii="Helvetica" w:hAnsi="Helvetica" w:cs="Calibri"/>
          <w:sz w:val="20"/>
          <w:szCs w:val="20"/>
          <w:lang w:val="en-US"/>
        </w:rPr>
      </w:pPr>
    </w:p>
    <w:p w:rsidR="001B7E38" w:rsidRDefault="00071D45" w:rsidP="00071D45">
      <w:pPr>
        <w:widowControl w:val="0"/>
        <w:spacing w:line="280" w:lineRule="atLeast"/>
        <w:jc w:val="center"/>
        <w:rPr>
          <w:rFonts w:ascii="Helvetica" w:hAnsi="Helvetica" w:cs="Calibri"/>
          <w:bCs/>
          <w:sz w:val="20"/>
          <w:szCs w:val="20"/>
          <w:lang w:val="en-US"/>
        </w:rPr>
      </w:pPr>
      <w:r w:rsidRPr="00071D45">
        <w:rPr>
          <w:rFonts w:ascii="Helvetica" w:hAnsi="Helvetica" w:cs="Calibri"/>
          <w:bCs/>
          <w:sz w:val="20"/>
          <w:szCs w:val="20"/>
          <w:lang w:val="en-US"/>
        </w:rPr>
        <w:t>9. člen</w:t>
      </w:r>
    </w:p>
    <w:p w:rsidR="00071D45" w:rsidRPr="00071D45" w:rsidRDefault="00071D45" w:rsidP="00071D45">
      <w:pPr>
        <w:widowControl w:val="0"/>
        <w:spacing w:line="280" w:lineRule="atLeast"/>
        <w:jc w:val="center"/>
        <w:rPr>
          <w:rFonts w:ascii="Helvetica" w:hAnsi="Helvetica" w:cs="Calibri"/>
          <w:sz w:val="20"/>
          <w:szCs w:val="20"/>
          <w:lang w:val="en-US"/>
        </w:rPr>
      </w:pPr>
    </w:p>
    <w:p w:rsidR="001B7E38" w:rsidRDefault="001B7E38" w:rsidP="001B7E38">
      <w:pPr>
        <w:widowControl w:val="0"/>
        <w:spacing w:line="280" w:lineRule="atLeast"/>
        <w:jc w:val="both"/>
        <w:rPr>
          <w:rFonts w:ascii="Helvetica" w:hAnsi="Helvetica" w:cs="Calibri"/>
          <w:sz w:val="20"/>
          <w:szCs w:val="20"/>
          <w:lang w:val="en-US"/>
        </w:rPr>
      </w:pPr>
      <w:r w:rsidRPr="001B7E38">
        <w:rPr>
          <w:rFonts w:ascii="Helvetica" w:hAnsi="Helvetica" w:cs="Calibri" w:hint="cs"/>
          <w:sz w:val="20"/>
          <w:szCs w:val="20"/>
          <w:lang w:val="en-US"/>
        </w:rPr>
        <w:t xml:space="preserve">Naročnik bo pisno obveščal izvajalca o prejetih odškodninskih zahtevkih iz naslova odgovornosti izvajalca in obvestil oškodovance, ki vlagajo odškodninske zahtevke iz tega naslova, da bo njihovo reševanje prevzel izvajalec. </w:t>
      </w:r>
    </w:p>
    <w:p w:rsidR="00071D45" w:rsidRPr="001B7E38" w:rsidRDefault="00071D45" w:rsidP="001B7E38">
      <w:pPr>
        <w:widowControl w:val="0"/>
        <w:spacing w:line="280" w:lineRule="atLeast"/>
        <w:jc w:val="both"/>
        <w:rPr>
          <w:rFonts w:ascii="Helvetica" w:hAnsi="Helvetica" w:cs="Calibri"/>
          <w:sz w:val="20"/>
          <w:szCs w:val="20"/>
          <w:lang w:val="en-US"/>
        </w:rPr>
      </w:pPr>
    </w:p>
    <w:p w:rsidR="001B7E38" w:rsidRDefault="00071D45" w:rsidP="00071D45">
      <w:pPr>
        <w:widowControl w:val="0"/>
        <w:spacing w:line="280" w:lineRule="atLeast"/>
        <w:jc w:val="center"/>
        <w:rPr>
          <w:rFonts w:ascii="Helvetica" w:hAnsi="Helvetica" w:cs="Calibri"/>
          <w:bCs/>
          <w:sz w:val="20"/>
          <w:szCs w:val="20"/>
          <w:lang w:val="en-US"/>
        </w:rPr>
      </w:pPr>
      <w:r w:rsidRPr="00071D45">
        <w:rPr>
          <w:rFonts w:ascii="Helvetica" w:hAnsi="Helvetica" w:cs="Calibri"/>
          <w:bCs/>
          <w:sz w:val="20"/>
          <w:szCs w:val="20"/>
          <w:lang w:val="en-US"/>
        </w:rPr>
        <w:t>10. člen</w:t>
      </w:r>
    </w:p>
    <w:p w:rsidR="00071D45" w:rsidRPr="00071D45" w:rsidRDefault="00071D45" w:rsidP="00071D45">
      <w:pPr>
        <w:widowControl w:val="0"/>
        <w:spacing w:line="280" w:lineRule="atLeast"/>
        <w:jc w:val="center"/>
        <w:rPr>
          <w:rFonts w:ascii="Helvetica" w:hAnsi="Helvetica" w:cs="Calibri"/>
          <w:sz w:val="20"/>
          <w:szCs w:val="20"/>
          <w:lang w:val="en-US"/>
        </w:rPr>
      </w:pPr>
    </w:p>
    <w:p w:rsidR="001B7E38" w:rsidRDefault="001B7E38" w:rsidP="001B7E38">
      <w:pPr>
        <w:widowControl w:val="0"/>
        <w:spacing w:line="280" w:lineRule="atLeast"/>
        <w:jc w:val="both"/>
        <w:rPr>
          <w:rFonts w:ascii="Helvetica" w:hAnsi="Helvetica" w:cs="Calibri"/>
          <w:sz w:val="20"/>
          <w:szCs w:val="20"/>
          <w:lang w:val="en-US"/>
        </w:rPr>
      </w:pPr>
      <w:r w:rsidRPr="001B7E38">
        <w:rPr>
          <w:rFonts w:ascii="Helvetica" w:hAnsi="Helvetica" w:cs="Calibri" w:hint="cs"/>
          <w:sz w:val="20"/>
          <w:szCs w:val="20"/>
          <w:lang w:val="en-US"/>
        </w:rPr>
        <w:t>V primeru nastale škode zaradi vzrokov, opredel</w:t>
      </w:r>
      <w:r w:rsidR="006C64FF">
        <w:rPr>
          <w:rFonts w:ascii="Helvetica" w:hAnsi="Helvetica" w:cs="Calibri" w:hint="cs"/>
          <w:sz w:val="20"/>
          <w:szCs w:val="20"/>
          <w:lang w:val="en-US"/>
        </w:rPr>
        <w:t xml:space="preserve">jenih v </w:t>
      </w:r>
      <w:r w:rsidR="006C64FF">
        <w:rPr>
          <w:rFonts w:ascii="Helvetica" w:hAnsi="Helvetica" w:cs="Calibri"/>
          <w:sz w:val="20"/>
          <w:szCs w:val="20"/>
          <w:lang w:val="en-US"/>
        </w:rPr>
        <w:t>7</w:t>
      </w:r>
      <w:r w:rsidRPr="001B7E38">
        <w:rPr>
          <w:rFonts w:ascii="Helvetica" w:hAnsi="Helvetica" w:cs="Calibri" w:hint="cs"/>
          <w:sz w:val="20"/>
          <w:szCs w:val="20"/>
          <w:lang w:val="en-US"/>
        </w:rPr>
        <w:t xml:space="preserve">. členu te pogodbe, bo naročnik izvajalca o tem pisno obvestil. </w:t>
      </w:r>
    </w:p>
    <w:p w:rsidR="007A1439" w:rsidRDefault="007A1439" w:rsidP="007A1439">
      <w:pPr>
        <w:widowControl w:val="0"/>
        <w:spacing w:line="280" w:lineRule="atLeast"/>
        <w:jc w:val="center"/>
        <w:rPr>
          <w:rFonts w:ascii="Helvetica" w:hAnsi="Helvetica" w:cs="Calibri"/>
          <w:b/>
          <w:bCs/>
          <w:iCs/>
          <w:sz w:val="20"/>
          <w:szCs w:val="20"/>
        </w:rPr>
      </w:pPr>
    </w:p>
    <w:p w:rsidR="007A1439" w:rsidRPr="00EF6F8D" w:rsidRDefault="007A1439" w:rsidP="007A1439">
      <w:pPr>
        <w:widowControl w:val="0"/>
        <w:spacing w:line="280" w:lineRule="atLeast"/>
        <w:jc w:val="center"/>
        <w:rPr>
          <w:rFonts w:ascii="Helvetica" w:hAnsi="Helvetica" w:cs="Calibri"/>
          <w:b/>
          <w:bCs/>
          <w:iCs/>
          <w:sz w:val="20"/>
          <w:szCs w:val="20"/>
        </w:rPr>
      </w:pPr>
      <w:r w:rsidRPr="00EF6F8D">
        <w:rPr>
          <w:rFonts w:ascii="Helvetica" w:hAnsi="Helvetica" w:cs="Calibri"/>
          <w:b/>
          <w:bCs/>
          <w:iCs/>
          <w:sz w:val="20"/>
          <w:szCs w:val="20"/>
        </w:rPr>
        <w:t>POGODBENA CENA</w:t>
      </w:r>
    </w:p>
    <w:p w:rsidR="006C64FF" w:rsidRPr="001B7E38" w:rsidRDefault="006C64FF" w:rsidP="001B7E38">
      <w:pPr>
        <w:widowControl w:val="0"/>
        <w:spacing w:line="280" w:lineRule="atLeast"/>
        <w:jc w:val="both"/>
        <w:rPr>
          <w:rFonts w:ascii="Helvetica" w:hAnsi="Helvetica" w:cs="Calibri"/>
          <w:sz w:val="20"/>
          <w:szCs w:val="20"/>
          <w:lang w:val="en-US"/>
        </w:rPr>
      </w:pPr>
    </w:p>
    <w:p w:rsidR="001B7E38" w:rsidRDefault="006C64FF" w:rsidP="006C64FF">
      <w:pPr>
        <w:widowControl w:val="0"/>
        <w:spacing w:line="280" w:lineRule="atLeast"/>
        <w:jc w:val="center"/>
        <w:rPr>
          <w:rFonts w:ascii="Helvetica" w:hAnsi="Helvetica" w:cs="Calibri"/>
          <w:bCs/>
          <w:sz w:val="20"/>
          <w:szCs w:val="20"/>
          <w:lang w:val="en-US"/>
        </w:rPr>
      </w:pPr>
      <w:r w:rsidRPr="006C64FF">
        <w:rPr>
          <w:rFonts w:ascii="Helvetica" w:hAnsi="Helvetica" w:cs="Calibri"/>
          <w:bCs/>
          <w:sz w:val="20"/>
          <w:szCs w:val="20"/>
          <w:lang w:val="en-US"/>
        </w:rPr>
        <w:t>11. člen</w:t>
      </w:r>
    </w:p>
    <w:p w:rsidR="00B77933" w:rsidRPr="006C64FF" w:rsidRDefault="00B77933" w:rsidP="006C64FF">
      <w:pPr>
        <w:widowControl w:val="0"/>
        <w:spacing w:line="280" w:lineRule="atLeast"/>
        <w:jc w:val="center"/>
        <w:rPr>
          <w:rFonts w:ascii="Helvetica" w:hAnsi="Helvetica" w:cs="Calibri"/>
          <w:sz w:val="20"/>
          <w:szCs w:val="20"/>
          <w:lang w:val="en-US"/>
        </w:rPr>
      </w:pPr>
    </w:p>
    <w:p w:rsidR="00EC40BB" w:rsidRPr="00025BBB" w:rsidRDefault="00EC40BB" w:rsidP="00EC40BB">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(1) Vrednost pogodbenih del po tej pogodbi znaša </w:t>
      </w:r>
      <w:permStart w:id="74872853"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025BBB">
        <w:rPr>
          <w:rFonts w:ascii="Helvetica" w:hAnsi="Helvetica" w:cs="Calibri"/>
          <w:bCs/>
          <w:iCs/>
          <w:sz w:val="20"/>
          <w:szCs w:val="20"/>
        </w:rPr>
        <w:fldChar w:fldCharType="end"/>
      </w:r>
      <w:permEnd w:id="74872853"/>
      <w:r w:rsidRPr="00025BBB">
        <w:rPr>
          <w:rFonts w:ascii="Helvetica" w:hAnsi="Helvetica" w:cs="Calibri"/>
          <w:bCs/>
          <w:iCs/>
          <w:sz w:val="20"/>
          <w:szCs w:val="20"/>
        </w:rPr>
        <w:t xml:space="preserve">  brez DDV in  </w:t>
      </w:r>
      <w:permStart w:id="983914159"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025BBB">
        <w:rPr>
          <w:rFonts w:ascii="Helvetica" w:hAnsi="Helvetica" w:cs="Calibri"/>
          <w:bCs/>
          <w:iCs/>
          <w:sz w:val="20"/>
          <w:szCs w:val="20"/>
        </w:rPr>
        <w:fldChar w:fldCharType="end"/>
      </w:r>
      <w:permEnd w:id="983914159"/>
      <w:r w:rsidRPr="00025BBB">
        <w:rPr>
          <w:rFonts w:ascii="Helvetica" w:hAnsi="Helvetica" w:cs="Calibri"/>
          <w:bCs/>
          <w:iCs/>
          <w:sz w:val="20"/>
          <w:szCs w:val="20"/>
        </w:rPr>
        <w:t xml:space="preserve">  z DDV. </w:t>
      </w:r>
    </w:p>
    <w:p w:rsidR="00EC40BB" w:rsidRPr="00025BBB" w:rsidRDefault="00EC40BB" w:rsidP="00EC40BB">
      <w:pPr>
        <w:widowControl w:val="0"/>
        <w:spacing w:line="280" w:lineRule="atLeast"/>
        <w:jc w:val="both"/>
        <w:rPr>
          <w:rFonts w:ascii="Helvetica" w:hAnsi="Helvetica" w:cs="Calibri"/>
          <w:sz w:val="20"/>
          <w:szCs w:val="20"/>
        </w:rPr>
      </w:pPr>
    </w:p>
    <w:p w:rsidR="00EC40BB" w:rsidRPr="00025BBB" w:rsidRDefault="00EC40BB" w:rsidP="00EC40BB">
      <w:pPr>
        <w:widowControl w:val="0"/>
        <w:spacing w:line="280" w:lineRule="atLeast"/>
        <w:jc w:val="both"/>
        <w:rPr>
          <w:rFonts w:ascii="Helvetica" w:hAnsi="Helvetica" w:cs="Calibri"/>
          <w:sz w:val="20"/>
          <w:szCs w:val="20"/>
        </w:rPr>
      </w:pPr>
      <w:r w:rsidRPr="00025BBB">
        <w:rPr>
          <w:rFonts w:ascii="Helvetica" w:hAnsi="Helvetica" w:cs="Calibri"/>
          <w:sz w:val="20"/>
          <w:szCs w:val="20"/>
        </w:rPr>
        <w:t xml:space="preserve">(2) Naročnik bo izvajalcu za opravljeno delo plačal mesečno </w:t>
      </w:r>
      <w:permStart w:id="1140591981"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025BBB">
        <w:rPr>
          <w:rFonts w:ascii="Helvetica" w:hAnsi="Helvetica" w:cs="Calibri"/>
          <w:bCs/>
          <w:iCs/>
          <w:sz w:val="20"/>
          <w:szCs w:val="20"/>
        </w:rPr>
        <w:fldChar w:fldCharType="end"/>
      </w:r>
      <w:permEnd w:id="1140591981"/>
      <w:r w:rsidRPr="00025BBB">
        <w:rPr>
          <w:rFonts w:ascii="Helvetica" w:hAnsi="Helvetica" w:cs="Calibri"/>
          <w:sz w:val="20"/>
          <w:szCs w:val="20"/>
        </w:rPr>
        <w:t xml:space="preserve"> EUR z DDV ob upoštevanju določb 4. člena te pogodbe. </w:t>
      </w:r>
    </w:p>
    <w:p w:rsidR="00EC40BB" w:rsidRPr="00025BBB" w:rsidRDefault="00EC40BB" w:rsidP="00EC40BB">
      <w:pPr>
        <w:widowControl w:val="0"/>
        <w:spacing w:line="280" w:lineRule="atLeast"/>
        <w:jc w:val="both"/>
        <w:rPr>
          <w:rFonts w:ascii="Helvetica" w:hAnsi="Helvetica" w:cs="Calibri"/>
          <w:sz w:val="20"/>
          <w:szCs w:val="20"/>
        </w:rPr>
      </w:pPr>
    </w:p>
    <w:p w:rsidR="00EC40BB" w:rsidRPr="00025BBB" w:rsidRDefault="00EC40BB" w:rsidP="00EC40BB">
      <w:pPr>
        <w:spacing w:line="280" w:lineRule="atLeast"/>
        <w:jc w:val="both"/>
        <w:rPr>
          <w:rFonts w:ascii="Helvetica" w:hAnsi="Helvetica" w:cs="Arial"/>
          <w:bCs/>
          <w:iCs/>
          <w:sz w:val="20"/>
          <w:szCs w:val="20"/>
        </w:rPr>
      </w:pPr>
      <w:r w:rsidRPr="00025BBB">
        <w:rPr>
          <w:rFonts w:ascii="Helvetica" w:hAnsi="Helvetica" w:cs="Calibri"/>
          <w:sz w:val="20"/>
          <w:szCs w:val="20"/>
        </w:rPr>
        <w:t xml:space="preserve">(3) </w:t>
      </w:r>
      <w:r w:rsidRPr="00025BBB">
        <w:rPr>
          <w:rFonts w:ascii="Helvetica" w:hAnsi="Helvetica" w:cs="Arial"/>
          <w:bCs/>
          <w:iCs/>
          <w:sz w:val="20"/>
          <w:szCs w:val="20"/>
        </w:rPr>
        <w:t xml:space="preserve">Pogodbeni stranki sta soglasni, da so vsi stroški izvajalca vključeni v ceno. Cena vsebuje tudi vse davke (razen DDV), prispevke, dodatke iz naslova delovnega razmerja ali druge dodatke, v skladu s predpisi, takse, pristojbine, stroške soglasij, zavarovanj, garancij, dokazil in certifikatov, licenc in druge stroške. Izvajalec po tej pogodbi ni upravičen do potnih stroškov, niti se za čas na poti, ki ga porabi zaradi izvedbe storitev po tej pogodbi, ne šteje čas, potreben za opravljanje posameznega dela. DDV bo obračunan v skladu z veljavno zakonodajo. </w:t>
      </w:r>
    </w:p>
    <w:p w:rsidR="00EC40BB" w:rsidRPr="00025BBB" w:rsidRDefault="00EC40BB" w:rsidP="00EC40BB">
      <w:pPr>
        <w:widowControl w:val="0"/>
        <w:spacing w:line="280" w:lineRule="atLeast"/>
        <w:jc w:val="both"/>
        <w:rPr>
          <w:rFonts w:ascii="Helvetica" w:hAnsi="Helvetica" w:cs="Calibri"/>
          <w:sz w:val="20"/>
          <w:szCs w:val="20"/>
        </w:rPr>
      </w:pPr>
    </w:p>
    <w:p w:rsidR="00EC40BB" w:rsidRDefault="00EC40BB" w:rsidP="00EC40BB">
      <w:pPr>
        <w:widowControl w:val="0"/>
        <w:spacing w:line="280" w:lineRule="atLeast"/>
        <w:jc w:val="both"/>
        <w:rPr>
          <w:rFonts w:ascii="Helvetica" w:hAnsi="Helvetica" w:cs="Calibri"/>
          <w:bCs/>
          <w:iCs/>
          <w:sz w:val="20"/>
          <w:szCs w:val="20"/>
        </w:rPr>
      </w:pPr>
      <w:r w:rsidRPr="00025BBB">
        <w:rPr>
          <w:rFonts w:ascii="Helvetica" w:hAnsi="Helvetica" w:cs="Calibri"/>
          <w:sz w:val="20"/>
          <w:szCs w:val="20"/>
        </w:rPr>
        <w:t xml:space="preserve">(4) Cene in končna ponudbena vrednost so fiksne do izpolnitve vseh pogodbenih obveznosti z izjemo korekcij vrednosti skladno s 1. in 2. točko 6. člena Pravilnika o načinih valorizacije denarnih obveznosti, ki jih v večletnih pogodbah dogovarjajo pravne osebe javnega sektorja (Uradni list RS, št. 1/04). </w:t>
      </w:r>
      <w:r w:rsidRPr="00025BBB">
        <w:rPr>
          <w:rFonts w:ascii="Helvetica" w:hAnsi="Helvetica" w:cs="Calibri"/>
          <w:bCs/>
          <w:iCs/>
          <w:sz w:val="20"/>
          <w:szCs w:val="20"/>
        </w:rPr>
        <w:t>Kot podlaga za valorizacijo se upošteva indeks cen življenjskih potrebščin, pri čemer se sprememba indeksa cen življenjskih potrebščin upošteva le v znesku, ki je naveden v prilogi k predračunu (OBR-2) kot znesek potreben za nabavo čistil.</w:t>
      </w:r>
    </w:p>
    <w:p w:rsidR="00D1660A" w:rsidRDefault="00D1660A" w:rsidP="00EC40BB">
      <w:pPr>
        <w:widowControl w:val="0"/>
        <w:spacing w:line="280" w:lineRule="atLeast"/>
        <w:jc w:val="both"/>
        <w:rPr>
          <w:rFonts w:ascii="Helvetica" w:hAnsi="Helvetica" w:cs="Calibri"/>
          <w:bCs/>
          <w:iCs/>
          <w:sz w:val="20"/>
          <w:szCs w:val="20"/>
        </w:rPr>
      </w:pPr>
    </w:p>
    <w:p w:rsidR="00D1660A" w:rsidRPr="00687F83" w:rsidRDefault="00D1660A" w:rsidP="00EC40BB">
      <w:pPr>
        <w:widowControl w:val="0"/>
        <w:spacing w:line="280" w:lineRule="atLeast"/>
        <w:jc w:val="both"/>
        <w:rPr>
          <w:rFonts w:ascii="Helvetica" w:hAnsi="Helvetica" w:cs="Calibri"/>
          <w:bCs/>
          <w:iCs/>
          <w:sz w:val="20"/>
          <w:szCs w:val="20"/>
          <w:lang w:val="en-US"/>
        </w:rPr>
      </w:pPr>
      <w:r w:rsidRPr="00687F83">
        <w:rPr>
          <w:rFonts w:ascii="Helvetica" w:hAnsi="Helvetica" w:cs="Calibri"/>
          <w:bCs/>
          <w:iCs/>
          <w:sz w:val="20"/>
          <w:szCs w:val="20"/>
        </w:rPr>
        <w:t xml:space="preserve">(5) </w:t>
      </w:r>
      <w:r w:rsidRPr="00687F83">
        <w:rPr>
          <w:rFonts w:ascii="Helvetica" w:hAnsi="Helvetica" w:cs="Calibri" w:hint="cs"/>
          <w:bCs/>
          <w:iCs/>
          <w:sz w:val="20"/>
          <w:szCs w:val="20"/>
          <w:lang w:val="en-US"/>
        </w:rPr>
        <w:t>Pogodbeni stranki se lahko v primeru nastopa spremenjenih okoliščin kot je sprememba zakonodaje (npr. Zakon o minimalni plači, Zakon o davku na dodano vrednost), ki bi imele vpliv na ponudbeno ceno, dogovorita za korekcijo ponudbene cene (tako za povišanje, kot tudi zmanjšanje).</w:t>
      </w:r>
    </w:p>
    <w:p w:rsidR="00D1660A" w:rsidRPr="00687F83" w:rsidRDefault="00D1660A" w:rsidP="00EC40BB">
      <w:pPr>
        <w:widowControl w:val="0"/>
        <w:spacing w:line="280" w:lineRule="atLeast"/>
        <w:jc w:val="both"/>
        <w:rPr>
          <w:rFonts w:ascii="Helvetica" w:hAnsi="Helvetica" w:cs="Calibri"/>
          <w:bCs/>
          <w:iCs/>
          <w:sz w:val="20"/>
          <w:szCs w:val="20"/>
          <w:lang w:val="en-US"/>
        </w:rPr>
      </w:pPr>
    </w:p>
    <w:p w:rsidR="00D1660A" w:rsidRPr="00687F83" w:rsidRDefault="00D1660A" w:rsidP="00D1660A">
      <w:pPr>
        <w:widowControl w:val="0"/>
        <w:spacing w:line="280" w:lineRule="atLeast"/>
        <w:jc w:val="both"/>
        <w:rPr>
          <w:rFonts w:ascii="Helvetica" w:hAnsi="Helvetica" w:cs="Calibri"/>
          <w:bCs/>
          <w:iCs/>
          <w:sz w:val="20"/>
          <w:szCs w:val="20"/>
          <w:lang w:val="en-US"/>
        </w:rPr>
      </w:pPr>
      <w:r w:rsidRPr="00687F83">
        <w:rPr>
          <w:rFonts w:ascii="Helvetica" w:hAnsi="Helvetica" w:cs="Calibri"/>
          <w:bCs/>
          <w:iCs/>
          <w:sz w:val="20"/>
          <w:szCs w:val="20"/>
          <w:lang w:val="en-US"/>
        </w:rPr>
        <w:t>(6) Uskladitev pogodbene cene zaradi spremembe minimalne plače je dopustna največ enkrat v posameznem koledarskem letu. Uskladitev se lahko nanaša izključno na del pogodbene cene, ki predstavlja strošek dela zaposlenih, ki neposredno izvajajo predmet pogodbe, pri čemer priznani delež stroška dela ne more presegati 85 % pogodbene vrednosti, ne glede na strukturo ponudbene cene.</w:t>
      </w:r>
    </w:p>
    <w:p w:rsidR="00D1660A" w:rsidRPr="00687F83" w:rsidRDefault="00D1660A" w:rsidP="00EC40BB">
      <w:pPr>
        <w:widowControl w:val="0"/>
        <w:spacing w:line="280" w:lineRule="atLeast"/>
        <w:jc w:val="both"/>
        <w:rPr>
          <w:rFonts w:ascii="Helvetica" w:hAnsi="Helvetica" w:cs="Calibri"/>
          <w:sz w:val="20"/>
          <w:szCs w:val="20"/>
        </w:rPr>
      </w:pPr>
    </w:p>
    <w:p w:rsidR="002C3F39" w:rsidRPr="00687F83" w:rsidRDefault="002C3F39" w:rsidP="002C3F39">
      <w:pPr>
        <w:widowControl w:val="0"/>
        <w:spacing w:line="280" w:lineRule="atLeast"/>
        <w:jc w:val="both"/>
        <w:rPr>
          <w:rFonts w:ascii="Helvetica" w:hAnsi="Helvetica" w:cs="Calibri"/>
          <w:sz w:val="20"/>
          <w:szCs w:val="20"/>
          <w:lang w:val="en-US"/>
        </w:rPr>
      </w:pPr>
      <w:r w:rsidRPr="00687F83">
        <w:rPr>
          <w:rFonts w:ascii="Helvetica" w:hAnsi="Helvetica" w:cs="Calibri"/>
          <w:sz w:val="20"/>
          <w:szCs w:val="20"/>
        </w:rPr>
        <w:t xml:space="preserve">(7) </w:t>
      </w:r>
      <w:r w:rsidRPr="00687F83">
        <w:rPr>
          <w:rFonts w:ascii="Helvetica" w:hAnsi="Helvetica" w:cs="Calibri"/>
          <w:sz w:val="20"/>
          <w:szCs w:val="20"/>
          <w:lang w:val="en-US"/>
        </w:rPr>
        <w:t>Izvajalec mora v zahtevku:</w:t>
      </w:r>
    </w:p>
    <w:p w:rsidR="002C3F39" w:rsidRPr="00687F83" w:rsidRDefault="002C3F39" w:rsidP="002C3F39">
      <w:pPr>
        <w:widowControl w:val="0"/>
        <w:numPr>
          <w:ilvl w:val="0"/>
          <w:numId w:val="49"/>
        </w:numPr>
        <w:spacing w:line="280" w:lineRule="atLeast"/>
        <w:jc w:val="both"/>
        <w:rPr>
          <w:rFonts w:ascii="Helvetica" w:hAnsi="Helvetica" w:cs="Calibri"/>
          <w:sz w:val="20"/>
          <w:szCs w:val="20"/>
          <w:lang w:val="en-US"/>
        </w:rPr>
      </w:pPr>
      <w:r w:rsidRPr="00687F83">
        <w:rPr>
          <w:rFonts w:ascii="Helvetica" w:hAnsi="Helvetica" w:cs="Calibri"/>
          <w:sz w:val="20"/>
          <w:szCs w:val="20"/>
          <w:lang w:val="en-US"/>
        </w:rPr>
        <w:t>izkazati delež stroška dela v ponudbeni ceni,</w:t>
      </w:r>
    </w:p>
    <w:p w:rsidR="002C3F39" w:rsidRPr="00687F83" w:rsidRDefault="002C3F39" w:rsidP="002C3F39">
      <w:pPr>
        <w:widowControl w:val="0"/>
        <w:numPr>
          <w:ilvl w:val="0"/>
          <w:numId w:val="49"/>
        </w:numPr>
        <w:spacing w:line="280" w:lineRule="atLeast"/>
        <w:jc w:val="both"/>
        <w:rPr>
          <w:rFonts w:ascii="Helvetica" w:hAnsi="Helvetica" w:cs="Calibri"/>
          <w:sz w:val="20"/>
          <w:szCs w:val="20"/>
          <w:lang w:val="en-US"/>
        </w:rPr>
      </w:pPr>
      <w:r w:rsidRPr="00687F83">
        <w:rPr>
          <w:rFonts w:ascii="Helvetica" w:hAnsi="Helvetica" w:cs="Calibri"/>
          <w:sz w:val="20"/>
          <w:szCs w:val="20"/>
          <w:lang w:val="en-US"/>
        </w:rPr>
        <w:t>predložiti izračun vpliva spremembe minimalne bruto plače na pogodbeno ceno,</w:t>
      </w:r>
    </w:p>
    <w:p w:rsidR="002C3F39" w:rsidRPr="00687F83" w:rsidRDefault="002C3F39" w:rsidP="002C3F39">
      <w:pPr>
        <w:widowControl w:val="0"/>
        <w:numPr>
          <w:ilvl w:val="0"/>
          <w:numId w:val="49"/>
        </w:numPr>
        <w:spacing w:line="280" w:lineRule="atLeast"/>
        <w:jc w:val="both"/>
        <w:rPr>
          <w:rFonts w:ascii="Helvetica" w:hAnsi="Helvetica" w:cs="Calibri"/>
          <w:sz w:val="20"/>
          <w:szCs w:val="20"/>
          <w:lang w:val="en-US"/>
        </w:rPr>
      </w:pPr>
      <w:r w:rsidRPr="00687F83">
        <w:rPr>
          <w:rFonts w:ascii="Helvetica" w:hAnsi="Helvetica" w:cs="Calibri"/>
          <w:sz w:val="20"/>
          <w:szCs w:val="20"/>
          <w:lang w:val="en-US"/>
        </w:rPr>
        <w:t>priložiti ustrezna dokazila o dejanskem vplivu spremembe na stroške izvajanja pogodbe.</w:t>
      </w:r>
    </w:p>
    <w:p w:rsidR="002C3F39" w:rsidRPr="00687F83" w:rsidRDefault="002C3F39" w:rsidP="002C3F39">
      <w:pPr>
        <w:spacing w:line="280" w:lineRule="atLeast"/>
        <w:contextualSpacing/>
        <w:jc w:val="both"/>
        <w:rPr>
          <w:rFonts w:ascii="Helvetica" w:hAnsi="Helvetica" w:cs="Calibri"/>
          <w:sz w:val="20"/>
          <w:szCs w:val="20"/>
          <w:lang w:val="en-US"/>
        </w:rPr>
      </w:pPr>
      <w:r w:rsidRPr="00687F83">
        <w:rPr>
          <w:rFonts w:ascii="Helvetica" w:hAnsi="Helvetica" w:cs="Calibri"/>
          <w:sz w:val="20"/>
          <w:szCs w:val="20"/>
          <w:lang w:val="en-US"/>
        </w:rPr>
        <w:t>Popolna zahteva mora biti vložena najpozneje v 60 dneh od uveljavitve nove višine minimalne plače, sicer pravica do uskladitve za to obdobje preneha.</w:t>
      </w:r>
    </w:p>
    <w:p w:rsidR="002C3F39" w:rsidRPr="00687F83" w:rsidRDefault="002C3F39" w:rsidP="002C3F39">
      <w:pPr>
        <w:widowControl w:val="0"/>
        <w:spacing w:line="280" w:lineRule="atLeast"/>
        <w:ind w:left="720"/>
        <w:jc w:val="both"/>
        <w:rPr>
          <w:rFonts w:ascii="Helvetica" w:hAnsi="Helvetica" w:cs="Calibri"/>
          <w:sz w:val="20"/>
          <w:szCs w:val="20"/>
          <w:lang w:val="en-US"/>
        </w:rPr>
      </w:pPr>
    </w:p>
    <w:p w:rsidR="002C3F39" w:rsidRPr="00687F83" w:rsidRDefault="002C3F39" w:rsidP="002C3F39">
      <w:pPr>
        <w:widowControl w:val="0"/>
        <w:spacing w:line="280" w:lineRule="atLeast"/>
        <w:jc w:val="both"/>
        <w:rPr>
          <w:rFonts w:ascii="Helvetica" w:hAnsi="Helvetica" w:cs="Calibri"/>
          <w:sz w:val="20"/>
          <w:szCs w:val="20"/>
          <w:lang w:val="en-US"/>
        </w:rPr>
      </w:pPr>
      <w:r w:rsidRPr="00687F83">
        <w:rPr>
          <w:rFonts w:ascii="Helvetica" w:hAnsi="Helvetica" w:cs="Calibri"/>
          <w:sz w:val="20"/>
          <w:szCs w:val="20"/>
          <w:lang w:val="en-US"/>
        </w:rPr>
        <w:t xml:space="preserve">(8) Povišanje pogodbene cene se določi sorazmerno z odstotkom povečanja minimalne bruto plače in izključno v obsegu dokazanega vpliva na strošek dela. Uskladitev ne sme presegati dejanskega povišanja stroškov. </w:t>
      </w:r>
    </w:p>
    <w:p w:rsidR="002C3F39" w:rsidRPr="00687F83" w:rsidRDefault="002C3F39" w:rsidP="002C3F39">
      <w:pPr>
        <w:widowControl w:val="0"/>
        <w:spacing w:line="280" w:lineRule="atLeast"/>
        <w:jc w:val="both"/>
        <w:rPr>
          <w:rFonts w:ascii="Helvetica" w:hAnsi="Helvetica" w:cs="Calibri"/>
          <w:sz w:val="20"/>
          <w:szCs w:val="20"/>
          <w:lang w:val="en-US"/>
        </w:rPr>
      </w:pPr>
    </w:p>
    <w:p w:rsidR="002C3F39" w:rsidRPr="00687F83" w:rsidRDefault="002C3F39" w:rsidP="002C3F39">
      <w:pPr>
        <w:widowControl w:val="0"/>
        <w:spacing w:line="280" w:lineRule="atLeast"/>
        <w:jc w:val="both"/>
        <w:rPr>
          <w:rFonts w:ascii="Helvetica" w:hAnsi="Helvetica" w:cs="Calibri"/>
          <w:sz w:val="20"/>
          <w:szCs w:val="20"/>
          <w:lang w:val="en-US"/>
        </w:rPr>
      </w:pPr>
      <w:r w:rsidRPr="00687F83">
        <w:rPr>
          <w:rFonts w:ascii="Helvetica" w:hAnsi="Helvetica" w:cs="Calibri"/>
          <w:sz w:val="20"/>
          <w:szCs w:val="20"/>
          <w:lang w:val="en-US"/>
        </w:rPr>
        <w:t>(9) Uskladitev se ne izvede avtomatično, temveč na podlagi pisnega aneksa k pogodbi, ki ga skleneta pogodbeni stranki.</w:t>
      </w:r>
    </w:p>
    <w:p w:rsidR="002C3F39" w:rsidRPr="00687F83" w:rsidRDefault="002C3F39" w:rsidP="002C3F39">
      <w:pPr>
        <w:widowControl w:val="0"/>
        <w:spacing w:line="280" w:lineRule="atLeast"/>
        <w:jc w:val="both"/>
        <w:rPr>
          <w:rFonts w:ascii="Helvetica" w:hAnsi="Helvetica" w:cs="Calibri"/>
          <w:sz w:val="20"/>
          <w:szCs w:val="20"/>
          <w:lang w:val="en-US"/>
        </w:rPr>
      </w:pPr>
    </w:p>
    <w:p w:rsidR="002C3F39" w:rsidRPr="00687F83" w:rsidRDefault="002C3F39" w:rsidP="002C3F39">
      <w:pPr>
        <w:widowControl w:val="0"/>
        <w:spacing w:line="280" w:lineRule="atLeast"/>
        <w:jc w:val="both"/>
        <w:rPr>
          <w:rFonts w:ascii="Helvetica" w:hAnsi="Helvetica" w:cs="Calibri"/>
          <w:sz w:val="20"/>
          <w:szCs w:val="20"/>
          <w:lang w:val="en-US"/>
        </w:rPr>
      </w:pPr>
      <w:r w:rsidRPr="00687F83">
        <w:rPr>
          <w:rFonts w:ascii="Helvetica" w:hAnsi="Helvetica" w:cs="Calibri"/>
          <w:sz w:val="20"/>
          <w:szCs w:val="20"/>
          <w:lang w:val="en-US"/>
        </w:rPr>
        <w:t>(10) Usklajena cena se uporablja od prvega dne meseca, ki sledi mesecu, v katerem je začela veljati sprememba minimalne plače, pod pogojem, da je izvajalec pravočasno in popolno vložil zahtevek za uskladitev.</w:t>
      </w:r>
    </w:p>
    <w:p w:rsidR="002C3F39" w:rsidRPr="00687F83" w:rsidRDefault="002C3F39" w:rsidP="00EC40BB">
      <w:pPr>
        <w:widowControl w:val="0"/>
        <w:spacing w:line="280" w:lineRule="atLeast"/>
        <w:jc w:val="both"/>
        <w:rPr>
          <w:rFonts w:ascii="Helvetica" w:hAnsi="Helvetica" w:cs="Calibri"/>
          <w:sz w:val="20"/>
          <w:szCs w:val="20"/>
        </w:rPr>
      </w:pPr>
    </w:p>
    <w:p w:rsidR="002C3F39" w:rsidRPr="002C3F39" w:rsidRDefault="002C3F39" w:rsidP="002C3F39">
      <w:pPr>
        <w:widowControl w:val="0"/>
        <w:spacing w:line="280" w:lineRule="atLeast"/>
        <w:jc w:val="both"/>
        <w:rPr>
          <w:rFonts w:ascii="Helvetica" w:hAnsi="Helvetica" w:cs="Calibri"/>
          <w:sz w:val="20"/>
          <w:szCs w:val="20"/>
          <w:lang w:val="en-US"/>
        </w:rPr>
      </w:pPr>
      <w:r w:rsidRPr="00687F83">
        <w:rPr>
          <w:rFonts w:ascii="Helvetica" w:hAnsi="Helvetica" w:cs="Calibri"/>
          <w:sz w:val="20"/>
          <w:szCs w:val="20"/>
        </w:rPr>
        <w:t xml:space="preserve">(11) </w:t>
      </w:r>
      <w:r w:rsidRPr="00687F83">
        <w:rPr>
          <w:rFonts w:ascii="Helvetica" w:hAnsi="Helvetica" w:cs="Calibri"/>
          <w:sz w:val="20"/>
          <w:szCs w:val="20"/>
          <w:lang w:val="en-US"/>
        </w:rPr>
        <w:t>Skupno (kumulativno) povečanje pogodbene cene iz tega naslova v celotnem obdobju trajanja pogodbe ne sme presegati 10 % prvotne pogodbene vrednosti.</w:t>
      </w:r>
    </w:p>
    <w:p w:rsidR="001B7E38" w:rsidRDefault="001B7E38" w:rsidP="0063458C">
      <w:pPr>
        <w:widowControl w:val="0"/>
        <w:spacing w:line="280" w:lineRule="atLeast"/>
        <w:jc w:val="both"/>
        <w:rPr>
          <w:rFonts w:ascii="Helvetica" w:hAnsi="Helvetica" w:cs="Calibri"/>
          <w:sz w:val="20"/>
          <w:szCs w:val="20"/>
          <w:lang w:val="en-US"/>
        </w:rPr>
      </w:pPr>
    </w:p>
    <w:p w:rsidR="0063458C" w:rsidRDefault="0063458C" w:rsidP="0063458C">
      <w:pPr>
        <w:widowControl w:val="0"/>
        <w:spacing w:line="280" w:lineRule="atLeast"/>
        <w:jc w:val="center"/>
        <w:rPr>
          <w:rFonts w:ascii="Helvetica" w:hAnsi="Helvetica" w:cs="Calibri"/>
          <w:b/>
          <w:sz w:val="20"/>
          <w:szCs w:val="20"/>
          <w:lang w:val="en-US"/>
        </w:rPr>
      </w:pPr>
      <w:r w:rsidRPr="0063458C">
        <w:rPr>
          <w:rFonts w:ascii="Helvetica" w:hAnsi="Helvetica" w:cs="Calibri"/>
          <w:b/>
          <w:sz w:val="20"/>
          <w:szCs w:val="20"/>
          <w:lang w:val="en-US"/>
        </w:rPr>
        <w:t>PLAČILNI POGOJI</w:t>
      </w:r>
    </w:p>
    <w:p w:rsidR="0063458C" w:rsidRPr="0063458C" w:rsidRDefault="0063458C" w:rsidP="0063458C">
      <w:pPr>
        <w:widowControl w:val="0"/>
        <w:spacing w:line="280" w:lineRule="atLeast"/>
        <w:jc w:val="center"/>
        <w:rPr>
          <w:rFonts w:ascii="Helvetica" w:hAnsi="Helvetica" w:cs="Calibri"/>
          <w:b/>
          <w:sz w:val="20"/>
          <w:szCs w:val="20"/>
          <w:lang w:val="en-US"/>
        </w:rPr>
      </w:pPr>
    </w:p>
    <w:p w:rsidR="0063458C" w:rsidRDefault="0063458C" w:rsidP="0063458C">
      <w:pPr>
        <w:widowControl w:val="0"/>
        <w:spacing w:line="280" w:lineRule="atLeast"/>
        <w:jc w:val="center"/>
        <w:rPr>
          <w:rFonts w:ascii="Helvetica" w:hAnsi="Helvetica" w:cs="Calibri"/>
          <w:sz w:val="20"/>
          <w:szCs w:val="20"/>
          <w:lang w:val="en-US"/>
        </w:rPr>
      </w:pPr>
      <w:r>
        <w:rPr>
          <w:rFonts w:ascii="Helvetica" w:hAnsi="Helvetica" w:cs="Calibri"/>
          <w:sz w:val="20"/>
          <w:szCs w:val="20"/>
          <w:lang w:val="en-US"/>
        </w:rPr>
        <w:t>12. člen</w:t>
      </w:r>
    </w:p>
    <w:p w:rsidR="0063458C" w:rsidRPr="0063458C" w:rsidRDefault="0063458C" w:rsidP="0063458C">
      <w:pPr>
        <w:widowControl w:val="0"/>
        <w:spacing w:line="280" w:lineRule="atLeast"/>
        <w:jc w:val="both"/>
        <w:rPr>
          <w:rFonts w:ascii="Helvetica" w:hAnsi="Helvetica" w:cs="Calibri"/>
          <w:sz w:val="20"/>
          <w:szCs w:val="20"/>
        </w:rPr>
      </w:pPr>
    </w:p>
    <w:p w:rsidR="0063458C" w:rsidRPr="0063458C" w:rsidRDefault="0063458C" w:rsidP="0063458C">
      <w:pPr>
        <w:widowControl w:val="0"/>
        <w:spacing w:line="280" w:lineRule="atLeast"/>
        <w:jc w:val="both"/>
        <w:rPr>
          <w:rFonts w:ascii="Helvetica" w:hAnsi="Helvetica" w:cs="Calibri"/>
          <w:sz w:val="20"/>
          <w:szCs w:val="20"/>
        </w:rPr>
      </w:pPr>
      <w:r w:rsidRPr="0063458C">
        <w:rPr>
          <w:rFonts w:ascii="Helvetica" w:hAnsi="Helvetica" w:cs="Calibri"/>
          <w:sz w:val="20"/>
          <w:szCs w:val="20"/>
        </w:rPr>
        <w:t>(1) Izvajalec bo naročniku vsak mesec do 5. dne v mesecu izdal račun za pogodbene storitve, opravljene v preteklem mesecu. Izvajalec bo meseče račune izdajal v skladu s ponujenimi cenami in obsegom opravljenih storitev. Izvajalec bo računu priložil delovni nalog, ki mora izkazovati najmanj naslednje podatke: vrsto opravljenih storitev, datum opravljenih storitev, število opravljenih ur, podpis predstavnika izvajalca.</w:t>
      </w:r>
    </w:p>
    <w:p w:rsidR="0063458C" w:rsidRPr="0063458C" w:rsidRDefault="0063458C" w:rsidP="0063458C">
      <w:pPr>
        <w:widowControl w:val="0"/>
        <w:spacing w:line="280" w:lineRule="atLeast"/>
        <w:jc w:val="both"/>
        <w:rPr>
          <w:rFonts w:ascii="Helvetica" w:hAnsi="Helvetica" w:cs="Calibri"/>
          <w:sz w:val="20"/>
          <w:szCs w:val="20"/>
        </w:rPr>
      </w:pPr>
      <w:r w:rsidRPr="0063458C">
        <w:rPr>
          <w:rFonts w:ascii="Helvetica" w:hAnsi="Helvetica" w:cs="Calibri"/>
          <w:sz w:val="20"/>
          <w:szCs w:val="20"/>
        </w:rPr>
        <w:t xml:space="preserve"> </w:t>
      </w:r>
    </w:p>
    <w:p w:rsidR="00784F81" w:rsidRPr="0063458C" w:rsidRDefault="0063458C" w:rsidP="00784F81">
      <w:pPr>
        <w:widowControl w:val="0"/>
        <w:spacing w:line="280" w:lineRule="atLeast"/>
        <w:jc w:val="both"/>
        <w:rPr>
          <w:rFonts w:ascii="Helvetica" w:hAnsi="Helvetica" w:cs="Calibri"/>
          <w:sz w:val="20"/>
          <w:szCs w:val="20"/>
        </w:rPr>
      </w:pPr>
      <w:r w:rsidRPr="0063458C">
        <w:rPr>
          <w:rFonts w:ascii="Helvetica" w:hAnsi="Helvetica" w:cs="Calibri"/>
          <w:sz w:val="20"/>
          <w:szCs w:val="20"/>
        </w:rPr>
        <w:t>(2) Kot datum opravljene mesečne storitve šteje zadnji delovni dan v mesecu, na katerega se nanaša račun.</w:t>
      </w:r>
    </w:p>
    <w:p w:rsidR="00A94495" w:rsidRPr="00E83CDA" w:rsidRDefault="00A94495" w:rsidP="00E83CDA">
      <w:pPr>
        <w:widowControl w:val="0"/>
        <w:spacing w:line="280" w:lineRule="atLeast"/>
        <w:jc w:val="both"/>
        <w:rPr>
          <w:rFonts w:ascii="Helvetica" w:hAnsi="Helvetica" w:cs="Calibri"/>
          <w:bCs/>
          <w:iCs/>
          <w:sz w:val="20"/>
          <w:szCs w:val="20"/>
          <w:lang w:val="en-US"/>
        </w:rPr>
      </w:pPr>
    </w:p>
    <w:p w:rsidR="00E83CDA" w:rsidRDefault="0063458C" w:rsidP="00A94495">
      <w:pPr>
        <w:widowControl w:val="0"/>
        <w:spacing w:line="280" w:lineRule="atLeast"/>
        <w:jc w:val="center"/>
        <w:rPr>
          <w:rFonts w:ascii="Helvetica" w:hAnsi="Helvetica" w:cs="Calibri"/>
          <w:bCs/>
          <w:iCs/>
          <w:sz w:val="20"/>
          <w:szCs w:val="20"/>
          <w:lang w:val="pl-PL"/>
        </w:rPr>
      </w:pPr>
      <w:r>
        <w:rPr>
          <w:rFonts w:ascii="Helvetica" w:hAnsi="Helvetica" w:cs="Calibri"/>
          <w:bCs/>
          <w:iCs/>
          <w:sz w:val="20"/>
          <w:szCs w:val="20"/>
          <w:lang w:val="pl-PL"/>
        </w:rPr>
        <w:t>13</w:t>
      </w:r>
      <w:r w:rsidR="00A94495">
        <w:rPr>
          <w:rFonts w:ascii="Helvetica" w:hAnsi="Helvetica" w:cs="Calibri"/>
          <w:bCs/>
          <w:iCs/>
          <w:sz w:val="20"/>
          <w:szCs w:val="20"/>
          <w:lang w:val="pl-PL"/>
        </w:rPr>
        <w:t>. člen</w:t>
      </w:r>
    </w:p>
    <w:p w:rsidR="00E83CDA" w:rsidRDefault="00E83CDA" w:rsidP="00784F81">
      <w:pPr>
        <w:widowControl w:val="0"/>
        <w:spacing w:line="280" w:lineRule="atLeast"/>
        <w:jc w:val="both"/>
        <w:rPr>
          <w:rFonts w:ascii="Helvetica" w:hAnsi="Helvetica" w:cs="Calibri"/>
          <w:bCs/>
          <w:iCs/>
          <w:sz w:val="20"/>
          <w:szCs w:val="20"/>
          <w:lang w:val="pl-PL"/>
        </w:rPr>
      </w:pPr>
    </w:p>
    <w:p w:rsidR="00784F81" w:rsidRPr="00B75051" w:rsidRDefault="00784F81" w:rsidP="00784F81">
      <w:pPr>
        <w:widowControl w:val="0"/>
        <w:spacing w:line="280" w:lineRule="atLeast"/>
        <w:jc w:val="both"/>
        <w:rPr>
          <w:rFonts w:ascii="Helvetica" w:hAnsi="Helvetica" w:cs="Calibri"/>
          <w:bCs/>
          <w:iCs/>
          <w:sz w:val="20"/>
          <w:szCs w:val="20"/>
        </w:rPr>
      </w:pPr>
      <w:r w:rsidRPr="00B75051">
        <w:rPr>
          <w:rFonts w:ascii="Helvetica" w:hAnsi="Helvetica" w:cs="Calibri"/>
          <w:bCs/>
          <w:iCs/>
          <w:sz w:val="20"/>
          <w:szCs w:val="20"/>
        </w:rPr>
        <w:t>(</w:t>
      </w:r>
      <w:r w:rsidR="003C2332">
        <w:rPr>
          <w:rFonts w:ascii="Helvetica" w:hAnsi="Helvetica" w:cs="Calibri"/>
          <w:bCs/>
          <w:iCs/>
          <w:sz w:val="20"/>
          <w:szCs w:val="20"/>
        </w:rPr>
        <w:t>1</w:t>
      </w:r>
      <w:r w:rsidRPr="00B75051">
        <w:rPr>
          <w:rFonts w:ascii="Helvetica" w:hAnsi="Helvetica" w:cs="Calibri"/>
          <w:bCs/>
          <w:iCs/>
          <w:sz w:val="20"/>
          <w:szCs w:val="20"/>
        </w:rPr>
        <w:t xml:space="preserve">) Naročnik bo izvajalcu izstavljen </w:t>
      </w:r>
      <w:r w:rsidR="003C2332">
        <w:rPr>
          <w:rFonts w:ascii="Helvetica" w:hAnsi="Helvetica" w:cs="Calibri"/>
          <w:bCs/>
          <w:iCs/>
          <w:sz w:val="20"/>
          <w:szCs w:val="20"/>
        </w:rPr>
        <w:t xml:space="preserve">in potrjen </w:t>
      </w:r>
      <w:r w:rsidRPr="00B75051">
        <w:rPr>
          <w:rFonts w:ascii="Helvetica" w:hAnsi="Helvetica" w:cs="Calibri"/>
          <w:bCs/>
          <w:iCs/>
          <w:sz w:val="20"/>
          <w:szCs w:val="20"/>
        </w:rPr>
        <w:t>račun</w:t>
      </w:r>
      <w:r w:rsidR="003C2332">
        <w:rPr>
          <w:rFonts w:ascii="Helvetica" w:hAnsi="Helvetica" w:cs="Calibri"/>
          <w:bCs/>
          <w:iCs/>
          <w:sz w:val="20"/>
          <w:szCs w:val="20"/>
        </w:rPr>
        <w:t xml:space="preserve"> </w:t>
      </w:r>
      <w:r w:rsidRPr="00B75051">
        <w:rPr>
          <w:rFonts w:ascii="Helvetica" w:hAnsi="Helvetica" w:cs="Calibri"/>
          <w:bCs/>
          <w:iCs/>
          <w:sz w:val="20"/>
          <w:szCs w:val="20"/>
        </w:rPr>
        <w:t xml:space="preserve">plačal v roku 30 dni od uradnega datuma prejema računa na transakcijski račun izvajalca številka SI56 </w:t>
      </w:r>
      <w:permStart w:id="1227972652" w:edGrp="everyone"/>
      <w:r w:rsidRPr="00FD3AF8">
        <w:rPr>
          <w:rFonts w:ascii="Helvetica" w:hAnsi="Helvetica" w:cs="Calibri"/>
          <w:bCs/>
          <w:iCs/>
          <w:sz w:val="20"/>
          <w:szCs w:val="20"/>
        </w:rPr>
        <w:fldChar w:fldCharType="begin">
          <w:ffData>
            <w:name w:val="Besedilo5"/>
            <w:enabled/>
            <w:calcOnExit w:val="0"/>
            <w:textInput/>
          </w:ffData>
        </w:fldChar>
      </w:r>
      <w:r w:rsidRPr="00FD3AF8">
        <w:rPr>
          <w:rFonts w:ascii="Helvetica" w:hAnsi="Helvetica" w:cs="Calibri"/>
          <w:bCs/>
          <w:iCs/>
          <w:sz w:val="20"/>
          <w:szCs w:val="20"/>
        </w:rPr>
        <w:instrText xml:space="preserve"> FORMTEXT </w:instrText>
      </w:r>
      <w:r w:rsidRPr="00653C99">
        <w:rPr>
          <w:rFonts w:ascii="Helvetica" w:hAnsi="Helvetica" w:cs="Calibri"/>
          <w:bCs/>
          <w:iCs/>
          <w:sz w:val="20"/>
          <w:szCs w:val="20"/>
        </w:rPr>
      </w:r>
      <w:r w:rsidRPr="00FD3AF8">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FD3AF8">
        <w:rPr>
          <w:rFonts w:ascii="Helvetica" w:hAnsi="Helvetica" w:cs="Calibri"/>
          <w:bCs/>
          <w:iCs/>
          <w:sz w:val="20"/>
          <w:szCs w:val="20"/>
        </w:rPr>
        <w:fldChar w:fldCharType="end"/>
      </w:r>
      <w:permEnd w:id="1227972652"/>
      <w:r w:rsidRPr="00B75051">
        <w:rPr>
          <w:rFonts w:ascii="Helvetica" w:hAnsi="Helvetica" w:cs="Calibri"/>
          <w:bCs/>
          <w:iCs/>
          <w:sz w:val="20"/>
          <w:szCs w:val="20"/>
        </w:rPr>
        <w:t xml:space="preserve"> odprt pri </w:t>
      </w:r>
      <w:permStart w:id="340926529" w:edGrp="everyone"/>
      <w:r w:rsidRPr="00FD3AF8">
        <w:rPr>
          <w:rFonts w:ascii="Helvetica" w:hAnsi="Helvetica" w:cs="Calibri"/>
          <w:bCs/>
          <w:iCs/>
          <w:sz w:val="20"/>
          <w:szCs w:val="20"/>
        </w:rPr>
        <w:fldChar w:fldCharType="begin">
          <w:ffData>
            <w:name w:val="Besedilo5"/>
            <w:enabled/>
            <w:calcOnExit w:val="0"/>
            <w:textInput/>
          </w:ffData>
        </w:fldChar>
      </w:r>
      <w:r w:rsidRPr="00FD3AF8">
        <w:rPr>
          <w:rFonts w:ascii="Helvetica" w:hAnsi="Helvetica" w:cs="Calibri"/>
          <w:bCs/>
          <w:iCs/>
          <w:sz w:val="20"/>
          <w:szCs w:val="20"/>
        </w:rPr>
        <w:instrText xml:space="preserve"> FORMTEXT </w:instrText>
      </w:r>
      <w:r w:rsidRPr="00653C99">
        <w:rPr>
          <w:rFonts w:ascii="Helvetica" w:hAnsi="Helvetica" w:cs="Calibri"/>
          <w:bCs/>
          <w:iCs/>
          <w:sz w:val="20"/>
          <w:szCs w:val="20"/>
        </w:rPr>
      </w:r>
      <w:r w:rsidRPr="00FD3AF8">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FD3AF8">
        <w:rPr>
          <w:rFonts w:ascii="Helvetica" w:hAnsi="Helvetica" w:cs="Calibri"/>
          <w:bCs/>
          <w:iCs/>
          <w:sz w:val="20"/>
          <w:szCs w:val="20"/>
        </w:rPr>
        <w:fldChar w:fldCharType="end"/>
      </w:r>
      <w:permEnd w:id="340926529"/>
    </w:p>
    <w:p w:rsidR="00784F81" w:rsidRPr="00B75051" w:rsidRDefault="00784F81" w:rsidP="00784F81">
      <w:pPr>
        <w:widowControl w:val="0"/>
        <w:spacing w:line="280" w:lineRule="atLeast"/>
        <w:jc w:val="both"/>
        <w:rPr>
          <w:rFonts w:ascii="Helvetica" w:hAnsi="Helvetica" w:cs="Calibri"/>
          <w:bCs/>
          <w:iCs/>
          <w:sz w:val="20"/>
          <w:szCs w:val="20"/>
          <w:lang w:val="pl-PL"/>
        </w:rPr>
      </w:pPr>
    </w:p>
    <w:p w:rsidR="00784F81" w:rsidRPr="00B75051" w:rsidRDefault="00784F81" w:rsidP="00784F81">
      <w:pPr>
        <w:widowControl w:val="0"/>
        <w:spacing w:line="280" w:lineRule="atLeast"/>
        <w:jc w:val="both"/>
        <w:rPr>
          <w:rFonts w:ascii="Helvetica" w:hAnsi="Helvetica" w:cs="Calibri"/>
          <w:bCs/>
          <w:iCs/>
          <w:sz w:val="20"/>
          <w:szCs w:val="20"/>
          <w:lang w:val="pl-PL"/>
        </w:rPr>
      </w:pPr>
      <w:r w:rsidRPr="00B75051">
        <w:rPr>
          <w:rFonts w:ascii="Helvetica" w:hAnsi="Helvetica" w:cs="Calibri"/>
          <w:bCs/>
          <w:iCs/>
          <w:sz w:val="20"/>
          <w:szCs w:val="20"/>
          <w:lang w:val="pl-PL"/>
        </w:rPr>
        <w:lastRenderedPageBreak/>
        <w:t>(</w:t>
      </w:r>
      <w:r w:rsidR="003C2332">
        <w:rPr>
          <w:rFonts w:ascii="Helvetica" w:hAnsi="Helvetica" w:cs="Calibri"/>
          <w:bCs/>
          <w:iCs/>
          <w:sz w:val="20"/>
          <w:szCs w:val="20"/>
          <w:lang w:val="pl-PL"/>
        </w:rPr>
        <w:t>2</w:t>
      </w:r>
      <w:r w:rsidRPr="00B75051">
        <w:rPr>
          <w:rFonts w:ascii="Helvetica" w:hAnsi="Helvetica" w:cs="Calibri"/>
          <w:bCs/>
          <w:iCs/>
          <w:sz w:val="20"/>
          <w:szCs w:val="20"/>
          <w:lang w:val="pl-PL"/>
        </w:rPr>
        <w:t>) Če je zadnji dan za plačilo dela prost dan, se šteje, da je zadnji dan za plačilo prvi naslednji delovni dan.</w:t>
      </w:r>
    </w:p>
    <w:p w:rsidR="00784F81" w:rsidRPr="00B75051" w:rsidRDefault="00784F81" w:rsidP="00784F81">
      <w:pPr>
        <w:widowControl w:val="0"/>
        <w:spacing w:line="280" w:lineRule="atLeast"/>
        <w:jc w:val="both"/>
        <w:rPr>
          <w:rFonts w:ascii="Helvetica" w:hAnsi="Helvetica" w:cs="Calibri"/>
          <w:bCs/>
          <w:iCs/>
          <w:sz w:val="20"/>
          <w:szCs w:val="20"/>
        </w:rPr>
      </w:pPr>
    </w:p>
    <w:p w:rsidR="00784F81" w:rsidRPr="00B75051" w:rsidRDefault="00784F81" w:rsidP="00784F81">
      <w:pPr>
        <w:widowControl w:val="0"/>
        <w:spacing w:line="280" w:lineRule="atLeast"/>
        <w:jc w:val="both"/>
        <w:rPr>
          <w:rFonts w:ascii="Helvetica" w:hAnsi="Helvetica" w:cs="Calibri"/>
          <w:bCs/>
          <w:i/>
          <w:iCs/>
          <w:sz w:val="20"/>
          <w:szCs w:val="20"/>
        </w:rPr>
      </w:pPr>
      <w:r w:rsidRPr="00B75051">
        <w:rPr>
          <w:rFonts w:ascii="Helvetica" w:hAnsi="Helvetica" w:cs="Calibri"/>
          <w:bCs/>
          <w:i/>
          <w:iCs/>
          <w:sz w:val="20"/>
          <w:szCs w:val="20"/>
        </w:rPr>
        <w:t xml:space="preserve">V primeru nastopa s podizvajalcem, ki zahteva neposredno plačilo: </w:t>
      </w:r>
    </w:p>
    <w:p w:rsidR="00B93A79" w:rsidRPr="00025BBB" w:rsidRDefault="00B93A79" w:rsidP="00B93A79">
      <w:pPr>
        <w:widowControl w:val="0"/>
        <w:spacing w:line="280" w:lineRule="atLeast"/>
        <w:jc w:val="both"/>
        <w:rPr>
          <w:rFonts w:ascii="Helvetica" w:hAnsi="Helvetica" w:cs="Calibri"/>
          <w:bCs/>
          <w:i/>
          <w:iCs/>
          <w:sz w:val="20"/>
          <w:szCs w:val="20"/>
        </w:rPr>
      </w:pPr>
      <w:r w:rsidRPr="00025BBB">
        <w:rPr>
          <w:rFonts w:ascii="Helvetica" w:hAnsi="Helvetica" w:cs="Calibri"/>
          <w:bCs/>
          <w:i/>
          <w:iCs/>
          <w:sz w:val="20"/>
          <w:szCs w:val="20"/>
        </w:rPr>
        <w:t xml:space="preserve">(3) 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890075067" w:edGrp="everyone"/>
      <w:r w:rsidRPr="00025BBB">
        <w:rPr>
          <w:rFonts w:ascii="Helvetica" w:hAnsi="Helvetica" w:cs="Calibri"/>
          <w:bCs/>
          <w:i/>
          <w:iCs/>
          <w:sz w:val="20"/>
          <w:szCs w:val="20"/>
        </w:rPr>
        <w:fldChar w:fldCharType="begin">
          <w:ffData>
            <w:name w:val="Besedilo5"/>
            <w:enabled/>
            <w:calcOnExit w:val="0"/>
            <w:textInput/>
          </w:ffData>
        </w:fldChar>
      </w:r>
      <w:r w:rsidRPr="00025BBB">
        <w:rPr>
          <w:rFonts w:ascii="Helvetica" w:hAnsi="Helvetica" w:cs="Calibri"/>
          <w:bCs/>
          <w:i/>
          <w:iCs/>
          <w:sz w:val="20"/>
          <w:szCs w:val="20"/>
        </w:rPr>
        <w:instrText xml:space="preserve"> FORMTEXT </w:instrText>
      </w:r>
      <w:r w:rsidRPr="00025BBB">
        <w:rPr>
          <w:rFonts w:ascii="Helvetica" w:hAnsi="Helvetica" w:cs="Calibri"/>
          <w:bCs/>
          <w:i/>
          <w:iCs/>
          <w:sz w:val="20"/>
          <w:szCs w:val="20"/>
        </w:rPr>
      </w:r>
      <w:r w:rsidRPr="00025BBB">
        <w:rPr>
          <w:rFonts w:ascii="Helvetica" w:hAnsi="Helvetica" w:cs="Calibri"/>
          <w:bCs/>
          <w:i/>
          <w:iCs/>
          <w:sz w:val="20"/>
          <w:szCs w:val="20"/>
        </w:rPr>
        <w:fldChar w:fldCharType="separate"/>
      </w:r>
      <w:r w:rsidR="00176EBF">
        <w:rPr>
          <w:rFonts w:ascii="Helvetica" w:hAnsi="Helvetica" w:cs="Calibri"/>
          <w:bCs/>
          <w:i/>
          <w:iCs/>
          <w:sz w:val="20"/>
          <w:szCs w:val="20"/>
        </w:rPr>
        <w:t> </w:t>
      </w:r>
      <w:r w:rsidR="00176EBF">
        <w:rPr>
          <w:rFonts w:ascii="Helvetica" w:hAnsi="Helvetica" w:cs="Calibri"/>
          <w:bCs/>
          <w:i/>
          <w:iCs/>
          <w:sz w:val="20"/>
          <w:szCs w:val="20"/>
        </w:rPr>
        <w:t> </w:t>
      </w:r>
      <w:r w:rsidR="00176EBF">
        <w:rPr>
          <w:rFonts w:ascii="Helvetica" w:hAnsi="Helvetica" w:cs="Calibri"/>
          <w:bCs/>
          <w:i/>
          <w:iCs/>
          <w:sz w:val="20"/>
          <w:szCs w:val="20"/>
        </w:rPr>
        <w:t> </w:t>
      </w:r>
      <w:r w:rsidR="00176EBF">
        <w:rPr>
          <w:rFonts w:ascii="Helvetica" w:hAnsi="Helvetica" w:cs="Calibri"/>
          <w:bCs/>
          <w:i/>
          <w:iCs/>
          <w:sz w:val="20"/>
          <w:szCs w:val="20"/>
        </w:rPr>
        <w:t> </w:t>
      </w:r>
      <w:r w:rsidR="00176EBF">
        <w:rPr>
          <w:rFonts w:ascii="Helvetica" w:hAnsi="Helvetica" w:cs="Calibri"/>
          <w:bCs/>
          <w:i/>
          <w:iCs/>
          <w:sz w:val="20"/>
          <w:szCs w:val="20"/>
        </w:rPr>
        <w:t> </w:t>
      </w:r>
      <w:r w:rsidRPr="00025BBB">
        <w:rPr>
          <w:rFonts w:ascii="Helvetica" w:hAnsi="Helvetica" w:cs="Calibri"/>
          <w:bCs/>
          <w:i/>
          <w:iCs/>
          <w:sz w:val="20"/>
          <w:szCs w:val="20"/>
        </w:rPr>
        <w:fldChar w:fldCharType="end"/>
      </w:r>
      <w:permEnd w:id="1890075067"/>
      <w:r w:rsidRPr="00025BBB">
        <w:rPr>
          <w:rFonts w:ascii="Helvetica" w:hAnsi="Helvetica" w:cs="Calibri"/>
          <w:bCs/>
          <w:i/>
          <w:iCs/>
          <w:sz w:val="20"/>
          <w:szCs w:val="20"/>
        </w:rPr>
        <w:t xml:space="preserve"> odprt pri banki </w:t>
      </w:r>
      <w:permStart w:id="2095917465" w:edGrp="everyone"/>
      <w:r w:rsidRPr="00025BBB">
        <w:rPr>
          <w:rFonts w:ascii="Helvetica" w:hAnsi="Helvetica" w:cs="Calibri"/>
          <w:bCs/>
          <w:i/>
          <w:iCs/>
          <w:sz w:val="20"/>
          <w:szCs w:val="20"/>
        </w:rPr>
        <w:fldChar w:fldCharType="begin">
          <w:ffData>
            <w:name w:val="Besedilo5"/>
            <w:enabled/>
            <w:calcOnExit w:val="0"/>
            <w:textInput/>
          </w:ffData>
        </w:fldChar>
      </w:r>
      <w:r w:rsidRPr="00025BBB">
        <w:rPr>
          <w:rFonts w:ascii="Helvetica" w:hAnsi="Helvetica" w:cs="Calibri"/>
          <w:bCs/>
          <w:i/>
          <w:iCs/>
          <w:sz w:val="20"/>
          <w:szCs w:val="20"/>
        </w:rPr>
        <w:instrText xml:space="preserve"> FORMTEXT </w:instrText>
      </w:r>
      <w:r w:rsidRPr="00025BBB">
        <w:rPr>
          <w:rFonts w:ascii="Helvetica" w:hAnsi="Helvetica" w:cs="Calibri"/>
          <w:bCs/>
          <w:i/>
          <w:iCs/>
          <w:sz w:val="20"/>
          <w:szCs w:val="20"/>
        </w:rPr>
      </w:r>
      <w:r w:rsidRPr="00025BBB">
        <w:rPr>
          <w:rFonts w:ascii="Helvetica" w:hAnsi="Helvetica" w:cs="Calibri"/>
          <w:bCs/>
          <w:i/>
          <w:iCs/>
          <w:sz w:val="20"/>
          <w:szCs w:val="20"/>
        </w:rPr>
        <w:fldChar w:fldCharType="separate"/>
      </w:r>
      <w:r w:rsidR="00176EBF">
        <w:rPr>
          <w:rFonts w:ascii="Helvetica" w:hAnsi="Helvetica" w:cs="Calibri"/>
          <w:bCs/>
          <w:i/>
          <w:iCs/>
          <w:sz w:val="20"/>
          <w:szCs w:val="20"/>
        </w:rPr>
        <w:t> </w:t>
      </w:r>
      <w:r w:rsidR="00176EBF">
        <w:rPr>
          <w:rFonts w:ascii="Helvetica" w:hAnsi="Helvetica" w:cs="Calibri"/>
          <w:bCs/>
          <w:i/>
          <w:iCs/>
          <w:sz w:val="20"/>
          <w:szCs w:val="20"/>
        </w:rPr>
        <w:t> </w:t>
      </w:r>
      <w:r w:rsidR="00176EBF">
        <w:rPr>
          <w:rFonts w:ascii="Helvetica" w:hAnsi="Helvetica" w:cs="Calibri"/>
          <w:bCs/>
          <w:i/>
          <w:iCs/>
          <w:sz w:val="20"/>
          <w:szCs w:val="20"/>
        </w:rPr>
        <w:t> </w:t>
      </w:r>
      <w:r w:rsidR="00176EBF">
        <w:rPr>
          <w:rFonts w:ascii="Helvetica" w:hAnsi="Helvetica" w:cs="Calibri"/>
          <w:bCs/>
          <w:i/>
          <w:iCs/>
          <w:sz w:val="20"/>
          <w:szCs w:val="20"/>
        </w:rPr>
        <w:t> </w:t>
      </w:r>
      <w:r w:rsidR="00176EBF">
        <w:rPr>
          <w:rFonts w:ascii="Helvetica" w:hAnsi="Helvetica" w:cs="Calibri"/>
          <w:bCs/>
          <w:i/>
          <w:iCs/>
          <w:sz w:val="20"/>
          <w:szCs w:val="20"/>
        </w:rPr>
        <w:t> </w:t>
      </w:r>
      <w:r w:rsidRPr="00025BBB">
        <w:rPr>
          <w:rFonts w:ascii="Helvetica" w:hAnsi="Helvetica" w:cs="Calibri"/>
          <w:bCs/>
          <w:i/>
          <w:iCs/>
          <w:sz w:val="20"/>
          <w:szCs w:val="20"/>
        </w:rPr>
        <w:fldChar w:fldCharType="end"/>
      </w:r>
      <w:permEnd w:id="2095917465"/>
      <w:r w:rsidRPr="00025BBB">
        <w:rPr>
          <w:rFonts w:ascii="Helvetica" w:hAnsi="Helvetica" w:cs="Calibri"/>
          <w:bCs/>
          <w:i/>
          <w:iCs/>
          <w:sz w:val="20"/>
          <w:szCs w:val="20"/>
        </w:rPr>
        <w:t>. Izvajalec svojemu računu ali situaciji priloži račun ali situacijo podizvajalca, ki ga je predhodno potrdil. Neposredna plačila podizvajalcem bodo izvršena v roku iz prvega odstavka tega člena.</w:t>
      </w:r>
    </w:p>
    <w:p w:rsidR="00B93A79" w:rsidRPr="00025BBB" w:rsidRDefault="00B93A79" w:rsidP="00B93A79">
      <w:pPr>
        <w:widowControl w:val="0"/>
        <w:spacing w:line="280" w:lineRule="atLeast"/>
        <w:jc w:val="both"/>
        <w:rPr>
          <w:rFonts w:ascii="Helvetica" w:hAnsi="Helvetica" w:cs="Calibri"/>
          <w:bCs/>
          <w:i/>
          <w:iCs/>
          <w:sz w:val="20"/>
          <w:szCs w:val="20"/>
        </w:rPr>
      </w:pPr>
    </w:p>
    <w:p w:rsidR="00B93A79" w:rsidRPr="00025BBB" w:rsidRDefault="00B93A79" w:rsidP="00B93A79">
      <w:pPr>
        <w:widowControl w:val="0"/>
        <w:spacing w:line="280" w:lineRule="atLeast"/>
        <w:jc w:val="both"/>
        <w:rPr>
          <w:rFonts w:ascii="Helvetica" w:hAnsi="Helvetica" w:cs="Calibri"/>
          <w:bCs/>
          <w:i/>
          <w:iCs/>
          <w:sz w:val="20"/>
          <w:szCs w:val="20"/>
        </w:rPr>
      </w:pPr>
      <w:r w:rsidRPr="00025BBB">
        <w:rPr>
          <w:rFonts w:ascii="Helvetica" w:hAnsi="Helvetica" w:cs="Calibri"/>
          <w:bCs/>
          <w:i/>
          <w:iCs/>
          <w:sz w:val="20"/>
          <w:szCs w:val="20"/>
        </w:rPr>
        <w:t>(4) 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rsidR="00B93A79" w:rsidRPr="00025BBB" w:rsidRDefault="00B93A79" w:rsidP="00B93A79">
      <w:pPr>
        <w:widowControl w:val="0"/>
        <w:spacing w:line="280" w:lineRule="atLeast"/>
        <w:jc w:val="both"/>
        <w:rPr>
          <w:rFonts w:ascii="Helvetica" w:hAnsi="Helvetica" w:cs="Calibri"/>
          <w:bCs/>
          <w:i/>
          <w:iCs/>
          <w:sz w:val="20"/>
          <w:szCs w:val="20"/>
        </w:rPr>
      </w:pPr>
    </w:p>
    <w:p w:rsidR="00B93A79" w:rsidRPr="00751356" w:rsidRDefault="00B93A79" w:rsidP="00751356">
      <w:pPr>
        <w:widowControl w:val="0"/>
        <w:spacing w:line="280" w:lineRule="atLeast"/>
        <w:jc w:val="both"/>
        <w:rPr>
          <w:rFonts w:ascii="Helvetica" w:hAnsi="Helvetica" w:cs="Calibri"/>
          <w:bCs/>
          <w:i/>
          <w:iCs/>
          <w:sz w:val="20"/>
          <w:szCs w:val="20"/>
        </w:rPr>
      </w:pPr>
      <w:r w:rsidRPr="00025BBB">
        <w:rPr>
          <w:rFonts w:ascii="Helvetica" w:hAnsi="Helvetica" w:cs="Calibri"/>
          <w:bCs/>
          <w:i/>
          <w:iCs/>
          <w:sz w:val="20"/>
          <w:szCs w:val="20"/>
        </w:rPr>
        <w:t>(5) 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rsidR="00B93A79" w:rsidRDefault="00B93A79" w:rsidP="00C65BA7">
      <w:pPr>
        <w:widowControl w:val="0"/>
        <w:spacing w:line="280" w:lineRule="atLeast"/>
        <w:rPr>
          <w:rFonts w:ascii="Helvetica" w:hAnsi="Helvetica" w:cs="Calibri"/>
          <w:b/>
          <w:bCs/>
          <w:iCs/>
          <w:sz w:val="20"/>
          <w:szCs w:val="20"/>
        </w:rPr>
      </w:pPr>
    </w:p>
    <w:p w:rsidR="00AB0E44" w:rsidRPr="00AB0E44" w:rsidRDefault="00AB0E44" w:rsidP="00AB0E44">
      <w:pPr>
        <w:widowControl w:val="0"/>
        <w:spacing w:line="280" w:lineRule="atLeast"/>
        <w:jc w:val="center"/>
        <w:rPr>
          <w:rFonts w:ascii="Helvetica" w:hAnsi="Helvetica" w:cs="Calibri"/>
          <w:b/>
          <w:bCs/>
          <w:iCs/>
          <w:sz w:val="20"/>
          <w:szCs w:val="20"/>
          <w:lang w:val="en-US"/>
        </w:rPr>
      </w:pPr>
      <w:r>
        <w:rPr>
          <w:rFonts w:ascii="Helvetica" w:hAnsi="Helvetica" w:cs="Calibri"/>
          <w:b/>
          <w:bCs/>
          <w:iCs/>
          <w:sz w:val="20"/>
          <w:szCs w:val="20"/>
          <w:lang w:val="en-US"/>
        </w:rPr>
        <w:t>POOBLAŠČENI OSEBI</w:t>
      </w:r>
    </w:p>
    <w:p w:rsidR="00AB0E44" w:rsidRPr="00AB0E44" w:rsidRDefault="00AB0E44" w:rsidP="00AB0E44">
      <w:pPr>
        <w:widowControl w:val="0"/>
        <w:spacing w:line="280" w:lineRule="atLeast"/>
        <w:jc w:val="both"/>
        <w:rPr>
          <w:rFonts w:ascii="Helvetica" w:hAnsi="Helvetica" w:cs="Calibri"/>
          <w:b/>
          <w:bCs/>
          <w:iCs/>
          <w:sz w:val="20"/>
          <w:szCs w:val="20"/>
        </w:rPr>
      </w:pPr>
    </w:p>
    <w:p w:rsidR="00AB0E44" w:rsidRPr="00AB0E44" w:rsidRDefault="00AB0E44" w:rsidP="00AB0E44">
      <w:pPr>
        <w:widowControl w:val="0"/>
        <w:spacing w:line="280" w:lineRule="atLeast"/>
        <w:jc w:val="center"/>
        <w:rPr>
          <w:rFonts w:ascii="Helvetica" w:hAnsi="Helvetica" w:cs="Calibri"/>
          <w:bCs/>
          <w:iCs/>
          <w:sz w:val="20"/>
          <w:szCs w:val="20"/>
        </w:rPr>
      </w:pPr>
      <w:r w:rsidRPr="00AB0E44">
        <w:rPr>
          <w:rFonts w:ascii="Helvetica" w:hAnsi="Helvetica" w:cs="Calibri"/>
          <w:bCs/>
          <w:iCs/>
          <w:sz w:val="20"/>
          <w:szCs w:val="20"/>
        </w:rPr>
        <w:t>14. člen</w:t>
      </w:r>
    </w:p>
    <w:p w:rsidR="00AB0E44" w:rsidRPr="00AB0E44" w:rsidRDefault="00AB0E44" w:rsidP="00AB0E44">
      <w:pPr>
        <w:widowControl w:val="0"/>
        <w:spacing w:line="280" w:lineRule="atLeast"/>
        <w:jc w:val="both"/>
        <w:rPr>
          <w:rFonts w:ascii="Helvetica" w:hAnsi="Helvetica" w:cs="Calibri"/>
          <w:bCs/>
          <w:iCs/>
          <w:sz w:val="20"/>
          <w:szCs w:val="20"/>
        </w:rPr>
      </w:pPr>
    </w:p>
    <w:p w:rsidR="00B93A79" w:rsidRPr="00025BBB" w:rsidRDefault="00B93A79" w:rsidP="00B93A79">
      <w:pPr>
        <w:widowControl w:val="0"/>
        <w:spacing w:line="280" w:lineRule="atLeast"/>
        <w:jc w:val="both"/>
        <w:rPr>
          <w:rFonts w:ascii="Helvetica" w:hAnsi="Helvetica" w:cs="Calibri"/>
          <w:b/>
          <w:bCs/>
          <w:iCs/>
          <w:sz w:val="20"/>
          <w:szCs w:val="20"/>
        </w:rPr>
      </w:pPr>
      <w:r w:rsidRPr="00025BBB">
        <w:rPr>
          <w:rFonts w:ascii="Helvetica" w:hAnsi="Helvetica" w:cs="Calibri"/>
          <w:bCs/>
          <w:iCs/>
          <w:sz w:val="20"/>
          <w:szCs w:val="20"/>
        </w:rPr>
        <w:t>(1) S strani naročnika je skrbnik te pogodbe</w:t>
      </w:r>
      <w:r w:rsidRPr="00025BBB">
        <w:rPr>
          <w:rFonts w:ascii="Helvetica" w:hAnsi="Helvetica" w:cs="Calibri"/>
          <w:b/>
          <w:bCs/>
          <w:iCs/>
          <w:sz w:val="20"/>
          <w:szCs w:val="20"/>
        </w:rPr>
        <w:t xml:space="preserve">: </w:t>
      </w:r>
    </w:p>
    <w:p w:rsidR="00B93A79" w:rsidRPr="00025BBB" w:rsidRDefault="00B93A79" w:rsidP="00B93A79">
      <w:pPr>
        <w:widowControl w:val="0"/>
        <w:spacing w:line="280" w:lineRule="atLeast"/>
        <w:jc w:val="both"/>
        <w:rPr>
          <w:rFonts w:ascii="Helvetica" w:hAnsi="Helvetica" w:cs="Calibri"/>
          <w:b/>
          <w:bCs/>
          <w:iCs/>
          <w:sz w:val="20"/>
          <w:szCs w:val="20"/>
        </w:rPr>
      </w:pPr>
      <w:r w:rsidRPr="00025BBB">
        <w:rPr>
          <w:rFonts w:ascii="Helvetica" w:hAnsi="Helvetica" w:cs="Calibri"/>
          <w:bCs/>
          <w:iCs/>
          <w:sz w:val="20"/>
          <w:szCs w:val="20"/>
        </w:rPr>
        <w:t>Ime in priimek</w:t>
      </w:r>
      <w:r w:rsidRPr="00025BBB">
        <w:rPr>
          <w:rFonts w:ascii="Helvetica" w:hAnsi="Helvetica" w:cs="Calibri"/>
          <w:b/>
          <w:bCs/>
          <w:iCs/>
          <w:sz w:val="20"/>
          <w:szCs w:val="20"/>
        </w:rPr>
        <w:t xml:space="preserve">:   </w:t>
      </w:r>
    </w:p>
    <w:p w:rsidR="00B93A79" w:rsidRPr="00025BBB" w:rsidRDefault="00B93A79" w:rsidP="00B93A79">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Tel.št.: </w:t>
      </w:r>
    </w:p>
    <w:p w:rsidR="00B93A79" w:rsidRPr="00025BBB" w:rsidRDefault="00B93A79" w:rsidP="00B93A79">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E-pošta: </w:t>
      </w:r>
    </w:p>
    <w:p w:rsidR="00B93A79" w:rsidRPr="00025BBB" w:rsidRDefault="00B93A79" w:rsidP="00B93A79">
      <w:pPr>
        <w:widowControl w:val="0"/>
        <w:spacing w:line="280" w:lineRule="atLeast"/>
        <w:jc w:val="both"/>
        <w:rPr>
          <w:rFonts w:ascii="Helvetica" w:hAnsi="Helvetica" w:cs="Calibri"/>
          <w:bCs/>
          <w:iCs/>
          <w:sz w:val="20"/>
          <w:szCs w:val="20"/>
        </w:rPr>
      </w:pPr>
    </w:p>
    <w:p w:rsidR="00B93A79" w:rsidRPr="00025BBB" w:rsidRDefault="00B93A79" w:rsidP="00B93A79">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(2) S strani izvajalca je skrbnik pogodbe: </w:t>
      </w:r>
    </w:p>
    <w:p w:rsidR="00B93A79" w:rsidRPr="00025BBB" w:rsidRDefault="00B93A79" w:rsidP="00B93A79">
      <w:pPr>
        <w:widowControl w:val="0"/>
        <w:spacing w:line="280" w:lineRule="atLeast"/>
        <w:jc w:val="both"/>
        <w:rPr>
          <w:rFonts w:ascii="Helvetica" w:hAnsi="Helvetica" w:cs="Calibri"/>
          <w:b/>
          <w:bCs/>
          <w:iCs/>
          <w:sz w:val="20"/>
          <w:szCs w:val="20"/>
        </w:rPr>
      </w:pPr>
      <w:r w:rsidRPr="00025BBB">
        <w:rPr>
          <w:rFonts w:ascii="Helvetica" w:hAnsi="Helvetica" w:cs="Calibri"/>
          <w:bCs/>
          <w:iCs/>
          <w:sz w:val="20"/>
          <w:szCs w:val="20"/>
        </w:rPr>
        <w:t>Ime in priimek</w:t>
      </w:r>
      <w:r w:rsidRPr="00025BBB">
        <w:rPr>
          <w:rFonts w:ascii="Helvetica" w:hAnsi="Helvetica" w:cs="Calibri"/>
          <w:b/>
          <w:bCs/>
          <w:iCs/>
          <w:sz w:val="20"/>
          <w:szCs w:val="20"/>
        </w:rPr>
        <w:t xml:space="preserve">:  </w:t>
      </w:r>
      <w:permStart w:id="1480160836"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025BBB">
        <w:rPr>
          <w:rFonts w:ascii="Helvetica" w:hAnsi="Helvetica" w:cs="Calibri"/>
          <w:bCs/>
          <w:iCs/>
          <w:sz w:val="20"/>
          <w:szCs w:val="20"/>
        </w:rPr>
        <w:fldChar w:fldCharType="end"/>
      </w:r>
      <w:permEnd w:id="1480160836"/>
      <w:r w:rsidRPr="00025BBB">
        <w:rPr>
          <w:rFonts w:ascii="Helvetica" w:hAnsi="Helvetica" w:cs="Calibri"/>
          <w:b/>
          <w:bCs/>
          <w:iCs/>
          <w:sz w:val="20"/>
          <w:szCs w:val="20"/>
        </w:rPr>
        <w:t xml:space="preserve"> </w:t>
      </w:r>
    </w:p>
    <w:p w:rsidR="00B93A79" w:rsidRPr="00025BBB" w:rsidRDefault="00B93A79" w:rsidP="00B93A79">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Tel.št.: </w:t>
      </w:r>
      <w:permStart w:id="755390353"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025BBB">
        <w:rPr>
          <w:rFonts w:ascii="Helvetica" w:hAnsi="Helvetica" w:cs="Calibri"/>
          <w:bCs/>
          <w:iCs/>
          <w:sz w:val="20"/>
          <w:szCs w:val="20"/>
        </w:rPr>
        <w:fldChar w:fldCharType="end"/>
      </w:r>
      <w:permEnd w:id="755390353"/>
    </w:p>
    <w:p w:rsidR="00B93A79" w:rsidRPr="00025BBB" w:rsidRDefault="00B93A79" w:rsidP="00B93A79">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E-pošta: </w:t>
      </w:r>
      <w:permStart w:id="2037475684" w:edGrp="everyone"/>
      <w:r w:rsidRPr="00025BBB">
        <w:rPr>
          <w:rFonts w:ascii="Helvetica" w:hAnsi="Helvetica" w:cs="Calibri"/>
          <w:bCs/>
          <w:iCs/>
          <w:sz w:val="20"/>
          <w:szCs w:val="20"/>
        </w:rPr>
        <w:fldChar w:fldCharType="begin">
          <w:ffData>
            <w:name w:val="Besedilo5"/>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025BBB">
        <w:rPr>
          <w:rFonts w:ascii="Helvetica" w:hAnsi="Helvetica" w:cs="Calibri"/>
          <w:bCs/>
          <w:iCs/>
          <w:sz w:val="20"/>
          <w:szCs w:val="20"/>
        </w:rPr>
        <w:fldChar w:fldCharType="end"/>
      </w:r>
      <w:permEnd w:id="2037475684"/>
    </w:p>
    <w:p w:rsidR="00B93A79" w:rsidRPr="00025BBB" w:rsidRDefault="00B93A79" w:rsidP="00B93A79">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ki je tudi odgovoren za izvedbo storitev po tej pogodbi.</w:t>
      </w:r>
    </w:p>
    <w:p w:rsidR="00B93A79" w:rsidRPr="00025BBB" w:rsidRDefault="00B93A79" w:rsidP="00B93A79">
      <w:pPr>
        <w:widowControl w:val="0"/>
        <w:spacing w:line="280" w:lineRule="atLeast"/>
        <w:jc w:val="both"/>
        <w:rPr>
          <w:rFonts w:ascii="Helvetica" w:hAnsi="Helvetica" w:cs="Calibri"/>
          <w:bCs/>
          <w:iCs/>
          <w:sz w:val="20"/>
          <w:szCs w:val="20"/>
        </w:rPr>
      </w:pPr>
    </w:p>
    <w:p w:rsidR="00B93A79" w:rsidRPr="00025BBB" w:rsidRDefault="00B93A79" w:rsidP="00B93A79">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(3) Pogodbeni stranki sta dolžni obvestiti nasprotno stranko o zamenjavi predstavnikov v roku treh (3) dni po zamenjavi.</w:t>
      </w:r>
    </w:p>
    <w:p w:rsidR="00B93A79" w:rsidRPr="00025BBB" w:rsidRDefault="00B93A79" w:rsidP="00B93A79">
      <w:pPr>
        <w:widowControl w:val="0"/>
        <w:spacing w:line="280" w:lineRule="atLeast"/>
        <w:jc w:val="both"/>
        <w:rPr>
          <w:rFonts w:ascii="Helvetica" w:hAnsi="Helvetica" w:cs="Calibri"/>
          <w:bCs/>
          <w:iCs/>
          <w:sz w:val="20"/>
          <w:szCs w:val="20"/>
        </w:rPr>
      </w:pPr>
    </w:p>
    <w:p w:rsidR="00B93A79" w:rsidRPr="00025BBB" w:rsidRDefault="00B93A79" w:rsidP="00B93A79">
      <w:pPr>
        <w:widowControl w:val="0"/>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(4) Vsa obvestila strank in ostale pomembne komunikacije morajo biti poslane nasprotni stranki po e-pošti ali po navadni pošti. Pomembne komunikacije so tiste, ki zadevajo določbe te pogodbe, potek storitev ter spremembe teh, situacije, plačila, naročila, opomine in pritožbe. </w:t>
      </w:r>
    </w:p>
    <w:p w:rsidR="00275F29" w:rsidRDefault="00275F29" w:rsidP="00784F81">
      <w:pPr>
        <w:widowControl w:val="0"/>
        <w:spacing w:line="280" w:lineRule="atLeast"/>
        <w:rPr>
          <w:rFonts w:ascii="Helvetica" w:hAnsi="Helvetica" w:cs="Calibri"/>
          <w:b/>
          <w:bCs/>
          <w:iCs/>
          <w:sz w:val="20"/>
          <w:szCs w:val="20"/>
        </w:rPr>
      </w:pPr>
    </w:p>
    <w:p w:rsidR="00784F81" w:rsidRDefault="009777B8" w:rsidP="009777B8">
      <w:pPr>
        <w:widowControl w:val="0"/>
        <w:spacing w:line="280" w:lineRule="atLeast"/>
        <w:jc w:val="center"/>
        <w:rPr>
          <w:rFonts w:ascii="Helvetica" w:hAnsi="Helvetica" w:cs="Calibri"/>
          <w:b/>
          <w:bCs/>
          <w:iCs/>
          <w:sz w:val="20"/>
          <w:szCs w:val="20"/>
        </w:rPr>
      </w:pPr>
      <w:r w:rsidRPr="009777B8">
        <w:rPr>
          <w:rFonts w:ascii="Helvetica" w:hAnsi="Helvetica" w:cs="Calibri"/>
          <w:b/>
          <w:bCs/>
          <w:iCs/>
          <w:sz w:val="20"/>
          <w:szCs w:val="20"/>
        </w:rPr>
        <w:t>NADZOR NAD KVALITETO OPRAVLJANJA STORITEV</w:t>
      </w:r>
    </w:p>
    <w:p w:rsidR="009777B8" w:rsidRPr="009777B8" w:rsidRDefault="009777B8" w:rsidP="009777B8">
      <w:pPr>
        <w:widowControl w:val="0"/>
        <w:spacing w:line="280" w:lineRule="atLeast"/>
        <w:jc w:val="center"/>
        <w:rPr>
          <w:rFonts w:ascii="Helvetica" w:hAnsi="Helvetica" w:cs="Calibri"/>
          <w:bCs/>
          <w:iCs/>
          <w:sz w:val="20"/>
          <w:szCs w:val="20"/>
        </w:rPr>
      </w:pPr>
    </w:p>
    <w:p w:rsidR="009777B8" w:rsidRPr="009777B8" w:rsidRDefault="009777B8" w:rsidP="009777B8">
      <w:pPr>
        <w:widowControl w:val="0"/>
        <w:spacing w:line="280" w:lineRule="atLeast"/>
        <w:jc w:val="center"/>
        <w:rPr>
          <w:rFonts w:ascii="Helvetica" w:hAnsi="Helvetica" w:cs="Calibri"/>
          <w:bCs/>
          <w:iCs/>
          <w:sz w:val="20"/>
          <w:szCs w:val="20"/>
        </w:rPr>
      </w:pPr>
      <w:r w:rsidRPr="009777B8">
        <w:rPr>
          <w:rFonts w:ascii="Helvetica" w:hAnsi="Helvetica" w:cs="Calibri"/>
          <w:bCs/>
          <w:iCs/>
          <w:sz w:val="20"/>
          <w:szCs w:val="20"/>
        </w:rPr>
        <w:t>15. člen</w:t>
      </w:r>
    </w:p>
    <w:p w:rsidR="009777B8" w:rsidRDefault="009777B8" w:rsidP="009777B8">
      <w:pPr>
        <w:widowControl w:val="0"/>
        <w:spacing w:line="280" w:lineRule="atLeast"/>
        <w:jc w:val="center"/>
        <w:rPr>
          <w:rFonts w:ascii="Helvetica" w:hAnsi="Helvetica" w:cs="Calibri"/>
          <w:b/>
          <w:bCs/>
          <w:iCs/>
          <w:sz w:val="20"/>
          <w:szCs w:val="20"/>
        </w:rPr>
      </w:pPr>
    </w:p>
    <w:p w:rsidR="009777B8" w:rsidRPr="00407158" w:rsidRDefault="005109E4" w:rsidP="00407158">
      <w:pPr>
        <w:widowControl w:val="0"/>
        <w:spacing w:line="280" w:lineRule="atLeast"/>
        <w:jc w:val="both"/>
        <w:rPr>
          <w:rFonts w:ascii="Helvetica" w:hAnsi="Helvetica" w:cs="Calibri"/>
          <w:bCs/>
          <w:iCs/>
          <w:sz w:val="20"/>
          <w:szCs w:val="20"/>
          <w:lang w:val="en-US"/>
        </w:rPr>
      </w:pPr>
      <w:r w:rsidRPr="005109E4">
        <w:rPr>
          <w:rFonts w:ascii="Helvetica" w:hAnsi="Helvetica" w:cs="Calibri" w:hint="cs"/>
          <w:bCs/>
          <w:iCs/>
          <w:sz w:val="20"/>
          <w:szCs w:val="20"/>
          <w:lang w:val="en-US"/>
        </w:rPr>
        <w:t xml:space="preserve">Izvajalec mora zagotoviti stalen nadzor storitev čiščenja in sprotno nadzorovati izvajanje dela delovnega osebja ter se o morebitnih problemih sproti dogovarjati z naročnikom. </w:t>
      </w:r>
    </w:p>
    <w:p w:rsidR="009777B8" w:rsidRPr="009777B8" w:rsidRDefault="009777B8" w:rsidP="009777B8">
      <w:pPr>
        <w:widowControl w:val="0"/>
        <w:spacing w:line="280" w:lineRule="atLeast"/>
        <w:jc w:val="center"/>
        <w:rPr>
          <w:rFonts w:ascii="Helvetica" w:hAnsi="Helvetica" w:cs="Calibri"/>
          <w:b/>
          <w:bCs/>
          <w:iCs/>
          <w:sz w:val="20"/>
          <w:szCs w:val="20"/>
        </w:rPr>
      </w:pPr>
    </w:p>
    <w:p w:rsidR="00784F81" w:rsidRPr="00EE000F" w:rsidRDefault="00784F81" w:rsidP="00784F81">
      <w:pPr>
        <w:widowControl w:val="0"/>
        <w:spacing w:line="280" w:lineRule="atLeast"/>
        <w:jc w:val="center"/>
        <w:rPr>
          <w:rFonts w:ascii="Helvetica" w:hAnsi="Helvetica" w:cs="Calibri"/>
          <w:b/>
          <w:bCs/>
          <w:iCs/>
          <w:sz w:val="20"/>
          <w:szCs w:val="20"/>
        </w:rPr>
      </w:pPr>
      <w:r w:rsidRPr="00EE000F">
        <w:rPr>
          <w:rFonts w:ascii="Helvetica" w:hAnsi="Helvetica" w:cs="Calibri"/>
          <w:b/>
          <w:bCs/>
          <w:iCs/>
          <w:sz w:val="20"/>
          <w:szCs w:val="20"/>
        </w:rPr>
        <w:t>POGODBENA KAZEN</w:t>
      </w:r>
    </w:p>
    <w:p w:rsidR="00784F81" w:rsidRPr="00EE000F" w:rsidRDefault="00784F81" w:rsidP="00784F81">
      <w:pPr>
        <w:widowControl w:val="0"/>
        <w:spacing w:line="280" w:lineRule="atLeast"/>
        <w:rPr>
          <w:rFonts w:ascii="Helvetica" w:hAnsi="Helvetica" w:cs="Calibri"/>
          <w:b/>
          <w:bCs/>
          <w:iCs/>
          <w:sz w:val="20"/>
          <w:szCs w:val="20"/>
        </w:rPr>
      </w:pPr>
    </w:p>
    <w:p w:rsidR="00784F81" w:rsidRPr="00EE000F" w:rsidRDefault="00784F81" w:rsidP="00784F81">
      <w:pPr>
        <w:widowControl w:val="0"/>
        <w:spacing w:line="280" w:lineRule="atLeast"/>
        <w:jc w:val="center"/>
        <w:rPr>
          <w:rFonts w:ascii="Helvetica" w:hAnsi="Helvetica" w:cs="Calibri"/>
          <w:bCs/>
          <w:iCs/>
          <w:sz w:val="20"/>
          <w:szCs w:val="20"/>
        </w:rPr>
      </w:pPr>
      <w:r w:rsidRPr="00EE000F">
        <w:rPr>
          <w:rFonts w:ascii="Helvetica" w:hAnsi="Helvetica" w:cs="Calibri"/>
          <w:bCs/>
          <w:iCs/>
          <w:sz w:val="20"/>
          <w:szCs w:val="20"/>
        </w:rPr>
        <w:t>1</w:t>
      </w:r>
      <w:r w:rsidR="001A0D27">
        <w:rPr>
          <w:rFonts w:ascii="Helvetica" w:hAnsi="Helvetica" w:cs="Calibri"/>
          <w:bCs/>
          <w:iCs/>
          <w:sz w:val="20"/>
          <w:szCs w:val="20"/>
        </w:rPr>
        <w:t>6</w:t>
      </w:r>
      <w:r w:rsidRPr="00EE000F">
        <w:rPr>
          <w:rFonts w:ascii="Helvetica" w:hAnsi="Helvetica" w:cs="Calibri"/>
          <w:bCs/>
          <w:iCs/>
          <w:sz w:val="20"/>
          <w:szCs w:val="20"/>
        </w:rPr>
        <w:t>. člen</w:t>
      </w:r>
    </w:p>
    <w:p w:rsidR="00784F81" w:rsidRPr="00EE000F" w:rsidRDefault="00784F81" w:rsidP="00784F81">
      <w:pPr>
        <w:widowControl w:val="0"/>
        <w:spacing w:line="280" w:lineRule="atLeast"/>
        <w:rPr>
          <w:rFonts w:ascii="Helvetica" w:hAnsi="Helvetica" w:cs="Calibri"/>
          <w:b/>
          <w:bCs/>
          <w:iCs/>
          <w:sz w:val="20"/>
          <w:szCs w:val="20"/>
        </w:rPr>
      </w:pPr>
    </w:p>
    <w:p w:rsidR="00407158" w:rsidRPr="00407158" w:rsidRDefault="00784F81" w:rsidP="00407158">
      <w:pPr>
        <w:widowControl w:val="0"/>
        <w:spacing w:line="280" w:lineRule="atLeast"/>
        <w:jc w:val="both"/>
        <w:rPr>
          <w:rFonts w:ascii="Helvetica" w:hAnsi="Helvetica" w:cs="Calibri"/>
          <w:bCs/>
          <w:iCs/>
          <w:sz w:val="20"/>
          <w:szCs w:val="20"/>
          <w:lang w:val="en-US"/>
        </w:rPr>
      </w:pPr>
      <w:r w:rsidRPr="00334173">
        <w:rPr>
          <w:rFonts w:ascii="Helvetica" w:hAnsi="Helvetica" w:cs="Calibri"/>
          <w:bCs/>
          <w:iCs/>
          <w:sz w:val="20"/>
          <w:szCs w:val="20"/>
        </w:rPr>
        <w:t xml:space="preserve">(1) </w:t>
      </w:r>
      <w:r w:rsidR="00407158">
        <w:rPr>
          <w:rFonts w:ascii="Helvetica" w:hAnsi="Helvetica" w:cs="Calibri"/>
          <w:bCs/>
          <w:iCs/>
          <w:sz w:val="20"/>
          <w:szCs w:val="20"/>
          <w:lang w:val="en-US"/>
        </w:rPr>
        <w:t>Č</w:t>
      </w:r>
      <w:r w:rsidR="00407158" w:rsidRPr="00407158">
        <w:rPr>
          <w:rFonts w:ascii="Helvetica" w:hAnsi="Helvetica" w:cs="Calibri" w:hint="cs"/>
          <w:bCs/>
          <w:iCs/>
          <w:sz w:val="20"/>
          <w:szCs w:val="20"/>
          <w:lang w:val="en-US"/>
        </w:rPr>
        <w:t xml:space="preserve">e izvajalec po svoji krivdi ne bo izvršil pogodbenih del na dogovorjen način oz. ustrezne kakovosti, je dolžan plačati naročniku pogodbeno kazen v višini 2 % ocenjene vrednosti pogodbe za vsako nepravilnost. Skupna pogodbena kazen je lahko največ 10 % skupne pogodbene vrednosti. </w:t>
      </w:r>
    </w:p>
    <w:p w:rsidR="00784F81" w:rsidRDefault="00784F81" w:rsidP="00784F81">
      <w:pPr>
        <w:widowControl w:val="0"/>
        <w:spacing w:line="280" w:lineRule="atLeast"/>
        <w:jc w:val="both"/>
        <w:rPr>
          <w:rFonts w:ascii="Helvetica" w:hAnsi="Helvetica" w:cs="Calibri"/>
          <w:bCs/>
          <w:iCs/>
          <w:sz w:val="20"/>
          <w:szCs w:val="20"/>
        </w:rPr>
      </w:pPr>
    </w:p>
    <w:p w:rsidR="00407158" w:rsidRPr="00407158" w:rsidRDefault="00B811EF" w:rsidP="00407158">
      <w:pPr>
        <w:widowControl w:val="0"/>
        <w:spacing w:line="280" w:lineRule="atLeast"/>
        <w:jc w:val="both"/>
        <w:rPr>
          <w:rFonts w:ascii="Helvetica" w:hAnsi="Helvetica" w:cs="Calibri"/>
          <w:bCs/>
          <w:iCs/>
          <w:sz w:val="20"/>
          <w:szCs w:val="20"/>
          <w:lang w:val="en-US"/>
        </w:rPr>
      </w:pPr>
      <w:r>
        <w:rPr>
          <w:rFonts w:ascii="Helvetica" w:hAnsi="Helvetica" w:cs="Calibri"/>
          <w:bCs/>
          <w:iCs/>
          <w:sz w:val="20"/>
          <w:szCs w:val="20"/>
        </w:rPr>
        <w:t xml:space="preserve">(2) </w:t>
      </w:r>
      <w:r w:rsidR="00407158">
        <w:rPr>
          <w:rFonts w:ascii="Helvetica" w:hAnsi="Helvetica" w:cs="Calibri" w:hint="cs"/>
          <w:bCs/>
          <w:iCs/>
          <w:sz w:val="20"/>
          <w:szCs w:val="20"/>
          <w:lang w:val="en-US"/>
        </w:rPr>
        <w:t xml:space="preserve">Naročnik </w:t>
      </w:r>
      <w:r w:rsidR="00407158" w:rsidRPr="00407158">
        <w:rPr>
          <w:rFonts w:ascii="Helvetica" w:hAnsi="Helvetica" w:cs="Calibri" w:hint="cs"/>
          <w:bCs/>
          <w:iCs/>
          <w:sz w:val="20"/>
          <w:szCs w:val="20"/>
          <w:lang w:val="en-US"/>
        </w:rPr>
        <w:t xml:space="preserve">si bo pogodbeno kazen poračunal pri plačilu računa za naslednji mesec. O višini pogodbene kazni bo naročnik obvestil izvajalca. </w:t>
      </w:r>
    </w:p>
    <w:p w:rsidR="00B811EF" w:rsidRDefault="00B811EF" w:rsidP="00784F81">
      <w:pPr>
        <w:widowControl w:val="0"/>
        <w:spacing w:line="280" w:lineRule="atLeast"/>
        <w:jc w:val="both"/>
        <w:rPr>
          <w:rFonts w:ascii="Helvetica" w:hAnsi="Helvetica" w:cs="Calibri"/>
          <w:bCs/>
          <w:iCs/>
          <w:sz w:val="20"/>
          <w:szCs w:val="20"/>
        </w:rPr>
      </w:pPr>
    </w:p>
    <w:p w:rsidR="000F316C" w:rsidRDefault="000F316C" w:rsidP="00784F81">
      <w:pPr>
        <w:widowControl w:val="0"/>
        <w:spacing w:line="280" w:lineRule="atLeast"/>
        <w:jc w:val="both"/>
        <w:rPr>
          <w:rFonts w:ascii="Helvetica" w:hAnsi="Helvetica" w:cs="Calibri"/>
          <w:bCs/>
          <w:iCs/>
          <w:sz w:val="20"/>
          <w:szCs w:val="20"/>
        </w:rPr>
      </w:pPr>
      <w:r>
        <w:rPr>
          <w:rFonts w:ascii="Helvetica" w:hAnsi="Helvetica" w:cs="Calibri"/>
          <w:bCs/>
          <w:iCs/>
          <w:sz w:val="20"/>
          <w:szCs w:val="20"/>
        </w:rPr>
        <w:t>(3) Pogodbena kazen v višini 2</w:t>
      </w:r>
      <w:r w:rsidRPr="000F316C">
        <w:rPr>
          <w:rFonts w:ascii="Helvetica" w:hAnsi="Helvetica" w:cs="Calibri"/>
          <w:bCs/>
          <w:iCs/>
          <w:sz w:val="20"/>
          <w:szCs w:val="20"/>
        </w:rPr>
        <w:t xml:space="preserve"> % skupne naročene vrednosti, se zaračuna </w:t>
      </w:r>
      <w:r>
        <w:rPr>
          <w:rFonts w:ascii="Helvetica" w:hAnsi="Helvetica" w:cs="Calibri"/>
          <w:bCs/>
          <w:iCs/>
          <w:sz w:val="20"/>
          <w:szCs w:val="20"/>
        </w:rPr>
        <w:t>izvajalcu</w:t>
      </w:r>
      <w:r w:rsidRPr="000F316C">
        <w:rPr>
          <w:rFonts w:ascii="Helvetica" w:hAnsi="Helvetica" w:cs="Calibri"/>
          <w:bCs/>
          <w:iCs/>
          <w:sz w:val="20"/>
          <w:szCs w:val="20"/>
        </w:rPr>
        <w:t xml:space="preserve"> za vsako dobavo, ki ne ustreza okoljskim zahtevam, podanim v dokumentaciji. Skupna pogodbena kazen je lahko največ 10 % skupne pogodbene vrednosti. Pogodbena kazen se obraču</w:t>
      </w:r>
      <w:r w:rsidR="00CE30BE">
        <w:rPr>
          <w:rFonts w:ascii="Helvetica" w:hAnsi="Helvetica" w:cs="Calibri"/>
          <w:bCs/>
          <w:iCs/>
          <w:sz w:val="20"/>
          <w:szCs w:val="20"/>
        </w:rPr>
        <w:t>na pri naslednjih izplačilih izvajalcu</w:t>
      </w:r>
      <w:r w:rsidRPr="000F316C">
        <w:rPr>
          <w:rFonts w:ascii="Helvetica" w:hAnsi="Helvetica" w:cs="Calibri"/>
          <w:bCs/>
          <w:iCs/>
          <w:sz w:val="20"/>
          <w:szCs w:val="20"/>
        </w:rPr>
        <w:t>.</w:t>
      </w:r>
    </w:p>
    <w:p w:rsidR="000F316C" w:rsidRDefault="000F316C" w:rsidP="00784F81">
      <w:pPr>
        <w:widowControl w:val="0"/>
        <w:spacing w:line="280" w:lineRule="atLeast"/>
        <w:jc w:val="both"/>
        <w:rPr>
          <w:rFonts w:ascii="Helvetica" w:hAnsi="Helvetica" w:cs="Calibri"/>
          <w:bCs/>
          <w:iCs/>
          <w:sz w:val="20"/>
          <w:szCs w:val="20"/>
        </w:rPr>
      </w:pPr>
    </w:p>
    <w:p w:rsidR="001A0D27" w:rsidRDefault="000F316C" w:rsidP="001A0D27">
      <w:pPr>
        <w:widowControl w:val="0"/>
        <w:spacing w:line="280" w:lineRule="atLeast"/>
        <w:jc w:val="both"/>
        <w:rPr>
          <w:rFonts w:ascii="Helvetica" w:hAnsi="Helvetica" w:cs="Calibri"/>
          <w:bCs/>
          <w:iCs/>
          <w:sz w:val="20"/>
          <w:szCs w:val="20"/>
        </w:rPr>
      </w:pPr>
      <w:r>
        <w:rPr>
          <w:rFonts w:ascii="Helvetica" w:hAnsi="Helvetica" w:cs="Calibri"/>
          <w:bCs/>
          <w:iCs/>
          <w:sz w:val="20"/>
          <w:szCs w:val="20"/>
        </w:rPr>
        <w:t xml:space="preserve">(4) </w:t>
      </w:r>
      <w:r w:rsidR="00784F81" w:rsidRPr="00334173">
        <w:rPr>
          <w:rFonts w:ascii="Helvetica" w:hAnsi="Helvetica" w:cs="Calibri"/>
          <w:bCs/>
          <w:iCs/>
          <w:sz w:val="20"/>
          <w:szCs w:val="20"/>
        </w:rPr>
        <w:t>Naročnik in izvajalec soglašata, da pravica zaračunati pogodbeno kazen ni pogojena z nastankom škode naročniku. Povračilo nastale škode bo naročnik uveljavil po splošnih načelih odškodninske odgovornosti, neodvisno od uveljavljanja pogodbene kazni.</w:t>
      </w:r>
    </w:p>
    <w:p w:rsidR="001A0D27" w:rsidRPr="001A0D27" w:rsidRDefault="001A0D27" w:rsidP="001A0D27">
      <w:pPr>
        <w:widowControl w:val="0"/>
        <w:spacing w:line="280" w:lineRule="atLeast"/>
        <w:jc w:val="both"/>
        <w:rPr>
          <w:rFonts w:ascii="Helvetica" w:hAnsi="Helvetica" w:cs="Calibri"/>
          <w:bCs/>
          <w:iCs/>
          <w:sz w:val="20"/>
          <w:szCs w:val="20"/>
        </w:rPr>
      </w:pPr>
    </w:p>
    <w:p w:rsidR="00784F81" w:rsidRPr="00653C99" w:rsidRDefault="00784F81" w:rsidP="00784F81">
      <w:pPr>
        <w:widowControl w:val="0"/>
        <w:spacing w:line="280" w:lineRule="atLeast"/>
        <w:jc w:val="center"/>
        <w:rPr>
          <w:rFonts w:ascii="Helvetica" w:hAnsi="Helvetica" w:cs="Calibri"/>
          <w:b/>
          <w:bCs/>
          <w:iCs/>
          <w:sz w:val="20"/>
          <w:szCs w:val="20"/>
        </w:rPr>
      </w:pPr>
      <w:r w:rsidRPr="00653C99">
        <w:rPr>
          <w:rFonts w:ascii="Helvetica" w:hAnsi="Helvetica" w:cs="Calibri"/>
          <w:b/>
          <w:bCs/>
          <w:iCs/>
          <w:sz w:val="20"/>
          <w:szCs w:val="20"/>
        </w:rPr>
        <w:t>VIŠJA SILA</w:t>
      </w:r>
    </w:p>
    <w:p w:rsidR="00784F81" w:rsidRPr="00653C99" w:rsidRDefault="00784F81" w:rsidP="00784F81">
      <w:pPr>
        <w:widowControl w:val="0"/>
        <w:spacing w:line="280" w:lineRule="atLeast"/>
        <w:jc w:val="center"/>
        <w:rPr>
          <w:rFonts w:ascii="Helvetica" w:hAnsi="Helvetica" w:cs="Calibri"/>
          <w:b/>
          <w:bCs/>
          <w:iCs/>
          <w:sz w:val="20"/>
          <w:szCs w:val="20"/>
        </w:rPr>
      </w:pPr>
    </w:p>
    <w:p w:rsidR="00784F81" w:rsidRPr="00653C99" w:rsidRDefault="00784F81" w:rsidP="00784F81">
      <w:pPr>
        <w:widowControl w:val="0"/>
        <w:spacing w:line="280" w:lineRule="atLeast"/>
        <w:jc w:val="center"/>
        <w:rPr>
          <w:rFonts w:ascii="Helvetica" w:hAnsi="Helvetica" w:cs="Calibri"/>
          <w:bCs/>
          <w:iCs/>
          <w:sz w:val="20"/>
          <w:szCs w:val="20"/>
        </w:rPr>
      </w:pPr>
      <w:r>
        <w:rPr>
          <w:rFonts w:ascii="Helvetica" w:hAnsi="Helvetica" w:cs="Calibri"/>
          <w:bCs/>
          <w:iCs/>
          <w:sz w:val="20"/>
          <w:szCs w:val="20"/>
        </w:rPr>
        <w:t>1</w:t>
      </w:r>
      <w:r w:rsidR="001A0D27">
        <w:rPr>
          <w:rFonts w:ascii="Helvetica" w:hAnsi="Helvetica" w:cs="Calibri"/>
          <w:bCs/>
          <w:iCs/>
          <w:sz w:val="20"/>
          <w:szCs w:val="20"/>
        </w:rPr>
        <w:t>7</w:t>
      </w:r>
      <w:r w:rsidRPr="00653C99">
        <w:rPr>
          <w:rFonts w:ascii="Helvetica" w:hAnsi="Helvetica" w:cs="Calibri"/>
          <w:bCs/>
          <w:iCs/>
          <w:sz w:val="20"/>
          <w:szCs w:val="20"/>
        </w:rPr>
        <w:t>. člen</w:t>
      </w:r>
    </w:p>
    <w:p w:rsidR="00784F81" w:rsidRPr="00653C99" w:rsidRDefault="00784F81" w:rsidP="00784F81">
      <w:pPr>
        <w:widowControl w:val="0"/>
        <w:spacing w:line="280" w:lineRule="atLeast"/>
        <w:rPr>
          <w:rFonts w:ascii="Helvetica" w:hAnsi="Helvetica" w:cs="Calibri"/>
          <w:bCs/>
          <w:iCs/>
          <w:sz w:val="20"/>
          <w:szCs w:val="20"/>
        </w:rPr>
      </w:pPr>
    </w:p>
    <w:p w:rsidR="00784F81" w:rsidRPr="00AF76C0" w:rsidRDefault="00784F81" w:rsidP="00784F81">
      <w:pPr>
        <w:widowControl w:val="0"/>
        <w:spacing w:line="280" w:lineRule="atLeast"/>
        <w:jc w:val="both"/>
        <w:rPr>
          <w:rFonts w:ascii="Helvetica" w:hAnsi="Helvetica" w:cs="Calibri"/>
          <w:bCs/>
          <w:iCs/>
          <w:sz w:val="20"/>
          <w:szCs w:val="20"/>
        </w:rPr>
      </w:pPr>
      <w:r w:rsidRPr="00AF76C0">
        <w:rPr>
          <w:rFonts w:ascii="Helvetica" w:hAnsi="Helvetica" w:cs="Calibri"/>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rsidR="00784F81" w:rsidRPr="00AF76C0" w:rsidRDefault="00784F81" w:rsidP="00784F81">
      <w:pPr>
        <w:widowControl w:val="0"/>
        <w:spacing w:line="280" w:lineRule="atLeast"/>
        <w:jc w:val="both"/>
        <w:rPr>
          <w:rFonts w:ascii="Helvetica" w:hAnsi="Helvetica" w:cs="Calibri"/>
          <w:bCs/>
          <w:iCs/>
          <w:sz w:val="20"/>
          <w:szCs w:val="20"/>
        </w:rPr>
      </w:pPr>
    </w:p>
    <w:p w:rsidR="00784F81" w:rsidRPr="00AF76C0" w:rsidRDefault="00784F81" w:rsidP="00784F81">
      <w:pPr>
        <w:widowControl w:val="0"/>
        <w:spacing w:line="280" w:lineRule="atLeast"/>
        <w:jc w:val="both"/>
        <w:rPr>
          <w:rFonts w:ascii="Helvetica" w:hAnsi="Helvetica" w:cs="Calibri"/>
          <w:bCs/>
          <w:iCs/>
          <w:sz w:val="20"/>
          <w:szCs w:val="20"/>
        </w:rPr>
      </w:pPr>
      <w:r w:rsidRPr="00AF76C0">
        <w:rPr>
          <w:rFonts w:ascii="Helvetica" w:hAnsi="Helvetica" w:cs="Calibri"/>
          <w:bCs/>
          <w:iCs/>
          <w:sz w:val="20"/>
          <w:szCs w:val="20"/>
        </w:rPr>
        <w:t>(2) 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784F81" w:rsidRPr="00AF76C0" w:rsidRDefault="00784F81" w:rsidP="00784F81">
      <w:pPr>
        <w:widowControl w:val="0"/>
        <w:spacing w:line="280" w:lineRule="atLeast"/>
        <w:jc w:val="both"/>
        <w:rPr>
          <w:rFonts w:ascii="Helvetica" w:hAnsi="Helvetica" w:cs="Calibri"/>
          <w:bCs/>
          <w:iCs/>
          <w:sz w:val="20"/>
          <w:szCs w:val="20"/>
        </w:rPr>
      </w:pPr>
    </w:p>
    <w:p w:rsidR="00784F81" w:rsidRPr="00AF76C0" w:rsidRDefault="00784F81" w:rsidP="00784F81">
      <w:pPr>
        <w:widowControl w:val="0"/>
        <w:spacing w:line="280" w:lineRule="atLeast"/>
        <w:jc w:val="both"/>
        <w:rPr>
          <w:rFonts w:ascii="Helvetica" w:hAnsi="Helvetica" w:cs="Calibri"/>
          <w:bCs/>
          <w:iCs/>
          <w:sz w:val="20"/>
          <w:szCs w:val="20"/>
        </w:rPr>
      </w:pPr>
      <w:r w:rsidRPr="00AF76C0">
        <w:rPr>
          <w:rFonts w:ascii="Helvetica" w:hAnsi="Helvetica" w:cs="Calibri"/>
          <w:bCs/>
          <w:iCs/>
          <w:sz w:val="20"/>
          <w:szCs w:val="20"/>
        </w:rPr>
        <w:t>(3) Nobena od pogodbenih strank ni odgovorna za neizpolnitev katerekoli izmed svojih obveznosti iz razlogov, ki so izven njenega nadzora.</w:t>
      </w:r>
    </w:p>
    <w:p w:rsidR="00784F81" w:rsidRPr="00653C99" w:rsidRDefault="00784F81" w:rsidP="00784F81">
      <w:pPr>
        <w:widowControl w:val="0"/>
        <w:spacing w:line="280" w:lineRule="atLeast"/>
        <w:rPr>
          <w:rFonts w:ascii="Helvetica" w:hAnsi="Helvetica" w:cs="Calibri"/>
          <w:bCs/>
          <w:iCs/>
          <w:sz w:val="20"/>
          <w:szCs w:val="20"/>
        </w:rPr>
      </w:pPr>
    </w:p>
    <w:p w:rsidR="00784F81" w:rsidRPr="00AF76C0" w:rsidRDefault="00784F81" w:rsidP="00784F81">
      <w:pPr>
        <w:widowControl w:val="0"/>
        <w:spacing w:line="280" w:lineRule="atLeast"/>
        <w:jc w:val="center"/>
        <w:rPr>
          <w:rFonts w:ascii="Helvetica" w:hAnsi="Helvetica" w:cs="Calibri"/>
          <w:b/>
          <w:bCs/>
          <w:iCs/>
          <w:sz w:val="20"/>
          <w:szCs w:val="20"/>
        </w:rPr>
      </w:pPr>
      <w:r w:rsidRPr="00AF76C0">
        <w:rPr>
          <w:rFonts w:ascii="Helvetica" w:hAnsi="Helvetica" w:cs="Calibri"/>
          <w:b/>
          <w:bCs/>
          <w:iCs/>
          <w:sz w:val="20"/>
          <w:szCs w:val="20"/>
        </w:rPr>
        <w:t>ZAVAROVANJE DOBRE IZVEDBE POSLA</w:t>
      </w:r>
    </w:p>
    <w:p w:rsidR="00784F81" w:rsidRPr="00AF76C0" w:rsidRDefault="00784F81" w:rsidP="00784F81">
      <w:pPr>
        <w:widowControl w:val="0"/>
        <w:spacing w:line="280" w:lineRule="atLeast"/>
        <w:rPr>
          <w:rFonts w:ascii="Helvetica" w:hAnsi="Helvetica" w:cs="Calibri"/>
          <w:bCs/>
          <w:iCs/>
          <w:sz w:val="20"/>
          <w:szCs w:val="20"/>
        </w:rPr>
      </w:pPr>
    </w:p>
    <w:p w:rsidR="00784F81" w:rsidRPr="00AF76C0" w:rsidRDefault="00784F81" w:rsidP="00784F81">
      <w:pPr>
        <w:widowControl w:val="0"/>
        <w:spacing w:line="280" w:lineRule="atLeast"/>
        <w:jc w:val="center"/>
        <w:rPr>
          <w:rFonts w:ascii="Helvetica" w:hAnsi="Helvetica" w:cs="Calibri"/>
          <w:bCs/>
          <w:iCs/>
          <w:sz w:val="20"/>
          <w:szCs w:val="20"/>
        </w:rPr>
      </w:pPr>
      <w:r>
        <w:rPr>
          <w:rFonts w:ascii="Helvetica" w:hAnsi="Helvetica" w:cs="Calibri"/>
          <w:bCs/>
          <w:iCs/>
          <w:sz w:val="20"/>
          <w:szCs w:val="20"/>
        </w:rPr>
        <w:t>1</w:t>
      </w:r>
      <w:r w:rsidR="001A0D27">
        <w:rPr>
          <w:rFonts w:ascii="Helvetica" w:hAnsi="Helvetica" w:cs="Calibri"/>
          <w:bCs/>
          <w:iCs/>
          <w:sz w:val="20"/>
          <w:szCs w:val="20"/>
        </w:rPr>
        <w:t>8</w:t>
      </w:r>
      <w:r w:rsidRPr="00AF76C0">
        <w:rPr>
          <w:rFonts w:ascii="Helvetica" w:hAnsi="Helvetica" w:cs="Calibri"/>
          <w:bCs/>
          <w:iCs/>
          <w:sz w:val="20"/>
          <w:szCs w:val="20"/>
        </w:rPr>
        <w:t>. člen</w:t>
      </w:r>
    </w:p>
    <w:p w:rsidR="00F265CC" w:rsidRDefault="00F265CC" w:rsidP="00F265CC">
      <w:pPr>
        <w:widowControl w:val="0"/>
        <w:spacing w:line="280" w:lineRule="atLeast"/>
        <w:jc w:val="both"/>
        <w:rPr>
          <w:rFonts w:ascii="Helvetica" w:hAnsi="Helvetica" w:cs="Calibri"/>
          <w:bCs/>
          <w:iCs/>
          <w:sz w:val="20"/>
          <w:szCs w:val="20"/>
        </w:rPr>
      </w:pPr>
    </w:p>
    <w:p w:rsidR="00784F81" w:rsidRPr="00AF76C0" w:rsidRDefault="00784F81" w:rsidP="00784F81">
      <w:pPr>
        <w:widowControl w:val="0"/>
        <w:spacing w:line="280" w:lineRule="atLeast"/>
        <w:jc w:val="both"/>
        <w:rPr>
          <w:rFonts w:ascii="Helvetica" w:hAnsi="Helvetica" w:cs="Calibri"/>
          <w:bCs/>
          <w:iCs/>
          <w:sz w:val="20"/>
          <w:szCs w:val="20"/>
        </w:rPr>
      </w:pPr>
      <w:r w:rsidRPr="00AF76C0">
        <w:rPr>
          <w:rFonts w:ascii="Helvetica" w:hAnsi="Helvetica" w:cs="Calibri"/>
          <w:bCs/>
          <w:iCs/>
          <w:sz w:val="20"/>
          <w:szCs w:val="20"/>
        </w:rPr>
        <w:t xml:space="preserve">(1) Izvajalec mora najkasneje v 10-ih dneh od prejema izvoda podpisane pogodbe s strani naročnika, kot pogoj za veljavnost pogodbe, naročniku izročiti bančno garancijo za dobro izvedbo pogodbenih obveznosti oz. kavcijsko zavarovanje v višini 10% pogodbene vrednosti z DDV, </w:t>
      </w:r>
      <w:r w:rsidR="00F265CC" w:rsidRPr="00F265CC">
        <w:rPr>
          <w:rFonts w:ascii="Helvetica" w:hAnsi="Helvetica" w:cs="Calibri"/>
          <w:bCs/>
          <w:iCs/>
          <w:sz w:val="20"/>
          <w:szCs w:val="20"/>
        </w:rPr>
        <w:t>z veljavnostjo za celoten čas trajanja p</w:t>
      </w:r>
      <w:r w:rsidR="001A0D27">
        <w:rPr>
          <w:rFonts w:ascii="Helvetica" w:hAnsi="Helvetica" w:cs="Calibri"/>
          <w:bCs/>
          <w:iCs/>
          <w:sz w:val="20"/>
          <w:szCs w:val="20"/>
        </w:rPr>
        <w:t>ogodbe, podaljšano za dodatnih 3</w:t>
      </w:r>
      <w:r w:rsidR="00F265CC" w:rsidRPr="00F265CC">
        <w:rPr>
          <w:rFonts w:ascii="Helvetica" w:hAnsi="Helvetica" w:cs="Calibri"/>
          <w:bCs/>
          <w:iCs/>
          <w:sz w:val="20"/>
          <w:szCs w:val="20"/>
        </w:rPr>
        <w:t xml:space="preserve">0 dni po izteku pogodbe. </w:t>
      </w:r>
      <w:r w:rsidRPr="00AF76C0">
        <w:rPr>
          <w:rFonts w:ascii="Helvetica" w:hAnsi="Helvetica" w:cs="Calibri"/>
          <w:bCs/>
          <w:iCs/>
          <w:sz w:val="20"/>
          <w:szCs w:val="20"/>
        </w:rPr>
        <w:t>Naročnik po predhodnem obvestilu lahko unovči garancijo pod naslednjimi pogoji:</w:t>
      </w:r>
    </w:p>
    <w:p w:rsidR="00784F81" w:rsidRPr="00AF76C0" w:rsidRDefault="00784F81" w:rsidP="006A048A">
      <w:pPr>
        <w:widowControl w:val="0"/>
        <w:numPr>
          <w:ilvl w:val="0"/>
          <w:numId w:val="23"/>
        </w:numPr>
        <w:spacing w:line="280" w:lineRule="atLeast"/>
        <w:jc w:val="both"/>
        <w:rPr>
          <w:rFonts w:ascii="Helvetica" w:hAnsi="Helvetica" w:cs="Calibri"/>
          <w:bCs/>
          <w:iCs/>
          <w:sz w:val="20"/>
          <w:szCs w:val="20"/>
        </w:rPr>
      </w:pPr>
      <w:r w:rsidRPr="00AF76C0">
        <w:rPr>
          <w:rFonts w:ascii="Helvetica" w:hAnsi="Helvetica" w:cs="Calibri"/>
          <w:bCs/>
          <w:iCs/>
          <w:sz w:val="20"/>
          <w:szCs w:val="20"/>
        </w:rPr>
        <w:t>če izvajalec del ne bo opravljal v skladu z zahtevami dokumentacije v zvezi z oddajo javnega naročila;</w:t>
      </w:r>
    </w:p>
    <w:p w:rsidR="00784F81" w:rsidRPr="00AF76C0" w:rsidRDefault="00784F81" w:rsidP="006A048A">
      <w:pPr>
        <w:widowControl w:val="0"/>
        <w:numPr>
          <w:ilvl w:val="0"/>
          <w:numId w:val="23"/>
        </w:numPr>
        <w:spacing w:line="280" w:lineRule="atLeast"/>
        <w:jc w:val="both"/>
        <w:rPr>
          <w:rFonts w:ascii="Helvetica" w:hAnsi="Helvetica" w:cs="Calibri"/>
          <w:bCs/>
          <w:iCs/>
          <w:sz w:val="20"/>
          <w:szCs w:val="20"/>
        </w:rPr>
      </w:pPr>
      <w:r w:rsidRPr="00AF76C0">
        <w:rPr>
          <w:rFonts w:ascii="Helvetica" w:hAnsi="Helvetica" w:cs="Calibri"/>
          <w:bCs/>
          <w:iCs/>
          <w:sz w:val="20"/>
          <w:szCs w:val="20"/>
        </w:rPr>
        <w:t>če bo naročnik razdrl pogodbo zaradi kršitev ali zamude na strani izvajalca;</w:t>
      </w:r>
    </w:p>
    <w:p w:rsidR="00784F81" w:rsidRPr="00AF76C0" w:rsidRDefault="00784F81" w:rsidP="006A048A">
      <w:pPr>
        <w:widowControl w:val="0"/>
        <w:numPr>
          <w:ilvl w:val="0"/>
          <w:numId w:val="23"/>
        </w:numPr>
        <w:spacing w:line="280" w:lineRule="atLeast"/>
        <w:jc w:val="both"/>
        <w:rPr>
          <w:rFonts w:ascii="Helvetica" w:hAnsi="Helvetica" w:cs="Calibri"/>
          <w:bCs/>
          <w:iCs/>
          <w:sz w:val="20"/>
          <w:szCs w:val="20"/>
        </w:rPr>
      </w:pPr>
      <w:r w:rsidRPr="00AF76C0">
        <w:rPr>
          <w:rFonts w:ascii="Helvetica" w:hAnsi="Helvetica" w:cs="Calibri"/>
          <w:bCs/>
          <w:iCs/>
          <w:sz w:val="20"/>
          <w:szCs w:val="20"/>
        </w:rPr>
        <w:t xml:space="preserve">če se na zahtevo naročnika, v primernem roku, ki ga določi naročnik, pomanjkljivosti ne </w:t>
      </w:r>
      <w:r w:rsidRPr="00AF76C0">
        <w:rPr>
          <w:rFonts w:ascii="Helvetica" w:hAnsi="Helvetica" w:cs="Calibri"/>
          <w:bCs/>
          <w:iCs/>
          <w:sz w:val="20"/>
          <w:szCs w:val="20"/>
        </w:rPr>
        <w:lastRenderedPageBreak/>
        <w:t>odpravijo;</w:t>
      </w:r>
    </w:p>
    <w:p w:rsidR="00440015" w:rsidRDefault="00784F81" w:rsidP="006A048A">
      <w:pPr>
        <w:widowControl w:val="0"/>
        <w:numPr>
          <w:ilvl w:val="0"/>
          <w:numId w:val="23"/>
        </w:numPr>
        <w:spacing w:line="280" w:lineRule="atLeast"/>
        <w:jc w:val="both"/>
        <w:rPr>
          <w:rFonts w:ascii="Helvetica" w:hAnsi="Helvetica" w:cs="Calibri"/>
          <w:bCs/>
          <w:iCs/>
          <w:sz w:val="20"/>
          <w:szCs w:val="20"/>
        </w:rPr>
      </w:pPr>
      <w:r w:rsidRPr="00AF76C0">
        <w:rPr>
          <w:rFonts w:ascii="Helvetica" w:hAnsi="Helvetica" w:cs="Calibri"/>
          <w:bCs/>
          <w:iCs/>
          <w:sz w:val="20"/>
          <w:szCs w:val="20"/>
        </w:rPr>
        <w:t>če bo izvajalec kršil določbe veljavne zakonodaje v zvezi z varovanjem poslovnih skrivnosti in zaupnosti podatkov</w:t>
      </w:r>
      <w:r w:rsidR="001A0D27">
        <w:rPr>
          <w:rFonts w:ascii="Helvetica" w:hAnsi="Helvetica" w:cs="Calibri"/>
          <w:bCs/>
          <w:iCs/>
          <w:sz w:val="20"/>
          <w:szCs w:val="20"/>
        </w:rPr>
        <w:t>.</w:t>
      </w:r>
    </w:p>
    <w:p w:rsidR="00BE1D64" w:rsidRDefault="00BE1D64" w:rsidP="00966FB0">
      <w:pPr>
        <w:widowControl w:val="0"/>
        <w:spacing w:line="280" w:lineRule="atLeast"/>
        <w:jc w:val="both"/>
        <w:rPr>
          <w:rFonts w:ascii="Helvetica" w:hAnsi="Helvetica" w:cs="Calibri"/>
          <w:bCs/>
          <w:iCs/>
          <w:sz w:val="20"/>
          <w:szCs w:val="20"/>
        </w:rPr>
      </w:pPr>
    </w:p>
    <w:p w:rsidR="0099493F" w:rsidRPr="0099493F" w:rsidRDefault="001A0D27" w:rsidP="0099493F">
      <w:pPr>
        <w:widowControl w:val="0"/>
        <w:spacing w:line="280" w:lineRule="atLeast"/>
        <w:jc w:val="both"/>
        <w:rPr>
          <w:rFonts w:ascii="Helvetica" w:hAnsi="Helvetica" w:cs="Calibri"/>
          <w:bCs/>
          <w:iCs/>
          <w:sz w:val="20"/>
          <w:szCs w:val="20"/>
          <w:lang w:val="en-US"/>
        </w:rPr>
      </w:pPr>
      <w:r>
        <w:rPr>
          <w:rFonts w:ascii="Helvetica" w:hAnsi="Helvetica" w:cs="Calibri"/>
          <w:bCs/>
          <w:iCs/>
          <w:sz w:val="20"/>
          <w:szCs w:val="20"/>
        </w:rPr>
        <w:t>(2</w:t>
      </w:r>
      <w:r w:rsidR="0099493F">
        <w:rPr>
          <w:rFonts w:ascii="Helvetica" w:hAnsi="Helvetica" w:cs="Calibri"/>
          <w:bCs/>
          <w:iCs/>
          <w:sz w:val="20"/>
          <w:szCs w:val="20"/>
        </w:rPr>
        <w:t xml:space="preserve">) </w:t>
      </w:r>
      <w:r w:rsidR="0099493F" w:rsidRPr="0099493F">
        <w:rPr>
          <w:rFonts w:ascii="Helvetica" w:hAnsi="Helvetica" w:cs="Calibri"/>
          <w:bCs/>
          <w:iCs/>
          <w:sz w:val="20"/>
          <w:szCs w:val="20"/>
          <w:lang w:val="en-US"/>
        </w:rPr>
        <w:t>V kolikor pride do podaljš</w:t>
      </w:r>
      <w:r w:rsidR="0099493F">
        <w:rPr>
          <w:rFonts w:ascii="Helvetica" w:hAnsi="Helvetica" w:cs="Calibri"/>
          <w:bCs/>
          <w:iCs/>
          <w:sz w:val="20"/>
          <w:szCs w:val="20"/>
          <w:lang w:val="en-US"/>
        </w:rPr>
        <w:t>a</w:t>
      </w:r>
      <w:r w:rsidR="0099493F" w:rsidRPr="0099493F">
        <w:rPr>
          <w:rFonts w:ascii="Helvetica" w:hAnsi="Helvetica" w:cs="Calibri"/>
          <w:bCs/>
          <w:iCs/>
          <w:sz w:val="20"/>
          <w:szCs w:val="20"/>
          <w:lang w:val="en-US"/>
        </w:rPr>
        <w:t xml:space="preserve">nja pogodbenega roka, mora izvajalec za ustrezno obdobje podaljšati finančno zavarovanje za dobro izvedbo pogodbenih obveznosti, </w:t>
      </w:r>
      <w:r>
        <w:rPr>
          <w:rFonts w:ascii="Helvetica" w:hAnsi="Helvetica" w:cs="Calibri"/>
          <w:bCs/>
          <w:iCs/>
          <w:sz w:val="20"/>
          <w:szCs w:val="20"/>
          <w:lang w:val="en-US"/>
        </w:rPr>
        <w:t>i</w:t>
      </w:r>
      <w:r w:rsidR="0099493F" w:rsidRPr="0099493F">
        <w:rPr>
          <w:rFonts w:ascii="Helvetica" w:hAnsi="Helvetica" w:cs="Calibri"/>
          <w:bCs/>
          <w:iCs/>
          <w:sz w:val="20"/>
          <w:szCs w:val="20"/>
          <w:lang w:val="en-US"/>
        </w:rPr>
        <w:t>n sicer v roku petnajstih (15) dni po odobritvi</w:t>
      </w:r>
      <w:r w:rsidR="0099493F">
        <w:rPr>
          <w:rFonts w:ascii="Helvetica" w:hAnsi="Helvetica" w:cs="Calibri"/>
          <w:bCs/>
          <w:iCs/>
          <w:sz w:val="20"/>
          <w:szCs w:val="20"/>
          <w:lang w:val="en-US"/>
        </w:rPr>
        <w:t xml:space="preserve"> </w:t>
      </w:r>
      <w:r w:rsidR="0099493F" w:rsidRPr="0099493F">
        <w:rPr>
          <w:rFonts w:ascii="Helvetica" w:hAnsi="Helvetica" w:cs="Calibri"/>
          <w:bCs/>
          <w:iCs/>
          <w:sz w:val="20"/>
          <w:szCs w:val="20"/>
          <w:lang w:val="en-US"/>
        </w:rPr>
        <w:t>podaljšanja roka s strani naro</w:t>
      </w:r>
      <w:r w:rsidR="0099493F">
        <w:rPr>
          <w:rFonts w:ascii="Helvetica" w:hAnsi="Helvetica" w:cs="Calibri"/>
          <w:bCs/>
          <w:iCs/>
          <w:sz w:val="20"/>
          <w:szCs w:val="20"/>
          <w:lang w:val="en-US"/>
        </w:rPr>
        <w:t>č</w:t>
      </w:r>
      <w:r w:rsidR="0099493F" w:rsidRPr="0099493F">
        <w:rPr>
          <w:rFonts w:ascii="Helvetica" w:hAnsi="Helvetica" w:cs="Calibri"/>
          <w:bCs/>
          <w:iCs/>
          <w:sz w:val="20"/>
          <w:szCs w:val="20"/>
          <w:lang w:val="en-US"/>
        </w:rPr>
        <w:t>nika. Stroške izvajalca za podaljšanje finan</w:t>
      </w:r>
      <w:r w:rsidR="0099493F">
        <w:rPr>
          <w:rFonts w:ascii="Helvetica" w:hAnsi="Helvetica" w:cs="Calibri"/>
          <w:bCs/>
          <w:iCs/>
          <w:sz w:val="20"/>
          <w:szCs w:val="20"/>
          <w:lang w:val="en-US"/>
        </w:rPr>
        <w:t>č</w:t>
      </w:r>
      <w:r>
        <w:rPr>
          <w:rFonts w:ascii="Helvetica" w:hAnsi="Helvetica" w:cs="Calibri"/>
          <w:bCs/>
          <w:iCs/>
          <w:sz w:val="20"/>
          <w:szCs w:val="20"/>
          <w:lang w:val="en-US"/>
        </w:rPr>
        <w:t>nega</w:t>
      </w:r>
      <w:r w:rsidR="0099493F" w:rsidRPr="0099493F">
        <w:rPr>
          <w:rFonts w:ascii="Helvetica" w:hAnsi="Helvetica" w:cs="Calibri"/>
          <w:bCs/>
          <w:iCs/>
          <w:sz w:val="20"/>
          <w:szCs w:val="20"/>
          <w:lang w:val="en-US"/>
        </w:rPr>
        <w:t xml:space="preserve"> zavarovanj</w:t>
      </w:r>
      <w:r>
        <w:rPr>
          <w:rFonts w:ascii="Helvetica" w:hAnsi="Helvetica" w:cs="Calibri"/>
          <w:bCs/>
          <w:iCs/>
          <w:sz w:val="20"/>
          <w:szCs w:val="20"/>
          <w:lang w:val="en-US"/>
        </w:rPr>
        <w:t>a</w:t>
      </w:r>
      <w:r w:rsidR="0099493F" w:rsidRPr="0099493F">
        <w:rPr>
          <w:rFonts w:ascii="Helvetica" w:hAnsi="Helvetica" w:cs="Calibri"/>
          <w:bCs/>
          <w:iCs/>
          <w:sz w:val="20"/>
          <w:szCs w:val="20"/>
          <w:lang w:val="en-US"/>
        </w:rPr>
        <w:t xml:space="preserve"> nosi tista stranka, v katere sferi je razlog za podaljšanje, v primeru višje sile pa vsaka do polovice. </w:t>
      </w:r>
    </w:p>
    <w:p w:rsidR="001A0D27" w:rsidRDefault="001A0D27" w:rsidP="00784F81">
      <w:pPr>
        <w:widowControl w:val="0"/>
        <w:spacing w:line="280" w:lineRule="atLeast"/>
        <w:jc w:val="center"/>
        <w:rPr>
          <w:rFonts w:ascii="Helvetica" w:hAnsi="Helvetica" w:cs="Calibri"/>
          <w:bCs/>
          <w:iCs/>
          <w:sz w:val="20"/>
          <w:szCs w:val="20"/>
        </w:rPr>
      </w:pPr>
    </w:p>
    <w:p w:rsidR="00784F81" w:rsidRPr="00653C99" w:rsidRDefault="00784F81" w:rsidP="00784F81">
      <w:pPr>
        <w:widowControl w:val="0"/>
        <w:spacing w:line="280" w:lineRule="atLeast"/>
        <w:jc w:val="center"/>
        <w:rPr>
          <w:rFonts w:ascii="Helvetica" w:hAnsi="Helvetica" w:cs="Calibri"/>
          <w:b/>
          <w:bCs/>
          <w:iCs/>
          <w:sz w:val="20"/>
          <w:szCs w:val="20"/>
        </w:rPr>
      </w:pPr>
      <w:r w:rsidRPr="00653C99">
        <w:rPr>
          <w:rFonts w:ascii="Helvetica" w:hAnsi="Helvetica" w:cs="Calibri"/>
          <w:b/>
          <w:bCs/>
          <w:iCs/>
          <w:sz w:val="20"/>
          <w:szCs w:val="20"/>
        </w:rPr>
        <w:t>PROTIKORUPCIJSKA KLAVZULA</w:t>
      </w:r>
    </w:p>
    <w:p w:rsidR="00784F81" w:rsidRPr="00653C99" w:rsidRDefault="00784F81" w:rsidP="00784F81">
      <w:pPr>
        <w:widowControl w:val="0"/>
        <w:spacing w:line="280" w:lineRule="atLeast"/>
        <w:jc w:val="center"/>
        <w:rPr>
          <w:rFonts w:ascii="Helvetica" w:hAnsi="Helvetica" w:cs="Calibri"/>
          <w:b/>
          <w:bCs/>
          <w:iCs/>
          <w:sz w:val="20"/>
          <w:szCs w:val="20"/>
        </w:rPr>
      </w:pPr>
    </w:p>
    <w:p w:rsidR="00784F81" w:rsidRPr="00653C99" w:rsidRDefault="001A0D27" w:rsidP="00784F81">
      <w:pPr>
        <w:widowControl w:val="0"/>
        <w:spacing w:line="280" w:lineRule="atLeast"/>
        <w:jc w:val="center"/>
        <w:rPr>
          <w:rFonts w:ascii="Helvetica" w:hAnsi="Helvetica" w:cs="Calibri"/>
          <w:bCs/>
          <w:iCs/>
          <w:sz w:val="20"/>
          <w:szCs w:val="20"/>
        </w:rPr>
      </w:pPr>
      <w:r>
        <w:rPr>
          <w:rFonts w:ascii="Helvetica" w:hAnsi="Helvetica" w:cs="Calibri"/>
          <w:bCs/>
          <w:iCs/>
          <w:sz w:val="20"/>
          <w:szCs w:val="20"/>
        </w:rPr>
        <w:t>19</w:t>
      </w:r>
      <w:r w:rsidR="00784F81" w:rsidRPr="00653C99">
        <w:rPr>
          <w:rFonts w:ascii="Helvetica" w:hAnsi="Helvetica" w:cs="Calibri"/>
          <w:bCs/>
          <w:iCs/>
          <w:sz w:val="20"/>
          <w:szCs w:val="20"/>
        </w:rPr>
        <w:t>. člen</w:t>
      </w:r>
    </w:p>
    <w:p w:rsidR="00784F81" w:rsidRPr="00653C99" w:rsidRDefault="00784F81" w:rsidP="00784F81">
      <w:pPr>
        <w:widowControl w:val="0"/>
        <w:spacing w:line="280" w:lineRule="atLeast"/>
        <w:rPr>
          <w:rFonts w:ascii="Helvetica" w:hAnsi="Helvetica" w:cs="Calibri"/>
          <w:bCs/>
          <w:iCs/>
          <w:sz w:val="20"/>
          <w:szCs w:val="20"/>
        </w:rPr>
      </w:pPr>
    </w:p>
    <w:p w:rsidR="00784F81" w:rsidRPr="001A0D27" w:rsidRDefault="001547AF" w:rsidP="001A0D27">
      <w:pPr>
        <w:widowControl w:val="0"/>
        <w:spacing w:line="280" w:lineRule="atLeast"/>
        <w:jc w:val="both"/>
        <w:rPr>
          <w:rFonts w:ascii="Helvetica" w:hAnsi="Helvetica" w:cs="Calibri"/>
          <w:bCs/>
          <w:iCs/>
          <w:sz w:val="20"/>
          <w:szCs w:val="20"/>
        </w:rPr>
      </w:pPr>
      <w:r w:rsidRPr="00FD1901">
        <w:rPr>
          <w:rFonts w:ascii="Helvetica" w:hAnsi="Helvetica" w:cs="Calibri"/>
          <w:bCs/>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1547AF" w:rsidRDefault="001547AF" w:rsidP="00784F81">
      <w:pPr>
        <w:widowControl w:val="0"/>
        <w:spacing w:line="280" w:lineRule="atLeast"/>
        <w:jc w:val="center"/>
        <w:rPr>
          <w:rFonts w:ascii="Helvetica" w:hAnsi="Helvetica" w:cs="Calibri"/>
          <w:b/>
          <w:bCs/>
          <w:iCs/>
          <w:sz w:val="20"/>
          <w:szCs w:val="20"/>
        </w:rPr>
      </w:pPr>
    </w:p>
    <w:p w:rsidR="004F3530" w:rsidRDefault="0057645A" w:rsidP="00784F81">
      <w:pPr>
        <w:widowControl w:val="0"/>
        <w:spacing w:line="280" w:lineRule="atLeast"/>
        <w:jc w:val="center"/>
        <w:rPr>
          <w:rFonts w:ascii="Helvetica" w:hAnsi="Helvetica" w:cs="Calibri"/>
          <w:b/>
          <w:bCs/>
          <w:iCs/>
          <w:sz w:val="20"/>
          <w:szCs w:val="20"/>
        </w:rPr>
      </w:pPr>
      <w:r>
        <w:rPr>
          <w:rFonts w:ascii="Helvetica" w:hAnsi="Helvetica" w:cs="Calibri"/>
          <w:b/>
          <w:bCs/>
          <w:iCs/>
          <w:sz w:val="20"/>
          <w:szCs w:val="20"/>
        </w:rPr>
        <w:t xml:space="preserve">TRAJANJE POGODBE IN </w:t>
      </w:r>
      <w:r w:rsidR="004F3530">
        <w:rPr>
          <w:rFonts w:ascii="Helvetica" w:hAnsi="Helvetica" w:cs="Calibri"/>
          <w:b/>
          <w:bCs/>
          <w:iCs/>
          <w:sz w:val="20"/>
          <w:szCs w:val="20"/>
        </w:rPr>
        <w:t>ODSTOP OD POGODBE</w:t>
      </w:r>
    </w:p>
    <w:p w:rsidR="004F3530" w:rsidRDefault="004F3530" w:rsidP="00784F81">
      <w:pPr>
        <w:widowControl w:val="0"/>
        <w:spacing w:line="280" w:lineRule="atLeast"/>
        <w:jc w:val="center"/>
        <w:rPr>
          <w:rFonts w:ascii="Helvetica" w:hAnsi="Helvetica" w:cs="Calibri"/>
          <w:b/>
          <w:bCs/>
          <w:iCs/>
          <w:sz w:val="20"/>
          <w:szCs w:val="20"/>
        </w:rPr>
      </w:pPr>
    </w:p>
    <w:p w:rsidR="00167CE4" w:rsidRDefault="00167CE4" w:rsidP="00784F81">
      <w:pPr>
        <w:widowControl w:val="0"/>
        <w:spacing w:line="280" w:lineRule="atLeast"/>
        <w:jc w:val="center"/>
        <w:rPr>
          <w:rFonts w:ascii="Helvetica" w:hAnsi="Helvetica" w:cs="Calibri"/>
          <w:bCs/>
          <w:iCs/>
          <w:sz w:val="20"/>
          <w:szCs w:val="20"/>
        </w:rPr>
      </w:pPr>
      <w:r>
        <w:rPr>
          <w:rFonts w:ascii="Helvetica" w:hAnsi="Helvetica" w:cs="Calibri"/>
          <w:bCs/>
          <w:iCs/>
          <w:sz w:val="20"/>
          <w:szCs w:val="20"/>
        </w:rPr>
        <w:t>2</w:t>
      </w:r>
      <w:r w:rsidR="00AA5ADF">
        <w:rPr>
          <w:rFonts w:ascii="Helvetica" w:hAnsi="Helvetica" w:cs="Calibri"/>
          <w:bCs/>
          <w:iCs/>
          <w:sz w:val="20"/>
          <w:szCs w:val="20"/>
        </w:rPr>
        <w:t>0</w:t>
      </w:r>
      <w:r>
        <w:rPr>
          <w:rFonts w:ascii="Helvetica" w:hAnsi="Helvetica" w:cs="Calibri"/>
          <w:bCs/>
          <w:iCs/>
          <w:sz w:val="20"/>
          <w:szCs w:val="20"/>
        </w:rPr>
        <w:t>. člen</w:t>
      </w:r>
    </w:p>
    <w:p w:rsidR="00E26CDD" w:rsidRDefault="00E26CDD" w:rsidP="00784F81">
      <w:pPr>
        <w:widowControl w:val="0"/>
        <w:spacing w:line="280" w:lineRule="atLeast"/>
        <w:jc w:val="center"/>
        <w:rPr>
          <w:rFonts w:ascii="Helvetica" w:hAnsi="Helvetica" w:cs="Calibri"/>
          <w:bCs/>
          <w:iCs/>
          <w:sz w:val="20"/>
          <w:szCs w:val="20"/>
        </w:rPr>
      </w:pPr>
    </w:p>
    <w:p w:rsidR="00656AD5" w:rsidRDefault="006403F5" w:rsidP="006403F5">
      <w:pPr>
        <w:widowControl w:val="0"/>
        <w:spacing w:line="280" w:lineRule="atLeast"/>
        <w:jc w:val="both"/>
        <w:rPr>
          <w:rFonts w:ascii="Helvetica" w:hAnsi="Helvetica" w:cs="Calibri"/>
          <w:bCs/>
          <w:iCs/>
          <w:sz w:val="20"/>
          <w:szCs w:val="20"/>
        </w:rPr>
      </w:pPr>
      <w:r w:rsidRPr="00381999">
        <w:rPr>
          <w:rFonts w:ascii="Helvetica" w:hAnsi="Helvetica" w:cs="Calibri"/>
          <w:bCs/>
          <w:iCs/>
          <w:sz w:val="20"/>
          <w:szCs w:val="20"/>
        </w:rPr>
        <w:t>(</w:t>
      </w:r>
      <w:r>
        <w:rPr>
          <w:rFonts w:ascii="Helvetica" w:hAnsi="Helvetica" w:cs="Calibri"/>
          <w:bCs/>
          <w:iCs/>
          <w:sz w:val="20"/>
          <w:szCs w:val="20"/>
        </w:rPr>
        <w:t>1</w:t>
      </w:r>
      <w:r w:rsidRPr="00381999">
        <w:rPr>
          <w:rFonts w:ascii="Helvetica" w:hAnsi="Helvetica" w:cs="Calibri"/>
          <w:bCs/>
          <w:iCs/>
          <w:sz w:val="20"/>
          <w:szCs w:val="20"/>
        </w:rPr>
        <w:t xml:space="preserve">) </w:t>
      </w:r>
      <w:r w:rsidR="00656AD5">
        <w:rPr>
          <w:rFonts w:ascii="Helvetica" w:hAnsi="Helvetica" w:cs="Calibri"/>
          <w:bCs/>
          <w:iCs/>
          <w:sz w:val="20"/>
          <w:szCs w:val="20"/>
        </w:rPr>
        <w:t xml:space="preserve">Pogodba se sklepa za obdobje 48 mesecev. </w:t>
      </w:r>
      <w:r w:rsidR="00656AD5" w:rsidRPr="00656AD5">
        <w:rPr>
          <w:rFonts w:ascii="Helvetica" w:hAnsi="Helvetica" w:cs="Calibri"/>
          <w:bCs/>
          <w:iCs/>
          <w:sz w:val="20"/>
          <w:szCs w:val="20"/>
        </w:rPr>
        <w:t>Pogodba je sklenjena z dnem podpisa zadnje od pogodbenih strank</w:t>
      </w:r>
      <w:r w:rsidR="00656AD5">
        <w:rPr>
          <w:rFonts w:ascii="Helvetica" w:hAnsi="Helvetica" w:cs="Calibri"/>
          <w:bCs/>
          <w:iCs/>
          <w:sz w:val="20"/>
          <w:szCs w:val="20"/>
        </w:rPr>
        <w:t xml:space="preserve"> in ko izvajalec naročniku izroči i</w:t>
      </w:r>
      <w:r w:rsidR="00E67D8F">
        <w:rPr>
          <w:rFonts w:ascii="Helvetica" w:hAnsi="Helvetica" w:cs="Calibri"/>
          <w:bCs/>
          <w:iCs/>
          <w:sz w:val="20"/>
          <w:szCs w:val="20"/>
        </w:rPr>
        <w:t>nstrument finančnega zavarovanja</w:t>
      </w:r>
      <w:r w:rsidR="00656AD5">
        <w:rPr>
          <w:rFonts w:ascii="Helvetica" w:hAnsi="Helvetica" w:cs="Calibri"/>
          <w:bCs/>
          <w:iCs/>
          <w:sz w:val="20"/>
          <w:szCs w:val="20"/>
        </w:rPr>
        <w:t xml:space="preserve"> iz 18. člena te pogodbe</w:t>
      </w:r>
      <w:r w:rsidR="007D3B79">
        <w:rPr>
          <w:rFonts w:ascii="Helvetica" w:hAnsi="Helvetica" w:cs="Calibri"/>
          <w:bCs/>
          <w:iCs/>
          <w:sz w:val="20"/>
          <w:szCs w:val="20"/>
        </w:rPr>
        <w:t xml:space="preserve"> in velja od </w:t>
      </w:r>
      <w:r w:rsidR="00703B8E">
        <w:rPr>
          <w:rFonts w:ascii="Helvetica" w:hAnsi="Helvetica" w:cs="Calibri"/>
          <w:bCs/>
          <w:iCs/>
          <w:sz w:val="20"/>
          <w:szCs w:val="20"/>
        </w:rPr>
        <w:t>1. 6. 2026 do 31. 5. 2030</w:t>
      </w:r>
      <w:r w:rsidR="00656AD5">
        <w:rPr>
          <w:rFonts w:ascii="Helvetica" w:hAnsi="Helvetica" w:cs="Calibri"/>
          <w:bCs/>
          <w:iCs/>
          <w:sz w:val="20"/>
          <w:szCs w:val="20"/>
        </w:rPr>
        <w:t xml:space="preserve">. </w:t>
      </w:r>
    </w:p>
    <w:p w:rsidR="00656AD5" w:rsidRDefault="00656AD5" w:rsidP="006403F5">
      <w:pPr>
        <w:widowControl w:val="0"/>
        <w:spacing w:line="280" w:lineRule="atLeast"/>
        <w:jc w:val="both"/>
        <w:rPr>
          <w:rFonts w:ascii="Helvetica" w:hAnsi="Helvetica" w:cs="Calibri"/>
          <w:bCs/>
          <w:iCs/>
          <w:sz w:val="20"/>
          <w:szCs w:val="20"/>
        </w:rPr>
      </w:pPr>
    </w:p>
    <w:p w:rsidR="00447671" w:rsidRPr="00447671" w:rsidRDefault="00447671" w:rsidP="00447671">
      <w:pPr>
        <w:widowControl w:val="0"/>
        <w:spacing w:line="280" w:lineRule="atLeast"/>
        <w:jc w:val="both"/>
        <w:rPr>
          <w:rFonts w:ascii="Helvetica" w:hAnsi="Helvetica" w:cs="Calibri"/>
          <w:bCs/>
          <w:iCs/>
          <w:sz w:val="20"/>
          <w:szCs w:val="20"/>
        </w:rPr>
      </w:pPr>
      <w:r w:rsidRPr="00447671">
        <w:rPr>
          <w:rFonts w:ascii="Helvetica" w:hAnsi="Helvetica" w:cs="Calibri"/>
          <w:bCs/>
          <w:iCs/>
          <w:sz w:val="20"/>
          <w:szCs w:val="20"/>
        </w:rPr>
        <w:t>(2) Katerakoli od pogodbenih strank lahko zaradi hujših kršitev pogodbenih obveznosti s strani nasprotne stranke, če kršitve ne prenehajo po pisnem opominu, v katerem je naveden primeren rok za odpravo kršitev, odstopi od te pogodbe. V primeru odstopa sta pogodbeni stranki dolžni poravnati medsebojne obveznosti iz te pogodbe in nastalo škodo.</w:t>
      </w:r>
    </w:p>
    <w:p w:rsidR="00447671" w:rsidRPr="00447671" w:rsidRDefault="00447671" w:rsidP="00447671">
      <w:pPr>
        <w:widowControl w:val="0"/>
        <w:spacing w:line="280" w:lineRule="atLeast"/>
        <w:jc w:val="both"/>
        <w:rPr>
          <w:rFonts w:ascii="Helvetica" w:hAnsi="Helvetica" w:cs="Calibri"/>
          <w:bCs/>
          <w:iCs/>
          <w:sz w:val="20"/>
          <w:szCs w:val="20"/>
        </w:rPr>
      </w:pPr>
    </w:p>
    <w:p w:rsidR="00447671" w:rsidRPr="00447671" w:rsidRDefault="00447671" w:rsidP="00447671">
      <w:pPr>
        <w:widowControl w:val="0"/>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(3) Naročnik lahko predčasno odstopi od pogodbe v roku 30 dni od dneva, ko izvajalec prejme pisno obvestilo o odstopu od pogodbe, v naslednjih primerih: </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zamuda izvajalca ali napaka v izvedbi,  </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izvajalec ne prične z izvedbo pogodbeno dogovorjenih del v pogodbenem roku, niti v naknadnem roku, ki mu ga določi naročnik, </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izvajalec po svoji krivdi zamuja z deli več kot 5 dni, </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izvajalec ne dosega pogodbeno dogovorjene kvalitete in te ne vzpostavi niti v naknadnem roku, ki mu ga določi naročnik, </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izvajalec prekine z deli brez pisnega soglasja naročnika, </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če je zoper izvajalca začet kakšen od postopkov po ZFPPIPP,</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če kader izvajalca ne zagotavlja zadostnega števila delavcev in se zato poraja sum, da pogodbena dela ne bodo pravočasno končana,</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izvajalec pred zamenjavo podizvajalcev ne pridobi pisnega soglasja naročnika,</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naročnik ugotovi, da izvajalec ni priglasil vseh podizvajalcev ter v zvezi z njimi kasneje tudi ni </w:t>
      </w:r>
      <w:r w:rsidRPr="00447671">
        <w:rPr>
          <w:rFonts w:ascii="Helvetica" w:hAnsi="Helvetica" w:cs="Calibri"/>
          <w:bCs/>
          <w:iCs/>
          <w:sz w:val="20"/>
          <w:szCs w:val="20"/>
        </w:rPr>
        <w:lastRenderedPageBreak/>
        <w:t xml:space="preserve">zahteval pisnega soglasja naročnika, </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unovčitev finančnega zavarovanja za dobro izvedbo pogodbenih obveznosti, </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izvajalec ne izpolnjuje okoljskih zahtev iz dokumentacije v zvezi z oddajo javnega naročila v skladu z Uredbo o zelenem javnem naročanju, </w:t>
      </w:r>
    </w:p>
    <w:p w:rsidR="00447671" w:rsidRPr="00447671" w:rsidRDefault="00447671" w:rsidP="006A048A">
      <w:pPr>
        <w:widowControl w:val="0"/>
        <w:numPr>
          <w:ilvl w:val="3"/>
          <w:numId w:val="20"/>
        </w:numPr>
        <w:spacing w:line="280" w:lineRule="atLeast"/>
        <w:jc w:val="both"/>
        <w:rPr>
          <w:rFonts w:ascii="Helvetica" w:hAnsi="Helvetica" w:cs="Calibri"/>
          <w:bCs/>
          <w:iCs/>
          <w:sz w:val="20"/>
          <w:szCs w:val="20"/>
        </w:rPr>
      </w:pPr>
      <w:r w:rsidRPr="00447671">
        <w:rPr>
          <w:rFonts w:ascii="Helvetica" w:hAnsi="Helvetica" w:cs="Calibri"/>
          <w:bCs/>
          <w:iCs/>
          <w:sz w:val="20"/>
          <w:szCs w:val="20"/>
        </w:rPr>
        <w:t>v drugih primerih določenih z zakonom, pogodbo ali dokumentacijo v zvezi z oddajo javnega naročila.</w:t>
      </w:r>
    </w:p>
    <w:p w:rsidR="00447671" w:rsidRPr="00447671" w:rsidRDefault="00447671" w:rsidP="00447671">
      <w:pPr>
        <w:widowControl w:val="0"/>
        <w:spacing w:line="280" w:lineRule="atLeast"/>
        <w:jc w:val="both"/>
        <w:rPr>
          <w:rFonts w:ascii="Helvetica" w:hAnsi="Helvetica" w:cs="Calibri"/>
          <w:bCs/>
          <w:iCs/>
          <w:sz w:val="20"/>
          <w:szCs w:val="20"/>
        </w:rPr>
      </w:pPr>
      <w:r w:rsidRPr="00447671">
        <w:rPr>
          <w:rFonts w:ascii="Helvetica" w:hAnsi="Helvetica" w:cs="Calibri"/>
          <w:bCs/>
          <w:iCs/>
          <w:sz w:val="20"/>
          <w:szCs w:val="20"/>
        </w:rPr>
        <w:t>V primerih iz druge do pete alineje je izvajalec dolžan plačati pogodbeno kazen v višini 10% pogodbene vrednosti.</w:t>
      </w:r>
    </w:p>
    <w:p w:rsidR="00447671" w:rsidRPr="00447671" w:rsidRDefault="00447671" w:rsidP="00447671">
      <w:pPr>
        <w:widowControl w:val="0"/>
        <w:spacing w:line="280" w:lineRule="atLeast"/>
        <w:jc w:val="both"/>
        <w:rPr>
          <w:rFonts w:ascii="Helvetica" w:hAnsi="Helvetica" w:cs="Calibri"/>
          <w:bCs/>
          <w:iCs/>
          <w:sz w:val="20"/>
          <w:szCs w:val="20"/>
        </w:rPr>
      </w:pPr>
    </w:p>
    <w:p w:rsidR="00447671" w:rsidRPr="00447671" w:rsidRDefault="00447671" w:rsidP="00447671">
      <w:pPr>
        <w:widowControl w:val="0"/>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(4) Naročnik lahko prekine to pogodbo z dnem, ko izvajalec prejme obvestilo o odpovedi pogodbe v primeru ogrožanja zdravja, življenja, varnosti ali v primeru, ko je dosežena maksimalna višina pogodbene kazni. </w:t>
      </w:r>
    </w:p>
    <w:p w:rsidR="00447671" w:rsidRPr="00447671" w:rsidRDefault="00447671" w:rsidP="00447671">
      <w:pPr>
        <w:widowControl w:val="0"/>
        <w:spacing w:line="280" w:lineRule="atLeast"/>
        <w:jc w:val="both"/>
        <w:rPr>
          <w:rFonts w:ascii="Helvetica" w:hAnsi="Helvetica" w:cs="Calibri"/>
          <w:bCs/>
          <w:iCs/>
          <w:sz w:val="20"/>
          <w:szCs w:val="20"/>
        </w:rPr>
      </w:pPr>
    </w:p>
    <w:p w:rsidR="00447671" w:rsidRPr="00447671" w:rsidRDefault="00447671" w:rsidP="00447671">
      <w:pPr>
        <w:widowControl w:val="0"/>
        <w:spacing w:line="280" w:lineRule="atLeast"/>
        <w:jc w:val="both"/>
        <w:rPr>
          <w:rFonts w:ascii="Helvetica" w:hAnsi="Helvetica" w:cs="Calibri"/>
          <w:bCs/>
          <w:iCs/>
          <w:sz w:val="20"/>
          <w:szCs w:val="20"/>
        </w:rPr>
      </w:pPr>
      <w:r w:rsidRPr="00447671">
        <w:rPr>
          <w:rFonts w:ascii="Helvetica" w:hAnsi="Helvetica" w:cs="Calibri"/>
          <w:bCs/>
          <w:iCs/>
          <w:sz w:val="20"/>
          <w:szCs w:val="20"/>
        </w:rPr>
        <w:t>(5) Izvajalec sme odstopiti od pogodbe po preteku 30 dni od dneva, ko naročnik prejme pisno obvestilo o odstopu od pogodbe, v naslednjih primerih:</w:t>
      </w:r>
    </w:p>
    <w:p w:rsidR="00447671" w:rsidRPr="00447671" w:rsidRDefault="00447671" w:rsidP="006A048A">
      <w:pPr>
        <w:widowControl w:val="0"/>
        <w:numPr>
          <w:ilvl w:val="0"/>
          <w:numId w:val="21"/>
        </w:numPr>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če mu naročnik tudi po naknadno postavljenem roku ne posreduje navodil v zvezi z njegovimi vprašanji, pa so ta bistvena za izvedbo del, </w:t>
      </w:r>
    </w:p>
    <w:p w:rsidR="00447671" w:rsidRPr="00447671" w:rsidRDefault="00447671" w:rsidP="006A048A">
      <w:pPr>
        <w:widowControl w:val="0"/>
        <w:numPr>
          <w:ilvl w:val="0"/>
          <w:numId w:val="21"/>
        </w:numPr>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če naročnik ne poravna zapadlih obveznosti,  </w:t>
      </w:r>
    </w:p>
    <w:p w:rsidR="00447671" w:rsidRPr="00447671" w:rsidRDefault="00447671" w:rsidP="006A048A">
      <w:pPr>
        <w:widowControl w:val="0"/>
        <w:numPr>
          <w:ilvl w:val="0"/>
          <w:numId w:val="21"/>
        </w:numPr>
        <w:spacing w:line="280" w:lineRule="atLeast"/>
        <w:jc w:val="both"/>
        <w:rPr>
          <w:rFonts w:ascii="Helvetica" w:hAnsi="Helvetica" w:cs="Calibri"/>
          <w:bCs/>
          <w:iCs/>
          <w:sz w:val="20"/>
          <w:szCs w:val="20"/>
        </w:rPr>
      </w:pPr>
      <w:r w:rsidRPr="00447671">
        <w:rPr>
          <w:rFonts w:ascii="Helvetica" w:hAnsi="Helvetica" w:cs="Calibri"/>
          <w:bCs/>
          <w:iCs/>
          <w:sz w:val="20"/>
          <w:szCs w:val="20"/>
        </w:rPr>
        <w:t xml:space="preserve">če izvajalec pride v situacijo, zaradi katere iz objektivnih razlogov z deli ne more nadaljevati. </w:t>
      </w:r>
    </w:p>
    <w:p w:rsidR="00447671" w:rsidRPr="00447671" w:rsidRDefault="00447671" w:rsidP="00447671">
      <w:pPr>
        <w:widowControl w:val="0"/>
        <w:spacing w:line="280" w:lineRule="atLeast"/>
        <w:jc w:val="both"/>
        <w:rPr>
          <w:rFonts w:ascii="Helvetica" w:hAnsi="Helvetica" w:cs="Calibri"/>
          <w:bCs/>
          <w:iCs/>
          <w:sz w:val="20"/>
          <w:szCs w:val="20"/>
        </w:rPr>
      </w:pPr>
    </w:p>
    <w:p w:rsidR="00751356" w:rsidRPr="00275F29" w:rsidRDefault="00447671" w:rsidP="00275F29">
      <w:pPr>
        <w:widowControl w:val="0"/>
        <w:spacing w:line="280" w:lineRule="atLeast"/>
        <w:jc w:val="both"/>
        <w:rPr>
          <w:rFonts w:ascii="Helvetica" w:hAnsi="Helvetica" w:cs="Calibri"/>
          <w:bCs/>
          <w:iCs/>
          <w:sz w:val="20"/>
          <w:szCs w:val="20"/>
        </w:rPr>
      </w:pPr>
      <w:r w:rsidRPr="00447671">
        <w:rPr>
          <w:rFonts w:ascii="Helvetica" w:hAnsi="Helvetica" w:cs="Calibri"/>
          <w:bCs/>
          <w:iCs/>
          <w:sz w:val="20"/>
          <w:szCs w:val="20"/>
        </w:rPr>
        <w:t>(6) Zgoraj naštete ukrepe lahko naročnik/izvajalec uveljavlja po opominu, po katerem izvajalec/naročnik ne odpravi kršitve oziroma je kršitev kljub opominu ponovno zagrešil. Opomin mora biti izvajalcu/naročniku poslan pisno, po telefaksu ali na elektronski način. V primeru elektronskega načina se sporočilo potrdi tudi v pisni obliki.</w:t>
      </w:r>
    </w:p>
    <w:p w:rsidR="00751356" w:rsidRDefault="00751356" w:rsidP="00447671">
      <w:pPr>
        <w:widowControl w:val="0"/>
        <w:spacing w:line="280" w:lineRule="atLeast"/>
        <w:jc w:val="center"/>
        <w:rPr>
          <w:rFonts w:ascii="Helvetica" w:hAnsi="Helvetica" w:cs="Calibri"/>
          <w:b/>
          <w:bCs/>
          <w:iCs/>
          <w:sz w:val="20"/>
          <w:szCs w:val="20"/>
        </w:rPr>
      </w:pPr>
    </w:p>
    <w:p w:rsidR="00447671" w:rsidRPr="00025BBB" w:rsidRDefault="00447671" w:rsidP="00447671">
      <w:pPr>
        <w:widowControl w:val="0"/>
        <w:spacing w:line="280" w:lineRule="atLeast"/>
        <w:jc w:val="center"/>
        <w:rPr>
          <w:rFonts w:ascii="Helvetica" w:hAnsi="Helvetica" w:cs="Calibri"/>
          <w:b/>
          <w:bCs/>
          <w:iCs/>
          <w:sz w:val="20"/>
          <w:szCs w:val="20"/>
        </w:rPr>
      </w:pPr>
      <w:r w:rsidRPr="00025BBB">
        <w:rPr>
          <w:rFonts w:ascii="Helvetica" w:hAnsi="Helvetica" w:cs="Calibri"/>
          <w:b/>
          <w:bCs/>
          <w:iCs/>
          <w:sz w:val="20"/>
          <w:szCs w:val="20"/>
        </w:rPr>
        <w:t>PRENEHANJE VELJAVNOSTI POGODBE</w:t>
      </w:r>
    </w:p>
    <w:p w:rsidR="00447671" w:rsidRPr="00025BBB" w:rsidRDefault="00447671" w:rsidP="00447671">
      <w:pPr>
        <w:widowControl w:val="0"/>
        <w:spacing w:line="280" w:lineRule="atLeast"/>
        <w:jc w:val="center"/>
        <w:rPr>
          <w:rFonts w:ascii="Helvetica" w:hAnsi="Helvetica" w:cs="Calibri"/>
          <w:b/>
          <w:bCs/>
          <w:iCs/>
          <w:sz w:val="20"/>
          <w:szCs w:val="20"/>
        </w:rPr>
      </w:pPr>
    </w:p>
    <w:p w:rsidR="00447671" w:rsidRPr="00025BBB" w:rsidRDefault="00447671" w:rsidP="00447671">
      <w:pPr>
        <w:widowControl w:val="0"/>
        <w:spacing w:line="280" w:lineRule="atLeast"/>
        <w:jc w:val="center"/>
        <w:rPr>
          <w:rFonts w:ascii="Helvetica" w:hAnsi="Helvetica" w:cs="Calibri"/>
          <w:bCs/>
          <w:iCs/>
          <w:sz w:val="20"/>
          <w:szCs w:val="20"/>
        </w:rPr>
      </w:pPr>
      <w:r w:rsidRPr="00025BBB">
        <w:rPr>
          <w:rFonts w:ascii="Helvetica" w:hAnsi="Helvetica" w:cs="Calibri"/>
          <w:bCs/>
          <w:iCs/>
          <w:sz w:val="20"/>
          <w:szCs w:val="20"/>
        </w:rPr>
        <w:t>21. člen</w:t>
      </w:r>
    </w:p>
    <w:p w:rsidR="00447671" w:rsidRPr="00025BBB" w:rsidRDefault="00447671" w:rsidP="00447671">
      <w:pPr>
        <w:widowControl w:val="0"/>
        <w:spacing w:line="280" w:lineRule="atLeast"/>
        <w:jc w:val="both"/>
        <w:rPr>
          <w:rFonts w:ascii="Helvetica" w:hAnsi="Helvetica" w:cs="Calibri"/>
          <w:bCs/>
          <w:iCs/>
          <w:sz w:val="20"/>
          <w:szCs w:val="20"/>
        </w:rPr>
      </w:pPr>
    </w:p>
    <w:p w:rsidR="00447671" w:rsidRPr="00464452" w:rsidRDefault="00447671" w:rsidP="00447671">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(1) Naročnik bo po izteku vsakih šest mesecev od sklenitve te pogodbe preveril, ali je na dan tega preverjanja pri gospodarskem subjektu, izvajalcu ali podizvajalcu izpolnjena ena ali več naslednjih okoliščin:</w:t>
      </w:r>
    </w:p>
    <w:p w:rsidR="00447671" w:rsidRPr="00464452" w:rsidRDefault="00447671" w:rsidP="00447671">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rsidR="00447671" w:rsidRPr="00464452" w:rsidRDefault="00447671" w:rsidP="00447671">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rsidR="00447671" w:rsidRPr="00464452" w:rsidRDefault="00447671" w:rsidP="00447671">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c) je gospodarski subjekt ali njegov podizvajalec izločen iz postopkov oddaje javnih naročil zaradi uvrstitve v evidenco gospodarskih subjektov z izrečenimi stranskimi sankcijami izločitve iz postopkov javnega naročanja;</w:t>
      </w:r>
    </w:p>
    <w:p w:rsidR="00447671" w:rsidRPr="00464452" w:rsidRDefault="00447671" w:rsidP="00447671">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č) je v zadnjih treh letih pred dnevom preverjanja pristojni organ Republike Slovenije ali druge države članice ali tretje države pri gospodarskem subjektu ali njegovemu podizvajalcu ugotovil najmanj dve kršitvi v zvezi s:</w:t>
      </w:r>
    </w:p>
    <w:p w:rsidR="00447671" w:rsidRPr="00464452" w:rsidRDefault="00447671" w:rsidP="006A048A">
      <w:pPr>
        <w:widowControl w:val="0"/>
        <w:numPr>
          <w:ilvl w:val="0"/>
          <w:numId w:val="41"/>
        </w:numPr>
        <w:spacing w:line="280" w:lineRule="atLeast"/>
        <w:jc w:val="both"/>
        <w:rPr>
          <w:rFonts w:ascii="Helvetica" w:hAnsi="Helvetica" w:cs="Calibri"/>
          <w:bCs/>
          <w:iCs/>
          <w:sz w:val="20"/>
          <w:szCs w:val="20"/>
        </w:rPr>
      </w:pPr>
      <w:r w:rsidRPr="00464452">
        <w:rPr>
          <w:rFonts w:ascii="Helvetica" w:hAnsi="Helvetica" w:cs="Calibri"/>
          <w:bCs/>
          <w:iCs/>
          <w:sz w:val="20"/>
          <w:szCs w:val="20"/>
        </w:rPr>
        <w:lastRenderedPageBreak/>
        <w:t xml:space="preserve">plačilom za delo, </w:t>
      </w:r>
    </w:p>
    <w:p w:rsidR="00447671" w:rsidRPr="00464452" w:rsidRDefault="00447671" w:rsidP="006A048A">
      <w:pPr>
        <w:widowControl w:val="0"/>
        <w:numPr>
          <w:ilvl w:val="0"/>
          <w:numId w:val="41"/>
        </w:numPr>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delovnim časom, </w:t>
      </w:r>
    </w:p>
    <w:p w:rsidR="00447671" w:rsidRPr="00464452" w:rsidRDefault="00447671" w:rsidP="006A048A">
      <w:pPr>
        <w:widowControl w:val="0"/>
        <w:numPr>
          <w:ilvl w:val="0"/>
          <w:numId w:val="41"/>
        </w:numPr>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počitki, </w:t>
      </w:r>
    </w:p>
    <w:p w:rsidR="00447671" w:rsidRPr="00464452" w:rsidRDefault="00447671" w:rsidP="006A048A">
      <w:pPr>
        <w:widowControl w:val="0"/>
        <w:numPr>
          <w:ilvl w:val="0"/>
          <w:numId w:val="41"/>
        </w:numPr>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opravljanjem dela na podlagi pogodb civilnega prava kljub obstoju elementov delovnega razmerja ali </w:t>
      </w:r>
    </w:p>
    <w:p w:rsidR="00447671" w:rsidRPr="00464452" w:rsidRDefault="00447671" w:rsidP="006A048A">
      <w:pPr>
        <w:widowControl w:val="0"/>
        <w:numPr>
          <w:ilvl w:val="0"/>
          <w:numId w:val="41"/>
        </w:numPr>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v zvezi z zaposlovanjem na črno, </w:t>
      </w:r>
    </w:p>
    <w:p w:rsidR="00447671" w:rsidRPr="00464452" w:rsidRDefault="00447671" w:rsidP="00447671">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za kateri mu je bila s pravnomočno odločitvijo ali več pravnomočnimi odločitvami izrečena globa za prekršek.</w:t>
      </w:r>
    </w:p>
    <w:p w:rsidR="00447671" w:rsidRPr="00464452" w:rsidRDefault="00447671" w:rsidP="00447671">
      <w:pPr>
        <w:widowControl w:val="0"/>
        <w:spacing w:line="280" w:lineRule="atLeast"/>
        <w:jc w:val="both"/>
        <w:rPr>
          <w:rFonts w:ascii="Helvetica" w:hAnsi="Helvetica" w:cs="Calibri"/>
          <w:bCs/>
          <w:iCs/>
          <w:sz w:val="20"/>
          <w:szCs w:val="20"/>
        </w:rPr>
      </w:pPr>
    </w:p>
    <w:p w:rsidR="00447671" w:rsidRPr="00464452" w:rsidRDefault="00447671" w:rsidP="00447671">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(2)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rsidR="00447671" w:rsidRPr="00464452" w:rsidRDefault="00447671" w:rsidP="00447671">
      <w:pPr>
        <w:widowControl w:val="0"/>
        <w:spacing w:line="280" w:lineRule="atLeast"/>
        <w:jc w:val="both"/>
        <w:rPr>
          <w:rFonts w:ascii="Helvetica" w:hAnsi="Helvetica" w:cs="Calibri"/>
          <w:bCs/>
          <w:iCs/>
          <w:sz w:val="20"/>
          <w:szCs w:val="20"/>
        </w:rPr>
      </w:pPr>
    </w:p>
    <w:p w:rsidR="00447671" w:rsidRPr="00464452" w:rsidRDefault="00447671" w:rsidP="00447671">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(3) 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rsidR="00447671" w:rsidRPr="00464452" w:rsidRDefault="00447671" w:rsidP="00447671">
      <w:pPr>
        <w:widowControl w:val="0"/>
        <w:spacing w:line="280" w:lineRule="atLeast"/>
        <w:jc w:val="both"/>
        <w:rPr>
          <w:rFonts w:ascii="Helvetica" w:hAnsi="Helvetica" w:cs="Calibri"/>
          <w:bCs/>
          <w:iCs/>
          <w:sz w:val="20"/>
          <w:szCs w:val="20"/>
        </w:rPr>
      </w:pPr>
    </w:p>
    <w:p w:rsidR="00447671" w:rsidRPr="00464452" w:rsidRDefault="00447671" w:rsidP="00447671">
      <w:pPr>
        <w:widowControl w:val="0"/>
        <w:spacing w:line="280" w:lineRule="atLeast"/>
        <w:jc w:val="both"/>
        <w:rPr>
          <w:rFonts w:ascii="Helvetica" w:hAnsi="Helvetica" w:cs="Calibri"/>
          <w:bCs/>
          <w:iCs/>
          <w:sz w:val="20"/>
          <w:szCs w:val="20"/>
        </w:rPr>
      </w:pPr>
      <w:r w:rsidRPr="00464452">
        <w:rPr>
          <w:rFonts w:ascii="Helvetica" w:hAnsi="Helvetica" w:cs="Calibri"/>
          <w:bCs/>
          <w:iCs/>
          <w:sz w:val="20"/>
          <w:szCs w:val="20"/>
        </w:rPr>
        <w:t xml:space="preserve">(4) Ta pogodba je sklenjena pod razveznim pogojem, ki se, v primeru izpolnitve okoliščin iz prvega odstavka tega člena ter ob upoštevanju prejšnjega odstavka, uresniči z dnem sklenitve nove pogodbe o izvedbi javnega naročila za predmetno naročilo. O datumu sklenitve nove pogodbe bo naročnik </w:t>
      </w:r>
      <w:r w:rsidRPr="00464452">
        <w:rPr>
          <w:rFonts w:ascii="Helvetica" w:hAnsi="Helvetica" w:cs="Calibri"/>
          <w:bCs/>
          <w:iCs/>
          <w:sz w:val="20"/>
          <w:szCs w:val="20"/>
        </w:rPr>
        <w:lastRenderedPageBreak/>
        <w:t xml:space="preserve">obvestil gospodarski subjekt. </w:t>
      </w:r>
    </w:p>
    <w:p w:rsidR="004F3530" w:rsidRDefault="004F3530" w:rsidP="00513444">
      <w:pPr>
        <w:widowControl w:val="0"/>
        <w:spacing w:line="280" w:lineRule="atLeast"/>
        <w:rPr>
          <w:rFonts w:ascii="Helvetica" w:hAnsi="Helvetica" w:cs="Calibri"/>
          <w:b/>
          <w:bCs/>
          <w:iCs/>
          <w:sz w:val="20"/>
          <w:szCs w:val="20"/>
        </w:rPr>
      </w:pPr>
    </w:p>
    <w:p w:rsidR="00784F81" w:rsidRPr="00653C99" w:rsidRDefault="00784F81" w:rsidP="00784F81">
      <w:pPr>
        <w:widowControl w:val="0"/>
        <w:spacing w:line="280" w:lineRule="atLeast"/>
        <w:jc w:val="center"/>
        <w:rPr>
          <w:rFonts w:ascii="Helvetica" w:hAnsi="Helvetica" w:cs="Calibri"/>
          <w:b/>
          <w:bCs/>
          <w:iCs/>
          <w:sz w:val="20"/>
          <w:szCs w:val="20"/>
        </w:rPr>
      </w:pPr>
      <w:r w:rsidRPr="00653C99">
        <w:rPr>
          <w:rFonts w:ascii="Helvetica" w:hAnsi="Helvetica" w:cs="Calibri"/>
          <w:b/>
          <w:bCs/>
          <w:iCs/>
          <w:sz w:val="20"/>
          <w:szCs w:val="20"/>
        </w:rPr>
        <w:t>REŠEVANJE SPOROV</w:t>
      </w:r>
    </w:p>
    <w:p w:rsidR="00784F81" w:rsidRPr="00653C99" w:rsidRDefault="00784F81" w:rsidP="00784F81">
      <w:pPr>
        <w:widowControl w:val="0"/>
        <w:spacing w:line="280" w:lineRule="atLeast"/>
        <w:jc w:val="center"/>
        <w:rPr>
          <w:rFonts w:ascii="Helvetica" w:hAnsi="Helvetica" w:cs="Calibri"/>
          <w:b/>
          <w:bCs/>
          <w:iCs/>
          <w:sz w:val="20"/>
          <w:szCs w:val="20"/>
        </w:rPr>
      </w:pPr>
    </w:p>
    <w:p w:rsidR="00784F81" w:rsidRPr="00653C99" w:rsidRDefault="00784F81" w:rsidP="00784F81">
      <w:pPr>
        <w:widowControl w:val="0"/>
        <w:spacing w:line="280" w:lineRule="atLeast"/>
        <w:jc w:val="center"/>
        <w:rPr>
          <w:rFonts w:ascii="Helvetica" w:hAnsi="Helvetica" w:cs="Calibri"/>
          <w:bCs/>
          <w:iCs/>
          <w:sz w:val="20"/>
          <w:szCs w:val="20"/>
        </w:rPr>
      </w:pPr>
      <w:r>
        <w:rPr>
          <w:rFonts w:ascii="Helvetica" w:hAnsi="Helvetica" w:cs="Calibri"/>
          <w:bCs/>
          <w:iCs/>
          <w:sz w:val="20"/>
          <w:szCs w:val="20"/>
        </w:rPr>
        <w:t>2</w:t>
      </w:r>
      <w:r w:rsidR="000B4703">
        <w:rPr>
          <w:rFonts w:ascii="Helvetica" w:hAnsi="Helvetica" w:cs="Calibri"/>
          <w:bCs/>
          <w:iCs/>
          <w:sz w:val="20"/>
          <w:szCs w:val="20"/>
        </w:rPr>
        <w:t>2</w:t>
      </w:r>
      <w:r w:rsidRPr="00653C99">
        <w:rPr>
          <w:rFonts w:ascii="Helvetica" w:hAnsi="Helvetica" w:cs="Calibri"/>
          <w:bCs/>
          <w:iCs/>
          <w:sz w:val="20"/>
          <w:szCs w:val="20"/>
        </w:rPr>
        <w:t>. člen</w:t>
      </w:r>
    </w:p>
    <w:p w:rsidR="00784F81" w:rsidRPr="00653C99" w:rsidRDefault="00784F81" w:rsidP="00784F81">
      <w:pPr>
        <w:widowControl w:val="0"/>
        <w:spacing w:line="280" w:lineRule="atLeast"/>
        <w:rPr>
          <w:rFonts w:ascii="Helvetica" w:hAnsi="Helvetica" w:cs="Calibri"/>
          <w:bCs/>
          <w:iCs/>
          <w:sz w:val="20"/>
          <w:szCs w:val="20"/>
        </w:rPr>
      </w:pPr>
    </w:p>
    <w:p w:rsidR="00784F81" w:rsidRPr="00653C99" w:rsidRDefault="00784F81" w:rsidP="00784F81">
      <w:pPr>
        <w:widowControl w:val="0"/>
        <w:spacing w:line="280" w:lineRule="atLeast"/>
        <w:jc w:val="both"/>
        <w:rPr>
          <w:rFonts w:ascii="Helvetica" w:hAnsi="Helvetica" w:cs="Calibri"/>
          <w:bCs/>
          <w:iCs/>
          <w:sz w:val="20"/>
          <w:szCs w:val="20"/>
        </w:rPr>
      </w:pPr>
      <w:r w:rsidRPr="00653C99">
        <w:rPr>
          <w:rFonts w:ascii="Helvetica" w:hAnsi="Helvetica" w:cs="Calibri"/>
          <w:bCs/>
          <w:iCs/>
          <w:sz w:val="20"/>
          <w:szCs w:val="20"/>
        </w:rPr>
        <w:t>(1) Morebitne spore, ki bi nastali v zvezi z izvajanjem te pogodbe, bosta pogodbeni stranki skušali rešiti sporazumno.</w:t>
      </w:r>
    </w:p>
    <w:p w:rsidR="00784F81" w:rsidRPr="00653C99" w:rsidRDefault="00784F81" w:rsidP="00784F81">
      <w:pPr>
        <w:widowControl w:val="0"/>
        <w:spacing w:line="280" w:lineRule="atLeast"/>
        <w:jc w:val="both"/>
        <w:rPr>
          <w:rFonts w:ascii="Helvetica" w:hAnsi="Helvetica" w:cs="Calibri"/>
          <w:bCs/>
          <w:iCs/>
          <w:sz w:val="20"/>
          <w:szCs w:val="20"/>
        </w:rPr>
      </w:pPr>
    </w:p>
    <w:p w:rsidR="00784F81" w:rsidRPr="00653C99" w:rsidRDefault="00784F81" w:rsidP="00784F81">
      <w:pPr>
        <w:widowControl w:val="0"/>
        <w:spacing w:line="280" w:lineRule="atLeast"/>
        <w:jc w:val="both"/>
        <w:rPr>
          <w:rFonts w:ascii="Helvetica" w:hAnsi="Helvetica" w:cs="Calibri"/>
          <w:bCs/>
          <w:iCs/>
          <w:sz w:val="20"/>
          <w:szCs w:val="20"/>
        </w:rPr>
      </w:pPr>
      <w:r w:rsidRPr="00653C99">
        <w:rPr>
          <w:rFonts w:ascii="Helvetica" w:hAnsi="Helvetica" w:cs="Calibri"/>
          <w:bCs/>
          <w:iCs/>
          <w:sz w:val="20"/>
          <w:szCs w:val="20"/>
        </w:rPr>
        <w:t xml:space="preserve">(2) Če spornega vprašanja ne bi mogli rešiti sporazumno, lahko vsaka pogodbena stranka sproži spor pri stvarno pristojnem sodišču v </w:t>
      </w:r>
      <w:r w:rsidR="008C3DA1">
        <w:rPr>
          <w:rFonts w:ascii="Helvetica" w:hAnsi="Helvetica" w:cs="Calibri"/>
          <w:bCs/>
          <w:iCs/>
          <w:sz w:val="20"/>
          <w:szCs w:val="20"/>
        </w:rPr>
        <w:t xml:space="preserve">Ljubljani. </w:t>
      </w:r>
    </w:p>
    <w:p w:rsidR="000B4703" w:rsidRPr="00653C99" w:rsidRDefault="000B4703" w:rsidP="00784F81">
      <w:pPr>
        <w:widowControl w:val="0"/>
        <w:spacing w:line="280" w:lineRule="atLeast"/>
        <w:rPr>
          <w:rFonts w:ascii="Helvetica" w:hAnsi="Helvetica" w:cs="Calibri"/>
          <w:bCs/>
          <w:iCs/>
          <w:sz w:val="20"/>
          <w:szCs w:val="20"/>
        </w:rPr>
      </w:pPr>
    </w:p>
    <w:p w:rsidR="00784F81" w:rsidRPr="00653C99" w:rsidRDefault="00784F81" w:rsidP="00784F81">
      <w:pPr>
        <w:widowControl w:val="0"/>
        <w:spacing w:line="280" w:lineRule="atLeast"/>
        <w:jc w:val="center"/>
        <w:rPr>
          <w:rFonts w:ascii="Helvetica" w:hAnsi="Helvetica" w:cs="Calibri"/>
          <w:b/>
          <w:bCs/>
          <w:iCs/>
          <w:sz w:val="20"/>
          <w:szCs w:val="20"/>
        </w:rPr>
      </w:pPr>
      <w:r w:rsidRPr="00653C99">
        <w:rPr>
          <w:rFonts w:ascii="Helvetica" w:hAnsi="Helvetica" w:cs="Calibri"/>
          <w:b/>
          <w:bCs/>
          <w:iCs/>
          <w:sz w:val="20"/>
          <w:szCs w:val="20"/>
        </w:rPr>
        <w:t>KONČNE DOLOČBE</w:t>
      </w:r>
    </w:p>
    <w:p w:rsidR="00784F81" w:rsidRPr="00653C99" w:rsidRDefault="00784F81" w:rsidP="00784F81">
      <w:pPr>
        <w:widowControl w:val="0"/>
        <w:spacing w:line="280" w:lineRule="atLeast"/>
        <w:jc w:val="center"/>
        <w:rPr>
          <w:rFonts w:ascii="Helvetica" w:hAnsi="Helvetica" w:cs="Calibri"/>
          <w:bCs/>
          <w:iCs/>
          <w:sz w:val="20"/>
          <w:szCs w:val="20"/>
        </w:rPr>
      </w:pPr>
    </w:p>
    <w:p w:rsidR="00784F81" w:rsidRPr="00653C99" w:rsidRDefault="00784F81" w:rsidP="00784F81">
      <w:pPr>
        <w:widowControl w:val="0"/>
        <w:spacing w:line="280" w:lineRule="atLeast"/>
        <w:jc w:val="center"/>
        <w:rPr>
          <w:rFonts w:ascii="Helvetica" w:hAnsi="Helvetica" w:cs="Calibri"/>
          <w:bCs/>
          <w:iCs/>
          <w:sz w:val="20"/>
          <w:szCs w:val="20"/>
        </w:rPr>
      </w:pPr>
      <w:r>
        <w:rPr>
          <w:rFonts w:ascii="Helvetica" w:hAnsi="Helvetica" w:cs="Calibri"/>
          <w:bCs/>
          <w:iCs/>
          <w:sz w:val="20"/>
          <w:szCs w:val="20"/>
        </w:rPr>
        <w:t>2</w:t>
      </w:r>
      <w:r w:rsidR="005C5F6A">
        <w:rPr>
          <w:rFonts w:ascii="Helvetica" w:hAnsi="Helvetica" w:cs="Calibri"/>
          <w:bCs/>
          <w:iCs/>
          <w:sz w:val="20"/>
          <w:szCs w:val="20"/>
        </w:rPr>
        <w:t>3</w:t>
      </w:r>
      <w:r w:rsidRPr="00653C99">
        <w:rPr>
          <w:rFonts w:ascii="Helvetica" w:hAnsi="Helvetica" w:cs="Calibri"/>
          <w:bCs/>
          <w:iCs/>
          <w:sz w:val="20"/>
          <w:szCs w:val="20"/>
        </w:rPr>
        <w:t>. člen</w:t>
      </w:r>
    </w:p>
    <w:p w:rsidR="00825025" w:rsidRPr="00381999" w:rsidRDefault="00825025" w:rsidP="00784F81">
      <w:pPr>
        <w:widowControl w:val="0"/>
        <w:spacing w:line="280" w:lineRule="atLeast"/>
        <w:jc w:val="both"/>
        <w:rPr>
          <w:rFonts w:ascii="Helvetica" w:hAnsi="Helvetica" w:cs="Calibri"/>
          <w:bCs/>
          <w:iCs/>
          <w:sz w:val="20"/>
          <w:szCs w:val="20"/>
        </w:rPr>
      </w:pPr>
    </w:p>
    <w:p w:rsidR="00784F81" w:rsidRPr="00381999" w:rsidRDefault="00784F81" w:rsidP="00784F81">
      <w:pPr>
        <w:widowControl w:val="0"/>
        <w:spacing w:line="280" w:lineRule="atLeast"/>
        <w:jc w:val="both"/>
        <w:rPr>
          <w:rFonts w:ascii="Helvetica" w:hAnsi="Helvetica" w:cs="Calibri"/>
          <w:bCs/>
          <w:iCs/>
          <w:sz w:val="20"/>
          <w:szCs w:val="20"/>
        </w:rPr>
      </w:pPr>
      <w:r w:rsidRPr="00381999">
        <w:rPr>
          <w:rFonts w:ascii="Helvetica" w:hAnsi="Helvetica" w:cs="Calibri"/>
          <w:bCs/>
          <w:iCs/>
          <w:sz w:val="20"/>
          <w:szCs w:val="20"/>
        </w:rPr>
        <w:t>(</w:t>
      </w:r>
      <w:r w:rsidR="005C5F6A">
        <w:rPr>
          <w:rFonts w:ascii="Helvetica" w:hAnsi="Helvetica" w:cs="Calibri"/>
          <w:bCs/>
          <w:iCs/>
          <w:sz w:val="20"/>
          <w:szCs w:val="20"/>
        </w:rPr>
        <w:t>1</w:t>
      </w:r>
      <w:r w:rsidRPr="00381999">
        <w:rPr>
          <w:rFonts w:ascii="Helvetica" w:hAnsi="Helvetica" w:cs="Calibri"/>
          <w:bCs/>
          <w:iCs/>
          <w:sz w:val="20"/>
          <w:szCs w:val="20"/>
        </w:rPr>
        <w:t>) 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84F81" w:rsidRPr="00381999" w:rsidRDefault="00784F81" w:rsidP="00784F81">
      <w:pPr>
        <w:widowControl w:val="0"/>
        <w:spacing w:line="280" w:lineRule="atLeast"/>
        <w:jc w:val="both"/>
        <w:rPr>
          <w:rFonts w:ascii="Helvetica" w:hAnsi="Helvetica" w:cs="Calibri"/>
          <w:bCs/>
          <w:iCs/>
          <w:sz w:val="20"/>
          <w:szCs w:val="20"/>
        </w:rPr>
      </w:pPr>
    </w:p>
    <w:p w:rsidR="00784F81" w:rsidRPr="00381999" w:rsidRDefault="00784F81" w:rsidP="00784F81">
      <w:pPr>
        <w:widowControl w:val="0"/>
        <w:spacing w:line="280" w:lineRule="atLeast"/>
        <w:jc w:val="both"/>
        <w:rPr>
          <w:rFonts w:ascii="Helvetica" w:hAnsi="Helvetica" w:cs="Calibri"/>
          <w:bCs/>
          <w:iCs/>
          <w:sz w:val="20"/>
          <w:szCs w:val="20"/>
        </w:rPr>
      </w:pPr>
      <w:r w:rsidRPr="00381999">
        <w:rPr>
          <w:rFonts w:ascii="Helvetica" w:hAnsi="Helvetica" w:cs="Calibri"/>
          <w:bCs/>
          <w:iCs/>
          <w:sz w:val="20"/>
          <w:szCs w:val="20"/>
        </w:rPr>
        <w:t>(</w:t>
      </w:r>
      <w:r w:rsidR="005C5F6A">
        <w:rPr>
          <w:rFonts w:ascii="Helvetica" w:hAnsi="Helvetica" w:cs="Calibri"/>
          <w:bCs/>
          <w:iCs/>
          <w:sz w:val="20"/>
          <w:szCs w:val="20"/>
        </w:rPr>
        <w:t>2</w:t>
      </w:r>
      <w:r w:rsidRPr="00381999">
        <w:rPr>
          <w:rFonts w:ascii="Helvetica" w:hAnsi="Helvetica" w:cs="Calibri"/>
          <w:bCs/>
          <w:iCs/>
          <w:sz w:val="20"/>
          <w:szCs w:val="20"/>
        </w:rPr>
        <w:t>) Odstop pogodbe tretjemu je možen samo s pisnim soglasjem obeh pogodbenih strank.</w:t>
      </w:r>
    </w:p>
    <w:p w:rsidR="00751356" w:rsidRPr="00653C99" w:rsidRDefault="00751356" w:rsidP="00784F81">
      <w:pPr>
        <w:widowControl w:val="0"/>
        <w:spacing w:line="280" w:lineRule="atLeast"/>
        <w:rPr>
          <w:rFonts w:ascii="Helvetica" w:hAnsi="Helvetica" w:cs="Calibri"/>
          <w:bCs/>
          <w:iCs/>
          <w:sz w:val="20"/>
          <w:szCs w:val="20"/>
        </w:rPr>
      </w:pPr>
    </w:p>
    <w:p w:rsidR="00784F81" w:rsidRPr="00653C99" w:rsidRDefault="00784F81" w:rsidP="00784F81">
      <w:pPr>
        <w:widowControl w:val="0"/>
        <w:spacing w:line="280" w:lineRule="atLeast"/>
        <w:jc w:val="center"/>
        <w:rPr>
          <w:rFonts w:ascii="Helvetica" w:hAnsi="Helvetica" w:cs="Calibri"/>
          <w:bCs/>
          <w:iCs/>
          <w:sz w:val="20"/>
          <w:szCs w:val="20"/>
        </w:rPr>
      </w:pPr>
      <w:r>
        <w:rPr>
          <w:rFonts w:ascii="Helvetica" w:hAnsi="Helvetica" w:cs="Calibri"/>
          <w:bCs/>
          <w:iCs/>
          <w:sz w:val="20"/>
          <w:szCs w:val="20"/>
        </w:rPr>
        <w:t>2</w:t>
      </w:r>
      <w:r w:rsidR="005C5F6A">
        <w:rPr>
          <w:rFonts w:ascii="Helvetica" w:hAnsi="Helvetica" w:cs="Calibri"/>
          <w:bCs/>
          <w:iCs/>
          <w:sz w:val="20"/>
          <w:szCs w:val="20"/>
        </w:rPr>
        <w:t>4</w:t>
      </w:r>
      <w:r w:rsidRPr="00653C99">
        <w:rPr>
          <w:rFonts w:ascii="Helvetica" w:hAnsi="Helvetica" w:cs="Calibri"/>
          <w:bCs/>
          <w:iCs/>
          <w:sz w:val="20"/>
          <w:szCs w:val="20"/>
        </w:rPr>
        <w:t>. člen</w:t>
      </w:r>
    </w:p>
    <w:p w:rsidR="00784F81" w:rsidRPr="00733554" w:rsidRDefault="00784F81" w:rsidP="00784F81">
      <w:pPr>
        <w:widowControl w:val="0"/>
        <w:spacing w:line="280" w:lineRule="atLeast"/>
        <w:rPr>
          <w:rFonts w:ascii="Helvetica" w:hAnsi="Helvetica" w:cs="Calibri"/>
          <w:bCs/>
          <w:iCs/>
          <w:sz w:val="20"/>
          <w:szCs w:val="20"/>
        </w:rPr>
      </w:pPr>
    </w:p>
    <w:p w:rsidR="00784F81" w:rsidRPr="00733554" w:rsidRDefault="00784F81" w:rsidP="00784F81">
      <w:pPr>
        <w:widowControl w:val="0"/>
        <w:spacing w:line="280" w:lineRule="atLeast"/>
        <w:jc w:val="both"/>
        <w:rPr>
          <w:rFonts w:ascii="Helvetica" w:hAnsi="Helvetica" w:cs="Calibri"/>
          <w:bCs/>
          <w:iCs/>
          <w:sz w:val="20"/>
          <w:szCs w:val="20"/>
        </w:rPr>
      </w:pPr>
      <w:r w:rsidRPr="00733554">
        <w:rPr>
          <w:rFonts w:ascii="Helvetica" w:hAnsi="Helvetica" w:cs="Calibri"/>
          <w:bCs/>
          <w:iCs/>
          <w:sz w:val="20"/>
          <w:szCs w:val="20"/>
        </w:rPr>
        <w:t>Za urejanje razmerij, ki niso izrecno določena s to pogodbo, se uporabljajo določila zakona, ki ureja obligacijska razmerja in drugih veljavnih predpisov, ki urejajo s pogodbo opredeljena medsebojna razmerja.</w:t>
      </w:r>
    </w:p>
    <w:p w:rsidR="00784F81" w:rsidRDefault="00784F81" w:rsidP="00784F81">
      <w:pPr>
        <w:widowControl w:val="0"/>
        <w:spacing w:line="280" w:lineRule="atLeast"/>
        <w:rPr>
          <w:rFonts w:ascii="Helvetica" w:hAnsi="Helvetica" w:cs="Calibri"/>
          <w:bCs/>
          <w:iCs/>
          <w:sz w:val="20"/>
          <w:szCs w:val="20"/>
        </w:rPr>
      </w:pPr>
    </w:p>
    <w:p w:rsidR="00784F81" w:rsidRDefault="00784F81" w:rsidP="00784F81">
      <w:pPr>
        <w:widowControl w:val="0"/>
        <w:spacing w:line="280" w:lineRule="atLeast"/>
        <w:jc w:val="center"/>
        <w:rPr>
          <w:rFonts w:ascii="Helvetica" w:hAnsi="Helvetica" w:cs="Calibri"/>
          <w:bCs/>
          <w:iCs/>
          <w:sz w:val="20"/>
          <w:szCs w:val="20"/>
        </w:rPr>
      </w:pPr>
      <w:r>
        <w:rPr>
          <w:rFonts w:ascii="Helvetica" w:hAnsi="Helvetica" w:cs="Calibri"/>
          <w:bCs/>
          <w:iCs/>
          <w:sz w:val="20"/>
          <w:szCs w:val="20"/>
        </w:rPr>
        <w:t>2</w:t>
      </w:r>
      <w:r w:rsidR="005C5F6A">
        <w:rPr>
          <w:rFonts w:ascii="Helvetica" w:hAnsi="Helvetica" w:cs="Calibri"/>
          <w:bCs/>
          <w:iCs/>
          <w:sz w:val="20"/>
          <w:szCs w:val="20"/>
        </w:rPr>
        <w:t>5</w:t>
      </w:r>
      <w:r>
        <w:rPr>
          <w:rFonts w:ascii="Helvetica" w:hAnsi="Helvetica" w:cs="Calibri"/>
          <w:bCs/>
          <w:iCs/>
          <w:sz w:val="20"/>
          <w:szCs w:val="20"/>
        </w:rPr>
        <w:t>. člen</w:t>
      </w:r>
    </w:p>
    <w:p w:rsidR="00784F81" w:rsidRDefault="00784F81" w:rsidP="00784F81">
      <w:pPr>
        <w:widowControl w:val="0"/>
        <w:spacing w:line="280" w:lineRule="atLeast"/>
        <w:rPr>
          <w:rFonts w:ascii="Helvetica" w:hAnsi="Helvetica" w:cs="Calibri"/>
          <w:bCs/>
          <w:iCs/>
          <w:sz w:val="20"/>
          <w:szCs w:val="20"/>
        </w:rPr>
      </w:pPr>
    </w:p>
    <w:p w:rsidR="00784F81" w:rsidRPr="00653C99" w:rsidRDefault="00784F81" w:rsidP="00784F81">
      <w:pPr>
        <w:widowControl w:val="0"/>
        <w:spacing w:line="280" w:lineRule="atLeast"/>
        <w:jc w:val="both"/>
        <w:rPr>
          <w:rFonts w:ascii="Helvetica" w:hAnsi="Helvetica" w:cs="Calibri"/>
          <w:bCs/>
          <w:iCs/>
          <w:sz w:val="20"/>
          <w:szCs w:val="20"/>
        </w:rPr>
      </w:pPr>
      <w:r w:rsidRPr="00653C99">
        <w:rPr>
          <w:rFonts w:ascii="Helvetica" w:hAnsi="Helvetica" w:cs="Calibri"/>
          <w:bCs/>
          <w:iCs/>
          <w:sz w:val="20"/>
          <w:szCs w:val="20"/>
        </w:rPr>
        <w:t>Pogodba je sestavljena v štirih (4) enakih izvodih, od katerih prejme vsaka pogodbena stranka po (2) izvoda.</w:t>
      </w:r>
    </w:p>
    <w:p w:rsidR="00784F81" w:rsidRDefault="00784F81" w:rsidP="00784F81">
      <w:pPr>
        <w:widowControl w:val="0"/>
        <w:spacing w:line="280" w:lineRule="atLeast"/>
        <w:rPr>
          <w:rFonts w:ascii="Helvetica" w:hAnsi="Helvetica" w:cs="Calibri"/>
          <w:bCs/>
          <w:iCs/>
          <w:sz w:val="20"/>
          <w:szCs w:val="20"/>
        </w:rPr>
      </w:pPr>
    </w:p>
    <w:p w:rsidR="00687F83" w:rsidRPr="00653C99" w:rsidRDefault="00687F83" w:rsidP="00784F81">
      <w:pPr>
        <w:widowControl w:val="0"/>
        <w:spacing w:line="280" w:lineRule="atLeast"/>
        <w:rPr>
          <w:rFonts w:ascii="Helvetica" w:hAnsi="Helvetica" w:cs="Calibri"/>
          <w:bCs/>
          <w:iCs/>
          <w:sz w:val="20"/>
          <w:szCs w:val="20"/>
        </w:rPr>
      </w:pPr>
    </w:p>
    <w:tbl>
      <w:tblPr>
        <w:tblW w:w="0" w:type="auto"/>
        <w:tblInd w:w="108" w:type="dxa"/>
        <w:tblLook w:val="04A0" w:firstRow="1" w:lastRow="0" w:firstColumn="1" w:lastColumn="0" w:noHBand="0" w:noVBand="1"/>
      </w:tblPr>
      <w:tblGrid>
        <w:gridCol w:w="4685"/>
        <w:gridCol w:w="4277"/>
      </w:tblGrid>
      <w:tr w:rsidR="00784F81" w:rsidRPr="00653C99" w:rsidTr="00F97B02">
        <w:tc>
          <w:tcPr>
            <w:tcW w:w="4743" w:type="dxa"/>
          </w:tcPr>
          <w:p w:rsidR="00784F81" w:rsidRPr="00653C99" w:rsidRDefault="009828CC" w:rsidP="00F97B02">
            <w:pPr>
              <w:widowControl w:val="0"/>
              <w:spacing w:line="280" w:lineRule="atLeast"/>
              <w:rPr>
                <w:rFonts w:ascii="Helvetica" w:hAnsi="Helvetica" w:cs="Calibri"/>
                <w:bCs/>
                <w:iCs/>
                <w:sz w:val="20"/>
                <w:szCs w:val="20"/>
              </w:rPr>
            </w:pPr>
            <w:r>
              <w:rPr>
                <w:rFonts w:ascii="Helvetica" w:hAnsi="Helvetica" w:cs="Calibri"/>
                <w:bCs/>
                <w:iCs/>
                <w:sz w:val="20"/>
                <w:szCs w:val="20"/>
              </w:rPr>
              <w:t>NAROČNIK</w:t>
            </w:r>
            <w:r w:rsidR="00784F81" w:rsidRPr="00653C99">
              <w:rPr>
                <w:rFonts w:ascii="Helvetica" w:hAnsi="Helvetica" w:cs="Calibri"/>
                <w:bCs/>
                <w:iCs/>
                <w:sz w:val="20"/>
                <w:szCs w:val="20"/>
              </w:rPr>
              <w:t>:</w:t>
            </w:r>
          </w:p>
          <w:p w:rsidR="009828CC" w:rsidRPr="00653C99" w:rsidRDefault="009828CC" w:rsidP="00F97B02">
            <w:pPr>
              <w:widowControl w:val="0"/>
              <w:spacing w:line="280" w:lineRule="atLeast"/>
              <w:rPr>
                <w:rFonts w:ascii="Helvetica" w:hAnsi="Helvetica" w:cs="Calibri"/>
                <w:b/>
                <w:bCs/>
                <w:iCs/>
                <w:sz w:val="20"/>
                <w:szCs w:val="20"/>
              </w:rPr>
            </w:pPr>
            <w:r>
              <w:rPr>
                <w:rFonts w:ascii="Helvetica" w:hAnsi="Helvetica" w:cs="Calibri"/>
                <w:b/>
                <w:bCs/>
                <w:iCs/>
                <w:sz w:val="20"/>
                <w:szCs w:val="20"/>
              </w:rPr>
              <w:t>Gimnazija Poljane</w:t>
            </w:r>
          </w:p>
          <w:p w:rsidR="00784F81" w:rsidRPr="00653C99" w:rsidRDefault="00784F81" w:rsidP="00F97B02">
            <w:pPr>
              <w:widowControl w:val="0"/>
              <w:spacing w:line="280" w:lineRule="atLeast"/>
              <w:rPr>
                <w:rFonts w:ascii="Helvetica" w:hAnsi="Helvetica" w:cs="Calibri"/>
                <w:b/>
                <w:bCs/>
                <w:iCs/>
                <w:sz w:val="20"/>
                <w:szCs w:val="20"/>
              </w:rPr>
            </w:pPr>
          </w:p>
        </w:tc>
        <w:tc>
          <w:tcPr>
            <w:tcW w:w="4329" w:type="dxa"/>
          </w:tcPr>
          <w:p w:rsidR="00784F81" w:rsidRPr="00653C99" w:rsidRDefault="009828CC" w:rsidP="00F97B02">
            <w:pPr>
              <w:widowControl w:val="0"/>
              <w:spacing w:line="280" w:lineRule="atLeast"/>
              <w:rPr>
                <w:rFonts w:ascii="Helvetica" w:hAnsi="Helvetica" w:cs="Calibri"/>
                <w:bCs/>
                <w:iCs/>
                <w:sz w:val="20"/>
                <w:szCs w:val="20"/>
              </w:rPr>
            </w:pPr>
            <w:r>
              <w:rPr>
                <w:rFonts w:ascii="Helvetica" w:hAnsi="Helvetica" w:cs="Calibri"/>
                <w:bCs/>
                <w:iCs/>
                <w:sz w:val="20"/>
                <w:szCs w:val="20"/>
              </w:rPr>
              <w:t>IZVAJALEC</w:t>
            </w:r>
            <w:r w:rsidR="00784F81" w:rsidRPr="00653C99">
              <w:rPr>
                <w:rFonts w:ascii="Helvetica" w:hAnsi="Helvetica" w:cs="Calibri"/>
                <w:bCs/>
                <w:iCs/>
                <w:sz w:val="20"/>
                <w:szCs w:val="20"/>
              </w:rPr>
              <w:t>:</w:t>
            </w:r>
          </w:p>
          <w:permStart w:id="1291663795" w:edGrp="everyone"/>
          <w:p w:rsidR="00784F81" w:rsidRPr="00653C99" w:rsidRDefault="009828CC" w:rsidP="00F97B02">
            <w:pPr>
              <w:widowControl w:val="0"/>
              <w:spacing w:line="280" w:lineRule="atLeast"/>
              <w:rPr>
                <w:rFonts w:ascii="Helvetica" w:hAnsi="Helvetica" w:cs="Calibri"/>
                <w:bCs/>
                <w:iCs/>
                <w:sz w:val="20"/>
                <w:szCs w:val="20"/>
              </w:rPr>
            </w:pPr>
            <w:r w:rsidRPr="00653C99">
              <w:rPr>
                <w:rFonts w:ascii="Helvetica" w:hAnsi="Helvetica" w:cs="Calibri"/>
                <w:b/>
                <w:bCs/>
                <w:i/>
                <w:iCs/>
                <w:sz w:val="20"/>
                <w:szCs w:val="20"/>
              </w:rPr>
              <w:fldChar w:fldCharType="begin">
                <w:ffData>
                  <w:name w:val="Besedilo12"/>
                  <w:enabled/>
                  <w:calcOnExit w:val="0"/>
                  <w:textInput/>
                </w:ffData>
              </w:fldChar>
            </w:r>
            <w:r w:rsidRPr="00653C99">
              <w:rPr>
                <w:rFonts w:ascii="Helvetica" w:hAnsi="Helvetica" w:cs="Calibri"/>
                <w:b/>
                <w:bCs/>
                <w:i/>
                <w:iCs/>
                <w:sz w:val="20"/>
                <w:szCs w:val="20"/>
              </w:rPr>
              <w:instrText xml:space="preserve"> FORMTEXT </w:instrText>
            </w:r>
            <w:r w:rsidRPr="00653C99">
              <w:rPr>
                <w:rFonts w:ascii="Helvetica" w:hAnsi="Helvetica" w:cs="Calibri"/>
                <w:b/>
                <w:bCs/>
                <w:i/>
                <w:iCs/>
                <w:sz w:val="20"/>
                <w:szCs w:val="20"/>
              </w:rPr>
            </w:r>
            <w:r w:rsidRPr="00653C99">
              <w:rPr>
                <w:rFonts w:ascii="Helvetica" w:hAnsi="Helvetica" w:cs="Calibri"/>
                <w:b/>
                <w:bCs/>
                <w:i/>
                <w:iCs/>
                <w:sz w:val="20"/>
                <w:szCs w:val="20"/>
              </w:rPr>
              <w:fldChar w:fldCharType="separate"/>
            </w:r>
            <w:r w:rsidR="00176EBF">
              <w:rPr>
                <w:rFonts w:ascii="Helvetica" w:hAnsi="Helvetica" w:cs="Calibri"/>
                <w:b/>
                <w:bCs/>
                <w:i/>
                <w:iCs/>
                <w:sz w:val="20"/>
                <w:szCs w:val="20"/>
              </w:rPr>
              <w:t> </w:t>
            </w:r>
            <w:r w:rsidR="00176EBF">
              <w:rPr>
                <w:rFonts w:ascii="Helvetica" w:hAnsi="Helvetica" w:cs="Calibri"/>
                <w:b/>
                <w:bCs/>
                <w:i/>
                <w:iCs/>
                <w:sz w:val="20"/>
                <w:szCs w:val="20"/>
              </w:rPr>
              <w:t> </w:t>
            </w:r>
            <w:r w:rsidR="00176EBF">
              <w:rPr>
                <w:rFonts w:ascii="Helvetica" w:hAnsi="Helvetica" w:cs="Calibri"/>
                <w:b/>
                <w:bCs/>
                <w:i/>
                <w:iCs/>
                <w:sz w:val="20"/>
                <w:szCs w:val="20"/>
              </w:rPr>
              <w:t> </w:t>
            </w:r>
            <w:r w:rsidR="00176EBF">
              <w:rPr>
                <w:rFonts w:ascii="Helvetica" w:hAnsi="Helvetica" w:cs="Calibri"/>
                <w:b/>
                <w:bCs/>
                <w:i/>
                <w:iCs/>
                <w:sz w:val="20"/>
                <w:szCs w:val="20"/>
              </w:rPr>
              <w:t> </w:t>
            </w:r>
            <w:r w:rsidR="00176EBF">
              <w:rPr>
                <w:rFonts w:ascii="Helvetica" w:hAnsi="Helvetica" w:cs="Calibri"/>
                <w:b/>
                <w:bCs/>
                <w:i/>
                <w:iCs/>
                <w:sz w:val="20"/>
                <w:szCs w:val="20"/>
              </w:rPr>
              <w:t> </w:t>
            </w:r>
            <w:r w:rsidRPr="00653C99">
              <w:rPr>
                <w:rFonts w:ascii="Helvetica" w:hAnsi="Helvetica" w:cs="Calibri"/>
                <w:bCs/>
                <w:iCs/>
                <w:sz w:val="20"/>
                <w:szCs w:val="20"/>
              </w:rPr>
              <w:fldChar w:fldCharType="end"/>
            </w:r>
            <w:permEnd w:id="1291663795"/>
          </w:p>
        </w:tc>
      </w:tr>
      <w:tr w:rsidR="00784F81" w:rsidRPr="00653C99" w:rsidTr="00F97B02">
        <w:tc>
          <w:tcPr>
            <w:tcW w:w="4743" w:type="dxa"/>
          </w:tcPr>
          <w:p w:rsidR="00784F81" w:rsidRDefault="005C5F6A" w:rsidP="00F97B02">
            <w:pPr>
              <w:widowControl w:val="0"/>
              <w:spacing w:line="280" w:lineRule="atLeast"/>
              <w:rPr>
                <w:rFonts w:ascii="Helvetica" w:hAnsi="Helvetica" w:cs="Calibri"/>
                <w:bCs/>
                <w:iCs/>
                <w:sz w:val="20"/>
                <w:szCs w:val="20"/>
              </w:rPr>
            </w:pPr>
            <w:r>
              <w:rPr>
                <w:rFonts w:ascii="Helvetica" w:hAnsi="Helvetica" w:cs="Calibri"/>
                <w:bCs/>
                <w:iCs/>
                <w:sz w:val="20"/>
                <w:szCs w:val="20"/>
              </w:rPr>
              <w:t>Srečko Zgaga</w:t>
            </w:r>
          </w:p>
          <w:p w:rsidR="009828CC" w:rsidRPr="00653C99" w:rsidRDefault="009828CC" w:rsidP="00F97B02">
            <w:pPr>
              <w:widowControl w:val="0"/>
              <w:spacing w:line="280" w:lineRule="atLeast"/>
              <w:rPr>
                <w:rFonts w:ascii="Helvetica" w:hAnsi="Helvetica" w:cs="Calibri"/>
                <w:bCs/>
                <w:iCs/>
                <w:sz w:val="20"/>
                <w:szCs w:val="20"/>
              </w:rPr>
            </w:pPr>
            <w:r>
              <w:rPr>
                <w:rFonts w:ascii="Helvetica" w:hAnsi="Helvetica" w:cs="Calibri"/>
                <w:bCs/>
                <w:iCs/>
                <w:sz w:val="20"/>
                <w:szCs w:val="20"/>
              </w:rPr>
              <w:t>ravnatelj</w:t>
            </w:r>
          </w:p>
        </w:tc>
        <w:permStart w:id="1480215058" w:edGrp="everyone"/>
        <w:tc>
          <w:tcPr>
            <w:tcW w:w="4329" w:type="dxa"/>
          </w:tcPr>
          <w:p w:rsidR="009828CC" w:rsidRPr="00653C99" w:rsidRDefault="009828CC" w:rsidP="009828CC">
            <w:pPr>
              <w:widowControl w:val="0"/>
              <w:spacing w:line="280" w:lineRule="atLeast"/>
              <w:rPr>
                <w:rFonts w:ascii="Helvetica" w:hAnsi="Helvetica" w:cs="Calibri"/>
                <w:bCs/>
                <w:iCs/>
                <w:sz w:val="20"/>
                <w:szCs w:val="20"/>
              </w:rPr>
            </w:pPr>
            <w:r w:rsidRPr="00653C99">
              <w:rPr>
                <w:rFonts w:ascii="Helvetica" w:hAnsi="Helvetica" w:cs="Calibri"/>
                <w:b/>
                <w:bCs/>
                <w:i/>
                <w:iCs/>
                <w:sz w:val="20"/>
                <w:szCs w:val="20"/>
              </w:rPr>
              <w:fldChar w:fldCharType="begin">
                <w:ffData>
                  <w:name w:val="Besedilo12"/>
                  <w:enabled/>
                  <w:calcOnExit w:val="0"/>
                  <w:textInput/>
                </w:ffData>
              </w:fldChar>
            </w:r>
            <w:r w:rsidRPr="00653C99">
              <w:rPr>
                <w:rFonts w:ascii="Helvetica" w:hAnsi="Helvetica" w:cs="Calibri"/>
                <w:b/>
                <w:bCs/>
                <w:i/>
                <w:iCs/>
                <w:sz w:val="20"/>
                <w:szCs w:val="20"/>
              </w:rPr>
              <w:instrText xml:space="preserve"> FORMTEXT </w:instrText>
            </w:r>
            <w:r w:rsidRPr="00653C99">
              <w:rPr>
                <w:rFonts w:ascii="Helvetica" w:hAnsi="Helvetica" w:cs="Calibri"/>
                <w:b/>
                <w:bCs/>
                <w:i/>
                <w:iCs/>
                <w:sz w:val="20"/>
                <w:szCs w:val="20"/>
              </w:rPr>
            </w:r>
            <w:r w:rsidRPr="00653C99">
              <w:rPr>
                <w:rFonts w:ascii="Helvetica" w:hAnsi="Helvetica" w:cs="Calibri"/>
                <w:b/>
                <w:bCs/>
                <w:i/>
                <w:iCs/>
                <w:sz w:val="20"/>
                <w:szCs w:val="20"/>
              </w:rPr>
              <w:fldChar w:fldCharType="separate"/>
            </w:r>
            <w:r w:rsidR="00176EBF">
              <w:rPr>
                <w:rFonts w:ascii="Helvetica" w:hAnsi="Helvetica" w:cs="Calibri"/>
                <w:b/>
                <w:bCs/>
                <w:i/>
                <w:iCs/>
                <w:sz w:val="20"/>
                <w:szCs w:val="20"/>
              </w:rPr>
              <w:t> </w:t>
            </w:r>
            <w:r w:rsidR="00176EBF">
              <w:rPr>
                <w:rFonts w:ascii="Helvetica" w:hAnsi="Helvetica" w:cs="Calibri"/>
                <w:b/>
                <w:bCs/>
                <w:i/>
                <w:iCs/>
                <w:sz w:val="20"/>
                <w:szCs w:val="20"/>
              </w:rPr>
              <w:t> </w:t>
            </w:r>
            <w:r w:rsidR="00176EBF">
              <w:rPr>
                <w:rFonts w:ascii="Helvetica" w:hAnsi="Helvetica" w:cs="Calibri"/>
                <w:b/>
                <w:bCs/>
                <w:i/>
                <w:iCs/>
                <w:sz w:val="20"/>
                <w:szCs w:val="20"/>
              </w:rPr>
              <w:t> </w:t>
            </w:r>
            <w:r w:rsidR="00176EBF">
              <w:rPr>
                <w:rFonts w:ascii="Helvetica" w:hAnsi="Helvetica" w:cs="Calibri"/>
                <w:b/>
                <w:bCs/>
                <w:i/>
                <w:iCs/>
                <w:sz w:val="20"/>
                <w:szCs w:val="20"/>
              </w:rPr>
              <w:t> </w:t>
            </w:r>
            <w:r w:rsidR="00176EBF">
              <w:rPr>
                <w:rFonts w:ascii="Helvetica" w:hAnsi="Helvetica" w:cs="Calibri"/>
                <w:b/>
                <w:bCs/>
                <w:i/>
                <w:iCs/>
                <w:sz w:val="20"/>
                <w:szCs w:val="20"/>
              </w:rPr>
              <w:t> </w:t>
            </w:r>
            <w:r w:rsidRPr="00653C99">
              <w:rPr>
                <w:rFonts w:ascii="Helvetica" w:hAnsi="Helvetica" w:cs="Calibri"/>
                <w:bCs/>
                <w:iCs/>
                <w:sz w:val="20"/>
                <w:szCs w:val="20"/>
              </w:rPr>
              <w:fldChar w:fldCharType="end"/>
            </w:r>
            <w:permEnd w:id="1480215058"/>
          </w:p>
          <w:permStart w:id="194543357" w:edGrp="everyone"/>
          <w:p w:rsidR="009828CC" w:rsidRPr="00653C99" w:rsidRDefault="009828CC" w:rsidP="009828CC">
            <w:pPr>
              <w:widowControl w:val="0"/>
              <w:spacing w:line="280" w:lineRule="atLeast"/>
              <w:rPr>
                <w:rFonts w:ascii="Helvetica" w:hAnsi="Helvetica" w:cs="Calibri"/>
                <w:bCs/>
                <w:iCs/>
                <w:sz w:val="20"/>
                <w:szCs w:val="20"/>
              </w:rPr>
            </w:pPr>
            <w:r w:rsidRPr="00653C99">
              <w:rPr>
                <w:rFonts w:ascii="Helvetica" w:hAnsi="Helvetica" w:cs="Calibri"/>
                <w:b/>
                <w:bCs/>
                <w:i/>
                <w:iCs/>
                <w:sz w:val="20"/>
                <w:szCs w:val="20"/>
              </w:rPr>
              <w:fldChar w:fldCharType="begin">
                <w:ffData>
                  <w:name w:val="Besedilo12"/>
                  <w:enabled/>
                  <w:calcOnExit w:val="0"/>
                  <w:textInput/>
                </w:ffData>
              </w:fldChar>
            </w:r>
            <w:r w:rsidRPr="00653C99">
              <w:rPr>
                <w:rFonts w:ascii="Helvetica" w:hAnsi="Helvetica" w:cs="Calibri"/>
                <w:b/>
                <w:bCs/>
                <w:i/>
                <w:iCs/>
                <w:sz w:val="20"/>
                <w:szCs w:val="20"/>
              </w:rPr>
              <w:instrText xml:space="preserve"> FORMTEXT </w:instrText>
            </w:r>
            <w:r w:rsidRPr="00653C99">
              <w:rPr>
                <w:rFonts w:ascii="Helvetica" w:hAnsi="Helvetica" w:cs="Calibri"/>
                <w:b/>
                <w:bCs/>
                <w:i/>
                <w:iCs/>
                <w:sz w:val="20"/>
                <w:szCs w:val="20"/>
              </w:rPr>
            </w:r>
            <w:r w:rsidRPr="00653C99">
              <w:rPr>
                <w:rFonts w:ascii="Helvetica" w:hAnsi="Helvetica" w:cs="Calibri"/>
                <w:b/>
                <w:bCs/>
                <w:i/>
                <w:iCs/>
                <w:sz w:val="20"/>
                <w:szCs w:val="20"/>
              </w:rPr>
              <w:fldChar w:fldCharType="separate"/>
            </w:r>
            <w:r w:rsidR="00176EBF">
              <w:rPr>
                <w:rFonts w:ascii="Helvetica" w:hAnsi="Helvetica" w:cs="Calibri"/>
                <w:b/>
                <w:bCs/>
                <w:i/>
                <w:iCs/>
                <w:sz w:val="20"/>
                <w:szCs w:val="20"/>
              </w:rPr>
              <w:t> </w:t>
            </w:r>
            <w:r w:rsidR="00176EBF">
              <w:rPr>
                <w:rFonts w:ascii="Helvetica" w:hAnsi="Helvetica" w:cs="Calibri"/>
                <w:b/>
                <w:bCs/>
                <w:i/>
                <w:iCs/>
                <w:sz w:val="20"/>
                <w:szCs w:val="20"/>
              </w:rPr>
              <w:t> </w:t>
            </w:r>
            <w:r w:rsidR="00176EBF">
              <w:rPr>
                <w:rFonts w:ascii="Helvetica" w:hAnsi="Helvetica" w:cs="Calibri"/>
                <w:b/>
                <w:bCs/>
                <w:i/>
                <w:iCs/>
                <w:sz w:val="20"/>
                <w:szCs w:val="20"/>
              </w:rPr>
              <w:t> </w:t>
            </w:r>
            <w:r w:rsidR="00176EBF">
              <w:rPr>
                <w:rFonts w:ascii="Helvetica" w:hAnsi="Helvetica" w:cs="Calibri"/>
                <w:b/>
                <w:bCs/>
                <w:i/>
                <w:iCs/>
                <w:sz w:val="20"/>
                <w:szCs w:val="20"/>
              </w:rPr>
              <w:t> </w:t>
            </w:r>
            <w:r w:rsidR="00176EBF">
              <w:rPr>
                <w:rFonts w:ascii="Helvetica" w:hAnsi="Helvetica" w:cs="Calibri"/>
                <w:b/>
                <w:bCs/>
                <w:i/>
                <w:iCs/>
                <w:sz w:val="20"/>
                <w:szCs w:val="20"/>
              </w:rPr>
              <w:t> </w:t>
            </w:r>
            <w:r w:rsidRPr="00653C99">
              <w:rPr>
                <w:rFonts w:ascii="Helvetica" w:hAnsi="Helvetica" w:cs="Calibri"/>
                <w:bCs/>
                <w:iCs/>
                <w:sz w:val="20"/>
                <w:szCs w:val="20"/>
              </w:rPr>
              <w:fldChar w:fldCharType="end"/>
            </w:r>
            <w:permEnd w:id="194543357"/>
          </w:p>
          <w:p w:rsidR="00784F81" w:rsidRPr="00653C99" w:rsidRDefault="00784F81" w:rsidP="009828CC">
            <w:pPr>
              <w:widowControl w:val="0"/>
              <w:spacing w:line="280" w:lineRule="atLeast"/>
              <w:rPr>
                <w:rFonts w:ascii="Helvetica" w:hAnsi="Helvetica" w:cs="Calibri"/>
                <w:bCs/>
                <w:iCs/>
                <w:sz w:val="20"/>
                <w:szCs w:val="20"/>
              </w:rPr>
            </w:pPr>
          </w:p>
        </w:tc>
      </w:tr>
      <w:tr w:rsidR="00784F81" w:rsidRPr="00653C99" w:rsidTr="00F97B02">
        <w:tc>
          <w:tcPr>
            <w:tcW w:w="4743" w:type="dxa"/>
          </w:tcPr>
          <w:p w:rsidR="00784F81" w:rsidRPr="00653C99" w:rsidRDefault="00784F81" w:rsidP="00F97B02">
            <w:pPr>
              <w:widowControl w:val="0"/>
              <w:spacing w:line="280" w:lineRule="atLeast"/>
              <w:rPr>
                <w:rFonts w:ascii="Helvetica" w:hAnsi="Helvetica" w:cs="Calibri"/>
                <w:bCs/>
                <w:iCs/>
                <w:sz w:val="20"/>
                <w:szCs w:val="20"/>
              </w:rPr>
            </w:pPr>
          </w:p>
          <w:p w:rsidR="00784F81" w:rsidRPr="00653C99" w:rsidRDefault="00784F81" w:rsidP="00F97B02">
            <w:pPr>
              <w:widowControl w:val="0"/>
              <w:spacing w:line="280" w:lineRule="atLeast"/>
              <w:rPr>
                <w:rFonts w:ascii="Helvetica" w:hAnsi="Helvetica" w:cs="Calibri"/>
                <w:bCs/>
                <w:iCs/>
                <w:sz w:val="20"/>
                <w:szCs w:val="20"/>
              </w:rPr>
            </w:pPr>
            <w:r w:rsidRPr="00653C99">
              <w:rPr>
                <w:rFonts w:ascii="Helvetica" w:hAnsi="Helvetica" w:cs="Calibri"/>
                <w:bCs/>
                <w:iCs/>
                <w:sz w:val="20"/>
                <w:szCs w:val="20"/>
              </w:rPr>
              <w:t>V</w:t>
            </w:r>
            <w:r w:rsidR="009828CC">
              <w:rPr>
                <w:rFonts w:ascii="Helvetica" w:hAnsi="Helvetica" w:cs="Calibri"/>
                <w:bCs/>
                <w:iCs/>
                <w:sz w:val="20"/>
                <w:szCs w:val="20"/>
              </w:rPr>
              <w:t xml:space="preserve"> Ljubljani</w:t>
            </w:r>
            <w:r w:rsidRPr="00653C99">
              <w:rPr>
                <w:rFonts w:ascii="Helvetica" w:hAnsi="Helvetica" w:cs="Calibri"/>
                <w:bCs/>
                <w:iCs/>
                <w:sz w:val="20"/>
                <w:szCs w:val="20"/>
              </w:rPr>
              <w:t>, dne ………………..</w:t>
            </w:r>
          </w:p>
        </w:tc>
        <w:tc>
          <w:tcPr>
            <w:tcW w:w="4329" w:type="dxa"/>
          </w:tcPr>
          <w:p w:rsidR="00784F81" w:rsidRPr="00653C99" w:rsidRDefault="00784F81" w:rsidP="00F97B02">
            <w:pPr>
              <w:widowControl w:val="0"/>
              <w:spacing w:line="280" w:lineRule="atLeast"/>
              <w:rPr>
                <w:rFonts w:ascii="Helvetica" w:hAnsi="Helvetica" w:cs="Calibri"/>
                <w:bCs/>
                <w:iCs/>
                <w:sz w:val="20"/>
                <w:szCs w:val="20"/>
              </w:rPr>
            </w:pPr>
          </w:p>
          <w:p w:rsidR="00784F81" w:rsidRPr="00653C99" w:rsidRDefault="00784F81" w:rsidP="00F97B02">
            <w:pPr>
              <w:widowControl w:val="0"/>
              <w:spacing w:line="280" w:lineRule="atLeast"/>
              <w:rPr>
                <w:rFonts w:ascii="Helvetica" w:hAnsi="Helvetica" w:cs="Calibri"/>
                <w:bCs/>
                <w:iCs/>
                <w:sz w:val="20"/>
                <w:szCs w:val="20"/>
              </w:rPr>
            </w:pPr>
            <w:r w:rsidRPr="00653C99">
              <w:rPr>
                <w:rFonts w:ascii="Helvetica" w:hAnsi="Helvetica" w:cs="Calibri"/>
                <w:bCs/>
                <w:iCs/>
                <w:sz w:val="20"/>
                <w:szCs w:val="20"/>
              </w:rPr>
              <w:t xml:space="preserve">V </w:t>
            </w:r>
            <w:r w:rsidR="009828CC">
              <w:rPr>
                <w:rFonts w:ascii="Helvetica" w:hAnsi="Helvetica" w:cs="Calibri"/>
                <w:bCs/>
                <w:iCs/>
                <w:sz w:val="20"/>
                <w:szCs w:val="20"/>
              </w:rPr>
              <w:t>..............</w:t>
            </w:r>
            <w:r w:rsidRPr="00653C99">
              <w:rPr>
                <w:rFonts w:ascii="Helvetica" w:hAnsi="Helvetica" w:cs="Calibri"/>
                <w:bCs/>
                <w:iCs/>
                <w:sz w:val="20"/>
                <w:szCs w:val="20"/>
              </w:rPr>
              <w:t>,  dne  ……………….</w:t>
            </w:r>
          </w:p>
          <w:p w:rsidR="00784F81" w:rsidRPr="00653C99" w:rsidRDefault="00784F81" w:rsidP="00F97B02">
            <w:pPr>
              <w:widowControl w:val="0"/>
              <w:spacing w:line="280" w:lineRule="atLeast"/>
              <w:rPr>
                <w:rFonts w:ascii="Helvetica" w:hAnsi="Helvetica" w:cs="Calibri"/>
                <w:bCs/>
                <w:iCs/>
                <w:sz w:val="20"/>
                <w:szCs w:val="20"/>
              </w:rPr>
            </w:pPr>
          </w:p>
          <w:p w:rsidR="00784F81" w:rsidRPr="00653C99" w:rsidRDefault="00784F81" w:rsidP="00F97B02">
            <w:pPr>
              <w:widowControl w:val="0"/>
              <w:spacing w:line="280" w:lineRule="atLeast"/>
              <w:rPr>
                <w:rFonts w:ascii="Helvetica" w:hAnsi="Helvetica" w:cs="Calibri"/>
                <w:bCs/>
                <w:iCs/>
                <w:sz w:val="20"/>
                <w:szCs w:val="20"/>
              </w:rPr>
            </w:pPr>
          </w:p>
        </w:tc>
      </w:tr>
    </w:tbl>
    <w:p w:rsidR="00784F81" w:rsidRPr="00653C99" w:rsidRDefault="00784F81" w:rsidP="00784F81">
      <w:pPr>
        <w:widowControl w:val="0"/>
        <w:spacing w:line="280" w:lineRule="atLeast"/>
        <w:rPr>
          <w:rFonts w:ascii="Helvetica" w:hAnsi="Helvetica" w:cs="Calibri"/>
          <w:bCs/>
          <w:iCs/>
          <w:sz w:val="20"/>
          <w:szCs w:val="20"/>
        </w:rPr>
      </w:pPr>
    </w:p>
    <w:p w:rsidR="00784F81" w:rsidRPr="00687F83" w:rsidRDefault="00784F81" w:rsidP="00784F81">
      <w:pPr>
        <w:widowControl w:val="0"/>
        <w:spacing w:line="280" w:lineRule="atLeast"/>
        <w:rPr>
          <w:rFonts w:ascii="Helvetica" w:hAnsi="Helvetica" w:cs="Calibri"/>
          <w:bCs/>
          <w:iCs/>
          <w:sz w:val="20"/>
          <w:szCs w:val="20"/>
        </w:rPr>
      </w:pPr>
      <w:r w:rsidRPr="00687F83">
        <w:rPr>
          <w:rFonts w:ascii="Helvetica" w:hAnsi="Helvetica" w:cs="Calibri"/>
          <w:bCs/>
          <w:iCs/>
          <w:sz w:val="20"/>
          <w:szCs w:val="20"/>
        </w:rPr>
        <w:t xml:space="preserve">Priloge: </w:t>
      </w:r>
    </w:p>
    <w:p w:rsidR="000E2649" w:rsidRPr="00687F83" w:rsidRDefault="000E2649" w:rsidP="000E2649">
      <w:pPr>
        <w:widowControl w:val="0"/>
        <w:numPr>
          <w:ilvl w:val="0"/>
          <w:numId w:val="19"/>
        </w:numPr>
        <w:spacing w:line="280" w:lineRule="atLeast"/>
        <w:rPr>
          <w:rFonts w:ascii="Helvetica" w:hAnsi="Helvetica" w:cs="Calibri"/>
          <w:bCs/>
          <w:iCs/>
          <w:sz w:val="20"/>
          <w:szCs w:val="20"/>
        </w:rPr>
      </w:pPr>
      <w:r w:rsidRPr="00687F83">
        <w:rPr>
          <w:rFonts w:ascii="Helvetica" w:hAnsi="Helvetica" w:cs="Calibri"/>
          <w:bCs/>
          <w:iCs/>
          <w:sz w:val="20"/>
          <w:szCs w:val="20"/>
        </w:rPr>
        <w:t xml:space="preserve">Ponudba z dne </w:t>
      </w:r>
      <w:permStart w:id="1689714976" w:edGrp="everyone"/>
      <w:r w:rsidRPr="00687F83">
        <w:rPr>
          <w:rFonts w:ascii="Helvetica" w:hAnsi="Helvetica" w:cs="Calibri"/>
          <w:bCs/>
          <w:iCs/>
          <w:sz w:val="20"/>
          <w:szCs w:val="20"/>
        </w:rPr>
        <w:fldChar w:fldCharType="begin">
          <w:ffData>
            <w:name w:val="Besedilo5"/>
            <w:enabled/>
            <w:calcOnExit w:val="0"/>
            <w:textInput/>
          </w:ffData>
        </w:fldChar>
      </w:r>
      <w:r w:rsidRPr="00687F83">
        <w:rPr>
          <w:rFonts w:ascii="Helvetica" w:hAnsi="Helvetica" w:cs="Calibri"/>
          <w:bCs/>
          <w:iCs/>
          <w:sz w:val="20"/>
          <w:szCs w:val="20"/>
        </w:rPr>
        <w:instrText xml:space="preserve"> FORMTEXT </w:instrText>
      </w:r>
      <w:r w:rsidRPr="00687F83">
        <w:rPr>
          <w:rFonts w:ascii="Helvetica" w:hAnsi="Helvetica" w:cs="Calibri"/>
          <w:bCs/>
          <w:iCs/>
          <w:sz w:val="20"/>
          <w:szCs w:val="20"/>
        </w:rPr>
      </w:r>
      <w:r w:rsidRPr="00687F83">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687F83">
        <w:rPr>
          <w:rFonts w:ascii="Helvetica" w:hAnsi="Helvetica" w:cs="Calibri"/>
          <w:bCs/>
          <w:iCs/>
          <w:sz w:val="20"/>
          <w:szCs w:val="20"/>
        </w:rPr>
        <w:fldChar w:fldCharType="end"/>
      </w:r>
      <w:permEnd w:id="1689714976"/>
      <w:r w:rsidRPr="00687F83">
        <w:rPr>
          <w:rFonts w:ascii="Helvetica" w:hAnsi="Helvetica" w:cs="Calibri"/>
          <w:bCs/>
          <w:iCs/>
          <w:sz w:val="20"/>
          <w:szCs w:val="20"/>
        </w:rPr>
        <w:t>, katere del je predračun,</w:t>
      </w:r>
    </w:p>
    <w:p w:rsidR="000E2649" w:rsidRPr="00687F83" w:rsidRDefault="000E2649" w:rsidP="000E2649">
      <w:pPr>
        <w:widowControl w:val="0"/>
        <w:numPr>
          <w:ilvl w:val="0"/>
          <w:numId w:val="19"/>
        </w:numPr>
        <w:spacing w:line="280" w:lineRule="atLeast"/>
        <w:jc w:val="both"/>
        <w:rPr>
          <w:rFonts w:ascii="Helvetica" w:hAnsi="Helvetica" w:cs="Calibri"/>
          <w:bCs/>
          <w:iCs/>
          <w:sz w:val="20"/>
          <w:szCs w:val="20"/>
        </w:rPr>
      </w:pPr>
      <w:r w:rsidRPr="00687F83">
        <w:rPr>
          <w:rFonts w:ascii="Helvetica" w:hAnsi="Helvetica" w:cs="Calibri"/>
          <w:bCs/>
          <w:iCs/>
          <w:sz w:val="20"/>
          <w:szCs w:val="20"/>
        </w:rPr>
        <w:t>Dokumentacija v zvezi z od</w:t>
      </w:r>
      <w:r w:rsidR="00FE38B3">
        <w:rPr>
          <w:rFonts w:ascii="Helvetica" w:hAnsi="Helvetica" w:cs="Calibri"/>
          <w:bCs/>
          <w:iCs/>
          <w:sz w:val="20"/>
          <w:szCs w:val="20"/>
        </w:rPr>
        <w:t>dajo javnega naročila, št. 430-3/2026/2 z dne 3. 4</w:t>
      </w:r>
      <w:r w:rsidRPr="00687F83">
        <w:rPr>
          <w:rFonts w:ascii="Helvetica" w:hAnsi="Helvetica" w:cs="Calibri"/>
          <w:bCs/>
          <w:iCs/>
          <w:sz w:val="20"/>
          <w:szCs w:val="20"/>
        </w:rPr>
        <w:t>. 2026</w:t>
      </w:r>
    </w:p>
    <w:p w:rsidR="000E2649" w:rsidRPr="00687F83" w:rsidRDefault="000E2649" w:rsidP="000E2649">
      <w:pPr>
        <w:widowControl w:val="0"/>
        <w:numPr>
          <w:ilvl w:val="0"/>
          <w:numId w:val="19"/>
        </w:numPr>
        <w:spacing w:line="280" w:lineRule="atLeast"/>
        <w:jc w:val="both"/>
        <w:rPr>
          <w:rFonts w:ascii="Helvetica" w:hAnsi="Helvetica" w:cs="Calibri"/>
          <w:bCs/>
          <w:iCs/>
          <w:sz w:val="20"/>
          <w:szCs w:val="20"/>
        </w:rPr>
      </w:pPr>
      <w:r w:rsidRPr="00687F83">
        <w:rPr>
          <w:rFonts w:ascii="Helvetica" w:hAnsi="Helvetica" w:cs="Calibri"/>
          <w:bCs/>
          <w:iCs/>
          <w:sz w:val="20"/>
          <w:szCs w:val="20"/>
        </w:rPr>
        <w:lastRenderedPageBreak/>
        <w:t>Zavarovanje za dobro izvedbo pogodbenih obveznosti</w:t>
      </w:r>
    </w:p>
    <w:p w:rsidR="000E2649" w:rsidRPr="00025BBB" w:rsidRDefault="000E2649" w:rsidP="000E2649">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Izjava </w:t>
      </w:r>
      <w:r w:rsidRPr="00025BBB">
        <w:rPr>
          <w:rFonts w:ascii="Helvetica" w:hAnsi="Helvetica" w:cs="Calibri"/>
          <w:sz w:val="20"/>
          <w:szCs w:val="20"/>
        </w:rPr>
        <w:t>o udeležbi fizičnih in pravnih oseb v lastništvu ponudnika</w:t>
      </w:r>
    </w:p>
    <w:p w:rsidR="000E2649" w:rsidRPr="00025BBB" w:rsidRDefault="000E2649" w:rsidP="000E2649">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sz w:val="20"/>
          <w:szCs w:val="20"/>
        </w:rPr>
        <w:t xml:space="preserve">Seznam </w:t>
      </w:r>
      <w:r w:rsidRPr="00025BBB">
        <w:rPr>
          <w:rFonts w:ascii="Helvetica" w:hAnsi="Helvetica" w:cs="Calibri"/>
          <w:sz w:val="20"/>
          <w:szCs w:val="20"/>
        </w:rPr>
        <w:t>čistil, ki jih bo izvajalec uporabljal za izvedbo storitev</w:t>
      </w:r>
    </w:p>
    <w:p w:rsidR="000E2649" w:rsidRPr="00025BBB" w:rsidRDefault="000E2649" w:rsidP="000E2649">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sz w:val="20"/>
          <w:szCs w:val="20"/>
        </w:rPr>
        <w:t>Operativni načrt čiščenja</w:t>
      </w:r>
    </w:p>
    <w:p w:rsidR="000E2649" w:rsidRPr="00025BBB" w:rsidRDefault="000E2649" w:rsidP="000E2649">
      <w:pPr>
        <w:widowControl w:val="0"/>
        <w:numPr>
          <w:ilvl w:val="0"/>
          <w:numId w:val="19"/>
        </w:numPr>
        <w:spacing w:line="280" w:lineRule="atLeast"/>
        <w:jc w:val="both"/>
        <w:rPr>
          <w:rFonts w:ascii="Helvetica" w:hAnsi="Helvetica" w:cs="Calibri"/>
          <w:bCs/>
          <w:iCs/>
          <w:sz w:val="20"/>
          <w:szCs w:val="20"/>
        </w:rPr>
      </w:pPr>
      <w:r w:rsidRPr="00025BBB">
        <w:rPr>
          <w:rFonts w:ascii="Helvetica" w:hAnsi="Helvetica" w:cs="Calibri"/>
          <w:bCs/>
          <w:iCs/>
          <w:sz w:val="20"/>
          <w:szCs w:val="20"/>
        </w:rPr>
        <w:t>Cenik dodatnih del</w:t>
      </w:r>
    </w:p>
    <w:p w:rsidR="000E2649" w:rsidRPr="00025BBB" w:rsidRDefault="000E2649" w:rsidP="000E2649">
      <w:pPr>
        <w:widowControl w:val="0"/>
        <w:numPr>
          <w:ilvl w:val="0"/>
          <w:numId w:val="19"/>
        </w:numPr>
        <w:tabs>
          <w:tab w:val="num" w:pos="720"/>
        </w:tabs>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Soglasje podizvajalca za neposredna plačila </w:t>
      </w:r>
      <w:r w:rsidRPr="00025BBB">
        <w:rPr>
          <w:rFonts w:ascii="Helvetica" w:hAnsi="Helvetica" w:cs="Calibri"/>
          <w:bCs/>
          <w:i/>
          <w:iCs/>
          <w:sz w:val="20"/>
          <w:szCs w:val="20"/>
        </w:rPr>
        <w:t>(zgolj v primeru, da ponudnik nastopa s podizvajalci, ki zahtevajo direktna plačila)</w:t>
      </w:r>
    </w:p>
    <w:p w:rsidR="000E2649" w:rsidRPr="00025BBB" w:rsidRDefault="000E2649" w:rsidP="000E2649">
      <w:pPr>
        <w:widowControl w:val="0"/>
        <w:numPr>
          <w:ilvl w:val="0"/>
          <w:numId w:val="19"/>
        </w:numPr>
        <w:tabs>
          <w:tab w:val="num" w:pos="720"/>
        </w:tabs>
        <w:spacing w:line="280" w:lineRule="atLeast"/>
        <w:jc w:val="both"/>
        <w:rPr>
          <w:rFonts w:ascii="Helvetica" w:hAnsi="Helvetica" w:cs="Calibri"/>
          <w:bCs/>
          <w:iCs/>
          <w:sz w:val="20"/>
          <w:szCs w:val="20"/>
        </w:rPr>
      </w:pPr>
      <w:r w:rsidRPr="00025BBB">
        <w:rPr>
          <w:rFonts w:ascii="Helvetica" w:hAnsi="Helvetica" w:cs="Calibri"/>
          <w:bCs/>
          <w:iCs/>
          <w:sz w:val="20"/>
          <w:szCs w:val="20"/>
        </w:rPr>
        <w:t xml:space="preserve">Pravni akt o skupni izvedbi javnega naročila </w:t>
      </w:r>
      <w:r w:rsidRPr="00025BBB">
        <w:rPr>
          <w:rFonts w:ascii="Helvetica" w:hAnsi="Helvetica" w:cs="Calibri"/>
          <w:bCs/>
          <w:i/>
          <w:iCs/>
          <w:sz w:val="20"/>
          <w:szCs w:val="20"/>
        </w:rPr>
        <w:t>(zgolj v primeru, da ponudnik nastopa v skupni ponudbi)</w:t>
      </w:r>
    </w:p>
    <w:p w:rsidR="000E2649" w:rsidRPr="00025BBB" w:rsidRDefault="000E2649" w:rsidP="000E2649">
      <w:pPr>
        <w:widowControl w:val="0"/>
        <w:spacing w:line="280" w:lineRule="atLeast"/>
        <w:ind w:left="360"/>
        <w:jc w:val="both"/>
        <w:rPr>
          <w:rFonts w:ascii="Helvetica" w:hAnsi="Helvetica" w:cs="Calibri"/>
          <w:bCs/>
          <w:iCs/>
          <w:sz w:val="20"/>
          <w:szCs w:val="20"/>
        </w:rPr>
      </w:pPr>
    </w:p>
    <w:p w:rsidR="00A13B95" w:rsidRPr="00A13B95" w:rsidRDefault="00A13B95" w:rsidP="00DA2047">
      <w:pPr>
        <w:widowControl w:val="0"/>
        <w:spacing w:line="280" w:lineRule="atLeast"/>
        <w:ind w:left="720"/>
        <w:jc w:val="both"/>
        <w:rPr>
          <w:rFonts w:ascii="Helvetica" w:hAnsi="Helvetica" w:cs="Calibri"/>
          <w:bCs/>
          <w:iCs/>
          <w:sz w:val="20"/>
          <w:szCs w:val="20"/>
        </w:rPr>
      </w:pPr>
    </w:p>
    <w:p w:rsidR="00AF0863" w:rsidRDefault="00AF0863" w:rsidP="00322F51">
      <w:pPr>
        <w:widowControl w:val="0"/>
        <w:spacing w:line="280" w:lineRule="atLeast"/>
        <w:jc w:val="both"/>
        <w:rPr>
          <w:rFonts w:ascii="Helvetica" w:hAnsi="Helvetica" w:cs="Calibri"/>
          <w:bCs/>
          <w:iCs/>
          <w:sz w:val="20"/>
          <w:szCs w:val="20"/>
        </w:rPr>
      </w:pPr>
    </w:p>
    <w:p w:rsidR="00E202D8" w:rsidRDefault="00E202D8" w:rsidP="00322F51">
      <w:pPr>
        <w:widowControl w:val="0"/>
        <w:spacing w:line="280" w:lineRule="atLeast"/>
        <w:jc w:val="both"/>
        <w:rPr>
          <w:rFonts w:ascii="Helvetica" w:hAnsi="Helvetica" w:cs="Calibri"/>
          <w:bCs/>
          <w:iCs/>
          <w:sz w:val="20"/>
          <w:szCs w:val="20"/>
        </w:rPr>
      </w:pPr>
    </w:p>
    <w:p w:rsidR="00E202D8" w:rsidRDefault="00E202D8" w:rsidP="00322F51">
      <w:pPr>
        <w:widowControl w:val="0"/>
        <w:spacing w:line="280" w:lineRule="atLeast"/>
        <w:jc w:val="both"/>
        <w:rPr>
          <w:rFonts w:ascii="Helvetica" w:hAnsi="Helvetica" w:cs="Calibri"/>
          <w:bCs/>
          <w:iCs/>
          <w:sz w:val="20"/>
          <w:szCs w:val="20"/>
        </w:rPr>
      </w:pPr>
    </w:p>
    <w:p w:rsidR="00E202D8" w:rsidRDefault="00E202D8" w:rsidP="00322F51">
      <w:pPr>
        <w:widowControl w:val="0"/>
        <w:spacing w:line="280" w:lineRule="atLeast"/>
        <w:jc w:val="both"/>
        <w:rPr>
          <w:rFonts w:ascii="Helvetica" w:hAnsi="Helvetica" w:cs="Calibri"/>
          <w:bCs/>
          <w:iCs/>
          <w:sz w:val="20"/>
          <w:szCs w:val="20"/>
        </w:rPr>
      </w:pPr>
    </w:p>
    <w:p w:rsidR="00E202D8" w:rsidRDefault="00E202D8" w:rsidP="00322F51">
      <w:pPr>
        <w:widowControl w:val="0"/>
        <w:spacing w:line="280" w:lineRule="atLeast"/>
        <w:jc w:val="both"/>
        <w:rPr>
          <w:rFonts w:ascii="Helvetica" w:hAnsi="Helvetica" w:cs="Calibri"/>
          <w:bCs/>
          <w:iCs/>
          <w:sz w:val="20"/>
          <w:szCs w:val="20"/>
        </w:rPr>
      </w:pPr>
    </w:p>
    <w:p w:rsidR="00751356" w:rsidRDefault="00751356" w:rsidP="00322F51">
      <w:pPr>
        <w:widowControl w:val="0"/>
        <w:spacing w:line="280" w:lineRule="atLeast"/>
        <w:jc w:val="both"/>
        <w:rPr>
          <w:rFonts w:ascii="Helvetica" w:hAnsi="Helvetica" w:cs="Calibri"/>
          <w:bCs/>
          <w:iCs/>
          <w:sz w:val="20"/>
          <w:szCs w:val="20"/>
        </w:rPr>
      </w:pPr>
    </w:p>
    <w:p w:rsidR="00751356" w:rsidRDefault="00751356"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7C7FDD" w:rsidRDefault="007C7FDD"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FE38B3" w:rsidRDefault="00FE38B3" w:rsidP="00322F51">
      <w:pPr>
        <w:widowControl w:val="0"/>
        <w:spacing w:line="280" w:lineRule="atLeast"/>
        <w:jc w:val="both"/>
        <w:rPr>
          <w:rFonts w:ascii="Helvetica" w:hAnsi="Helvetica" w:cs="Calibri"/>
          <w:bCs/>
          <w:iCs/>
          <w:sz w:val="20"/>
          <w:szCs w:val="20"/>
        </w:rPr>
      </w:pPr>
    </w:p>
    <w:p w:rsidR="00FE38B3" w:rsidRDefault="00FE38B3" w:rsidP="00322F51">
      <w:pPr>
        <w:widowControl w:val="0"/>
        <w:spacing w:line="280" w:lineRule="atLeast"/>
        <w:jc w:val="both"/>
        <w:rPr>
          <w:rFonts w:ascii="Helvetica" w:hAnsi="Helvetica" w:cs="Calibri"/>
          <w:bCs/>
          <w:iCs/>
          <w:sz w:val="20"/>
          <w:szCs w:val="20"/>
        </w:rPr>
      </w:pPr>
    </w:p>
    <w:p w:rsidR="00275F29" w:rsidRDefault="00275F29" w:rsidP="00322F51">
      <w:pPr>
        <w:widowControl w:val="0"/>
        <w:spacing w:line="280" w:lineRule="atLeast"/>
        <w:jc w:val="both"/>
        <w:rPr>
          <w:rFonts w:ascii="Helvetica" w:hAnsi="Helvetica" w:cs="Calibri"/>
          <w:bCs/>
          <w:iCs/>
          <w:sz w:val="20"/>
          <w:szCs w:val="20"/>
        </w:rPr>
      </w:pPr>
    </w:p>
    <w:p w:rsidR="00E202D8" w:rsidRDefault="00E202D8" w:rsidP="00322F51">
      <w:pPr>
        <w:widowControl w:val="0"/>
        <w:spacing w:line="280" w:lineRule="atLeast"/>
        <w:jc w:val="both"/>
        <w:rPr>
          <w:rFonts w:ascii="Helvetica" w:hAnsi="Helvetica" w:cs="Calibri"/>
          <w:bCs/>
          <w:iCs/>
          <w:sz w:val="20"/>
          <w:szCs w:val="20"/>
        </w:rPr>
      </w:pPr>
    </w:p>
    <w:p w:rsidR="00134F9D" w:rsidRPr="00AC586D" w:rsidRDefault="00134F9D" w:rsidP="00322F51">
      <w:pPr>
        <w:widowControl w:val="0"/>
        <w:spacing w:line="280" w:lineRule="atLeast"/>
        <w:jc w:val="both"/>
        <w:rPr>
          <w:rFonts w:ascii="Helvetica" w:hAnsi="Helvetica" w:cs="Calibri"/>
          <w:iCs/>
          <w:sz w:val="20"/>
          <w:szCs w:val="20"/>
        </w:rPr>
      </w:pPr>
      <w:r w:rsidRPr="00AC586D">
        <w:rPr>
          <w:rFonts w:ascii="Helvetica" w:hAnsi="Helvetica" w:cs="Calibri"/>
          <w:bCs/>
          <w:iCs/>
          <w:sz w:val="20"/>
          <w:szCs w:val="20"/>
        </w:rPr>
        <w:lastRenderedPageBreak/>
        <w:t xml:space="preserve">                                                                                                                           </w:t>
      </w:r>
      <w:r w:rsidRPr="00AC586D">
        <w:rPr>
          <w:rFonts w:ascii="Helvetica" w:hAnsi="Helvetica" w:cs="Calibri"/>
          <w:iCs/>
          <w:sz w:val="20"/>
          <w:szCs w:val="20"/>
        </w:rPr>
        <w:t xml:space="preserve">                    </w:t>
      </w:r>
      <w:r w:rsidR="009E60A9" w:rsidRPr="00AC586D">
        <w:rPr>
          <w:rFonts w:ascii="Helvetica" w:hAnsi="Helvetica" w:cs="Calibri"/>
          <w:iCs/>
          <w:sz w:val="20"/>
          <w:szCs w:val="20"/>
        </w:rPr>
        <w:t xml:space="preserve">         </w:t>
      </w:r>
      <w:r w:rsidRPr="00AC586D">
        <w:rPr>
          <w:rFonts w:ascii="Helvetica" w:hAnsi="Helvetica" w:cs="Calibri"/>
          <w:iCs/>
          <w:sz w:val="20"/>
          <w:szCs w:val="20"/>
        </w:rPr>
        <w:t>OBR-4</w:t>
      </w:r>
      <w:bookmarkEnd w:id="14"/>
    </w:p>
    <w:p w:rsidR="00134F9D" w:rsidRPr="00AC586D" w:rsidRDefault="00134F9D" w:rsidP="00322F51">
      <w:pPr>
        <w:widowControl w:val="0"/>
        <w:spacing w:line="280" w:lineRule="atLeast"/>
        <w:jc w:val="both"/>
        <w:rPr>
          <w:rFonts w:ascii="Helvetica" w:hAnsi="Helvetica" w:cs="Calibri"/>
          <w:b/>
          <w:iCs/>
          <w:sz w:val="20"/>
          <w:szCs w:val="20"/>
        </w:rPr>
      </w:pPr>
    </w:p>
    <w:p w:rsidR="009E60A9" w:rsidRPr="00AC586D" w:rsidRDefault="009E60A9" w:rsidP="00322F51">
      <w:pPr>
        <w:widowControl w:val="0"/>
        <w:spacing w:line="280" w:lineRule="atLeast"/>
        <w:jc w:val="both"/>
        <w:rPr>
          <w:rFonts w:ascii="Helvetica" w:hAnsi="Helvetica" w:cs="Calibri"/>
          <w:b/>
          <w:iCs/>
          <w:sz w:val="20"/>
          <w:szCs w:val="20"/>
        </w:rPr>
      </w:pPr>
    </w:p>
    <w:p w:rsidR="00134F9D" w:rsidRPr="00AC586D" w:rsidRDefault="00134F9D" w:rsidP="00322F51">
      <w:pPr>
        <w:widowControl w:val="0"/>
        <w:spacing w:line="280" w:lineRule="atLeast"/>
        <w:jc w:val="center"/>
        <w:rPr>
          <w:rFonts w:ascii="Helvetica" w:hAnsi="Helvetica" w:cs="Calibri"/>
          <w:b/>
          <w:iCs/>
          <w:sz w:val="20"/>
          <w:szCs w:val="20"/>
        </w:rPr>
      </w:pPr>
      <w:r w:rsidRPr="00AC586D">
        <w:rPr>
          <w:rFonts w:ascii="Helvetica" w:hAnsi="Helvetica" w:cs="Calibri"/>
          <w:b/>
          <w:iCs/>
          <w:sz w:val="20"/>
          <w:szCs w:val="20"/>
        </w:rPr>
        <w:t>STANDARDNI OBRAZEC ZA ENOTNI EVROPSKI DOKUMENT V ZVEZI Z ODDAJO JAVNEGA NAROČILA</w:t>
      </w:r>
    </w:p>
    <w:p w:rsidR="00134F9D" w:rsidRPr="00AC586D" w:rsidRDefault="00134F9D" w:rsidP="00322F51">
      <w:pPr>
        <w:widowControl w:val="0"/>
        <w:spacing w:line="280" w:lineRule="atLeast"/>
        <w:jc w:val="both"/>
        <w:rPr>
          <w:rFonts w:ascii="Helvetica" w:hAnsi="Helvetica" w:cs="Calibri"/>
          <w:b/>
          <w:i/>
          <w:iCs/>
          <w:sz w:val="20"/>
          <w:szCs w:val="20"/>
        </w:rPr>
      </w:pPr>
    </w:p>
    <w:p w:rsidR="000E2649" w:rsidRPr="00025BBB" w:rsidRDefault="000E2649" w:rsidP="000E2649">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E2649" w:rsidRPr="00025BBB" w:rsidRDefault="000E2649" w:rsidP="000E2649">
      <w:pPr>
        <w:widowControl w:val="0"/>
        <w:spacing w:line="280" w:lineRule="atLeast"/>
        <w:jc w:val="both"/>
        <w:rPr>
          <w:rFonts w:ascii="Helvetica" w:hAnsi="Helvetica" w:cs="Calibri"/>
          <w:iCs/>
          <w:sz w:val="20"/>
          <w:szCs w:val="20"/>
        </w:rPr>
      </w:pPr>
    </w:p>
    <w:p w:rsidR="000E2649" w:rsidRPr="00025BBB" w:rsidRDefault="000E2649" w:rsidP="000E2649">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Navedbe v ESPD in/ali dokazila, ki ji predloži gospodarski subjekt, morajo biti veljavni.</w:t>
      </w:r>
    </w:p>
    <w:p w:rsidR="000E2649" w:rsidRPr="00025BBB" w:rsidRDefault="000E2649" w:rsidP="000E2649">
      <w:pPr>
        <w:widowControl w:val="0"/>
        <w:spacing w:line="280" w:lineRule="atLeast"/>
        <w:jc w:val="both"/>
        <w:rPr>
          <w:rFonts w:ascii="Helvetica" w:hAnsi="Helvetica" w:cs="Calibri"/>
          <w:iCs/>
          <w:sz w:val="20"/>
          <w:szCs w:val="20"/>
        </w:rPr>
      </w:pPr>
    </w:p>
    <w:p w:rsidR="000E2649" w:rsidRPr="00025BBB" w:rsidRDefault="000E2649" w:rsidP="000E2649">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 xml:space="preserve">Gospodarski subjekt naročnikov obrazec ESPD (datoteka XML) uvozi na spletni povezavi: </w:t>
      </w:r>
      <w:hyperlink r:id="rId17" w:history="1">
        <w:r w:rsidRPr="00025BBB">
          <w:rPr>
            <w:rStyle w:val="Hyperlink"/>
            <w:rFonts w:ascii="Helvetica" w:hAnsi="Helvetica" w:cs="Calibri"/>
            <w:bCs/>
            <w:iCs/>
            <w:sz w:val="20"/>
            <w:szCs w:val="20"/>
          </w:rPr>
          <w:t>https://ejn.gov.si/espd</w:t>
        </w:r>
      </w:hyperlink>
      <w:r w:rsidRPr="00025BBB">
        <w:rPr>
          <w:rFonts w:ascii="Helvetica" w:hAnsi="Helvetica" w:cs="Calibri"/>
          <w:iCs/>
          <w:sz w:val="20"/>
          <w:szCs w:val="20"/>
        </w:rPr>
        <w:t xml:space="preserve"> in v njega neposredno vnese zahtevane podatke.</w:t>
      </w:r>
    </w:p>
    <w:p w:rsidR="000E2649" w:rsidRPr="00025BBB" w:rsidRDefault="000E2649" w:rsidP="000E2649">
      <w:pPr>
        <w:widowControl w:val="0"/>
        <w:spacing w:line="280" w:lineRule="atLeast"/>
        <w:jc w:val="both"/>
        <w:rPr>
          <w:rFonts w:ascii="Helvetica" w:hAnsi="Helvetica" w:cs="Calibri"/>
          <w:iCs/>
          <w:sz w:val="20"/>
          <w:szCs w:val="20"/>
        </w:rPr>
      </w:pPr>
    </w:p>
    <w:p w:rsidR="000E2649" w:rsidRPr="00025BBB" w:rsidRDefault="000E2649" w:rsidP="000E2649">
      <w:pPr>
        <w:widowControl w:val="0"/>
        <w:spacing w:line="280" w:lineRule="atLeast"/>
        <w:jc w:val="both"/>
        <w:rPr>
          <w:rFonts w:ascii="Helvetica" w:hAnsi="Helvetica" w:cs="Calibri"/>
          <w:iCs/>
          <w:sz w:val="20"/>
          <w:szCs w:val="20"/>
        </w:rPr>
      </w:pPr>
      <w:r w:rsidRPr="00025BBB">
        <w:rPr>
          <w:rFonts w:ascii="Helvetica" w:hAnsi="Helvetica" w:cs="Calibri"/>
          <w:iCs/>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0E2649" w:rsidRPr="00025BBB" w:rsidRDefault="000E2649" w:rsidP="000E2649">
      <w:pPr>
        <w:widowControl w:val="0"/>
        <w:spacing w:line="280" w:lineRule="atLeast"/>
        <w:jc w:val="both"/>
        <w:rPr>
          <w:rFonts w:ascii="Helvetica" w:hAnsi="Helvetica" w:cs="Calibri"/>
          <w:iCs/>
          <w:sz w:val="20"/>
          <w:szCs w:val="20"/>
        </w:rPr>
      </w:pPr>
    </w:p>
    <w:p w:rsidR="000E2649" w:rsidRPr="000E2649" w:rsidRDefault="000E2649" w:rsidP="000E2649">
      <w:pPr>
        <w:widowControl w:val="0"/>
        <w:spacing w:line="280" w:lineRule="atLeast"/>
        <w:jc w:val="both"/>
        <w:rPr>
          <w:rFonts w:ascii="Helvetica" w:hAnsi="Helvetica" w:cs="Calibri"/>
          <w:b/>
          <w:iCs/>
          <w:sz w:val="20"/>
          <w:szCs w:val="20"/>
        </w:rPr>
      </w:pPr>
      <w:bookmarkStart w:id="15" w:name="_Toc466382905"/>
      <w:bookmarkStart w:id="16" w:name="_Toc466382906"/>
      <w:bookmarkStart w:id="17" w:name="_Hlk511905322"/>
      <w:bookmarkEnd w:id="15"/>
      <w:bookmarkEnd w:id="16"/>
      <w:r w:rsidRPr="000E2649">
        <w:rPr>
          <w:rFonts w:ascii="Helvetica" w:hAnsi="Helvetica" w:cs="Calibri"/>
          <w:b/>
          <w:i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8" w:name="_Hlk531606225"/>
      <w:r w:rsidRPr="000E2649">
        <w:rPr>
          <w:rFonts w:ascii="Helvetica" w:hAnsi="Helvetica" w:cs="Calibri"/>
          <w:b/>
          <w:iCs/>
          <w:sz w:val="20"/>
          <w:szCs w:val="20"/>
        </w:rPr>
        <w:t>pri čemer se v slednjem primeru v skladu Splošnimi pogoji uporabe sistema e-JN šteje, da je oddan pravno zavezujoč dokument, ki ima enako veljavnost kot podpisan</w:t>
      </w:r>
      <w:bookmarkEnd w:id="18"/>
      <w:r w:rsidRPr="000E2649">
        <w:rPr>
          <w:rFonts w:ascii="Helvetica" w:hAnsi="Helvetica" w:cs="Calibri"/>
          <w:b/>
          <w:iCs/>
          <w:sz w:val="20"/>
          <w:szCs w:val="20"/>
        </w:rPr>
        <w:t xml:space="preserve">. </w:t>
      </w:r>
    </w:p>
    <w:bookmarkEnd w:id="17"/>
    <w:p w:rsidR="000E2649" w:rsidRPr="000E2649" w:rsidRDefault="000E2649" w:rsidP="000E2649">
      <w:pPr>
        <w:widowControl w:val="0"/>
        <w:spacing w:line="280" w:lineRule="atLeast"/>
        <w:jc w:val="both"/>
        <w:rPr>
          <w:rFonts w:ascii="Helvetica" w:hAnsi="Helvetica" w:cs="Calibri"/>
          <w:b/>
          <w:iCs/>
          <w:sz w:val="20"/>
          <w:szCs w:val="20"/>
        </w:rPr>
      </w:pPr>
    </w:p>
    <w:p w:rsidR="000E2649" w:rsidRPr="000E2649" w:rsidRDefault="000E2649" w:rsidP="000E2649">
      <w:pPr>
        <w:widowControl w:val="0"/>
        <w:spacing w:line="280" w:lineRule="atLeast"/>
        <w:jc w:val="both"/>
        <w:rPr>
          <w:rFonts w:ascii="Helvetica" w:hAnsi="Helvetica" w:cs="Calibri"/>
          <w:b/>
          <w:iCs/>
          <w:sz w:val="20"/>
          <w:szCs w:val="20"/>
        </w:rPr>
      </w:pPr>
      <w:r w:rsidRPr="000E2649">
        <w:rPr>
          <w:rFonts w:ascii="Helvetica" w:hAnsi="Helvetica" w:cs="Calibri"/>
          <w:b/>
          <w:iCs/>
          <w:sz w:val="20"/>
          <w:szCs w:val="20"/>
        </w:rPr>
        <w:t xml:space="preserve">Za ostale sodelujoče ponudnik v razdelek »Sodelujoči«, del »ESPD – ostali sodelujoči« priloži podpisane ESPD v pdf. obliki, ali v elektronski obliki podpisan xml. </w:t>
      </w:r>
    </w:p>
    <w:p w:rsidR="00302A21" w:rsidRPr="00AC586D" w:rsidRDefault="00302A21" w:rsidP="00322F51">
      <w:pPr>
        <w:widowControl w:val="0"/>
        <w:spacing w:line="280" w:lineRule="atLeast"/>
        <w:jc w:val="both"/>
        <w:rPr>
          <w:rFonts w:ascii="Helvetica" w:hAnsi="Helvetica" w:cs="Calibri"/>
          <w:iCs/>
          <w:sz w:val="20"/>
          <w:szCs w:val="20"/>
        </w:rPr>
      </w:pPr>
    </w:p>
    <w:p w:rsidR="00134F9D" w:rsidRPr="00AC586D" w:rsidRDefault="00134F9D" w:rsidP="00322F51">
      <w:pPr>
        <w:widowControl w:val="0"/>
        <w:spacing w:line="280" w:lineRule="atLeast"/>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Default="00134F9D" w:rsidP="00322F51">
      <w:pPr>
        <w:widowControl w:val="0"/>
        <w:spacing w:line="280" w:lineRule="atLeast"/>
        <w:ind w:left="8496"/>
        <w:jc w:val="both"/>
        <w:rPr>
          <w:rFonts w:ascii="Helvetica" w:hAnsi="Helvetica" w:cs="Calibri"/>
          <w:iCs/>
          <w:sz w:val="20"/>
          <w:szCs w:val="20"/>
        </w:rPr>
      </w:pPr>
    </w:p>
    <w:p w:rsidR="00250CA8" w:rsidRDefault="00250CA8" w:rsidP="00322F51">
      <w:pPr>
        <w:widowControl w:val="0"/>
        <w:spacing w:line="280" w:lineRule="atLeast"/>
        <w:ind w:left="8496"/>
        <w:jc w:val="both"/>
        <w:rPr>
          <w:rFonts w:ascii="Helvetica" w:hAnsi="Helvetica" w:cs="Calibri"/>
          <w:iCs/>
          <w:sz w:val="20"/>
          <w:szCs w:val="20"/>
        </w:rPr>
      </w:pPr>
    </w:p>
    <w:p w:rsidR="005A2946" w:rsidRDefault="005A2946" w:rsidP="00322F51">
      <w:pPr>
        <w:widowControl w:val="0"/>
        <w:spacing w:line="280" w:lineRule="atLeast"/>
        <w:ind w:left="8496"/>
        <w:jc w:val="both"/>
        <w:rPr>
          <w:rFonts w:ascii="Helvetica" w:hAnsi="Helvetica" w:cs="Calibri"/>
          <w:iCs/>
          <w:sz w:val="20"/>
          <w:szCs w:val="20"/>
        </w:rPr>
      </w:pPr>
    </w:p>
    <w:p w:rsidR="00F348A0" w:rsidRDefault="00F348A0"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8496"/>
        <w:jc w:val="both"/>
        <w:rPr>
          <w:rFonts w:ascii="Helvetica" w:hAnsi="Helvetica" w:cs="Calibri"/>
          <w:iCs/>
          <w:sz w:val="20"/>
          <w:szCs w:val="20"/>
        </w:rPr>
      </w:pPr>
    </w:p>
    <w:p w:rsidR="00134F9D" w:rsidRPr="00AC586D" w:rsidRDefault="00134F9D" w:rsidP="00322F51">
      <w:pPr>
        <w:widowControl w:val="0"/>
        <w:spacing w:line="280" w:lineRule="atLeast"/>
        <w:ind w:left="7788"/>
        <w:jc w:val="both"/>
        <w:rPr>
          <w:rFonts w:ascii="Helvetica" w:hAnsi="Helvetica" w:cs="Calibri"/>
          <w:iCs/>
          <w:sz w:val="20"/>
          <w:szCs w:val="20"/>
        </w:rPr>
      </w:pPr>
      <w:r w:rsidRPr="00AC586D">
        <w:rPr>
          <w:rFonts w:ascii="Helvetica" w:hAnsi="Helvetica" w:cs="Calibri"/>
          <w:iCs/>
          <w:sz w:val="20"/>
          <w:szCs w:val="20"/>
        </w:rPr>
        <w:lastRenderedPageBreak/>
        <w:t xml:space="preserve">            OBR-5</w:t>
      </w:r>
    </w:p>
    <w:p w:rsidR="00644670" w:rsidRPr="00AC586D" w:rsidRDefault="00644670" w:rsidP="00322F51">
      <w:pPr>
        <w:spacing w:line="280" w:lineRule="atLeast"/>
        <w:jc w:val="both"/>
        <w:rPr>
          <w:rFonts w:ascii="Helvetica" w:hAnsi="Helvetica" w:cs="Calibri"/>
          <w:iCs/>
          <w:sz w:val="20"/>
          <w:szCs w:val="20"/>
        </w:rPr>
      </w:pPr>
    </w:p>
    <w:p w:rsidR="00134F9D" w:rsidRPr="00AC586D" w:rsidRDefault="00134F9D" w:rsidP="00322F51">
      <w:pPr>
        <w:spacing w:line="280" w:lineRule="atLeast"/>
        <w:jc w:val="both"/>
        <w:rPr>
          <w:rFonts w:ascii="Helvetica" w:hAnsi="Helvetica"/>
          <w:sz w:val="20"/>
          <w:szCs w:val="20"/>
        </w:rPr>
      </w:pPr>
      <w:r w:rsidRPr="00AC586D">
        <w:rPr>
          <w:rFonts w:ascii="Helvetica" w:hAnsi="Helvetica"/>
          <w:sz w:val="20"/>
          <w:szCs w:val="20"/>
        </w:rPr>
        <w:t xml:space="preserve">PONUDNIK </w:t>
      </w:r>
    </w:p>
    <w:p w:rsidR="00134F9D" w:rsidRPr="00AC586D" w:rsidRDefault="00134F9D" w:rsidP="00322F51">
      <w:pPr>
        <w:spacing w:line="280" w:lineRule="atLeast"/>
        <w:jc w:val="both"/>
        <w:rPr>
          <w:rFonts w:ascii="Helvetica" w:hAnsi="Helvetica"/>
          <w:iCs/>
          <w:sz w:val="20"/>
          <w:szCs w:val="20"/>
        </w:rPr>
      </w:pPr>
    </w:p>
    <w:permStart w:id="616040205" w:edGrp="everyone"/>
    <w:p w:rsidR="00134F9D" w:rsidRPr="00AC586D" w:rsidRDefault="00134F9D" w:rsidP="00322F51">
      <w:pPr>
        <w:spacing w:line="280" w:lineRule="atLeast"/>
        <w:jc w:val="both"/>
        <w:rPr>
          <w:rFonts w:ascii="Helvetica" w:hAnsi="Helvetica"/>
          <w:b/>
          <w:sz w:val="20"/>
          <w:szCs w:val="20"/>
        </w:rPr>
      </w:pPr>
      <w:r w:rsidRPr="00AC586D">
        <w:rPr>
          <w:rFonts w:ascii="Helvetica" w:hAnsi="Helvetica"/>
          <w:b/>
          <w:bCs/>
          <w:iCs/>
          <w:sz w:val="20"/>
          <w:szCs w:val="20"/>
        </w:rPr>
        <w:fldChar w:fldCharType="begin">
          <w:ffData>
            <w:name w:val="Besedilo12"/>
            <w:enabled/>
            <w:calcOnExit w:val="0"/>
            <w:textInput/>
          </w:ffData>
        </w:fldChar>
      </w:r>
      <w:r w:rsidRPr="00AC586D">
        <w:rPr>
          <w:rFonts w:ascii="Helvetica" w:hAnsi="Helvetica"/>
          <w:b/>
          <w:bCs/>
          <w:iCs/>
          <w:sz w:val="20"/>
          <w:szCs w:val="20"/>
        </w:rPr>
        <w:instrText xml:space="preserve"> FORMTEXT </w:instrText>
      </w:r>
      <w:r w:rsidRPr="00AC586D">
        <w:rPr>
          <w:rFonts w:ascii="Helvetica" w:hAnsi="Helvetica"/>
          <w:b/>
          <w:bCs/>
          <w:iCs/>
          <w:sz w:val="20"/>
          <w:szCs w:val="20"/>
        </w:rPr>
      </w:r>
      <w:r w:rsidRPr="00AC586D">
        <w:rPr>
          <w:rFonts w:ascii="Helvetica" w:hAnsi="Helvetica"/>
          <w:b/>
          <w:bCs/>
          <w:iCs/>
          <w:sz w:val="20"/>
          <w:szCs w:val="20"/>
        </w:rPr>
        <w:fldChar w:fldCharType="separate"/>
      </w:r>
      <w:r w:rsidR="00176EBF">
        <w:rPr>
          <w:rFonts w:ascii="Helvetica" w:hAnsi="Helvetica"/>
          <w:b/>
          <w:bCs/>
          <w:iCs/>
          <w:sz w:val="20"/>
          <w:szCs w:val="20"/>
        </w:rPr>
        <w:t> </w:t>
      </w:r>
      <w:r w:rsidR="00176EBF">
        <w:rPr>
          <w:rFonts w:ascii="Helvetica" w:hAnsi="Helvetica"/>
          <w:b/>
          <w:bCs/>
          <w:iCs/>
          <w:sz w:val="20"/>
          <w:szCs w:val="20"/>
        </w:rPr>
        <w:t> </w:t>
      </w:r>
      <w:r w:rsidR="00176EBF">
        <w:rPr>
          <w:rFonts w:ascii="Helvetica" w:hAnsi="Helvetica"/>
          <w:b/>
          <w:bCs/>
          <w:iCs/>
          <w:sz w:val="20"/>
          <w:szCs w:val="20"/>
        </w:rPr>
        <w:t> </w:t>
      </w:r>
      <w:r w:rsidR="00176EBF">
        <w:rPr>
          <w:rFonts w:ascii="Helvetica" w:hAnsi="Helvetica"/>
          <w:b/>
          <w:bCs/>
          <w:iCs/>
          <w:sz w:val="20"/>
          <w:szCs w:val="20"/>
        </w:rPr>
        <w:t> </w:t>
      </w:r>
      <w:r w:rsidR="00176EBF">
        <w:rPr>
          <w:rFonts w:ascii="Helvetica" w:hAnsi="Helvetica"/>
          <w:b/>
          <w:bCs/>
          <w:iCs/>
          <w:sz w:val="20"/>
          <w:szCs w:val="20"/>
        </w:rPr>
        <w:t> </w:t>
      </w:r>
      <w:r w:rsidRPr="00AC586D">
        <w:rPr>
          <w:rFonts w:ascii="Helvetica" w:hAnsi="Helvetica"/>
          <w:sz w:val="20"/>
          <w:szCs w:val="20"/>
        </w:rPr>
        <w:fldChar w:fldCharType="end"/>
      </w:r>
      <w:permEnd w:id="616040205"/>
    </w:p>
    <w:p w:rsidR="00134F9D" w:rsidRPr="00AC586D" w:rsidRDefault="00134F9D" w:rsidP="00322F51">
      <w:pPr>
        <w:spacing w:line="280" w:lineRule="atLeast"/>
        <w:jc w:val="both"/>
        <w:rPr>
          <w:rFonts w:ascii="Helvetica" w:hAnsi="Helvetica"/>
          <w:sz w:val="20"/>
          <w:szCs w:val="20"/>
        </w:rPr>
      </w:pPr>
    </w:p>
    <w:p w:rsidR="00644670" w:rsidRPr="00AC586D" w:rsidRDefault="00644670" w:rsidP="00322F51">
      <w:pPr>
        <w:spacing w:line="280" w:lineRule="atLeast"/>
        <w:jc w:val="both"/>
        <w:rPr>
          <w:rFonts w:ascii="Helvetica" w:hAnsi="Helvetica"/>
          <w:sz w:val="20"/>
          <w:szCs w:val="20"/>
        </w:rPr>
      </w:pPr>
    </w:p>
    <w:p w:rsidR="00134F9D" w:rsidRPr="00AC586D" w:rsidRDefault="00134F9D" w:rsidP="00322F51">
      <w:pPr>
        <w:spacing w:line="280" w:lineRule="atLeast"/>
        <w:jc w:val="center"/>
        <w:rPr>
          <w:rFonts w:ascii="Helvetica" w:hAnsi="Helvetica"/>
          <w:b/>
          <w:sz w:val="20"/>
          <w:szCs w:val="20"/>
        </w:rPr>
      </w:pPr>
      <w:r w:rsidRPr="00AC586D">
        <w:rPr>
          <w:rFonts w:ascii="Helvetica" w:hAnsi="Helvetica"/>
          <w:b/>
          <w:sz w:val="20"/>
          <w:szCs w:val="20"/>
        </w:rPr>
        <w:t>REFERENCE PONUDNIKA</w:t>
      </w:r>
    </w:p>
    <w:p w:rsidR="00644670" w:rsidRPr="00AC586D" w:rsidRDefault="00644670" w:rsidP="00322F51">
      <w:pPr>
        <w:spacing w:line="280" w:lineRule="atLeast"/>
        <w:jc w:val="both"/>
        <w:rPr>
          <w:rFonts w:ascii="Helvetica" w:hAnsi="Helvetica"/>
          <w:sz w:val="20"/>
          <w:szCs w:val="20"/>
        </w:rPr>
      </w:pPr>
    </w:p>
    <w:p w:rsidR="00644670" w:rsidRPr="00AC586D" w:rsidRDefault="00644670" w:rsidP="00322F51">
      <w:pPr>
        <w:spacing w:line="280" w:lineRule="atLeast"/>
        <w:jc w:val="both"/>
        <w:rPr>
          <w:rFonts w:ascii="Helvetica" w:hAnsi="Helvetica"/>
          <w:sz w:val="20"/>
          <w:szCs w:val="20"/>
        </w:rPr>
      </w:pPr>
    </w:p>
    <w:p w:rsidR="00E75BEF" w:rsidRPr="00C91727" w:rsidRDefault="00B203E7" w:rsidP="00C91727">
      <w:pPr>
        <w:spacing w:line="280" w:lineRule="atLeast"/>
        <w:jc w:val="both"/>
        <w:rPr>
          <w:rFonts w:ascii="Helvetica" w:hAnsi="Helvetica"/>
          <w:bCs/>
          <w:iCs/>
          <w:sz w:val="20"/>
          <w:szCs w:val="20"/>
        </w:rPr>
      </w:pPr>
      <w:r w:rsidRPr="00C91727">
        <w:rPr>
          <w:rFonts w:ascii="Helvetica" w:hAnsi="Helvetica"/>
          <w:bCs/>
          <w:iCs/>
          <w:sz w:val="20"/>
          <w:szCs w:val="20"/>
        </w:rPr>
        <w:t>Ponudnik izkazuje, da</w:t>
      </w:r>
      <w:r w:rsidR="004C77B4" w:rsidRPr="00C91727">
        <w:rPr>
          <w:rFonts w:ascii="Helvetica" w:hAnsi="Helvetica"/>
          <w:bCs/>
          <w:iCs/>
          <w:sz w:val="20"/>
          <w:szCs w:val="20"/>
        </w:rPr>
        <w:t xml:space="preserve"> je</w:t>
      </w:r>
      <w:r w:rsidR="00C91727" w:rsidRPr="00C91727">
        <w:rPr>
          <w:rFonts w:ascii="Helvetica" w:hAnsi="Helvetica"/>
          <w:bCs/>
          <w:iCs/>
          <w:sz w:val="20"/>
          <w:szCs w:val="20"/>
        </w:rPr>
        <w:t xml:space="preserve"> </w:t>
      </w:r>
      <w:r w:rsidR="00E75BEF" w:rsidRPr="00C91727">
        <w:rPr>
          <w:rFonts w:ascii="Helvetica" w:hAnsi="Helvetica" w:cs="Calibri"/>
          <w:iCs/>
          <w:sz w:val="20"/>
          <w:szCs w:val="20"/>
        </w:rPr>
        <w:t>v zadnjih treh letih pred rokom za prejem ponudb že uspešno in kakovostno izvedel storitev čiščenja prostorov</w:t>
      </w:r>
      <w:r w:rsidR="00E75BEF" w:rsidRPr="00C91727">
        <w:rPr>
          <w:rFonts w:ascii="Helvetica" w:hAnsi="Helvetica" w:cs="Calibri"/>
          <w:iCs/>
          <w:sz w:val="20"/>
          <w:szCs w:val="20"/>
          <w:lang w:val="en-US"/>
        </w:rPr>
        <w:t xml:space="preserve"> pri vsaj 2 (dveh) različnih naročnikih, od tega </w:t>
      </w:r>
      <w:r w:rsidR="00E75BEF" w:rsidRPr="00C91727">
        <w:rPr>
          <w:rFonts w:ascii="Helvetica" w:hAnsi="Helvetica" w:cs="Calibri"/>
          <w:iCs/>
          <w:sz w:val="20"/>
          <w:szCs w:val="20"/>
        </w:rPr>
        <w:t>najmanj pri enem (1) javnem naročniku s področja vzgojno-varstvene, zdravstvene, šolske dejavnosti (vrtci, zdravstveni domovi, šole, domovi starejših občanov)</w:t>
      </w:r>
      <w:r w:rsidR="00E75BEF" w:rsidRPr="00C91727">
        <w:rPr>
          <w:rFonts w:ascii="Helvetica" w:hAnsi="Helvetica" w:cs="Calibri"/>
          <w:iCs/>
          <w:sz w:val="20"/>
          <w:szCs w:val="20"/>
          <w:lang w:val="en-US"/>
        </w:rPr>
        <w:t xml:space="preserve">, </w:t>
      </w:r>
      <w:r w:rsidR="00E75BEF" w:rsidRPr="00C91727">
        <w:rPr>
          <w:rFonts w:ascii="Helvetica" w:hAnsi="Helvetica" w:cs="Calibri"/>
          <w:iCs/>
          <w:sz w:val="20"/>
          <w:szCs w:val="20"/>
        </w:rPr>
        <w:t>v letni pogodbeni vrednosti 90.000,00 brez DDV in skupni površini prostorov najmanj 4.000 m</w:t>
      </w:r>
      <w:r w:rsidR="00E75BEF" w:rsidRPr="00C91727">
        <w:rPr>
          <w:rFonts w:ascii="Helvetica" w:hAnsi="Helvetica" w:cs="Calibri"/>
          <w:iCs/>
          <w:sz w:val="20"/>
          <w:szCs w:val="20"/>
          <w:vertAlign w:val="superscript"/>
        </w:rPr>
        <w:t>2</w:t>
      </w:r>
      <w:r w:rsidR="00E75BEF" w:rsidRPr="00C91727">
        <w:rPr>
          <w:rFonts w:ascii="Helvetica" w:hAnsi="Helvetica" w:cs="Calibri"/>
          <w:iCs/>
          <w:sz w:val="20"/>
          <w:szCs w:val="20"/>
        </w:rPr>
        <w:t xml:space="preserve">. </w:t>
      </w:r>
    </w:p>
    <w:p w:rsidR="00C91727" w:rsidRDefault="00C91727" w:rsidP="00322F51">
      <w:pPr>
        <w:spacing w:line="280" w:lineRule="atLeast"/>
        <w:jc w:val="both"/>
        <w:rPr>
          <w:rFonts w:ascii="Helvetica" w:hAnsi="Helvetica" w:cs="Calibri"/>
          <w:iCs/>
          <w:sz w:val="20"/>
          <w:szCs w:val="20"/>
          <w:lang w:val="en-US"/>
        </w:rPr>
      </w:pPr>
    </w:p>
    <w:p w:rsidR="00644670" w:rsidRPr="00AC586D" w:rsidRDefault="00644670" w:rsidP="00322F51">
      <w:pPr>
        <w:spacing w:line="280" w:lineRule="atLeast"/>
        <w:jc w:val="both"/>
        <w:rPr>
          <w:rFonts w:ascii="Helvetica" w:hAnsi="Helvetica"/>
          <w:bCs/>
          <w:iCs/>
          <w:sz w:val="20"/>
          <w:szCs w:val="20"/>
        </w:rPr>
      </w:pPr>
      <w:r w:rsidRPr="00AC586D">
        <w:rPr>
          <w:rFonts w:ascii="Helvetica" w:hAnsi="Helvetica"/>
          <w:bCs/>
          <w:iCs/>
          <w:sz w:val="20"/>
          <w:szCs w:val="20"/>
        </w:rPr>
        <w:t xml:space="preserve">Izpolnite preglednico s podatki v skladu z zahtevami iz točke 8.4.1. II. poglavja Navodil ponudnikom za izdelavo ponudbe. </w:t>
      </w:r>
    </w:p>
    <w:p w:rsidR="00B47947" w:rsidRPr="00025BBB" w:rsidRDefault="00B47947" w:rsidP="00B47947">
      <w:pPr>
        <w:spacing w:line="280" w:lineRule="atLeast"/>
        <w:jc w:val="both"/>
        <w:rPr>
          <w:rFonts w:ascii="Helvetica" w:hAnsi="Helvetica"/>
          <w:bCs/>
          <w:iCs/>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6059"/>
      </w:tblGrid>
      <w:tr w:rsidR="00B47947" w:rsidRPr="00025BBB" w:rsidTr="006A048A">
        <w:tc>
          <w:tcPr>
            <w:tcW w:w="1617" w:type="pct"/>
            <w:shd w:val="clear" w:color="auto" w:fill="D9D9D9"/>
            <w:vAlign w:val="center"/>
          </w:tcPr>
          <w:p w:rsidR="00B47947" w:rsidRPr="00025BBB" w:rsidRDefault="00B47947" w:rsidP="006A048A">
            <w:pPr>
              <w:spacing w:line="280" w:lineRule="atLeast"/>
              <w:jc w:val="both"/>
              <w:rPr>
                <w:rFonts w:ascii="Helvetica" w:hAnsi="Helvetica"/>
                <w:b/>
                <w:bCs/>
                <w:iCs/>
                <w:sz w:val="20"/>
                <w:szCs w:val="20"/>
              </w:rPr>
            </w:pPr>
          </w:p>
          <w:p w:rsidR="00B47947" w:rsidRPr="00025BBB" w:rsidRDefault="00B47947" w:rsidP="006A048A">
            <w:pPr>
              <w:spacing w:line="280" w:lineRule="atLeast"/>
              <w:jc w:val="both"/>
              <w:rPr>
                <w:rFonts w:ascii="Helvetica" w:hAnsi="Helvetica"/>
                <w:b/>
                <w:bCs/>
                <w:iCs/>
                <w:sz w:val="20"/>
                <w:szCs w:val="20"/>
              </w:rPr>
            </w:pPr>
            <w:r w:rsidRPr="00025BBB">
              <w:rPr>
                <w:rFonts w:ascii="Helvetica" w:hAnsi="Helvetica"/>
                <w:b/>
                <w:bCs/>
                <w:iCs/>
                <w:sz w:val="20"/>
                <w:szCs w:val="20"/>
              </w:rPr>
              <w:t xml:space="preserve">Naročnik referenčnega posla (naziv in naslov) </w:t>
            </w:r>
          </w:p>
          <w:p w:rsidR="00B47947" w:rsidRPr="00025BBB" w:rsidRDefault="00B47947" w:rsidP="006A048A">
            <w:pPr>
              <w:spacing w:line="280" w:lineRule="atLeast"/>
              <w:jc w:val="both"/>
              <w:rPr>
                <w:rFonts w:ascii="Helvetica" w:hAnsi="Helvetica"/>
                <w:b/>
                <w:bCs/>
                <w:iCs/>
                <w:sz w:val="20"/>
                <w:szCs w:val="20"/>
              </w:rPr>
            </w:pPr>
          </w:p>
        </w:tc>
        <w:permStart w:id="279734889" w:edGrp="everyone"/>
        <w:tc>
          <w:tcPr>
            <w:tcW w:w="3383" w:type="pct"/>
            <w:shd w:val="clear" w:color="auto" w:fill="auto"/>
            <w:vAlign w:val="center"/>
          </w:tcPr>
          <w:p w:rsidR="00B47947" w:rsidRPr="00671E68" w:rsidRDefault="00B47947" w:rsidP="006A048A">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279734889"/>
          </w:p>
        </w:tc>
      </w:tr>
      <w:tr w:rsidR="00B47947" w:rsidRPr="00025BBB" w:rsidTr="006A048A">
        <w:tc>
          <w:tcPr>
            <w:tcW w:w="1617" w:type="pct"/>
            <w:shd w:val="clear" w:color="auto" w:fill="D9D9D9"/>
            <w:vAlign w:val="center"/>
          </w:tcPr>
          <w:p w:rsidR="00B47947" w:rsidRPr="00025BBB" w:rsidRDefault="00B47947" w:rsidP="006A048A">
            <w:pPr>
              <w:spacing w:line="280" w:lineRule="atLeast"/>
              <w:jc w:val="both"/>
              <w:rPr>
                <w:rFonts w:ascii="Helvetica" w:hAnsi="Helvetica"/>
                <w:b/>
                <w:bCs/>
                <w:iCs/>
                <w:sz w:val="20"/>
                <w:szCs w:val="20"/>
              </w:rPr>
            </w:pPr>
          </w:p>
          <w:p w:rsidR="00B47947" w:rsidRPr="00025BBB" w:rsidRDefault="00B47947" w:rsidP="006A048A">
            <w:pPr>
              <w:spacing w:line="280" w:lineRule="atLeast"/>
              <w:jc w:val="both"/>
              <w:rPr>
                <w:rFonts w:ascii="Helvetica" w:hAnsi="Helvetica"/>
                <w:b/>
                <w:bCs/>
                <w:iCs/>
                <w:sz w:val="20"/>
                <w:szCs w:val="20"/>
              </w:rPr>
            </w:pPr>
            <w:r w:rsidRPr="00025BBB">
              <w:rPr>
                <w:rFonts w:ascii="Helvetica" w:hAnsi="Helvetica"/>
                <w:b/>
                <w:bCs/>
                <w:iCs/>
                <w:sz w:val="20"/>
                <w:szCs w:val="20"/>
              </w:rPr>
              <w:t xml:space="preserve">Predmet referenčnega posla </w:t>
            </w:r>
          </w:p>
          <w:p w:rsidR="00B47947" w:rsidRPr="00025BBB" w:rsidRDefault="00B47947" w:rsidP="006A048A">
            <w:pPr>
              <w:spacing w:line="280" w:lineRule="atLeast"/>
              <w:jc w:val="both"/>
              <w:rPr>
                <w:rFonts w:ascii="Helvetica" w:hAnsi="Helvetica"/>
                <w:b/>
                <w:bCs/>
                <w:iCs/>
                <w:sz w:val="20"/>
                <w:szCs w:val="20"/>
              </w:rPr>
            </w:pPr>
          </w:p>
        </w:tc>
        <w:permStart w:id="1652376449" w:edGrp="everyone"/>
        <w:tc>
          <w:tcPr>
            <w:tcW w:w="3383" w:type="pct"/>
            <w:shd w:val="clear" w:color="auto" w:fill="auto"/>
            <w:vAlign w:val="center"/>
          </w:tcPr>
          <w:p w:rsidR="00B47947" w:rsidRPr="00671E68" w:rsidRDefault="00B47947" w:rsidP="006A048A">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1652376449"/>
          </w:p>
        </w:tc>
      </w:tr>
      <w:tr w:rsidR="00B47947" w:rsidRPr="00025BBB" w:rsidTr="006A048A">
        <w:tc>
          <w:tcPr>
            <w:tcW w:w="1617" w:type="pct"/>
            <w:shd w:val="clear" w:color="auto" w:fill="D9D9D9"/>
            <w:vAlign w:val="center"/>
          </w:tcPr>
          <w:p w:rsidR="00B47947" w:rsidRPr="00025BBB" w:rsidRDefault="00B47947" w:rsidP="006A048A">
            <w:pPr>
              <w:spacing w:line="280" w:lineRule="atLeast"/>
              <w:jc w:val="both"/>
              <w:rPr>
                <w:rFonts w:ascii="Helvetica" w:hAnsi="Helvetica"/>
                <w:b/>
                <w:bCs/>
                <w:iCs/>
                <w:sz w:val="20"/>
                <w:szCs w:val="20"/>
              </w:rPr>
            </w:pPr>
          </w:p>
          <w:p w:rsidR="00B47947" w:rsidRPr="00025BBB" w:rsidRDefault="00B47947" w:rsidP="006A048A">
            <w:pPr>
              <w:spacing w:line="280" w:lineRule="atLeast"/>
              <w:jc w:val="both"/>
              <w:rPr>
                <w:rFonts w:ascii="Helvetica" w:hAnsi="Helvetica"/>
                <w:b/>
                <w:bCs/>
                <w:iCs/>
                <w:sz w:val="20"/>
                <w:szCs w:val="20"/>
              </w:rPr>
            </w:pPr>
            <w:r w:rsidRPr="00025BBB">
              <w:rPr>
                <w:rFonts w:ascii="Helvetica" w:hAnsi="Helvetica"/>
                <w:b/>
                <w:bCs/>
                <w:iCs/>
                <w:sz w:val="20"/>
                <w:szCs w:val="20"/>
              </w:rPr>
              <w:t>Izvajalec referenčnega posla (navedite tudi, ali ste nastopali kot izvajalec, podizvajalec ali partner v skupni ponudbi in v kolikšnem odstotku)</w:t>
            </w:r>
          </w:p>
          <w:p w:rsidR="00B47947" w:rsidRPr="00025BBB" w:rsidRDefault="00B47947" w:rsidP="006A048A">
            <w:pPr>
              <w:spacing w:line="280" w:lineRule="atLeast"/>
              <w:jc w:val="both"/>
              <w:rPr>
                <w:rFonts w:ascii="Helvetica" w:hAnsi="Helvetica"/>
                <w:b/>
                <w:bCs/>
                <w:iCs/>
                <w:sz w:val="20"/>
                <w:szCs w:val="20"/>
              </w:rPr>
            </w:pPr>
          </w:p>
        </w:tc>
        <w:permStart w:id="230036404" w:edGrp="everyone"/>
        <w:tc>
          <w:tcPr>
            <w:tcW w:w="3383" w:type="pct"/>
            <w:shd w:val="clear" w:color="auto" w:fill="auto"/>
            <w:vAlign w:val="center"/>
          </w:tcPr>
          <w:p w:rsidR="00B47947" w:rsidRPr="00671E68" w:rsidRDefault="00B47947" w:rsidP="006A048A">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230036404"/>
          </w:p>
        </w:tc>
      </w:tr>
      <w:tr w:rsidR="00B47947" w:rsidRPr="00025BBB" w:rsidTr="006A048A">
        <w:tc>
          <w:tcPr>
            <w:tcW w:w="1617" w:type="pct"/>
            <w:shd w:val="clear" w:color="auto" w:fill="D9D9D9"/>
            <w:vAlign w:val="center"/>
          </w:tcPr>
          <w:p w:rsidR="00B47947" w:rsidRPr="00025BBB" w:rsidRDefault="00B47947" w:rsidP="006A048A">
            <w:pPr>
              <w:autoSpaceDE w:val="0"/>
              <w:autoSpaceDN w:val="0"/>
              <w:adjustRightInd w:val="0"/>
              <w:spacing w:after="120"/>
              <w:jc w:val="both"/>
              <w:rPr>
                <w:rFonts w:ascii="Helvetica" w:hAnsi="Helvetica" w:cs="Tahoma"/>
                <w:b/>
                <w:sz w:val="18"/>
                <w:szCs w:val="18"/>
              </w:rPr>
            </w:pPr>
          </w:p>
          <w:p w:rsidR="00B47947" w:rsidRPr="00025BBB" w:rsidRDefault="00B47947" w:rsidP="006A048A">
            <w:pPr>
              <w:autoSpaceDE w:val="0"/>
              <w:autoSpaceDN w:val="0"/>
              <w:adjustRightInd w:val="0"/>
              <w:spacing w:after="120"/>
              <w:jc w:val="both"/>
              <w:rPr>
                <w:rFonts w:ascii="Helvetica" w:hAnsi="Helvetica" w:cs="Tahoma"/>
                <w:b/>
                <w:sz w:val="20"/>
                <w:szCs w:val="20"/>
                <w:vertAlign w:val="superscript"/>
              </w:rPr>
            </w:pPr>
            <w:r w:rsidRPr="00025BBB">
              <w:rPr>
                <w:rFonts w:ascii="Helvetica" w:hAnsi="Helvetica" w:cs="Tahoma"/>
                <w:b/>
                <w:sz w:val="20"/>
                <w:szCs w:val="20"/>
              </w:rPr>
              <w:t>Čistilna površina v m</w:t>
            </w:r>
            <w:r w:rsidRPr="00025BBB">
              <w:rPr>
                <w:rFonts w:ascii="Helvetica" w:hAnsi="Helvetica" w:cs="Tahoma"/>
                <w:b/>
                <w:sz w:val="20"/>
                <w:szCs w:val="20"/>
                <w:vertAlign w:val="superscript"/>
              </w:rPr>
              <w:t xml:space="preserve">2 </w:t>
            </w:r>
          </w:p>
          <w:p w:rsidR="00B47947" w:rsidRPr="00025BBB" w:rsidRDefault="00B47947" w:rsidP="006A048A">
            <w:pPr>
              <w:spacing w:line="280" w:lineRule="atLeast"/>
              <w:jc w:val="both"/>
              <w:rPr>
                <w:rFonts w:ascii="Helvetica" w:hAnsi="Helvetica"/>
                <w:b/>
                <w:bCs/>
                <w:iCs/>
                <w:sz w:val="20"/>
                <w:szCs w:val="20"/>
              </w:rPr>
            </w:pPr>
          </w:p>
        </w:tc>
        <w:permStart w:id="1233925735" w:edGrp="everyone"/>
        <w:tc>
          <w:tcPr>
            <w:tcW w:w="3383" w:type="pct"/>
            <w:shd w:val="clear" w:color="auto" w:fill="auto"/>
            <w:vAlign w:val="center"/>
          </w:tcPr>
          <w:p w:rsidR="00B47947" w:rsidRPr="00671E68" w:rsidRDefault="00B47947" w:rsidP="006A048A">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1233925735"/>
          </w:p>
        </w:tc>
      </w:tr>
      <w:tr w:rsidR="00C91727" w:rsidRPr="00025BBB" w:rsidTr="006A048A">
        <w:tc>
          <w:tcPr>
            <w:tcW w:w="1617" w:type="pct"/>
            <w:shd w:val="clear" w:color="auto" w:fill="D9D9D9"/>
            <w:vAlign w:val="center"/>
          </w:tcPr>
          <w:p w:rsidR="00C91727" w:rsidRDefault="00C91727" w:rsidP="006A048A">
            <w:pPr>
              <w:autoSpaceDE w:val="0"/>
              <w:autoSpaceDN w:val="0"/>
              <w:adjustRightInd w:val="0"/>
              <w:spacing w:after="120"/>
              <w:jc w:val="both"/>
              <w:rPr>
                <w:rFonts w:ascii="Helvetica" w:hAnsi="Helvetica" w:cs="Tahoma"/>
                <w:b/>
                <w:sz w:val="18"/>
                <w:szCs w:val="18"/>
              </w:rPr>
            </w:pPr>
          </w:p>
          <w:p w:rsidR="00C91727" w:rsidRPr="00C91727" w:rsidRDefault="00C91727" w:rsidP="006A048A">
            <w:pPr>
              <w:autoSpaceDE w:val="0"/>
              <w:autoSpaceDN w:val="0"/>
              <w:adjustRightInd w:val="0"/>
              <w:spacing w:after="120"/>
              <w:jc w:val="both"/>
              <w:rPr>
                <w:rFonts w:ascii="Helvetica" w:hAnsi="Helvetica" w:cs="Tahoma"/>
                <w:b/>
                <w:sz w:val="20"/>
                <w:szCs w:val="20"/>
              </w:rPr>
            </w:pPr>
            <w:r w:rsidRPr="00C91727">
              <w:rPr>
                <w:rFonts w:ascii="Helvetica" w:hAnsi="Helvetica" w:cs="Tahoma"/>
                <w:b/>
                <w:sz w:val="20"/>
                <w:szCs w:val="20"/>
              </w:rPr>
              <w:t>Letna pogodbena vrednost brez DDV</w:t>
            </w:r>
          </w:p>
          <w:p w:rsidR="00C91727" w:rsidRPr="00025BBB" w:rsidRDefault="00C91727" w:rsidP="006A048A">
            <w:pPr>
              <w:autoSpaceDE w:val="0"/>
              <w:autoSpaceDN w:val="0"/>
              <w:adjustRightInd w:val="0"/>
              <w:spacing w:after="120"/>
              <w:jc w:val="both"/>
              <w:rPr>
                <w:rFonts w:ascii="Helvetica" w:hAnsi="Helvetica" w:cs="Tahoma"/>
                <w:b/>
                <w:sz w:val="18"/>
                <w:szCs w:val="18"/>
              </w:rPr>
            </w:pPr>
          </w:p>
        </w:tc>
        <w:permStart w:id="2016168720" w:edGrp="everyone"/>
        <w:tc>
          <w:tcPr>
            <w:tcW w:w="3383" w:type="pct"/>
            <w:shd w:val="clear" w:color="auto" w:fill="auto"/>
            <w:vAlign w:val="center"/>
          </w:tcPr>
          <w:p w:rsidR="00C91727" w:rsidRPr="00671E68" w:rsidRDefault="00671E68" w:rsidP="006A048A">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2016168720"/>
          </w:p>
        </w:tc>
      </w:tr>
      <w:tr w:rsidR="00B47947" w:rsidRPr="00025BBB" w:rsidTr="006A048A">
        <w:tc>
          <w:tcPr>
            <w:tcW w:w="1617" w:type="pct"/>
            <w:shd w:val="clear" w:color="auto" w:fill="D9D9D9"/>
            <w:vAlign w:val="center"/>
          </w:tcPr>
          <w:p w:rsidR="00B47947" w:rsidRPr="00025BBB" w:rsidRDefault="00B47947" w:rsidP="006A048A">
            <w:pPr>
              <w:spacing w:line="280" w:lineRule="atLeast"/>
              <w:jc w:val="both"/>
              <w:rPr>
                <w:rFonts w:ascii="Helvetica" w:hAnsi="Helvetica"/>
                <w:b/>
                <w:bCs/>
                <w:iCs/>
                <w:sz w:val="20"/>
                <w:szCs w:val="20"/>
              </w:rPr>
            </w:pPr>
          </w:p>
          <w:p w:rsidR="00B47947" w:rsidRPr="00025BBB" w:rsidRDefault="00B47947" w:rsidP="006A048A">
            <w:pPr>
              <w:spacing w:line="280" w:lineRule="atLeast"/>
              <w:jc w:val="both"/>
              <w:rPr>
                <w:rFonts w:ascii="Helvetica" w:hAnsi="Helvetica"/>
                <w:b/>
                <w:bCs/>
                <w:iCs/>
                <w:sz w:val="20"/>
                <w:szCs w:val="20"/>
              </w:rPr>
            </w:pPr>
            <w:r w:rsidRPr="00025BBB">
              <w:rPr>
                <w:rFonts w:ascii="Helvetica" w:hAnsi="Helvetica"/>
                <w:b/>
                <w:bCs/>
                <w:iCs/>
                <w:sz w:val="20"/>
                <w:szCs w:val="20"/>
              </w:rPr>
              <w:t>Datum začetka in končanja posla</w:t>
            </w:r>
          </w:p>
          <w:p w:rsidR="00B47947" w:rsidRPr="00025BBB" w:rsidRDefault="00B47947" w:rsidP="006A048A">
            <w:pPr>
              <w:spacing w:line="280" w:lineRule="atLeast"/>
              <w:jc w:val="both"/>
              <w:rPr>
                <w:rFonts w:ascii="Helvetica" w:hAnsi="Helvetica"/>
                <w:b/>
                <w:bCs/>
                <w:iCs/>
                <w:sz w:val="20"/>
                <w:szCs w:val="20"/>
              </w:rPr>
            </w:pPr>
          </w:p>
        </w:tc>
        <w:permStart w:id="1859417502" w:edGrp="everyone"/>
        <w:tc>
          <w:tcPr>
            <w:tcW w:w="3383" w:type="pct"/>
            <w:shd w:val="clear" w:color="auto" w:fill="auto"/>
            <w:vAlign w:val="center"/>
          </w:tcPr>
          <w:p w:rsidR="00B47947" w:rsidRPr="00671E68" w:rsidRDefault="00B47947" w:rsidP="006A048A">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1859417502"/>
          </w:p>
        </w:tc>
      </w:tr>
      <w:tr w:rsidR="00B47947" w:rsidRPr="00025BBB" w:rsidTr="006A048A">
        <w:tc>
          <w:tcPr>
            <w:tcW w:w="1617" w:type="pct"/>
            <w:shd w:val="clear" w:color="auto" w:fill="D9D9D9"/>
            <w:vAlign w:val="center"/>
          </w:tcPr>
          <w:p w:rsidR="00B47947" w:rsidRPr="00025BBB" w:rsidRDefault="00B47947" w:rsidP="006A048A">
            <w:pPr>
              <w:spacing w:line="280" w:lineRule="atLeast"/>
              <w:jc w:val="both"/>
              <w:rPr>
                <w:rFonts w:ascii="Helvetica" w:hAnsi="Helvetica"/>
                <w:b/>
                <w:bCs/>
                <w:iCs/>
                <w:sz w:val="20"/>
                <w:szCs w:val="20"/>
              </w:rPr>
            </w:pPr>
          </w:p>
          <w:p w:rsidR="00B47947" w:rsidRPr="00025BBB" w:rsidRDefault="00B47947" w:rsidP="006A048A">
            <w:pPr>
              <w:spacing w:line="280" w:lineRule="atLeast"/>
              <w:jc w:val="both"/>
              <w:rPr>
                <w:rFonts w:ascii="Helvetica" w:hAnsi="Helvetica"/>
                <w:b/>
                <w:bCs/>
                <w:iCs/>
                <w:sz w:val="20"/>
                <w:szCs w:val="20"/>
              </w:rPr>
            </w:pPr>
            <w:r w:rsidRPr="00025BBB">
              <w:rPr>
                <w:rFonts w:ascii="Helvetica" w:hAnsi="Helvetica"/>
                <w:b/>
                <w:bCs/>
                <w:iCs/>
                <w:sz w:val="20"/>
                <w:szCs w:val="20"/>
              </w:rPr>
              <w:lastRenderedPageBreak/>
              <w:t xml:space="preserve">Kontaktna oseba pri naročniku, ki lahko potrdi referenco </w:t>
            </w:r>
          </w:p>
          <w:p w:rsidR="00B47947" w:rsidRPr="00025BBB" w:rsidRDefault="00B47947" w:rsidP="006A048A">
            <w:pPr>
              <w:spacing w:line="280" w:lineRule="atLeast"/>
              <w:jc w:val="both"/>
              <w:rPr>
                <w:rFonts w:ascii="Helvetica" w:hAnsi="Helvetica"/>
                <w:b/>
                <w:bCs/>
                <w:iCs/>
                <w:sz w:val="20"/>
                <w:szCs w:val="20"/>
              </w:rPr>
            </w:pPr>
          </w:p>
        </w:tc>
        <w:tc>
          <w:tcPr>
            <w:tcW w:w="3383" w:type="pct"/>
            <w:shd w:val="clear" w:color="auto" w:fill="auto"/>
            <w:vAlign w:val="center"/>
          </w:tcPr>
          <w:p w:rsidR="00B47947" w:rsidRPr="00671E68" w:rsidRDefault="00B47947" w:rsidP="006A048A">
            <w:pPr>
              <w:spacing w:line="280" w:lineRule="atLeast"/>
              <w:jc w:val="both"/>
              <w:rPr>
                <w:rFonts w:ascii="Helvetica" w:hAnsi="Helvetica"/>
                <w:bCs/>
                <w:iCs/>
                <w:sz w:val="20"/>
                <w:szCs w:val="20"/>
              </w:rPr>
            </w:pPr>
          </w:p>
          <w:p w:rsidR="00B47947" w:rsidRPr="00671E68" w:rsidRDefault="00B47947" w:rsidP="006A048A">
            <w:pPr>
              <w:spacing w:line="280" w:lineRule="atLeast"/>
              <w:jc w:val="both"/>
              <w:rPr>
                <w:rFonts w:ascii="Helvetica" w:hAnsi="Helvetica"/>
                <w:bCs/>
                <w:iCs/>
                <w:sz w:val="20"/>
                <w:szCs w:val="20"/>
              </w:rPr>
            </w:pPr>
            <w:r w:rsidRPr="00671E68">
              <w:rPr>
                <w:rFonts w:ascii="Helvetica" w:hAnsi="Helvetica"/>
                <w:bCs/>
                <w:iCs/>
                <w:sz w:val="20"/>
                <w:szCs w:val="20"/>
              </w:rPr>
              <w:t xml:space="preserve">Ime in priimek: </w:t>
            </w:r>
            <w:permStart w:id="614366136" w:edGrp="everyone"/>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614366136"/>
          </w:p>
          <w:p w:rsidR="00B47947" w:rsidRPr="00671E68" w:rsidRDefault="00B47947" w:rsidP="006A048A">
            <w:pPr>
              <w:spacing w:line="280" w:lineRule="atLeast"/>
              <w:jc w:val="both"/>
              <w:rPr>
                <w:rFonts w:ascii="Helvetica" w:hAnsi="Helvetica"/>
                <w:bCs/>
                <w:iCs/>
                <w:sz w:val="20"/>
                <w:szCs w:val="20"/>
              </w:rPr>
            </w:pPr>
            <w:r w:rsidRPr="00671E68">
              <w:rPr>
                <w:rFonts w:ascii="Helvetica" w:hAnsi="Helvetica"/>
                <w:bCs/>
                <w:iCs/>
                <w:sz w:val="20"/>
                <w:szCs w:val="20"/>
              </w:rPr>
              <w:t xml:space="preserve">E-pošta:  </w:t>
            </w:r>
            <w:permStart w:id="1961165689" w:edGrp="everyone"/>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1961165689"/>
          </w:p>
          <w:p w:rsidR="00B47947" w:rsidRPr="00671E68" w:rsidRDefault="00B47947" w:rsidP="006A048A">
            <w:pPr>
              <w:spacing w:line="280" w:lineRule="atLeast"/>
              <w:jc w:val="both"/>
              <w:rPr>
                <w:rFonts w:ascii="Helvetica" w:hAnsi="Helvetica"/>
                <w:bCs/>
                <w:iCs/>
                <w:sz w:val="20"/>
                <w:szCs w:val="20"/>
              </w:rPr>
            </w:pPr>
            <w:r w:rsidRPr="00671E68">
              <w:rPr>
                <w:rFonts w:ascii="Helvetica" w:hAnsi="Helvetica"/>
                <w:bCs/>
                <w:iCs/>
                <w:sz w:val="20"/>
                <w:szCs w:val="20"/>
              </w:rPr>
              <w:lastRenderedPageBreak/>
              <w:t xml:space="preserve">Tel. št.:  </w:t>
            </w:r>
            <w:permStart w:id="126301260" w:edGrp="everyone"/>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126301260"/>
          </w:p>
        </w:tc>
      </w:tr>
    </w:tbl>
    <w:p w:rsidR="00B47947" w:rsidRDefault="00B47947" w:rsidP="00B47947">
      <w:pPr>
        <w:spacing w:line="280" w:lineRule="atLeast"/>
        <w:jc w:val="both"/>
        <w:rPr>
          <w:rFonts w:ascii="Helvetica" w:hAnsi="Helvetica"/>
          <w:bCs/>
          <w:i/>
          <w:iCs/>
          <w:sz w:val="20"/>
          <w:szCs w:val="20"/>
        </w:rPr>
      </w:pPr>
      <w:r w:rsidRPr="00025BBB">
        <w:rPr>
          <w:rFonts w:ascii="Helvetica" w:hAnsi="Helvetica"/>
          <w:bCs/>
          <w:i/>
          <w:iCs/>
          <w:sz w:val="20"/>
          <w:szCs w:val="20"/>
        </w:rPr>
        <w:t xml:space="preserve">Za vsako referenco se izpolni ločena tabela. </w:t>
      </w:r>
    </w:p>
    <w:p w:rsidR="00B47947" w:rsidRDefault="00B47947" w:rsidP="00B47947">
      <w:pPr>
        <w:spacing w:line="280" w:lineRule="atLeast"/>
        <w:jc w:val="both"/>
        <w:rPr>
          <w:rFonts w:ascii="Helvetica" w:hAnsi="Helvetica"/>
          <w:bCs/>
          <w:i/>
          <w:iCs/>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6059"/>
      </w:tblGrid>
      <w:tr w:rsidR="00671E68" w:rsidRPr="00025BBB" w:rsidTr="00C541AF">
        <w:tc>
          <w:tcPr>
            <w:tcW w:w="1617" w:type="pct"/>
            <w:shd w:val="clear" w:color="auto" w:fill="D9D9D9"/>
            <w:vAlign w:val="center"/>
          </w:tcPr>
          <w:p w:rsidR="00671E68" w:rsidRPr="00025BBB" w:rsidRDefault="00671E68" w:rsidP="00C541AF">
            <w:pPr>
              <w:spacing w:line="280" w:lineRule="atLeast"/>
              <w:jc w:val="both"/>
              <w:rPr>
                <w:rFonts w:ascii="Helvetica" w:hAnsi="Helvetica"/>
                <w:b/>
                <w:bCs/>
                <w:iCs/>
                <w:sz w:val="20"/>
                <w:szCs w:val="20"/>
              </w:rPr>
            </w:pPr>
          </w:p>
          <w:p w:rsidR="00671E68" w:rsidRPr="00025BBB" w:rsidRDefault="00671E68" w:rsidP="00C541AF">
            <w:pPr>
              <w:spacing w:line="280" w:lineRule="atLeast"/>
              <w:jc w:val="both"/>
              <w:rPr>
                <w:rFonts w:ascii="Helvetica" w:hAnsi="Helvetica"/>
                <w:b/>
                <w:bCs/>
                <w:iCs/>
                <w:sz w:val="20"/>
                <w:szCs w:val="20"/>
              </w:rPr>
            </w:pPr>
            <w:r w:rsidRPr="00025BBB">
              <w:rPr>
                <w:rFonts w:ascii="Helvetica" w:hAnsi="Helvetica"/>
                <w:b/>
                <w:bCs/>
                <w:iCs/>
                <w:sz w:val="20"/>
                <w:szCs w:val="20"/>
              </w:rPr>
              <w:t xml:space="preserve">Naročnik referenčnega posla (naziv in naslov) </w:t>
            </w:r>
          </w:p>
          <w:p w:rsidR="00671E68" w:rsidRPr="00025BBB" w:rsidRDefault="00671E68" w:rsidP="00C541AF">
            <w:pPr>
              <w:spacing w:line="280" w:lineRule="atLeast"/>
              <w:jc w:val="both"/>
              <w:rPr>
                <w:rFonts w:ascii="Helvetica" w:hAnsi="Helvetica"/>
                <w:b/>
                <w:bCs/>
                <w:iCs/>
                <w:sz w:val="20"/>
                <w:szCs w:val="20"/>
              </w:rPr>
            </w:pPr>
          </w:p>
        </w:tc>
        <w:permStart w:id="1747938140" w:edGrp="everyone"/>
        <w:tc>
          <w:tcPr>
            <w:tcW w:w="3383" w:type="pct"/>
            <w:shd w:val="clear" w:color="auto" w:fill="auto"/>
            <w:vAlign w:val="center"/>
          </w:tcPr>
          <w:p w:rsidR="00671E68" w:rsidRPr="00671E68" w:rsidRDefault="00671E68" w:rsidP="00C541AF">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1747938140"/>
          </w:p>
        </w:tc>
      </w:tr>
      <w:tr w:rsidR="00671E68" w:rsidRPr="00025BBB" w:rsidTr="00C541AF">
        <w:tc>
          <w:tcPr>
            <w:tcW w:w="1617" w:type="pct"/>
            <w:shd w:val="clear" w:color="auto" w:fill="D9D9D9"/>
            <w:vAlign w:val="center"/>
          </w:tcPr>
          <w:p w:rsidR="00671E68" w:rsidRPr="00025BBB" w:rsidRDefault="00671E68" w:rsidP="00C541AF">
            <w:pPr>
              <w:spacing w:line="280" w:lineRule="atLeast"/>
              <w:jc w:val="both"/>
              <w:rPr>
                <w:rFonts w:ascii="Helvetica" w:hAnsi="Helvetica"/>
                <w:b/>
                <w:bCs/>
                <w:iCs/>
                <w:sz w:val="20"/>
                <w:szCs w:val="20"/>
              </w:rPr>
            </w:pPr>
          </w:p>
          <w:p w:rsidR="00671E68" w:rsidRPr="00025BBB" w:rsidRDefault="00671E68" w:rsidP="00C541AF">
            <w:pPr>
              <w:spacing w:line="280" w:lineRule="atLeast"/>
              <w:jc w:val="both"/>
              <w:rPr>
                <w:rFonts w:ascii="Helvetica" w:hAnsi="Helvetica"/>
                <w:b/>
                <w:bCs/>
                <w:iCs/>
                <w:sz w:val="20"/>
                <w:szCs w:val="20"/>
              </w:rPr>
            </w:pPr>
            <w:r w:rsidRPr="00025BBB">
              <w:rPr>
                <w:rFonts w:ascii="Helvetica" w:hAnsi="Helvetica"/>
                <w:b/>
                <w:bCs/>
                <w:iCs/>
                <w:sz w:val="20"/>
                <w:szCs w:val="20"/>
              </w:rPr>
              <w:t xml:space="preserve">Predmet referenčnega posla </w:t>
            </w:r>
          </w:p>
          <w:p w:rsidR="00671E68" w:rsidRPr="00025BBB" w:rsidRDefault="00671E68" w:rsidP="00C541AF">
            <w:pPr>
              <w:spacing w:line="280" w:lineRule="atLeast"/>
              <w:jc w:val="both"/>
              <w:rPr>
                <w:rFonts w:ascii="Helvetica" w:hAnsi="Helvetica"/>
                <w:b/>
                <w:bCs/>
                <w:iCs/>
                <w:sz w:val="20"/>
                <w:szCs w:val="20"/>
              </w:rPr>
            </w:pPr>
          </w:p>
        </w:tc>
        <w:permStart w:id="751445148" w:edGrp="everyone"/>
        <w:tc>
          <w:tcPr>
            <w:tcW w:w="3383" w:type="pct"/>
            <w:shd w:val="clear" w:color="auto" w:fill="auto"/>
            <w:vAlign w:val="center"/>
          </w:tcPr>
          <w:p w:rsidR="00671E68" w:rsidRPr="00671E68" w:rsidRDefault="00671E68" w:rsidP="00C541AF">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751445148"/>
          </w:p>
        </w:tc>
      </w:tr>
      <w:tr w:rsidR="00671E68" w:rsidRPr="00025BBB" w:rsidTr="00C541AF">
        <w:tc>
          <w:tcPr>
            <w:tcW w:w="1617" w:type="pct"/>
            <w:shd w:val="clear" w:color="auto" w:fill="D9D9D9"/>
            <w:vAlign w:val="center"/>
          </w:tcPr>
          <w:p w:rsidR="00671E68" w:rsidRPr="00025BBB" w:rsidRDefault="00671E68" w:rsidP="00C541AF">
            <w:pPr>
              <w:spacing w:line="280" w:lineRule="atLeast"/>
              <w:jc w:val="both"/>
              <w:rPr>
                <w:rFonts w:ascii="Helvetica" w:hAnsi="Helvetica"/>
                <w:b/>
                <w:bCs/>
                <w:iCs/>
                <w:sz w:val="20"/>
                <w:szCs w:val="20"/>
              </w:rPr>
            </w:pPr>
          </w:p>
          <w:p w:rsidR="00671E68" w:rsidRPr="00025BBB" w:rsidRDefault="00671E68" w:rsidP="00C541AF">
            <w:pPr>
              <w:spacing w:line="280" w:lineRule="atLeast"/>
              <w:jc w:val="both"/>
              <w:rPr>
                <w:rFonts w:ascii="Helvetica" w:hAnsi="Helvetica"/>
                <w:b/>
                <w:bCs/>
                <w:iCs/>
                <w:sz w:val="20"/>
                <w:szCs w:val="20"/>
              </w:rPr>
            </w:pPr>
            <w:r w:rsidRPr="00025BBB">
              <w:rPr>
                <w:rFonts w:ascii="Helvetica" w:hAnsi="Helvetica"/>
                <w:b/>
                <w:bCs/>
                <w:iCs/>
                <w:sz w:val="20"/>
                <w:szCs w:val="20"/>
              </w:rPr>
              <w:t>Izvajalec referenčnega posla (navedite tudi, ali ste nastopali kot izvajalec, podizvajalec ali partner v skupni ponudbi in v kolikšnem odstotku)</w:t>
            </w:r>
          </w:p>
          <w:p w:rsidR="00671E68" w:rsidRPr="00025BBB" w:rsidRDefault="00671E68" w:rsidP="00C541AF">
            <w:pPr>
              <w:spacing w:line="280" w:lineRule="atLeast"/>
              <w:jc w:val="both"/>
              <w:rPr>
                <w:rFonts w:ascii="Helvetica" w:hAnsi="Helvetica"/>
                <w:b/>
                <w:bCs/>
                <w:iCs/>
                <w:sz w:val="20"/>
                <w:szCs w:val="20"/>
              </w:rPr>
            </w:pPr>
          </w:p>
        </w:tc>
        <w:permStart w:id="1744242557" w:edGrp="everyone"/>
        <w:tc>
          <w:tcPr>
            <w:tcW w:w="3383" w:type="pct"/>
            <w:shd w:val="clear" w:color="auto" w:fill="auto"/>
            <w:vAlign w:val="center"/>
          </w:tcPr>
          <w:p w:rsidR="00671E68" w:rsidRPr="00671E68" w:rsidRDefault="00671E68" w:rsidP="00C541AF">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1744242557"/>
          </w:p>
        </w:tc>
      </w:tr>
      <w:tr w:rsidR="00671E68" w:rsidRPr="00025BBB" w:rsidTr="00C541AF">
        <w:tc>
          <w:tcPr>
            <w:tcW w:w="1617" w:type="pct"/>
            <w:shd w:val="clear" w:color="auto" w:fill="D9D9D9"/>
            <w:vAlign w:val="center"/>
          </w:tcPr>
          <w:p w:rsidR="00671E68" w:rsidRPr="00025BBB" w:rsidRDefault="00671E68" w:rsidP="00C541AF">
            <w:pPr>
              <w:autoSpaceDE w:val="0"/>
              <w:autoSpaceDN w:val="0"/>
              <w:adjustRightInd w:val="0"/>
              <w:spacing w:after="120"/>
              <w:jc w:val="both"/>
              <w:rPr>
                <w:rFonts w:ascii="Helvetica" w:hAnsi="Helvetica" w:cs="Tahoma"/>
                <w:b/>
                <w:sz w:val="18"/>
                <w:szCs w:val="18"/>
              </w:rPr>
            </w:pPr>
          </w:p>
          <w:p w:rsidR="00671E68" w:rsidRPr="00025BBB" w:rsidRDefault="00671E68" w:rsidP="00C541AF">
            <w:pPr>
              <w:autoSpaceDE w:val="0"/>
              <w:autoSpaceDN w:val="0"/>
              <w:adjustRightInd w:val="0"/>
              <w:spacing w:after="120"/>
              <w:jc w:val="both"/>
              <w:rPr>
                <w:rFonts w:ascii="Helvetica" w:hAnsi="Helvetica" w:cs="Tahoma"/>
                <w:b/>
                <w:sz w:val="20"/>
                <w:szCs w:val="20"/>
                <w:vertAlign w:val="superscript"/>
              </w:rPr>
            </w:pPr>
            <w:r w:rsidRPr="00025BBB">
              <w:rPr>
                <w:rFonts w:ascii="Helvetica" w:hAnsi="Helvetica" w:cs="Tahoma"/>
                <w:b/>
                <w:sz w:val="20"/>
                <w:szCs w:val="20"/>
              </w:rPr>
              <w:t>Čistilna površina v m</w:t>
            </w:r>
            <w:r w:rsidRPr="00025BBB">
              <w:rPr>
                <w:rFonts w:ascii="Helvetica" w:hAnsi="Helvetica" w:cs="Tahoma"/>
                <w:b/>
                <w:sz w:val="20"/>
                <w:szCs w:val="20"/>
                <w:vertAlign w:val="superscript"/>
              </w:rPr>
              <w:t xml:space="preserve">2 </w:t>
            </w:r>
          </w:p>
          <w:p w:rsidR="00671E68" w:rsidRPr="00025BBB" w:rsidRDefault="00671E68" w:rsidP="00C541AF">
            <w:pPr>
              <w:spacing w:line="280" w:lineRule="atLeast"/>
              <w:jc w:val="both"/>
              <w:rPr>
                <w:rFonts w:ascii="Helvetica" w:hAnsi="Helvetica"/>
                <w:b/>
                <w:bCs/>
                <w:iCs/>
                <w:sz w:val="20"/>
                <w:szCs w:val="20"/>
              </w:rPr>
            </w:pPr>
          </w:p>
        </w:tc>
        <w:permStart w:id="1761621474" w:edGrp="everyone"/>
        <w:tc>
          <w:tcPr>
            <w:tcW w:w="3383" w:type="pct"/>
            <w:shd w:val="clear" w:color="auto" w:fill="auto"/>
            <w:vAlign w:val="center"/>
          </w:tcPr>
          <w:p w:rsidR="00671E68" w:rsidRPr="00671E68" w:rsidRDefault="00671E68" w:rsidP="00C541AF">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1761621474"/>
          </w:p>
        </w:tc>
      </w:tr>
      <w:tr w:rsidR="00671E68" w:rsidRPr="00025BBB" w:rsidTr="00C541AF">
        <w:tc>
          <w:tcPr>
            <w:tcW w:w="1617" w:type="pct"/>
            <w:shd w:val="clear" w:color="auto" w:fill="D9D9D9"/>
            <w:vAlign w:val="center"/>
          </w:tcPr>
          <w:p w:rsidR="00671E68" w:rsidRDefault="00671E68" w:rsidP="00C541AF">
            <w:pPr>
              <w:autoSpaceDE w:val="0"/>
              <w:autoSpaceDN w:val="0"/>
              <w:adjustRightInd w:val="0"/>
              <w:spacing w:after="120"/>
              <w:jc w:val="both"/>
              <w:rPr>
                <w:rFonts w:ascii="Helvetica" w:hAnsi="Helvetica" w:cs="Tahoma"/>
                <w:b/>
                <w:sz w:val="18"/>
                <w:szCs w:val="18"/>
              </w:rPr>
            </w:pPr>
          </w:p>
          <w:p w:rsidR="00671E68" w:rsidRPr="00C91727" w:rsidRDefault="00671E68" w:rsidP="00C541AF">
            <w:pPr>
              <w:autoSpaceDE w:val="0"/>
              <w:autoSpaceDN w:val="0"/>
              <w:adjustRightInd w:val="0"/>
              <w:spacing w:after="120"/>
              <w:jc w:val="both"/>
              <w:rPr>
                <w:rFonts w:ascii="Helvetica" w:hAnsi="Helvetica" w:cs="Tahoma"/>
                <w:b/>
                <w:sz w:val="20"/>
                <w:szCs w:val="20"/>
              </w:rPr>
            </w:pPr>
            <w:r w:rsidRPr="00C91727">
              <w:rPr>
                <w:rFonts w:ascii="Helvetica" w:hAnsi="Helvetica" w:cs="Tahoma"/>
                <w:b/>
                <w:sz w:val="20"/>
                <w:szCs w:val="20"/>
              </w:rPr>
              <w:t>Letna pogodbena vrednost brez DDV</w:t>
            </w:r>
          </w:p>
          <w:p w:rsidR="00671E68" w:rsidRPr="00025BBB" w:rsidRDefault="00671E68" w:rsidP="00C541AF">
            <w:pPr>
              <w:autoSpaceDE w:val="0"/>
              <w:autoSpaceDN w:val="0"/>
              <w:adjustRightInd w:val="0"/>
              <w:spacing w:after="120"/>
              <w:jc w:val="both"/>
              <w:rPr>
                <w:rFonts w:ascii="Helvetica" w:hAnsi="Helvetica" w:cs="Tahoma"/>
                <w:b/>
                <w:sz w:val="18"/>
                <w:szCs w:val="18"/>
              </w:rPr>
            </w:pPr>
          </w:p>
        </w:tc>
        <w:permStart w:id="447576646" w:edGrp="everyone"/>
        <w:tc>
          <w:tcPr>
            <w:tcW w:w="3383" w:type="pct"/>
            <w:shd w:val="clear" w:color="auto" w:fill="auto"/>
            <w:vAlign w:val="center"/>
          </w:tcPr>
          <w:p w:rsidR="00671E68" w:rsidRPr="00671E68" w:rsidRDefault="00671E68" w:rsidP="00C541AF">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447576646"/>
          </w:p>
        </w:tc>
      </w:tr>
      <w:tr w:rsidR="00671E68" w:rsidRPr="00025BBB" w:rsidTr="00C541AF">
        <w:tc>
          <w:tcPr>
            <w:tcW w:w="1617" w:type="pct"/>
            <w:shd w:val="clear" w:color="auto" w:fill="D9D9D9"/>
            <w:vAlign w:val="center"/>
          </w:tcPr>
          <w:p w:rsidR="00671E68" w:rsidRPr="00025BBB" w:rsidRDefault="00671E68" w:rsidP="00C541AF">
            <w:pPr>
              <w:spacing w:line="280" w:lineRule="atLeast"/>
              <w:jc w:val="both"/>
              <w:rPr>
                <w:rFonts w:ascii="Helvetica" w:hAnsi="Helvetica"/>
                <w:b/>
                <w:bCs/>
                <w:iCs/>
                <w:sz w:val="20"/>
                <w:szCs w:val="20"/>
              </w:rPr>
            </w:pPr>
          </w:p>
          <w:p w:rsidR="00671E68" w:rsidRPr="00025BBB" w:rsidRDefault="00671E68" w:rsidP="00C541AF">
            <w:pPr>
              <w:spacing w:line="280" w:lineRule="atLeast"/>
              <w:jc w:val="both"/>
              <w:rPr>
                <w:rFonts w:ascii="Helvetica" w:hAnsi="Helvetica"/>
                <w:b/>
                <w:bCs/>
                <w:iCs/>
                <w:sz w:val="20"/>
                <w:szCs w:val="20"/>
              </w:rPr>
            </w:pPr>
            <w:r w:rsidRPr="00025BBB">
              <w:rPr>
                <w:rFonts w:ascii="Helvetica" w:hAnsi="Helvetica"/>
                <w:b/>
                <w:bCs/>
                <w:iCs/>
                <w:sz w:val="20"/>
                <w:szCs w:val="20"/>
              </w:rPr>
              <w:t>Datum začetka in končanja posla</w:t>
            </w:r>
          </w:p>
          <w:p w:rsidR="00671E68" w:rsidRPr="00025BBB" w:rsidRDefault="00671E68" w:rsidP="00C541AF">
            <w:pPr>
              <w:spacing w:line="280" w:lineRule="atLeast"/>
              <w:jc w:val="both"/>
              <w:rPr>
                <w:rFonts w:ascii="Helvetica" w:hAnsi="Helvetica"/>
                <w:b/>
                <w:bCs/>
                <w:iCs/>
                <w:sz w:val="20"/>
                <w:szCs w:val="20"/>
              </w:rPr>
            </w:pPr>
          </w:p>
        </w:tc>
        <w:permStart w:id="553981456" w:edGrp="everyone"/>
        <w:tc>
          <w:tcPr>
            <w:tcW w:w="3383" w:type="pct"/>
            <w:shd w:val="clear" w:color="auto" w:fill="auto"/>
            <w:vAlign w:val="center"/>
          </w:tcPr>
          <w:p w:rsidR="00671E68" w:rsidRPr="00671E68" w:rsidRDefault="00671E68" w:rsidP="00C541AF">
            <w:pPr>
              <w:spacing w:line="280" w:lineRule="atLeast"/>
              <w:jc w:val="both"/>
              <w:rPr>
                <w:rFonts w:ascii="Helvetica" w:hAnsi="Helvetica"/>
                <w:bCs/>
                <w:iCs/>
                <w:sz w:val="20"/>
                <w:szCs w:val="20"/>
              </w:rPr>
            </w:pPr>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553981456"/>
          </w:p>
        </w:tc>
      </w:tr>
      <w:tr w:rsidR="00671E68" w:rsidRPr="00025BBB" w:rsidTr="00C541AF">
        <w:tc>
          <w:tcPr>
            <w:tcW w:w="1617" w:type="pct"/>
            <w:shd w:val="clear" w:color="auto" w:fill="D9D9D9"/>
            <w:vAlign w:val="center"/>
          </w:tcPr>
          <w:p w:rsidR="00671E68" w:rsidRPr="00025BBB" w:rsidRDefault="00671E68" w:rsidP="00C541AF">
            <w:pPr>
              <w:spacing w:line="280" w:lineRule="atLeast"/>
              <w:jc w:val="both"/>
              <w:rPr>
                <w:rFonts w:ascii="Helvetica" w:hAnsi="Helvetica"/>
                <w:b/>
                <w:bCs/>
                <w:iCs/>
                <w:sz w:val="20"/>
                <w:szCs w:val="20"/>
              </w:rPr>
            </w:pPr>
          </w:p>
          <w:p w:rsidR="00671E68" w:rsidRPr="00025BBB" w:rsidRDefault="00671E68" w:rsidP="00C541AF">
            <w:pPr>
              <w:spacing w:line="280" w:lineRule="atLeast"/>
              <w:jc w:val="both"/>
              <w:rPr>
                <w:rFonts w:ascii="Helvetica" w:hAnsi="Helvetica"/>
                <w:b/>
                <w:bCs/>
                <w:iCs/>
                <w:sz w:val="20"/>
                <w:szCs w:val="20"/>
              </w:rPr>
            </w:pPr>
            <w:r w:rsidRPr="00025BBB">
              <w:rPr>
                <w:rFonts w:ascii="Helvetica" w:hAnsi="Helvetica"/>
                <w:b/>
                <w:bCs/>
                <w:iCs/>
                <w:sz w:val="20"/>
                <w:szCs w:val="20"/>
              </w:rPr>
              <w:t xml:space="preserve">Kontaktna oseba pri naročniku, ki lahko potrdi referenco </w:t>
            </w:r>
          </w:p>
          <w:p w:rsidR="00671E68" w:rsidRPr="00025BBB" w:rsidRDefault="00671E68" w:rsidP="00C541AF">
            <w:pPr>
              <w:spacing w:line="280" w:lineRule="atLeast"/>
              <w:jc w:val="both"/>
              <w:rPr>
                <w:rFonts w:ascii="Helvetica" w:hAnsi="Helvetica"/>
                <w:b/>
                <w:bCs/>
                <w:iCs/>
                <w:sz w:val="20"/>
                <w:szCs w:val="20"/>
              </w:rPr>
            </w:pPr>
          </w:p>
        </w:tc>
        <w:tc>
          <w:tcPr>
            <w:tcW w:w="3383" w:type="pct"/>
            <w:shd w:val="clear" w:color="auto" w:fill="auto"/>
            <w:vAlign w:val="center"/>
          </w:tcPr>
          <w:p w:rsidR="00671E68" w:rsidRPr="00671E68" w:rsidRDefault="00671E68" w:rsidP="00C541AF">
            <w:pPr>
              <w:spacing w:line="280" w:lineRule="atLeast"/>
              <w:jc w:val="both"/>
              <w:rPr>
                <w:rFonts w:ascii="Helvetica" w:hAnsi="Helvetica"/>
                <w:bCs/>
                <w:iCs/>
                <w:sz w:val="20"/>
                <w:szCs w:val="20"/>
              </w:rPr>
            </w:pPr>
          </w:p>
          <w:p w:rsidR="00671E68" w:rsidRPr="00671E68" w:rsidRDefault="00671E68" w:rsidP="00C541AF">
            <w:pPr>
              <w:spacing w:line="280" w:lineRule="atLeast"/>
              <w:jc w:val="both"/>
              <w:rPr>
                <w:rFonts w:ascii="Helvetica" w:hAnsi="Helvetica"/>
                <w:bCs/>
                <w:iCs/>
                <w:sz w:val="20"/>
                <w:szCs w:val="20"/>
              </w:rPr>
            </w:pPr>
            <w:r w:rsidRPr="00671E68">
              <w:rPr>
                <w:rFonts w:ascii="Helvetica" w:hAnsi="Helvetica"/>
                <w:bCs/>
                <w:iCs/>
                <w:sz w:val="20"/>
                <w:szCs w:val="20"/>
              </w:rPr>
              <w:t xml:space="preserve">Ime in priimek: </w:t>
            </w:r>
            <w:permStart w:id="1571451083" w:edGrp="everyone"/>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1571451083"/>
          </w:p>
          <w:p w:rsidR="00671E68" w:rsidRPr="00671E68" w:rsidRDefault="00671E68" w:rsidP="00C541AF">
            <w:pPr>
              <w:spacing w:line="280" w:lineRule="atLeast"/>
              <w:jc w:val="both"/>
              <w:rPr>
                <w:rFonts w:ascii="Helvetica" w:hAnsi="Helvetica"/>
                <w:bCs/>
                <w:iCs/>
                <w:sz w:val="20"/>
                <w:szCs w:val="20"/>
              </w:rPr>
            </w:pPr>
            <w:r w:rsidRPr="00671E68">
              <w:rPr>
                <w:rFonts w:ascii="Helvetica" w:hAnsi="Helvetica"/>
                <w:bCs/>
                <w:iCs/>
                <w:sz w:val="20"/>
                <w:szCs w:val="20"/>
              </w:rPr>
              <w:t xml:space="preserve">E-pošta:  </w:t>
            </w:r>
            <w:permStart w:id="2063664544" w:edGrp="everyone"/>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2063664544"/>
          </w:p>
          <w:p w:rsidR="00671E68" w:rsidRPr="00671E68" w:rsidRDefault="00671E68" w:rsidP="00C541AF">
            <w:pPr>
              <w:spacing w:line="280" w:lineRule="atLeast"/>
              <w:jc w:val="both"/>
              <w:rPr>
                <w:rFonts w:ascii="Helvetica" w:hAnsi="Helvetica"/>
                <w:bCs/>
                <w:iCs/>
                <w:sz w:val="20"/>
                <w:szCs w:val="20"/>
              </w:rPr>
            </w:pPr>
            <w:r w:rsidRPr="00671E68">
              <w:rPr>
                <w:rFonts w:ascii="Helvetica" w:hAnsi="Helvetica"/>
                <w:bCs/>
                <w:iCs/>
                <w:sz w:val="20"/>
                <w:szCs w:val="20"/>
              </w:rPr>
              <w:t xml:space="preserve">Tel. št.:  </w:t>
            </w:r>
            <w:permStart w:id="2123045585" w:edGrp="everyone"/>
            <w:r w:rsidRPr="00671E68">
              <w:rPr>
                <w:rFonts w:ascii="Helvetica" w:hAnsi="Helvetica"/>
                <w:bCs/>
                <w:iCs/>
                <w:sz w:val="20"/>
                <w:szCs w:val="20"/>
              </w:rPr>
              <w:fldChar w:fldCharType="begin">
                <w:ffData>
                  <w:name w:val="Besedilo12"/>
                  <w:enabled/>
                  <w:calcOnExit w:val="0"/>
                  <w:textInput/>
                </w:ffData>
              </w:fldChar>
            </w:r>
            <w:r w:rsidRPr="00671E68">
              <w:rPr>
                <w:rFonts w:ascii="Helvetica" w:hAnsi="Helvetica"/>
                <w:bCs/>
                <w:iCs/>
                <w:sz w:val="20"/>
                <w:szCs w:val="20"/>
              </w:rPr>
              <w:instrText xml:space="preserve"> FORMTEXT </w:instrText>
            </w:r>
            <w:r w:rsidRPr="00671E68">
              <w:rPr>
                <w:rFonts w:ascii="Helvetica" w:hAnsi="Helvetica"/>
                <w:bCs/>
                <w:iCs/>
                <w:sz w:val="20"/>
                <w:szCs w:val="20"/>
              </w:rPr>
            </w:r>
            <w:r w:rsidRPr="00671E68">
              <w:rPr>
                <w:rFonts w:ascii="Helvetica" w:hAnsi="Helvetica"/>
                <w:bCs/>
                <w:iCs/>
                <w:sz w:val="20"/>
                <w:szCs w:val="20"/>
              </w:rPr>
              <w:fldChar w:fldCharType="separate"/>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00176EBF">
              <w:rPr>
                <w:rFonts w:ascii="Helvetica" w:hAnsi="Helvetica"/>
                <w:bCs/>
                <w:iCs/>
                <w:sz w:val="20"/>
                <w:szCs w:val="20"/>
              </w:rPr>
              <w:t> </w:t>
            </w:r>
            <w:r w:rsidRPr="00671E68">
              <w:rPr>
                <w:rFonts w:ascii="Helvetica" w:hAnsi="Helvetica"/>
                <w:bCs/>
                <w:iCs/>
                <w:sz w:val="20"/>
                <w:szCs w:val="20"/>
              </w:rPr>
              <w:fldChar w:fldCharType="end"/>
            </w:r>
            <w:permEnd w:id="2123045585"/>
          </w:p>
        </w:tc>
      </w:tr>
    </w:tbl>
    <w:p w:rsidR="00B47947" w:rsidRPr="00025BBB" w:rsidRDefault="00B47947" w:rsidP="00B47947">
      <w:pPr>
        <w:spacing w:line="280" w:lineRule="atLeast"/>
        <w:jc w:val="both"/>
        <w:rPr>
          <w:rFonts w:ascii="Helvetica" w:hAnsi="Helvetica"/>
          <w:bCs/>
          <w:i/>
          <w:iCs/>
          <w:sz w:val="20"/>
          <w:szCs w:val="20"/>
        </w:rPr>
      </w:pPr>
    </w:p>
    <w:p w:rsidR="00B47947" w:rsidRPr="00025BBB" w:rsidRDefault="00B47947" w:rsidP="00B47947">
      <w:pPr>
        <w:spacing w:line="280" w:lineRule="atLeast"/>
        <w:jc w:val="both"/>
        <w:rPr>
          <w:rFonts w:ascii="Helvetica" w:eastAsia="Calibri" w:hAnsi="Helvetica" w:cs="Tahoma"/>
          <w:sz w:val="20"/>
          <w:szCs w:val="20"/>
        </w:rPr>
      </w:pPr>
      <w:r w:rsidRPr="00025BBB">
        <w:rPr>
          <w:rFonts w:ascii="Helvetica" w:eastAsia="Calibri" w:hAnsi="Helvetica" w:cs="Tahoma"/>
          <w:i/>
          <w:iCs/>
          <w:sz w:val="20"/>
          <w:szCs w:val="20"/>
        </w:rPr>
        <w:t>Pod kazensko in materialno odgovornostjo izjavljamo, da so zgoraj navedeni podatki točni in resnični.</w:t>
      </w:r>
      <w:r w:rsidRPr="00025BBB">
        <w:rPr>
          <w:rFonts w:ascii="Helvetica" w:eastAsia="Calibri" w:hAnsi="Helvetica" w:cs="Tahoma"/>
          <w:bCs/>
          <w:i/>
          <w:iCs/>
          <w:sz w:val="20"/>
          <w:szCs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AE46D9" w:rsidRPr="00025BBB" w:rsidRDefault="00AE46D9" w:rsidP="00B47947">
      <w:pPr>
        <w:spacing w:line="280" w:lineRule="atLeast"/>
        <w:jc w:val="both"/>
        <w:rPr>
          <w:rFonts w:ascii="Helvetica" w:hAnsi="Helvetica"/>
          <w:bCs/>
          <w:iCs/>
          <w:sz w:val="20"/>
          <w:szCs w:val="20"/>
        </w:rPr>
      </w:pPr>
    </w:p>
    <w:p w:rsidR="00B47947" w:rsidRPr="00025BBB" w:rsidRDefault="00B47947" w:rsidP="00B47947">
      <w:pPr>
        <w:spacing w:line="280" w:lineRule="atLeast"/>
        <w:jc w:val="both"/>
        <w:rPr>
          <w:rFonts w:ascii="Helvetica" w:hAnsi="Helvetica"/>
          <w:sz w:val="20"/>
          <w:szCs w:val="20"/>
        </w:rPr>
      </w:pPr>
    </w:p>
    <w:p w:rsidR="00B47947" w:rsidRPr="00025BBB" w:rsidRDefault="00B47947" w:rsidP="00B47947">
      <w:pPr>
        <w:spacing w:line="280" w:lineRule="atLeast"/>
        <w:jc w:val="both"/>
        <w:rPr>
          <w:rFonts w:ascii="Helvetica" w:hAnsi="Helvetica"/>
          <w:sz w:val="20"/>
          <w:szCs w:val="20"/>
        </w:rPr>
      </w:pPr>
      <w:r w:rsidRPr="00025BBB">
        <w:rPr>
          <w:rFonts w:ascii="Helvetica" w:hAnsi="Helvetica" w:cs="Arial"/>
          <w:bCs/>
          <w:sz w:val="20"/>
          <w:szCs w:val="20"/>
        </w:rPr>
        <w:t xml:space="preserve">Dne: </w:t>
      </w:r>
      <w:permStart w:id="1236629810" w:edGrp="everyone"/>
      <w:r w:rsidRPr="00025BBB">
        <w:rPr>
          <w:rFonts w:ascii="Helvetica" w:hAnsi="Helvetica" w:cs="Calibri"/>
          <w:bCs/>
          <w:iCs/>
          <w:sz w:val="20"/>
          <w:szCs w:val="20"/>
        </w:rPr>
        <w:fldChar w:fldCharType="begin">
          <w:ffData>
            <w:name w:val="Besedilo7"/>
            <w:enabled/>
            <w:calcOnExit w:val="0"/>
            <w:textInput/>
          </w:ffData>
        </w:fldChar>
      </w:r>
      <w:r w:rsidRPr="00025BBB">
        <w:rPr>
          <w:rFonts w:ascii="Helvetica" w:hAnsi="Helvetica" w:cs="Calibri"/>
          <w:bCs/>
          <w:iCs/>
          <w:sz w:val="20"/>
          <w:szCs w:val="20"/>
        </w:rPr>
        <w:instrText xml:space="preserve"> FORMTEXT </w:instrText>
      </w:r>
      <w:r w:rsidRPr="00025BBB">
        <w:rPr>
          <w:rFonts w:ascii="Helvetica" w:hAnsi="Helvetica" w:cs="Calibri"/>
          <w:bCs/>
          <w:iCs/>
          <w:sz w:val="20"/>
          <w:szCs w:val="20"/>
        </w:rPr>
      </w:r>
      <w:r w:rsidRPr="00025BBB">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025BBB">
        <w:rPr>
          <w:rFonts w:ascii="Helvetica" w:hAnsi="Helvetica" w:cs="Calibri"/>
          <w:bCs/>
          <w:iCs/>
          <w:sz w:val="20"/>
          <w:szCs w:val="20"/>
        </w:rPr>
        <w:fldChar w:fldCharType="end"/>
      </w:r>
      <w:permEnd w:id="1236629810"/>
      <w:r w:rsidRPr="00025BBB">
        <w:rPr>
          <w:rFonts w:ascii="Helvetica" w:hAnsi="Helvetica" w:cs="Arial"/>
          <w:bCs/>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t>Podpis ponudnika in žig:</w:t>
      </w:r>
    </w:p>
    <w:p w:rsidR="00B47947" w:rsidRPr="00025BBB" w:rsidRDefault="00B47947" w:rsidP="00B47947">
      <w:pPr>
        <w:spacing w:line="280" w:lineRule="atLeast"/>
        <w:jc w:val="both"/>
        <w:rPr>
          <w:rFonts w:ascii="Helvetica" w:hAnsi="Helvetica"/>
          <w:sz w:val="20"/>
          <w:szCs w:val="20"/>
        </w:rPr>
      </w:pPr>
    </w:p>
    <w:p w:rsidR="00B47947" w:rsidRPr="00025BBB" w:rsidRDefault="00B47947" w:rsidP="00B47947">
      <w:pPr>
        <w:spacing w:line="280" w:lineRule="atLeast"/>
        <w:jc w:val="both"/>
        <w:rPr>
          <w:rFonts w:ascii="Helvetica" w:hAnsi="Helvetica"/>
          <w:sz w:val="20"/>
          <w:szCs w:val="20"/>
        </w:rPr>
      </w:pP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r>
      <w:r w:rsidRPr="00025BBB">
        <w:rPr>
          <w:rFonts w:ascii="Helvetica" w:hAnsi="Helvetica"/>
          <w:sz w:val="20"/>
          <w:szCs w:val="20"/>
        </w:rPr>
        <w:tab/>
        <w:t>____________________</w:t>
      </w:r>
    </w:p>
    <w:p w:rsidR="00B47947" w:rsidRDefault="00B47947" w:rsidP="00B47947">
      <w:pPr>
        <w:spacing w:line="280" w:lineRule="atLeast"/>
        <w:jc w:val="both"/>
        <w:rPr>
          <w:rFonts w:ascii="Helvetica" w:hAnsi="Helvetica"/>
          <w:sz w:val="20"/>
          <w:szCs w:val="20"/>
        </w:rPr>
      </w:pPr>
    </w:p>
    <w:p w:rsidR="00275F29" w:rsidRPr="00025BBB" w:rsidRDefault="00275F29" w:rsidP="00B47947">
      <w:pPr>
        <w:spacing w:line="280" w:lineRule="atLeast"/>
        <w:jc w:val="both"/>
        <w:rPr>
          <w:rFonts w:ascii="Helvetica" w:hAnsi="Helvetica"/>
          <w:sz w:val="20"/>
          <w:szCs w:val="20"/>
        </w:rPr>
      </w:pPr>
    </w:p>
    <w:p w:rsidR="00687F83" w:rsidRDefault="00687F83" w:rsidP="00AC7B91">
      <w:pPr>
        <w:spacing w:line="280" w:lineRule="atLeast"/>
        <w:jc w:val="both"/>
        <w:rPr>
          <w:rFonts w:ascii="Helvetica" w:hAnsi="Helvetica"/>
          <w:sz w:val="20"/>
          <w:szCs w:val="20"/>
        </w:rPr>
      </w:pPr>
    </w:p>
    <w:p w:rsidR="00AC7B91" w:rsidRPr="00AC7B91" w:rsidRDefault="00AC7B91" w:rsidP="00AC7B91">
      <w:pPr>
        <w:spacing w:line="280" w:lineRule="atLeast"/>
        <w:jc w:val="both"/>
        <w:rPr>
          <w:rFonts w:ascii="Helvetica" w:hAnsi="Helvetica"/>
          <w:iCs/>
          <w:sz w:val="20"/>
          <w:szCs w:val="20"/>
        </w:rPr>
      </w:pPr>
      <w:r>
        <w:rPr>
          <w:rFonts w:ascii="Helvetica" w:hAnsi="Helvetica"/>
          <w:iCs/>
          <w:sz w:val="20"/>
          <w:szCs w:val="20"/>
        </w:rPr>
        <w:tab/>
      </w:r>
      <w:r>
        <w:rPr>
          <w:rFonts w:ascii="Helvetica" w:hAnsi="Helvetica"/>
          <w:iCs/>
          <w:sz w:val="20"/>
          <w:szCs w:val="20"/>
        </w:rPr>
        <w:tab/>
      </w:r>
      <w:r>
        <w:rPr>
          <w:rFonts w:ascii="Helvetica" w:hAnsi="Helvetica"/>
          <w:iCs/>
          <w:sz w:val="20"/>
          <w:szCs w:val="20"/>
        </w:rPr>
        <w:tab/>
      </w:r>
      <w:r>
        <w:rPr>
          <w:rFonts w:ascii="Helvetica" w:hAnsi="Helvetica"/>
          <w:iCs/>
          <w:sz w:val="20"/>
          <w:szCs w:val="20"/>
        </w:rPr>
        <w:tab/>
      </w:r>
      <w:r>
        <w:rPr>
          <w:rFonts w:ascii="Helvetica" w:hAnsi="Helvetica"/>
          <w:iCs/>
          <w:sz w:val="20"/>
          <w:szCs w:val="20"/>
        </w:rPr>
        <w:tab/>
      </w:r>
      <w:r>
        <w:rPr>
          <w:rFonts w:ascii="Helvetica" w:hAnsi="Helvetica"/>
          <w:iCs/>
          <w:sz w:val="20"/>
          <w:szCs w:val="20"/>
        </w:rPr>
        <w:tab/>
      </w:r>
      <w:r>
        <w:rPr>
          <w:rFonts w:ascii="Helvetica" w:hAnsi="Helvetica"/>
          <w:iCs/>
          <w:sz w:val="20"/>
          <w:szCs w:val="20"/>
        </w:rPr>
        <w:tab/>
      </w:r>
      <w:r>
        <w:rPr>
          <w:rFonts w:ascii="Helvetica" w:hAnsi="Helvetica"/>
          <w:iCs/>
          <w:sz w:val="20"/>
          <w:szCs w:val="20"/>
        </w:rPr>
        <w:tab/>
      </w:r>
      <w:r>
        <w:rPr>
          <w:rFonts w:ascii="Helvetica" w:hAnsi="Helvetica"/>
          <w:iCs/>
          <w:sz w:val="20"/>
          <w:szCs w:val="20"/>
        </w:rPr>
        <w:tab/>
      </w:r>
      <w:r>
        <w:rPr>
          <w:rFonts w:ascii="Helvetica" w:hAnsi="Helvetica"/>
          <w:iCs/>
          <w:sz w:val="20"/>
          <w:szCs w:val="20"/>
        </w:rPr>
        <w:tab/>
      </w:r>
      <w:r>
        <w:rPr>
          <w:rFonts w:ascii="Helvetica" w:hAnsi="Helvetica"/>
          <w:iCs/>
          <w:sz w:val="20"/>
          <w:szCs w:val="20"/>
        </w:rPr>
        <w:tab/>
        <w:t xml:space="preserve">            </w:t>
      </w:r>
      <w:r w:rsidRPr="00AC7B91">
        <w:rPr>
          <w:rFonts w:ascii="Helvetica" w:hAnsi="Helvetica"/>
          <w:iCs/>
          <w:sz w:val="20"/>
          <w:szCs w:val="20"/>
        </w:rPr>
        <w:t>OBR-</w:t>
      </w:r>
      <w:r>
        <w:rPr>
          <w:rFonts w:ascii="Helvetica" w:hAnsi="Helvetica"/>
          <w:iCs/>
          <w:sz w:val="20"/>
          <w:szCs w:val="20"/>
        </w:rPr>
        <w:t>6</w:t>
      </w:r>
    </w:p>
    <w:p w:rsidR="00AC7B91" w:rsidRPr="00AC7B91" w:rsidRDefault="00AC7B91" w:rsidP="00AC7B91">
      <w:pPr>
        <w:spacing w:line="280" w:lineRule="atLeast"/>
        <w:jc w:val="both"/>
        <w:rPr>
          <w:rFonts w:ascii="Helvetica" w:hAnsi="Helvetica"/>
          <w:sz w:val="20"/>
          <w:szCs w:val="20"/>
        </w:rPr>
      </w:pPr>
      <w:r w:rsidRPr="00AC7B91">
        <w:rPr>
          <w:rFonts w:ascii="Helvetica" w:hAnsi="Helvetica"/>
          <w:sz w:val="20"/>
          <w:szCs w:val="20"/>
        </w:rPr>
        <w:t xml:space="preserve">PONUDNIK </w:t>
      </w:r>
    </w:p>
    <w:p w:rsidR="00AC7B91" w:rsidRPr="00AC7B91" w:rsidRDefault="00AC7B91" w:rsidP="00AC7B91">
      <w:pPr>
        <w:spacing w:line="280" w:lineRule="atLeast"/>
        <w:jc w:val="both"/>
        <w:rPr>
          <w:rFonts w:ascii="Helvetica" w:hAnsi="Helvetica"/>
          <w:iCs/>
          <w:sz w:val="20"/>
          <w:szCs w:val="20"/>
        </w:rPr>
      </w:pPr>
    </w:p>
    <w:permStart w:id="8288837" w:edGrp="everyone"/>
    <w:p w:rsidR="00AC7B91" w:rsidRPr="00AC7B91" w:rsidRDefault="00AC7B91" w:rsidP="00AC7B91">
      <w:pPr>
        <w:spacing w:line="280" w:lineRule="atLeast"/>
        <w:jc w:val="both"/>
        <w:rPr>
          <w:rFonts w:ascii="Helvetica" w:hAnsi="Helvetica"/>
          <w:b/>
          <w:sz w:val="20"/>
          <w:szCs w:val="20"/>
        </w:rPr>
      </w:pPr>
      <w:r w:rsidRPr="00AC7B91">
        <w:rPr>
          <w:rFonts w:ascii="Helvetica" w:hAnsi="Helvetica"/>
          <w:b/>
          <w:bCs/>
          <w:iCs/>
          <w:sz w:val="20"/>
          <w:szCs w:val="20"/>
        </w:rPr>
        <w:fldChar w:fldCharType="begin">
          <w:ffData>
            <w:name w:val="Besedilo12"/>
            <w:enabled/>
            <w:calcOnExit w:val="0"/>
            <w:textInput/>
          </w:ffData>
        </w:fldChar>
      </w:r>
      <w:r w:rsidRPr="00AC7B91">
        <w:rPr>
          <w:rFonts w:ascii="Helvetica" w:hAnsi="Helvetica"/>
          <w:b/>
          <w:bCs/>
          <w:iCs/>
          <w:sz w:val="20"/>
          <w:szCs w:val="20"/>
        </w:rPr>
        <w:instrText xml:space="preserve"> FORMTEXT </w:instrText>
      </w:r>
      <w:r w:rsidRPr="00AC7B91">
        <w:rPr>
          <w:rFonts w:ascii="Helvetica" w:hAnsi="Helvetica"/>
          <w:b/>
          <w:bCs/>
          <w:iCs/>
          <w:sz w:val="20"/>
          <w:szCs w:val="20"/>
        </w:rPr>
      </w:r>
      <w:r w:rsidRPr="00AC7B91">
        <w:rPr>
          <w:rFonts w:ascii="Helvetica" w:hAnsi="Helvetica"/>
          <w:b/>
          <w:bCs/>
          <w:iCs/>
          <w:sz w:val="20"/>
          <w:szCs w:val="20"/>
        </w:rPr>
        <w:fldChar w:fldCharType="separate"/>
      </w:r>
      <w:r w:rsidR="00176EBF">
        <w:rPr>
          <w:rFonts w:ascii="Helvetica" w:hAnsi="Helvetica"/>
          <w:b/>
          <w:bCs/>
          <w:iCs/>
          <w:sz w:val="20"/>
          <w:szCs w:val="20"/>
        </w:rPr>
        <w:t> </w:t>
      </w:r>
      <w:r w:rsidR="00176EBF">
        <w:rPr>
          <w:rFonts w:ascii="Helvetica" w:hAnsi="Helvetica"/>
          <w:b/>
          <w:bCs/>
          <w:iCs/>
          <w:sz w:val="20"/>
          <w:szCs w:val="20"/>
        </w:rPr>
        <w:t> </w:t>
      </w:r>
      <w:r w:rsidR="00176EBF">
        <w:rPr>
          <w:rFonts w:ascii="Helvetica" w:hAnsi="Helvetica"/>
          <w:b/>
          <w:bCs/>
          <w:iCs/>
          <w:sz w:val="20"/>
          <w:szCs w:val="20"/>
        </w:rPr>
        <w:t> </w:t>
      </w:r>
      <w:r w:rsidR="00176EBF">
        <w:rPr>
          <w:rFonts w:ascii="Helvetica" w:hAnsi="Helvetica"/>
          <w:b/>
          <w:bCs/>
          <w:iCs/>
          <w:sz w:val="20"/>
          <w:szCs w:val="20"/>
        </w:rPr>
        <w:t> </w:t>
      </w:r>
      <w:r w:rsidR="00176EBF">
        <w:rPr>
          <w:rFonts w:ascii="Helvetica" w:hAnsi="Helvetica"/>
          <w:b/>
          <w:bCs/>
          <w:iCs/>
          <w:sz w:val="20"/>
          <w:szCs w:val="20"/>
        </w:rPr>
        <w:t> </w:t>
      </w:r>
      <w:r w:rsidRPr="00AC7B91">
        <w:rPr>
          <w:rFonts w:ascii="Helvetica" w:hAnsi="Helvetica"/>
          <w:sz w:val="20"/>
          <w:szCs w:val="20"/>
        </w:rPr>
        <w:fldChar w:fldCharType="end"/>
      </w:r>
      <w:permEnd w:id="8288837"/>
    </w:p>
    <w:p w:rsidR="00AC7B91" w:rsidRDefault="00AC7B91" w:rsidP="00AC7B91">
      <w:pPr>
        <w:spacing w:line="280" w:lineRule="atLeast"/>
        <w:jc w:val="both"/>
        <w:rPr>
          <w:rFonts w:ascii="Helvetica" w:hAnsi="Helvetica"/>
          <w:sz w:val="20"/>
          <w:szCs w:val="20"/>
        </w:rPr>
      </w:pPr>
    </w:p>
    <w:p w:rsidR="004A1839" w:rsidRPr="00025BBB" w:rsidRDefault="004A1839" w:rsidP="004A1839">
      <w:pPr>
        <w:spacing w:line="280" w:lineRule="atLeast"/>
        <w:jc w:val="center"/>
        <w:rPr>
          <w:rFonts w:ascii="Helvetica" w:hAnsi="Helvetica"/>
          <w:b/>
          <w:sz w:val="20"/>
          <w:szCs w:val="20"/>
        </w:rPr>
      </w:pPr>
      <w:r w:rsidRPr="00025BBB">
        <w:rPr>
          <w:rFonts w:ascii="Helvetica" w:hAnsi="Helvetica"/>
          <w:b/>
          <w:sz w:val="20"/>
          <w:szCs w:val="20"/>
        </w:rPr>
        <w:t>IZJAV</w:t>
      </w:r>
      <w:r>
        <w:rPr>
          <w:rFonts w:ascii="Helvetica" w:hAnsi="Helvetica"/>
          <w:b/>
          <w:sz w:val="20"/>
          <w:szCs w:val="20"/>
        </w:rPr>
        <w:t xml:space="preserve">A O IZPOLNJEVANJU KADROVSKIH, </w:t>
      </w:r>
      <w:r w:rsidRPr="00025BBB">
        <w:rPr>
          <w:rFonts w:ascii="Helvetica" w:hAnsi="Helvetica"/>
          <w:b/>
          <w:sz w:val="20"/>
          <w:szCs w:val="20"/>
        </w:rPr>
        <w:t xml:space="preserve">TEHNIČNIH </w:t>
      </w:r>
      <w:r>
        <w:rPr>
          <w:rFonts w:ascii="Helvetica" w:hAnsi="Helvetica"/>
          <w:b/>
          <w:sz w:val="20"/>
          <w:szCs w:val="20"/>
        </w:rPr>
        <w:t xml:space="preserve">IN OKOLJSKIH </w:t>
      </w:r>
      <w:r w:rsidRPr="00025BBB">
        <w:rPr>
          <w:rFonts w:ascii="Helvetica" w:hAnsi="Helvetica"/>
          <w:b/>
          <w:sz w:val="20"/>
          <w:szCs w:val="20"/>
        </w:rPr>
        <w:t>ZAHTEV</w:t>
      </w:r>
    </w:p>
    <w:p w:rsidR="00F906F0" w:rsidRPr="00F906F0" w:rsidRDefault="00F906F0" w:rsidP="00F906F0">
      <w:pPr>
        <w:spacing w:line="280" w:lineRule="atLeast"/>
        <w:jc w:val="both"/>
        <w:rPr>
          <w:rFonts w:ascii="Helvetica" w:hAnsi="Helvetica"/>
          <w:b/>
          <w:sz w:val="20"/>
          <w:szCs w:val="20"/>
        </w:rPr>
      </w:pPr>
    </w:p>
    <w:p w:rsidR="00F906F0" w:rsidRPr="00F906F0" w:rsidRDefault="00F906F0" w:rsidP="00F906F0">
      <w:pPr>
        <w:spacing w:line="280" w:lineRule="atLeast"/>
        <w:jc w:val="both"/>
        <w:rPr>
          <w:rFonts w:ascii="Helvetica" w:hAnsi="Helvetica"/>
          <w:b/>
          <w:sz w:val="20"/>
          <w:szCs w:val="20"/>
        </w:rPr>
      </w:pPr>
    </w:p>
    <w:p w:rsidR="00F906F0" w:rsidRPr="00F906F0" w:rsidRDefault="00F906F0" w:rsidP="00F906F0">
      <w:pPr>
        <w:spacing w:line="280" w:lineRule="atLeast"/>
        <w:jc w:val="both"/>
        <w:rPr>
          <w:rFonts w:ascii="Helvetica" w:hAnsi="Helvetica"/>
          <w:b/>
          <w:sz w:val="20"/>
          <w:szCs w:val="20"/>
        </w:rPr>
      </w:pPr>
      <w:r w:rsidRPr="00F906F0">
        <w:rPr>
          <w:rFonts w:ascii="Helvetica" w:hAnsi="Helvetica"/>
          <w:b/>
          <w:sz w:val="20"/>
          <w:szCs w:val="20"/>
        </w:rPr>
        <w:t xml:space="preserve">PREDMET JAVNEGA NAROČILA: </w:t>
      </w:r>
      <w:r w:rsidRPr="00F906F0">
        <w:rPr>
          <w:rFonts w:ascii="Helvetica" w:hAnsi="Helvetica"/>
          <w:b/>
          <w:bCs/>
          <w:sz w:val="20"/>
          <w:szCs w:val="20"/>
          <w:lang w:val="en-US"/>
        </w:rPr>
        <w:t>OKOLJU PRIJAZNE STORITVE ČIŠČENJA ŠOLSKIH PROSTOROV Z OKOLICO</w:t>
      </w:r>
    </w:p>
    <w:p w:rsidR="00F906F0" w:rsidRPr="00F906F0" w:rsidRDefault="00F906F0" w:rsidP="00F906F0">
      <w:pPr>
        <w:spacing w:line="280" w:lineRule="atLeast"/>
        <w:jc w:val="both"/>
        <w:rPr>
          <w:rFonts w:ascii="Helvetica" w:hAnsi="Helvetica"/>
          <w:b/>
          <w:sz w:val="20"/>
          <w:szCs w:val="20"/>
        </w:rPr>
      </w:pPr>
    </w:p>
    <w:p w:rsidR="00F906F0" w:rsidRPr="00F906F0" w:rsidRDefault="00F906F0" w:rsidP="00F906F0">
      <w:pPr>
        <w:spacing w:line="280" w:lineRule="atLeast"/>
        <w:jc w:val="both"/>
        <w:rPr>
          <w:rFonts w:ascii="Helvetica" w:hAnsi="Helvetica"/>
          <w:sz w:val="20"/>
          <w:szCs w:val="20"/>
        </w:rPr>
      </w:pPr>
      <w:r w:rsidRPr="00F906F0">
        <w:rPr>
          <w:rFonts w:ascii="Helvetica" w:hAnsi="Helvetica"/>
          <w:sz w:val="20"/>
          <w:szCs w:val="20"/>
        </w:rPr>
        <w:t xml:space="preserve">Pod kazensko in materialno odgovornostjo izjavljamo, da bomo pri izvedbi predmeta javnega naročila </w:t>
      </w:r>
      <w:r w:rsidRPr="00F906F0">
        <w:rPr>
          <w:rFonts w:ascii="Helvetica" w:hAnsi="Helvetica"/>
          <w:b/>
          <w:sz w:val="20"/>
          <w:szCs w:val="20"/>
        </w:rPr>
        <w:t>»</w:t>
      </w:r>
      <w:r w:rsidR="007E51F5">
        <w:rPr>
          <w:rFonts w:ascii="Helvetica" w:hAnsi="Helvetica" w:cs="Arial"/>
          <w:bCs/>
          <w:sz w:val="20"/>
          <w:szCs w:val="20"/>
          <w:lang w:val="en-US"/>
        </w:rPr>
        <w:t>OKOLJU PRIJAZNE STORITVE ČIŠČENJA ŠOLSKIH PROSTOROV Z OKOLICO</w:t>
      </w:r>
      <w:r w:rsidRPr="00F906F0">
        <w:rPr>
          <w:rFonts w:ascii="Helvetica" w:hAnsi="Helvetica"/>
          <w:b/>
          <w:sz w:val="20"/>
          <w:szCs w:val="20"/>
        </w:rPr>
        <w:t>«</w:t>
      </w:r>
      <w:r w:rsidRPr="00F906F0">
        <w:rPr>
          <w:rFonts w:ascii="Helvetica" w:hAnsi="Helvetica"/>
          <w:bCs/>
          <w:sz w:val="20"/>
          <w:szCs w:val="20"/>
        </w:rPr>
        <w:t xml:space="preserve"> </w:t>
      </w:r>
      <w:r w:rsidRPr="00F906F0">
        <w:rPr>
          <w:rFonts w:ascii="Helvetica" w:hAnsi="Helvetica"/>
          <w:sz w:val="20"/>
          <w:szCs w:val="20"/>
        </w:rPr>
        <w:t xml:space="preserve">zagotovili ustrezne tehnične zmogljivosti (opremo) za kvalitetno izvedbo celotnega naročila v predvidenem roku, skladno z zahtevami iz dokumentacije (tehnični del), pravili stroke ter določili predpisov in standardov s področja predmeta javnega naročila. </w:t>
      </w:r>
    </w:p>
    <w:p w:rsidR="00F906F0" w:rsidRPr="00F906F0" w:rsidRDefault="00F906F0" w:rsidP="00F906F0">
      <w:pPr>
        <w:spacing w:line="280" w:lineRule="atLeast"/>
        <w:jc w:val="both"/>
        <w:rPr>
          <w:rFonts w:ascii="Helvetica" w:hAnsi="Helvetica"/>
          <w:sz w:val="20"/>
          <w:szCs w:val="20"/>
        </w:rPr>
      </w:pPr>
    </w:p>
    <w:p w:rsidR="00F906F0" w:rsidRPr="00F906F0" w:rsidRDefault="00F906F0" w:rsidP="00F906F0">
      <w:pPr>
        <w:spacing w:line="280" w:lineRule="atLeast"/>
        <w:jc w:val="both"/>
        <w:rPr>
          <w:rFonts w:ascii="Helvetica" w:hAnsi="Helvetica"/>
          <w:b/>
          <w:sz w:val="20"/>
          <w:szCs w:val="20"/>
          <w:u w:val="single"/>
        </w:rPr>
      </w:pPr>
      <w:r w:rsidRPr="00F906F0">
        <w:rPr>
          <w:rFonts w:ascii="Helvetica" w:hAnsi="Helvetica"/>
          <w:b/>
          <w:sz w:val="20"/>
          <w:szCs w:val="20"/>
          <w:u w:val="single"/>
        </w:rPr>
        <w:t>Kadrovske zmogljivosti</w:t>
      </w:r>
    </w:p>
    <w:p w:rsidR="00F906F0" w:rsidRDefault="00F906F0" w:rsidP="00F906F0">
      <w:pPr>
        <w:spacing w:line="280" w:lineRule="atLeast"/>
        <w:jc w:val="both"/>
        <w:rPr>
          <w:rFonts w:ascii="Helvetica" w:hAnsi="Helvetica"/>
          <w:sz w:val="20"/>
          <w:szCs w:val="20"/>
        </w:rPr>
      </w:pPr>
      <w:r w:rsidRPr="00F906F0">
        <w:rPr>
          <w:rFonts w:ascii="Helvetica" w:hAnsi="Helvetica"/>
          <w:sz w:val="20"/>
          <w:szCs w:val="20"/>
          <w:u w:val="single"/>
        </w:rPr>
        <w:t>Izjavljamo, da imamo zagotovljene potrebne kadrovske zmogljivosti za kvalitetno izvedbo</w:t>
      </w:r>
      <w:r w:rsidRPr="00F906F0">
        <w:rPr>
          <w:rFonts w:ascii="Helvetica" w:hAnsi="Helvetica"/>
          <w:sz w:val="20"/>
          <w:szCs w:val="20"/>
        </w:rPr>
        <w:t xml:space="preserve"> celotnega naročila v predvidenem roku, skladno z zahtevami iz dokumentacije, predpisi in standardi s področja predmeta naročila ter delovnopravno zakonodajo. </w:t>
      </w:r>
    </w:p>
    <w:p w:rsidR="00F76BC8" w:rsidRPr="00F906F0" w:rsidRDefault="00F76BC8" w:rsidP="00F906F0">
      <w:pPr>
        <w:spacing w:line="280" w:lineRule="atLeast"/>
        <w:jc w:val="both"/>
        <w:rPr>
          <w:rFonts w:ascii="Helvetica" w:hAnsi="Helvetica"/>
          <w:sz w:val="20"/>
          <w:szCs w:val="20"/>
        </w:rPr>
      </w:pPr>
    </w:p>
    <w:p w:rsidR="000B65D3" w:rsidRDefault="000B65D3" w:rsidP="00F906F0">
      <w:pPr>
        <w:spacing w:line="280" w:lineRule="atLeast"/>
        <w:jc w:val="both"/>
        <w:rPr>
          <w:rFonts w:ascii="Helvetica" w:hAnsi="Helvetica"/>
          <w:sz w:val="20"/>
          <w:szCs w:val="20"/>
        </w:rPr>
      </w:pPr>
      <w:r>
        <w:rPr>
          <w:rFonts w:ascii="Helvetica" w:hAnsi="Helvetica"/>
          <w:sz w:val="20"/>
          <w:szCs w:val="20"/>
        </w:rPr>
        <w:t>Priglašamo naslednji strokovni kader</w:t>
      </w:r>
      <w:r w:rsidR="009E1218">
        <w:rPr>
          <w:rFonts w:ascii="Helvetica" w:hAnsi="Helvetica"/>
          <w:sz w:val="20"/>
          <w:szCs w:val="20"/>
        </w:rPr>
        <w:t xml:space="preserve"> v skladu s točko 8.4.3. II. poglavja dokumentacije: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585"/>
        <w:gridCol w:w="3166"/>
        <w:gridCol w:w="1636"/>
      </w:tblGrid>
      <w:tr w:rsidR="000B65D3" w:rsidRPr="00AB3567" w:rsidTr="00AE46D9">
        <w:trPr>
          <w:trHeight w:val="790"/>
        </w:trPr>
        <w:tc>
          <w:tcPr>
            <w:tcW w:w="567" w:type="dxa"/>
            <w:shd w:val="clear" w:color="auto" w:fill="FFFF81"/>
            <w:vAlign w:val="center"/>
          </w:tcPr>
          <w:p w:rsidR="000B65D3" w:rsidRPr="00AB3567" w:rsidRDefault="000B65D3" w:rsidP="00AB3567">
            <w:pPr>
              <w:spacing w:line="280" w:lineRule="atLeast"/>
              <w:jc w:val="center"/>
              <w:rPr>
                <w:rFonts w:ascii="Helvetica" w:hAnsi="Helvetica"/>
                <w:b/>
                <w:sz w:val="20"/>
                <w:szCs w:val="20"/>
              </w:rPr>
            </w:pPr>
            <w:r w:rsidRPr="00AB3567">
              <w:rPr>
                <w:rFonts w:ascii="Helvetica" w:hAnsi="Helvetica"/>
                <w:b/>
                <w:sz w:val="20"/>
                <w:szCs w:val="20"/>
              </w:rPr>
              <w:t>ZŠ.</w:t>
            </w:r>
          </w:p>
        </w:tc>
        <w:tc>
          <w:tcPr>
            <w:tcW w:w="3686" w:type="dxa"/>
            <w:shd w:val="clear" w:color="auto" w:fill="FFFF81"/>
            <w:vAlign w:val="center"/>
          </w:tcPr>
          <w:p w:rsidR="000B65D3" w:rsidRPr="00AB3567" w:rsidRDefault="000B65D3" w:rsidP="00AB3567">
            <w:pPr>
              <w:spacing w:line="280" w:lineRule="atLeast"/>
              <w:jc w:val="center"/>
              <w:rPr>
                <w:rFonts w:ascii="Helvetica" w:hAnsi="Helvetica"/>
                <w:b/>
                <w:sz w:val="20"/>
                <w:szCs w:val="20"/>
              </w:rPr>
            </w:pPr>
            <w:r w:rsidRPr="00AB3567">
              <w:rPr>
                <w:rFonts w:ascii="Helvetica" w:hAnsi="Helvetica"/>
                <w:b/>
                <w:sz w:val="20"/>
                <w:szCs w:val="20"/>
              </w:rPr>
              <w:t>Ime in priimek</w:t>
            </w:r>
          </w:p>
          <w:p w:rsidR="000B65D3" w:rsidRPr="00AB3567" w:rsidRDefault="000B65D3" w:rsidP="00AB3567">
            <w:pPr>
              <w:spacing w:line="280" w:lineRule="atLeast"/>
              <w:jc w:val="center"/>
              <w:rPr>
                <w:rFonts w:ascii="Helvetica" w:hAnsi="Helvetica"/>
                <w:b/>
                <w:sz w:val="20"/>
                <w:szCs w:val="20"/>
              </w:rPr>
            </w:pPr>
            <w:r w:rsidRPr="00AB3567">
              <w:rPr>
                <w:rFonts w:ascii="Helvetica" w:hAnsi="Helvetica"/>
                <w:b/>
                <w:sz w:val="20"/>
                <w:szCs w:val="20"/>
              </w:rPr>
              <w:t>strokovnega kadra</w:t>
            </w:r>
          </w:p>
        </w:tc>
        <w:tc>
          <w:tcPr>
            <w:tcW w:w="3260" w:type="dxa"/>
            <w:shd w:val="clear" w:color="auto" w:fill="FFFF81"/>
            <w:vAlign w:val="center"/>
          </w:tcPr>
          <w:p w:rsidR="000B65D3" w:rsidRPr="00AB3567" w:rsidRDefault="000B65D3" w:rsidP="00AB3567">
            <w:pPr>
              <w:spacing w:line="280" w:lineRule="atLeast"/>
              <w:jc w:val="center"/>
              <w:rPr>
                <w:rFonts w:ascii="Helvetica" w:hAnsi="Helvetica"/>
                <w:b/>
                <w:sz w:val="20"/>
                <w:szCs w:val="20"/>
              </w:rPr>
            </w:pPr>
            <w:r w:rsidRPr="00AB3567">
              <w:rPr>
                <w:rFonts w:ascii="Helvetica" w:hAnsi="Helvetica"/>
                <w:b/>
                <w:sz w:val="20"/>
                <w:szCs w:val="20"/>
              </w:rPr>
              <w:t>Izobrazba</w:t>
            </w:r>
          </w:p>
        </w:tc>
        <w:tc>
          <w:tcPr>
            <w:tcW w:w="1665" w:type="dxa"/>
            <w:shd w:val="clear" w:color="auto" w:fill="FFFF81"/>
            <w:vAlign w:val="center"/>
          </w:tcPr>
          <w:p w:rsidR="000B65D3" w:rsidRPr="00AB3567" w:rsidRDefault="000B65D3" w:rsidP="00AB3567">
            <w:pPr>
              <w:spacing w:line="280" w:lineRule="atLeast"/>
              <w:jc w:val="center"/>
              <w:rPr>
                <w:rFonts w:ascii="Helvetica" w:hAnsi="Helvetica"/>
                <w:b/>
                <w:sz w:val="20"/>
                <w:szCs w:val="20"/>
              </w:rPr>
            </w:pPr>
            <w:r w:rsidRPr="00AB3567">
              <w:rPr>
                <w:rFonts w:ascii="Helvetica" w:hAnsi="Helvetica"/>
                <w:b/>
                <w:sz w:val="20"/>
                <w:szCs w:val="20"/>
              </w:rPr>
              <w:t>Delovne izkušnje (leta)</w:t>
            </w:r>
          </w:p>
        </w:tc>
      </w:tr>
      <w:tr w:rsidR="000B65D3" w:rsidRPr="00AB3567" w:rsidTr="00AB3567">
        <w:trPr>
          <w:trHeight w:val="419"/>
        </w:trPr>
        <w:tc>
          <w:tcPr>
            <w:tcW w:w="567" w:type="dxa"/>
            <w:shd w:val="clear" w:color="auto" w:fill="auto"/>
            <w:vAlign w:val="center"/>
          </w:tcPr>
          <w:p w:rsidR="000B65D3" w:rsidRPr="00AB3567" w:rsidRDefault="000B65D3" w:rsidP="00AB3567">
            <w:pPr>
              <w:spacing w:line="280" w:lineRule="atLeast"/>
              <w:jc w:val="center"/>
              <w:rPr>
                <w:rFonts w:ascii="Helvetica" w:hAnsi="Helvetica"/>
                <w:sz w:val="20"/>
                <w:szCs w:val="20"/>
              </w:rPr>
            </w:pPr>
            <w:r w:rsidRPr="00AB3567">
              <w:rPr>
                <w:rFonts w:ascii="Helvetica" w:hAnsi="Helvetica"/>
                <w:sz w:val="20"/>
                <w:szCs w:val="20"/>
              </w:rPr>
              <w:t>1.</w:t>
            </w:r>
          </w:p>
        </w:tc>
        <w:permStart w:id="1798774858" w:edGrp="everyone"/>
        <w:tc>
          <w:tcPr>
            <w:tcW w:w="3686" w:type="dxa"/>
            <w:shd w:val="clear" w:color="auto" w:fill="auto"/>
            <w:vAlign w:val="center"/>
          </w:tcPr>
          <w:p w:rsidR="000B65D3"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798774858"/>
          </w:p>
        </w:tc>
        <w:permStart w:id="838039514" w:edGrp="everyone"/>
        <w:tc>
          <w:tcPr>
            <w:tcW w:w="3260" w:type="dxa"/>
            <w:shd w:val="clear" w:color="auto" w:fill="auto"/>
            <w:vAlign w:val="center"/>
          </w:tcPr>
          <w:p w:rsidR="000B65D3"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838039514"/>
          </w:p>
        </w:tc>
        <w:permStart w:id="143354917" w:edGrp="everyone"/>
        <w:tc>
          <w:tcPr>
            <w:tcW w:w="1665" w:type="dxa"/>
            <w:shd w:val="clear" w:color="auto" w:fill="auto"/>
            <w:vAlign w:val="center"/>
          </w:tcPr>
          <w:p w:rsidR="000B65D3"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43354917"/>
          </w:p>
        </w:tc>
      </w:tr>
      <w:tr w:rsidR="000B65D3" w:rsidRPr="00AB3567" w:rsidTr="00AB3567">
        <w:trPr>
          <w:trHeight w:val="425"/>
        </w:trPr>
        <w:tc>
          <w:tcPr>
            <w:tcW w:w="567" w:type="dxa"/>
            <w:shd w:val="clear" w:color="auto" w:fill="auto"/>
            <w:vAlign w:val="center"/>
          </w:tcPr>
          <w:p w:rsidR="000B65D3" w:rsidRPr="00AB3567" w:rsidRDefault="000B65D3" w:rsidP="00AB3567">
            <w:pPr>
              <w:spacing w:line="280" w:lineRule="atLeast"/>
              <w:jc w:val="center"/>
              <w:rPr>
                <w:rFonts w:ascii="Helvetica" w:hAnsi="Helvetica"/>
                <w:sz w:val="20"/>
                <w:szCs w:val="20"/>
              </w:rPr>
            </w:pPr>
            <w:r w:rsidRPr="00AB3567">
              <w:rPr>
                <w:rFonts w:ascii="Helvetica" w:hAnsi="Helvetica"/>
                <w:sz w:val="20"/>
                <w:szCs w:val="20"/>
              </w:rPr>
              <w:t>2.</w:t>
            </w:r>
          </w:p>
        </w:tc>
        <w:permStart w:id="1879731343" w:edGrp="everyone"/>
        <w:tc>
          <w:tcPr>
            <w:tcW w:w="3686" w:type="dxa"/>
            <w:shd w:val="clear" w:color="auto" w:fill="auto"/>
            <w:vAlign w:val="center"/>
          </w:tcPr>
          <w:p w:rsidR="000B65D3"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879731343"/>
          </w:p>
        </w:tc>
        <w:permStart w:id="1824682718" w:edGrp="everyone"/>
        <w:tc>
          <w:tcPr>
            <w:tcW w:w="3260" w:type="dxa"/>
            <w:shd w:val="clear" w:color="auto" w:fill="auto"/>
            <w:vAlign w:val="center"/>
          </w:tcPr>
          <w:p w:rsidR="000B65D3"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824682718"/>
          </w:p>
        </w:tc>
        <w:permStart w:id="1956326291" w:edGrp="everyone"/>
        <w:tc>
          <w:tcPr>
            <w:tcW w:w="1665" w:type="dxa"/>
            <w:shd w:val="clear" w:color="auto" w:fill="auto"/>
            <w:vAlign w:val="center"/>
          </w:tcPr>
          <w:p w:rsidR="000B65D3"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956326291"/>
          </w:p>
        </w:tc>
      </w:tr>
      <w:tr w:rsidR="000B65D3" w:rsidRPr="00AB3567" w:rsidTr="00AB3567">
        <w:trPr>
          <w:trHeight w:val="417"/>
        </w:trPr>
        <w:tc>
          <w:tcPr>
            <w:tcW w:w="567" w:type="dxa"/>
            <w:shd w:val="clear" w:color="auto" w:fill="auto"/>
            <w:vAlign w:val="center"/>
          </w:tcPr>
          <w:p w:rsidR="000B65D3" w:rsidRPr="00AB3567" w:rsidRDefault="000B65D3" w:rsidP="00AB3567">
            <w:pPr>
              <w:spacing w:line="280" w:lineRule="atLeast"/>
              <w:jc w:val="center"/>
              <w:rPr>
                <w:rFonts w:ascii="Helvetica" w:hAnsi="Helvetica"/>
                <w:sz w:val="20"/>
                <w:szCs w:val="20"/>
              </w:rPr>
            </w:pPr>
            <w:r w:rsidRPr="00AB3567">
              <w:rPr>
                <w:rFonts w:ascii="Helvetica" w:hAnsi="Helvetica"/>
                <w:sz w:val="20"/>
                <w:szCs w:val="20"/>
              </w:rPr>
              <w:t>3.</w:t>
            </w:r>
          </w:p>
        </w:tc>
        <w:permStart w:id="462890683" w:edGrp="everyone"/>
        <w:tc>
          <w:tcPr>
            <w:tcW w:w="3686" w:type="dxa"/>
            <w:shd w:val="clear" w:color="auto" w:fill="auto"/>
            <w:vAlign w:val="center"/>
          </w:tcPr>
          <w:p w:rsidR="000B65D3"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462890683"/>
          </w:p>
        </w:tc>
        <w:permStart w:id="568923714" w:edGrp="everyone"/>
        <w:tc>
          <w:tcPr>
            <w:tcW w:w="3260" w:type="dxa"/>
            <w:shd w:val="clear" w:color="auto" w:fill="auto"/>
            <w:vAlign w:val="center"/>
          </w:tcPr>
          <w:p w:rsidR="000B65D3"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568923714"/>
          </w:p>
        </w:tc>
        <w:permStart w:id="1459954371" w:edGrp="everyone"/>
        <w:tc>
          <w:tcPr>
            <w:tcW w:w="1665" w:type="dxa"/>
            <w:shd w:val="clear" w:color="auto" w:fill="auto"/>
            <w:vAlign w:val="center"/>
          </w:tcPr>
          <w:p w:rsidR="000B65D3"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459954371"/>
          </w:p>
        </w:tc>
      </w:tr>
    </w:tbl>
    <w:p w:rsidR="006A11D4" w:rsidRDefault="006A11D4" w:rsidP="00F906F0">
      <w:pPr>
        <w:spacing w:line="280" w:lineRule="atLeast"/>
        <w:jc w:val="both"/>
        <w:rPr>
          <w:rFonts w:ascii="Helvetica" w:hAnsi="Helvetica"/>
          <w:sz w:val="20"/>
          <w:szCs w:val="20"/>
        </w:rPr>
      </w:pPr>
    </w:p>
    <w:p w:rsidR="00F76BC8" w:rsidRDefault="00F76BC8" w:rsidP="00F76BC8">
      <w:pPr>
        <w:spacing w:line="280" w:lineRule="atLeast"/>
        <w:jc w:val="both"/>
        <w:rPr>
          <w:rFonts w:ascii="Helvetica" w:hAnsi="Helvetica"/>
          <w:sz w:val="20"/>
          <w:szCs w:val="20"/>
        </w:rPr>
      </w:pPr>
      <w:r>
        <w:rPr>
          <w:rFonts w:ascii="Helvetica" w:hAnsi="Helvetica"/>
          <w:sz w:val="20"/>
          <w:szCs w:val="20"/>
        </w:rPr>
        <w:t xml:space="preserve">Priglašamo naslednje osebe, ki bodo čistile na objektu, v skladu s točko </w:t>
      </w:r>
      <w:r w:rsidR="00F91159">
        <w:rPr>
          <w:rFonts w:ascii="Helvetica" w:hAnsi="Helvetica"/>
          <w:sz w:val="20"/>
          <w:szCs w:val="20"/>
        </w:rPr>
        <w:t>8.4.4.</w:t>
      </w:r>
      <w:r w:rsidR="001C764F">
        <w:rPr>
          <w:rFonts w:ascii="Helvetica" w:hAnsi="Helvetica"/>
          <w:sz w:val="20"/>
          <w:szCs w:val="20"/>
        </w:rPr>
        <w:t xml:space="preserve">, 8.4.5. in </w:t>
      </w:r>
      <w:r>
        <w:rPr>
          <w:rFonts w:ascii="Helvetica" w:hAnsi="Helvetica"/>
          <w:sz w:val="20"/>
          <w:szCs w:val="20"/>
        </w:rPr>
        <w:t>8.4.6. II. poglavja dokumentacije: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576"/>
        <w:gridCol w:w="2209"/>
        <w:gridCol w:w="2602"/>
      </w:tblGrid>
      <w:tr w:rsidR="00F76BC8" w:rsidRPr="00AB3567" w:rsidTr="00AE46D9">
        <w:trPr>
          <w:trHeight w:val="790"/>
        </w:trPr>
        <w:tc>
          <w:tcPr>
            <w:tcW w:w="567" w:type="dxa"/>
            <w:shd w:val="clear" w:color="auto" w:fill="FFFF81"/>
            <w:vAlign w:val="center"/>
          </w:tcPr>
          <w:p w:rsidR="00F76BC8" w:rsidRPr="00AB3567" w:rsidRDefault="00F76BC8" w:rsidP="00AB3567">
            <w:pPr>
              <w:spacing w:line="280" w:lineRule="atLeast"/>
              <w:jc w:val="center"/>
              <w:rPr>
                <w:rFonts w:ascii="Helvetica" w:hAnsi="Helvetica"/>
                <w:b/>
                <w:sz w:val="20"/>
                <w:szCs w:val="20"/>
              </w:rPr>
            </w:pPr>
            <w:r w:rsidRPr="00AB3567">
              <w:rPr>
                <w:rFonts w:ascii="Helvetica" w:hAnsi="Helvetica"/>
                <w:b/>
                <w:sz w:val="20"/>
                <w:szCs w:val="20"/>
              </w:rPr>
              <w:t>ZŠ.</w:t>
            </w:r>
          </w:p>
        </w:tc>
        <w:tc>
          <w:tcPr>
            <w:tcW w:w="3686" w:type="dxa"/>
            <w:shd w:val="clear" w:color="auto" w:fill="FFFF81"/>
            <w:vAlign w:val="center"/>
          </w:tcPr>
          <w:p w:rsidR="00F76BC8" w:rsidRPr="00AB3567" w:rsidRDefault="00F76BC8" w:rsidP="00AB3567">
            <w:pPr>
              <w:spacing w:line="280" w:lineRule="atLeast"/>
              <w:jc w:val="center"/>
              <w:rPr>
                <w:rFonts w:ascii="Helvetica" w:hAnsi="Helvetica"/>
                <w:b/>
                <w:sz w:val="20"/>
                <w:szCs w:val="20"/>
              </w:rPr>
            </w:pPr>
            <w:r w:rsidRPr="00AB3567">
              <w:rPr>
                <w:rFonts w:ascii="Helvetica" w:hAnsi="Helvetica"/>
                <w:b/>
                <w:sz w:val="20"/>
                <w:szCs w:val="20"/>
              </w:rPr>
              <w:t>Ime in priimek</w:t>
            </w:r>
          </w:p>
          <w:p w:rsidR="00F76BC8" w:rsidRPr="00AB3567" w:rsidRDefault="00F76BC8" w:rsidP="00AB3567">
            <w:pPr>
              <w:spacing w:line="280" w:lineRule="atLeast"/>
              <w:jc w:val="center"/>
              <w:rPr>
                <w:rFonts w:ascii="Helvetica" w:hAnsi="Helvetica"/>
                <w:b/>
                <w:sz w:val="20"/>
                <w:szCs w:val="20"/>
              </w:rPr>
            </w:pPr>
            <w:r w:rsidRPr="00AB3567">
              <w:rPr>
                <w:rFonts w:ascii="Helvetica" w:hAnsi="Helvetica"/>
                <w:b/>
                <w:sz w:val="20"/>
                <w:szCs w:val="20"/>
              </w:rPr>
              <w:t>zaposlenega delavca</w:t>
            </w:r>
          </w:p>
        </w:tc>
        <w:tc>
          <w:tcPr>
            <w:tcW w:w="2268" w:type="dxa"/>
            <w:shd w:val="clear" w:color="auto" w:fill="FFFF81"/>
            <w:vAlign w:val="center"/>
          </w:tcPr>
          <w:p w:rsidR="00F76BC8" w:rsidRPr="00AB3567" w:rsidRDefault="002871DB" w:rsidP="00AB3567">
            <w:pPr>
              <w:spacing w:line="280" w:lineRule="atLeast"/>
              <w:jc w:val="center"/>
              <w:rPr>
                <w:rFonts w:ascii="Helvetica" w:hAnsi="Helvetica"/>
                <w:b/>
                <w:sz w:val="20"/>
                <w:szCs w:val="20"/>
              </w:rPr>
            </w:pPr>
            <w:r w:rsidRPr="00AB3567">
              <w:rPr>
                <w:rFonts w:ascii="Helvetica" w:hAnsi="Helvetica"/>
                <w:b/>
                <w:sz w:val="20"/>
                <w:szCs w:val="20"/>
              </w:rPr>
              <w:t>Število ur na dan na objektu</w:t>
            </w:r>
          </w:p>
        </w:tc>
        <w:tc>
          <w:tcPr>
            <w:tcW w:w="2657" w:type="dxa"/>
            <w:shd w:val="clear" w:color="auto" w:fill="FFFF81"/>
            <w:vAlign w:val="center"/>
          </w:tcPr>
          <w:p w:rsidR="00F76BC8" w:rsidRPr="00AB3567" w:rsidRDefault="00340D37" w:rsidP="00AB3567">
            <w:pPr>
              <w:spacing w:line="280" w:lineRule="atLeast"/>
              <w:jc w:val="center"/>
              <w:rPr>
                <w:rFonts w:ascii="Helvetica" w:hAnsi="Helvetica"/>
                <w:b/>
                <w:sz w:val="20"/>
                <w:szCs w:val="20"/>
              </w:rPr>
            </w:pPr>
            <w:r w:rsidRPr="00AB3567">
              <w:rPr>
                <w:rFonts w:ascii="Helvetica" w:hAnsi="Helvetica"/>
                <w:b/>
                <w:sz w:val="20"/>
                <w:szCs w:val="20"/>
              </w:rPr>
              <w:t>Izvedeno izob</w:t>
            </w:r>
            <w:r w:rsidR="00601315">
              <w:rPr>
                <w:rFonts w:ascii="Helvetica" w:hAnsi="Helvetica"/>
                <w:b/>
                <w:sz w:val="20"/>
                <w:szCs w:val="20"/>
              </w:rPr>
              <w:t>raževanje iz varnosti in zdravju</w:t>
            </w:r>
            <w:r w:rsidRPr="00AB3567">
              <w:rPr>
                <w:rFonts w:ascii="Helvetica" w:hAnsi="Helvetica"/>
                <w:b/>
                <w:sz w:val="20"/>
                <w:szCs w:val="20"/>
              </w:rPr>
              <w:t xml:space="preserve"> pri delu</w:t>
            </w:r>
          </w:p>
        </w:tc>
      </w:tr>
      <w:tr w:rsidR="00F76BC8" w:rsidRPr="00AB3567" w:rsidTr="00AB3567">
        <w:trPr>
          <w:trHeight w:val="419"/>
        </w:trPr>
        <w:tc>
          <w:tcPr>
            <w:tcW w:w="567" w:type="dxa"/>
            <w:shd w:val="clear" w:color="auto" w:fill="auto"/>
            <w:vAlign w:val="center"/>
          </w:tcPr>
          <w:p w:rsidR="00F76BC8" w:rsidRPr="00AB3567" w:rsidRDefault="00F76BC8" w:rsidP="00AB3567">
            <w:pPr>
              <w:spacing w:line="280" w:lineRule="atLeast"/>
              <w:jc w:val="center"/>
              <w:rPr>
                <w:rFonts w:ascii="Helvetica" w:hAnsi="Helvetica"/>
                <w:sz w:val="20"/>
                <w:szCs w:val="20"/>
              </w:rPr>
            </w:pPr>
            <w:r w:rsidRPr="00AB3567">
              <w:rPr>
                <w:rFonts w:ascii="Helvetica" w:hAnsi="Helvetica"/>
                <w:sz w:val="20"/>
                <w:szCs w:val="20"/>
              </w:rPr>
              <w:t>1.</w:t>
            </w:r>
          </w:p>
        </w:tc>
        <w:permStart w:id="600845612" w:edGrp="everyone"/>
        <w:tc>
          <w:tcPr>
            <w:tcW w:w="3686" w:type="dxa"/>
            <w:shd w:val="clear" w:color="auto" w:fill="auto"/>
            <w:vAlign w:val="center"/>
          </w:tcPr>
          <w:p w:rsidR="00F76BC8"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600845612"/>
          </w:p>
        </w:tc>
        <w:tc>
          <w:tcPr>
            <w:tcW w:w="2268" w:type="dxa"/>
            <w:shd w:val="clear" w:color="auto" w:fill="auto"/>
            <w:vAlign w:val="center"/>
          </w:tcPr>
          <w:p w:rsidR="00F76BC8" w:rsidRPr="00AB3567" w:rsidRDefault="002871DB" w:rsidP="00AB3567">
            <w:pPr>
              <w:spacing w:line="280" w:lineRule="atLeast"/>
              <w:jc w:val="center"/>
              <w:rPr>
                <w:rFonts w:ascii="Helvetica" w:hAnsi="Helvetica"/>
                <w:sz w:val="20"/>
                <w:szCs w:val="20"/>
              </w:rPr>
            </w:pPr>
            <w:r w:rsidRPr="00AB3567">
              <w:rPr>
                <w:rFonts w:ascii="Helvetica" w:hAnsi="Helvetica"/>
                <w:sz w:val="20"/>
                <w:szCs w:val="20"/>
              </w:rPr>
              <w:t xml:space="preserve">8 ur dopoldan </w:t>
            </w:r>
          </w:p>
        </w:tc>
        <w:tc>
          <w:tcPr>
            <w:tcW w:w="2657" w:type="dxa"/>
            <w:shd w:val="clear" w:color="auto" w:fill="auto"/>
            <w:vAlign w:val="center"/>
          </w:tcPr>
          <w:p w:rsidR="00F76BC8" w:rsidRPr="00AB3567" w:rsidRDefault="00340D37" w:rsidP="00AB3567">
            <w:pPr>
              <w:spacing w:line="280" w:lineRule="atLeast"/>
              <w:jc w:val="center"/>
              <w:rPr>
                <w:rFonts w:ascii="Helvetica" w:hAnsi="Helvetica"/>
                <w:sz w:val="20"/>
                <w:szCs w:val="20"/>
              </w:rPr>
            </w:pPr>
            <w:r w:rsidRPr="00AB3567">
              <w:rPr>
                <w:rFonts w:ascii="Helvetica" w:hAnsi="Helvetica"/>
                <w:sz w:val="20"/>
                <w:szCs w:val="20"/>
              </w:rPr>
              <w:t>DA/NE</w:t>
            </w:r>
            <w:r w:rsidR="002871DB" w:rsidRPr="00AB3567">
              <w:rPr>
                <w:rFonts w:ascii="Helvetica" w:hAnsi="Helvetica"/>
                <w:sz w:val="20"/>
                <w:szCs w:val="20"/>
              </w:rPr>
              <w:t>*</w:t>
            </w:r>
          </w:p>
        </w:tc>
      </w:tr>
      <w:tr w:rsidR="00F76BC8" w:rsidRPr="00AB3567" w:rsidTr="00AB3567">
        <w:trPr>
          <w:trHeight w:val="425"/>
        </w:trPr>
        <w:tc>
          <w:tcPr>
            <w:tcW w:w="567" w:type="dxa"/>
            <w:shd w:val="clear" w:color="auto" w:fill="auto"/>
            <w:vAlign w:val="center"/>
          </w:tcPr>
          <w:p w:rsidR="00F76BC8" w:rsidRPr="00AB3567" w:rsidRDefault="00F76BC8" w:rsidP="00AB3567">
            <w:pPr>
              <w:spacing w:line="280" w:lineRule="atLeast"/>
              <w:jc w:val="center"/>
              <w:rPr>
                <w:rFonts w:ascii="Helvetica" w:hAnsi="Helvetica"/>
                <w:sz w:val="20"/>
                <w:szCs w:val="20"/>
              </w:rPr>
            </w:pPr>
            <w:r w:rsidRPr="00AB3567">
              <w:rPr>
                <w:rFonts w:ascii="Helvetica" w:hAnsi="Helvetica"/>
                <w:sz w:val="20"/>
                <w:szCs w:val="20"/>
              </w:rPr>
              <w:t>2.</w:t>
            </w:r>
          </w:p>
        </w:tc>
        <w:permStart w:id="1895572731" w:edGrp="everyone"/>
        <w:tc>
          <w:tcPr>
            <w:tcW w:w="3686" w:type="dxa"/>
            <w:shd w:val="clear" w:color="auto" w:fill="auto"/>
            <w:vAlign w:val="center"/>
          </w:tcPr>
          <w:p w:rsidR="00F76BC8"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895572731"/>
          </w:p>
        </w:tc>
        <w:tc>
          <w:tcPr>
            <w:tcW w:w="2268" w:type="dxa"/>
            <w:shd w:val="clear" w:color="auto" w:fill="auto"/>
            <w:vAlign w:val="center"/>
          </w:tcPr>
          <w:p w:rsidR="00F76BC8" w:rsidRPr="00AB3567" w:rsidRDefault="002871DB" w:rsidP="00AB3567">
            <w:pPr>
              <w:spacing w:line="280" w:lineRule="atLeast"/>
              <w:jc w:val="center"/>
              <w:rPr>
                <w:rFonts w:ascii="Helvetica" w:hAnsi="Helvetica"/>
                <w:sz w:val="20"/>
                <w:szCs w:val="20"/>
              </w:rPr>
            </w:pPr>
            <w:r w:rsidRPr="00AB3567">
              <w:rPr>
                <w:rFonts w:ascii="Helvetica" w:hAnsi="Helvetica"/>
                <w:sz w:val="20"/>
                <w:szCs w:val="20"/>
              </w:rPr>
              <w:t>8 ur</w:t>
            </w:r>
            <w:r w:rsidR="0092390E">
              <w:rPr>
                <w:rFonts w:ascii="Helvetica" w:hAnsi="Helvetica"/>
                <w:sz w:val="20"/>
                <w:szCs w:val="20"/>
              </w:rPr>
              <w:t xml:space="preserve"> popoldan</w:t>
            </w:r>
          </w:p>
        </w:tc>
        <w:tc>
          <w:tcPr>
            <w:tcW w:w="2657" w:type="dxa"/>
            <w:shd w:val="clear" w:color="auto" w:fill="auto"/>
            <w:vAlign w:val="center"/>
          </w:tcPr>
          <w:p w:rsidR="00F76BC8" w:rsidRPr="00AB3567" w:rsidRDefault="00340D37" w:rsidP="00AB3567">
            <w:pPr>
              <w:spacing w:line="280" w:lineRule="atLeast"/>
              <w:jc w:val="center"/>
              <w:rPr>
                <w:rFonts w:ascii="Helvetica" w:hAnsi="Helvetica"/>
                <w:sz w:val="20"/>
                <w:szCs w:val="20"/>
              </w:rPr>
            </w:pPr>
            <w:r w:rsidRPr="00AB3567">
              <w:rPr>
                <w:rFonts w:ascii="Helvetica" w:hAnsi="Helvetica"/>
                <w:sz w:val="20"/>
                <w:szCs w:val="20"/>
              </w:rPr>
              <w:t>DA/NE</w:t>
            </w:r>
            <w:r w:rsidR="002871DB" w:rsidRPr="00AB3567">
              <w:rPr>
                <w:rFonts w:ascii="Helvetica" w:hAnsi="Helvetica"/>
                <w:sz w:val="20"/>
                <w:szCs w:val="20"/>
              </w:rPr>
              <w:t>*</w:t>
            </w:r>
          </w:p>
        </w:tc>
      </w:tr>
      <w:tr w:rsidR="00F76BC8" w:rsidRPr="00AB3567" w:rsidTr="00AB3567">
        <w:trPr>
          <w:trHeight w:val="417"/>
        </w:trPr>
        <w:tc>
          <w:tcPr>
            <w:tcW w:w="567" w:type="dxa"/>
            <w:shd w:val="clear" w:color="auto" w:fill="auto"/>
            <w:vAlign w:val="center"/>
          </w:tcPr>
          <w:p w:rsidR="00F76BC8" w:rsidRPr="00AB3567" w:rsidRDefault="00F76BC8" w:rsidP="00AB3567">
            <w:pPr>
              <w:spacing w:line="280" w:lineRule="atLeast"/>
              <w:jc w:val="center"/>
              <w:rPr>
                <w:rFonts w:ascii="Helvetica" w:hAnsi="Helvetica"/>
                <w:sz w:val="20"/>
                <w:szCs w:val="20"/>
              </w:rPr>
            </w:pPr>
            <w:r w:rsidRPr="00AB3567">
              <w:rPr>
                <w:rFonts w:ascii="Helvetica" w:hAnsi="Helvetica"/>
                <w:sz w:val="20"/>
                <w:szCs w:val="20"/>
              </w:rPr>
              <w:t>3.</w:t>
            </w:r>
          </w:p>
        </w:tc>
        <w:permStart w:id="1704083118" w:edGrp="everyone"/>
        <w:tc>
          <w:tcPr>
            <w:tcW w:w="3686" w:type="dxa"/>
            <w:shd w:val="clear" w:color="auto" w:fill="auto"/>
            <w:vAlign w:val="center"/>
          </w:tcPr>
          <w:p w:rsidR="00F76BC8"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704083118"/>
          </w:p>
        </w:tc>
        <w:tc>
          <w:tcPr>
            <w:tcW w:w="2268" w:type="dxa"/>
            <w:shd w:val="clear" w:color="auto" w:fill="auto"/>
            <w:vAlign w:val="center"/>
          </w:tcPr>
          <w:p w:rsidR="00F76BC8" w:rsidRPr="00AB3567" w:rsidRDefault="002871DB" w:rsidP="00AB3567">
            <w:pPr>
              <w:spacing w:line="280" w:lineRule="atLeast"/>
              <w:jc w:val="center"/>
              <w:rPr>
                <w:rFonts w:ascii="Helvetica" w:hAnsi="Helvetica"/>
                <w:sz w:val="20"/>
                <w:szCs w:val="20"/>
              </w:rPr>
            </w:pPr>
            <w:r w:rsidRPr="00AB3567">
              <w:rPr>
                <w:rFonts w:ascii="Helvetica" w:hAnsi="Helvetica"/>
                <w:sz w:val="20"/>
                <w:szCs w:val="20"/>
              </w:rPr>
              <w:t>8 ur</w:t>
            </w:r>
            <w:r w:rsidR="0092390E">
              <w:rPr>
                <w:rFonts w:ascii="Helvetica" w:hAnsi="Helvetica"/>
                <w:sz w:val="20"/>
                <w:szCs w:val="20"/>
              </w:rPr>
              <w:t xml:space="preserve"> popoldan</w:t>
            </w:r>
          </w:p>
        </w:tc>
        <w:tc>
          <w:tcPr>
            <w:tcW w:w="2657" w:type="dxa"/>
            <w:shd w:val="clear" w:color="auto" w:fill="auto"/>
            <w:vAlign w:val="center"/>
          </w:tcPr>
          <w:p w:rsidR="00F76BC8" w:rsidRPr="00AB3567" w:rsidRDefault="00340D37" w:rsidP="00AB3567">
            <w:pPr>
              <w:spacing w:line="280" w:lineRule="atLeast"/>
              <w:jc w:val="center"/>
              <w:rPr>
                <w:rFonts w:ascii="Helvetica" w:hAnsi="Helvetica"/>
                <w:sz w:val="20"/>
                <w:szCs w:val="20"/>
              </w:rPr>
            </w:pPr>
            <w:r w:rsidRPr="00AB3567">
              <w:rPr>
                <w:rFonts w:ascii="Helvetica" w:hAnsi="Helvetica"/>
                <w:sz w:val="20"/>
                <w:szCs w:val="20"/>
              </w:rPr>
              <w:t>DA/NE</w:t>
            </w:r>
            <w:r w:rsidR="002871DB" w:rsidRPr="00AB3567">
              <w:rPr>
                <w:rFonts w:ascii="Helvetica" w:hAnsi="Helvetica"/>
                <w:sz w:val="20"/>
                <w:szCs w:val="20"/>
              </w:rPr>
              <w:t>*</w:t>
            </w:r>
          </w:p>
        </w:tc>
      </w:tr>
      <w:tr w:rsidR="00F76BC8" w:rsidRPr="00AB3567" w:rsidTr="00AB3567">
        <w:trPr>
          <w:trHeight w:val="417"/>
        </w:trPr>
        <w:tc>
          <w:tcPr>
            <w:tcW w:w="567" w:type="dxa"/>
            <w:shd w:val="clear" w:color="auto" w:fill="auto"/>
            <w:vAlign w:val="center"/>
          </w:tcPr>
          <w:p w:rsidR="00F76BC8" w:rsidRPr="00AB3567" w:rsidRDefault="00F76BC8" w:rsidP="00AB3567">
            <w:pPr>
              <w:spacing w:line="280" w:lineRule="atLeast"/>
              <w:jc w:val="center"/>
              <w:rPr>
                <w:rFonts w:ascii="Helvetica" w:hAnsi="Helvetica"/>
                <w:sz w:val="20"/>
                <w:szCs w:val="20"/>
              </w:rPr>
            </w:pPr>
            <w:r w:rsidRPr="00AB3567">
              <w:rPr>
                <w:rFonts w:ascii="Helvetica" w:hAnsi="Helvetica"/>
                <w:sz w:val="20"/>
                <w:szCs w:val="20"/>
              </w:rPr>
              <w:t>4.</w:t>
            </w:r>
          </w:p>
        </w:tc>
        <w:permStart w:id="961769463" w:edGrp="everyone"/>
        <w:tc>
          <w:tcPr>
            <w:tcW w:w="3686" w:type="dxa"/>
            <w:shd w:val="clear" w:color="auto" w:fill="auto"/>
            <w:vAlign w:val="center"/>
          </w:tcPr>
          <w:p w:rsidR="00F76BC8"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961769463"/>
          </w:p>
        </w:tc>
        <w:tc>
          <w:tcPr>
            <w:tcW w:w="2268" w:type="dxa"/>
            <w:shd w:val="clear" w:color="auto" w:fill="auto"/>
            <w:vAlign w:val="center"/>
          </w:tcPr>
          <w:p w:rsidR="00F76BC8" w:rsidRPr="0092390E" w:rsidRDefault="002871DB" w:rsidP="00AB3567">
            <w:pPr>
              <w:spacing w:line="280" w:lineRule="atLeast"/>
              <w:jc w:val="center"/>
              <w:rPr>
                <w:rFonts w:ascii="Helvetica" w:hAnsi="Helvetica"/>
                <w:b/>
                <w:sz w:val="20"/>
                <w:szCs w:val="20"/>
              </w:rPr>
            </w:pPr>
            <w:r w:rsidRPr="00AB3567">
              <w:rPr>
                <w:rFonts w:ascii="Helvetica" w:hAnsi="Helvetica"/>
                <w:sz w:val="20"/>
                <w:szCs w:val="20"/>
              </w:rPr>
              <w:t>8 ur</w:t>
            </w:r>
            <w:r w:rsidR="0092390E">
              <w:rPr>
                <w:rFonts w:ascii="Helvetica" w:hAnsi="Helvetica"/>
                <w:sz w:val="20"/>
                <w:szCs w:val="20"/>
              </w:rPr>
              <w:t xml:space="preserve"> popoldan</w:t>
            </w:r>
          </w:p>
        </w:tc>
        <w:tc>
          <w:tcPr>
            <w:tcW w:w="2657" w:type="dxa"/>
            <w:shd w:val="clear" w:color="auto" w:fill="auto"/>
            <w:vAlign w:val="center"/>
          </w:tcPr>
          <w:p w:rsidR="00F76BC8" w:rsidRPr="00AB3567" w:rsidRDefault="00340D37" w:rsidP="00AB3567">
            <w:pPr>
              <w:spacing w:line="280" w:lineRule="atLeast"/>
              <w:jc w:val="center"/>
              <w:rPr>
                <w:rFonts w:ascii="Helvetica" w:hAnsi="Helvetica"/>
                <w:sz w:val="20"/>
                <w:szCs w:val="20"/>
              </w:rPr>
            </w:pPr>
            <w:r w:rsidRPr="00AB3567">
              <w:rPr>
                <w:rFonts w:ascii="Helvetica" w:hAnsi="Helvetica"/>
                <w:sz w:val="20"/>
                <w:szCs w:val="20"/>
              </w:rPr>
              <w:t>DA/NE</w:t>
            </w:r>
            <w:r w:rsidR="002871DB" w:rsidRPr="00AB3567">
              <w:rPr>
                <w:rFonts w:ascii="Helvetica" w:hAnsi="Helvetica"/>
                <w:sz w:val="20"/>
                <w:szCs w:val="20"/>
              </w:rPr>
              <w:t>*</w:t>
            </w:r>
          </w:p>
        </w:tc>
      </w:tr>
      <w:tr w:rsidR="00F76BC8" w:rsidRPr="00AB3567" w:rsidTr="00AB3567">
        <w:trPr>
          <w:trHeight w:val="417"/>
        </w:trPr>
        <w:tc>
          <w:tcPr>
            <w:tcW w:w="567" w:type="dxa"/>
            <w:shd w:val="clear" w:color="auto" w:fill="auto"/>
            <w:vAlign w:val="center"/>
          </w:tcPr>
          <w:p w:rsidR="00F76BC8" w:rsidRPr="00AB3567" w:rsidRDefault="00F76BC8" w:rsidP="00AB3567">
            <w:pPr>
              <w:spacing w:line="280" w:lineRule="atLeast"/>
              <w:jc w:val="center"/>
              <w:rPr>
                <w:rFonts w:ascii="Helvetica" w:hAnsi="Helvetica"/>
                <w:sz w:val="20"/>
                <w:szCs w:val="20"/>
              </w:rPr>
            </w:pPr>
            <w:r w:rsidRPr="00AB3567">
              <w:rPr>
                <w:rFonts w:ascii="Helvetica" w:hAnsi="Helvetica"/>
                <w:sz w:val="20"/>
                <w:szCs w:val="20"/>
              </w:rPr>
              <w:t xml:space="preserve">5. </w:t>
            </w:r>
          </w:p>
        </w:tc>
        <w:permStart w:id="1880838805" w:edGrp="everyone"/>
        <w:tc>
          <w:tcPr>
            <w:tcW w:w="3686" w:type="dxa"/>
            <w:shd w:val="clear" w:color="auto" w:fill="auto"/>
            <w:vAlign w:val="center"/>
          </w:tcPr>
          <w:p w:rsidR="00F76BC8" w:rsidRPr="00AB3567" w:rsidRDefault="008442DB" w:rsidP="00AB3567">
            <w:pPr>
              <w:spacing w:line="280" w:lineRule="atLeast"/>
              <w:jc w:val="center"/>
              <w:rPr>
                <w:rFonts w:ascii="Helvetica" w:hAnsi="Helvetica"/>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880838805"/>
          </w:p>
        </w:tc>
        <w:tc>
          <w:tcPr>
            <w:tcW w:w="2268" w:type="dxa"/>
            <w:shd w:val="clear" w:color="auto" w:fill="auto"/>
            <w:vAlign w:val="center"/>
          </w:tcPr>
          <w:p w:rsidR="00F76BC8" w:rsidRPr="0092390E" w:rsidRDefault="0092390E" w:rsidP="00AB3567">
            <w:pPr>
              <w:spacing w:line="280" w:lineRule="atLeast"/>
              <w:jc w:val="center"/>
              <w:rPr>
                <w:rFonts w:ascii="Helvetica" w:hAnsi="Helvetica"/>
                <w:b/>
                <w:sz w:val="20"/>
                <w:szCs w:val="20"/>
              </w:rPr>
            </w:pPr>
            <w:r>
              <w:rPr>
                <w:rFonts w:ascii="Helvetica" w:hAnsi="Helvetica"/>
                <w:sz w:val="20"/>
                <w:szCs w:val="20"/>
              </w:rPr>
              <w:t>8 ur popoldan</w:t>
            </w:r>
          </w:p>
        </w:tc>
        <w:tc>
          <w:tcPr>
            <w:tcW w:w="2657" w:type="dxa"/>
            <w:shd w:val="clear" w:color="auto" w:fill="auto"/>
            <w:vAlign w:val="center"/>
          </w:tcPr>
          <w:p w:rsidR="00F76BC8" w:rsidRPr="00AB3567" w:rsidRDefault="00340D37" w:rsidP="00AB3567">
            <w:pPr>
              <w:spacing w:line="280" w:lineRule="atLeast"/>
              <w:jc w:val="center"/>
              <w:rPr>
                <w:rFonts w:ascii="Helvetica" w:hAnsi="Helvetica"/>
                <w:sz w:val="20"/>
                <w:szCs w:val="20"/>
              </w:rPr>
            </w:pPr>
            <w:r w:rsidRPr="00AB3567">
              <w:rPr>
                <w:rFonts w:ascii="Helvetica" w:hAnsi="Helvetica"/>
                <w:sz w:val="20"/>
                <w:szCs w:val="20"/>
              </w:rPr>
              <w:t>DA/NE</w:t>
            </w:r>
            <w:r w:rsidR="002871DB" w:rsidRPr="00AB3567">
              <w:rPr>
                <w:rFonts w:ascii="Helvetica" w:hAnsi="Helvetica"/>
                <w:sz w:val="20"/>
                <w:szCs w:val="20"/>
              </w:rPr>
              <w:t>*</w:t>
            </w:r>
          </w:p>
        </w:tc>
      </w:tr>
    </w:tbl>
    <w:p w:rsidR="00F76BC8" w:rsidRDefault="002871DB" w:rsidP="00F76BC8">
      <w:pPr>
        <w:spacing w:line="280" w:lineRule="atLeast"/>
        <w:jc w:val="both"/>
        <w:rPr>
          <w:rFonts w:ascii="Helvetica" w:hAnsi="Helvetica"/>
          <w:sz w:val="20"/>
          <w:szCs w:val="20"/>
        </w:rPr>
      </w:pPr>
      <w:r>
        <w:rPr>
          <w:rFonts w:ascii="Helvetica" w:hAnsi="Helvetica"/>
          <w:sz w:val="20"/>
          <w:szCs w:val="20"/>
        </w:rPr>
        <w:t xml:space="preserve">*Ustrezno obkrožiti. </w:t>
      </w:r>
    </w:p>
    <w:p w:rsidR="00845F34" w:rsidRDefault="00845F34" w:rsidP="00F906F0">
      <w:pPr>
        <w:spacing w:line="280" w:lineRule="atLeast"/>
        <w:jc w:val="both"/>
        <w:rPr>
          <w:rFonts w:ascii="Helvetica" w:hAnsi="Helvetica"/>
          <w:bCs/>
          <w:iCs/>
          <w:sz w:val="20"/>
          <w:szCs w:val="20"/>
        </w:rPr>
      </w:pPr>
    </w:p>
    <w:p w:rsidR="004A1839" w:rsidRDefault="004A1839" w:rsidP="00F906F0">
      <w:pPr>
        <w:spacing w:line="280" w:lineRule="atLeast"/>
        <w:jc w:val="both"/>
        <w:rPr>
          <w:rFonts w:ascii="Helvetica" w:hAnsi="Helvetica"/>
          <w:bCs/>
          <w:iCs/>
          <w:sz w:val="20"/>
          <w:szCs w:val="20"/>
        </w:rPr>
      </w:pPr>
    </w:p>
    <w:p w:rsidR="004A1839" w:rsidRDefault="004A1839" w:rsidP="00F906F0">
      <w:pPr>
        <w:spacing w:line="280" w:lineRule="atLeast"/>
        <w:jc w:val="both"/>
        <w:rPr>
          <w:rFonts w:ascii="Helvetica" w:hAnsi="Helvetica"/>
          <w:bCs/>
          <w:iCs/>
          <w:sz w:val="20"/>
          <w:szCs w:val="20"/>
        </w:rPr>
      </w:pPr>
    </w:p>
    <w:p w:rsidR="004A1839" w:rsidRDefault="004A1839" w:rsidP="00F906F0">
      <w:pPr>
        <w:spacing w:line="280" w:lineRule="atLeast"/>
        <w:jc w:val="both"/>
        <w:rPr>
          <w:rFonts w:ascii="Helvetica" w:hAnsi="Helvetica"/>
          <w:bCs/>
          <w:iCs/>
          <w:sz w:val="20"/>
          <w:szCs w:val="20"/>
        </w:rPr>
      </w:pPr>
    </w:p>
    <w:p w:rsidR="004A1839" w:rsidRDefault="004A1839" w:rsidP="004A1839">
      <w:pPr>
        <w:spacing w:line="280" w:lineRule="atLeast"/>
        <w:jc w:val="both"/>
        <w:rPr>
          <w:rFonts w:ascii="Helvetica" w:hAnsi="Helvetica"/>
          <w:b/>
          <w:bCs/>
          <w:iCs/>
          <w:sz w:val="20"/>
          <w:szCs w:val="20"/>
          <w:u w:val="single"/>
        </w:rPr>
      </w:pPr>
      <w:r w:rsidRPr="006D18FE">
        <w:rPr>
          <w:rFonts w:ascii="Helvetica" w:hAnsi="Helvetica"/>
          <w:b/>
          <w:bCs/>
          <w:iCs/>
          <w:sz w:val="20"/>
          <w:szCs w:val="20"/>
          <w:u w:val="single"/>
        </w:rPr>
        <w:t>Okoljske zahteve</w:t>
      </w:r>
    </w:p>
    <w:p w:rsidR="004A1839" w:rsidRDefault="004A1839" w:rsidP="004A1839">
      <w:pPr>
        <w:spacing w:line="280" w:lineRule="atLeast"/>
        <w:jc w:val="both"/>
        <w:rPr>
          <w:rFonts w:ascii="Helvetica" w:hAnsi="Helvetica"/>
          <w:b/>
          <w:bCs/>
          <w:iCs/>
          <w:sz w:val="20"/>
          <w:szCs w:val="20"/>
          <w:u w:val="single"/>
        </w:rPr>
      </w:pPr>
    </w:p>
    <w:p w:rsidR="004A1839" w:rsidRDefault="004A1839" w:rsidP="004A1839">
      <w:pPr>
        <w:spacing w:line="280" w:lineRule="atLeast"/>
        <w:jc w:val="both"/>
        <w:rPr>
          <w:rFonts w:ascii="Helvetica" w:hAnsi="Helvetica"/>
          <w:iCs/>
          <w:sz w:val="20"/>
          <w:szCs w:val="20"/>
        </w:rPr>
      </w:pPr>
      <w:r w:rsidRPr="00350DF4">
        <w:rPr>
          <w:rFonts w:ascii="Helvetica" w:hAnsi="Helvetica"/>
          <w:sz w:val="20"/>
          <w:szCs w:val="20"/>
        </w:rPr>
        <w:t>V zvezi s predmetnim javnim naročilom izjavljamo, da smo seznanjeni z določili Uredbe o zelenem javnem naročanju (</w:t>
      </w:r>
      <w:r w:rsidRPr="004B4D3C">
        <w:rPr>
          <w:rFonts w:ascii="Helvetica" w:hAnsi="Helvetica" w:cs="Calibri"/>
          <w:bCs/>
          <w:sz w:val="20"/>
          <w:szCs w:val="20"/>
          <w:lang w:val="en-US"/>
        </w:rPr>
        <w:t>Uradni list RS, št. 51/17</w:t>
      </w:r>
      <w:r>
        <w:rPr>
          <w:rFonts w:ascii="Helvetica" w:hAnsi="Helvetica" w:cs="Calibri"/>
          <w:bCs/>
          <w:sz w:val="20"/>
          <w:szCs w:val="20"/>
          <w:lang w:val="en-US"/>
        </w:rPr>
        <w:t>, 64/19, 121/21, 132/23 in 43/25</w:t>
      </w:r>
      <w:r w:rsidRPr="00350DF4">
        <w:rPr>
          <w:rFonts w:ascii="Helvetica" w:hAnsi="Helvetica"/>
          <w:sz w:val="20"/>
          <w:szCs w:val="20"/>
        </w:rPr>
        <w:t xml:space="preserve">) in </w:t>
      </w:r>
      <w:r w:rsidRPr="00350DF4">
        <w:rPr>
          <w:rFonts w:ascii="Helvetica" w:hAnsi="Helvetica"/>
          <w:iCs/>
          <w:sz w:val="20"/>
          <w:szCs w:val="20"/>
        </w:rPr>
        <w:t xml:space="preserve">da </w:t>
      </w:r>
      <w:r>
        <w:rPr>
          <w:rFonts w:ascii="Helvetica" w:hAnsi="Helvetica"/>
          <w:iCs/>
          <w:sz w:val="20"/>
          <w:szCs w:val="20"/>
        </w:rPr>
        <w:t xml:space="preserve">bomo </w:t>
      </w:r>
      <w:r w:rsidRPr="006D18FE">
        <w:rPr>
          <w:rFonts w:ascii="Helvetica" w:hAnsi="Helvetica"/>
          <w:iCs/>
          <w:sz w:val="20"/>
          <w:szCs w:val="20"/>
        </w:rPr>
        <w:t>dela izvajal</w:t>
      </w:r>
      <w:r>
        <w:rPr>
          <w:rFonts w:ascii="Helvetica" w:hAnsi="Helvetica"/>
          <w:iCs/>
          <w:sz w:val="20"/>
          <w:szCs w:val="20"/>
        </w:rPr>
        <w:t>i</w:t>
      </w:r>
      <w:r w:rsidRPr="006D18FE">
        <w:rPr>
          <w:rFonts w:ascii="Helvetica" w:hAnsi="Helvetica"/>
          <w:iCs/>
          <w:sz w:val="20"/>
          <w:szCs w:val="20"/>
        </w:rPr>
        <w:t xml:space="preserve"> v celoti v skladu z Uredbo o zelenem javnem naročanju</w:t>
      </w:r>
      <w:r>
        <w:rPr>
          <w:rFonts w:ascii="Helvetica" w:hAnsi="Helvetica"/>
          <w:iCs/>
          <w:sz w:val="20"/>
          <w:szCs w:val="20"/>
        </w:rPr>
        <w:t xml:space="preserve"> ter da čistila</w:t>
      </w:r>
      <w:r w:rsidRPr="006D18FE">
        <w:rPr>
          <w:rFonts w:ascii="Helvetica" w:hAnsi="Helvetica"/>
          <w:iCs/>
          <w:sz w:val="20"/>
          <w:szCs w:val="20"/>
        </w:rPr>
        <w:t xml:space="preserve"> v celoti izpolnjuje</w:t>
      </w:r>
      <w:r>
        <w:rPr>
          <w:rFonts w:ascii="Helvetica" w:hAnsi="Helvetica"/>
          <w:iCs/>
          <w:sz w:val="20"/>
          <w:szCs w:val="20"/>
        </w:rPr>
        <w:t>jo</w:t>
      </w:r>
      <w:r w:rsidRPr="006D18FE">
        <w:rPr>
          <w:rFonts w:ascii="Helvetica" w:hAnsi="Helvetica"/>
          <w:iCs/>
          <w:sz w:val="20"/>
          <w:szCs w:val="20"/>
        </w:rPr>
        <w:t xml:space="preserve"> zahteve iz Uredbe o zelenem javnem naročanju. </w:t>
      </w:r>
    </w:p>
    <w:p w:rsidR="004A1839" w:rsidRPr="00360F89" w:rsidRDefault="004A1839" w:rsidP="004A1839">
      <w:pPr>
        <w:spacing w:line="280" w:lineRule="atLeast"/>
        <w:jc w:val="both"/>
        <w:rPr>
          <w:rFonts w:ascii="Helvetica" w:hAnsi="Helvetica"/>
          <w:sz w:val="20"/>
          <w:szCs w:val="20"/>
          <w:highlight w:val="yellow"/>
        </w:rPr>
      </w:pPr>
    </w:p>
    <w:p w:rsidR="004A1839" w:rsidRPr="004A1839" w:rsidRDefault="004A1839" w:rsidP="004A1839">
      <w:pPr>
        <w:spacing w:line="280" w:lineRule="atLeast"/>
        <w:jc w:val="both"/>
        <w:rPr>
          <w:rFonts w:ascii="Helvetica" w:hAnsi="Helvetica"/>
          <w:sz w:val="20"/>
          <w:szCs w:val="20"/>
        </w:rPr>
      </w:pPr>
      <w:r w:rsidRPr="006F5B8F">
        <w:rPr>
          <w:rFonts w:ascii="Helvetica" w:hAnsi="Helvetica"/>
          <w:sz w:val="20"/>
          <w:szCs w:val="20"/>
        </w:rPr>
        <w:t xml:space="preserve">Pod kazensko in materialno odgovornostjo izjavljamo, da bomo pri </w:t>
      </w:r>
      <w:r>
        <w:rPr>
          <w:rFonts w:ascii="Helvetica" w:hAnsi="Helvetica"/>
          <w:sz w:val="20"/>
          <w:szCs w:val="20"/>
        </w:rPr>
        <w:t xml:space="preserve">izvajanju storitve čiščenja </w:t>
      </w:r>
      <w:r w:rsidRPr="000A6AFD">
        <w:rPr>
          <w:rFonts w:ascii="Helvetica" w:hAnsi="Helvetica"/>
          <w:sz w:val="20"/>
          <w:szCs w:val="20"/>
        </w:rPr>
        <w:t xml:space="preserve">upoštevali </w:t>
      </w:r>
      <w:r w:rsidRPr="000A6AFD">
        <w:rPr>
          <w:rFonts w:ascii="Helvetica" w:hAnsi="Helvetica"/>
          <w:iCs/>
          <w:sz w:val="20"/>
          <w:szCs w:val="20"/>
        </w:rPr>
        <w:t xml:space="preserve">zahteve naročnika iz </w:t>
      </w:r>
      <w:r w:rsidR="000B27AA">
        <w:rPr>
          <w:rFonts w:ascii="Helvetica" w:hAnsi="Helvetica"/>
          <w:iCs/>
          <w:sz w:val="20"/>
          <w:szCs w:val="20"/>
        </w:rPr>
        <w:t>tehničnih specifikacij</w:t>
      </w:r>
      <w:r w:rsidRPr="000A6AFD">
        <w:rPr>
          <w:rFonts w:ascii="Helvetica" w:hAnsi="Helvetica"/>
          <w:iCs/>
          <w:sz w:val="20"/>
          <w:szCs w:val="20"/>
        </w:rPr>
        <w:t xml:space="preserve">, </w:t>
      </w:r>
      <w:r w:rsidRPr="000A6AFD">
        <w:rPr>
          <w:rFonts w:ascii="Helvetica" w:hAnsi="Helvetica"/>
          <w:sz w:val="20"/>
          <w:szCs w:val="20"/>
        </w:rPr>
        <w:t>temeljne okoljske zahteve, kot jih določa Uredba</w:t>
      </w:r>
      <w:r>
        <w:rPr>
          <w:rFonts w:ascii="Helvetica" w:hAnsi="Helvetica"/>
          <w:sz w:val="20"/>
          <w:szCs w:val="20"/>
        </w:rPr>
        <w:t xml:space="preserve"> o zelenem javnem naročanju in </w:t>
      </w:r>
      <w:r w:rsidRPr="002D0FB6">
        <w:rPr>
          <w:rFonts w:ascii="Helvetica" w:hAnsi="Helvetica"/>
          <w:sz w:val="20"/>
          <w:szCs w:val="20"/>
        </w:rPr>
        <w:t>Primere okoljskih zahtev in meril ČISTILA, STORITVE ČIŠČENJA IN STO</w:t>
      </w:r>
      <w:r>
        <w:rPr>
          <w:rFonts w:ascii="Helvetica" w:hAnsi="Helvetica"/>
          <w:sz w:val="20"/>
          <w:szCs w:val="20"/>
        </w:rPr>
        <w:t>RITVE PRANJA PERILA, Verzija 3.0, september 2025</w:t>
      </w:r>
      <w:r w:rsidRPr="004A1839">
        <w:rPr>
          <w:rFonts w:ascii="Helvetica" w:hAnsi="Helvetica"/>
          <w:sz w:val="20"/>
          <w:szCs w:val="20"/>
        </w:rPr>
        <w:t>.</w:t>
      </w:r>
      <w:r w:rsidRPr="002D0FB6">
        <w:rPr>
          <w:rFonts w:ascii="Helvetica" w:hAnsi="Helvetica"/>
          <w:sz w:val="20"/>
          <w:szCs w:val="20"/>
          <w:vertAlign w:val="superscript"/>
        </w:rPr>
        <w:footnoteReference w:id="2"/>
      </w:r>
    </w:p>
    <w:p w:rsidR="004A1839" w:rsidRDefault="004A1839" w:rsidP="004A1839">
      <w:pPr>
        <w:spacing w:line="280" w:lineRule="atLeast"/>
        <w:jc w:val="both"/>
        <w:rPr>
          <w:rFonts w:ascii="Helvetica" w:hAnsi="Helvetica"/>
          <w:b/>
          <w:bCs/>
          <w:iCs/>
          <w:sz w:val="20"/>
          <w:szCs w:val="20"/>
          <w:u w:val="single"/>
        </w:rPr>
      </w:pPr>
    </w:p>
    <w:p w:rsidR="005773F8" w:rsidRPr="005773F8" w:rsidRDefault="005773F8" w:rsidP="005773F8">
      <w:pPr>
        <w:spacing w:line="280" w:lineRule="atLeast"/>
        <w:jc w:val="both"/>
        <w:rPr>
          <w:rFonts w:ascii="Helvetica" w:hAnsi="Helvetica"/>
          <w:bCs/>
          <w:iCs/>
          <w:sz w:val="20"/>
          <w:szCs w:val="20"/>
          <w:lang w:val="en-US"/>
        </w:rPr>
      </w:pPr>
      <w:r w:rsidRPr="005773F8">
        <w:rPr>
          <w:rFonts w:ascii="Helvetica" w:hAnsi="Helvetica"/>
          <w:bCs/>
          <w:iCs/>
          <w:sz w:val="20"/>
          <w:szCs w:val="20"/>
          <w:lang w:val="en-US"/>
        </w:rPr>
        <w:t xml:space="preserve">Naročnik si pridržuje pravico, da tako po prejemu ponudbe kot tudi v času izvajanja naročila od </w:t>
      </w:r>
      <w:r w:rsidR="00F5129C">
        <w:rPr>
          <w:rFonts w:ascii="Helvetica" w:hAnsi="Helvetica"/>
          <w:bCs/>
          <w:iCs/>
          <w:sz w:val="20"/>
          <w:szCs w:val="20"/>
          <w:lang w:val="en-US"/>
        </w:rPr>
        <w:t>izvajalca</w:t>
      </w:r>
      <w:r w:rsidRPr="005773F8">
        <w:rPr>
          <w:rFonts w:ascii="Helvetica" w:hAnsi="Helvetica"/>
          <w:bCs/>
          <w:iCs/>
          <w:sz w:val="20"/>
          <w:szCs w:val="20"/>
          <w:lang w:val="en-US"/>
        </w:rPr>
        <w:t xml:space="preserve"> zahteva, da za vsak artikel, za katerega se zahteva izpolnjevanje okoljskih zahtev, poleg izjave predloži tudi druga dokazila v skladu z Uredbo o zelenem javnem naročanju (certifikate, tehnične liste in varnostne liste v slovenskem jeziku, jasna navodila za doziranje v slovenskem jeziku ipd.). </w:t>
      </w:r>
    </w:p>
    <w:p w:rsidR="005773F8" w:rsidRPr="006D18FE" w:rsidRDefault="005773F8" w:rsidP="004A1839">
      <w:pPr>
        <w:spacing w:line="280" w:lineRule="atLeast"/>
        <w:jc w:val="both"/>
        <w:rPr>
          <w:rFonts w:ascii="Helvetica" w:hAnsi="Helvetica"/>
          <w:b/>
          <w:bCs/>
          <w:iCs/>
          <w:sz w:val="20"/>
          <w:szCs w:val="20"/>
          <w:u w:val="single"/>
        </w:rPr>
      </w:pPr>
    </w:p>
    <w:p w:rsidR="004A1839" w:rsidRDefault="004A1839" w:rsidP="004A1839">
      <w:pPr>
        <w:spacing w:line="280" w:lineRule="atLeast"/>
        <w:jc w:val="both"/>
        <w:rPr>
          <w:rFonts w:ascii="Helvetica" w:hAnsi="Helvetica"/>
          <w:bCs/>
          <w:iCs/>
          <w:sz w:val="20"/>
          <w:szCs w:val="20"/>
        </w:rPr>
      </w:pPr>
      <w:r w:rsidRPr="006D18FE">
        <w:rPr>
          <w:rFonts w:ascii="Helvetica" w:hAnsi="Helvetica"/>
          <w:bCs/>
          <w:iCs/>
          <w:sz w:val="20"/>
          <w:szCs w:val="20"/>
        </w:rPr>
        <w:t>Pri vsakem čistilu, za katerega se zahteva izpolnjevanje okoljskih zahtev, in ki ga bo</w:t>
      </w:r>
      <w:r>
        <w:rPr>
          <w:rFonts w:ascii="Helvetica" w:hAnsi="Helvetica"/>
          <w:bCs/>
          <w:iCs/>
          <w:sz w:val="20"/>
          <w:szCs w:val="20"/>
        </w:rPr>
        <w:t>mo</w:t>
      </w:r>
      <w:r w:rsidRPr="006D18FE">
        <w:rPr>
          <w:rFonts w:ascii="Helvetica" w:hAnsi="Helvetica"/>
          <w:bCs/>
          <w:iCs/>
          <w:sz w:val="20"/>
          <w:szCs w:val="20"/>
        </w:rPr>
        <w:t xml:space="preserve"> ponudil</w:t>
      </w:r>
      <w:r>
        <w:rPr>
          <w:rFonts w:ascii="Helvetica" w:hAnsi="Helvetica"/>
          <w:bCs/>
          <w:iCs/>
          <w:sz w:val="20"/>
          <w:szCs w:val="20"/>
        </w:rPr>
        <w:t>i</w:t>
      </w:r>
      <w:r w:rsidRPr="006D18FE">
        <w:rPr>
          <w:rFonts w:ascii="Helvetica" w:hAnsi="Helvetica"/>
          <w:bCs/>
          <w:iCs/>
          <w:sz w:val="20"/>
          <w:szCs w:val="20"/>
        </w:rPr>
        <w:t>, bo</w:t>
      </w:r>
      <w:r>
        <w:rPr>
          <w:rFonts w:ascii="Helvetica" w:hAnsi="Helvetica"/>
          <w:bCs/>
          <w:iCs/>
          <w:sz w:val="20"/>
          <w:szCs w:val="20"/>
        </w:rPr>
        <w:t>mo</w:t>
      </w:r>
      <w:r w:rsidRPr="006D18FE">
        <w:rPr>
          <w:rFonts w:ascii="Helvetica" w:hAnsi="Helvetica"/>
          <w:bCs/>
          <w:iCs/>
          <w:sz w:val="20"/>
          <w:szCs w:val="20"/>
        </w:rPr>
        <w:t xml:space="preserve"> najkasneje v dveh delovnih dneh od pre</w:t>
      </w:r>
      <w:r>
        <w:rPr>
          <w:rFonts w:ascii="Helvetica" w:hAnsi="Helvetica"/>
          <w:bCs/>
          <w:iCs/>
          <w:sz w:val="20"/>
          <w:szCs w:val="20"/>
        </w:rPr>
        <w:t>jema poziva naročnika dostavili</w:t>
      </w:r>
      <w:r w:rsidRPr="006D18FE">
        <w:rPr>
          <w:rFonts w:ascii="Helvetica" w:hAnsi="Helvetica"/>
          <w:bCs/>
          <w:iCs/>
          <w:sz w:val="20"/>
          <w:szCs w:val="20"/>
        </w:rPr>
        <w:t xml:space="preserve"> zahtevano dokazilo, če bo naročnik to zahteval. </w:t>
      </w:r>
    </w:p>
    <w:p w:rsidR="004A1839" w:rsidRDefault="004A1839" w:rsidP="00F906F0">
      <w:pPr>
        <w:spacing w:line="280" w:lineRule="atLeast"/>
        <w:jc w:val="both"/>
        <w:rPr>
          <w:rFonts w:ascii="Helvetica" w:hAnsi="Helvetica"/>
          <w:bCs/>
          <w:iCs/>
          <w:sz w:val="20"/>
          <w:szCs w:val="20"/>
        </w:rPr>
      </w:pPr>
    </w:p>
    <w:p w:rsidR="00F906F0" w:rsidRPr="00F906F0" w:rsidRDefault="00751356" w:rsidP="00F906F0">
      <w:pPr>
        <w:spacing w:line="280" w:lineRule="atLeast"/>
        <w:jc w:val="both"/>
        <w:rPr>
          <w:rFonts w:ascii="Helvetica" w:hAnsi="Helvetica"/>
          <w:bCs/>
          <w:iCs/>
          <w:sz w:val="20"/>
          <w:szCs w:val="20"/>
        </w:rPr>
      </w:pPr>
      <w:r>
        <w:rPr>
          <w:rFonts w:ascii="Helvetica" w:hAnsi="Helvetica"/>
          <w:bCs/>
          <w:iCs/>
          <w:sz w:val="20"/>
          <w:szCs w:val="20"/>
        </w:rPr>
        <w:t>Dne:</w:t>
      </w:r>
      <w:r w:rsidR="00F906F0" w:rsidRPr="00F906F0">
        <w:rPr>
          <w:rFonts w:ascii="Helvetica" w:hAnsi="Helvetica"/>
          <w:bCs/>
          <w:iCs/>
          <w:sz w:val="20"/>
          <w:szCs w:val="20"/>
        </w:rPr>
        <w:tab/>
      </w:r>
      <w:permStart w:id="320077933" w:edGrp="everyone"/>
      <w:r w:rsidR="00F906F0" w:rsidRPr="00F906F0">
        <w:rPr>
          <w:rFonts w:ascii="Helvetica" w:hAnsi="Helvetica"/>
          <w:sz w:val="20"/>
          <w:szCs w:val="20"/>
        </w:rPr>
        <w:fldChar w:fldCharType="begin">
          <w:ffData>
            <w:name w:val="Besedilo4"/>
            <w:enabled/>
            <w:calcOnExit w:val="0"/>
            <w:textInput/>
          </w:ffData>
        </w:fldChar>
      </w:r>
      <w:r w:rsidR="00F906F0" w:rsidRPr="00F906F0">
        <w:rPr>
          <w:rFonts w:ascii="Helvetica" w:hAnsi="Helvetica"/>
          <w:sz w:val="20"/>
          <w:szCs w:val="20"/>
        </w:rPr>
        <w:instrText xml:space="preserve"> FORMTEXT </w:instrText>
      </w:r>
      <w:r w:rsidR="00F906F0" w:rsidRPr="00F906F0">
        <w:rPr>
          <w:rFonts w:ascii="Helvetica" w:hAnsi="Helvetica"/>
          <w:sz w:val="20"/>
          <w:szCs w:val="20"/>
        </w:rPr>
      </w:r>
      <w:r w:rsidR="00F906F0" w:rsidRPr="00F906F0">
        <w:rPr>
          <w:rFonts w:ascii="Helvetica" w:hAnsi="Helvetica"/>
          <w:sz w:val="20"/>
          <w:szCs w:val="20"/>
        </w:rPr>
        <w:fldChar w:fldCharType="separate"/>
      </w:r>
      <w:r w:rsidR="00176EBF">
        <w:rPr>
          <w:rFonts w:ascii="Helvetica" w:hAnsi="Helvetica"/>
          <w:sz w:val="20"/>
          <w:szCs w:val="20"/>
        </w:rPr>
        <w:t> </w:t>
      </w:r>
      <w:r w:rsidR="00176EBF">
        <w:rPr>
          <w:rFonts w:ascii="Helvetica" w:hAnsi="Helvetica"/>
          <w:sz w:val="20"/>
          <w:szCs w:val="20"/>
        </w:rPr>
        <w:t> </w:t>
      </w:r>
      <w:r w:rsidR="00176EBF">
        <w:rPr>
          <w:rFonts w:ascii="Helvetica" w:hAnsi="Helvetica"/>
          <w:sz w:val="20"/>
          <w:szCs w:val="20"/>
        </w:rPr>
        <w:t> </w:t>
      </w:r>
      <w:r w:rsidR="00176EBF">
        <w:rPr>
          <w:rFonts w:ascii="Helvetica" w:hAnsi="Helvetica"/>
          <w:sz w:val="20"/>
          <w:szCs w:val="20"/>
        </w:rPr>
        <w:t> </w:t>
      </w:r>
      <w:r w:rsidR="00176EBF">
        <w:rPr>
          <w:rFonts w:ascii="Helvetica" w:hAnsi="Helvetica"/>
          <w:sz w:val="20"/>
          <w:szCs w:val="20"/>
        </w:rPr>
        <w:t> </w:t>
      </w:r>
      <w:r w:rsidR="00F906F0" w:rsidRPr="00F906F0">
        <w:rPr>
          <w:rFonts w:ascii="Helvetica" w:hAnsi="Helvetica"/>
          <w:sz w:val="20"/>
          <w:szCs w:val="20"/>
        </w:rPr>
        <w:fldChar w:fldCharType="end"/>
      </w:r>
      <w:permEnd w:id="320077933"/>
      <w:r w:rsidR="00F906F0" w:rsidRPr="00F906F0">
        <w:rPr>
          <w:rFonts w:ascii="Helvetica" w:hAnsi="Helvetica"/>
          <w:bCs/>
          <w:iCs/>
          <w:sz w:val="20"/>
          <w:szCs w:val="20"/>
        </w:rPr>
        <w:tab/>
      </w:r>
      <w:r w:rsidR="00F906F0" w:rsidRPr="00F906F0">
        <w:rPr>
          <w:rFonts w:ascii="Helvetica" w:hAnsi="Helvetica"/>
          <w:bCs/>
          <w:iCs/>
          <w:sz w:val="20"/>
          <w:szCs w:val="20"/>
        </w:rPr>
        <w:tab/>
      </w:r>
      <w:r w:rsidR="00F906F0" w:rsidRPr="00F906F0">
        <w:rPr>
          <w:rFonts w:ascii="Helvetica" w:hAnsi="Helvetica"/>
          <w:bCs/>
          <w:iCs/>
          <w:sz w:val="20"/>
          <w:szCs w:val="20"/>
        </w:rPr>
        <w:tab/>
        <w:t xml:space="preserve">             </w:t>
      </w:r>
      <w:r w:rsidR="00F906F0" w:rsidRPr="00F906F0">
        <w:rPr>
          <w:rFonts w:ascii="Helvetica" w:hAnsi="Helvetica"/>
          <w:bCs/>
          <w:iCs/>
          <w:sz w:val="20"/>
          <w:szCs w:val="20"/>
        </w:rPr>
        <w:tab/>
      </w:r>
      <w:r w:rsidR="00F906F0" w:rsidRPr="00F906F0">
        <w:rPr>
          <w:rFonts w:ascii="Helvetica" w:hAnsi="Helvetica"/>
          <w:bCs/>
          <w:iCs/>
          <w:sz w:val="20"/>
          <w:szCs w:val="20"/>
        </w:rPr>
        <w:tab/>
        <w:t xml:space="preserve">             Žig in podpis ponudnika</w:t>
      </w:r>
    </w:p>
    <w:p w:rsidR="0068013D" w:rsidRPr="00845F34" w:rsidRDefault="00F91159" w:rsidP="00845F34">
      <w:pPr>
        <w:spacing w:line="280" w:lineRule="atLeast"/>
        <w:ind w:left="4956" w:firstLine="708"/>
        <w:jc w:val="both"/>
        <w:rPr>
          <w:rFonts w:ascii="Helvetica" w:hAnsi="Helvetica"/>
          <w:bCs/>
          <w:iCs/>
          <w:sz w:val="20"/>
          <w:szCs w:val="20"/>
        </w:rPr>
      </w:pPr>
      <w:r>
        <w:rPr>
          <w:rFonts w:ascii="Helvetica" w:hAnsi="Helvetica"/>
          <w:bCs/>
          <w:iCs/>
          <w:sz w:val="20"/>
          <w:szCs w:val="20"/>
        </w:rPr>
        <w:t>___________________</w:t>
      </w:r>
    </w:p>
    <w:p w:rsidR="00BA39C4" w:rsidRDefault="00BA39C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751356" w:rsidRDefault="00751356"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3266D3" w:rsidRDefault="003266D3" w:rsidP="00BA39C4">
      <w:pPr>
        <w:spacing w:line="280" w:lineRule="atLeast"/>
        <w:jc w:val="both"/>
        <w:rPr>
          <w:rFonts w:ascii="Helvetica" w:hAnsi="Helvetica" w:cs="Arial"/>
          <w:b/>
          <w:iCs/>
          <w:sz w:val="22"/>
          <w:szCs w:val="22"/>
          <w:lang w:val="en-US"/>
        </w:rPr>
      </w:pPr>
    </w:p>
    <w:p w:rsidR="00505D04" w:rsidRDefault="00505D04" w:rsidP="00BA39C4">
      <w:pPr>
        <w:spacing w:line="280" w:lineRule="atLeast"/>
        <w:jc w:val="both"/>
        <w:rPr>
          <w:rFonts w:ascii="Helvetica" w:hAnsi="Helvetica" w:cs="Arial"/>
          <w:b/>
          <w:iCs/>
          <w:sz w:val="22"/>
          <w:szCs w:val="22"/>
          <w:lang w:val="en-US"/>
        </w:rPr>
      </w:pPr>
    </w:p>
    <w:p w:rsidR="005773F8" w:rsidRDefault="005773F8" w:rsidP="00BA39C4">
      <w:pPr>
        <w:spacing w:line="280" w:lineRule="atLeast"/>
        <w:jc w:val="both"/>
        <w:rPr>
          <w:rFonts w:ascii="Helvetica" w:hAnsi="Helvetica" w:cs="Arial"/>
          <w:b/>
          <w:iCs/>
          <w:sz w:val="22"/>
          <w:szCs w:val="22"/>
          <w:lang w:val="en-US"/>
        </w:rPr>
      </w:pPr>
    </w:p>
    <w:p w:rsidR="00BA39C4" w:rsidRPr="00AC586D" w:rsidRDefault="00BA39C4" w:rsidP="0068013D">
      <w:pPr>
        <w:widowControl w:val="0"/>
        <w:spacing w:line="280" w:lineRule="atLeast"/>
        <w:ind w:left="7788"/>
        <w:jc w:val="both"/>
        <w:rPr>
          <w:rFonts w:ascii="Helvetica" w:hAnsi="Helvetica" w:cs="Calibri"/>
          <w:iCs/>
          <w:sz w:val="20"/>
          <w:szCs w:val="20"/>
        </w:rPr>
      </w:pPr>
      <w:r>
        <w:rPr>
          <w:rFonts w:ascii="Helvetica" w:hAnsi="Helvetica" w:cs="Calibri"/>
          <w:iCs/>
          <w:sz w:val="20"/>
          <w:szCs w:val="20"/>
        </w:rPr>
        <w:t xml:space="preserve">           </w:t>
      </w:r>
      <w:r w:rsidRPr="00AC586D">
        <w:rPr>
          <w:rFonts w:ascii="Helvetica" w:hAnsi="Helvetica" w:cs="Calibri"/>
          <w:iCs/>
          <w:sz w:val="20"/>
          <w:szCs w:val="20"/>
        </w:rPr>
        <w:t>OBR-</w:t>
      </w:r>
      <w:r>
        <w:rPr>
          <w:rFonts w:ascii="Helvetica" w:hAnsi="Helvetica" w:cs="Calibri"/>
          <w:iCs/>
          <w:sz w:val="20"/>
          <w:szCs w:val="20"/>
        </w:rPr>
        <w:t>7</w:t>
      </w:r>
    </w:p>
    <w:p w:rsidR="0068013D" w:rsidRDefault="0068013D" w:rsidP="00322F51">
      <w:pPr>
        <w:spacing w:line="280" w:lineRule="atLeast"/>
        <w:jc w:val="both"/>
        <w:rPr>
          <w:rFonts w:ascii="Helvetica" w:hAnsi="Helvetica" w:cs="Arial"/>
          <w:b/>
          <w:sz w:val="22"/>
          <w:szCs w:val="22"/>
        </w:rPr>
      </w:pPr>
    </w:p>
    <w:p w:rsidR="00524A17" w:rsidRPr="00F85BE2" w:rsidRDefault="00524A17" w:rsidP="00524A17">
      <w:pPr>
        <w:ind w:left="7200" w:firstLine="720"/>
        <w:rPr>
          <w:rFonts w:ascii="Helvetica" w:hAnsi="Helvetica" w:cs="Arial"/>
          <w:sz w:val="20"/>
          <w:szCs w:val="20"/>
        </w:rPr>
      </w:pPr>
    </w:p>
    <w:p w:rsidR="00524A17" w:rsidRPr="00F85BE2" w:rsidRDefault="00524A17" w:rsidP="00524A17">
      <w:pPr>
        <w:jc w:val="center"/>
        <w:rPr>
          <w:rFonts w:ascii="Helvetica" w:hAnsi="Helvetica" w:cs="Arial"/>
          <w:sz w:val="20"/>
          <w:szCs w:val="20"/>
        </w:rPr>
      </w:pPr>
      <w:r w:rsidRPr="00F85BE2">
        <w:rPr>
          <w:rFonts w:ascii="Helvetica" w:hAnsi="Helvetica" w:cs="Arial"/>
          <w:b/>
          <w:sz w:val="20"/>
          <w:szCs w:val="20"/>
        </w:rPr>
        <w:t>IZJAVA O UDELEŽBI FIZIČNIH IN PRAVNIH OSEB V LASTNIŠTVU PONUDNIKA</w:t>
      </w:r>
    </w:p>
    <w:p w:rsidR="00524A17" w:rsidRPr="00F85BE2" w:rsidRDefault="00524A17" w:rsidP="00524A17">
      <w:pPr>
        <w:rPr>
          <w:rFonts w:ascii="Helvetica" w:hAnsi="Helvetica" w:cs="Arial"/>
          <w:sz w:val="20"/>
          <w:szCs w:val="20"/>
        </w:rPr>
      </w:pPr>
    </w:p>
    <w:p w:rsidR="00160F69" w:rsidRPr="00025BBB" w:rsidRDefault="00160F69" w:rsidP="00160F69">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Zaradi namena iz šestega odstavka 14. člena Zakona o integriteti in preprečevanju korupcije (Uradni list RS, št. 69/11 s spremembami in dopolnitvami), t.j. zaradi zagotovitve transparentnosti posla in preprečitve korupcijskih tveganj pri sklepanju pravnih poslov, kot zakoniti zastopnik ponudnika v postopku javnega naročanja podajam naslednjo</w:t>
      </w:r>
    </w:p>
    <w:p w:rsidR="00160F69" w:rsidRPr="00025BBB" w:rsidRDefault="00160F69" w:rsidP="00160F69">
      <w:pPr>
        <w:spacing w:line="280" w:lineRule="atLeast"/>
        <w:jc w:val="both"/>
        <w:rPr>
          <w:rFonts w:ascii="Helvetica" w:hAnsi="Helvetica" w:cs="Arial"/>
          <w:sz w:val="20"/>
          <w:szCs w:val="20"/>
          <w:lang w:eastAsia="sl-SI"/>
        </w:rPr>
      </w:pPr>
    </w:p>
    <w:p w:rsidR="00160F69" w:rsidRPr="00025BBB" w:rsidRDefault="00160F69" w:rsidP="00160F69">
      <w:pPr>
        <w:spacing w:line="280" w:lineRule="atLeast"/>
        <w:jc w:val="center"/>
        <w:rPr>
          <w:rFonts w:ascii="Helvetica" w:hAnsi="Helvetica" w:cs="Arial"/>
          <w:b/>
          <w:sz w:val="20"/>
          <w:szCs w:val="20"/>
          <w:lang w:eastAsia="sl-SI"/>
        </w:rPr>
      </w:pPr>
      <w:r w:rsidRPr="00025BBB">
        <w:rPr>
          <w:rFonts w:ascii="Helvetica" w:hAnsi="Helvetica" w:cs="Arial"/>
          <w:b/>
          <w:sz w:val="20"/>
          <w:szCs w:val="20"/>
          <w:lang w:eastAsia="sl-SI"/>
        </w:rPr>
        <w:t>IZJAVO O UDELEŽBI FIZIČNIH IN PRAVNIH OSEB V LASTNIŠTVU PONUDNIKA</w:t>
      </w:r>
    </w:p>
    <w:p w:rsidR="00160F69" w:rsidRPr="00025BBB" w:rsidRDefault="00160F69" w:rsidP="00160F69">
      <w:pPr>
        <w:spacing w:line="280" w:lineRule="atLeast"/>
        <w:jc w:val="both"/>
        <w:rPr>
          <w:rFonts w:ascii="Helvetica" w:hAnsi="Helvetica" w:cs="Arial"/>
          <w:b/>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14"/>
        <w:gridCol w:w="6346"/>
      </w:tblGrid>
      <w:tr w:rsidR="00160F69" w:rsidRPr="00025BBB" w:rsidTr="006A048A">
        <w:trPr>
          <w:trHeight w:val="20"/>
          <w:jc w:val="center"/>
        </w:trPr>
        <w:tc>
          <w:tcPr>
            <w:tcW w:w="5000" w:type="pct"/>
            <w:gridSpan w:val="2"/>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Javno naročilo</w:t>
            </w:r>
          </w:p>
        </w:tc>
      </w:tr>
      <w:tr w:rsidR="00160F69" w:rsidRPr="00025BBB" w:rsidTr="006A048A">
        <w:trPr>
          <w:trHeight w:val="20"/>
          <w:jc w:val="center"/>
        </w:trPr>
        <w:tc>
          <w:tcPr>
            <w:tcW w:w="1498"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Naročnik</w:t>
            </w:r>
          </w:p>
        </w:tc>
        <w:tc>
          <w:tcPr>
            <w:tcW w:w="3502" w:type="pct"/>
            <w:shd w:val="clear" w:color="auto" w:fill="auto"/>
            <w:vAlign w:val="center"/>
          </w:tcPr>
          <w:p w:rsidR="00160F69" w:rsidRPr="00160F69" w:rsidRDefault="00160F69" w:rsidP="006A048A">
            <w:pPr>
              <w:spacing w:line="280" w:lineRule="atLeast"/>
              <w:jc w:val="both"/>
              <w:rPr>
                <w:rFonts w:ascii="Helvetica" w:hAnsi="Helvetica" w:cs="Calibri"/>
                <w:b/>
                <w:bCs/>
                <w:sz w:val="20"/>
              </w:rPr>
            </w:pPr>
            <w:r w:rsidRPr="00160F69">
              <w:rPr>
                <w:rFonts w:ascii="Helvetica" w:hAnsi="Helvetica" w:cs="Calibri"/>
                <w:b/>
                <w:bCs/>
                <w:sz w:val="20"/>
              </w:rPr>
              <w:t>GIMNAZIJA POLJANE</w:t>
            </w:r>
          </w:p>
          <w:p w:rsidR="00160F69" w:rsidRPr="00160F69" w:rsidRDefault="00160F69" w:rsidP="006A048A">
            <w:pPr>
              <w:spacing w:line="280" w:lineRule="atLeast"/>
              <w:jc w:val="both"/>
              <w:rPr>
                <w:rFonts w:ascii="Helvetica" w:hAnsi="Helvetica" w:cs="Calibri"/>
                <w:b/>
                <w:bCs/>
                <w:sz w:val="20"/>
              </w:rPr>
            </w:pPr>
            <w:r w:rsidRPr="00160F69">
              <w:rPr>
                <w:rFonts w:ascii="Helvetica" w:hAnsi="Helvetica" w:cs="Calibri"/>
                <w:b/>
                <w:bCs/>
                <w:sz w:val="20"/>
              </w:rPr>
              <w:t>STROSSMAYERJEVA ULICA 1</w:t>
            </w:r>
          </w:p>
          <w:p w:rsidR="00160F69" w:rsidRPr="00025BBB" w:rsidRDefault="00160F69" w:rsidP="006A048A">
            <w:pPr>
              <w:spacing w:line="280" w:lineRule="atLeast"/>
              <w:jc w:val="both"/>
              <w:rPr>
                <w:rFonts w:ascii="Helvetica" w:hAnsi="Helvetica" w:cs="Arial"/>
                <w:b/>
                <w:sz w:val="20"/>
                <w:szCs w:val="20"/>
                <w:lang w:eastAsia="sl-SI"/>
              </w:rPr>
            </w:pPr>
            <w:r w:rsidRPr="00160F69">
              <w:rPr>
                <w:rFonts w:ascii="Helvetica" w:hAnsi="Helvetica" w:cs="Calibri"/>
                <w:b/>
                <w:bCs/>
                <w:sz w:val="20"/>
              </w:rPr>
              <w:t>1000 LJUBLJANA</w:t>
            </w:r>
          </w:p>
        </w:tc>
      </w:tr>
      <w:tr w:rsidR="00160F69" w:rsidRPr="00025BBB" w:rsidTr="006A048A">
        <w:trPr>
          <w:trHeight w:val="20"/>
          <w:jc w:val="center"/>
        </w:trPr>
        <w:tc>
          <w:tcPr>
            <w:tcW w:w="1498"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Oznaka javnega naročila</w:t>
            </w:r>
          </w:p>
        </w:tc>
        <w:tc>
          <w:tcPr>
            <w:tcW w:w="3502" w:type="pct"/>
            <w:shd w:val="clear" w:color="auto" w:fill="auto"/>
            <w:vAlign w:val="center"/>
          </w:tcPr>
          <w:p w:rsidR="00160F69" w:rsidRPr="00025BBB" w:rsidRDefault="00FE38B3" w:rsidP="006A048A">
            <w:pPr>
              <w:spacing w:line="280" w:lineRule="atLeast"/>
              <w:jc w:val="both"/>
              <w:rPr>
                <w:rFonts w:ascii="Helvetica" w:hAnsi="Helvetica" w:cs="Arial"/>
                <w:sz w:val="20"/>
                <w:szCs w:val="20"/>
              </w:rPr>
            </w:pPr>
            <w:r>
              <w:rPr>
                <w:rFonts w:ascii="Helvetica" w:hAnsi="Helvetica" w:cs="Arial"/>
                <w:sz w:val="20"/>
                <w:szCs w:val="20"/>
              </w:rPr>
              <w:t>430-3</w:t>
            </w:r>
            <w:r w:rsidR="00160F69">
              <w:rPr>
                <w:rFonts w:ascii="Helvetica" w:hAnsi="Helvetica" w:cs="Arial"/>
                <w:sz w:val="20"/>
                <w:szCs w:val="20"/>
              </w:rPr>
              <w:t>/2026</w:t>
            </w:r>
          </w:p>
        </w:tc>
      </w:tr>
      <w:tr w:rsidR="00160F69" w:rsidRPr="00025BBB" w:rsidTr="006A048A">
        <w:trPr>
          <w:trHeight w:val="20"/>
          <w:jc w:val="center"/>
        </w:trPr>
        <w:tc>
          <w:tcPr>
            <w:tcW w:w="1498"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Predmet javnega naročila</w:t>
            </w:r>
          </w:p>
        </w:tc>
        <w:tc>
          <w:tcPr>
            <w:tcW w:w="3502" w:type="pct"/>
            <w:shd w:val="clear" w:color="auto" w:fill="auto"/>
            <w:vAlign w:val="center"/>
          </w:tcPr>
          <w:p w:rsidR="00160F69" w:rsidRPr="00160F69" w:rsidRDefault="00160F69" w:rsidP="00160F69">
            <w:pPr>
              <w:spacing w:line="280" w:lineRule="atLeast"/>
              <w:contextualSpacing/>
              <w:jc w:val="both"/>
              <w:rPr>
                <w:rFonts w:ascii="Helvetica" w:hAnsi="Helvetica" w:cs="Arial"/>
                <w:b/>
                <w:bCs/>
                <w:sz w:val="20"/>
                <w:szCs w:val="20"/>
                <w:lang w:val="sk-SK"/>
              </w:rPr>
            </w:pPr>
            <w:r w:rsidRPr="00025BBB">
              <w:rPr>
                <w:rFonts w:ascii="Helvetica" w:hAnsi="Helvetica" w:cs="Arial"/>
                <w:b/>
                <w:bCs/>
                <w:sz w:val="20"/>
                <w:szCs w:val="20"/>
              </w:rPr>
              <w:t>OKOLJU PRIJAZNE STORITVE ČIŠČENJA</w:t>
            </w:r>
            <w:r>
              <w:rPr>
                <w:rFonts w:ascii="Helvetica" w:hAnsi="Helvetica" w:cs="Arial"/>
                <w:b/>
                <w:bCs/>
                <w:sz w:val="20"/>
                <w:szCs w:val="20"/>
              </w:rPr>
              <w:t xml:space="preserve"> </w:t>
            </w:r>
            <w:r w:rsidRPr="00160F69">
              <w:rPr>
                <w:rFonts w:ascii="Helvetica" w:hAnsi="Helvetica" w:cs="Arial"/>
                <w:b/>
                <w:bCs/>
                <w:sz w:val="20"/>
                <w:szCs w:val="20"/>
                <w:lang w:val="sk-SK"/>
              </w:rPr>
              <w:t xml:space="preserve">ŠOLSKIH </w:t>
            </w:r>
          </w:p>
          <w:p w:rsidR="00160F69" w:rsidRPr="00160F69" w:rsidRDefault="00160F69" w:rsidP="006A048A">
            <w:pPr>
              <w:spacing w:line="280" w:lineRule="atLeast"/>
              <w:contextualSpacing/>
              <w:jc w:val="both"/>
              <w:rPr>
                <w:rFonts w:ascii="Helvetica" w:hAnsi="Helvetica" w:cs="Arial"/>
                <w:b/>
                <w:bCs/>
                <w:sz w:val="20"/>
                <w:szCs w:val="20"/>
                <w:lang w:val="sk-SK"/>
              </w:rPr>
            </w:pPr>
            <w:r>
              <w:rPr>
                <w:rFonts w:ascii="Helvetica" w:hAnsi="Helvetica" w:cs="Arial"/>
                <w:b/>
                <w:bCs/>
                <w:sz w:val="20"/>
                <w:szCs w:val="20"/>
                <w:lang w:val="sk-SK"/>
              </w:rPr>
              <w:t>PROSTOROV Z OKOLICO</w:t>
            </w:r>
          </w:p>
        </w:tc>
      </w:tr>
      <w:tr w:rsidR="00160F69" w:rsidRPr="00025BBB" w:rsidTr="006A048A">
        <w:trPr>
          <w:trHeight w:val="20"/>
          <w:jc w:val="center"/>
        </w:trPr>
        <w:tc>
          <w:tcPr>
            <w:tcW w:w="5000" w:type="pct"/>
            <w:gridSpan w:val="2"/>
            <w:shd w:val="clear" w:color="auto" w:fill="auto"/>
            <w:vAlign w:val="center"/>
          </w:tcPr>
          <w:p w:rsidR="00160F69" w:rsidRPr="00025BBB" w:rsidRDefault="00160F69" w:rsidP="006A048A">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Podatki o ponudniku </w:t>
            </w:r>
            <w:r w:rsidRPr="00025BBB">
              <w:rPr>
                <w:rFonts w:ascii="Helvetica" w:hAnsi="Helvetica" w:cs="Arial"/>
                <w:b/>
                <w:sz w:val="20"/>
                <w:szCs w:val="20"/>
              </w:rPr>
              <w:t xml:space="preserve">(pravna oseba, podjetnik, društvo ali drug pravni subjekt, ki nastopa v postopku javnega naročanja): </w:t>
            </w:r>
          </w:p>
        </w:tc>
      </w:tr>
      <w:tr w:rsidR="00160F69" w:rsidRPr="00025BBB" w:rsidTr="006A048A">
        <w:trPr>
          <w:trHeight w:val="20"/>
          <w:jc w:val="center"/>
        </w:trPr>
        <w:tc>
          <w:tcPr>
            <w:tcW w:w="1498"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Firma ponudnika</w:t>
            </w:r>
          </w:p>
        </w:tc>
        <w:permStart w:id="203360980" w:edGrp="everyone"/>
        <w:tc>
          <w:tcPr>
            <w:tcW w:w="350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03360980"/>
          </w:p>
        </w:tc>
      </w:tr>
      <w:tr w:rsidR="00160F69" w:rsidRPr="00025BBB" w:rsidTr="006A048A">
        <w:trPr>
          <w:trHeight w:val="20"/>
          <w:jc w:val="center"/>
        </w:trPr>
        <w:tc>
          <w:tcPr>
            <w:tcW w:w="1498" w:type="pct"/>
            <w:shd w:val="clear" w:color="auto" w:fill="auto"/>
            <w:vAlign w:val="center"/>
          </w:tcPr>
          <w:p w:rsidR="00160F69" w:rsidRPr="00025BBB" w:rsidRDefault="00160F69" w:rsidP="006A048A">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Sedež ponudnika </w:t>
            </w:r>
            <w:r w:rsidRPr="00025BBB">
              <w:rPr>
                <w:rFonts w:ascii="Helvetica" w:hAnsi="Helvetica" w:cs="Arial"/>
                <w:b/>
                <w:sz w:val="20"/>
                <w:szCs w:val="20"/>
              </w:rPr>
              <w:t>(država, ulica in hišna številka, naselje, občina, poštna številka in kraj)</w:t>
            </w:r>
          </w:p>
        </w:tc>
        <w:permStart w:id="602096611" w:edGrp="everyone"/>
        <w:tc>
          <w:tcPr>
            <w:tcW w:w="350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602096611"/>
          </w:p>
        </w:tc>
      </w:tr>
      <w:tr w:rsidR="00160F69" w:rsidRPr="00025BBB" w:rsidTr="006A048A">
        <w:trPr>
          <w:trHeight w:val="20"/>
          <w:jc w:val="center"/>
        </w:trPr>
        <w:tc>
          <w:tcPr>
            <w:tcW w:w="1498" w:type="pct"/>
            <w:shd w:val="clear" w:color="auto" w:fill="auto"/>
            <w:vAlign w:val="center"/>
          </w:tcPr>
          <w:p w:rsidR="00160F69" w:rsidRPr="00025BBB" w:rsidRDefault="00160F69" w:rsidP="006A048A">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Matična številka </w:t>
            </w:r>
            <w:r w:rsidRPr="00025BBB">
              <w:rPr>
                <w:rFonts w:ascii="Helvetica" w:hAnsi="Helvetica" w:cs="Arial"/>
                <w:b/>
                <w:sz w:val="20"/>
                <w:szCs w:val="20"/>
              </w:rPr>
              <w:t>ponudnika oziroma davčna številka za druge fizične in pravne osebe - ponudnike, ki niso vpisane v poslovnem registru</w:t>
            </w:r>
          </w:p>
        </w:tc>
        <w:permStart w:id="1578662648" w:edGrp="everyone"/>
        <w:tc>
          <w:tcPr>
            <w:tcW w:w="350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578662648"/>
          </w:p>
        </w:tc>
      </w:tr>
      <w:tr w:rsidR="00160F69" w:rsidRPr="00025BBB" w:rsidTr="006A048A">
        <w:trPr>
          <w:trHeight w:val="20"/>
          <w:jc w:val="center"/>
        </w:trPr>
        <w:tc>
          <w:tcPr>
            <w:tcW w:w="1498"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Ponudnik je nosilec tihe družbe</w:t>
            </w:r>
            <w:r w:rsidRPr="00025BBB">
              <w:rPr>
                <w:rStyle w:val="FootnoteReference"/>
                <w:rFonts w:ascii="Helvetica" w:hAnsi="Helvetica" w:cs="Arial"/>
                <w:sz w:val="20"/>
                <w:szCs w:val="20"/>
              </w:rPr>
              <w:t xml:space="preserve">* </w:t>
            </w:r>
            <w:r w:rsidRPr="00025BBB">
              <w:rPr>
                <w:rFonts w:ascii="Helvetica" w:hAnsi="Helvetica" w:cs="Arial"/>
                <w:b/>
                <w:sz w:val="20"/>
                <w:szCs w:val="20"/>
                <w:lang w:eastAsia="sl-SI"/>
              </w:rPr>
              <w:t>(ustrezno obkroži)</w:t>
            </w:r>
          </w:p>
        </w:tc>
        <w:tc>
          <w:tcPr>
            <w:tcW w:w="3502" w:type="pct"/>
            <w:shd w:val="clear" w:color="auto" w:fill="auto"/>
            <w:vAlign w:val="center"/>
          </w:tcPr>
          <w:p w:rsidR="00160F69" w:rsidRPr="00025BBB" w:rsidRDefault="00160F69" w:rsidP="006A048A">
            <w:pPr>
              <w:spacing w:line="280" w:lineRule="atLeast"/>
              <w:jc w:val="both"/>
              <w:rPr>
                <w:rFonts w:ascii="Helvetica" w:hAnsi="Helvetica" w:cs="Arial"/>
                <w:bCs/>
                <w:iCs/>
                <w:sz w:val="20"/>
                <w:szCs w:val="20"/>
                <w:lang w:eastAsia="sl-SI"/>
              </w:rPr>
            </w:pPr>
          </w:p>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 xml:space="preserve">DA    NE        </w:t>
            </w:r>
          </w:p>
          <w:p w:rsidR="00160F69" w:rsidRPr="00025BBB" w:rsidRDefault="00160F69" w:rsidP="006A048A">
            <w:pPr>
              <w:spacing w:line="280" w:lineRule="atLeast"/>
              <w:jc w:val="both"/>
              <w:rPr>
                <w:rFonts w:ascii="Helvetica" w:hAnsi="Helvetica" w:cs="Arial"/>
                <w:bCs/>
                <w:iCs/>
                <w:sz w:val="20"/>
                <w:szCs w:val="20"/>
                <w:lang w:eastAsia="sl-SI"/>
              </w:rPr>
            </w:pPr>
          </w:p>
        </w:tc>
      </w:tr>
    </w:tbl>
    <w:p w:rsidR="00160F69" w:rsidRPr="00025BBB" w:rsidRDefault="00160F69" w:rsidP="00160F69">
      <w:pPr>
        <w:spacing w:line="280" w:lineRule="atLeast"/>
        <w:jc w:val="both"/>
        <w:rPr>
          <w:rFonts w:ascii="Helvetica" w:hAnsi="Helvetica" w:cs="Arial"/>
          <w:sz w:val="20"/>
          <w:szCs w:val="20"/>
          <w:lang w:eastAsia="sl-SI"/>
        </w:rPr>
      </w:pPr>
    </w:p>
    <w:p w:rsidR="00160F69" w:rsidRDefault="00160F69" w:rsidP="00160F69">
      <w:pPr>
        <w:spacing w:line="280" w:lineRule="atLeast"/>
        <w:jc w:val="both"/>
        <w:rPr>
          <w:rFonts w:ascii="Helvetica" w:hAnsi="Helvetica" w:cs="Arial"/>
          <w:sz w:val="20"/>
          <w:szCs w:val="20"/>
          <w:lang w:eastAsia="sl-SI"/>
        </w:rPr>
      </w:pPr>
    </w:p>
    <w:p w:rsidR="00160F69" w:rsidRDefault="00160F69" w:rsidP="00160F69">
      <w:pPr>
        <w:spacing w:line="280" w:lineRule="atLeast"/>
        <w:jc w:val="both"/>
        <w:rPr>
          <w:rFonts w:ascii="Helvetica" w:hAnsi="Helvetica" w:cs="Arial"/>
          <w:sz w:val="20"/>
          <w:szCs w:val="20"/>
          <w:lang w:eastAsia="sl-SI"/>
        </w:rPr>
      </w:pPr>
    </w:p>
    <w:p w:rsidR="00160F69" w:rsidRDefault="00160F69" w:rsidP="00160F69">
      <w:pPr>
        <w:spacing w:line="280" w:lineRule="atLeast"/>
        <w:jc w:val="both"/>
        <w:rPr>
          <w:rFonts w:ascii="Helvetica" w:hAnsi="Helvetica" w:cs="Arial"/>
          <w:sz w:val="20"/>
          <w:szCs w:val="20"/>
          <w:lang w:eastAsia="sl-SI"/>
        </w:rPr>
      </w:pPr>
    </w:p>
    <w:p w:rsidR="00160F69" w:rsidRDefault="00160F69" w:rsidP="00160F69">
      <w:pPr>
        <w:spacing w:line="280" w:lineRule="atLeast"/>
        <w:jc w:val="both"/>
        <w:rPr>
          <w:rFonts w:ascii="Helvetica" w:hAnsi="Helvetica" w:cs="Arial"/>
          <w:sz w:val="20"/>
          <w:szCs w:val="20"/>
          <w:lang w:eastAsia="sl-SI"/>
        </w:rPr>
      </w:pPr>
    </w:p>
    <w:p w:rsidR="00160F69" w:rsidRDefault="00160F69" w:rsidP="00160F69">
      <w:pPr>
        <w:spacing w:line="280" w:lineRule="atLeast"/>
        <w:jc w:val="both"/>
        <w:rPr>
          <w:rFonts w:ascii="Helvetica" w:hAnsi="Helvetica" w:cs="Arial"/>
          <w:sz w:val="20"/>
          <w:szCs w:val="20"/>
          <w:lang w:eastAsia="sl-SI"/>
        </w:rPr>
      </w:pPr>
    </w:p>
    <w:p w:rsidR="00160F69" w:rsidRPr="00025BBB" w:rsidRDefault="00160F69" w:rsidP="00160F69">
      <w:pPr>
        <w:spacing w:line="280" w:lineRule="atLeast"/>
        <w:jc w:val="both"/>
        <w:rPr>
          <w:rFonts w:ascii="Helvetica" w:hAnsi="Helvetica" w:cs="Arial"/>
          <w:sz w:val="20"/>
          <w:szCs w:val="20"/>
          <w:lang w:eastAsia="sl-SI"/>
        </w:rPr>
      </w:pPr>
    </w:p>
    <w:p w:rsidR="00160F69" w:rsidRPr="00025BBB" w:rsidRDefault="00160F69" w:rsidP="00160F69">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 xml:space="preserve">Lastniška struktura ponudnika: </w:t>
      </w:r>
    </w:p>
    <w:p w:rsidR="00160F69" w:rsidRPr="00025BBB" w:rsidRDefault="00160F69" w:rsidP="00160F69">
      <w:pPr>
        <w:spacing w:line="280" w:lineRule="atLeast"/>
        <w:jc w:val="both"/>
        <w:rPr>
          <w:rFonts w:ascii="Helvetica" w:hAnsi="Helvetica" w:cs="Arial"/>
          <w:b/>
          <w:sz w:val="20"/>
          <w:szCs w:val="20"/>
        </w:rPr>
      </w:pPr>
      <w:r w:rsidRPr="00025BBB">
        <w:rPr>
          <w:rFonts w:ascii="Helvetica" w:hAnsi="Helvetica" w:cs="Arial"/>
          <w:b/>
          <w:sz w:val="20"/>
          <w:szCs w:val="20"/>
          <w:lang w:eastAsia="sl-SI"/>
        </w:rPr>
        <w:t>1.</w:t>
      </w:r>
      <w:r w:rsidRPr="00025BBB">
        <w:rPr>
          <w:rFonts w:ascii="Helvetica" w:hAnsi="Helvetica" w:cs="Arial"/>
          <w:b/>
          <w:sz w:val="20"/>
          <w:szCs w:val="20"/>
        </w:rPr>
        <w:t xml:space="preserve"> Podatki o udeležbi fizičnih oseb v lastništvu ponudnika, vključno s tihimi družbeniki*: </w:t>
      </w:r>
    </w:p>
    <w:p w:rsidR="00160F69" w:rsidRPr="00025BBB" w:rsidRDefault="00160F69" w:rsidP="00160F69">
      <w:pPr>
        <w:spacing w:line="280" w:lineRule="atLeast"/>
        <w:jc w:val="both"/>
        <w:rPr>
          <w:rFonts w:ascii="Helvetica" w:hAnsi="Helvetica" w:cs="Arial"/>
          <w:sz w:val="20"/>
          <w:szCs w:val="20"/>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8"/>
        <w:gridCol w:w="1703"/>
        <w:gridCol w:w="1991"/>
        <w:gridCol w:w="2434"/>
        <w:gridCol w:w="2434"/>
      </w:tblGrid>
      <w:tr w:rsidR="00160F69" w:rsidRPr="00025BBB" w:rsidTr="006A048A">
        <w:trPr>
          <w:trHeight w:val="20"/>
          <w:jc w:val="center"/>
        </w:trPr>
        <w:tc>
          <w:tcPr>
            <w:tcW w:w="275"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940"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Ime in priimek</w:t>
            </w:r>
          </w:p>
        </w:tc>
        <w:tc>
          <w:tcPr>
            <w:tcW w:w="1099"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Naslov prebivališča</w:t>
            </w:r>
          </w:p>
        </w:tc>
        <w:tc>
          <w:tcPr>
            <w:tcW w:w="1343" w:type="pct"/>
            <w:vAlign w:val="center"/>
          </w:tcPr>
          <w:p w:rsidR="00160F69" w:rsidRPr="00025BBB" w:rsidDel="004E2DD6"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Delež lastništva v %</w:t>
            </w:r>
          </w:p>
        </w:tc>
        <w:tc>
          <w:tcPr>
            <w:tcW w:w="1343" w:type="pct"/>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Tihi družbenik</w:t>
            </w:r>
          </w:p>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(ustrezno obkroži)</w:t>
            </w:r>
          </w:p>
        </w:tc>
      </w:tr>
      <w:tr w:rsidR="00160F69" w:rsidRPr="00025BBB" w:rsidTr="006A048A">
        <w:trPr>
          <w:trHeight w:val="20"/>
          <w:jc w:val="center"/>
        </w:trPr>
        <w:tc>
          <w:tcPr>
            <w:tcW w:w="275"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1521030530" w:edGrp="everyone"/>
        <w:tc>
          <w:tcPr>
            <w:tcW w:w="940"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521030530"/>
          </w:p>
        </w:tc>
        <w:permStart w:id="762858388" w:edGrp="everyone"/>
        <w:tc>
          <w:tcPr>
            <w:tcW w:w="1099"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762858388"/>
          </w:p>
        </w:tc>
        <w:permStart w:id="665654574" w:edGrp="everyone"/>
        <w:tc>
          <w:tcPr>
            <w:tcW w:w="1343" w:type="pct"/>
            <w:vAlign w:val="center"/>
          </w:tcPr>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665654574"/>
          </w:p>
        </w:tc>
        <w:tc>
          <w:tcPr>
            <w:tcW w:w="1343" w:type="pct"/>
          </w:tcPr>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1230455974" w:edGrp="everyone"/>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230455974"/>
          </w:p>
        </w:tc>
      </w:tr>
      <w:tr w:rsidR="00160F69" w:rsidRPr="00025BBB" w:rsidTr="006A048A">
        <w:trPr>
          <w:trHeight w:val="20"/>
          <w:jc w:val="center"/>
        </w:trPr>
        <w:tc>
          <w:tcPr>
            <w:tcW w:w="275"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2.</w:t>
            </w:r>
          </w:p>
        </w:tc>
        <w:permStart w:id="2051040255" w:edGrp="everyone"/>
        <w:tc>
          <w:tcPr>
            <w:tcW w:w="940"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051040255"/>
          </w:p>
        </w:tc>
        <w:permStart w:id="1542535610" w:edGrp="everyone"/>
        <w:tc>
          <w:tcPr>
            <w:tcW w:w="1099"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542535610"/>
          </w:p>
        </w:tc>
        <w:permStart w:id="1692076054" w:edGrp="everyone"/>
        <w:tc>
          <w:tcPr>
            <w:tcW w:w="1343" w:type="pct"/>
            <w:vAlign w:val="center"/>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i/>
                <w:sz w:val="20"/>
                <w:szCs w:val="20"/>
                <w:lang w:eastAsia="sl-SI"/>
              </w:rPr>
              <w:fldChar w:fldCharType="end"/>
            </w:r>
            <w:permEnd w:id="1692076054"/>
          </w:p>
        </w:tc>
        <w:tc>
          <w:tcPr>
            <w:tcW w:w="1343" w:type="pct"/>
          </w:tcPr>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228129" w:edGrp="everyone"/>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28129"/>
          </w:p>
        </w:tc>
      </w:tr>
      <w:tr w:rsidR="00160F69" w:rsidRPr="00025BBB" w:rsidTr="006A048A">
        <w:trPr>
          <w:trHeight w:val="20"/>
          <w:jc w:val="center"/>
        </w:trPr>
        <w:tc>
          <w:tcPr>
            <w:tcW w:w="275"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3.</w:t>
            </w:r>
          </w:p>
        </w:tc>
        <w:permStart w:id="1387539607" w:edGrp="everyone"/>
        <w:tc>
          <w:tcPr>
            <w:tcW w:w="940"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387539607"/>
          </w:p>
        </w:tc>
        <w:permStart w:id="252317516" w:edGrp="everyone"/>
        <w:tc>
          <w:tcPr>
            <w:tcW w:w="1099"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52317516"/>
          </w:p>
        </w:tc>
        <w:permStart w:id="638197538" w:edGrp="everyone"/>
        <w:tc>
          <w:tcPr>
            <w:tcW w:w="1343" w:type="pct"/>
            <w:vAlign w:val="center"/>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i/>
                <w:sz w:val="20"/>
                <w:szCs w:val="20"/>
                <w:lang w:eastAsia="sl-SI"/>
              </w:rPr>
              <w:fldChar w:fldCharType="end"/>
            </w:r>
            <w:permEnd w:id="638197538"/>
          </w:p>
        </w:tc>
        <w:tc>
          <w:tcPr>
            <w:tcW w:w="1343" w:type="pct"/>
          </w:tcPr>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1437406888" w:edGrp="everyone"/>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437406888"/>
          </w:p>
        </w:tc>
      </w:tr>
      <w:tr w:rsidR="00160F69" w:rsidRPr="00025BBB" w:rsidTr="006A048A">
        <w:trPr>
          <w:trHeight w:val="20"/>
          <w:jc w:val="center"/>
        </w:trPr>
        <w:tc>
          <w:tcPr>
            <w:tcW w:w="275"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4.</w:t>
            </w:r>
          </w:p>
        </w:tc>
        <w:permStart w:id="360125918" w:edGrp="everyone"/>
        <w:tc>
          <w:tcPr>
            <w:tcW w:w="940"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360125918"/>
          </w:p>
        </w:tc>
        <w:permStart w:id="792599464" w:edGrp="everyone"/>
        <w:tc>
          <w:tcPr>
            <w:tcW w:w="1099"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792599464"/>
          </w:p>
        </w:tc>
        <w:permStart w:id="789588418" w:edGrp="everyone"/>
        <w:tc>
          <w:tcPr>
            <w:tcW w:w="1343" w:type="pct"/>
            <w:vAlign w:val="center"/>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i/>
                <w:sz w:val="20"/>
                <w:szCs w:val="20"/>
                <w:lang w:eastAsia="sl-SI"/>
              </w:rPr>
              <w:fldChar w:fldCharType="end"/>
            </w:r>
            <w:permEnd w:id="789588418"/>
          </w:p>
        </w:tc>
        <w:tc>
          <w:tcPr>
            <w:tcW w:w="1343" w:type="pct"/>
          </w:tcPr>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548617467" w:edGrp="everyone"/>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548617467"/>
          </w:p>
        </w:tc>
      </w:tr>
    </w:tbl>
    <w:p w:rsidR="00160F69" w:rsidRPr="00025BBB" w:rsidRDefault="00160F69" w:rsidP="00160F69">
      <w:pPr>
        <w:spacing w:line="280" w:lineRule="atLeast"/>
        <w:jc w:val="both"/>
        <w:rPr>
          <w:rFonts w:ascii="Helvetica" w:hAnsi="Helvetica" w:cs="Arial"/>
          <w:sz w:val="20"/>
          <w:szCs w:val="20"/>
          <w:lang w:eastAsia="sl-SI"/>
        </w:rPr>
      </w:pPr>
    </w:p>
    <w:p w:rsidR="00160F69" w:rsidRPr="00025BBB" w:rsidRDefault="00160F69" w:rsidP="00160F69">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2. </w:t>
      </w:r>
      <w:r w:rsidRPr="00025BBB">
        <w:rPr>
          <w:rFonts w:ascii="Helvetica" w:hAnsi="Helvetica" w:cs="Arial"/>
          <w:b/>
          <w:sz w:val="20"/>
          <w:szCs w:val="20"/>
        </w:rPr>
        <w:t xml:space="preserve">Podatki o udeležbi pravnih oseb v lastništvu ponudnika, vključno z navedbo, ali je pravna oseba nosilec tihe družbe*: </w:t>
      </w:r>
    </w:p>
    <w:p w:rsidR="00160F69" w:rsidRPr="00025BBB" w:rsidRDefault="00160F69" w:rsidP="00160F69">
      <w:pPr>
        <w:spacing w:line="280" w:lineRule="atLeast"/>
        <w:jc w:val="both"/>
        <w:rPr>
          <w:rFonts w:ascii="Helvetica" w:hAnsi="Helvetica"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0"/>
        <w:gridCol w:w="1705"/>
        <w:gridCol w:w="1489"/>
        <w:gridCol w:w="1364"/>
        <w:gridCol w:w="1986"/>
        <w:gridCol w:w="1986"/>
      </w:tblGrid>
      <w:tr w:rsidR="00160F69" w:rsidRPr="00025BBB" w:rsidTr="006A048A">
        <w:trPr>
          <w:trHeight w:val="20"/>
        </w:trPr>
        <w:tc>
          <w:tcPr>
            <w:tcW w:w="292"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941" w:type="pct"/>
            <w:shd w:val="clear" w:color="auto" w:fill="auto"/>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822" w:type="pct"/>
            <w:shd w:val="clear" w:color="auto" w:fill="auto"/>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Sedež pravne osebe</w:t>
            </w:r>
          </w:p>
        </w:tc>
        <w:tc>
          <w:tcPr>
            <w:tcW w:w="753" w:type="pct"/>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Delež lastništva ponudnika v %</w:t>
            </w:r>
          </w:p>
        </w:tc>
        <w:tc>
          <w:tcPr>
            <w:tcW w:w="1096" w:type="pct"/>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Matična številka pravne osebe oziroma davčna številka za druge pravne osebe, ki niso vpisane v poslovnem registru</w:t>
            </w:r>
          </w:p>
        </w:tc>
        <w:tc>
          <w:tcPr>
            <w:tcW w:w="1096" w:type="pct"/>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Pravna oseba je hkrati nosilec tihe družbe* (ustrezno obkroži)</w:t>
            </w:r>
          </w:p>
        </w:tc>
      </w:tr>
      <w:tr w:rsidR="00160F69" w:rsidRPr="00025BBB" w:rsidTr="006A048A">
        <w:trPr>
          <w:trHeight w:val="20"/>
        </w:trPr>
        <w:tc>
          <w:tcPr>
            <w:tcW w:w="292"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1390425253" w:edGrp="everyone"/>
        <w:tc>
          <w:tcPr>
            <w:tcW w:w="941"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390425253"/>
          </w:p>
        </w:tc>
        <w:permStart w:id="1225530044" w:edGrp="everyone"/>
        <w:tc>
          <w:tcPr>
            <w:tcW w:w="82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225530044"/>
          </w:p>
        </w:tc>
        <w:permStart w:id="2120550997" w:edGrp="everyone"/>
        <w:tc>
          <w:tcPr>
            <w:tcW w:w="753" w:type="pct"/>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120550997"/>
          </w:p>
        </w:tc>
        <w:permStart w:id="1778527117" w:edGrp="everyone"/>
        <w:tc>
          <w:tcPr>
            <w:tcW w:w="1096" w:type="pct"/>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778527117"/>
          </w:p>
        </w:tc>
        <w:tc>
          <w:tcPr>
            <w:tcW w:w="1096" w:type="pct"/>
          </w:tcPr>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tc>
      </w:tr>
      <w:tr w:rsidR="00160F69" w:rsidRPr="00025BBB" w:rsidTr="006A048A">
        <w:trPr>
          <w:trHeight w:val="20"/>
        </w:trPr>
        <w:tc>
          <w:tcPr>
            <w:tcW w:w="292"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2.</w:t>
            </w:r>
          </w:p>
        </w:tc>
        <w:permStart w:id="1538656688" w:edGrp="everyone"/>
        <w:tc>
          <w:tcPr>
            <w:tcW w:w="941"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538656688"/>
          </w:p>
        </w:tc>
        <w:permStart w:id="32252766" w:edGrp="everyone"/>
        <w:tc>
          <w:tcPr>
            <w:tcW w:w="82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32252766"/>
          </w:p>
        </w:tc>
        <w:permStart w:id="518282710" w:edGrp="everyone"/>
        <w:tc>
          <w:tcPr>
            <w:tcW w:w="753" w:type="pct"/>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518282710"/>
          </w:p>
        </w:tc>
        <w:permStart w:id="1231045471" w:edGrp="everyone"/>
        <w:tc>
          <w:tcPr>
            <w:tcW w:w="1096" w:type="pct"/>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231045471"/>
          </w:p>
        </w:tc>
        <w:tc>
          <w:tcPr>
            <w:tcW w:w="1096" w:type="pct"/>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Cs/>
                <w:iCs/>
                <w:sz w:val="20"/>
                <w:szCs w:val="20"/>
                <w:lang w:eastAsia="sl-SI"/>
              </w:rPr>
              <w:t>DA        NE</w:t>
            </w:r>
          </w:p>
        </w:tc>
      </w:tr>
      <w:tr w:rsidR="00160F69" w:rsidRPr="00025BBB" w:rsidTr="006A048A">
        <w:trPr>
          <w:trHeight w:val="20"/>
        </w:trPr>
        <w:tc>
          <w:tcPr>
            <w:tcW w:w="292"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3.</w:t>
            </w:r>
          </w:p>
        </w:tc>
        <w:permStart w:id="2100633724" w:edGrp="everyone"/>
        <w:tc>
          <w:tcPr>
            <w:tcW w:w="941"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100633724"/>
          </w:p>
        </w:tc>
        <w:permStart w:id="244982876" w:edGrp="everyone"/>
        <w:tc>
          <w:tcPr>
            <w:tcW w:w="82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44982876"/>
          </w:p>
        </w:tc>
        <w:permStart w:id="477188008" w:edGrp="everyone"/>
        <w:tc>
          <w:tcPr>
            <w:tcW w:w="753" w:type="pct"/>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477188008"/>
          </w:p>
        </w:tc>
        <w:permStart w:id="1882348619" w:edGrp="everyone"/>
        <w:tc>
          <w:tcPr>
            <w:tcW w:w="1096" w:type="pct"/>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882348619"/>
          </w:p>
        </w:tc>
        <w:tc>
          <w:tcPr>
            <w:tcW w:w="1096" w:type="pct"/>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Cs/>
                <w:iCs/>
                <w:sz w:val="20"/>
                <w:szCs w:val="20"/>
                <w:lang w:eastAsia="sl-SI"/>
              </w:rPr>
              <w:t>DA        NE</w:t>
            </w:r>
          </w:p>
        </w:tc>
      </w:tr>
      <w:tr w:rsidR="00160F69" w:rsidRPr="00025BBB" w:rsidTr="006A048A">
        <w:trPr>
          <w:trHeight w:val="20"/>
        </w:trPr>
        <w:tc>
          <w:tcPr>
            <w:tcW w:w="292"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4.</w:t>
            </w:r>
          </w:p>
        </w:tc>
        <w:permStart w:id="1375666454" w:edGrp="everyone"/>
        <w:tc>
          <w:tcPr>
            <w:tcW w:w="941"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375666454"/>
          </w:p>
        </w:tc>
        <w:permStart w:id="497768837" w:edGrp="everyone"/>
        <w:tc>
          <w:tcPr>
            <w:tcW w:w="82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497768837"/>
          </w:p>
        </w:tc>
        <w:permStart w:id="692481362" w:edGrp="everyone"/>
        <w:tc>
          <w:tcPr>
            <w:tcW w:w="753" w:type="pct"/>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692481362"/>
          </w:p>
        </w:tc>
        <w:permStart w:id="1270361689" w:edGrp="everyone"/>
        <w:tc>
          <w:tcPr>
            <w:tcW w:w="1096" w:type="pct"/>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270361689"/>
          </w:p>
        </w:tc>
        <w:tc>
          <w:tcPr>
            <w:tcW w:w="1096" w:type="pct"/>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Cs/>
                <w:iCs/>
                <w:sz w:val="20"/>
                <w:szCs w:val="20"/>
                <w:lang w:eastAsia="sl-SI"/>
              </w:rPr>
              <w:t>DA        NE</w:t>
            </w:r>
          </w:p>
        </w:tc>
      </w:tr>
    </w:tbl>
    <w:p w:rsidR="00160F69" w:rsidRPr="00025BBB" w:rsidRDefault="00160F69" w:rsidP="00160F69">
      <w:pPr>
        <w:spacing w:line="280" w:lineRule="atLeast"/>
        <w:jc w:val="both"/>
        <w:rPr>
          <w:rFonts w:ascii="Helvetica" w:hAnsi="Helvetica" w:cs="Arial"/>
          <w:b/>
          <w:sz w:val="20"/>
          <w:szCs w:val="20"/>
        </w:rPr>
      </w:pPr>
    </w:p>
    <w:p w:rsidR="00160F69" w:rsidRPr="00025BBB" w:rsidRDefault="00160F69" w:rsidP="00160F69">
      <w:pPr>
        <w:spacing w:line="280" w:lineRule="atLeast"/>
        <w:jc w:val="both"/>
        <w:rPr>
          <w:rFonts w:ascii="Helvetica" w:hAnsi="Helvetica" w:cs="Arial"/>
          <w:b/>
          <w:sz w:val="20"/>
          <w:szCs w:val="20"/>
        </w:rPr>
      </w:pPr>
      <w:r w:rsidRPr="00025BBB">
        <w:rPr>
          <w:rFonts w:ascii="Helvetica" w:hAnsi="Helvetica" w:cs="Arial"/>
          <w:b/>
          <w:sz w:val="20"/>
          <w:szCs w:val="20"/>
        </w:rPr>
        <w:t xml:space="preserve">pri čemer je pravna oseba v lasti naslednjih fizičnih oseb: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5"/>
        <w:gridCol w:w="1680"/>
        <w:gridCol w:w="1779"/>
        <w:gridCol w:w="1560"/>
        <w:gridCol w:w="1575"/>
        <w:gridCol w:w="1961"/>
      </w:tblGrid>
      <w:tr w:rsidR="00160F69" w:rsidRPr="00025BBB" w:rsidTr="006A048A">
        <w:trPr>
          <w:trHeight w:val="20"/>
        </w:trPr>
        <w:tc>
          <w:tcPr>
            <w:tcW w:w="279"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lastRenderedPageBreak/>
              <w:t>Št.</w:t>
            </w:r>
          </w:p>
        </w:tc>
        <w:tc>
          <w:tcPr>
            <w:tcW w:w="927" w:type="pct"/>
            <w:shd w:val="clear" w:color="auto" w:fill="auto"/>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982" w:type="pct"/>
            <w:shd w:val="clear" w:color="auto" w:fill="auto"/>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 xml:space="preserve">Ime in priimek fizične osebe </w:t>
            </w:r>
          </w:p>
        </w:tc>
        <w:tc>
          <w:tcPr>
            <w:tcW w:w="861" w:type="pct"/>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Naslov prebivališča</w:t>
            </w:r>
          </w:p>
          <w:p w:rsidR="00160F69" w:rsidRPr="00025BBB" w:rsidRDefault="00160F69" w:rsidP="006A048A">
            <w:pPr>
              <w:spacing w:line="280" w:lineRule="atLeast"/>
              <w:jc w:val="both"/>
              <w:rPr>
                <w:rFonts w:ascii="Helvetica" w:hAnsi="Helvetica" w:cs="Arial"/>
                <w:b/>
                <w:sz w:val="20"/>
                <w:szCs w:val="20"/>
                <w:lang w:eastAsia="sl-SI"/>
              </w:rPr>
            </w:pPr>
          </w:p>
        </w:tc>
        <w:tc>
          <w:tcPr>
            <w:tcW w:w="869" w:type="pct"/>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Delež lastništva v %</w:t>
            </w:r>
          </w:p>
        </w:tc>
        <w:tc>
          <w:tcPr>
            <w:tcW w:w="1083" w:type="pct"/>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Tihi družbenik</w:t>
            </w:r>
          </w:p>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(ustrezno obkroži)</w:t>
            </w:r>
          </w:p>
        </w:tc>
      </w:tr>
      <w:tr w:rsidR="00160F69" w:rsidRPr="00025BBB" w:rsidTr="006A048A">
        <w:trPr>
          <w:trHeight w:val="20"/>
        </w:trPr>
        <w:tc>
          <w:tcPr>
            <w:tcW w:w="279"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286198447" w:edGrp="everyone"/>
        <w:tc>
          <w:tcPr>
            <w:tcW w:w="927"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86198447"/>
          </w:p>
        </w:tc>
        <w:permStart w:id="1864967072" w:edGrp="everyone"/>
        <w:tc>
          <w:tcPr>
            <w:tcW w:w="98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864967072"/>
          </w:p>
        </w:tc>
        <w:permStart w:id="987973527" w:edGrp="everyone"/>
        <w:tc>
          <w:tcPr>
            <w:tcW w:w="861" w:type="pct"/>
            <w:vAlign w:val="center"/>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987973527"/>
          </w:p>
        </w:tc>
        <w:permStart w:id="109339347" w:edGrp="everyone"/>
        <w:tc>
          <w:tcPr>
            <w:tcW w:w="869" w:type="pct"/>
            <w:vAlign w:val="center"/>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09339347"/>
          </w:p>
        </w:tc>
        <w:tc>
          <w:tcPr>
            <w:tcW w:w="1083" w:type="pct"/>
          </w:tcPr>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160F69" w:rsidRPr="00025BBB" w:rsidRDefault="00160F69" w:rsidP="006A048A">
            <w:pPr>
              <w:spacing w:line="280" w:lineRule="atLeast"/>
              <w:jc w:val="both"/>
              <w:rPr>
                <w:rFonts w:ascii="Helvetica" w:hAnsi="Helvetica" w:cs="Arial"/>
                <w:bCs/>
                <w:iCs/>
                <w:sz w:val="20"/>
                <w:szCs w:val="20"/>
                <w:lang w:eastAsia="sl-SI"/>
              </w:rPr>
            </w:pPr>
          </w:p>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491135682" w:edGrp="everyone"/>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bCs/>
                <w:iCs/>
                <w:sz w:val="20"/>
                <w:szCs w:val="20"/>
                <w:lang w:eastAsia="sl-SI"/>
              </w:rPr>
              <w:fldChar w:fldCharType="end"/>
            </w:r>
            <w:permEnd w:id="491135682"/>
          </w:p>
        </w:tc>
      </w:tr>
      <w:tr w:rsidR="00160F69" w:rsidRPr="00025BBB" w:rsidTr="006A048A">
        <w:trPr>
          <w:trHeight w:val="20"/>
        </w:trPr>
        <w:tc>
          <w:tcPr>
            <w:tcW w:w="279"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2.</w:t>
            </w:r>
          </w:p>
        </w:tc>
        <w:permStart w:id="263474197" w:edGrp="everyone"/>
        <w:tc>
          <w:tcPr>
            <w:tcW w:w="927"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63474197"/>
          </w:p>
        </w:tc>
        <w:permStart w:id="1155865122" w:edGrp="everyone"/>
        <w:tc>
          <w:tcPr>
            <w:tcW w:w="98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155865122"/>
          </w:p>
        </w:tc>
        <w:permStart w:id="316818443" w:edGrp="everyone"/>
        <w:tc>
          <w:tcPr>
            <w:tcW w:w="861" w:type="pct"/>
            <w:vAlign w:val="center"/>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316818443"/>
          </w:p>
        </w:tc>
        <w:permStart w:id="584197533" w:edGrp="everyone"/>
        <w:tc>
          <w:tcPr>
            <w:tcW w:w="869" w:type="pct"/>
            <w:vAlign w:val="center"/>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584197533"/>
          </w:p>
        </w:tc>
        <w:tc>
          <w:tcPr>
            <w:tcW w:w="1083" w:type="pct"/>
          </w:tcPr>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160F69" w:rsidRPr="00025BBB" w:rsidRDefault="00160F69" w:rsidP="006A048A">
            <w:pPr>
              <w:spacing w:line="280" w:lineRule="atLeast"/>
              <w:jc w:val="both"/>
              <w:rPr>
                <w:rFonts w:ascii="Helvetica" w:hAnsi="Helvetica" w:cs="Arial"/>
                <w:bCs/>
                <w:iCs/>
                <w:sz w:val="20"/>
                <w:szCs w:val="20"/>
                <w:lang w:eastAsia="sl-SI"/>
              </w:rPr>
            </w:pPr>
          </w:p>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751073489" w:edGrp="everyone"/>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bCs/>
                <w:iCs/>
                <w:sz w:val="20"/>
                <w:szCs w:val="20"/>
                <w:lang w:eastAsia="sl-SI"/>
              </w:rPr>
              <w:fldChar w:fldCharType="end"/>
            </w:r>
            <w:permEnd w:id="751073489"/>
          </w:p>
        </w:tc>
      </w:tr>
      <w:tr w:rsidR="00160F69" w:rsidRPr="00025BBB" w:rsidTr="006A048A">
        <w:trPr>
          <w:trHeight w:val="20"/>
        </w:trPr>
        <w:tc>
          <w:tcPr>
            <w:tcW w:w="279"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3.</w:t>
            </w:r>
          </w:p>
        </w:tc>
        <w:permStart w:id="1507398145" w:edGrp="everyone"/>
        <w:tc>
          <w:tcPr>
            <w:tcW w:w="927"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507398145"/>
          </w:p>
        </w:tc>
        <w:permStart w:id="2089097974" w:edGrp="everyone"/>
        <w:tc>
          <w:tcPr>
            <w:tcW w:w="98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089097974"/>
          </w:p>
        </w:tc>
        <w:permStart w:id="905067901" w:edGrp="everyone"/>
        <w:tc>
          <w:tcPr>
            <w:tcW w:w="861" w:type="pct"/>
            <w:vAlign w:val="center"/>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905067901"/>
          </w:p>
        </w:tc>
        <w:permStart w:id="635122114" w:edGrp="everyone"/>
        <w:tc>
          <w:tcPr>
            <w:tcW w:w="869" w:type="pct"/>
            <w:vAlign w:val="center"/>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635122114"/>
          </w:p>
        </w:tc>
        <w:tc>
          <w:tcPr>
            <w:tcW w:w="1083" w:type="pct"/>
          </w:tcPr>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160F69" w:rsidRPr="00025BBB" w:rsidRDefault="00160F69" w:rsidP="006A048A">
            <w:pPr>
              <w:spacing w:line="280" w:lineRule="atLeast"/>
              <w:jc w:val="both"/>
              <w:rPr>
                <w:rFonts w:ascii="Helvetica" w:hAnsi="Helvetica" w:cs="Arial"/>
                <w:bCs/>
                <w:iCs/>
                <w:sz w:val="20"/>
                <w:szCs w:val="20"/>
                <w:lang w:eastAsia="sl-SI"/>
              </w:rPr>
            </w:pPr>
          </w:p>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2018213722" w:edGrp="everyone"/>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fldChar w:fldCharType="begin">
                <w:ffData>
                  <w:name w:val="Besedilo12"/>
                  <w:enabled/>
                  <w:calcOnExit w:val="0"/>
                  <w:textInput/>
                </w:ffData>
              </w:fldChar>
            </w:r>
            <w:r w:rsidRPr="00025BBB">
              <w:rPr>
                <w:rFonts w:ascii="Helvetica" w:hAnsi="Helvetica" w:cs="Arial"/>
                <w:bCs/>
                <w:iCs/>
                <w:sz w:val="20"/>
                <w:szCs w:val="20"/>
                <w:lang w:eastAsia="sl-SI"/>
              </w:rPr>
              <w:instrText xml:space="preserve"> FORMTEXT </w:instrText>
            </w:r>
            <w:r w:rsidRPr="00025BBB">
              <w:rPr>
                <w:rFonts w:ascii="Helvetica" w:hAnsi="Helvetica" w:cs="Arial"/>
                <w:bCs/>
                <w:iCs/>
                <w:sz w:val="20"/>
                <w:szCs w:val="20"/>
                <w:lang w:eastAsia="sl-SI"/>
              </w:rPr>
            </w:r>
            <w:r w:rsidRPr="00025BBB">
              <w:rPr>
                <w:rFonts w:ascii="Helvetica" w:hAnsi="Helvetica" w:cs="Arial"/>
                <w:bCs/>
                <w:iCs/>
                <w:sz w:val="20"/>
                <w:szCs w:val="20"/>
                <w:lang w:eastAsia="sl-SI"/>
              </w:rPr>
              <w:fldChar w:fldCharType="separate"/>
            </w:r>
            <w:r w:rsidR="00176EBF">
              <w:rPr>
                <w:rFonts w:ascii="Helvetica" w:hAnsi="Helvetica" w:cs="Arial"/>
                <w:bCs/>
                <w:iCs/>
                <w:sz w:val="20"/>
                <w:szCs w:val="20"/>
                <w:lang w:eastAsia="sl-SI"/>
              </w:rPr>
              <w:t> </w:t>
            </w:r>
            <w:r w:rsidR="00176EBF">
              <w:rPr>
                <w:rFonts w:ascii="Helvetica" w:hAnsi="Helvetica" w:cs="Arial"/>
                <w:bCs/>
                <w:iCs/>
                <w:sz w:val="20"/>
                <w:szCs w:val="20"/>
                <w:lang w:eastAsia="sl-SI"/>
              </w:rPr>
              <w:t> </w:t>
            </w:r>
            <w:r w:rsidR="00176EBF">
              <w:rPr>
                <w:rFonts w:ascii="Helvetica" w:hAnsi="Helvetica" w:cs="Arial"/>
                <w:bCs/>
                <w:iCs/>
                <w:sz w:val="20"/>
                <w:szCs w:val="20"/>
                <w:lang w:eastAsia="sl-SI"/>
              </w:rPr>
              <w:t> </w:t>
            </w:r>
            <w:r w:rsidR="00176EBF">
              <w:rPr>
                <w:rFonts w:ascii="Helvetica" w:hAnsi="Helvetica" w:cs="Arial"/>
                <w:bCs/>
                <w:iCs/>
                <w:sz w:val="20"/>
                <w:szCs w:val="20"/>
                <w:lang w:eastAsia="sl-SI"/>
              </w:rPr>
              <w:t> </w:t>
            </w:r>
            <w:r w:rsidR="00176EBF">
              <w:rPr>
                <w:rFonts w:ascii="Helvetica" w:hAnsi="Helvetica" w:cs="Arial"/>
                <w:bCs/>
                <w:iCs/>
                <w:sz w:val="20"/>
                <w:szCs w:val="20"/>
                <w:lang w:eastAsia="sl-SI"/>
              </w:rPr>
              <w:t> </w:t>
            </w:r>
            <w:r w:rsidRPr="00025BBB">
              <w:rPr>
                <w:rFonts w:ascii="Helvetica" w:hAnsi="Helvetica" w:cs="Arial"/>
                <w:bCs/>
                <w:iCs/>
                <w:sz w:val="20"/>
                <w:szCs w:val="20"/>
                <w:lang w:eastAsia="sl-SI"/>
              </w:rPr>
              <w:fldChar w:fldCharType="end"/>
            </w:r>
            <w:permEnd w:id="2018213722"/>
          </w:p>
        </w:tc>
      </w:tr>
      <w:tr w:rsidR="00160F69" w:rsidRPr="00025BBB" w:rsidTr="006A048A">
        <w:trPr>
          <w:trHeight w:val="20"/>
        </w:trPr>
        <w:tc>
          <w:tcPr>
            <w:tcW w:w="279"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4.</w:t>
            </w:r>
          </w:p>
        </w:tc>
        <w:permStart w:id="1447898256" w:edGrp="everyone"/>
        <w:tc>
          <w:tcPr>
            <w:tcW w:w="927"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447898256"/>
          </w:p>
        </w:tc>
        <w:permStart w:id="1919098250" w:edGrp="everyone"/>
        <w:tc>
          <w:tcPr>
            <w:tcW w:w="98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919098250"/>
          </w:p>
        </w:tc>
        <w:permStart w:id="1085738986" w:edGrp="everyone"/>
        <w:tc>
          <w:tcPr>
            <w:tcW w:w="861" w:type="pct"/>
            <w:vAlign w:val="center"/>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085738986"/>
          </w:p>
        </w:tc>
        <w:permStart w:id="546598813" w:edGrp="everyone"/>
        <w:tc>
          <w:tcPr>
            <w:tcW w:w="869" w:type="pct"/>
            <w:vAlign w:val="center"/>
          </w:tcPr>
          <w:p w:rsidR="00160F69" w:rsidRPr="00025BBB" w:rsidRDefault="00160F69" w:rsidP="006A048A">
            <w:pPr>
              <w:spacing w:line="280" w:lineRule="atLeast"/>
              <w:jc w:val="both"/>
              <w:rPr>
                <w:rFonts w:ascii="Helvetica" w:hAnsi="Helvetica" w:cs="Arial"/>
                <w:b/>
                <w:bCs/>
                <w:i/>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546598813"/>
          </w:p>
        </w:tc>
        <w:tc>
          <w:tcPr>
            <w:tcW w:w="1083" w:type="pct"/>
            <w:vAlign w:val="center"/>
          </w:tcPr>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DA         NE</w:t>
            </w:r>
          </w:p>
          <w:p w:rsidR="00160F69" w:rsidRPr="00025BBB" w:rsidRDefault="00160F69" w:rsidP="006A048A">
            <w:pPr>
              <w:spacing w:line="280" w:lineRule="atLeast"/>
              <w:jc w:val="both"/>
              <w:rPr>
                <w:rFonts w:ascii="Helvetica" w:hAnsi="Helvetica" w:cs="Arial"/>
                <w:bCs/>
                <w:iCs/>
                <w:sz w:val="20"/>
                <w:szCs w:val="20"/>
                <w:lang w:eastAsia="sl-SI"/>
              </w:rPr>
            </w:pPr>
          </w:p>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t>Če DA, navedite nosilca tihe družbe*</w:t>
            </w:r>
          </w:p>
          <w:permStart w:id="985363962" w:edGrp="everyone"/>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Cs/>
                <w:iCs/>
                <w:sz w:val="20"/>
                <w:szCs w:val="20"/>
                <w:lang w:eastAsia="sl-SI"/>
              </w:rPr>
              <w:fldChar w:fldCharType="begin">
                <w:ffData>
                  <w:name w:val="Besedilo12"/>
                  <w:enabled/>
                  <w:calcOnExit w:val="0"/>
                  <w:textInput/>
                </w:ffData>
              </w:fldChar>
            </w:r>
            <w:r w:rsidRPr="00025BBB">
              <w:rPr>
                <w:rFonts w:ascii="Helvetica" w:hAnsi="Helvetica" w:cs="Arial"/>
                <w:bCs/>
                <w:iCs/>
                <w:sz w:val="20"/>
                <w:szCs w:val="20"/>
                <w:lang w:eastAsia="sl-SI"/>
              </w:rPr>
              <w:instrText xml:space="preserve"> FORMTEXT </w:instrText>
            </w:r>
            <w:r w:rsidRPr="00025BBB">
              <w:rPr>
                <w:rFonts w:ascii="Helvetica" w:hAnsi="Helvetica" w:cs="Arial"/>
                <w:bCs/>
                <w:iCs/>
                <w:sz w:val="20"/>
                <w:szCs w:val="20"/>
                <w:lang w:eastAsia="sl-SI"/>
              </w:rPr>
            </w:r>
            <w:r w:rsidRPr="00025BBB">
              <w:rPr>
                <w:rFonts w:ascii="Helvetica" w:hAnsi="Helvetica" w:cs="Arial"/>
                <w:bCs/>
                <w:iCs/>
                <w:sz w:val="20"/>
                <w:szCs w:val="20"/>
                <w:lang w:eastAsia="sl-SI"/>
              </w:rPr>
              <w:fldChar w:fldCharType="separate"/>
            </w:r>
            <w:r w:rsidR="00176EBF">
              <w:rPr>
                <w:rFonts w:ascii="Helvetica" w:hAnsi="Helvetica" w:cs="Arial"/>
                <w:bCs/>
                <w:iCs/>
                <w:sz w:val="20"/>
                <w:szCs w:val="20"/>
                <w:lang w:eastAsia="sl-SI"/>
              </w:rPr>
              <w:t> </w:t>
            </w:r>
            <w:r w:rsidR="00176EBF">
              <w:rPr>
                <w:rFonts w:ascii="Helvetica" w:hAnsi="Helvetica" w:cs="Arial"/>
                <w:bCs/>
                <w:iCs/>
                <w:sz w:val="20"/>
                <w:szCs w:val="20"/>
                <w:lang w:eastAsia="sl-SI"/>
              </w:rPr>
              <w:t> </w:t>
            </w:r>
            <w:r w:rsidR="00176EBF">
              <w:rPr>
                <w:rFonts w:ascii="Helvetica" w:hAnsi="Helvetica" w:cs="Arial"/>
                <w:bCs/>
                <w:iCs/>
                <w:sz w:val="20"/>
                <w:szCs w:val="20"/>
                <w:lang w:eastAsia="sl-SI"/>
              </w:rPr>
              <w:t> </w:t>
            </w:r>
            <w:r w:rsidR="00176EBF">
              <w:rPr>
                <w:rFonts w:ascii="Helvetica" w:hAnsi="Helvetica" w:cs="Arial"/>
                <w:bCs/>
                <w:iCs/>
                <w:sz w:val="20"/>
                <w:szCs w:val="20"/>
                <w:lang w:eastAsia="sl-SI"/>
              </w:rPr>
              <w:t> </w:t>
            </w:r>
            <w:r w:rsidR="00176EBF">
              <w:rPr>
                <w:rFonts w:ascii="Helvetica" w:hAnsi="Helvetica" w:cs="Arial"/>
                <w:bCs/>
                <w:iCs/>
                <w:sz w:val="20"/>
                <w:szCs w:val="20"/>
                <w:lang w:eastAsia="sl-SI"/>
              </w:rPr>
              <w:t> </w:t>
            </w:r>
            <w:r w:rsidRPr="00025BBB">
              <w:rPr>
                <w:rFonts w:ascii="Helvetica" w:hAnsi="Helvetica" w:cs="Arial"/>
                <w:bCs/>
                <w:iCs/>
                <w:sz w:val="20"/>
                <w:szCs w:val="20"/>
                <w:lang w:eastAsia="sl-SI"/>
              </w:rPr>
              <w:fldChar w:fldCharType="end"/>
            </w:r>
            <w:permEnd w:id="985363962"/>
          </w:p>
        </w:tc>
      </w:tr>
    </w:tbl>
    <w:p w:rsidR="00160F69" w:rsidRPr="00025BBB" w:rsidRDefault="00160F69" w:rsidP="00160F69">
      <w:pPr>
        <w:spacing w:line="280" w:lineRule="atLeast"/>
        <w:jc w:val="both"/>
        <w:rPr>
          <w:rFonts w:ascii="Helvetica" w:hAnsi="Helvetica" w:cs="Arial"/>
          <w:sz w:val="20"/>
          <w:szCs w:val="20"/>
          <w:lang w:eastAsia="sl-SI"/>
        </w:rPr>
      </w:pPr>
    </w:p>
    <w:p w:rsidR="00160F69" w:rsidRPr="00025BBB" w:rsidRDefault="00160F69" w:rsidP="00160F69">
      <w:pPr>
        <w:spacing w:line="280" w:lineRule="atLeast"/>
        <w:jc w:val="both"/>
        <w:rPr>
          <w:rFonts w:ascii="Helvetica" w:hAnsi="Helvetica" w:cs="Arial"/>
          <w:b/>
          <w:sz w:val="20"/>
          <w:szCs w:val="20"/>
        </w:rPr>
      </w:pPr>
      <w:r w:rsidRPr="00025BBB">
        <w:rPr>
          <w:rFonts w:ascii="Helvetica" w:hAnsi="Helvetica" w:cs="Arial"/>
          <w:b/>
          <w:sz w:val="20"/>
          <w:szCs w:val="20"/>
          <w:lang w:eastAsia="sl-SI"/>
        </w:rPr>
        <w:t xml:space="preserve">3. </w:t>
      </w:r>
      <w:r w:rsidRPr="00025BBB">
        <w:rPr>
          <w:rFonts w:ascii="Helvetica" w:hAnsi="Helvetica" w:cs="Arial"/>
          <w:b/>
          <w:sz w:val="20"/>
          <w:szCs w:val="20"/>
        </w:rPr>
        <w:t xml:space="preserve">Podatki o družbah, za katere se po določbah zakona, ki ureja gospodarske družbe, šteje, da so povezane družbe s ponudnikom: </w:t>
      </w:r>
    </w:p>
    <w:p w:rsidR="00160F69" w:rsidRPr="00025BBB" w:rsidRDefault="00160F69" w:rsidP="00160F69">
      <w:pPr>
        <w:spacing w:line="280" w:lineRule="atLeast"/>
        <w:jc w:val="both"/>
        <w:rPr>
          <w:rFonts w:ascii="Helvetica" w:hAnsi="Helvetica"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8"/>
        <w:gridCol w:w="2849"/>
        <w:gridCol w:w="1898"/>
        <w:gridCol w:w="3535"/>
      </w:tblGrid>
      <w:tr w:rsidR="00160F69" w:rsidRPr="00025BBB" w:rsidTr="006A048A">
        <w:trPr>
          <w:trHeight w:val="20"/>
        </w:trPr>
        <w:tc>
          <w:tcPr>
            <w:tcW w:w="429"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1572" w:type="pct"/>
            <w:shd w:val="clear" w:color="auto" w:fill="auto"/>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1047" w:type="pct"/>
            <w:shd w:val="clear" w:color="auto" w:fill="auto"/>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Sedež pravne osebe</w:t>
            </w:r>
          </w:p>
        </w:tc>
        <w:tc>
          <w:tcPr>
            <w:tcW w:w="1951"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Matična številka ponudnika oziroma davčna številka za druge pravne osebe, ki niso vpisane v poslovnem registru</w:t>
            </w:r>
          </w:p>
        </w:tc>
      </w:tr>
      <w:tr w:rsidR="00160F69" w:rsidRPr="00025BBB" w:rsidTr="006A048A">
        <w:trPr>
          <w:trHeight w:val="20"/>
        </w:trPr>
        <w:tc>
          <w:tcPr>
            <w:tcW w:w="429"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1591889280" w:edGrp="everyone"/>
        <w:tc>
          <w:tcPr>
            <w:tcW w:w="1572"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591889280"/>
          </w:p>
        </w:tc>
        <w:permStart w:id="1812675877" w:edGrp="everyone"/>
        <w:tc>
          <w:tcPr>
            <w:tcW w:w="1047"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812675877"/>
          </w:p>
        </w:tc>
        <w:permStart w:id="1206596152" w:edGrp="everyone"/>
        <w:tc>
          <w:tcPr>
            <w:tcW w:w="1951"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206596152"/>
          </w:p>
        </w:tc>
      </w:tr>
    </w:tbl>
    <w:p w:rsidR="00160F69" w:rsidRPr="00025BBB" w:rsidRDefault="00160F69" w:rsidP="00160F69">
      <w:pPr>
        <w:spacing w:line="280" w:lineRule="atLeast"/>
        <w:jc w:val="both"/>
        <w:rPr>
          <w:rFonts w:ascii="Helvetica" w:hAnsi="Helvetica" w:cs="Arial"/>
          <w:sz w:val="20"/>
          <w:szCs w:val="20"/>
          <w:lang w:eastAsia="sl-SI"/>
        </w:rPr>
      </w:pPr>
    </w:p>
    <w:p w:rsidR="00160F69" w:rsidRPr="00025BBB" w:rsidRDefault="00160F69" w:rsidP="00160F69">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 xml:space="preserve">je v medsebojnem razmerju, v skladu s 527. členom ZGD-1 s pravno osebo: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99"/>
        <w:gridCol w:w="1466"/>
        <w:gridCol w:w="1787"/>
        <w:gridCol w:w="2555"/>
        <w:gridCol w:w="2553"/>
      </w:tblGrid>
      <w:tr w:rsidR="00160F69" w:rsidRPr="00025BBB" w:rsidTr="006A048A">
        <w:trPr>
          <w:trHeight w:val="20"/>
        </w:trPr>
        <w:tc>
          <w:tcPr>
            <w:tcW w:w="386"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Št.</w:t>
            </w:r>
          </w:p>
        </w:tc>
        <w:tc>
          <w:tcPr>
            <w:tcW w:w="809" w:type="pct"/>
            <w:shd w:val="clear" w:color="auto" w:fill="auto"/>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Naziv pravne osebe</w:t>
            </w:r>
          </w:p>
        </w:tc>
        <w:tc>
          <w:tcPr>
            <w:tcW w:w="986" w:type="pct"/>
            <w:shd w:val="clear" w:color="auto" w:fill="auto"/>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Sedež pravne osebe</w:t>
            </w:r>
          </w:p>
        </w:tc>
        <w:tc>
          <w:tcPr>
            <w:tcW w:w="1410"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Matična številka ponudnika oziroma davčna številka za druge pravne osebe, ki niso vpisane v poslovnem registru</w:t>
            </w:r>
          </w:p>
        </w:tc>
        <w:tc>
          <w:tcPr>
            <w:tcW w:w="1409" w:type="pct"/>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Povezana na način</w:t>
            </w:r>
          </w:p>
        </w:tc>
      </w:tr>
      <w:tr w:rsidR="00160F69" w:rsidRPr="00025BBB" w:rsidTr="006A048A">
        <w:trPr>
          <w:trHeight w:val="20"/>
        </w:trPr>
        <w:tc>
          <w:tcPr>
            <w:tcW w:w="386" w:type="pct"/>
            <w:shd w:val="clear" w:color="auto" w:fill="auto"/>
            <w:vAlign w:val="center"/>
          </w:tcPr>
          <w:p w:rsidR="00160F69" w:rsidRPr="00025BBB" w:rsidRDefault="00160F69" w:rsidP="006A048A">
            <w:pPr>
              <w:spacing w:line="280" w:lineRule="atLeast"/>
              <w:jc w:val="both"/>
              <w:rPr>
                <w:rFonts w:ascii="Helvetica" w:hAnsi="Helvetica" w:cs="Arial"/>
                <w:b/>
                <w:sz w:val="20"/>
                <w:szCs w:val="20"/>
                <w:lang w:eastAsia="sl-SI"/>
              </w:rPr>
            </w:pPr>
            <w:r w:rsidRPr="00025BBB">
              <w:rPr>
                <w:rFonts w:ascii="Helvetica" w:hAnsi="Helvetica" w:cs="Arial"/>
                <w:b/>
                <w:sz w:val="20"/>
                <w:szCs w:val="20"/>
                <w:lang w:eastAsia="sl-SI"/>
              </w:rPr>
              <w:t>1.</w:t>
            </w:r>
          </w:p>
        </w:tc>
        <w:permStart w:id="213795700" w:edGrp="everyone"/>
        <w:tc>
          <w:tcPr>
            <w:tcW w:w="809"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13795700"/>
          </w:p>
        </w:tc>
        <w:permStart w:id="982782647" w:edGrp="everyone"/>
        <w:tc>
          <w:tcPr>
            <w:tcW w:w="986"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982782647"/>
          </w:p>
        </w:tc>
        <w:permStart w:id="2108714638" w:edGrp="everyone"/>
        <w:tc>
          <w:tcPr>
            <w:tcW w:w="1410" w:type="pct"/>
            <w:shd w:val="clear" w:color="auto" w:fill="auto"/>
            <w:vAlign w:val="center"/>
          </w:tcPr>
          <w:p w:rsidR="00160F69" w:rsidRPr="00025BBB" w:rsidRDefault="00160F69" w:rsidP="006A048A">
            <w:pPr>
              <w:spacing w:line="280" w:lineRule="atLeast"/>
              <w:jc w:val="both"/>
              <w:rPr>
                <w:rFonts w:ascii="Helvetica" w:hAnsi="Helvetica" w:cs="Arial"/>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108714638"/>
          </w:p>
        </w:tc>
        <w:permStart w:id="288493265" w:edGrp="everyone"/>
        <w:tc>
          <w:tcPr>
            <w:tcW w:w="1409" w:type="pct"/>
          </w:tcPr>
          <w:p w:rsidR="00160F69" w:rsidRPr="00025BBB" w:rsidRDefault="00160F69" w:rsidP="006A048A">
            <w:pPr>
              <w:spacing w:line="280" w:lineRule="atLeast"/>
              <w:jc w:val="both"/>
              <w:rPr>
                <w:rFonts w:ascii="Helvetica" w:hAnsi="Helvetica" w:cs="Arial"/>
                <w:bCs/>
                <w:iCs/>
                <w:sz w:val="20"/>
                <w:szCs w:val="20"/>
                <w:lang w:eastAsia="sl-SI"/>
              </w:rPr>
            </w:pPr>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288493265"/>
          </w:p>
        </w:tc>
      </w:tr>
    </w:tbl>
    <w:p w:rsidR="00160F69" w:rsidRPr="00025BBB" w:rsidRDefault="00160F69" w:rsidP="00160F69">
      <w:pPr>
        <w:spacing w:line="280" w:lineRule="atLeast"/>
        <w:jc w:val="both"/>
        <w:rPr>
          <w:rFonts w:ascii="Helvetica" w:hAnsi="Helvetica" w:cs="Arial"/>
          <w:i/>
          <w:sz w:val="20"/>
          <w:szCs w:val="20"/>
          <w:lang w:eastAsia="sl-SI"/>
        </w:rPr>
      </w:pPr>
      <w:r w:rsidRPr="00025BBB">
        <w:rPr>
          <w:rFonts w:ascii="Helvetica" w:hAnsi="Helvetica" w:cs="Arial"/>
          <w:i/>
          <w:sz w:val="20"/>
          <w:szCs w:val="20"/>
          <w:lang w:eastAsia="sl-SI"/>
        </w:rPr>
        <w:t>Tabele se po potrebi multiplicirajo.</w:t>
      </w:r>
    </w:p>
    <w:p w:rsidR="00160F69" w:rsidRPr="00025BBB" w:rsidRDefault="00160F69" w:rsidP="00160F69">
      <w:pPr>
        <w:spacing w:line="280" w:lineRule="atLeast"/>
        <w:jc w:val="both"/>
        <w:rPr>
          <w:rFonts w:ascii="Helvetica" w:hAnsi="Helvetica" w:cs="Arial"/>
          <w:sz w:val="20"/>
          <w:szCs w:val="20"/>
          <w:lang w:eastAsia="sl-SI"/>
        </w:rPr>
      </w:pPr>
    </w:p>
    <w:p w:rsidR="00160F69" w:rsidRPr="00025BBB" w:rsidRDefault="00160F69" w:rsidP="00160F69">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 xml:space="preserve">Izjavljam, da sem kot fizične osebe - udeležence v lastništvu ponudnika navedel: </w:t>
      </w:r>
    </w:p>
    <w:p w:rsidR="00160F69" w:rsidRPr="00025BBB" w:rsidRDefault="00160F69" w:rsidP="006A048A">
      <w:pPr>
        <w:pStyle w:val="ListParagraph"/>
        <w:numPr>
          <w:ilvl w:val="0"/>
          <w:numId w:val="42"/>
        </w:numPr>
        <w:spacing w:after="0" w:line="280" w:lineRule="atLeast"/>
        <w:ind w:left="567" w:hanging="567"/>
        <w:jc w:val="both"/>
        <w:rPr>
          <w:rFonts w:ascii="Helvetica" w:hAnsi="Helvetica" w:cs="Arial"/>
          <w:noProof/>
          <w:sz w:val="20"/>
          <w:szCs w:val="20"/>
        </w:rPr>
      </w:pPr>
      <w:r w:rsidRPr="00025BBB">
        <w:rPr>
          <w:rFonts w:ascii="Helvetica" w:hAnsi="Helvetica" w:cs="Arial"/>
          <w:noProof/>
          <w:sz w:val="20"/>
          <w:szCs w:val="20"/>
        </w:rPr>
        <w:t xml:space="preserve">vsako fizično osebo, ki je posredno ali neposredno imetnik več kakor 5% delnic, oziroma je udeležena z več kot 5% deležem pri ustanoviteljskih pravicah, upravljanju ali kapitalu pravne osebe, ali ima obvladujoč položaj pri upravljanju sredstev pravne osebe; </w:t>
      </w:r>
    </w:p>
    <w:p w:rsidR="00160F69" w:rsidRPr="00025BBB" w:rsidRDefault="00160F69" w:rsidP="006A048A">
      <w:pPr>
        <w:pStyle w:val="ListParagraph"/>
        <w:numPr>
          <w:ilvl w:val="0"/>
          <w:numId w:val="42"/>
        </w:numPr>
        <w:spacing w:after="0" w:line="280" w:lineRule="atLeast"/>
        <w:ind w:left="567" w:hanging="567"/>
        <w:jc w:val="both"/>
        <w:rPr>
          <w:rFonts w:ascii="Helvetica" w:hAnsi="Helvetica" w:cs="Arial"/>
          <w:noProof/>
          <w:sz w:val="20"/>
          <w:szCs w:val="20"/>
        </w:rPr>
      </w:pPr>
      <w:r w:rsidRPr="00025BBB">
        <w:rPr>
          <w:rFonts w:ascii="Helvetica" w:hAnsi="Helvetica" w:cs="Arial"/>
          <w:noProof/>
          <w:sz w:val="20"/>
          <w:szCs w:val="20"/>
        </w:rPr>
        <w:t xml:space="preserve">vsako fizično osebo, ki pravni osebi posredno zagotovi ali zagotavlja sredstva, in ima na tej podlagi možnost nadzorovati, usmerjati ali drugače bistveno vplivati na odločitve uprave ali drugega poslovodnega organa pravne osebe pri odločanju o financiranju in poslovanju. </w:t>
      </w:r>
    </w:p>
    <w:p w:rsidR="00160F69" w:rsidRPr="00025BBB" w:rsidRDefault="00160F69" w:rsidP="00160F69">
      <w:pPr>
        <w:pStyle w:val="ListParagraph"/>
        <w:spacing w:after="0" w:line="280" w:lineRule="atLeast"/>
        <w:ind w:left="567"/>
        <w:jc w:val="both"/>
        <w:rPr>
          <w:rFonts w:ascii="Helvetica" w:hAnsi="Helvetica" w:cs="Arial"/>
          <w:noProof/>
          <w:sz w:val="20"/>
          <w:szCs w:val="20"/>
        </w:rPr>
      </w:pPr>
    </w:p>
    <w:p w:rsidR="00160F69" w:rsidRPr="00025BBB" w:rsidRDefault="00160F69" w:rsidP="00160F69">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 xml:space="preserve">S podpisom te izjave jamčim, da v celotni lastniški strukturi ni udeleženih drugih fizičnih ter pravnih oseb in tihih družbenikov*, ter gospodarskih subjektov, za katere se glede na določbe zakona, ki ureja gospodarske družbe, šteje, da so povezane družbe. </w:t>
      </w:r>
    </w:p>
    <w:p w:rsidR="00160F69" w:rsidRPr="00025BBB" w:rsidRDefault="00160F69" w:rsidP="00160F69">
      <w:pPr>
        <w:spacing w:line="280" w:lineRule="atLeast"/>
        <w:jc w:val="both"/>
        <w:rPr>
          <w:rFonts w:ascii="Helvetica" w:hAnsi="Helvetica" w:cs="Arial"/>
          <w:sz w:val="20"/>
          <w:szCs w:val="20"/>
          <w:lang w:eastAsia="sl-SI"/>
        </w:rPr>
      </w:pPr>
    </w:p>
    <w:p w:rsidR="00160F69" w:rsidRPr="00025BBB" w:rsidRDefault="00160F69" w:rsidP="00160F69">
      <w:pPr>
        <w:spacing w:line="280" w:lineRule="atLeast"/>
        <w:jc w:val="both"/>
        <w:rPr>
          <w:rFonts w:ascii="Helvetica" w:hAnsi="Helvetica" w:cs="Arial"/>
          <w:sz w:val="20"/>
          <w:szCs w:val="20"/>
          <w:lang w:eastAsia="sl-SI"/>
        </w:rPr>
      </w:pPr>
      <w:r w:rsidRPr="00025BBB">
        <w:rPr>
          <w:rFonts w:ascii="Helvetica" w:hAnsi="Helvetica" w:cs="Arial"/>
          <w:sz w:val="20"/>
          <w:szCs w:val="20"/>
          <w:lang w:eastAsia="sl-SI"/>
        </w:rPr>
        <w:t xml:space="preserve">S podpisom te izjave jamčim za točnost in resničnost podatkov ter se zavedam, da je pogodba v primeru lažne izjave ali neresničnih podatkov o dejstvih v izjavi nična. Zavezujem se, da bom naročnika obvestil o vsaki spremembi posredovanih podatkov. </w:t>
      </w:r>
      <w:r w:rsidRPr="00025BBB">
        <w:rPr>
          <w:rFonts w:ascii="Helvetica" w:hAnsi="Helvetica" w:cs="Arial"/>
          <w:sz w:val="20"/>
          <w:szCs w:val="20"/>
          <w:lang w:eastAsia="sl-SI"/>
        </w:rPr>
        <w:tab/>
      </w:r>
    </w:p>
    <w:p w:rsidR="00160F69" w:rsidRPr="00025BBB" w:rsidRDefault="00160F69" w:rsidP="00160F69">
      <w:pPr>
        <w:spacing w:line="280" w:lineRule="atLeast"/>
        <w:jc w:val="both"/>
        <w:rPr>
          <w:rFonts w:ascii="Helvetica" w:hAnsi="Helvetica" w:cs="Arial"/>
          <w:b/>
          <w:bCs/>
          <w:sz w:val="20"/>
          <w:szCs w:val="20"/>
          <w:lang w:eastAsia="sl-SI"/>
        </w:rPr>
      </w:pPr>
      <w:r w:rsidRPr="00025BBB">
        <w:rPr>
          <w:rFonts w:ascii="Helvetica" w:hAnsi="Helvetica" w:cs="Arial"/>
          <w:sz w:val="20"/>
          <w:szCs w:val="20"/>
          <w:lang w:eastAsia="sl-SI"/>
        </w:rPr>
        <w:tab/>
      </w:r>
      <w:r w:rsidRPr="00025BBB">
        <w:rPr>
          <w:rFonts w:ascii="Helvetica" w:hAnsi="Helvetica" w:cs="Arial"/>
          <w:b/>
          <w:bCs/>
          <w:sz w:val="20"/>
          <w:szCs w:val="20"/>
          <w:lang w:eastAsia="sl-SI"/>
        </w:rPr>
        <w:tab/>
      </w:r>
    </w:p>
    <w:p w:rsidR="00160F69" w:rsidRPr="00025BBB" w:rsidRDefault="00160F69" w:rsidP="00160F69">
      <w:pPr>
        <w:spacing w:line="280" w:lineRule="atLeast"/>
        <w:jc w:val="both"/>
        <w:rPr>
          <w:rFonts w:ascii="Helvetica" w:hAnsi="Helvetica" w:cs="Arial"/>
          <w:bCs/>
          <w:sz w:val="20"/>
          <w:szCs w:val="20"/>
          <w:lang w:eastAsia="sl-SI"/>
        </w:rPr>
      </w:pPr>
      <w:r w:rsidRPr="00025BBB">
        <w:rPr>
          <w:rFonts w:ascii="Helvetica" w:hAnsi="Helvetica" w:cs="Arial"/>
          <w:bCs/>
          <w:sz w:val="20"/>
          <w:szCs w:val="20"/>
          <w:lang w:eastAsia="sl-SI"/>
        </w:rPr>
        <w:t xml:space="preserve">V  </w:t>
      </w:r>
      <w:permStart w:id="1303467512" w:edGrp="everyone"/>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1303467512"/>
      <w:r w:rsidRPr="00025BBB">
        <w:rPr>
          <w:rFonts w:ascii="Helvetica" w:hAnsi="Helvetica" w:cs="Arial"/>
          <w:bCs/>
          <w:sz w:val="20"/>
          <w:szCs w:val="20"/>
          <w:lang w:eastAsia="sl-SI"/>
        </w:rPr>
        <w:t xml:space="preserve">, dne </w:t>
      </w:r>
      <w:permStart w:id="609307403" w:edGrp="everyone"/>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ermEnd w:id="609307403"/>
    </w:p>
    <w:p w:rsidR="00160F69" w:rsidRPr="00025BBB" w:rsidRDefault="00160F69" w:rsidP="00160F69">
      <w:pPr>
        <w:spacing w:line="280" w:lineRule="atLeast"/>
        <w:jc w:val="both"/>
        <w:rPr>
          <w:rFonts w:ascii="Helvetica" w:hAnsi="Helvetica" w:cs="Arial"/>
          <w:bCs/>
          <w:sz w:val="20"/>
          <w:szCs w:val="20"/>
          <w:lang w:eastAsia="sl-SI"/>
        </w:rPr>
      </w:pPr>
    </w:p>
    <w:p w:rsidR="00160F69" w:rsidRPr="00025BBB" w:rsidRDefault="00160F69" w:rsidP="00160F69">
      <w:pPr>
        <w:spacing w:line="280" w:lineRule="atLeast"/>
        <w:jc w:val="both"/>
        <w:rPr>
          <w:rFonts w:ascii="Helvetica" w:hAnsi="Helvetica" w:cs="Arial"/>
          <w:bCs/>
          <w:sz w:val="20"/>
          <w:szCs w:val="20"/>
          <w:lang w:eastAsia="sl-SI"/>
        </w:rPr>
      </w:pPr>
      <w:r w:rsidRPr="00025BBB">
        <w:rPr>
          <w:rFonts w:ascii="Helvetica" w:hAnsi="Helvetica" w:cs="Arial"/>
          <w:bCs/>
          <w:sz w:val="20"/>
          <w:szCs w:val="20"/>
          <w:lang w:eastAsia="sl-SI"/>
        </w:rPr>
        <w:tab/>
      </w:r>
      <w:r w:rsidRPr="00025BBB">
        <w:rPr>
          <w:rFonts w:ascii="Helvetica" w:hAnsi="Helvetica" w:cs="Arial"/>
          <w:bCs/>
          <w:sz w:val="20"/>
          <w:szCs w:val="20"/>
          <w:lang w:eastAsia="sl-SI"/>
        </w:rPr>
        <w:tab/>
      </w:r>
      <w:r w:rsidRPr="00025BBB">
        <w:rPr>
          <w:rFonts w:ascii="Helvetica" w:hAnsi="Helvetica" w:cs="Arial"/>
          <w:bCs/>
          <w:sz w:val="20"/>
          <w:szCs w:val="20"/>
          <w:lang w:eastAsia="sl-SI"/>
        </w:rPr>
        <w:tab/>
      </w:r>
      <w:r w:rsidRPr="00025BBB">
        <w:rPr>
          <w:rFonts w:ascii="Helvetica" w:hAnsi="Helvetica" w:cs="Arial"/>
          <w:bCs/>
          <w:sz w:val="20"/>
          <w:szCs w:val="20"/>
          <w:lang w:eastAsia="sl-SI"/>
        </w:rPr>
        <w:tab/>
      </w:r>
      <w:r w:rsidRPr="00025BBB">
        <w:rPr>
          <w:rFonts w:ascii="Helvetica" w:hAnsi="Helvetica" w:cs="Arial"/>
          <w:bCs/>
          <w:sz w:val="20"/>
          <w:szCs w:val="20"/>
          <w:lang w:eastAsia="sl-SI"/>
        </w:rPr>
        <w:tab/>
      </w:r>
      <w:r w:rsidRPr="00025BBB">
        <w:rPr>
          <w:rFonts w:ascii="Helvetica" w:hAnsi="Helvetica" w:cs="Arial"/>
          <w:bCs/>
          <w:sz w:val="20"/>
          <w:szCs w:val="20"/>
          <w:lang w:eastAsia="sl-SI"/>
        </w:rPr>
        <w:tab/>
        <w:t xml:space="preserve">      Ime in priimek zakonitega zastopnika:</w:t>
      </w:r>
    </w:p>
    <w:p w:rsidR="00160F69" w:rsidRPr="00025BBB" w:rsidRDefault="00160F69" w:rsidP="00160F69">
      <w:pPr>
        <w:spacing w:line="280" w:lineRule="atLeast"/>
        <w:ind w:left="4536"/>
        <w:jc w:val="both"/>
        <w:rPr>
          <w:rFonts w:ascii="Helvetica" w:hAnsi="Helvetica" w:cs="Arial"/>
          <w:bCs/>
          <w:sz w:val="20"/>
          <w:szCs w:val="20"/>
          <w:lang w:eastAsia="sl-SI"/>
        </w:rPr>
      </w:pPr>
      <w:r w:rsidRPr="00025BBB">
        <w:rPr>
          <w:rFonts w:ascii="Helvetica" w:hAnsi="Helvetica" w:cs="Arial"/>
          <w:bCs/>
          <w:sz w:val="20"/>
          <w:szCs w:val="20"/>
          <w:lang w:eastAsia="sl-SI"/>
        </w:rPr>
        <w:t xml:space="preserve"> </w:t>
      </w:r>
      <w:permStart w:id="81094786" w:edGrp="everyone"/>
      <w:r w:rsidRPr="00025BBB">
        <w:rPr>
          <w:rFonts w:ascii="Helvetica" w:hAnsi="Helvetica" w:cs="Arial"/>
          <w:b/>
          <w:bCs/>
          <w:i/>
          <w:iCs/>
          <w:sz w:val="20"/>
          <w:szCs w:val="20"/>
          <w:lang w:eastAsia="sl-SI"/>
        </w:rPr>
        <w:fldChar w:fldCharType="begin">
          <w:ffData>
            <w:name w:val="Besedilo12"/>
            <w:enabled/>
            <w:calcOnExit w:val="0"/>
            <w:textInput/>
          </w:ffData>
        </w:fldChar>
      </w:r>
      <w:r w:rsidRPr="00025BBB">
        <w:rPr>
          <w:rFonts w:ascii="Helvetica" w:hAnsi="Helvetica" w:cs="Arial"/>
          <w:b/>
          <w:bCs/>
          <w:i/>
          <w:iCs/>
          <w:sz w:val="20"/>
          <w:szCs w:val="20"/>
          <w:lang w:eastAsia="sl-SI"/>
        </w:rPr>
        <w:instrText xml:space="preserve"> FORMTEXT </w:instrText>
      </w:r>
      <w:r w:rsidRPr="00025BBB">
        <w:rPr>
          <w:rFonts w:ascii="Helvetica" w:hAnsi="Helvetica" w:cs="Arial"/>
          <w:b/>
          <w:bCs/>
          <w:i/>
          <w:iCs/>
          <w:sz w:val="20"/>
          <w:szCs w:val="20"/>
          <w:lang w:eastAsia="sl-SI"/>
        </w:rPr>
      </w:r>
      <w:r w:rsidRPr="00025BBB">
        <w:rPr>
          <w:rFonts w:ascii="Helvetica" w:hAnsi="Helvetica" w:cs="Arial"/>
          <w:b/>
          <w:bCs/>
          <w:i/>
          <w:iCs/>
          <w:sz w:val="20"/>
          <w:szCs w:val="20"/>
          <w:lang w:eastAsia="sl-SI"/>
        </w:rPr>
        <w:fldChar w:fldCharType="separate"/>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00176EBF">
        <w:rPr>
          <w:rFonts w:ascii="Helvetica" w:hAnsi="Helvetica" w:cs="Arial"/>
          <w:b/>
          <w:bCs/>
          <w:i/>
          <w:iCs/>
          <w:sz w:val="20"/>
          <w:szCs w:val="20"/>
          <w:lang w:eastAsia="sl-SI"/>
        </w:rPr>
        <w:t> </w:t>
      </w:r>
      <w:r w:rsidRPr="00025BBB">
        <w:rPr>
          <w:rFonts w:ascii="Helvetica" w:hAnsi="Helvetica" w:cs="Arial"/>
          <w:sz w:val="20"/>
          <w:szCs w:val="20"/>
          <w:lang w:eastAsia="sl-SI"/>
        </w:rPr>
        <w:fldChar w:fldCharType="end"/>
      </w:r>
    </w:p>
    <w:permEnd w:id="81094786"/>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left="3402" w:firstLine="1134"/>
        <w:jc w:val="both"/>
        <w:rPr>
          <w:rFonts w:ascii="Helvetica" w:hAnsi="Helvetica" w:cs="Arial"/>
          <w:bCs/>
          <w:sz w:val="20"/>
          <w:szCs w:val="20"/>
          <w:lang w:eastAsia="sl-SI"/>
        </w:rPr>
      </w:pPr>
      <w:r w:rsidRPr="00025BBB">
        <w:rPr>
          <w:rFonts w:ascii="Helvetica" w:hAnsi="Helvetica" w:cs="Arial"/>
          <w:bCs/>
          <w:sz w:val="20"/>
          <w:szCs w:val="20"/>
          <w:lang w:eastAsia="sl-SI"/>
        </w:rPr>
        <w:t>Podpis zakonitega zastopnika</w:t>
      </w:r>
    </w:p>
    <w:p w:rsidR="00160F69" w:rsidRPr="00025BBB" w:rsidRDefault="00160F69" w:rsidP="00160F69">
      <w:pPr>
        <w:spacing w:line="280" w:lineRule="atLeast"/>
        <w:ind w:left="3402" w:firstLine="1134"/>
        <w:jc w:val="both"/>
        <w:rPr>
          <w:rFonts w:ascii="Helvetica" w:hAnsi="Helvetica" w:cs="Arial"/>
          <w:bCs/>
          <w:sz w:val="20"/>
          <w:szCs w:val="20"/>
          <w:lang w:eastAsia="sl-SI"/>
        </w:rPr>
      </w:pPr>
    </w:p>
    <w:p w:rsidR="00160F69" w:rsidRPr="00025BBB" w:rsidRDefault="00160F69" w:rsidP="00160F69">
      <w:pPr>
        <w:spacing w:line="280" w:lineRule="atLeast"/>
        <w:ind w:left="3402" w:firstLine="1134"/>
        <w:jc w:val="both"/>
        <w:rPr>
          <w:rFonts w:ascii="Helvetica" w:hAnsi="Helvetica" w:cs="Arial"/>
          <w:bCs/>
          <w:sz w:val="20"/>
          <w:szCs w:val="20"/>
          <w:lang w:eastAsia="sl-SI"/>
        </w:rPr>
      </w:pPr>
      <w:r w:rsidRPr="00025BBB">
        <w:rPr>
          <w:rFonts w:ascii="Helvetica" w:hAnsi="Helvetica" w:cs="Arial"/>
          <w:bCs/>
          <w:sz w:val="20"/>
          <w:szCs w:val="20"/>
          <w:lang w:eastAsia="sl-SI"/>
        </w:rPr>
        <w:t>Žig ponudnika</w:t>
      </w: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25BBB" w:rsidRDefault="00160F69" w:rsidP="00160F69">
      <w:pPr>
        <w:spacing w:line="280" w:lineRule="atLeast"/>
        <w:ind w:firstLine="1134"/>
        <w:jc w:val="both"/>
        <w:rPr>
          <w:rFonts w:ascii="Helvetica" w:hAnsi="Helvetica" w:cs="Arial"/>
          <w:bCs/>
          <w:sz w:val="20"/>
          <w:szCs w:val="20"/>
          <w:lang w:eastAsia="sl-SI"/>
        </w:rPr>
      </w:pPr>
    </w:p>
    <w:p w:rsidR="00160F69" w:rsidRPr="000B27AA" w:rsidRDefault="00160F69" w:rsidP="00160F69">
      <w:pPr>
        <w:spacing w:line="280" w:lineRule="atLeast"/>
        <w:jc w:val="both"/>
        <w:rPr>
          <w:rFonts w:ascii="Helvetica" w:hAnsi="Helvetica" w:cs="Arial"/>
          <w:sz w:val="18"/>
          <w:szCs w:val="18"/>
          <w:lang w:eastAsia="sl-SI"/>
        </w:rPr>
      </w:pPr>
      <w:r w:rsidRPr="000B27AA">
        <w:rPr>
          <w:rFonts w:ascii="Helvetica" w:hAnsi="Helvetica" w:cs="Arial"/>
          <w:sz w:val="18"/>
          <w:szCs w:val="18"/>
        </w:rPr>
        <w:t xml:space="preserve">* 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 </w:t>
      </w:r>
    </w:p>
    <w:p w:rsidR="00F5129C" w:rsidRDefault="00F5129C" w:rsidP="00751356">
      <w:pPr>
        <w:rPr>
          <w:rFonts w:ascii="Helvetica" w:hAnsi="Helvetica" w:cs="Calibri"/>
          <w:b/>
          <w:iCs/>
          <w:sz w:val="20"/>
          <w:szCs w:val="20"/>
        </w:rPr>
      </w:pPr>
    </w:p>
    <w:p w:rsidR="0020002A" w:rsidRPr="0020002A" w:rsidRDefault="0020002A" w:rsidP="0020002A">
      <w:pPr>
        <w:ind w:left="7788"/>
        <w:rPr>
          <w:rFonts w:ascii="Helvetica" w:hAnsi="Helvetica" w:cs="Arial"/>
          <w:sz w:val="20"/>
          <w:szCs w:val="20"/>
        </w:rPr>
      </w:pPr>
      <w:r>
        <w:rPr>
          <w:rFonts w:ascii="Helvetica" w:hAnsi="Helvetica" w:cs="Arial"/>
          <w:sz w:val="20"/>
          <w:szCs w:val="20"/>
        </w:rPr>
        <w:lastRenderedPageBreak/>
        <w:t xml:space="preserve">        </w:t>
      </w:r>
      <w:r w:rsidR="00160F69">
        <w:rPr>
          <w:rFonts w:ascii="Helvetica" w:hAnsi="Helvetica" w:cs="Arial"/>
          <w:sz w:val="20"/>
          <w:szCs w:val="20"/>
        </w:rPr>
        <w:t>OBR-8</w:t>
      </w:r>
    </w:p>
    <w:p w:rsidR="0020002A" w:rsidRPr="0020002A" w:rsidRDefault="0020002A" w:rsidP="0020002A">
      <w:pPr>
        <w:rPr>
          <w:rFonts w:ascii="Helvetica" w:hAnsi="Helvetica" w:cs="Calibri"/>
          <w:iCs/>
          <w:sz w:val="20"/>
          <w:szCs w:val="20"/>
        </w:rPr>
      </w:pPr>
      <w:r w:rsidRPr="0020002A">
        <w:rPr>
          <w:rFonts w:ascii="Helvetica" w:hAnsi="Helvetica" w:cs="Calibri"/>
          <w:iCs/>
          <w:sz w:val="20"/>
          <w:szCs w:val="20"/>
        </w:rPr>
        <w:t xml:space="preserve">PONUDNIK </w:t>
      </w:r>
    </w:p>
    <w:p w:rsidR="0020002A" w:rsidRPr="0020002A" w:rsidRDefault="0020002A" w:rsidP="0020002A">
      <w:pPr>
        <w:rPr>
          <w:rFonts w:ascii="Helvetica" w:hAnsi="Helvetica" w:cs="Calibri"/>
          <w:iCs/>
          <w:sz w:val="20"/>
          <w:szCs w:val="20"/>
        </w:rPr>
      </w:pPr>
    </w:p>
    <w:permStart w:id="2075033544" w:edGrp="everyone"/>
    <w:p w:rsidR="0020002A" w:rsidRPr="0020002A" w:rsidRDefault="0020002A" w:rsidP="0020002A">
      <w:pPr>
        <w:rPr>
          <w:rFonts w:ascii="Helvetica" w:hAnsi="Helvetica" w:cs="Calibri"/>
          <w:b/>
          <w:iCs/>
          <w:sz w:val="20"/>
          <w:szCs w:val="20"/>
        </w:rPr>
      </w:pPr>
      <w:r w:rsidRPr="0020002A">
        <w:rPr>
          <w:rFonts w:ascii="Helvetica" w:hAnsi="Helvetica" w:cs="Calibri"/>
          <w:b/>
          <w:bCs/>
          <w:iCs/>
          <w:sz w:val="20"/>
          <w:szCs w:val="20"/>
        </w:rPr>
        <w:fldChar w:fldCharType="begin">
          <w:ffData>
            <w:name w:val="Besedilo12"/>
            <w:enabled/>
            <w:calcOnExit w:val="0"/>
            <w:textInput/>
          </w:ffData>
        </w:fldChar>
      </w:r>
      <w:r w:rsidRPr="0020002A">
        <w:rPr>
          <w:rFonts w:ascii="Helvetica" w:hAnsi="Helvetica" w:cs="Calibri"/>
          <w:b/>
          <w:bCs/>
          <w:iCs/>
          <w:sz w:val="20"/>
          <w:szCs w:val="20"/>
        </w:rPr>
        <w:instrText xml:space="preserve"> FORMTEXT </w:instrText>
      </w:r>
      <w:r w:rsidRPr="0020002A">
        <w:rPr>
          <w:rFonts w:ascii="Helvetica" w:hAnsi="Helvetica" w:cs="Calibri"/>
          <w:b/>
          <w:bCs/>
          <w:iCs/>
          <w:sz w:val="20"/>
          <w:szCs w:val="20"/>
        </w:rPr>
      </w:r>
      <w:r w:rsidRPr="0020002A">
        <w:rPr>
          <w:rFonts w:ascii="Helvetica" w:hAnsi="Helvetica" w:cs="Calibri"/>
          <w:b/>
          <w:bCs/>
          <w:iCs/>
          <w:sz w:val="20"/>
          <w:szCs w:val="20"/>
        </w:rPr>
        <w:fldChar w:fldCharType="separate"/>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00176EBF">
        <w:rPr>
          <w:rFonts w:ascii="Helvetica" w:hAnsi="Helvetica" w:cs="Calibri"/>
          <w:b/>
          <w:bCs/>
          <w:iCs/>
          <w:sz w:val="20"/>
          <w:szCs w:val="20"/>
        </w:rPr>
        <w:t> </w:t>
      </w:r>
      <w:r w:rsidRPr="0020002A">
        <w:rPr>
          <w:rFonts w:ascii="Helvetica" w:hAnsi="Helvetica" w:cs="Calibri"/>
          <w:iCs/>
          <w:sz w:val="20"/>
          <w:szCs w:val="20"/>
          <w:lang w:val="en-US"/>
        </w:rPr>
        <w:fldChar w:fldCharType="end"/>
      </w:r>
      <w:permEnd w:id="2075033544"/>
    </w:p>
    <w:p w:rsidR="0020002A" w:rsidRDefault="0020002A" w:rsidP="00524A17">
      <w:pPr>
        <w:rPr>
          <w:rFonts w:ascii="Helvetica" w:hAnsi="Helvetica" w:cs="Calibri"/>
          <w:iCs/>
          <w:sz w:val="20"/>
          <w:szCs w:val="20"/>
          <w:lang w:val="en-US"/>
        </w:rPr>
      </w:pPr>
    </w:p>
    <w:p w:rsidR="0020002A" w:rsidRDefault="0020002A" w:rsidP="0020002A">
      <w:pPr>
        <w:jc w:val="center"/>
        <w:rPr>
          <w:rFonts w:ascii="Helvetica" w:hAnsi="Helvetica" w:cs="Calibri"/>
          <w:b/>
          <w:iCs/>
          <w:sz w:val="20"/>
          <w:szCs w:val="20"/>
          <w:lang w:val="en-US"/>
        </w:rPr>
      </w:pPr>
      <w:r w:rsidRPr="0020002A">
        <w:rPr>
          <w:rFonts w:ascii="Helvetica" w:hAnsi="Helvetica" w:cs="Calibri"/>
          <w:b/>
          <w:iCs/>
          <w:sz w:val="20"/>
          <w:szCs w:val="20"/>
          <w:lang w:val="en-US"/>
        </w:rPr>
        <w:t xml:space="preserve">TABELA ČISTIL IN OSTALIH SREDSTEV SKLADNIH Z UREDBO </w:t>
      </w:r>
    </w:p>
    <w:p w:rsidR="00524A17" w:rsidRPr="0020002A" w:rsidRDefault="0020002A" w:rsidP="0020002A">
      <w:pPr>
        <w:jc w:val="center"/>
        <w:rPr>
          <w:rFonts w:cs="Arial"/>
          <w:b/>
          <w:sz w:val="20"/>
          <w:szCs w:val="20"/>
        </w:rPr>
      </w:pPr>
      <w:r w:rsidRPr="0020002A">
        <w:rPr>
          <w:rFonts w:ascii="Helvetica" w:hAnsi="Helvetica" w:cs="Calibri"/>
          <w:b/>
          <w:iCs/>
          <w:sz w:val="20"/>
          <w:szCs w:val="20"/>
          <w:lang w:val="en-US"/>
        </w:rPr>
        <w:t>O ZELENEM JAVNEM NAROČANJU</w:t>
      </w:r>
    </w:p>
    <w:p w:rsidR="002A7A29" w:rsidRDefault="002A7A29" w:rsidP="002A7A29">
      <w:pPr>
        <w:jc w:val="both"/>
        <w:rPr>
          <w:rFonts w:ascii="Helvetica" w:hAnsi="Helvetica" w:cs="Arial"/>
          <w:b/>
          <w:sz w:val="20"/>
          <w:szCs w:val="20"/>
          <w:lang w:eastAsia="sl-SI"/>
        </w:rPr>
      </w:pPr>
    </w:p>
    <w:p w:rsidR="002A7A29" w:rsidRPr="002A7A29" w:rsidRDefault="002A7A29" w:rsidP="002A7A29">
      <w:pPr>
        <w:jc w:val="both"/>
        <w:rPr>
          <w:rFonts w:ascii="Helvetica" w:hAnsi="Helvetica" w:cs="Arial"/>
          <w:b/>
          <w:sz w:val="20"/>
          <w:szCs w:val="20"/>
          <w:lang w:eastAsia="sl-SI"/>
        </w:rPr>
      </w:pPr>
      <w:r w:rsidRPr="002A7A29">
        <w:rPr>
          <w:rFonts w:ascii="Helvetica" w:hAnsi="Helvetica" w:cs="Arial"/>
          <w:b/>
          <w:sz w:val="20"/>
          <w:szCs w:val="20"/>
          <w:lang w:eastAsia="sl-SI"/>
        </w:rPr>
        <w:t xml:space="preserve">PODATKI O TEHNIČNIH SREDSTVIH IN ČISTILIH, </w:t>
      </w:r>
      <w:r w:rsidRPr="002A7A29">
        <w:rPr>
          <w:rFonts w:ascii="Helvetica" w:hAnsi="Helvetica" w:cs="Arial"/>
          <w:sz w:val="20"/>
          <w:szCs w:val="20"/>
          <w:lang w:eastAsia="sl-SI"/>
        </w:rPr>
        <w:t>ki jih bomo uporabljali pri izvajanju storitve čiščenja</w:t>
      </w:r>
      <w:r w:rsidR="00BC0F2B">
        <w:rPr>
          <w:rFonts w:ascii="Helvetica" w:hAnsi="Helvetica" w:cs="Arial"/>
          <w:sz w:val="20"/>
          <w:szCs w:val="20"/>
          <w:lang w:eastAsia="sl-SI"/>
        </w:rPr>
        <w:t>:</w:t>
      </w:r>
    </w:p>
    <w:p w:rsidR="002A7A29" w:rsidRPr="002A7A29" w:rsidRDefault="002A7A29" w:rsidP="002A7A29">
      <w:pPr>
        <w:spacing w:after="120"/>
        <w:rPr>
          <w:rFonts w:ascii="Helvetica" w:hAnsi="Helvetica" w:cs="Arial"/>
          <w:b/>
          <w:sz w:val="20"/>
          <w:szCs w:val="20"/>
        </w:rPr>
      </w:pPr>
    </w:p>
    <w:p w:rsidR="002A7A29" w:rsidRPr="002A7A29" w:rsidRDefault="002A7A29" w:rsidP="00211012">
      <w:pPr>
        <w:spacing w:after="120"/>
        <w:rPr>
          <w:rFonts w:ascii="Helvetica" w:hAnsi="Helvetica" w:cs="Arial"/>
          <w:b/>
          <w:sz w:val="20"/>
          <w:szCs w:val="20"/>
        </w:rPr>
      </w:pPr>
      <w:r w:rsidRPr="002A7A29">
        <w:rPr>
          <w:rFonts w:ascii="Helvetica" w:hAnsi="Helvetica" w:cs="Arial"/>
          <w:b/>
          <w:sz w:val="20"/>
          <w:szCs w:val="20"/>
        </w:rPr>
        <w:t>A) Stroji za čiščenje</w:t>
      </w:r>
    </w:p>
    <w:p w:rsidR="002A7A29" w:rsidRPr="002A7A29" w:rsidRDefault="002A7A29" w:rsidP="006A048A">
      <w:pPr>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Helvetica" w:hAnsi="Helvetica" w:cs="Arial"/>
          <w:sz w:val="20"/>
          <w:szCs w:val="20"/>
        </w:rPr>
      </w:pPr>
      <w:r w:rsidRPr="002A7A29">
        <w:rPr>
          <w:rFonts w:ascii="Helvetica" w:hAnsi="Helvetica" w:cs="Arial"/>
          <w:sz w:val="20"/>
          <w:szCs w:val="20"/>
        </w:rPr>
        <w:t xml:space="preserve">Število: </w:t>
      </w:r>
      <w:permStart w:id="1351161755" w:edGrp="everyone"/>
      <w:r w:rsidR="00BC0F2B" w:rsidRPr="00F85BE2">
        <w:rPr>
          <w:rFonts w:ascii="Helvetica" w:hAnsi="Helvetica" w:cs="Calibri"/>
          <w:b/>
          <w:bCs/>
          <w:i/>
          <w:iCs/>
          <w:sz w:val="20"/>
          <w:szCs w:val="20"/>
          <w:lang w:val="en-US"/>
        </w:rPr>
        <w:fldChar w:fldCharType="begin">
          <w:ffData>
            <w:name w:val="Besedilo12"/>
            <w:enabled/>
            <w:calcOnExit w:val="0"/>
            <w:textInput/>
          </w:ffData>
        </w:fldChar>
      </w:r>
      <w:r w:rsidR="00BC0F2B" w:rsidRPr="00F85BE2">
        <w:rPr>
          <w:rFonts w:ascii="Helvetica" w:hAnsi="Helvetica" w:cs="Calibri"/>
          <w:b/>
          <w:bCs/>
          <w:i/>
          <w:iCs/>
          <w:sz w:val="20"/>
          <w:szCs w:val="20"/>
          <w:lang w:val="en-US"/>
        </w:rPr>
        <w:instrText xml:space="preserve"> FORMTEXT </w:instrText>
      </w:r>
      <w:r w:rsidR="00BC0F2B" w:rsidRPr="00F85BE2">
        <w:rPr>
          <w:rFonts w:ascii="Helvetica" w:hAnsi="Helvetica" w:cs="Calibri"/>
          <w:b/>
          <w:bCs/>
          <w:i/>
          <w:iCs/>
          <w:sz w:val="20"/>
          <w:szCs w:val="20"/>
          <w:lang w:val="en-US"/>
        </w:rPr>
      </w:r>
      <w:r w:rsidR="00BC0F2B" w:rsidRPr="00F85BE2">
        <w:rPr>
          <w:rFonts w:ascii="Helvetica" w:hAnsi="Helvetica" w:cs="Calibri"/>
          <w:b/>
          <w:bCs/>
          <w:i/>
          <w:iCs/>
          <w:sz w:val="20"/>
          <w:szCs w:val="20"/>
          <w:lang w:val="en-US"/>
        </w:rPr>
        <w:fldChar w:fldCharType="separate"/>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BC0F2B" w:rsidRPr="00F85BE2">
        <w:rPr>
          <w:rFonts w:ascii="Helvetica" w:hAnsi="Helvetica" w:cs="Calibri"/>
          <w:iCs/>
          <w:sz w:val="20"/>
          <w:szCs w:val="20"/>
        </w:rPr>
        <w:fldChar w:fldCharType="end"/>
      </w:r>
      <w:permEnd w:id="1351161755"/>
    </w:p>
    <w:p w:rsidR="002A7A29" w:rsidRPr="002A7A29" w:rsidRDefault="002A7A29" w:rsidP="006A048A">
      <w:pPr>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Helvetica" w:hAnsi="Helvetica" w:cs="Arial"/>
          <w:sz w:val="20"/>
          <w:szCs w:val="20"/>
        </w:rPr>
      </w:pPr>
      <w:r w:rsidRPr="002A7A29">
        <w:rPr>
          <w:rFonts w:ascii="Helvetica" w:hAnsi="Helvetica" w:cs="Arial"/>
          <w:sz w:val="20"/>
          <w:szCs w:val="20"/>
        </w:rPr>
        <w:t xml:space="preserve">Znamka: </w:t>
      </w:r>
      <w:permStart w:id="1964529469" w:edGrp="everyone"/>
      <w:r w:rsidR="00BC0F2B" w:rsidRPr="00F85BE2">
        <w:rPr>
          <w:rFonts w:ascii="Helvetica" w:hAnsi="Helvetica" w:cs="Calibri"/>
          <w:b/>
          <w:bCs/>
          <w:i/>
          <w:iCs/>
          <w:sz w:val="20"/>
          <w:szCs w:val="20"/>
          <w:lang w:val="en-US"/>
        </w:rPr>
        <w:fldChar w:fldCharType="begin">
          <w:ffData>
            <w:name w:val="Besedilo12"/>
            <w:enabled/>
            <w:calcOnExit w:val="0"/>
            <w:textInput/>
          </w:ffData>
        </w:fldChar>
      </w:r>
      <w:r w:rsidR="00BC0F2B" w:rsidRPr="00F85BE2">
        <w:rPr>
          <w:rFonts w:ascii="Helvetica" w:hAnsi="Helvetica" w:cs="Calibri"/>
          <w:b/>
          <w:bCs/>
          <w:i/>
          <w:iCs/>
          <w:sz w:val="20"/>
          <w:szCs w:val="20"/>
          <w:lang w:val="en-US"/>
        </w:rPr>
        <w:instrText xml:space="preserve"> FORMTEXT </w:instrText>
      </w:r>
      <w:r w:rsidR="00BC0F2B" w:rsidRPr="00F85BE2">
        <w:rPr>
          <w:rFonts w:ascii="Helvetica" w:hAnsi="Helvetica" w:cs="Calibri"/>
          <w:b/>
          <w:bCs/>
          <w:i/>
          <w:iCs/>
          <w:sz w:val="20"/>
          <w:szCs w:val="20"/>
          <w:lang w:val="en-US"/>
        </w:rPr>
      </w:r>
      <w:r w:rsidR="00BC0F2B" w:rsidRPr="00F85BE2">
        <w:rPr>
          <w:rFonts w:ascii="Helvetica" w:hAnsi="Helvetica" w:cs="Calibri"/>
          <w:b/>
          <w:bCs/>
          <w:i/>
          <w:iCs/>
          <w:sz w:val="20"/>
          <w:szCs w:val="20"/>
          <w:lang w:val="en-US"/>
        </w:rPr>
        <w:fldChar w:fldCharType="separate"/>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BC0F2B" w:rsidRPr="00F85BE2">
        <w:rPr>
          <w:rFonts w:ascii="Helvetica" w:hAnsi="Helvetica" w:cs="Calibri"/>
          <w:iCs/>
          <w:sz w:val="20"/>
          <w:szCs w:val="20"/>
        </w:rPr>
        <w:fldChar w:fldCharType="end"/>
      </w:r>
      <w:permEnd w:id="1964529469"/>
    </w:p>
    <w:p w:rsidR="002A7A29" w:rsidRPr="002A7A29" w:rsidRDefault="002A7A29" w:rsidP="002A7A29">
      <w:pPr>
        <w:spacing w:after="120"/>
        <w:rPr>
          <w:rFonts w:ascii="Helvetica" w:hAnsi="Helvetica" w:cs="Arial"/>
          <w:b/>
          <w:color w:val="FF0000"/>
          <w:sz w:val="20"/>
          <w:szCs w:val="20"/>
        </w:rPr>
      </w:pPr>
    </w:p>
    <w:p w:rsidR="002A7A29" w:rsidRPr="002A7A29" w:rsidRDefault="002A7A29" w:rsidP="00211012">
      <w:pPr>
        <w:spacing w:after="120"/>
        <w:rPr>
          <w:rFonts w:ascii="Helvetica" w:hAnsi="Helvetica" w:cs="Arial"/>
          <w:b/>
          <w:sz w:val="20"/>
          <w:szCs w:val="20"/>
        </w:rPr>
      </w:pPr>
      <w:r w:rsidRPr="002A7A29">
        <w:rPr>
          <w:rFonts w:ascii="Helvetica" w:hAnsi="Helvetica" w:cs="Arial"/>
          <w:b/>
          <w:sz w:val="20"/>
          <w:szCs w:val="20"/>
        </w:rPr>
        <w:t xml:space="preserve">B) Sesalniki </w:t>
      </w:r>
    </w:p>
    <w:p w:rsidR="002A7A29" w:rsidRPr="002A7A29" w:rsidRDefault="002A7A29" w:rsidP="006A048A">
      <w:pPr>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Helvetica" w:hAnsi="Helvetica" w:cs="Arial"/>
          <w:sz w:val="20"/>
          <w:szCs w:val="20"/>
        </w:rPr>
      </w:pPr>
      <w:r w:rsidRPr="002A7A29">
        <w:rPr>
          <w:rFonts w:ascii="Helvetica" w:hAnsi="Helvetica" w:cs="Arial"/>
          <w:sz w:val="20"/>
          <w:szCs w:val="20"/>
        </w:rPr>
        <w:t xml:space="preserve">Število: </w:t>
      </w:r>
      <w:permStart w:id="1642424205" w:edGrp="everyone"/>
      <w:r w:rsidR="00BC0F2B" w:rsidRPr="00F85BE2">
        <w:rPr>
          <w:rFonts w:ascii="Helvetica" w:hAnsi="Helvetica" w:cs="Calibri"/>
          <w:b/>
          <w:bCs/>
          <w:i/>
          <w:iCs/>
          <w:sz w:val="20"/>
          <w:szCs w:val="20"/>
          <w:lang w:val="en-US"/>
        </w:rPr>
        <w:fldChar w:fldCharType="begin">
          <w:ffData>
            <w:name w:val="Besedilo12"/>
            <w:enabled/>
            <w:calcOnExit w:val="0"/>
            <w:textInput/>
          </w:ffData>
        </w:fldChar>
      </w:r>
      <w:r w:rsidR="00BC0F2B" w:rsidRPr="00F85BE2">
        <w:rPr>
          <w:rFonts w:ascii="Helvetica" w:hAnsi="Helvetica" w:cs="Calibri"/>
          <w:b/>
          <w:bCs/>
          <w:i/>
          <w:iCs/>
          <w:sz w:val="20"/>
          <w:szCs w:val="20"/>
          <w:lang w:val="en-US"/>
        </w:rPr>
        <w:instrText xml:space="preserve"> FORMTEXT </w:instrText>
      </w:r>
      <w:r w:rsidR="00BC0F2B" w:rsidRPr="00F85BE2">
        <w:rPr>
          <w:rFonts w:ascii="Helvetica" w:hAnsi="Helvetica" w:cs="Calibri"/>
          <w:b/>
          <w:bCs/>
          <w:i/>
          <w:iCs/>
          <w:sz w:val="20"/>
          <w:szCs w:val="20"/>
          <w:lang w:val="en-US"/>
        </w:rPr>
      </w:r>
      <w:r w:rsidR="00BC0F2B" w:rsidRPr="00F85BE2">
        <w:rPr>
          <w:rFonts w:ascii="Helvetica" w:hAnsi="Helvetica" w:cs="Calibri"/>
          <w:b/>
          <w:bCs/>
          <w:i/>
          <w:iCs/>
          <w:sz w:val="20"/>
          <w:szCs w:val="20"/>
          <w:lang w:val="en-US"/>
        </w:rPr>
        <w:fldChar w:fldCharType="separate"/>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BC0F2B" w:rsidRPr="00F85BE2">
        <w:rPr>
          <w:rFonts w:ascii="Helvetica" w:hAnsi="Helvetica" w:cs="Calibri"/>
          <w:iCs/>
          <w:sz w:val="20"/>
          <w:szCs w:val="20"/>
        </w:rPr>
        <w:fldChar w:fldCharType="end"/>
      </w:r>
      <w:permEnd w:id="1642424205"/>
    </w:p>
    <w:p w:rsidR="002A7A29" w:rsidRPr="002A7A29" w:rsidRDefault="002A7A29" w:rsidP="006A048A">
      <w:pPr>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Helvetica" w:hAnsi="Helvetica" w:cs="Arial"/>
          <w:sz w:val="20"/>
          <w:szCs w:val="20"/>
        </w:rPr>
      </w:pPr>
      <w:r w:rsidRPr="002A7A29">
        <w:rPr>
          <w:rFonts w:ascii="Helvetica" w:hAnsi="Helvetica" w:cs="Arial"/>
          <w:sz w:val="20"/>
          <w:szCs w:val="20"/>
        </w:rPr>
        <w:t xml:space="preserve">Znamka: </w:t>
      </w:r>
      <w:permStart w:id="404575694" w:edGrp="everyone"/>
      <w:r w:rsidR="00BC0F2B" w:rsidRPr="00F85BE2">
        <w:rPr>
          <w:rFonts w:ascii="Helvetica" w:hAnsi="Helvetica" w:cs="Calibri"/>
          <w:b/>
          <w:bCs/>
          <w:i/>
          <w:iCs/>
          <w:sz w:val="20"/>
          <w:szCs w:val="20"/>
          <w:lang w:val="en-US"/>
        </w:rPr>
        <w:fldChar w:fldCharType="begin">
          <w:ffData>
            <w:name w:val="Besedilo12"/>
            <w:enabled/>
            <w:calcOnExit w:val="0"/>
            <w:textInput/>
          </w:ffData>
        </w:fldChar>
      </w:r>
      <w:r w:rsidR="00BC0F2B" w:rsidRPr="00F85BE2">
        <w:rPr>
          <w:rFonts w:ascii="Helvetica" w:hAnsi="Helvetica" w:cs="Calibri"/>
          <w:b/>
          <w:bCs/>
          <w:i/>
          <w:iCs/>
          <w:sz w:val="20"/>
          <w:szCs w:val="20"/>
          <w:lang w:val="en-US"/>
        </w:rPr>
        <w:instrText xml:space="preserve"> FORMTEXT </w:instrText>
      </w:r>
      <w:r w:rsidR="00BC0F2B" w:rsidRPr="00F85BE2">
        <w:rPr>
          <w:rFonts w:ascii="Helvetica" w:hAnsi="Helvetica" w:cs="Calibri"/>
          <w:b/>
          <w:bCs/>
          <w:i/>
          <w:iCs/>
          <w:sz w:val="20"/>
          <w:szCs w:val="20"/>
          <w:lang w:val="en-US"/>
        </w:rPr>
      </w:r>
      <w:r w:rsidR="00BC0F2B" w:rsidRPr="00F85BE2">
        <w:rPr>
          <w:rFonts w:ascii="Helvetica" w:hAnsi="Helvetica" w:cs="Calibri"/>
          <w:b/>
          <w:bCs/>
          <w:i/>
          <w:iCs/>
          <w:sz w:val="20"/>
          <w:szCs w:val="20"/>
          <w:lang w:val="en-US"/>
        </w:rPr>
        <w:fldChar w:fldCharType="separate"/>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BC0F2B" w:rsidRPr="00F85BE2">
        <w:rPr>
          <w:rFonts w:ascii="Helvetica" w:hAnsi="Helvetica" w:cs="Calibri"/>
          <w:iCs/>
          <w:sz w:val="20"/>
          <w:szCs w:val="20"/>
        </w:rPr>
        <w:fldChar w:fldCharType="end"/>
      </w:r>
      <w:permEnd w:id="404575694"/>
    </w:p>
    <w:p w:rsidR="002A7A29" w:rsidRPr="002A7A29" w:rsidRDefault="002A7A29" w:rsidP="002A7A29">
      <w:pPr>
        <w:spacing w:after="120"/>
        <w:rPr>
          <w:rFonts w:ascii="Helvetica" w:hAnsi="Helvetica" w:cs="Arial"/>
          <w:b/>
          <w:sz w:val="20"/>
          <w:szCs w:val="20"/>
        </w:rPr>
      </w:pPr>
    </w:p>
    <w:p w:rsidR="00BC0F2B" w:rsidRDefault="002A7A29" w:rsidP="00211012">
      <w:pPr>
        <w:spacing w:after="120"/>
        <w:rPr>
          <w:rFonts w:ascii="Helvetica" w:hAnsi="Helvetica" w:cs="Arial"/>
          <w:b/>
          <w:sz w:val="20"/>
          <w:szCs w:val="20"/>
        </w:rPr>
      </w:pPr>
      <w:r w:rsidRPr="002A7A29">
        <w:rPr>
          <w:rFonts w:ascii="Helvetica" w:hAnsi="Helvetica" w:cs="Arial"/>
          <w:b/>
          <w:sz w:val="20"/>
          <w:szCs w:val="20"/>
        </w:rPr>
        <w:t>C) Ostala tehnična sredstva</w:t>
      </w:r>
    </w:p>
    <w:permStart w:id="1606563889" w:edGrp="everyone"/>
    <w:p w:rsidR="00BC0F2B" w:rsidRPr="00211012" w:rsidRDefault="00211012" w:rsidP="00211012">
      <w:pPr>
        <w:spacing w:after="120"/>
        <w:rPr>
          <w:rFonts w:ascii="Helvetica" w:hAnsi="Helvetica" w:cs="Arial"/>
          <w:sz w:val="20"/>
          <w:szCs w:val="20"/>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Pr="00F85BE2">
        <w:rPr>
          <w:rFonts w:ascii="Helvetica" w:hAnsi="Helvetica" w:cs="Calibri"/>
          <w:iCs/>
          <w:sz w:val="20"/>
          <w:szCs w:val="20"/>
        </w:rPr>
        <w:fldChar w:fldCharType="end"/>
      </w:r>
      <w:permEnd w:id="1606563889"/>
    </w:p>
    <w:p w:rsidR="002A7A29" w:rsidRPr="002A7A29" w:rsidRDefault="002A7A29" w:rsidP="002A7A29">
      <w:pPr>
        <w:ind w:left="283"/>
        <w:rPr>
          <w:rFonts w:ascii="Helvetica" w:hAnsi="Helvetica" w:cs="Arial"/>
          <w:b/>
          <w:sz w:val="20"/>
          <w:szCs w:val="20"/>
        </w:rPr>
      </w:pPr>
    </w:p>
    <w:p w:rsidR="002A7A29" w:rsidRPr="002A7A29" w:rsidRDefault="00BC0F2B" w:rsidP="00211012">
      <w:pPr>
        <w:rPr>
          <w:rFonts w:ascii="Helvetica" w:hAnsi="Helvetica" w:cs="Arial"/>
          <w:b/>
          <w:sz w:val="20"/>
          <w:szCs w:val="20"/>
        </w:rPr>
      </w:pPr>
      <w:r>
        <w:rPr>
          <w:rFonts w:ascii="Helvetica" w:hAnsi="Helvetica" w:cs="Arial"/>
          <w:b/>
          <w:sz w:val="20"/>
          <w:szCs w:val="20"/>
        </w:rPr>
        <w:t>D</w:t>
      </w:r>
      <w:r w:rsidR="002A7A29" w:rsidRPr="002A7A29">
        <w:rPr>
          <w:rFonts w:ascii="Helvetica" w:hAnsi="Helvetica" w:cs="Arial"/>
          <w:b/>
          <w:sz w:val="20"/>
          <w:szCs w:val="20"/>
        </w:rPr>
        <w:t>) Podatki o čistilih in higienskih pripomočkih</w:t>
      </w:r>
    </w:p>
    <w:p w:rsidR="002A7A29" w:rsidRPr="002A7A29" w:rsidRDefault="002A7A29" w:rsidP="002A7A29">
      <w:pPr>
        <w:jc w:val="both"/>
        <w:rPr>
          <w:rFonts w:ascii="Helvetica" w:hAnsi="Helvetica" w:cs="Arial"/>
          <w:kern w:val="16"/>
          <w:sz w:val="20"/>
          <w:szCs w:val="20"/>
          <w:lang w:eastAsia="sl-SI"/>
        </w:rPr>
      </w:pPr>
    </w:p>
    <w:p w:rsidR="002A7A29" w:rsidRPr="002A7A29" w:rsidRDefault="002A7A29" w:rsidP="002A7A29">
      <w:pPr>
        <w:jc w:val="both"/>
        <w:rPr>
          <w:rFonts w:ascii="Helvetica" w:hAnsi="Helvetica" w:cs="Arial"/>
          <w:kern w:val="16"/>
          <w:sz w:val="20"/>
          <w:szCs w:val="20"/>
          <w:lang w:eastAsia="sl-SI"/>
        </w:rPr>
      </w:pPr>
      <w:r w:rsidRPr="002A7A29">
        <w:rPr>
          <w:rFonts w:ascii="Helvetica" w:hAnsi="Helvetica" w:cs="Arial"/>
          <w:kern w:val="16"/>
          <w:sz w:val="20"/>
          <w:szCs w:val="20"/>
          <w:lang w:eastAsia="sl-SI"/>
        </w:rPr>
        <w:t>Navedite proizvajalce, blagovne znamke in imena posameznih čistil</w:t>
      </w:r>
      <w:r w:rsidR="00260285">
        <w:rPr>
          <w:rFonts w:ascii="Helvetica" w:hAnsi="Helvetica" w:cs="Arial"/>
          <w:kern w:val="16"/>
          <w:sz w:val="20"/>
          <w:szCs w:val="20"/>
          <w:lang w:eastAsia="sl-SI"/>
        </w:rPr>
        <w:t xml:space="preserve"> (čistila za trdne površine)</w:t>
      </w:r>
      <w:r w:rsidRPr="002A7A29">
        <w:rPr>
          <w:rFonts w:ascii="Helvetica" w:hAnsi="Helvetica" w:cs="Arial"/>
          <w:kern w:val="16"/>
          <w:sz w:val="20"/>
          <w:szCs w:val="20"/>
          <w:lang w:eastAsia="sl-SI"/>
        </w:rPr>
        <w:t>, ki jih uporabljate za posamezne vrste storitev</w:t>
      </w:r>
      <w:r w:rsidR="00211012">
        <w:rPr>
          <w:rFonts w:ascii="Helvetica" w:hAnsi="Helvetica" w:cs="Arial"/>
          <w:kern w:val="16"/>
          <w:sz w:val="20"/>
          <w:szCs w:val="20"/>
          <w:lang w:eastAsia="sl-SI"/>
        </w:rPr>
        <w:t>:</w:t>
      </w:r>
    </w:p>
    <w:p w:rsidR="002A7A29" w:rsidRPr="002A7A29" w:rsidRDefault="002A7A29" w:rsidP="002A7A29">
      <w:pPr>
        <w:jc w:val="both"/>
        <w:rPr>
          <w:rFonts w:ascii="Helvetica" w:hAnsi="Helvetica" w:cs="Arial"/>
          <w:kern w:val="16"/>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905"/>
        <w:gridCol w:w="4419"/>
      </w:tblGrid>
      <w:tr w:rsidR="002A7A29" w:rsidRPr="00AB3567" w:rsidTr="00AB3567">
        <w:tc>
          <w:tcPr>
            <w:tcW w:w="564" w:type="dxa"/>
            <w:tcBorders>
              <w:top w:val="single" w:sz="4" w:space="0" w:color="auto"/>
              <w:left w:val="single" w:sz="4" w:space="0" w:color="auto"/>
              <w:bottom w:val="single" w:sz="4" w:space="0" w:color="auto"/>
              <w:right w:val="single" w:sz="4" w:space="0" w:color="auto"/>
            </w:tcBorders>
            <w:shd w:val="clear" w:color="auto" w:fill="auto"/>
            <w:hideMark/>
          </w:tcPr>
          <w:p w:rsidR="002A7A29" w:rsidRPr="00AB3567" w:rsidRDefault="002A7A29" w:rsidP="00AB3567">
            <w:pPr>
              <w:jc w:val="center"/>
              <w:rPr>
                <w:rFonts w:ascii="Helvetica" w:hAnsi="Helvetica" w:cs="Arial"/>
                <w:b/>
                <w:sz w:val="20"/>
                <w:szCs w:val="20"/>
              </w:rPr>
            </w:pPr>
            <w:r w:rsidRPr="00AB3567">
              <w:rPr>
                <w:rFonts w:ascii="Helvetica" w:hAnsi="Helvetica" w:cs="Arial"/>
                <w:b/>
                <w:sz w:val="20"/>
                <w:szCs w:val="20"/>
              </w:rPr>
              <w:t>Zap. št.</w:t>
            </w:r>
          </w:p>
        </w:tc>
        <w:tc>
          <w:tcPr>
            <w:tcW w:w="4040" w:type="dxa"/>
            <w:tcBorders>
              <w:top w:val="single" w:sz="4" w:space="0" w:color="auto"/>
              <w:left w:val="single" w:sz="4" w:space="0" w:color="auto"/>
              <w:bottom w:val="single" w:sz="4" w:space="0" w:color="auto"/>
              <w:right w:val="single" w:sz="4" w:space="0" w:color="auto"/>
            </w:tcBorders>
            <w:shd w:val="clear" w:color="auto" w:fill="auto"/>
            <w:hideMark/>
          </w:tcPr>
          <w:p w:rsidR="002A7A29" w:rsidRPr="00AB3567" w:rsidRDefault="002A7A29" w:rsidP="00AB3567">
            <w:pPr>
              <w:jc w:val="center"/>
              <w:rPr>
                <w:rFonts w:ascii="Helvetica" w:hAnsi="Helvetica" w:cs="Arial"/>
                <w:b/>
                <w:sz w:val="20"/>
                <w:szCs w:val="20"/>
              </w:rPr>
            </w:pPr>
            <w:r w:rsidRPr="00AB3567">
              <w:rPr>
                <w:rFonts w:ascii="Helvetica" w:hAnsi="Helvetica" w:cs="Arial"/>
                <w:b/>
                <w:sz w:val="20"/>
                <w:szCs w:val="20"/>
              </w:rPr>
              <w:t xml:space="preserve">Področje uporabe </w:t>
            </w:r>
          </w:p>
        </w:tc>
        <w:tc>
          <w:tcPr>
            <w:tcW w:w="4574" w:type="dxa"/>
            <w:tcBorders>
              <w:top w:val="single" w:sz="4" w:space="0" w:color="auto"/>
              <w:left w:val="single" w:sz="4" w:space="0" w:color="auto"/>
              <w:bottom w:val="single" w:sz="4" w:space="0" w:color="auto"/>
              <w:right w:val="single" w:sz="4" w:space="0" w:color="auto"/>
            </w:tcBorders>
            <w:shd w:val="clear" w:color="auto" w:fill="auto"/>
            <w:hideMark/>
          </w:tcPr>
          <w:p w:rsidR="002A7A29" w:rsidRPr="00AB3567" w:rsidRDefault="002A7A29" w:rsidP="00AB3567">
            <w:pPr>
              <w:jc w:val="center"/>
              <w:rPr>
                <w:rFonts w:ascii="Helvetica" w:hAnsi="Helvetica" w:cs="Arial"/>
                <w:b/>
                <w:sz w:val="20"/>
                <w:szCs w:val="20"/>
              </w:rPr>
            </w:pPr>
            <w:r w:rsidRPr="00AB3567">
              <w:rPr>
                <w:rFonts w:ascii="Helvetica" w:hAnsi="Helvetica" w:cs="Arial"/>
                <w:b/>
                <w:sz w:val="20"/>
                <w:szCs w:val="20"/>
              </w:rPr>
              <w:t>Naziv čistila oz. sredstva (komercialno ime)</w:t>
            </w:r>
          </w:p>
        </w:tc>
      </w:tr>
      <w:tr w:rsidR="00BC0F2B" w:rsidRPr="00AB3567" w:rsidTr="00AB3567">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AB3567" w:rsidRDefault="002A7A29" w:rsidP="00AB3567">
            <w:pPr>
              <w:jc w:val="center"/>
              <w:rPr>
                <w:rFonts w:ascii="Helvetica" w:hAnsi="Helvetica" w:cs="Arial"/>
                <w:b/>
                <w:sz w:val="20"/>
                <w:szCs w:val="20"/>
              </w:rPr>
            </w:pPr>
            <w:r w:rsidRPr="00AB3567">
              <w:rPr>
                <w:rFonts w:ascii="Helvetica" w:hAnsi="Helvetica" w:cs="Arial"/>
                <w:b/>
                <w:sz w:val="20"/>
                <w:szCs w:val="20"/>
              </w:rPr>
              <w:t>1</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Default="002A7A29" w:rsidP="00AB3567">
            <w:pPr>
              <w:jc w:val="both"/>
              <w:rPr>
                <w:rFonts w:ascii="Helvetica" w:hAnsi="Helvetica" w:cs="Arial"/>
                <w:b/>
                <w:sz w:val="20"/>
                <w:szCs w:val="20"/>
              </w:rPr>
            </w:pPr>
            <w:r w:rsidRPr="00AB3567">
              <w:rPr>
                <w:rFonts w:ascii="Helvetica" w:hAnsi="Helvetica" w:cs="Arial"/>
                <w:b/>
                <w:sz w:val="20"/>
                <w:szCs w:val="20"/>
              </w:rPr>
              <w:t>Univerzalna čistila</w:t>
            </w:r>
            <w:r w:rsidR="000B27AA">
              <w:rPr>
                <w:rFonts w:ascii="Helvetica" w:hAnsi="Helvetica" w:cs="Arial"/>
                <w:b/>
                <w:sz w:val="20"/>
                <w:szCs w:val="20"/>
              </w:rPr>
              <w:t>*</w:t>
            </w:r>
          </w:p>
          <w:p w:rsidR="000B27AA" w:rsidRPr="00AB3567" w:rsidRDefault="000B27AA" w:rsidP="00AB3567">
            <w:pPr>
              <w:jc w:val="both"/>
              <w:rPr>
                <w:rFonts w:ascii="Helvetica" w:hAnsi="Helvetica" w:cs="Arial"/>
                <w:b/>
                <w:sz w:val="20"/>
                <w:szCs w:val="20"/>
              </w:rPr>
            </w:pPr>
          </w:p>
        </w:tc>
        <w:permStart w:id="1976721630" w:edGrp="everyone"/>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2A7A29" w:rsidRPr="00AB3567" w:rsidRDefault="00207F85" w:rsidP="00AB3567">
            <w:pPr>
              <w:jc w:val="both"/>
              <w:rPr>
                <w:rFonts w:ascii="Helvetica" w:hAnsi="Helvetica" w:cs="Arial"/>
                <w:b/>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976721630"/>
          </w:p>
        </w:tc>
      </w:tr>
      <w:tr w:rsidR="00BC0F2B" w:rsidRPr="00AB3567" w:rsidTr="00AB3567">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AB3567" w:rsidRDefault="002A7A29" w:rsidP="00AB3567">
            <w:pPr>
              <w:jc w:val="center"/>
              <w:rPr>
                <w:rFonts w:ascii="Helvetica" w:hAnsi="Helvetica" w:cs="Arial"/>
                <w:b/>
                <w:sz w:val="20"/>
                <w:szCs w:val="20"/>
              </w:rPr>
            </w:pPr>
            <w:r w:rsidRPr="00AB3567">
              <w:rPr>
                <w:rFonts w:ascii="Helvetica" w:hAnsi="Helvetica" w:cs="Arial"/>
                <w:b/>
                <w:sz w:val="20"/>
                <w:szCs w:val="20"/>
              </w:rPr>
              <w:t>2</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Default="002A7A29" w:rsidP="00AB3567">
            <w:pPr>
              <w:jc w:val="both"/>
              <w:rPr>
                <w:rFonts w:ascii="Helvetica" w:hAnsi="Helvetica" w:cs="Arial"/>
                <w:b/>
                <w:sz w:val="20"/>
                <w:szCs w:val="20"/>
              </w:rPr>
            </w:pPr>
            <w:r w:rsidRPr="00AB3567">
              <w:rPr>
                <w:rFonts w:ascii="Helvetica" w:hAnsi="Helvetica" w:cs="Arial"/>
                <w:b/>
                <w:sz w:val="20"/>
                <w:szCs w:val="20"/>
              </w:rPr>
              <w:t>Čistila za sanitarne prostore</w:t>
            </w:r>
            <w:r w:rsidR="000B27AA">
              <w:rPr>
                <w:rFonts w:ascii="Helvetica" w:hAnsi="Helvetica" w:cs="Arial"/>
                <w:b/>
                <w:sz w:val="20"/>
                <w:szCs w:val="20"/>
              </w:rPr>
              <w:t>*</w:t>
            </w:r>
          </w:p>
          <w:p w:rsidR="000B27AA" w:rsidRPr="00AB3567" w:rsidRDefault="000B27AA" w:rsidP="00AB3567">
            <w:pPr>
              <w:jc w:val="both"/>
              <w:rPr>
                <w:rFonts w:ascii="Helvetica" w:hAnsi="Helvetica" w:cs="Arial"/>
                <w:b/>
                <w:sz w:val="20"/>
                <w:szCs w:val="20"/>
              </w:rPr>
            </w:pPr>
          </w:p>
        </w:tc>
        <w:permStart w:id="370687730" w:edGrp="everyone"/>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2A7A29" w:rsidRPr="00AB3567" w:rsidRDefault="00207F85" w:rsidP="00AB3567">
            <w:pPr>
              <w:jc w:val="both"/>
              <w:rPr>
                <w:rFonts w:ascii="Helvetica" w:hAnsi="Helvetica" w:cs="Arial"/>
                <w:b/>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370687730"/>
          </w:p>
        </w:tc>
      </w:tr>
      <w:tr w:rsidR="00BC0F2B" w:rsidRPr="00AB3567" w:rsidTr="00AB3567">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AB3567" w:rsidRDefault="002A7A29" w:rsidP="00AB3567">
            <w:pPr>
              <w:jc w:val="center"/>
              <w:rPr>
                <w:rFonts w:ascii="Helvetica" w:hAnsi="Helvetica" w:cs="Arial"/>
                <w:b/>
                <w:sz w:val="20"/>
                <w:szCs w:val="20"/>
              </w:rPr>
            </w:pPr>
            <w:r w:rsidRPr="00AB3567">
              <w:rPr>
                <w:rFonts w:ascii="Helvetica" w:hAnsi="Helvetica" w:cs="Arial"/>
                <w:b/>
                <w:sz w:val="20"/>
                <w:szCs w:val="20"/>
              </w:rPr>
              <w:t>3</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Default="002A7A29" w:rsidP="00AB3567">
            <w:pPr>
              <w:jc w:val="both"/>
              <w:rPr>
                <w:rFonts w:ascii="Helvetica" w:hAnsi="Helvetica" w:cs="Arial"/>
                <w:b/>
                <w:sz w:val="20"/>
                <w:szCs w:val="20"/>
              </w:rPr>
            </w:pPr>
            <w:r w:rsidRPr="00AB3567">
              <w:rPr>
                <w:rFonts w:ascii="Helvetica" w:hAnsi="Helvetica" w:cs="Arial"/>
                <w:b/>
                <w:sz w:val="20"/>
                <w:szCs w:val="20"/>
              </w:rPr>
              <w:t>Čistila za okna</w:t>
            </w:r>
            <w:r w:rsidR="000B27AA">
              <w:rPr>
                <w:rFonts w:ascii="Helvetica" w:hAnsi="Helvetica" w:cs="Arial"/>
                <w:b/>
                <w:sz w:val="20"/>
                <w:szCs w:val="20"/>
              </w:rPr>
              <w:t>*</w:t>
            </w:r>
          </w:p>
          <w:p w:rsidR="000B27AA" w:rsidRPr="00AB3567" w:rsidRDefault="000B27AA" w:rsidP="00AB3567">
            <w:pPr>
              <w:jc w:val="both"/>
              <w:rPr>
                <w:rFonts w:ascii="Helvetica" w:hAnsi="Helvetica" w:cs="Arial"/>
                <w:b/>
                <w:sz w:val="20"/>
                <w:szCs w:val="20"/>
              </w:rPr>
            </w:pPr>
          </w:p>
        </w:tc>
        <w:permStart w:id="996889149" w:edGrp="everyone"/>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2A7A29" w:rsidRPr="00AB3567" w:rsidRDefault="00207F85" w:rsidP="00AB3567">
            <w:pPr>
              <w:jc w:val="both"/>
              <w:rPr>
                <w:rFonts w:ascii="Helvetica" w:hAnsi="Helvetica" w:cs="Arial"/>
                <w:b/>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996889149"/>
          </w:p>
        </w:tc>
      </w:tr>
      <w:tr w:rsidR="002A7A29" w:rsidRPr="00AB3567" w:rsidTr="00AB3567">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AB3567" w:rsidRDefault="002A7A29" w:rsidP="00AB3567">
            <w:pPr>
              <w:jc w:val="center"/>
              <w:rPr>
                <w:rFonts w:ascii="Helvetica" w:hAnsi="Helvetica" w:cs="Arial"/>
                <w:b/>
                <w:sz w:val="20"/>
                <w:szCs w:val="20"/>
              </w:rPr>
            </w:pPr>
            <w:r w:rsidRPr="00AB3567">
              <w:rPr>
                <w:rFonts w:ascii="Helvetica" w:hAnsi="Helvetica" w:cs="Arial"/>
                <w:b/>
                <w:sz w:val="20"/>
                <w:szCs w:val="20"/>
              </w:rPr>
              <w:t>4</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Default="002A7A29" w:rsidP="00AB3567">
            <w:pPr>
              <w:jc w:val="both"/>
              <w:rPr>
                <w:rFonts w:ascii="Helvetica" w:hAnsi="Helvetica" w:cs="Arial"/>
                <w:b/>
                <w:sz w:val="20"/>
                <w:szCs w:val="20"/>
              </w:rPr>
            </w:pPr>
            <w:r w:rsidRPr="00AB3567">
              <w:rPr>
                <w:rFonts w:ascii="Helvetica" w:hAnsi="Helvetica" w:cs="Arial"/>
                <w:b/>
                <w:sz w:val="20"/>
                <w:szCs w:val="20"/>
              </w:rPr>
              <w:t>Premazi za tla</w:t>
            </w:r>
          </w:p>
          <w:p w:rsidR="000B27AA" w:rsidRPr="00AB3567" w:rsidRDefault="000B27AA" w:rsidP="00AB3567">
            <w:pPr>
              <w:jc w:val="both"/>
              <w:rPr>
                <w:rFonts w:ascii="Helvetica" w:hAnsi="Helvetica" w:cs="Arial"/>
                <w:b/>
                <w:sz w:val="20"/>
                <w:szCs w:val="20"/>
              </w:rPr>
            </w:pPr>
          </w:p>
        </w:tc>
        <w:permStart w:id="167716435" w:edGrp="everyone"/>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2A7A29" w:rsidRPr="00AB3567" w:rsidRDefault="00207F85" w:rsidP="00AB3567">
            <w:pPr>
              <w:jc w:val="both"/>
              <w:rPr>
                <w:rFonts w:ascii="Helvetica" w:hAnsi="Helvetica" w:cs="Arial"/>
                <w:b/>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67716435"/>
          </w:p>
        </w:tc>
      </w:tr>
      <w:tr w:rsidR="002A7A29" w:rsidRPr="00AB3567" w:rsidTr="00AB3567">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Pr="00AB3567" w:rsidRDefault="002A7A29" w:rsidP="00AB3567">
            <w:pPr>
              <w:jc w:val="center"/>
              <w:rPr>
                <w:rFonts w:ascii="Helvetica" w:hAnsi="Helvetica" w:cs="Arial"/>
                <w:b/>
                <w:sz w:val="20"/>
                <w:szCs w:val="20"/>
              </w:rPr>
            </w:pPr>
            <w:r w:rsidRPr="00AB3567">
              <w:rPr>
                <w:rFonts w:ascii="Helvetica" w:hAnsi="Helvetica" w:cs="Arial"/>
                <w:b/>
                <w:sz w:val="20"/>
                <w:szCs w:val="20"/>
              </w:rPr>
              <w:t>5</w:t>
            </w: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A29" w:rsidRDefault="002A7A29" w:rsidP="00AB3567">
            <w:pPr>
              <w:jc w:val="both"/>
              <w:rPr>
                <w:rFonts w:ascii="Helvetica" w:hAnsi="Helvetica" w:cs="Arial"/>
                <w:b/>
                <w:sz w:val="20"/>
                <w:szCs w:val="20"/>
              </w:rPr>
            </w:pPr>
            <w:r w:rsidRPr="00AB3567">
              <w:rPr>
                <w:rFonts w:ascii="Helvetica" w:hAnsi="Helvetica" w:cs="Arial"/>
                <w:b/>
                <w:sz w:val="20"/>
                <w:szCs w:val="20"/>
              </w:rPr>
              <w:t>Ostalo</w:t>
            </w:r>
          </w:p>
          <w:p w:rsidR="000B27AA" w:rsidRPr="00AB3567" w:rsidRDefault="000B27AA" w:rsidP="00AB3567">
            <w:pPr>
              <w:jc w:val="both"/>
              <w:rPr>
                <w:rFonts w:ascii="Helvetica" w:hAnsi="Helvetica" w:cs="Arial"/>
                <w:b/>
                <w:sz w:val="20"/>
                <w:szCs w:val="20"/>
              </w:rPr>
            </w:pPr>
          </w:p>
        </w:tc>
        <w:permStart w:id="1237267550" w:edGrp="everyone"/>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2A7A29" w:rsidRPr="00AB3567" w:rsidRDefault="00207F85" w:rsidP="00AB3567">
            <w:pPr>
              <w:jc w:val="both"/>
              <w:rPr>
                <w:rFonts w:ascii="Helvetica" w:hAnsi="Helvetica" w:cs="Arial"/>
                <w:b/>
                <w:sz w:val="20"/>
                <w:szCs w:val="20"/>
              </w:rPr>
            </w:pPr>
            <w:r w:rsidRPr="00AC586D">
              <w:rPr>
                <w:rFonts w:ascii="Helvetica" w:hAnsi="Helvetica" w:cs="Calibri"/>
                <w:bCs/>
                <w:iCs/>
                <w:sz w:val="20"/>
                <w:szCs w:val="20"/>
              </w:rPr>
              <w:fldChar w:fldCharType="begin">
                <w:ffData>
                  <w:name w:val="Besedilo7"/>
                  <w:enabled/>
                  <w:calcOnExit w:val="0"/>
                  <w:textInput/>
                </w:ffData>
              </w:fldChar>
            </w:r>
            <w:r w:rsidRPr="00AC586D">
              <w:rPr>
                <w:rFonts w:ascii="Helvetica" w:hAnsi="Helvetica" w:cs="Calibri"/>
                <w:bCs/>
                <w:iCs/>
                <w:sz w:val="20"/>
                <w:szCs w:val="20"/>
              </w:rPr>
              <w:instrText xml:space="preserve"> FORMTEXT </w:instrText>
            </w:r>
            <w:r w:rsidRPr="00AC586D">
              <w:rPr>
                <w:rFonts w:ascii="Helvetica" w:hAnsi="Helvetica" w:cs="Calibri"/>
                <w:bCs/>
                <w:iCs/>
                <w:sz w:val="20"/>
                <w:szCs w:val="20"/>
              </w:rPr>
            </w:r>
            <w:r w:rsidRPr="00AC586D">
              <w:rPr>
                <w:rFonts w:ascii="Helvetica" w:hAnsi="Helvetica" w:cs="Calibri"/>
                <w:bCs/>
                <w:iCs/>
                <w:sz w:val="20"/>
                <w:szCs w:val="20"/>
              </w:rPr>
              <w:fldChar w:fldCharType="separate"/>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00176EBF">
              <w:rPr>
                <w:rFonts w:ascii="Helvetica" w:hAnsi="Helvetica" w:cs="Calibri"/>
                <w:bCs/>
                <w:iCs/>
                <w:sz w:val="20"/>
                <w:szCs w:val="20"/>
              </w:rPr>
              <w:t> </w:t>
            </w:r>
            <w:r w:rsidRPr="00AC586D">
              <w:rPr>
                <w:rFonts w:ascii="Helvetica" w:hAnsi="Helvetica" w:cs="Calibri"/>
                <w:bCs/>
                <w:iCs/>
                <w:sz w:val="20"/>
                <w:szCs w:val="20"/>
              </w:rPr>
              <w:fldChar w:fldCharType="end"/>
            </w:r>
            <w:permEnd w:id="1237267550"/>
          </w:p>
        </w:tc>
      </w:tr>
    </w:tbl>
    <w:p w:rsidR="009C0D89" w:rsidRDefault="002A7A29" w:rsidP="009C0D89">
      <w:pPr>
        <w:jc w:val="both"/>
        <w:rPr>
          <w:rFonts w:ascii="Helvetica" w:hAnsi="Helvetica" w:cs="Arial"/>
          <w:sz w:val="20"/>
          <w:szCs w:val="20"/>
          <w:lang w:eastAsia="sl-SI"/>
        </w:rPr>
      </w:pPr>
      <w:r w:rsidRPr="002A7A29">
        <w:rPr>
          <w:rFonts w:ascii="Helvetica" w:hAnsi="Helvetica" w:cs="Arial"/>
          <w:b/>
          <w:sz w:val="20"/>
          <w:szCs w:val="20"/>
          <w:lang w:eastAsia="sl-SI"/>
        </w:rPr>
        <w:t>*</w:t>
      </w:r>
      <w:r w:rsidRPr="002A7A29">
        <w:rPr>
          <w:rFonts w:ascii="Helvetica" w:hAnsi="Helvetica" w:cs="Arial"/>
          <w:sz w:val="20"/>
          <w:szCs w:val="20"/>
          <w:lang w:eastAsia="sl-SI"/>
        </w:rPr>
        <w:t xml:space="preserve">Tabela se po potrebi lahko dopolni z dodatnimi vrsticami. </w:t>
      </w:r>
    </w:p>
    <w:p w:rsidR="009C0D89" w:rsidRPr="000B27AA" w:rsidRDefault="009C0D89" w:rsidP="009C0D89">
      <w:pPr>
        <w:jc w:val="both"/>
        <w:rPr>
          <w:rFonts w:ascii="Helvetica" w:hAnsi="Helvetica" w:cs="Arial"/>
          <w:b/>
          <w:i/>
          <w:sz w:val="20"/>
          <w:szCs w:val="20"/>
          <w:lang w:eastAsia="sl-SI"/>
        </w:rPr>
      </w:pPr>
      <w:r w:rsidRPr="000B27AA">
        <w:rPr>
          <w:rFonts w:ascii="Helvetica" w:hAnsi="Helvetica" w:cs="Arial"/>
          <w:b/>
          <w:i/>
          <w:sz w:val="20"/>
          <w:szCs w:val="20"/>
          <w:lang w:eastAsia="sl-SI"/>
        </w:rPr>
        <w:t>Najmanj 50 % čistil za trdne površine</w:t>
      </w:r>
      <w:r w:rsidR="000B27AA">
        <w:rPr>
          <w:rFonts w:ascii="Helvetica" w:hAnsi="Helvetica" w:cs="Arial"/>
          <w:b/>
          <w:i/>
          <w:sz w:val="20"/>
          <w:szCs w:val="20"/>
          <w:lang w:eastAsia="sl-SI"/>
        </w:rPr>
        <w:t>*</w:t>
      </w:r>
      <w:r w:rsidRPr="000B27AA">
        <w:rPr>
          <w:rFonts w:ascii="Helvetica" w:hAnsi="Helvetica" w:cs="Arial"/>
          <w:b/>
          <w:i/>
          <w:sz w:val="20"/>
          <w:szCs w:val="20"/>
          <w:lang w:eastAsia="sl-SI"/>
        </w:rPr>
        <w:t>, izraženo glede na prostornino vseh izdelkov, ustreza merilom za pridobitev znaka za okolje EU za čistila za trdne površine, kot je določeno v Sklepu Komisije (EU) 2017/1217 z dne 23. junija 2017 o določitvi meril za podeljevanje znaka za okolje EU za čistila za čiščenje za trdih površin.</w:t>
      </w:r>
    </w:p>
    <w:p w:rsidR="002A7A29" w:rsidRPr="002A7A29" w:rsidRDefault="002A7A29" w:rsidP="002A7A29">
      <w:pPr>
        <w:spacing w:after="120"/>
        <w:rPr>
          <w:rFonts w:ascii="Helvetica" w:hAnsi="Helvetica" w:cs="Arial"/>
          <w:b/>
          <w:sz w:val="20"/>
          <w:szCs w:val="20"/>
        </w:rPr>
      </w:pPr>
    </w:p>
    <w:p w:rsidR="002A7A29" w:rsidRPr="002A7A29" w:rsidRDefault="00211012" w:rsidP="002A7A29">
      <w:pPr>
        <w:spacing w:after="240"/>
        <w:rPr>
          <w:rFonts w:ascii="Helvetica" w:hAnsi="Helvetica" w:cs="Arial"/>
          <w:b/>
          <w:sz w:val="20"/>
          <w:szCs w:val="20"/>
        </w:rPr>
      </w:pPr>
      <w:r>
        <w:rPr>
          <w:rFonts w:ascii="Helvetica" w:hAnsi="Helvetica" w:cs="Arial"/>
          <w:b/>
          <w:sz w:val="20"/>
          <w:szCs w:val="20"/>
        </w:rPr>
        <w:t>E</w:t>
      </w:r>
      <w:r w:rsidR="002A7A29" w:rsidRPr="002A7A29">
        <w:rPr>
          <w:rFonts w:ascii="Helvetica" w:hAnsi="Helvetica" w:cs="Arial"/>
          <w:b/>
          <w:sz w:val="20"/>
          <w:szCs w:val="20"/>
        </w:rPr>
        <w:t>) Ostalo</w:t>
      </w:r>
    </w:p>
    <w:permStart w:id="1457680336" w:edGrp="everyone"/>
    <w:p w:rsidR="002A7A29" w:rsidRPr="002A7A29" w:rsidRDefault="00211012" w:rsidP="002A7A2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rPr>
          <w:rFonts w:ascii="Helvetica" w:hAnsi="Helvetica" w:cs="Arial"/>
          <w:color w:val="000000"/>
          <w:sz w:val="20"/>
          <w:szCs w:val="20"/>
          <w:lang w:eastAsia="sl-SI"/>
        </w:rPr>
      </w:pPr>
      <w:r w:rsidRPr="00F85BE2">
        <w:rPr>
          <w:rFonts w:ascii="Helvetica" w:hAnsi="Helvetica" w:cs="Calibri"/>
          <w:b/>
          <w:bCs/>
          <w:i/>
          <w:iCs/>
          <w:sz w:val="20"/>
          <w:szCs w:val="20"/>
          <w:lang w:val="en-US"/>
        </w:rPr>
        <w:fldChar w:fldCharType="begin">
          <w:ffData>
            <w:name w:val="Besedilo12"/>
            <w:enabled/>
            <w:calcOnExit w:val="0"/>
            <w:textInput/>
          </w:ffData>
        </w:fldChar>
      </w:r>
      <w:r w:rsidRPr="00F85BE2">
        <w:rPr>
          <w:rFonts w:ascii="Helvetica" w:hAnsi="Helvetica" w:cs="Calibri"/>
          <w:b/>
          <w:bCs/>
          <w:i/>
          <w:iCs/>
          <w:sz w:val="20"/>
          <w:szCs w:val="20"/>
          <w:lang w:val="en-US"/>
        </w:rPr>
        <w:instrText xml:space="preserve"> FORMTEXT </w:instrText>
      </w:r>
      <w:r w:rsidRPr="00F85BE2">
        <w:rPr>
          <w:rFonts w:ascii="Helvetica" w:hAnsi="Helvetica" w:cs="Calibri"/>
          <w:b/>
          <w:bCs/>
          <w:i/>
          <w:iCs/>
          <w:sz w:val="20"/>
          <w:szCs w:val="20"/>
          <w:lang w:val="en-US"/>
        </w:rPr>
      </w:r>
      <w:r w:rsidRPr="00F85BE2">
        <w:rPr>
          <w:rFonts w:ascii="Helvetica" w:hAnsi="Helvetica" w:cs="Calibri"/>
          <w:b/>
          <w:bCs/>
          <w:i/>
          <w:iCs/>
          <w:sz w:val="20"/>
          <w:szCs w:val="20"/>
          <w:lang w:val="en-US"/>
        </w:rPr>
        <w:fldChar w:fldCharType="separate"/>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00176EBF">
        <w:rPr>
          <w:rFonts w:ascii="Helvetica" w:hAnsi="Helvetica" w:cs="Calibri"/>
          <w:b/>
          <w:bCs/>
          <w:i/>
          <w:iCs/>
          <w:sz w:val="20"/>
          <w:szCs w:val="20"/>
          <w:lang w:val="en-US"/>
        </w:rPr>
        <w:t> </w:t>
      </w:r>
      <w:r w:rsidRPr="00F85BE2">
        <w:rPr>
          <w:rFonts w:ascii="Helvetica" w:hAnsi="Helvetica" w:cs="Calibri"/>
          <w:iCs/>
          <w:sz w:val="20"/>
          <w:szCs w:val="20"/>
        </w:rPr>
        <w:fldChar w:fldCharType="end"/>
      </w:r>
      <w:permEnd w:id="1457680336"/>
    </w:p>
    <w:p w:rsidR="00473639" w:rsidRDefault="00473639" w:rsidP="002A7A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Helvetica" w:hAnsi="Helvetica" w:cs="Arial"/>
          <w:b/>
          <w:color w:val="000000"/>
          <w:sz w:val="20"/>
          <w:szCs w:val="20"/>
          <w:lang w:eastAsia="sl-SI"/>
        </w:rPr>
      </w:pPr>
    </w:p>
    <w:p w:rsidR="005773F8" w:rsidRDefault="002A7A29" w:rsidP="002A7A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Helvetica" w:hAnsi="Helvetica" w:cs="Arial"/>
          <w:b/>
          <w:sz w:val="20"/>
          <w:szCs w:val="20"/>
          <w:lang w:eastAsia="sl-SI"/>
        </w:rPr>
      </w:pPr>
      <w:r w:rsidRPr="00211012">
        <w:rPr>
          <w:rFonts w:ascii="Helvetica" w:hAnsi="Helvetica" w:cs="Arial"/>
          <w:b/>
          <w:color w:val="000000"/>
          <w:sz w:val="20"/>
          <w:szCs w:val="20"/>
          <w:lang w:eastAsia="sl-SI"/>
        </w:rPr>
        <w:t>S podpisom te</w:t>
      </w:r>
      <w:r w:rsidR="00211012" w:rsidRPr="00211012">
        <w:rPr>
          <w:rFonts w:ascii="Helvetica" w:hAnsi="Helvetica" w:cs="Arial"/>
          <w:b/>
          <w:color w:val="000000"/>
          <w:sz w:val="20"/>
          <w:szCs w:val="20"/>
          <w:lang w:eastAsia="sl-SI"/>
        </w:rPr>
        <w:t>ga dokumenta</w:t>
      </w:r>
      <w:r w:rsidRPr="00211012">
        <w:rPr>
          <w:rFonts w:ascii="Helvetica" w:hAnsi="Helvetica" w:cs="Arial"/>
          <w:b/>
          <w:color w:val="000000"/>
          <w:sz w:val="20"/>
          <w:szCs w:val="20"/>
          <w:lang w:eastAsia="sl-SI"/>
        </w:rPr>
        <w:t xml:space="preserve"> pod kazensko in materialno odgovornostjo potrjujemo, da smo </w:t>
      </w:r>
      <w:r w:rsidRPr="00211012">
        <w:rPr>
          <w:rFonts w:ascii="Helvetica" w:hAnsi="Helvetica" w:cs="Arial"/>
          <w:b/>
          <w:sz w:val="20"/>
          <w:szCs w:val="20"/>
          <w:lang w:eastAsia="sl-SI"/>
        </w:rPr>
        <w:t>seznanjeni z določili Ure</w:t>
      </w:r>
      <w:r w:rsidR="00473639">
        <w:rPr>
          <w:rFonts w:ascii="Helvetica" w:hAnsi="Helvetica" w:cs="Arial"/>
          <w:b/>
          <w:sz w:val="20"/>
          <w:szCs w:val="20"/>
          <w:lang w:eastAsia="sl-SI"/>
        </w:rPr>
        <w:t xml:space="preserve">dbe o zelenem javnem naročanju </w:t>
      </w:r>
      <w:r w:rsidRPr="00211012">
        <w:rPr>
          <w:rFonts w:ascii="Helvetica" w:hAnsi="Helvetica" w:cs="Arial"/>
          <w:b/>
          <w:sz w:val="20"/>
          <w:szCs w:val="20"/>
          <w:lang w:eastAsia="sl-SI"/>
        </w:rPr>
        <w:t>in da čistila</w:t>
      </w:r>
      <w:r w:rsidR="00211012" w:rsidRPr="00211012">
        <w:rPr>
          <w:rFonts w:ascii="Helvetica" w:hAnsi="Helvetica" w:cs="Arial"/>
          <w:b/>
          <w:sz w:val="20"/>
          <w:szCs w:val="20"/>
          <w:lang w:eastAsia="sl-SI"/>
        </w:rPr>
        <w:t xml:space="preserve"> </w:t>
      </w:r>
      <w:r w:rsidR="00473639">
        <w:rPr>
          <w:rFonts w:ascii="Helvetica" w:hAnsi="Helvetica" w:cs="Arial"/>
          <w:b/>
          <w:sz w:val="20"/>
          <w:szCs w:val="20"/>
          <w:lang w:eastAsia="sl-SI"/>
        </w:rPr>
        <w:t xml:space="preserve">za trdne površine, ki jih ponujamo, </w:t>
      </w:r>
      <w:r w:rsidR="00211012" w:rsidRPr="00211012">
        <w:rPr>
          <w:rFonts w:ascii="Helvetica" w:hAnsi="Helvetica" w:cs="Arial"/>
          <w:b/>
          <w:sz w:val="20"/>
          <w:szCs w:val="20"/>
          <w:lang w:eastAsia="sl-SI"/>
        </w:rPr>
        <w:t xml:space="preserve">ustrezajo njenim zahtevam. </w:t>
      </w:r>
      <w:r w:rsidR="005773F8">
        <w:rPr>
          <w:rFonts w:ascii="Helvetica" w:hAnsi="Helvetica" w:cs="Arial"/>
          <w:b/>
          <w:sz w:val="20"/>
          <w:szCs w:val="20"/>
          <w:lang w:eastAsia="sl-SI"/>
        </w:rPr>
        <w:t>Izjavljamo</w:t>
      </w:r>
      <w:r w:rsidR="005773F8" w:rsidRPr="005773F8">
        <w:rPr>
          <w:rFonts w:ascii="Helvetica" w:hAnsi="Helvetica" w:cs="Arial"/>
          <w:b/>
          <w:sz w:val="20"/>
          <w:szCs w:val="20"/>
          <w:lang w:eastAsia="sl-SI"/>
        </w:rPr>
        <w:t>, da bo</w:t>
      </w:r>
      <w:r w:rsidR="005773F8">
        <w:rPr>
          <w:rFonts w:ascii="Helvetica" w:hAnsi="Helvetica" w:cs="Arial"/>
          <w:b/>
          <w:sz w:val="20"/>
          <w:szCs w:val="20"/>
          <w:lang w:eastAsia="sl-SI"/>
        </w:rPr>
        <w:t>mo</w:t>
      </w:r>
      <w:r w:rsidR="005773F8" w:rsidRPr="005773F8">
        <w:rPr>
          <w:rFonts w:ascii="Helvetica" w:hAnsi="Helvetica" w:cs="Arial"/>
          <w:b/>
          <w:sz w:val="20"/>
          <w:szCs w:val="20"/>
          <w:lang w:eastAsia="sl-SI"/>
        </w:rPr>
        <w:t xml:space="preserve"> pri </w:t>
      </w:r>
      <w:r w:rsidR="00473639">
        <w:rPr>
          <w:rFonts w:ascii="Helvetica" w:hAnsi="Helvetica" w:cs="Arial"/>
          <w:b/>
          <w:sz w:val="20"/>
          <w:szCs w:val="20"/>
          <w:lang w:eastAsia="sl-SI"/>
        </w:rPr>
        <w:t xml:space="preserve">izvajanju storitve </w:t>
      </w:r>
      <w:r w:rsidR="005773F8">
        <w:rPr>
          <w:rFonts w:ascii="Helvetica" w:hAnsi="Helvetica" w:cs="Arial"/>
          <w:b/>
          <w:sz w:val="20"/>
          <w:szCs w:val="20"/>
          <w:lang w:eastAsia="sl-SI"/>
        </w:rPr>
        <w:t>naročniku</w:t>
      </w:r>
      <w:r w:rsidR="005773F8" w:rsidRPr="005773F8">
        <w:rPr>
          <w:rFonts w:ascii="Helvetica" w:hAnsi="Helvetica" w:cs="Arial"/>
          <w:b/>
          <w:sz w:val="20"/>
          <w:szCs w:val="20"/>
          <w:lang w:eastAsia="sl-SI"/>
        </w:rPr>
        <w:t xml:space="preserve"> </w:t>
      </w:r>
      <w:r w:rsidR="005773F8">
        <w:rPr>
          <w:rFonts w:ascii="Helvetica" w:hAnsi="Helvetica" w:cs="Arial"/>
          <w:b/>
          <w:sz w:val="20"/>
          <w:szCs w:val="20"/>
          <w:lang w:eastAsia="sl-SI"/>
        </w:rPr>
        <w:t xml:space="preserve">predložili </w:t>
      </w:r>
      <w:r w:rsidR="005773F8" w:rsidRPr="005773F8">
        <w:rPr>
          <w:rFonts w:ascii="Helvetica" w:hAnsi="Helvetica" w:cs="Arial"/>
          <w:b/>
          <w:sz w:val="20"/>
          <w:szCs w:val="20"/>
          <w:lang w:eastAsia="sl-SI"/>
        </w:rPr>
        <w:t>ustrezno dokazilo, iz katerega izhaja, da so zahteve izpolnjene</w:t>
      </w:r>
      <w:r w:rsidR="005773F8">
        <w:rPr>
          <w:rFonts w:ascii="Helvetica" w:hAnsi="Helvetica" w:cs="Arial"/>
          <w:b/>
          <w:sz w:val="20"/>
          <w:szCs w:val="20"/>
          <w:lang w:eastAsia="sl-SI"/>
        </w:rPr>
        <w:t>.</w:t>
      </w:r>
    </w:p>
    <w:p w:rsidR="0020002A" w:rsidRDefault="0020002A" w:rsidP="0020002A">
      <w:pPr>
        <w:spacing w:line="280" w:lineRule="atLeast"/>
        <w:jc w:val="both"/>
        <w:rPr>
          <w:rFonts w:ascii="Helvetica" w:hAnsi="Helvetica" w:cs="Arial"/>
          <w:b/>
          <w:sz w:val="22"/>
          <w:szCs w:val="22"/>
        </w:rPr>
      </w:pPr>
    </w:p>
    <w:p w:rsidR="00211012" w:rsidRPr="00211012" w:rsidRDefault="00211012" w:rsidP="00211012">
      <w:pPr>
        <w:spacing w:line="280" w:lineRule="atLeast"/>
        <w:jc w:val="both"/>
        <w:rPr>
          <w:rFonts w:ascii="Helvetica" w:hAnsi="Helvetica" w:cs="Arial"/>
          <w:bCs/>
          <w:iCs/>
          <w:sz w:val="20"/>
          <w:szCs w:val="20"/>
        </w:rPr>
      </w:pPr>
      <w:r w:rsidRPr="00211012">
        <w:rPr>
          <w:rFonts w:ascii="Helvetica" w:hAnsi="Helvetica" w:cs="Arial"/>
          <w:bCs/>
          <w:iCs/>
          <w:sz w:val="20"/>
          <w:szCs w:val="20"/>
        </w:rPr>
        <w:t xml:space="preserve">Dne: </w:t>
      </w:r>
      <w:r w:rsidRPr="00211012">
        <w:rPr>
          <w:rFonts w:ascii="Helvetica" w:hAnsi="Helvetica" w:cs="Arial"/>
          <w:bCs/>
          <w:iCs/>
          <w:sz w:val="20"/>
          <w:szCs w:val="20"/>
        </w:rPr>
        <w:tab/>
      </w:r>
      <w:permStart w:id="1120492981" w:edGrp="everyone"/>
      <w:r w:rsidRPr="00211012">
        <w:rPr>
          <w:rFonts w:ascii="Helvetica" w:hAnsi="Helvetica" w:cs="Arial"/>
          <w:sz w:val="20"/>
          <w:szCs w:val="20"/>
        </w:rPr>
        <w:fldChar w:fldCharType="begin">
          <w:ffData>
            <w:name w:val="Besedilo4"/>
            <w:enabled/>
            <w:calcOnExit w:val="0"/>
            <w:textInput/>
          </w:ffData>
        </w:fldChar>
      </w:r>
      <w:r w:rsidRPr="00211012">
        <w:rPr>
          <w:rFonts w:ascii="Helvetica" w:hAnsi="Helvetica" w:cs="Arial"/>
          <w:sz w:val="20"/>
          <w:szCs w:val="20"/>
        </w:rPr>
        <w:instrText xml:space="preserve"> FORMTEXT </w:instrText>
      </w:r>
      <w:r w:rsidRPr="00211012">
        <w:rPr>
          <w:rFonts w:ascii="Helvetica" w:hAnsi="Helvetica" w:cs="Arial"/>
          <w:sz w:val="20"/>
          <w:szCs w:val="20"/>
        </w:rPr>
      </w:r>
      <w:r w:rsidRPr="00211012">
        <w:rPr>
          <w:rFonts w:ascii="Helvetica" w:hAnsi="Helvetica" w:cs="Arial"/>
          <w:sz w:val="20"/>
          <w:szCs w:val="20"/>
        </w:rPr>
        <w:fldChar w:fldCharType="separate"/>
      </w:r>
      <w:r w:rsidR="00176EBF">
        <w:rPr>
          <w:rFonts w:ascii="Helvetica" w:hAnsi="Helvetica" w:cs="Arial"/>
          <w:sz w:val="20"/>
          <w:szCs w:val="20"/>
        </w:rPr>
        <w:t> </w:t>
      </w:r>
      <w:r w:rsidR="00176EBF">
        <w:rPr>
          <w:rFonts w:ascii="Helvetica" w:hAnsi="Helvetica" w:cs="Arial"/>
          <w:sz w:val="20"/>
          <w:szCs w:val="20"/>
        </w:rPr>
        <w:t> </w:t>
      </w:r>
      <w:r w:rsidR="00176EBF">
        <w:rPr>
          <w:rFonts w:ascii="Helvetica" w:hAnsi="Helvetica" w:cs="Arial"/>
          <w:sz w:val="20"/>
          <w:szCs w:val="20"/>
        </w:rPr>
        <w:t> </w:t>
      </w:r>
      <w:r w:rsidR="00176EBF">
        <w:rPr>
          <w:rFonts w:ascii="Helvetica" w:hAnsi="Helvetica" w:cs="Arial"/>
          <w:sz w:val="20"/>
          <w:szCs w:val="20"/>
        </w:rPr>
        <w:t> </w:t>
      </w:r>
      <w:r w:rsidR="00176EBF">
        <w:rPr>
          <w:rFonts w:ascii="Helvetica" w:hAnsi="Helvetica" w:cs="Arial"/>
          <w:sz w:val="20"/>
          <w:szCs w:val="20"/>
        </w:rPr>
        <w:t> </w:t>
      </w:r>
      <w:r w:rsidRPr="00211012">
        <w:rPr>
          <w:rFonts w:ascii="Helvetica" w:hAnsi="Helvetica" w:cs="Arial"/>
          <w:sz w:val="20"/>
          <w:szCs w:val="20"/>
        </w:rPr>
        <w:fldChar w:fldCharType="end"/>
      </w:r>
      <w:permEnd w:id="1120492981"/>
      <w:r w:rsidRPr="00211012">
        <w:rPr>
          <w:rFonts w:ascii="Helvetica" w:hAnsi="Helvetica" w:cs="Arial"/>
          <w:bCs/>
          <w:iCs/>
          <w:sz w:val="20"/>
          <w:szCs w:val="20"/>
        </w:rPr>
        <w:tab/>
      </w:r>
      <w:r w:rsidRPr="00211012">
        <w:rPr>
          <w:rFonts w:ascii="Helvetica" w:hAnsi="Helvetica" w:cs="Arial"/>
          <w:bCs/>
          <w:iCs/>
          <w:sz w:val="20"/>
          <w:szCs w:val="20"/>
        </w:rPr>
        <w:tab/>
      </w:r>
      <w:r w:rsidRPr="00211012">
        <w:rPr>
          <w:rFonts w:ascii="Helvetica" w:hAnsi="Helvetica" w:cs="Arial"/>
          <w:bCs/>
          <w:iCs/>
          <w:sz w:val="20"/>
          <w:szCs w:val="20"/>
        </w:rPr>
        <w:tab/>
        <w:t xml:space="preserve">             </w:t>
      </w:r>
      <w:r w:rsidRPr="00211012">
        <w:rPr>
          <w:rFonts w:ascii="Helvetica" w:hAnsi="Helvetica" w:cs="Arial"/>
          <w:bCs/>
          <w:iCs/>
          <w:sz w:val="20"/>
          <w:szCs w:val="20"/>
        </w:rPr>
        <w:tab/>
      </w:r>
      <w:r w:rsidRPr="00211012">
        <w:rPr>
          <w:rFonts w:ascii="Helvetica" w:hAnsi="Helvetica" w:cs="Arial"/>
          <w:bCs/>
          <w:iCs/>
          <w:sz w:val="20"/>
          <w:szCs w:val="20"/>
        </w:rPr>
        <w:tab/>
        <w:t xml:space="preserve">             Žig in podpis ponudnika</w:t>
      </w:r>
    </w:p>
    <w:p w:rsidR="00F5129C" w:rsidRPr="00924CC5" w:rsidRDefault="004248C6" w:rsidP="00924CC5">
      <w:pPr>
        <w:spacing w:line="280" w:lineRule="atLeast"/>
        <w:jc w:val="both"/>
        <w:rPr>
          <w:rFonts w:ascii="Helvetica" w:hAnsi="Helvetica" w:cs="Arial"/>
          <w:b/>
          <w:sz w:val="22"/>
          <w:szCs w:val="22"/>
        </w:rPr>
      </w:pPr>
      <w:r>
        <w:rPr>
          <w:rFonts w:ascii="Helvetica" w:hAnsi="Helvetica" w:cs="Arial"/>
          <w:b/>
          <w:sz w:val="22"/>
          <w:szCs w:val="22"/>
        </w:rPr>
        <w:tab/>
      </w:r>
      <w:r>
        <w:rPr>
          <w:rFonts w:ascii="Helvetica" w:hAnsi="Helvetica" w:cs="Arial"/>
          <w:b/>
          <w:sz w:val="22"/>
          <w:szCs w:val="22"/>
        </w:rPr>
        <w:tab/>
      </w:r>
      <w:r>
        <w:rPr>
          <w:rFonts w:ascii="Helvetica" w:hAnsi="Helvetica" w:cs="Arial"/>
          <w:b/>
          <w:sz w:val="22"/>
          <w:szCs w:val="22"/>
        </w:rPr>
        <w:tab/>
      </w:r>
      <w:r>
        <w:rPr>
          <w:rFonts w:ascii="Helvetica" w:hAnsi="Helvetica" w:cs="Arial"/>
          <w:b/>
          <w:sz w:val="22"/>
          <w:szCs w:val="22"/>
        </w:rPr>
        <w:tab/>
      </w:r>
      <w:r>
        <w:rPr>
          <w:rFonts w:ascii="Helvetica" w:hAnsi="Helvetica" w:cs="Arial"/>
          <w:b/>
          <w:sz w:val="22"/>
          <w:szCs w:val="22"/>
        </w:rPr>
        <w:tab/>
      </w:r>
      <w:r>
        <w:rPr>
          <w:rFonts w:ascii="Helvetica" w:hAnsi="Helvetica" w:cs="Arial"/>
          <w:b/>
          <w:sz w:val="22"/>
          <w:szCs w:val="22"/>
        </w:rPr>
        <w:tab/>
      </w:r>
      <w:r>
        <w:rPr>
          <w:rFonts w:ascii="Helvetica" w:hAnsi="Helvetica" w:cs="Arial"/>
          <w:b/>
          <w:sz w:val="22"/>
          <w:szCs w:val="22"/>
        </w:rPr>
        <w:tab/>
      </w:r>
      <w:r>
        <w:rPr>
          <w:rFonts w:ascii="Helvetica" w:hAnsi="Helvetica" w:cs="Arial"/>
          <w:b/>
          <w:sz w:val="22"/>
          <w:szCs w:val="22"/>
        </w:rPr>
        <w:tab/>
      </w:r>
      <w:r w:rsidR="00207F85">
        <w:rPr>
          <w:rFonts w:ascii="Helvetica" w:hAnsi="Helvetica" w:cs="Arial"/>
          <w:b/>
          <w:sz w:val="22"/>
          <w:szCs w:val="22"/>
        </w:rPr>
        <w:t>_________________</w:t>
      </w:r>
    </w:p>
    <w:p w:rsidR="00032C30" w:rsidRPr="00A03832" w:rsidRDefault="00F4484E" w:rsidP="00322F51">
      <w:pPr>
        <w:spacing w:line="280" w:lineRule="atLeast"/>
        <w:jc w:val="center"/>
        <w:rPr>
          <w:rFonts w:ascii="Helvetica" w:hAnsi="Helvetica" w:cs="Arial"/>
          <w:b/>
          <w:sz w:val="20"/>
          <w:szCs w:val="20"/>
        </w:rPr>
      </w:pPr>
      <w:r w:rsidRPr="00A03832">
        <w:rPr>
          <w:rFonts w:ascii="Helvetica" w:hAnsi="Helvetica" w:cs="Arial"/>
          <w:b/>
          <w:sz w:val="20"/>
          <w:szCs w:val="20"/>
        </w:rPr>
        <w:lastRenderedPageBreak/>
        <w:t>TEHNIČNE SPECIFIKACIJE</w:t>
      </w:r>
    </w:p>
    <w:p w:rsidR="0027690F" w:rsidRPr="00A03832" w:rsidRDefault="0027690F" w:rsidP="0027690F">
      <w:pPr>
        <w:spacing w:line="280" w:lineRule="atLeast"/>
        <w:jc w:val="both"/>
        <w:rPr>
          <w:rFonts w:ascii="Helvetica" w:hAnsi="Helvetica" w:cs="Arial"/>
          <w:b/>
          <w:sz w:val="20"/>
          <w:szCs w:val="20"/>
          <w:lang w:val="sk-SK"/>
        </w:rPr>
      </w:pPr>
    </w:p>
    <w:p w:rsidR="00D856C1" w:rsidRPr="00D856C1" w:rsidRDefault="00D856C1" w:rsidP="00D856C1">
      <w:pPr>
        <w:spacing w:line="280" w:lineRule="atLeast"/>
        <w:jc w:val="both"/>
        <w:rPr>
          <w:rFonts w:ascii="Helvetica" w:hAnsi="Helvetica" w:cs="Arial"/>
          <w:sz w:val="20"/>
          <w:szCs w:val="20"/>
          <w:lang w:val="en-US"/>
        </w:rPr>
      </w:pPr>
      <w:r w:rsidRPr="00D856C1">
        <w:rPr>
          <w:rFonts w:ascii="Helvetica" w:hAnsi="Helvetica" w:cs="Arial" w:hint="cs"/>
          <w:sz w:val="20"/>
          <w:szCs w:val="20"/>
          <w:lang w:val="en-US"/>
        </w:rPr>
        <w:t xml:space="preserve">Cena predmeta naročila mora vključevati v nadaljevanju navedene splošne razpisne zahteve in storitve, ki so smiselno povezane z izvajanjem predmeta naročila. Izvajalec čiščenja se zavezuje, da bo v delovnem procesu vzpostavil in vzdrževal sodobno raven kakovosti čiščenja v skladu z zahtevami naročnika. </w:t>
      </w:r>
    </w:p>
    <w:p w:rsidR="00D856C1" w:rsidRPr="00D856C1" w:rsidRDefault="00D856C1" w:rsidP="00A03832">
      <w:pPr>
        <w:spacing w:line="280" w:lineRule="atLeast"/>
        <w:jc w:val="both"/>
        <w:rPr>
          <w:rFonts w:ascii="Helvetica" w:hAnsi="Helvetica" w:cs="Arial"/>
          <w:sz w:val="20"/>
          <w:szCs w:val="20"/>
          <w:lang w:val="sk-SK"/>
        </w:rPr>
      </w:pPr>
    </w:p>
    <w:p w:rsidR="00D856C1" w:rsidRPr="00257C03" w:rsidRDefault="00D856C1" w:rsidP="00D856C1">
      <w:pPr>
        <w:spacing w:line="280" w:lineRule="atLeast"/>
        <w:jc w:val="both"/>
        <w:rPr>
          <w:rFonts w:ascii="Helvetica" w:hAnsi="Helvetica" w:cs="Arial"/>
          <w:sz w:val="20"/>
          <w:szCs w:val="20"/>
          <w:lang w:val="en-US"/>
        </w:rPr>
      </w:pPr>
      <w:r w:rsidRPr="00257C03">
        <w:rPr>
          <w:rFonts w:ascii="Helvetica" w:hAnsi="Helvetica" w:cs="Arial"/>
          <w:bCs/>
          <w:sz w:val="20"/>
          <w:szCs w:val="20"/>
          <w:lang w:val="en-US"/>
        </w:rPr>
        <w:t xml:space="preserve">Izvajalec čiščenja: </w:t>
      </w:r>
    </w:p>
    <w:p w:rsidR="00D856C1" w:rsidRPr="00257C03" w:rsidRDefault="00D856C1" w:rsidP="006A048A">
      <w:pPr>
        <w:numPr>
          <w:ilvl w:val="0"/>
          <w:numId w:val="32"/>
        </w:numPr>
        <w:spacing w:line="280" w:lineRule="atLeast"/>
        <w:jc w:val="both"/>
        <w:rPr>
          <w:rFonts w:ascii="Helvetica" w:hAnsi="Helvetica" w:cs="Arial"/>
          <w:sz w:val="20"/>
          <w:szCs w:val="20"/>
          <w:lang w:val="en-US"/>
        </w:rPr>
      </w:pPr>
      <w:r w:rsidRPr="00257C03">
        <w:rPr>
          <w:rFonts w:ascii="Helvetica" w:hAnsi="Helvetica" w:cs="Arial" w:hint="cs"/>
          <w:sz w:val="20"/>
          <w:szCs w:val="20"/>
          <w:lang w:val="en-US"/>
        </w:rPr>
        <w:t>v prostorih naro</w:t>
      </w:r>
      <w:r w:rsidR="00085088">
        <w:rPr>
          <w:rFonts w:ascii="Helvetica" w:hAnsi="Helvetica" w:cs="Arial" w:hint="cs"/>
          <w:sz w:val="20"/>
          <w:szCs w:val="20"/>
          <w:lang w:val="en-US"/>
        </w:rPr>
        <w:t>čnika izvaja dnevno, tedensko</w:t>
      </w:r>
      <w:r w:rsidR="00085088">
        <w:rPr>
          <w:rFonts w:ascii="Helvetica" w:hAnsi="Helvetica" w:cs="Arial"/>
          <w:sz w:val="20"/>
          <w:szCs w:val="20"/>
          <w:lang w:val="en-US"/>
        </w:rPr>
        <w:t xml:space="preserve">, </w:t>
      </w:r>
      <w:r w:rsidRPr="00257C03">
        <w:rPr>
          <w:rFonts w:ascii="Helvetica" w:hAnsi="Helvetica" w:cs="Arial" w:hint="cs"/>
          <w:sz w:val="20"/>
          <w:szCs w:val="20"/>
          <w:lang w:val="en-US"/>
        </w:rPr>
        <w:t xml:space="preserve">mesečno </w:t>
      </w:r>
      <w:r w:rsidR="00085088">
        <w:rPr>
          <w:rFonts w:ascii="Helvetica" w:hAnsi="Helvetica" w:cs="Arial"/>
          <w:sz w:val="20"/>
          <w:szCs w:val="20"/>
          <w:lang w:val="en-US"/>
        </w:rPr>
        <w:t xml:space="preserve">in letno </w:t>
      </w:r>
      <w:r w:rsidRPr="00257C03">
        <w:rPr>
          <w:rFonts w:ascii="Helvetica" w:hAnsi="Helvetica" w:cs="Arial" w:hint="cs"/>
          <w:sz w:val="20"/>
          <w:szCs w:val="20"/>
          <w:lang w:val="en-US"/>
        </w:rPr>
        <w:t xml:space="preserve">čiščenje; </w:t>
      </w:r>
    </w:p>
    <w:p w:rsidR="00D856C1" w:rsidRPr="00257C03" w:rsidRDefault="00D856C1" w:rsidP="006A048A">
      <w:pPr>
        <w:numPr>
          <w:ilvl w:val="0"/>
          <w:numId w:val="32"/>
        </w:numPr>
        <w:spacing w:line="280" w:lineRule="atLeast"/>
        <w:jc w:val="both"/>
        <w:rPr>
          <w:rFonts w:ascii="Helvetica" w:hAnsi="Helvetica" w:cs="Arial"/>
          <w:sz w:val="20"/>
          <w:szCs w:val="20"/>
          <w:lang w:val="en-US"/>
        </w:rPr>
      </w:pPr>
      <w:r w:rsidRPr="00257C03">
        <w:rPr>
          <w:rFonts w:ascii="Helvetica" w:hAnsi="Helvetica" w:cs="Arial" w:hint="cs"/>
          <w:sz w:val="20"/>
          <w:szCs w:val="20"/>
          <w:lang w:val="en-US"/>
        </w:rPr>
        <w:t xml:space="preserve">zagotavlja, da bo dnevno čiščenje potekalo </w:t>
      </w:r>
      <w:r w:rsidR="00257C03" w:rsidRPr="00257C03">
        <w:rPr>
          <w:rFonts w:ascii="Helvetica" w:hAnsi="Helvetica" w:cs="Arial" w:hint="cs"/>
          <w:sz w:val="20"/>
          <w:szCs w:val="20"/>
          <w:lang w:val="en-US"/>
        </w:rPr>
        <w:t xml:space="preserve">vsak dan od ponedeljka </w:t>
      </w:r>
      <w:r w:rsidR="00257C03" w:rsidRPr="00257C03">
        <w:rPr>
          <w:rFonts w:ascii="Helvetica" w:hAnsi="Helvetica" w:cs="Arial"/>
          <w:sz w:val="20"/>
          <w:szCs w:val="20"/>
          <w:lang w:val="sk-SK"/>
        </w:rPr>
        <w:t>do petka, razen v primeru dela prostega dne;</w:t>
      </w:r>
    </w:p>
    <w:p w:rsidR="00D856C1" w:rsidRPr="00257C03" w:rsidRDefault="00D856C1" w:rsidP="006A048A">
      <w:pPr>
        <w:numPr>
          <w:ilvl w:val="0"/>
          <w:numId w:val="32"/>
        </w:numPr>
        <w:spacing w:line="280" w:lineRule="atLeast"/>
        <w:jc w:val="both"/>
        <w:rPr>
          <w:rFonts w:ascii="Helvetica" w:hAnsi="Helvetica" w:cs="Arial"/>
          <w:sz w:val="20"/>
          <w:szCs w:val="20"/>
          <w:lang w:val="en-US"/>
        </w:rPr>
      </w:pPr>
      <w:r w:rsidRPr="00257C03">
        <w:rPr>
          <w:rFonts w:ascii="Helvetica" w:hAnsi="Helvetica" w:cs="Arial" w:hint="cs"/>
          <w:sz w:val="20"/>
          <w:szCs w:val="20"/>
          <w:lang w:val="en-US"/>
        </w:rPr>
        <w:t xml:space="preserve">mora izdelati tehnologijo čiščenja, ki ustreza zahtevnosti čiščenja in zahtevam pogostosti čiščenja; </w:t>
      </w:r>
    </w:p>
    <w:p w:rsidR="00D856C1" w:rsidRPr="00257C03" w:rsidRDefault="00D856C1" w:rsidP="006A048A">
      <w:pPr>
        <w:numPr>
          <w:ilvl w:val="0"/>
          <w:numId w:val="32"/>
        </w:numPr>
        <w:spacing w:line="280" w:lineRule="atLeast"/>
        <w:jc w:val="both"/>
        <w:rPr>
          <w:rFonts w:ascii="Helvetica" w:hAnsi="Helvetica" w:cs="Arial"/>
          <w:sz w:val="20"/>
          <w:szCs w:val="20"/>
          <w:lang w:val="en-US"/>
        </w:rPr>
      </w:pPr>
      <w:r w:rsidRPr="00257C03">
        <w:rPr>
          <w:rFonts w:ascii="Helvetica" w:hAnsi="Helvetica" w:cs="Arial" w:hint="cs"/>
          <w:sz w:val="20"/>
          <w:szCs w:val="20"/>
          <w:lang w:val="en-US"/>
        </w:rPr>
        <w:t xml:space="preserve">skrbi za kvalitetno in pravilno izvajanje storitev ter delovanje v skladu s pravili stroke in priloženim opisom tehnologije čiščenja, v skladu z vsemi veljavnimi predpisi (zakoni, pravilniki, standardi, normativi, tehničnimi soglasji), tehničnimi navodili in priporočili ter navodili naročnika; </w:t>
      </w:r>
    </w:p>
    <w:p w:rsidR="00D856C1" w:rsidRPr="00764C71" w:rsidRDefault="00D856C1" w:rsidP="006A048A">
      <w:pPr>
        <w:numPr>
          <w:ilvl w:val="0"/>
          <w:numId w:val="32"/>
        </w:numPr>
        <w:spacing w:line="280" w:lineRule="atLeast"/>
        <w:jc w:val="both"/>
        <w:rPr>
          <w:rFonts w:ascii="Helvetica" w:hAnsi="Helvetica" w:cs="Arial"/>
          <w:sz w:val="20"/>
          <w:szCs w:val="20"/>
          <w:lang w:val="en-US"/>
        </w:rPr>
      </w:pPr>
      <w:r w:rsidRPr="00764C71">
        <w:rPr>
          <w:rFonts w:ascii="Helvetica" w:hAnsi="Helvetica" w:cs="Arial" w:hint="cs"/>
          <w:sz w:val="20"/>
          <w:szCs w:val="20"/>
          <w:lang w:val="en-US"/>
        </w:rPr>
        <w:t>mora predložiti seznam čistilnih</w:t>
      </w:r>
      <w:r w:rsidRPr="00764C71">
        <w:rPr>
          <w:rFonts w:ascii="Helvetica" w:hAnsi="Helvetica" w:cs="Arial" w:hint="cs"/>
          <w:b/>
          <w:sz w:val="20"/>
          <w:szCs w:val="20"/>
          <w:lang w:val="en-US"/>
        </w:rPr>
        <w:t xml:space="preserve"> </w:t>
      </w:r>
      <w:r w:rsidRPr="00764C71">
        <w:rPr>
          <w:rFonts w:ascii="Helvetica" w:hAnsi="Helvetica" w:cs="Arial" w:hint="cs"/>
          <w:sz w:val="20"/>
          <w:szCs w:val="20"/>
          <w:lang w:val="en-US"/>
        </w:rPr>
        <w:t xml:space="preserve">in dezinfekcijskih sredstev, ki jih bo uporabljal za čiščenje in dezinfekcijo prostorov in opreme ter obvestiti naročnika o morebitnih spremembah glede seznama čistilnih in dezinfekcijskih sredstev; </w:t>
      </w:r>
    </w:p>
    <w:p w:rsidR="00D856C1" w:rsidRPr="00257C03" w:rsidRDefault="00D856C1" w:rsidP="006A048A">
      <w:pPr>
        <w:numPr>
          <w:ilvl w:val="0"/>
          <w:numId w:val="32"/>
        </w:numPr>
        <w:spacing w:line="280" w:lineRule="atLeast"/>
        <w:jc w:val="both"/>
        <w:rPr>
          <w:rFonts w:ascii="Helvetica" w:hAnsi="Helvetica" w:cs="Arial"/>
          <w:sz w:val="20"/>
          <w:szCs w:val="20"/>
          <w:lang w:val="en-US"/>
        </w:rPr>
      </w:pPr>
      <w:r w:rsidRPr="00257C03">
        <w:rPr>
          <w:rFonts w:ascii="Helvetica" w:hAnsi="Helvetica" w:cs="Arial" w:hint="cs"/>
          <w:sz w:val="20"/>
          <w:szCs w:val="20"/>
          <w:lang w:val="en-US"/>
        </w:rPr>
        <w:t xml:space="preserve">bo spremljal porabo čistil in podatke mesečno posredoval pooblaščenemu predstavniku naročnika; </w:t>
      </w:r>
    </w:p>
    <w:p w:rsidR="00257C03" w:rsidRPr="00257C03" w:rsidRDefault="00D856C1" w:rsidP="006A048A">
      <w:pPr>
        <w:numPr>
          <w:ilvl w:val="0"/>
          <w:numId w:val="32"/>
        </w:numPr>
        <w:spacing w:line="280" w:lineRule="atLeast"/>
        <w:jc w:val="both"/>
        <w:rPr>
          <w:rFonts w:ascii="Helvetica" w:hAnsi="Helvetica" w:cs="Arial"/>
          <w:sz w:val="20"/>
          <w:szCs w:val="20"/>
          <w:lang w:val="en-US"/>
        </w:rPr>
      </w:pPr>
      <w:r w:rsidRPr="00257C03">
        <w:rPr>
          <w:rFonts w:ascii="Helvetica" w:hAnsi="Helvetica" w:cs="Arial" w:hint="cs"/>
          <w:sz w:val="20"/>
          <w:szCs w:val="20"/>
          <w:lang w:val="en-US"/>
        </w:rPr>
        <w:t xml:space="preserve">bo uporabljal sodobno opremo za čiščenje; </w:t>
      </w:r>
    </w:p>
    <w:p w:rsidR="00D856C1" w:rsidRPr="00257C03" w:rsidRDefault="00D856C1" w:rsidP="006A048A">
      <w:pPr>
        <w:numPr>
          <w:ilvl w:val="0"/>
          <w:numId w:val="32"/>
        </w:numPr>
        <w:spacing w:line="280" w:lineRule="atLeast"/>
        <w:jc w:val="both"/>
        <w:rPr>
          <w:rFonts w:ascii="Helvetica" w:hAnsi="Helvetica" w:cs="Arial"/>
          <w:sz w:val="20"/>
          <w:szCs w:val="20"/>
          <w:lang w:val="en-US"/>
        </w:rPr>
      </w:pPr>
      <w:r w:rsidRPr="00257C03">
        <w:rPr>
          <w:rFonts w:ascii="Helvetica" w:hAnsi="Helvetica" w:cs="Arial" w:hint="cs"/>
          <w:sz w:val="20"/>
          <w:szCs w:val="20"/>
          <w:lang w:val="en-US"/>
        </w:rPr>
        <w:t xml:space="preserve">mora zagotoviti, da je delovno osebje ustrezno usposobljeno za čiščenje pisarniških in drugih prostorov; </w:t>
      </w:r>
    </w:p>
    <w:p w:rsidR="00D856C1" w:rsidRPr="00257C03" w:rsidRDefault="00257C03" w:rsidP="006A048A">
      <w:pPr>
        <w:numPr>
          <w:ilvl w:val="0"/>
          <w:numId w:val="32"/>
        </w:numPr>
        <w:spacing w:line="280" w:lineRule="atLeast"/>
        <w:jc w:val="both"/>
        <w:rPr>
          <w:rFonts w:ascii="Helvetica" w:hAnsi="Helvetica" w:cs="Arial"/>
          <w:sz w:val="20"/>
          <w:szCs w:val="20"/>
          <w:lang w:val="en-US"/>
        </w:rPr>
      </w:pPr>
      <w:r w:rsidRPr="00257C03">
        <w:rPr>
          <w:rFonts w:ascii="Helvetica" w:hAnsi="Helvetica" w:cs="Arial"/>
          <w:sz w:val="20"/>
          <w:szCs w:val="20"/>
          <w:lang w:val="en-US"/>
        </w:rPr>
        <w:t xml:space="preserve">bo </w:t>
      </w:r>
      <w:r w:rsidR="00D856C1" w:rsidRPr="00257C03">
        <w:rPr>
          <w:rFonts w:ascii="Helvetica" w:hAnsi="Helvetica" w:cs="Arial" w:hint="cs"/>
          <w:sz w:val="20"/>
          <w:szCs w:val="20"/>
          <w:lang w:val="en-US"/>
        </w:rPr>
        <w:t>zagotavljal, da bo čiščenje v prostorih naročnika opravljalo le delovno osebje</w:t>
      </w:r>
      <w:r w:rsidR="00D26896">
        <w:rPr>
          <w:rFonts w:ascii="Helvetica" w:hAnsi="Helvetica" w:cs="Arial"/>
          <w:sz w:val="20"/>
          <w:szCs w:val="20"/>
          <w:lang w:val="en-US"/>
        </w:rPr>
        <w:t>,</w:t>
      </w:r>
      <w:r w:rsidR="00D856C1" w:rsidRPr="00257C03">
        <w:rPr>
          <w:rFonts w:ascii="Helvetica" w:hAnsi="Helvetica" w:cs="Arial" w:hint="cs"/>
          <w:sz w:val="20"/>
          <w:szCs w:val="20"/>
          <w:lang w:val="en-US"/>
        </w:rPr>
        <w:t xml:space="preserve"> za katero je odgovorna oseba izvajalca čiščenja, odobrila delo v prostorih naročnika; </w:t>
      </w:r>
    </w:p>
    <w:p w:rsidR="00D856C1" w:rsidRPr="00257C03" w:rsidRDefault="00D856C1" w:rsidP="006A048A">
      <w:pPr>
        <w:numPr>
          <w:ilvl w:val="0"/>
          <w:numId w:val="32"/>
        </w:numPr>
        <w:spacing w:line="280" w:lineRule="atLeast"/>
        <w:jc w:val="both"/>
        <w:rPr>
          <w:rFonts w:ascii="Helvetica" w:hAnsi="Helvetica" w:cs="Arial"/>
          <w:sz w:val="20"/>
          <w:szCs w:val="20"/>
          <w:lang w:val="en-US"/>
        </w:rPr>
      </w:pPr>
      <w:r w:rsidRPr="00257C03">
        <w:rPr>
          <w:rFonts w:ascii="Helvetica" w:hAnsi="Helvetica" w:cs="Arial" w:hint="cs"/>
          <w:sz w:val="20"/>
          <w:szCs w:val="20"/>
          <w:lang w:val="en-US"/>
        </w:rPr>
        <w:t>seznani naročnika o vsaki na novo zaposleni osebi</w:t>
      </w:r>
      <w:r w:rsidR="00085088">
        <w:rPr>
          <w:rFonts w:ascii="Helvetica" w:hAnsi="Helvetica" w:cs="Arial"/>
          <w:sz w:val="20"/>
          <w:szCs w:val="20"/>
          <w:lang w:val="en-US"/>
        </w:rPr>
        <w:t xml:space="preserve"> ali menjavi le-te</w:t>
      </w:r>
      <w:r w:rsidRPr="00257C03">
        <w:rPr>
          <w:rFonts w:ascii="Helvetica" w:hAnsi="Helvetica" w:cs="Arial" w:hint="cs"/>
          <w:sz w:val="20"/>
          <w:szCs w:val="20"/>
          <w:lang w:val="en-US"/>
        </w:rPr>
        <w:t xml:space="preserve">; </w:t>
      </w:r>
    </w:p>
    <w:p w:rsidR="00D856C1" w:rsidRDefault="00D856C1" w:rsidP="006A048A">
      <w:pPr>
        <w:numPr>
          <w:ilvl w:val="0"/>
          <w:numId w:val="32"/>
        </w:numPr>
        <w:spacing w:line="280" w:lineRule="atLeast"/>
        <w:jc w:val="both"/>
        <w:rPr>
          <w:rFonts w:ascii="Helvetica" w:hAnsi="Helvetica" w:cs="Arial"/>
          <w:sz w:val="20"/>
          <w:szCs w:val="20"/>
          <w:lang w:val="en-US"/>
        </w:rPr>
      </w:pPr>
      <w:r w:rsidRPr="008D6773">
        <w:rPr>
          <w:rFonts w:ascii="Helvetica" w:hAnsi="Helvetica" w:cs="Arial" w:hint="cs"/>
          <w:sz w:val="20"/>
          <w:szCs w:val="20"/>
          <w:lang w:val="en-US"/>
        </w:rPr>
        <w:t xml:space="preserve">sprotno sporoča ugotovljene okvare (npr. zamašen WC, počen pokrov WC-školjke,...), dnevno po e-pošti. Kontaktna oseba je </w:t>
      </w:r>
      <w:r w:rsidR="008D6773">
        <w:rPr>
          <w:rFonts w:ascii="Helvetica" w:hAnsi="Helvetica" w:cs="Arial"/>
          <w:sz w:val="20"/>
          <w:szCs w:val="20"/>
          <w:lang w:val="en-US"/>
        </w:rPr>
        <w:t xml:space="preserve">hišnik; </w:t>
      </w:r>
      <w:r w:rsidRPr="008D6773">
        <w:rPr>
          <w:rFonts w:ascii="Helvetica" w:hAnsi="Helvetica" w:cs="Arial" w:hint="cs"/>
          <w:sz w:val="20"/>
          <w:szCs w:val="20"/>
          <w:lang w:val="en-US"/>
        </w:rPr>
        <w:t xml:space="preserve"> </w:t>
      </w:r>
    </w:p>
    <w:p w:rsidR="000D71F4" w:rsidRPr="000D71F4" w:rsidRDefault="000D71F4" w:rsidP="006A048A">
      <w:pPr>
        <w:numPr>
          <w:ilvl w:val="0"/>
          <w:numId w:val="32"/>
        </w:numPr>
        <w:tabs>
          <w:tab w:val="num" w:pos="720"/>
        </w:tabs>
        <w:spacing w:line="280" w:lineRule="atLeast"/>
        <w:jc w:val="both"/>
        <w:rPr>
          <w:rFonts w:ascii="Helvetica" w:hAnsi="Helvetica" w:cs="Arial"/>
          <w:sz w:val="20"/>
          <w:szCs w:val="20"/>
          <w:lang w:val="en-US"/>
        </w:rPr>
      </w:pPr>
      <w:r>
        <w:rPr>
          <w:rFonts w:ascii="Helvetica" w:hAnsi="Helvetica" w:cs="Arial"/>
          <w:sz w:val="20"/>
          <w:szCs w:val="20"/>
          <w:lang w:val="en-US"/>
        </w:rPr>
        <w:t xml:space="preserve">zagotavlja, da </w:t>
      </w:r>
      <w:r w:rsidRPr="000D71F4">
        <w:rPr>
          <w:rFonts w:ascii="Helvetica" w:hAnsi="Helvetica" w:cs="Arial" w:hint="cs"/>
          <w:sz w:val="20"/>
          <w:szCs w:val="20"/>
          <w:lang w:val="en-US"/>
        </w:rPr>
        <w:t>vsakodnevni proizvodi, ki jih uporablja</w:t>
      </w:r>
      <w:r>
        <w:rPr>
          <w:rFonts w:ascii="Helvetica" w:hAnsi="Helvetica" w:cs="Arial" w:hint="cs"/>
          <w:sz w:val="20"/>
          <w:szCs w:val="20"/>
          <w:lang w:val="en-US"/>
        </w:rPr>
        <w:t>,</w:t>
      </w:r>
      <w:r>
        <w:rPr>
          <w:rFonts w:ascii="Helvetica" w:hAnsi="Helvetica" w:cs="Arial"/>
          <w:sz w:val="20"/>
          <w:szCs w:val="20"/>
          <w:lang w:val="en-US"/>
        </w:rPr>
        <w:t xml:space="preserve"> </w:t>
      </w:r>
      <w:r>
        <w:rPr>
          <w:rFonts w:ascii="Helvetica" w:hAnsi="Helvetica" w:cs="Arial" w:hint="cs"/>
          <w:sz w:val="20"/>
          <w:szCs w:val="20"/>
          <w:lang w:val="en-US"/>
        </w:rPr>
        <w:t>izpoln</w:t>
      </w:r>
      <w:r>
        <w:rPr>
          <w:rFonts w:ascii="Helvetica" w:hAnsi="Helvetica" w:cs="Arial"/>
          <w:sz w:val="20"/>
          <w:szCs w:val="20"/>
          <w:lang w:val="en-US"/>
        </w:rPr>
        <w:t>jujejo</w:t>
      </w:r>
      <w:r w:rsidRPr="000D71F4">
        <w:rPr>
          <w:rFonts w:ascii="Helvetica" w:hAnsi="Helvetica" w:cs="Arial" w:hint="cs"/>
          <w:sz w:val="20"/>
          <w:szCs w:val="20"/>
          <w:lang w:val="en-US"/>
        </w:rPr>
        <w:t xml:space="preserve"> tehnične specifikacije v skladu z okoljskimi zahtevami in merili za čistila in storitve čiščenja iz Uredbe o zelenem javnem naročanju (</w:t>
      </w:r>
      <w:r w:rsidR="00085088" w:rsidRPr="004B4D3C">
        <w:rPr>
          <w:rFonts w:ascii="Helvetica" w:hAnsi="Helvetica" w:cs="Calibri"/>
          <w:bCs/>
          <w:sz w:val="20"/>
          <w:szCs w:val="20"/>
          <w:lang w:val="en-US"/>
        </w:rPr>
        <w:t>Uradni list RS, št. 51/17</w:t>
      </w:r>
      <w:r w:rsidR="00085088">
        <w:rPr>
          <w:rFonts w:ascii="Helvetica" w:hAnsi="Helvetica" w:cs="Calibri"/>
          <w:bCs/>
          <w:sz w:val="20"/>
          <w:szCs w:val="20"/>
          <w:lang w:val="en-US"/>
        </w:rPr>
        <w:t>, 64/19, 121/21, 132/23 in 43/25</w:t>
      </w:r>
      <w:r w:rsidRPr="000D71F4">
        <w:rPr>
          <w:rFonts w:ascii="Helvetica" w:hAnsi="Helvetica" w:cs="Arial" w:hint="cs"/>
          <w:sz w:val="20"/>
          <w:szCs w:val="20"/>
          <w:lang w:val="en-US"/>
        </w:rPr>
        <w:t xml:space="preserve">); </w:t>
      </w:r>
    </w:p>
    <w:p w:rsidR="000D71F4" w:rsidRPr="000D71F4" w:rsidRDefault="000D71F4" w:rsidP="006A048A">
      <w:pPr>
        <w:numPr>
          <w:ilvl w:val="0"/>
          <w:numId w:val="32"/>
        </w:numPr>
        <w:tabs>
          <w:tab w:val="num" w:pos="720"/>
        </w:tabs>
        <w:spacing w:line="280" w:lineRule="atLeast"/>
        <w:jc w:val="both"/>
        <w:rPr>
          <w:rFonts w:ascii="Helvetica" w:hAnsi="Helvetica" w:cs="Arial"/>
          <w:sz w:val="20"/>
          <w:szCs w:val="20"/>
          <w:lang w:val="en-US"/>
        </w:rPr>
      </w:pPr>
      <w:r>
        <w:rPr>
          <w:rFonts w:ascii="Helvetica" w:hAnsi="Helvetica" w:cs="Arial"/>
          <w:sz w:val="20"/>
          <w:szCs w:val="20"/>
          <w:lang w:val="en-US"/>
        </w:rPr>
        <w:t xml:space="preserve">bo </w:t>
      </w:r>
      <w:r w:rsidRPr="000D71F4">
        <w:rPr>
          <w:rFonts w:ascii="Helvetica" w:hAnsi="Helvetica" w:cs="Arial" w:hint="cs"/>
          <w:sz w:val="20"/>
          <w:szCs w:val="20"/>
          <w:lang w:val="en-US"/>
        </w:rPr>
        <w:t xml:space="preserve">za spremembo pri uporabi vrste čistilnih in dezinfekcijskih sredstev, glede na predložen seznam čistil, </w:t>
      </w:r>
      <w:r>
        <w:rPr>
          <w:rFonts w:ascii="Helvetica" w:hAnsi="Helvetica" w:cs="Arial" w:hint="cs"/>
          <w:sz w:val="20"/>
          <w:szCs w:val="20"/>
          <w:lang w:val="en-US"/>
        </w:rPr>
        <w:t>pridobi</w:t>
      </w:r>
      <w:r>
        <w:rPr>
          <w:rFonts w:ascii="Helvetica" w:hAnsi="Helvetica" w:cs="Arial"/>
          <w:sz w:val="20"/>
          <w:szCs w:val="20"/>
          <w:lang w:val="en-US"/>
        </w:rPr>
        <w:t>l</w:t>
      </w:r>
      <w:r w:rsidRPr="000D71F4">
        <w:rPr>
          <w:rFonts w:ascii="Helvetica" w:hAnsi="Helvetica" w:cs="Arial" w:hint="cs"/>
          <w:sz w:val="20"/>
          <w:szCs w:val="20"/>
          <w:lang w:val="en-US"/>
        </w:rPr>
        <w:t xml:space="preserve"> soglasje odgovorne osebe naročnika; </w:t>
      </w:r>
    </w:p>
    <w:p w:rsidR="0032506E" w:rsidRDefault="00D856C1" w:rsidP="006A048A">
      <w:pPr>
        <w:numPr>
          <w:ilvl w:val="0"/>
          <w:numId w:val="32"/>
        </w:numPr>
        <w:spacing w:line="280" w:lineRule="atLeast"/>
        <w:jc w:val="both"/>
        <w:rPr>
          <w:rFonts w:ascii="Helvetica" w:hAnsi="Helvetica" w:cs="Arial"/>
          <w:sz w:val="20"/>
          <w:szCs w:val="20"/>
          <w:lang w:val="en-US"/>
        </w:rPr>
      </w:pPr>
      <w:r w:rsidRPr="008D6773">
        <w:rPr>
          <w:rFonts w:ascii="Helvetica" w:hAnsi="Helvetica" w:cs="Arial" w:hint="cs"/>
          <w:sz w:val="20"/>
          <w:szCs w:val="20"/>
          <w:lang w:val="en-US"/>
        </w:rPr>
        <w:t>bo delovno osebje na lastne stroške opremil z osebno delovno obleko in obutvijo ter ostalimi zaščitnimi sredstvi, kot to določajo predpisi iz varstva pri delu ter jih usposobil s področja varstva pri delu in požarne varnosti (opravljen preizkus znanja), kar na zahtevo naročnika dokažejo z ustreznimi dokazili. Delovno osebje mora imeti na voljo d</w:t>
      </w:r>
      <w:r w:rsidR="008D6773">
        <w:rPr>
          <w:rFonts w:ascii="Helvetica" w:hAnsi="Helvetica" w:cs="Arial" w:hint="cs"/>
          <w:sz w:val="20"/>
          <w:szCs w:val="20"/>
          <w:lang w:val="en-US"/>
        </w:rPr>
        <w:t>nevno svež</w:t>
      </w:r>
      <w:r w:rsidR="008D6773">
        <w:rPr>
          <w:rFonts w:ascii="Helvetica" w:hAnsi="Helvetica" w:cs="Arial"/>
          <w:sz w:val="20"/>
          <w:szCs w:val="20"/>
          <w:lang w:val="en-US"/>
        </w:rPr>
        <w:t>e</w:t>
      </w:r>
      <w:r w:rsidR="008D6773">
        <w:rPr>
          <w:rFonts w:ascii="Helvetica" w:hAnsi="Helvetica" w:cs="Arial" w:hint="cs"/>
          <w:sz w:val="20"/>
          <w:szCs w:val="20"/>
          <w:lang w:val="en-US"/>
        </w:rPr>
        <w:t xml:space="preserve"> delovno oblačilo</w:t>
      </w:r>
      <w:r w:rsidR="0032506E">
        <w:rPr>
          <w:rFonts w:ascii="Helvetica" w:hAnsi="Helvetica" w:cs="Arial"/>
          <w:sz w:val="20"/>
          <w:szCs w:val="20"/>
          <w:lang w:val="en-US"/>
        </w:rPr>
        <w:t xml:space="preserve">; </w:t>
      </w:r>
    </w:p>
    <w:p w:rsidR="0032506E" w:rsidRPr="00CD47AF" w:rsidRDefault="0032506E" w:rsidP="006A048A">
      <w:pPr>
        <w:numPr>
          <w:ilvl w:val="0"/>
          <w:numId w:val="32"/>
        </w:numPr>
        <w:spacing w:line="280" w:lineRule="atLeast"/>
        <w:jc w:val="both"/>
        <w:rPr>
          <w:rFonts w:ascii="Helvetica" w:hAnsi="Helvetica" w:cs="Arial"/>
          <w:sz w:val="20"/>
          <w:szCs w:val="20"/>
          <w:lang w:val="en-US"/>
        </w:rPr>
      </w:pPr>
      <w:r w:rsidRPr="00CD47AF">
        <w:rPr>
          <w:rFonts w:ascii="Helvetica" w:hAnsi="Helvetica" w:cs="Arial" w:hint="cs"/>
          <w:sz w:val="20"/>
          <w:szCs w:val="20"/>
          <w:lang w:val="en-US"/>
        </w:rPr>
        <w:t>mora zagotavljati uporabo čistilnega materiala in čistilnih sredst</w:t>
      </w:r>
      <w:r w:rsidR="009B221A">
        <w:rPr>
          <w:rFonts w:ascii="Helvetica" w:hAnsi="Helvetica" w:cs="Arial" w:hint="cs"/>
          <w:sz w:val="20"/>
          <w:szCs w:val="20"/>
          <w:lang w:val="en-US"/>
        </w:rPr>
        <w:t xml:space="preserve">ev, v obsegu in na način, ki </w:t>
      </w:r>
      <w:r w:rsidR="009B221A">
        <w:rPr>
          <w:rFonts w:ascii="Helvetica" w:hAnsi="Helvetica" w:cs="Arial"/>
          <w:sz w:val="20"/>
          <w:szCs w:val="20"/>
          <w:lang w:val="en-US"/>
        </w:rPr>
        <w:t>je</w:t>
      </w:r>
      <w:r w:rsidR="009B221A">
        <w:rPr>
          <w:rFonts w:ascii="Helvetica" w:hAnsi="Helvetica" w:cs="Arial" w:hint="cs"/>
          <w:sz w:val="20"/>
          <w:szCs w:val="20"/>
          <w:lang w:val="en-US"/>
        </w:rPr>
        <w:t xml:space="preserve"> potreb</w:t>
      </w:r>
      <w:r w:rsidR="009B221A">
        <w:rPr>
          <w:rFonts w:ascii="Helvetica" w:hAnsi="Helvetica" w:cs="Arial"/>
          <w:sz w:val="20"/>
          <w:szCs w:val="20"/>
          <w:lang w:val="en-US"/>
        </w:rPr>
        <w:t>en</w:t>
      </w:r>
      <w:r w:rsidRPr="00CD47AF">
        <w:rPr>
          <w:rFonts w:ascii="Helvetica" w:hAnsi="Helvetica" w:cs="Arial" w:hint="cs"/>
          <w:sz w:val="20"/>
          <w:szCs w:val="20"/>
          <w:lang w:val="en-US"/>
        </w:rPr>
        <w:t>, da se doseže zahtevana kakovost čiščenja pod pogojem, da z njihovo uporabo ni ogroz</w:t>
      </w:r>
      <w:r w:rsidR="00CD47AF" w:rsidRPr="00CD47AF">
        <w:rPr>
          <w:rFonts w:ascii="Helvetica" w:hAnsi="Helvetica" w:cs="Arial" w:hint="cs"/>
          <w:sz w:val="20"/>
          <w:szCs w:val="20"/>
          <w:lang w:val="en-US"/>
        </w:rPr>
        <w:t xml:space="preserve">̌eno zdravje zaposlenih, </w:t>
      </w:r>
      <w:r w:rsidR="00CD47AF" w:rsidRPr="00CD47AF">
        <w:rPr>
          <w:rFonts w:ascii="Helvetica" w:hAnsi="Helvetica" w:cs="Arial"/>
          <w:sz w:val="20"/>
          <w:szCs w:val="20"/>
          <w:lang w:val="en-US"/>
        </w:rPr>
        <w:t xml:space="preserve">dijakov </w:t>
      </w:r>
      <w:r w:rsidRPr="00CD47AF">
        <w:rPr>
          <w:rFonts w:ascii="Helvetica" w:hAnsi="Helvetica" w:cs="Arial" w:hint="cs"/>
          <w:sz w:val="20"/>
          <w:szCs w:val="20"/>
          <w:lang w:val="en-US"/>
        </w:rPr>
        <w:t>in obiskovalcev ter, da ne povzroča poškodb na delovnih površinah, prosto</w:t>
      </w:r>
      <w:r w:rsidR="00CD47AF">
        <w:rPr>
          <w:rFonts w:ascii="Helvetica" w:hAnsi="Helvetica" w:cs="Arial" w:hint="cs"/>
          <w:sz w:val="20"/>
          <w:szCs w:val="20"/>
          <w:lang w:val="en-US"/>
        </w:rPr>
        <w:t>rih, pohištvu in drugi opremi</w:t>
      </w:r>
      <w:r w:rsidR="00CD47AF">
        <w:rPr>
          <w:rFonts w:ascii="Helvetica" w:hAnsi="Helvetica" w:cs="Arial"/>
          <w:sz w:val="20"/>
          <w:szCs w:val="20"/>
          <w:lang w:val="en-US"/>
        </w:rPr>
        <w:t xml:space="preserve">. </w:t>
      </w:r>
    </w:p>
    <w:p w:rsidR="00CD47AF" w:rsidRDefault="00CD47AF" w:rsidP="0032506E">
      <w:pPr>
        <w:spacing w:line="280" w:lineRule="atLeast"/>
        <w:jc w:val="both"/>
        <w:rPr>
          <w:rFonts w:ascii="Helvetica" w:hAnsi="Helvetica" w:cs="Arial"/>
          <w:b/>
          <w:sz w:val="20"/>
          <w:szCs w:val="20"/>
          <w:lang w:val="en-US"/>
        </w:rPr>
      </w:pPr>
    </w:p>
    <w:p w:rsidR="00CD47AF" w:rsidRPr="002A0BA2" w:rsidRDefault="0032506E" w:rsidP="00CD47AF">
      <w:pPr>
        <w:spacing w:line="280" w:lineRule="atLeast"/>
        <w:jc w:val="both"/>
        <w:rPr>
          <w:rFonts w:ascii="Helvetica" w:hAnsi="Helvetica" w:cs="Arial"/>
          <w:b/>
          <w:sz w:val="20"/>
          <w:szCs w:val="20"/>
          <w:lang w:val="en-US"/>
        </w:rPr>
      </w:pPr>
      <w:r w:rsidRPr="002A0BA2">
        <w:rPr>
          <w:rFonts w:ascii="Helvetica" w:hAnsi="Helvetica" w:cs="Arial" w:hint="cs"/>
          <w:b/>
          <w:sz w:val="20"/>
          <w:szCs w:val="20"/>
          <w:lang w:val="en-US"/>
        </w:rPr>
        <w:t xml:space="preserve">Delovna sredstva: </w:t>
      </w:r>
    </w:p>
    <w:p w:rsidR="00CD47AF" w:rsidRDefault="0032506E" w:rsidP="006A048A">
      <w:pPr>
        <w:numPr>
          <w:ilvl w:val="0"/>
          <w:numId w:val="33"/>
        </w:numPr>
        <w:spacing w:line="280" w:lineRule="atLeast"/>
        <w:jc w:val="both"/>
        <w:rPr>
          <w:rFonts w:ascii="Helvetica" w:hAnsi="Helvetica" w:cs="Arial"/>
          <w:sz w:val="20"/>
          <w:szCs w:val="20"/>
          <w:lang w:val="en-US"/>
        </w:rPr>
      </w:pPr>
      <w:r w:rsidRPr="00CD47AF">
        <w:rPr>
          <w:rFonts w:ascii="Helvetica" w:hAnsi="Helvetica" w:cs="Arial" w:hint="cs"/>
          <w:sz w:val="20"/>
          <w:szCs w:val="20"/>
          <w:lang w:val="en-US"/>
        </w:rPr>
        <w:t xml:space="preserve">morajo imeti certifikate za varno rokovanje; </w:t>
      </w:r>
    </w:p>
    <w:p w:rsidR="00CD47AF" w:rsidRDefault="0032506E" w:rsidP="006A048A">
      <w:pPr>
        <w:numPr>
          <w:ilvl w:val="0"/>
          <w:numId w:val="33"/>
        </w:numPr>
        <w:spacing w:line="280" w:lineRule="atLeast"/>
        <w:jc w:val="both"/>
        <w:rPr>
          <w:rFonts w:ascii="Helvetica" w:hAnsi="Helvetica" w:cs="Arial"/>
          <w:sz w:val="20"/>
          <w:szCs w:val="20"/>
          <w:lang w:val="en-US"/>
        </w:rPr>
      </w:pPr>
      <w:r w:rsidRPr="00CD47AF">
        <w:rPr>
          <w:rFonts w:ascii="Helvetica" w:hAnsi="Helvetica" w:cs="Arial" w:hint="cs"/>
          <w:sz w:val="20"/>
          <w:szCs w:val="20"/>
          <w:lang w:val="en-US"/>
        </w:rPr>
        <w:t xml:space="preserve">morajo biti čista in brezhibna; </w:t>
      </w:r>
    </w:p>
    <w:p w:rsidR="00D856C1" w:rsidRPr="00066D43" w:rsidRDefault="0032506E" w:rsidP="006A048A">
      <w:pPr>
        <w:numPr>
          <w:ilvl w:val="0"/>
          <w:numId w:val="33"/>
        </w:numPr>
        <w:spacing w:line="280" w:lineRule="atLeast"/>
        <w:jc w:val="both"/>
        <w:rPr>
          <w:rFonts w:ascii="Helvetica" w:hAnsi="Helvetica" w:cs="Arial"/>
          <w:sz w:val="20"/>
          <w:szCs w:val="20"/>
          <w:lang w:val="en-US"/>
        </w:rPr>
      </w:pPr>
      <w:r w:rsidRPr="00CD47AF">
        <w:rPr>
          <w:rFonts w:ascii="Helvetica" w:hAnsi="Helvetica" w:cs="Arial" w:hint="cs"/>
          <w:sz w:val="20"/>
          <w:szCs w:val="20"/>
          <w:lang w:val="en-US"/>
        </w:rPr>
        <w:t>ne smejo</w:t>
      </w:r>
      <w:r w:rsidR="00CD47AF">
        <w:rPr>
          <w:rFonts w:ascii="Helvetica" w:hAnsi="Helvetica" w:cs="Arial" w:hint="cs"/>
          <w:sz w:val="20"/>
          <w:szCs w:val="20"/>
          <w:lang w:val="en-US"/>
        </w:rPr>
        <w:t xml:space="preserve"> povzročati pretiranega hrupa</w:t>
      </w:r>
      <w:r w:rsidR="00CD47AF">
        <w:rPr>
          <w:rFonts w:ascii="Helvetica" w:hAnsi="Helvetica" w:cs="Arial"/>
          <w:sz w:val="20"/>
          <w:szCs w:val="20"/>
          <w:lang w:val="en-US"/>
        </w:rPr>
        <w:t xml:space="preserve">. </w:t>
      </w:r>
      <w:r w:rsidR="00CD47AF" w:rsidRPr="00CD47AF">
        <w:rPr>
          <w:rFonts w:ascii="Helvetica" w:hAnsi="Helvetica" w:cs="Arial"/>
          <w:b/>
          <w:sz w:val="20"/>
          <w:szCs w:val="20"/>
          <w:lang w:val="sk-SK"/>
        </w:rPr>
        <w:t xml:space="preserve"> </w:t>
      </w:r>
    </w:p>
    <w:p w:rsidR="00066D43" w:rsidRPr="00CD47AF" w:rsidRDefault="00066D43" w:rsidP="00066D43">
      <w:pPr>
        <w:spacing w:line="280" w:lineRule="atLeast"/>
        <w:ind w:left="720"/>
        <w:jc w:val="both"/>
        <w:rPr>
          <w:rFonts w:ascii="Helvetica" w:hAnsi="Helvetica" w:cs="Arial"/>
          <w:sz w:val="20"/>
          <w:szCs w:val="20"/>
          <w:lang w:val="en-US"/>
        </w:rPr>
      </w:pPr>
    </w:p>
    <w:p w:rsidR="00764C71" w:rsidRPr="00764C71" w:rsidRDefault="009B221A" w:rsidP="00764C71">
      <w:pPr>
        <w:spacing w:line="280" w:lineRule="atLeast"/>
        <w:jc w:val="both"/>
        <w:rPr>
          <w:rFonts w:ascii="Helvetica" w:hAnsi="Helvetica" w:cs="Arial"/>
          <w:b/>
          <w:sz w:val="20"/>
          <w:szCs w:val="20"/>
        </w:rPr>
      </w:pPr>
      <w:r>
        <w:rPr>
          <w:rFonts w:ascii="Helvetica" w:hAnsi="Helvetica" w:cs="Arial"/>
          <w:b/>
          <w:sz w:val="20"/>
          <w:szCs w:val="20"/>
          <w:lang w:val="en-US"/>
        </w:rPr>
        <w:lastRenderedPageBreak/>
        <w:t>D</w:t>
      </w:r>
      <w:r w:rsidRPr="009B221A">
        <w:rPr>
          <w:rFonts w:ascii="Helvetica" w:hAnsi="Helvetica" w:cs="Arial" w:hint="cs"/>
          <w:b/>
          <w:sz w:val="20"/>
          <w:szCs w:val="20"/>
          <w:lang w:val="en-US"/>
        </w:rPr>
        <w:t>elovno osebje izvajalca čiščenja mora upoštevati navodila naročnika v zvezi z dostopom, izhodom v/iz prostorov naročnika, skladno s hišnim redom in varnostno politiko naročnika (zaklepanje vrat, zapiranje oken, shranjevanje kl</w:t>
      </w:r>
      <w:r>
        <w:rPr>
          <w:rFonts w:ascii="Helvetica" w:hAnsi="Helvetica" w:cs="Arial" w:hint="cs"/>
          <w:b/>
          <w:sz w:val="20"/>
          <w:szCs w:val="20"/>
          <w:lang w:val="en-US"/>
        </w:rPr>
        <w:t>jučev, ugašanje svetil ipd.)</w:t>
      </w:r>
      <w:r>
        <w:rPr>
          <w:rFonts w:ascii="Helvetica" w:hAnsi="Helvetica" w:cs="Arial"/>
          <w:b/>
          <w:sz w:val="20"/>
          <w:szCs w:val="20"/>
          <w:lang w:val="en-US"/>
        </w:rPr>
        <w:t xml:space="preserve">. </w:t>
      </w:r>
      <w:r w:rsidR="00764C71" w:rsidRPr="00764C71">
        <w:rPr>
          <w:rFonts w:ascii="Helvetica" w:hAnsi="Helvetica" w:cs="Arial"/>
          <w:b/>
          <w:sz w:val="20"/>
          <w:szCs w:val="20"/>
        </w:rPr>
        <w:t>Delovno osebje izvajalca čiščenja prevzema obveznost, da po končanem čiščenju poskrbi za zaklepanje vrat.</w:t>
      </w:r>
    </w:p>
    <w:p w:rsidR="00754C12" w:rsidRDefault="00754C12" w:rsidP="00764C71">
      <w:pPr>
        <w:spacing w:line="280" w:lineRule="atLeast"/>
        <w:jc w:val="both"/>
        <w:rPr>
          <w:rFonts w:ascii="Helvetica" w:hAnsi="Helvetica" w:cs="Arial"/>
          <w:sz w:val="20"/>
          <w:szCs w:val="20"/>
          <w:lang w:val="en-US"/>
        </w:rPr>
      </w:pPr>
    </w:p>
    <w:p w:rsidR="00272E25" w:rsidRPr="00025BBB" w:rsidRDefault="00272E25" w:rsidP="00272E25">
      <w:pPr>
        <w:spacing w:line="280" w:lineRule="atLeast"/>
        <w:jc w:val="both"/>
        <w:rPr>
          <w:rFonts w:ascii="Helvetica" w:hAnsi="Helvetica" w:cs="Arial"/>
          <w:b/>
          <w:sz w:val="20"/>
          <w:szCs w:val="20"/>
        </w:rPr>
      </w:pPr>
      <w:r w:rsidRPr="00025BBB">
        <w:rPr>
          <w:rFonts w:ascii="Helvetica" w:hAnsi="Helvetica" w:cs="Arial"/>
          <w:b/>
          <w:sz w:val="20"/>
          <w:szCs w:val="20"/>
        </w:rPr>
        <w:t>ZAHTEVE NAROČNIKA V ZVEZI S TEHNOLOGIJO ČIŠČENJA</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bCs/>
          <w:sz w:val="20"/>
          <w:szCs w:val="20"/>
        </w:rPr>
      </w:pPr>
      <w:r w:rsidRPr="00025BBB">
        <w:rPr>
          <w:rFonts w:ascii="Helvetica" w:hAnsi="Helvetica" w:cs="Arial"/>
          <w:bCs/>
          <w:sz w:val="20"/>
          <w:szCs w:val="20"/>
        </w:rPr>
        <w:t xml:space="preserve">Načrt tehnologije čiščenja: </w:t>
      </w:r>
    </w:p>
    <w:p w:rsidR="00272E25" w:rsidRPr="00025BBB" w:rsidRDefault="00272E25" w:rsidP="006A048A">
      <w:pPr>
        <w:numPr>
          <w:ilvl w:val="0"/>
          <w:numId w:val="34"/>
        </w:numPr>
        <w:spacing w:line="280" w:lineRule="atLeast"/>
        <w:jc w:val="both"/>
        <w:rPr>
          <w:rFonts w:ascii="Helvetica" w:hAnsi="Helvetica" w:cs="Arial"/>
          <w:bCs/>
          <w:sz w:val="20"/>
          <w:szCs w:val="20"/>
        </w:rPr>
      </w:pPr>
      <w:r w:rsidRPr="00025BBB">
        <w:rPr>
          <w:rFonts w:ascii="Helvetica" w:hAnsi="Helvetica" w:cs="Arial"/>
          <w:bCs/>
          <w:sz w:val="20"/>
          <w:szCs w:val="20"/>
        </w:rPr>
        <w:t xml:space="preserve">Izvajalec čiščenja priloži načrt tehnologije čiščenja. </w:t>
      </w:r>
    </w:p>
    <w:p w:rsidR="00272E25" w:rsidRPr="00025BBB" w:rsidRDefault="00272E25" w:rsidP="006A048A">
      <w:pPr>
        <w:numPr>
          <w:ilvl w:val="0"/>
          <w:numId w:val="34"/>
        </w:numPr>
        <w:spacing w:line="280" w:lineRule="atLeast"/>
        <w:jc w:val="both"/>
        <w:rPr>
          <w:rFonts w:ascii="Helvetica" w:hAnsi="Helvetica" w:cs="Arial"/>
          <w:bCs/>
          <w:sz w:val="20"/>
          <w:szCs w:val="20"/>
        </w:rPr>
      </w:pPr>
      <w:r w:rsidRPr="00025BBB">
        <w:rPr>
          <w:rFonts w:ascii="Helvetica" w:hAnsi="Helvetica" w:cs="Arial"/>
          <w:bCs/>
          <w:sz w:val="20"/>
          <w:szCs w:val="20"/>
        </w:rPr>
        <w:t xml:space="preserve">Izvajalec čiščenja oziroma njegovo delovno osebje mora vsak trenutek dokazati, da razpolaga s potrebno količino čistil, krp in drugega materiala za delo na mestu izvajanja storitev. </w:t>
      </w:r>
    </w:p>
    <w:p w:rsidR="00272E25" w:rsidRPr="00025BBB" w:rsidRDefault="00272E25" w:rsidP="006A048A">
      <w:pPr>
        <w:numPr>
          <w:ilvl w:val="0"/>
          <w:numId w:val="34"/>
        </w:numPr>
        <w:spacing w:line="280" w:lineRule="atLeast"/>
        <w:jc w:val="both"/>
        <w:rPr>
          <w:rFonts w:ascii="Helvetica" w:hAnsi="Helvetica" w:cs="Arial"/>
          <w:bCs/>
          <w:sz w:val="20"/>
          <w:szCs w:val="20"/>
        </w:rPr>
      </w:pPr>
      <w:r w:rsidRPr="00025BBB">
        <w:rPr>
          <w:rFonts w:ascii="Helvetica" w:hAnsi="Helvetica" w:cs="Arial"/>
          <w:bCs/>
          <w:sz w:val="20"/>
          <w:szCs w:val="20"/>
        </w:rPr>
        <w:t xml:space="preserve">Na površinah, kjer je potrebno vlažno čiščenje, naročnik pričakuje, da po čiščenju na površinah ne bo vidne umazanije, pri čemer so mišljeni tudi prstni odtisi, razni madeži, sledovi pisal in kapljic, sledovi čistilnih sredstev, itd. </w:t>
      </w:r>
    </w:p>
    <w:p w:rsidR="00272E25" w:rsidRPr="00025BBB" w:rsidRDefault="00272E25" w:rsidP="00272E25">
      <w:pPr>
        <w:spacing w:line="280" w:lineRule="atLeast"/>
        <w:jc w:val="both"/>
        <w:rPr>
          <w:rFonts w:ascii="Helvetica" w:hAnsi="Helvetica" w:cs="Arial"/>
          <w:bCs/>
          <w:sz w:val="20"/>
          <w:szCs w:val="20"/>
          <w:highlight w:val="yellow"/>
        </w:rPr>
      </w:pPr>
    </w:p>
    <w:p w:rsidR="00272E25" w:rsidRPr="00025BBB" w:rsidRDefault="00272E25" w:rsidP="00272E25">
      <w:pPr>
        <w:spacing w:line="280" w:lineRule="atLeast"/>
        <w:jc w:val="both"/>
        <w:rPr>
          <w:rFonts w:ascii="Helvetica" w:hAnsi="Helvetica" w:cs="Arial"/>
          <w:bCs/>
          <w:sz w:val="20"/>
          <w:szCs w:val="20"/>
        </w:rPr>
      </w:pPr>
      <w:r w:rsidRPr="00025BBB">
        <w:rPr>
          <w:rFonts w:ascii="Helvetica" w:hAnsi="Helvetica" w:cs="Arial"/>
          <w:bCs/>
          <w:sz w:val="20"/>
          <w:szCs w:val="20"/>
        </w:rPr>
        <w:t xml:space="preserve">Za vsak tip površin mora ponudnik uporabljati namenske krpe, kar mora podrobno opredeliti v načrtu čiščenja. </w:t>
      </w:r>
    </w:p>
    <w:p w:rsidR="00272E25" w:rsidRPr="00025BBB" w:rsidRDefault="00272E25" w:rsidP="00272E25">
      <w:pPr>
        <w:spacing w:line="280" w:lineRule="atLeast"/>
        <w:jc w:val="both"/>
        <w:rPr>
          <w:rFonts w:ascii="Helvetica" w:hAnsi="Helvetica" w:cs="Arial"/>
          <w:sz w:val="20"/>
          <w:szCs w:val="20"/>
        </w:rPr>
      </w:pPr>
    </w:p>
    <w:p w:rsidR="00272E25"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 xml:space="preserve">Naročnik izvajalcu brezplačno zagotavlja električno energijo, vodo, garderobne prostore za shranjevanje obleke delavcev, shrambo za shranjevanje čistil in čistilnih pripomočkov. Izvajalec je dolžan delavce podučiti o pravilni in smotrni rabi energije in čistilnih sredstev. </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 xml:space="preserve">Izvajalec je dolžan zagotoviti kakovostno izvajanje storitev in dosledno spoštovanje predpisov s področja varstva okolja, varstva pri delu, požarne varnosti, dnevnega in hišnega reda naročnika. Delavci izvajalca, ki v času opravljanja storitev čiščenja ugotovijo okvare ali poškodbe na objektu ali instalacijah, so dolžni takoj telefonsko obvestiti </w:t>
      </w:r>
      <w:r>
        <w:rPr>
          <w:rFonts w:ascii="Helvetica" w:hAnsi="Helvetica" w:cs="Arial"/>
          <w:sz w:val="20"/>
          <w:szCs w:val="20"/>
        </w:rPr>
        <w:t>skrbnika pogodbe</w:t>
      </w:r>
      <w:r w:rsidRPr="00025BBB">
        <w:rPr>
          <w:rFonts w:ascii="Helvetica" w:hAnsi="Helvetica" w:cs="Arial"/>
          <w:sz w:val="20"/>
          <w:szCs w:val="20"/>
        </w:rPr>
        <w:t>.</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Čiščenje prostorov naročnika se mora opravljati po vnaprej znani tehnologiji čiščenja, s sodobno organizacijo dela, s sodobnimi metodami in tehnikami ter spremljanjem kakovosti opravljenega dela. Tehnologija čiščenja mora biti izdelana tako, da delavci izvajalca pri opravljanju storitev dosledno upoštevajo načela splošne higiene. Čiščenje mora biti organizirano tako, da poteka od čistega proti umazanemu delu, od zgoraj navzdol, da so ločene čiste in nečiste poti.</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bCs/>
          <w:sz w:val="20"/>
          <w:szCs w:val="20"/>
        </w:rPr>
      </w:pPr>
      <w:r w:rsidRPr="00025BBB">
        <w:rPr>
          <w:rFonts w:ascii="Helvetica" w:hAnsi="Helvetica" w:cs="Arial"/>
          <w:bCs/>
          <w:sz w:val="20"/>
          <w:szCs w:val="20"/>
        </w:rPr>
        <w:t xml:space="preserve">Načrt tehnologije čiščenja mora vsebovati najmanj: </w:t>
      </w:r>
    </w:p>
    <w:p w:rsidR="00272E25" w:rsidRPr="00025BBB" w:rsidRDefault="00272E25" w:rsidP="006A048A">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opis metode čiščenja za opredeljeno površino (velikost), ki se jo sme prebrisati z eno namensko krpo dogovorjene vrste in barve; </w:t>
      </w:r>
    </w:p>
    <w:p w:rsidR="00272E25" w:rsidRPr="00025BBB" w:rsidRDefault="00272E25" w:rsidP="006A048A">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način vzdrževanja krp; </w:t>
      </w:r>
    </w:p>
    <w:p w:rsidR="00272E25" w:rsidRPr="00025BBB" w:rsidRDefault="00272E25" w:rsidP="006A048A">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seznam potrebnih čistil in razkužil; </w:t>
      </w:r>
    </w:p>
    <w:p w:rsidR="00272E25" w:rsidRPr="00025BBB" w:rsidRDefault="00272E25" w:rsidP="006A048A">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način priprave čistil in razkužil; </w:t>
      </w:r>
    </w:p>
    <w:p w:rsidR="00272E25" w:rsidRPr="00025BBB" w:rsidRDefault="00272E25" w:rsidP="006A048A">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oceno letne porabe čistil in razkužil; </w:t>
      </w:r>
    </w:p>
    <w:p w:rsidR="00272E25" w:rsidRPr="00025BBB" w:rsidRDefault="00272E25" w:rsidP="006A048A">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načrt nadzora izvedbe čiščenja (vrsta nadzora, predmet nadzora, izvajalec, oddelek/enota, terminski plan, evidenca). Nadzor mora vsebovati vsaj preverjanje vizualnega preverjanja čistosti, pregled tehnike čiščenja (zaporedje čiščenja, uporaba barvnega sistema, menjava krpic), priprava čistilnih raztopin, uporaba osebne varovalne opreme (OVO); </w:t>
      </w:r>
    </w:p>
    <w:p w:rsidR="00272E25" w:rsidRPr="00025BBB" w:rsidRDefault="00272E25" w:rsidP="006A048A">
      <w:pPr>
        <w:numPr>
          <w:ilvl w:val="0"/>
          <w:numId w:val="35"/>
        </w:numPr>
        <w:spacing w:line="280" w:lineRule="atLeast"/>
        <w:jc w:val="both"/>
        <w:rPr>
          <w:rFonts w:ascii="Helvetica" w:hAnsi="Helvetica" w:cs="Arial"/>
          <w:bCs/>
          <w:sz w:val="20"/>
          <w:szCs w:val="20"/>
        </w:rPr>
      </w:pPr>
      <w:r w:rsidRPr="00025BBB">
        <w:rPr>
          <w:rFonts w:ascii="Helvetica" w:hAnsi="Helvetica" w:cs="Arial"/>
          <w:bCs/>
          <w:sz w:val="20"/>
          <w:szCs w:val="20"/>
        </w:rPr>
        <w:t xml:space="preserve">opis nadzora pranja in sušenja krp ter priprave čistilnih raztopin. </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Delavci izvajalca morajo ves čas skrbeti za osebno higieno (zlasti higieno rok) ter higieno delovne opreme in pripomočkov.</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lastRenderedPageBreak/>
        <w:t>Izvajalec mora zagotoviti vsa potrebna delovna in zaščitna sredstva za kvalitetno in pravočasno izvajanje storitev, ki so predmet javnega naročila (čistilno tehniko, čistilna in dezinfekcijska sredstva, pripomočke za čiščenje, vrečke za sm</w:t>
      </w:r>
      <w:r>
        <w:rPr>
          <w:rFonts w:ascii="Helvetica" w:hAnsi="Helvetica" w:cs="Arial"/>
          <w:sz w:val="20"/>
          <w:szCs w:val="20"/>
        </w:rPr>
        <w:t>eti ter drugi potrošni material</w:t>
      </w:r>
      <w:r w:rsidRPr="00025BBB">
        <w:rPr>
          <w:rFonts w:ascii="Helvetica" w:hAnsi="Helvetica" w:cs="Arial"/>
          <w:sz w:val="20"/>
          <w:szCs w:val="20"/>
        </w:rPr>
        <w:t xml:space="preserve">). Delavci izvajalca so zadolženi za čiščenje, vzdrževanje, pravilno in namensko uporabo sredstev in opreme za delo. Izvajalec je dolžan zagotoviti delavcem ustrezna delovna sredstva in pripomočke označene ločeno po namembnosti ter delavce podučiti o pravilni uporabi in vzdrževanju le-teh. Postopek čiščenja se mora opravljati skladno z navodili izvajalca po sistemu različnih barvnih krp, barvo usklajenih z vedri in zaščitnimi rokavicami. Pripomočki za čiščenje (krpe, vedra…) morajo biti ločeni glede na namen uporabe (npr. čiščenje površin hodnikov, čajnih kuhinj (HACCP), sanitarnih prostorov, tal, sten). Namembnost pripomočkov mora biti barvno opredeljena ali kako drugače jasno označena. Po uporabi je potrebno pripomočke dobro očistiti in skupaj s čistili shraniti v namenskem prostoru oz. omari-nedostopno! Krpe za čiščenje morajo biti iz materiala, ki prenese prekuhavanje. Krpe v uporabi se ne sme prenašati iz prostora v prostor-za čiščenje posameznega prostora se uporabi sveže, čiste krpe. Po uporabi se krpe takoj odloži v ustrezno vrečo za umazano perilo. Izvajalec čiščenja mora zagotoviti kontinuiran dnevni odvoz uporabljenih krp za čiščenje </w:t>
      </w:r>
      <w:r>
        <w:rPr>
          <w:rFonts w:ascii="Helvetica" w:hAnsi="Helvetica" w:cs="Arial"/>
          <w:sz w:val="20"/>
          <w:szCs w:val="20"/>
        </w:rPr>
        <w:t xml:space="preserve">in </w:t>
      </w:r>
      <w:r w:rsidRPr="00025BBB">
        <w:rPr>
          <w:rFonts w:ascii="Helvetica" w:hAnsi="Helvetica" w:cs="Arial"/>
          <w:sz w:val="20"/>
          <w:szCs w:val="20"/>
        </w:rPr>
        <w:t xml:space="preserve">ustrezno pranje le-teh. Pranje uporabljenih krp v prostorih </w:t>
      </w:r>
      <w:r>
        <w:rPr>
          <w:rFonts w:ascii="Helvetica" w:hAnsi="Helvetica" w:cs="Arial"/>
          <w:sz w:val="20"/>
          <w:szCs w:val="20"/>
        </w:rPr>
        <w:t xml:space="preserve">naročnika </w:t>
      </w:r>
      <w:r w:rsidRPr="00025BBB">
        <w:rPr>
          <w:rFonts w:ascii="Helvetica" w:hAnsi="Helvetica" w:cs="Arial"/>
          <w:sz w:val="20"/>
          <w:szCs w:val="20"/>
        </w:rPr>
        <w:t>je mogoče z uporabo strojev čistilnega servisa.</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Za kakovostno opravljanje storitev mora izvajalec zagotavljati:</w:t>
      </w:r>
    </w:p>
    <w:p w:rsidR="00272E25" w:rsidRPr="00025BBB" w:rsidRDefault="00272E25" w:rsidP="006A048A">
      <w:pPr>
        <w:numPr>
          <w:ilvl w:val="0"/>
          <w:numId w:val="43"/>
        </w:numPr>
        <w:spacing w:line="280" w:lineRule="atLeast"/>
        <w:jc w:val="both"/>
        <w:rPr>
          <w:rFonts w:ascii="Helvetica" w:hAnsi="Helvetica" w:cs="Arial"/>
          <w:sz w:val="20"/>
          <w:szCs w:val="20"/>
        </w:rPr>
      </w:pPr>
      <w:r w:rsidRPr="00025BBB">
        <w:rPr>
          <w:rFonts w:ascii="Helvetica" w:hAnsi="Helvetica" w:cs="Arial"/>
          <w:sz w:val="20"/>
          <w:szCs w:val="20"/>
        </w:rPr>
        <w:t>opisno izdelano tehnologijo čiščenja, ki mora ustrezati zahtevnosti čiščenja pri naročniku,</w:t>
      </w:r>
    </w:p>
    <w:p w:rsidR="00272E25" w:rsidRPr="00025BBB" w:rsidRDefault="00272E25" w:rsidP="006A048A">
      <w:pPr>
        <w:numPr>
          <w:ilvl w:val="0"/>
          <w:numId w:val="43"/>
        </w:numPr>
        <w:spacing w:line="280" w:lineRule="atLeast"/>
        <w:jc w:val="both"/>
        <w:rPr>
          <w:rFonts w:ascii="Helvetica" w:hAnsi="Helvetica" w:cs="Arial"/>
          <w:sz w:val="20"/>
          <w:szCs w:val="20"/>
        </w:rPr>
      </w:pPr>
      <w:r w:rsidRPr="00025BBB">
        <w:rPr>
          <w:rFonts w:ascii="Helvetica" w:hAnsi="Helvetica" w:cs="Arial"/>
          <w:sz w:val="20"/>
          <w:szCs w:val="20"/>
        </w:rPr>
        <w:t>izdelano strategijo spremljanja kakovosti, izdelano kontrolno tehnologijo za nadzor dela,</w:t>
      </w:r>
    </w:p>
    <w:p w:rsidR="00272E25" w:rsidRPr="00025BBB" w:rsidRDefault="00272E25" w:rsidP="006A048A">
      <w:pPr>
        <w:numPr>
          <w:ilvl w:val="0"/>
          <w:numId w:val="43"/>
        </w:numPr>
        <w:spacing w:line="280" w:lineRule="atLeast"/>
        <w:jc w:val="both"/>
        <w:rPr>
          <w:rFonts w:ascii="Helvetica" w:hAnsi="Helvetica" w:cs="Arial"/>
          <w:sz w:val="20"/>
          <w:szCs w:val="20"/>
        </w:rPr>
      </w:pPr>
      <w:r w:rsidRPr="00025BBB">
        <w:rPr>
          <w:rFonts w:ascii="Helvetica" w:hAnsi="Helvetica" w:cs="Arial"/>
          <w:sz w:val="20"/>
          <w:szCs w:val="20"/>
        </w:rPr>
        <w:t>ustrezno izobraževanje delavcev,</w:t>
      </w:r>
    </w:p>
    <w:p w:rsidR="00272E25" w:rsidRPr="00025BBB" w:rsidRDefault="00272E25" w:rsidP="006A048A">
      <w:pPr>
        <w:numPr>
          <w:ilvl w:val="0"/>
          <w:numId w:val="43"/>
        </w:numPr>
        <w:spacing w:line="280" w:lineRule="atLeast"/>
        <w:jc w:val="both"/>
        <w:rPr>
          <w:rFonts w:ascii="Helvetica" w:hAnsi="Helvetica" w:cs="Arial"/>
          <w:sz w:val="20"/>
          <w:szCs w:val="20"/>
        </w:rPr>
      </w:pPr>
      <w:r w:rsidRPr="00025BBB">
        <w:rPr>
          <w:rFonts w:ascii="Helvetica" w:hAnsi="Helvetica" w:cs="Arial"/>
          <w:sz w:val="20"/>
          <w:szCs w:val="20"/>
        </w:rPr>
        <w:t>izdelan plan dela in spremljanje izvajanja plana (zagotavljati dnevno evidentiranje čiščenja),</w:t>
      </w:r>
    </w:p>
    <w:p w:rsidR="00272E25" w:rsidRPr="00025BBB" w:rsidRDefault="00272E25" w:rsidP="006A048A">
      <w:pPr>
        <w:numPr>
          <w:ilvl w:val="0"/>
          <w:numId w:val="43"/>
        </w:numPr>
        <w:spacing w:line="280" w:lineRule="atLeast"/>
        <w:jc w:val="both"/>
        <w:rPr>
          <w:rFonts w:ascii="Helvetica" w:hAnsi="Helvetica" w:cs="Arial"/>
          <w:sz w:val="20"/>
          <w:szCs w:val="20"/>
        </w:rPr>
      </w:pPr>
      <w:r w:rsidRPr="00025BBB">
        <w:rPr>
          <w:rFonts w:ascii="Helvetica" w:hAnsi="Helvetica" w:cs="Arial"/>
          <w:sz w:val="20"/>
          <w:szCs w:val="20"/>
        </w:rPr>
        <w:t>definirana čistila, navodila za uporabo in spremljanje njihove porabe,</w:t>
      </w:r>
    </w:p>
    <w:p w:rsidR="00272E25" w:rsidRPr="00025BBB" w:rsidRDefault="00272E25" w:rsidP="006A048A">
      <w:pPr>
        <w:numPr>
          <w:ilvl w:val="0"/>
          <w:numId w:val="43"/>
        </w:numPr>
        <w:spacing w:line="280" w:lineRule="atLeast"/>
        <w:jc w:val="both"/>
        <w:rPr>
          <w:rFonts w:ascii="Helvetica" w:hAnsi="Helvetica" w:cs="Arial"/>
          <w:sz w:val="20"/>
          <w:szCs w:val="20"/>
        </w:rPr>
      </w:pPr>
      <w:r w:rsidRPr="00025BBB">
        <w:rPr>
          <w:rFonts w:ascii="Helvetica" w:hAnsi="Helvetica" w:cs="Arial"/>
          <w:sz w:val="20"/>
          <w:szCs w:val="20"/>
        </w:rPr>
        <w:t>opremo za čiščenje in opisan postopek vzdrževanja le-te,</w:t>
      </w:r>
    </w:p>
    <w:p w:rsidR="00272E25" w:rsidRPr="00025BBB" w:rsidRDefault="00272E25" w:rsidP="006A048A">
      <w:pPr>
        <w:numPr>
          <w:ilvl w:val="0"/>
          <w:numId w:val="43"/>
        </w:numPr>
        <w:spacing w:line="280" w:lineRule="atLeast"/>
        <w:jc w:val="both"/>
        <w:rPr>
          <w:rFonts w:ascii="Helvetica" w:hAnsi="Helvetica" w:cs="Arial"/>
          <w:sz w:val="20"/>
          <w:szCs w:val="20"/>
        </w:rPr>
      </w:pPr>
      <w:r w:rsidRPr="00025BBB">
        <w:rPr>
          <w:rFonts w:ascii="Helvetica" w:hAnsi="Helvetica" w:cs="Arial"/>
          <w:sz w:val="20"/>
          <w:szCs w:val="20"/>
        </w:rPr>
        <w:t>urejen videz delavcev, spremljanje urejenosti in obnašanja delavcev.</w:t>
      </w:r>
    </w:p>
    <w:p w:rsidR="00272E25" w:rsidRDefault="00272E25" w:rsidP="00272E25">
      <w:pPr>
        <w:spacing w:line="280" w:lineRule="atLeast"/>
        <w:jc w:val="both"/>
        <w:rPr>
          <w:rFonts w:ascii="Helvetica" w:hAnsi="Helvetica" w:cs="Arial"/>
          <w:sz w:val="20"/>
          <w:szCs w:val="20"/>
        </w:rPr>
      </w:pPr>
    </w:p>
    <w:p w:rsidR="00A36E79" w:rsidRPr="00144AD2" w:rsidRDefault="00A36E79" w:rsidP="00A36E79">
      <w:pPr>
        <w:spacing w:line="280" w:lineRule="atLeast"/>
        <w:jc w:val="both"/>
        <w:rPr>
          <w:rFonts w:ascii="Helvetica" w:hAnsi="Helvetica" w:cs="Arial"/>
          <w:sz w:val="20"/>
          <w:szCs w:val="20"/>
          <w:lang w:val="en-US"/>
        </w:rPr>
      </w:pPr>
      <w:r w:rsidRPr="00144AD2">
        <w:rPr>
          <w:rFonts w:ascii="Helvetica" w:hAnsi="Helvetica" w:cs="Arial"/>
          <w:sz w:val="20"/>
          <w:szCs w:val="20"/>
          <w:lang w:val="en-US"/>
        </w:rPr>
        <w:t>Pri opravljanju storitev čiščenja mora izvajalec uporabljati izključno čistila in razkužila, ki so dana v promet skladno z veljavno zakonodajo Republike Slovenije in Evropske unije ter izpolnjujejo zahteve s področja kemikalij, varstva zdravja ljudi in varstva okolja, zlasti skladno z:</w:t>
      </w:r>
    </w:p>
    <w:p w:rsidR="00A36E79" w:rsidRPr="00144AD2" w:rsidRDefault="00A36E79" w:rsidP="00A36E79">
      <w:pPr>
        <w:numPr>
          <w:ilvl w:val="0"/>
          <w:numId w:val="47"/>
        </w:numPr>
        <w:spacing w:line="280" w:lineRule="atLeast"/>
        <w:jc w:val="both"/>
        <w:rPr>
          <w:rFonts w:ascii="Helvetica" w:hAnsi="Helvetica" w:cs="Arial"/>
          <w:sz w:val="20"/>
          <w:szCs w:val="20"/>
          <w:lang w:val="en-US"/>
        </w:rPr>
      </w:pPr>
      <w:r w:rsidRPr="00144AD2">
        <w:rPr>
          <w:rFonts w:ascii="Helvetica" w:hAnsi="Helvetica" w:cs="Arial"/>
          <w:sz w:val="20"/>
          <w:szCs w:val="20"/>
          <w:lang w:val="en-US"/>
        </w:rPr>
        <w:t>Uredbo o zelenem javnem naročanju,</w:t>
      </w:r>
    </w:p>
    <w:p w:rsidR="00A36E79" w:rsidRPr="00144AD2" w:rsidRDefault="00A36E79" w:rsidP="00A36E79">
      <w:pPr>
        <w:numPr>
          <w:ilvl w:val="0"/>
          <w:numId w:val="47"/>
        </w:numPr>
        <w:spacing w:line="280" w:lineRule="atLeast"/>
        <w:jc w:val="both"/>
        <w:rPr>
          <w:rFonts w:ascii="Helvetica" w:hAnsi="Helvetica" w:cs="Arial"/>
          <w:sz w:val="20"/>
          <w:szCs w:val="20"/>
          <w:lang w:val="en-US"/>
        </w:rPr>
      </w:pPr>
      <w:r w:rsidRPr="00144AD2">
        <w:rPr>
          <w:rFonts w:ascii="Helvetica" w:hAnsi="Helvetica" w:cs="Arial"/>
          <w:sz w:val="20"/>
          <w:szCs w:val="20"/>
          <w:lang w:val="en-US"/>
        </w:rPr>
        <w:t>Uredbo (ES) št. 1907/2006 (REACH),</w:t>
      </w:r>
    </w:p>
    <w:p w:rsidR="00A36E79" w:rsidRPr="00144AD2" w:rsidRDefault="00A36E79" w:rsidP="00A36E79">
      <w:pPr>
        <w:numPr>
          <w:ilvl w:val="0"/>
          <w:numId w:val="47"/>
        </w:numPr>
        <w:spacing w:line="280" w:lineRule="atLeast"/>
        <w:jc w:val="both"/>
        <w:rPr>
          <w:rFonts w:ascii="Helvetica" w:hAnsi="Helvetica" w:cs="Arial"/>
          <w:sz w:val="20"/>
          <w:szCs w:val="20"/>
          <w:lang w:val="en-US"/>
        </w:rPr>
      </w:pPr>
      <w:r w:rsidRPr="00144AD2">
        <w:rPr>
          <w:rFonts w:ascii="Helvetica" w:hAnsi="Helvetica" w:cs="Arial"/>
          <w:sz w:val="20"/>
          <w:szCs w:val="20"/>
          <w:lang w:val="en-US"/>
        </w:rPr>
        <w:t>Uredbo (ES) št. 1272/2008 (CLP).</w:t>
      </w:r>
    </w:p>
    <w:p w:rsidR="00A36E79" w:rsidRPr="00144AD2" w:rsidRDefault="00A36E79" w:rsidP="00A36E79">
      <w:pPr>
        <w:spacing w:line="280" w:lineRule="atLeast"/>
        <w:jc w:val="both"/>
        <w:rPr>
          <w:rFonts w:ascii="Helvetica" w:hAnsi="Helvetica" w:cs="Arial"/>
          <w:sz w:val="20"/>
          <w:szCs w:val="20"/>
          <w:lang w:val="en-US"/>
        </w:rPr>
      </w:pPr>
    </w:p>
    <w:p w:rsidR="00A36E79" w:rsidRPr="00144AD2" w:rsidRDefault="00A36E79" w:rsidP="00A36E79">
      <w:pPr>
        <w:spacing w:line="280" w:lineRule="atLeast"/>
        <w:jc w:val="both"/>
        <w:rPr>
          <w:rFonts w:ascii="Helvetica" w:hAnsi="Helvetica" w:cs="Arial"/>
          <w:sz w:val="20"/>
          <w:szCs w:val="20"/>
          <w:lang w:val="en-US"/>
        </w:rPr>
      </w:pPr>
      <w:r w:rsidRPr="00144AD2">
        <w:rPr>
          <w:rFonts w:ascii="Helvetica" w:hAnsi="Helvetica" w:cs="Arial"/>
          <w:sz w:val="20"/>
          <w:szCs w:val="20"/>
          <w:lang w:val="en-US"/>
        </w:rPr>
        <w:t>Čistila in razkužila ne smejo vsebovati prepovedanih ali omejenih snovi nad dovoljenimi mejami, njihova varna uporaba pa mora izhajati iz veljavnih varnostnih listov (SDS) in tehnične dokumentacije proizvajalca.</w:t>
      </w:r>
    </w:p>
    <w:p w:rsidR="00A36E79" w:rsidRPr="00144AD2" w:rsidRDefault="00A36E79" w:rsidP="00A36E79">
      <w:pPr>
        <w:spacing w:line="280" w:lineRule="atLeast"/>
        <w:jc w:val="both"/>
        <w:rPr>
          <w:rFonts w:ascii="Helvetica" w:hAnsi="Helvetica" w:cs="Arial"/>
          <w:sz w:val="20"/>
          <w:szCs w:val="20"/>
          <w:lang w:val="en-US"/>
        </w:rPr>
      </w:pPr>
    </w:p>
    <w:p w:rsidR="00A36E79" w:rsidRPr="00144AD2" w:rsidRDefault="00A36E79" w:rsidP="00A36E79">
      <w:pPr>
        <w:spacing w:line="280" w:lineRule="atLeast"/>
        <w:jc w:val="both"/>
        <w:rPr>
          <w:rFonts w:ascii="Helvetica" w:hAnsi="Helvetica" w:cs="Arial"/>
          <w:sz w:val="20"/>
          <w:szCs w:val="20"/>
          <w:lang w:val="en-US"/>
        </w:rPr>
      </w:pPr>
      <w:r w:rsidRPr="00144AD2">
        <w:rPr>
          <w:rFonts w:ascii="Helvetica" w:hAnsi="Helvetica" w:cs="Arial"/>
          <w:sz w:val="20"/>
          <w:szCs w:val="20"/>
          <w:lang w:val="en-US"/>
        </w:rPr>
        <w:t>Izvajalec mora zagotoviti, da so delavci ustrezno usposobljeni za varno uporabo čistil in razkužil ter za pravilno ravnanje z odpadki in embalažo skladno s predpisi o ravnanju z odpadki.</w:t>
      </w:r>
    </w:p>
    <w:p w:rsidR="00A36E79" w:rsidRPr="00144AD2" w:rsidRDefault="00A36E79" w:rsidP="00272E25">
      <w:pPr>
        <w:spacing w:line="280" w:lineRule="atLeast"/>
        <w:jc w:val="both"/>
        <w:rPr>
          <w:rFonts w:ascii="Helvetica" w:hAnsi="Helvetica" w:cs="Arial"/>
          <w:sz w:val="20"/>
          <w:szCs w:val="20"/>
        </w:rPr>
      </w:pPr>
    </w:p>
    <w:p w:rsidR="00504152" w:rsidRPr="00144AD2" w:rsidRDefault="00272E25" w:rsidP="00504152">
      <w:pPr>
        <w:spacing w:line="280" w:lineRule="atLeast"/>
        <w:jc w:val="both"/>
        <w:rPr>
          <w:rFonts w:ascii="Helvetica" w:hAnsi="Helvetica" w:cs="Arial"/>
          <w:sz w:val="20"/>
          <w:szCs w:val="20"/>
        </w:rPr>
      </w:pPr>
      <w:r w:rsidRPr="00144AD2">
        <w:rPr>
          <w:rFonts w:ascii="Helvetica" w:hAnsi="Helvetica" w:cs="Arial"/>
          <w:sz w:val="20"/>
          <w:szCs w:val="20"/>
        </w:rPr>
        <w:t>Izvajalec storitev čiščenja mora opravljati storitve skladno z Uredbo o zelenem javnem naročanju in pri svojem delu uporabljati vsaj</w:t>
      </w:r>
      <w:r w:rsidR="00504152" w:rsidRPr="00144AD2">
        <w:rPr>
          <w:rFonts w:ascii="Helvetica" w:hAnsi="Helvetica" w:cs="Arial"/>
          <w:sz w:val="20"/>
          <w:szCs w:val="20"/>
        </w:rPr>
        <w:t xml:space="preserve"> 50 % čistil za trdne površine, izraženo glede na prostornino vseh izdelkov, ki ustrezajo merilom za pridobitev znaka za okolje EU za čistila za trdne površine, kot je določeno v Sklepu Komisije (EU) 2017/1217 z dne 23. junija 2017 o določitvi meril za podeljevanje znaka za okolje EU za čistila za čiščenje za trdih površin.</w:t>
      </w:r>
    </w:p>
    <w:p w:rsidR="00272E25" w:rsidRPr="00144AD2" w:rsidRDefault="00272E25" w:rsidP="00272E25">
      <w:pPr>
        <w:spacing w:line="280" w:lineRule="atLeast"/>
        <w:jc w:val="both"/>
        <w:rPr>
          <w:rFonts w:ascii="Helvetica" w:hAnsi="Helvetica" w:cs="Arial"/>
          <w:sz w:val="20"/>
          <w:szCs w:val="20"/>
        </w:rPr>
      </w:pPr>
    </w:p>
    <w:p w:rsidR="00C55770" w:rsidRPr="00144AD2" w:rsidRDefault="00272E25" w:rsidP="00C55770">
      <w:pPr>
        <w:spacing w:line="280" w:lineRule="atLeast"/>
        <w:jc w:val="both"/>
        <w:rPr>
          <w:rFonts w:ascii="Helvetica" w:hAnsi="Helvetica" w:cs="Arial"/>
          <w:sz w:val="20"/>
          <w:szCs w:val="20"/>
        </w:rPr>
      </w:pPr>
      <w:r w:rsidRPr="00144AD2">
        <w:rPr>
          <w:rFonts w:ascii="Helvetica" w:hAnsi="Helvetica" w:cs="Arial"/>
          <w:sz w:val="20"/>
          <w:szCs w:val="20"/>
        </w:rPr>
        <w:t>V primeru, da delavci izvajalca pri svojem delu uporabljajo razkužila, morajo le-ta</w:t>
      </w:r>
      <w:r w:rsidR="00C55770" w:rsidRPr="00144AD2">
        <w:rPr>
          <w:rFonts w:ascii="Helvetica" w:hAnsi="Helvetica" w:cs="Arial"/>
          <w:sz w:val="20"/>
          <w:szCs w:val="20"/>
        </w:rPr>
        <w:t>:</w:t>
      </w:r>
    </w:p>
    <w:p w:rsidR="0087451C" w:rsidRPr="00144AD2" w:rsidRDefault="0087451C" w:rsidP="00C55770">
      <w:pPr>
        <w:numPr>
          <w:ilvl w:val="0"/>
          <w:numId w:val="46"/>
        </w:numPr>
        <w:spacing w:line="280" w:lineRule="atLeast"/>
        <w:jc w:val="both"/>
        <w:rPr>
          <w:rFonts w:ascii="Helvetica" w:hAnsi="Helvetica" w:cs="Arial"/>
          <w:sz w:val="20"/>
          <w:szCs w:val="20"/>
          <w:lang w:val="en-US"/>
        </w:rPr>
      </w:pPr>
      <w:r w:rsidRPr="00144AD2">
        <w:rPr>
          <w:rFonts w:ascii="Helvetica" w:hAnsi="Helvetica" w:cs="Arial"/>
          <w:sz w:val="20"/>
          <w:szCs w:val="20"/>
          <w:lang w:val="en-US"/>
        </w:rPr>
        <w:t>biti dana v promet skladno z veljavno zakonodajo,</w:t>
      </w:r>
    </w:p>
    <w:p w:rsidR="0087451C" w:rsidRPr="00144AD2" w:rsidRDefault="0087451C" w:rsidP="0087451C">
      <w:pPr>
        <w:numPr>
          <w:ilvl w:val="0"/>
          <w:numId w:val="45"/>
        </w:numPr>
        <w:spacing w:line="280" w:lineRule="atLeast"/>
        <w:jc w:val="both"/>
        <w:rPr>
          <w:rFonts w:ascii="Helvetica" w:hAnsi="Helvetica" w:cs="Arial"/>
          <w:sz w:val="20"/>
          <w:szCs w:val="20"/>
          <w:lang w:val="en-US"/>
        </w:rPr>
      </w:pPr>
      <w:r w:rsidRPr="00144AD2">
        <w:rPr>
          <w:rFonts w:ascii="Helvetica" w:hAnsi="Helvetica" w:cs="Arial"/>
          <w:sz w:val="20"/>
          <w:szCs w:val="20"/>
          <w:lang w:val="en-US"/>
        </w:rPr>
        <w:t>imeti veljaven varnostni list (SDS) v slovenskem jeziku,</w:t>
      </w:r>
    </w:p>
    <w:p w:rsidR="0087451C" w:rsidRPr="00144AD2" w:rsidRDefault="0087451C" w:rsidP="0087451C">
      <w:pPr>
        <w:numPr>
          <w:ilvl w:val="0"/>
          <w:numId w:val="45"/>
        </w:numPr>
        <w:spacing w:line="280" w:lineRule="atLeast"/>
        <w:jc w:val="both"/>
        <w:rPr>
          <w:rFonts w:ascii="Helvetica" w:hAnsi="Helvetica" w:cs="Arial"/>
          <w:sz w:val="20"/>
          <w:szCs w:val="20"/>
          <w:lang w:val="en-US"/>
        </w:rPr>
      </w:pPr>
      <w:r w:rsidRPr="00144AD2">
        <w:rPr>
          <w:rFonts w:ascii="Helvetica" w:hAnsi="Helvetica" w:cs="Arial"/>
          <w:sz w:val="20"/>
          <w:szCs w:val="20"/>
          <w:lang w:val="en-US"/>
        </w:rPr>
        <w:lastRenderedPageBreak/>
        <w:t>imeti tehnični list proizvoda,</w:t>
      </w:r>
    </w:p>
    <w:p w:rsidR="0087451C" w:rsidRPr="00144AD2" w:rsidRDefault="0087451C" w:rsidP="0087451C">
      <w:pPr>
        <w:numPr>
          <w:ilvl w:val="0"/>
          <w:numId w:val="45"/>
        </w:numPr>
        <w:spacing w:line="280" w:lineRule="atLeast"/>
        <w:jc w:val="both"/>
        <w:rPr>
          <w:rFonts w:ascii="Helvetica" w:hAnsi="Helvetica" w:cs="Arial"/>
          <w:sz w:val="20"/>
          <w:szCs w:val="20"/>
          <w:lang w:val="en-US"/>
        </w:rPr>
      </w:pPr>
      <w:r w:rsidRPr="00144AD2">
        <w:rPr>
          <w:rFonts w:ascii="Helvetica" w:hAnsi="Helvetica" w:cs="Arial"/>
          <w:sz w:val="20"/>
          <w:szCs w:val="20"/>
          <w:lang w:val="en-US"/>
        </w:rPr>
        <w:t>imeti jasna navodila za uporabo in varno delo v slovenskem jeziku,</w:t>
      </w:r>
    </w:p>
    <w:p w:rsidR="0087451C" w:rsidRPr="00144AD2" w:rsidRDefault="0087451C" w:rsidP="0087451C">
      <w:pPr>
        <w:numPr>
          <w:ilvl w:val="0"/>
          <w:numId w:val="45"/>
        </w:numPr>
        <w:spacing w:line="280" w:lineRule="atLeast"/>
        <w:jc w:val="both"/>
        <w:rPr>
          <w:rFonts w:ascii="Helvetica" w:hAnsi="Helvetica" w:cs="Arial"/>
          <w:sz w:val="20"/>
          <w:szCs w:val="20"/>
          <w:lang w:val="en-US"/>
        </w:rPr>
      </w:pPr>
      <w:r w:rsidRPr="00144AD2">
        <w:rPr>
          <w:rFonts w:ascii="Helvetica" w:hAnsi="Helvetica" w:cs="Arial"/>
          <w:sz w:val="20"/>
          <w:szCs w:val="20"/>
          <w:lang w:val="en-US"/>
        </w:rPr>
        <w:t>imeti dokazila o učinkovitosti skladno z veljavnimi EN standardi glede na namen uporabe.</w:t>
      </w:r>
    </w:p>
    <w:p w:rsidR="00272E25" w:rsidRPr="00144AD2" w:rsidRDefault="00272E25" w:rsidP="00272E25">
      <w:pPr>
        <w:spacing w:line="280" w:lineRule="atLeast"/>
        <w:jc w:val="both"/>
        <w:rPr>
          <w:rFonts w:ascii="Helvetica" w:hAnsi="Helvetica" w:cs="Arial"/>
          <w:sz w:val="20"/>
          <w:szCs w:val="20"/>
        </w:rPr>
      </w:pPr>
    </w:p>
    <w:p w:rsidR="008D232D" w:rsidRPr="008D232D" w:rsidRDefault="008D232D" w:rsidP="008D232D">
      <w:pPr>
        <w:spacing w:line="280" w:lineRule="atLeast"/>
        <w:jc w:val="both"/>
        <w:rPr>
          <w:rFonts w:ascii="Helvetica" w:hAnsi="Helvetica" w:cs="Arial"/>
          <w:sz w:val="20"/>
          <w:szCs w:val="20"/>
          <w:lang w:val="en-US"/>
        </w:rPr>
      </w:pPr>
      <w:r w:rsidRPr="00144AD2">
        <w:rPr>
          <w:rFonts w:ascii="Helvetica" w:hAnsi="Helvetica" w:cs="Arial"/>
          <w:sz w:val="20"/>
          <w:szCs w:val="20"/>
          <w:lang w:val="en-US"/>
        </w:rPr>
        <w:t>Čistila in razkužila se morajo uporabljati v skladu z navodili proizvajalca in za površine, za katere so namenjena. Za sredstva z nevarnimi lastnostmi mora izvajalec zagotoviti veljaven varnostni list (SDS) v slovenskem jeziku ter upoštevati vse predpisane varnostne ukrepe. Zdravstvena ocena laboratorija se ne zahteva.</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Čistila morajo biti pakirana v originalni embalaži v skladu s stopnjo nevarnosti in v skladu z namenom uporabe. Čistila morajo biti opremljena z navodilom za uporabo v slovenskem jeziku in z dozatorjem, ki morajo biti ekološko primerna, brez dodanih razkužil in nevsiljivega vonja. Čistila morajo ustrezati vsem p</w:t>
      </w:r>
      <w:r>
        <w:rPr>
          <w:rFonts w:ascii="Helvetica" w:hAnsi="Helvetica" w:cs="Arial"/>
          <w:sz w:val="20"/>
          <w:szCs w:val="20"/>
        </w:rPr>
        <w:t>redpisom, ki veljajo v R</w:t>
      </w:r>
      <w:r w:rsidRPr="00025BBB">
        <w:rPr>
          <w:rFonts w:ascii="Helvetica" w:hAnsi="Helvetica" w:cs="Arial"/>
          <w:sz w:val="20"/>
          <w:szCs w:val="20"/>
        </w:rPr>
        <w:t>epubliki Sloveniji.</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Čistila in razkužila morajo biti shranjena v za to predviden prostor, izv</w:t>
      </w:r>
      <w:r>
        <w:rPr>
          <w:rFonts w:ascii="Helvetica" w:hAnsi="Helvetica" w:cs="Arial"/>
          <w:sz w:val="20"/>
          <w:szCs w:val="20"/>
        </w:rPr>
        <w:t xml:space="preserve">en dosega nepooblaščenim osebam. </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Izvajalec mora na način in pod pogoji, določenimi s to dokumentacijo zagotoviti čiščenje vseh prostorov, opreme in površin. Delo mora organizirati in izvajati tako, da ne bo moten delovni čas naročnika.</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 xml:space="preserve">Izvajalec je dolžan storitve čiščenja opravljati z redno zaposlenim kadrom </w:t>
      </w:r>
      <w:r>
        <w:rPr>
          <w:rFonts w:ascii="Helvetica" w:hAnsi="Helvetica" w:cs="Arial"/>
          <w:sz w:val="20"/>
          <w:szCs w:val="20"/>
        </w:rPr>
        <w:t xml:space="preserve">na podlagi </w:t>
      </w:r>
      <w:r w:rsidRPr="00025BBB">
        <w:rPr>
          <w:rFonts w:ascii="Helvetica" w:hAnsi="Helvetica" w:cs="Arial"/>
          <w:sz w:val="20"/>
          <w:szCs w:val="20"/>
        </w:rPr>
        <w:t xml:space="preserve">sklenjene pogodbe o delu. </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Izvajalec je dolžan razporediti delavce, tako da začnejo in končajo delo ob uri, ki jo zahteva naročnik. V izjemnih primerih mora izvajalec opraviti storitve čiščenja tudi izven načrtovanega delovnega časa, ki ga določi naročnik.</w:t>
      </w:r>
    </w:p>
    <w:p w:rsidR="00272E25" w:rsidRPr="00025BBB" w:rsidRDefault="00272E25" w:rsidP="00272E25">
      <w:pPr>
        <w:spacing w:line="280" w:lineRule="atLeast"/>
        <w:jc w:val="both"/>
        <w:rPr>
          <w:rFonts w:ascii="Helvetica" w:hAnsi="Helvetica" w:cs="Arial"/>
          <w:sz w:val="20"/>
          <w:szCs w:val="20"/>
        </w:rPr>
      </w:pPr>
    </w:p>
    <w:p w:rsidR="00272E25"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 xml:space="preserve">V izjemnih primerih (interventna čiščenja po poplavah, nesrečah, vlomih ipd.) mora izvajalec opraviti storitve čiščenja tudi izven načrtovanega delovnega časa v roku, ki ga določi naročnik. </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Delavci izvajalca, ki opravljajo dela čiščenja pri naročniku morajo obvladati slovenski jezik, imeti morajo opravljen preizkus znanja iz varstva pri delu in požarne varnosti v skladu z Zakonom o varnosti in zdravju pri delu. Na zahtevo naročnika je izvajalec dolžan najkasneje v sedmih dneh dostaviti naročniku dokazila o opravljenih preizkusih znanja s področja varstva pri delu in požarne varnosti.</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Izvajalec del je dolžan seznaniti vse delavce, ki opravljajo storitve čiščenja z njihovimi dolžnostmi in strogo prepovedati:</w:t>
      </w:r>
    </w:p>
    <w:p w:rsidR="00272E25" w:rsidRPr="00025BBB" w:rsidRDefault="00272E25" w:rsidP="006A048A">
      <w:pPr>
        <w:numPr>
          <w:ilvl w:val="0"/>
          <w:numId w:val="44"/>
        </w:numPr>
        <w:spacing w:line="280" w:lineRule="atLeast"/>
        <w:jc w:val="both"/>
        <w:rPr>
          <w:rFonts w:ascii="Helvetica" w:hAnsi="Helvetica" w:cs="Arial"/>
          <w:sz w:val="20"/>
          <w:szCs w:val="20"/>
        </w:rPr>
      </w:pPr>
      <w:r w:rsidRPr="00025BBB">
        <w:rPr>
          <w:rFonts w:ascii="Helvetica" w:hAnsi="Helvetica" w:cs="Arial"/>
          <w:sz w:val="20"/>
          <w:szCs w:val="20"/>
        </w:rPr>
        <w:t>odnašanje stvari in predmetov iz prostorov naročnika,</w:t>
      </w:r>
    </w:p>
    <w:p w:rsidR="00272E25" w:rsidRPr="00025BBB" w:rsidRDefault="00272E25" w:rsidP="006A048A">
      <w:pPr>
        <w:numPr>
          <w:ilvl w:val="0"/>
          <w:numId w:val="44"/>
        </w:numPr>
        <w:spacing w:line="280" w:lineRule="atLeast"/>
        <w:jc w:val="both"/>
        <w:rPr>
          <w:rFonts w:ascii="Helvetica" w:hAnsi="Helvetica" w:cs="Arial"/>
          <w:sz w:val="20"/>
          <w:szCs w:val="20"/>
        </w:rPr>
      </w:pPr>
      <w:r w:rsidRPr="00025BBB">
        <w:rPr>
          <w:rFonts w:ascii="Helvetica" w:hAnsi="Helvetica" w:cs="Arial"/>
          <w:sz w:val="20"/>
          <w:szCs w:val="20"/>
        </w:rPr>
        <w:t>vpogled v akte, poslovne papirje ali strokovno dokumentacijo naročnika,</w:t>
      </w:r>
    </w:p>
    <w:p w:rsidR="00272E25" w:rsidRPr="00025BBB" w:rsidRDefault="00272E25" w:rsidP="006A048A">
      <w:pPr>
        <w:numPr>
          <w:ilvl w:val="0"/>
          <w:numId w:val="44"/>
        </w:numPr>
        <w:spacing w:line="280" w:lineRule="atLeast"/>
        <w:jc w:val="both"/>
        <w:rPr>
          <w:rFonts w:ascii="Helvetica" w:hAnsi="Helvetica" w:cs="Arial"/>
          <w:sz w:val="20"/>
          <w:szCs w:val="20"/>
        </w:rPr>
      </w:pPr>
      <w:r w:rsidRPr="00025BBB">
        <w:rPr>
          <w:rFonts w:ascii="Helvetica" w:hAnsi="Helvetica" w:cs="Arial"/>
          <w:sz w:val="20"/>
          <w:szCs w:val="20"/>
        </w:rPr>
        <w:t>odpiranje omar, predalov ali drugih zaprtih ali zaklenjenih delov pohištva,</w:t>
      </w:r>
    </w:p>
    <w:p w:rsidR="00272E25" w:rsidRPr="00025BBB" w:rsidRDefault="00272E25" w:rsidP="006A048A">
      <w:pPr>
        <w:numPr>
          <w:ilvl w:val="0"/>
          <w:numId w:val="44"/>
        </w:numPr>
        <w:spacing w:line="280" w:lineRule="atLeast"/>
        <w:jc w:val="both"/>
        <w:rPr>
          <w:rFonts w:ascii="Helvetica" w:hAnsi="Helvetica" w:cs="Arial"/>
          <w:sz w:val="20"/>
          <w:szCs w:val="20"/>
        </w:rPr>
      </w:pPr>
      <w:r w:rsidRPr="00025BBB">
        <w:rPr>
          <w:rFonts w:ascii="Helvetica" w:hAnsi="Helvetica" w:cs="Arial"/>
          <w:sz w:val="20"/>
          <w:szCs w:val="20"/>
        </w:rPr>
        <w:t>uporabo računalniške ali druge opreme naročnika,</w:t>
      </w:r>
    </w:p>
    <w:p w:rsidR="00272E25" w:rsidRPr="00025BBB" w:rsidRDefault="00272E25" w:rsidP="006A048A">
      <w:pPr>
        <w:numPr>
          <w:ilvl w:val="0"/>
          <w:numId w:val="44"/>
        </w:numPr>
        <w:spacing w:line="280" w:lineRule="atLeast"/>
        <w:jc w:val="both"/>
        <w:rPr>
          <w:rFonts w:ascii="Helvetica" w:hAnsi="Helvetica" w:cs="Arial"/>
          <w:sz w:val="20"/>
          <w:szCs w:val="20"/>
        </w:rPr>
      </w:pPr>
      <w:r w:rsidRPr="00025BBB">
        <w:rPr>
          <w:rFonts w:ascii="Helvetica" w:hAnsi="Helvetica" w:cs="Arial"/>
          <w:sz w:val="20"/>
          <w:szCs w:val="20"/>
        </w:rPr>
        <w:t>navzočnost oseb, ki niso v funkciji opravljanja storitev čiščenja,</w:t>
      </w:r>
    </w:p>
    <w:p w:rsidR="00272E25" w:rsidRPr="00025BBB" w:rsidRDefault="00272E25" w:rsidP="006A048A">
      <w:pPr>
        <w:numPr>
          <w:ilvl w:val="0"/>
          <w:numId w:val="44"/>
        </w:numPr>
        <w:spacing w:line="280" w:lineRule="atLeast"/>
        <w:jc w:val="both"/>
        <w:rPr>
          <w:rFonts w:ascii="Helvetica" w:hAnsi="Helvetica" w:cs="Arial"/>
          <w:sz w:val="20"/>
          <w:szCs w:val="20"/>
        </w:rPr>
      </w:pPr>
      <w:r w:rsidRPr="00025BBB">
        <w:rPr>
          <w:rFonts w:ascii="Helvetica" w:hAnsi="Helvetica" w:cs="Arial"/>
          <w:sz w:val="20"/>
          <w:szCs w:val="20"/>
        </w:rPr>
        <w:t>kajenje v prostorih in na dvorišču naročnika,</w:t>
      </w:r>
    </w:p>
    <w:p w:rsidR="00272E25" w:rsidRPr="00025BBB" w:rsidRDefault="00272E25" w:rsidP="006A048A">
      <w:pPr>
        <w:numPr>
          <w:ilvl w:val="0"/>
          <w:numId w:val="44"/>
        </w:numPr>
        <w:spacing w:line="280" w:lineRule="atLeast"/>
        <w:jc w:val="both"/>
        <w:rPr>
          <w:rFonts w:ascii="Helvetica" w:hAnsi="Helvetica" w:cs="Arial"/>
          <w:sz w:val="20"/>
          <w:szCs w:val="20"/>
        </w:rPr>
      </w:pPr>
      <w:r w:rsidRPr="00025BBB">
        <w:rPr>
          <w:rFonts w:ascii="Helvetica" w:hAnsi="Helvetica" w:cs="Arial"/>
          <w:sz w:val="20"/>
          <w:szCs w:val="20"/>
        </w:rPr>
        <w:t>uporabo telefona, razen v službene namene.</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 xml:space="preserve">Izvajalec se zavezuje, da bo od svojih delavcev dosegel spoštovanje poslovnih skrivnosti naročnika in je odškodninsko odgovoren za povzročeno škodo, ki bi jo utrpel naročnik. Prav tako je izvajalec odgovoren za škodo na delovnih sredstvih, opremi in napravah naročnika, ki jo zaradi malomarnosti ali nestrokovnosti povzročijo delavci, ki opravljajo storitve čiščenja. O nastanku škode je izvajalec dolžan </w:t>
      </w:r>
      <w:r w:rsidRPr="00025BBB">
        <w:rPr>
          <w:rFonts w:ascii="Helvetica" w:hAnsi="Helvetica" w:cs="Arial"/>
          <w:sz w:val="20"/>
          <w:szCs w:val="20"/>
        </w:rPr>
        <w:lastRenderedPageBreak/>
        <w:t>takoj obvestiti naročnika. Povzročena škoda se ugotavlja ob skupnem ogledu predstavnikov obeh strank.</w:t>
      </w:r>
    </w:p>
    <w:p w:rsidR="00272E25" w:rsidRPr="00025BBB" w:rsidRDefault="00272E25" w:rsidP="00272E25">
      <w:pPr>
        <w:spacing w:line="280" w:lineRule="atLeast"/>
        <w:jc w:val="both"/>
        <w:rPr>
          <w:rFonts w:ascii="Helvetica" w:hAnsi="Helvetica" w:cs="Arial"/>
          <w:sz w:val="20"/>
          <w:szCs w:val="20"/>
        </w:rPr>
      </w:pPr>
    </w:p>
    <w:p w:rsidR="00272E25" w:rsidRPr="00025BBB" w:rsidRDefault="00272E25" w:rsidP="00272E25">
      <w:pPr>
        <w:spacing w:line="280" w:lineRule="atLeast"/>
        <w:jc w:val="both"/>
        <w:rPr>
          <w:rFonts w:ascii="Helvetica" w:hAnsi="Helvetica" w:cs="Arial"/>
          <w:sz w:val="20"/>
          <w:szCs w:val="20"/>
        </w:rPr>
      </w:pPr>
      <w:r w:rsidRPr="00025BBB">
        <w:rPr>
          <w:rFonts w:ascii="Helvetica" w:hAnsi="Helvetica" w:cs="Arial"/>
          <w:sz w:val="20"/>
          <w:szCs w:val="20"/>
        </w:rPr>
        <w:t>Izvajalec je dolžan takoj nadomestiti odsotnega delavca in odstraniti z dela delavca, ki svoje delo opravlja nekvalitetno, nepravočasno, oziroma kakorkoli v nasprotju z zahtevami naročnika. Prav tako je dolžan zagotoviti stalno delavko za nadomeščanje.</w:t>
      </w:r>
    </w:p>
    <w:p w:rsidR="00272E25" w:rsidRPr="00025BBB" w:rsidRDefault="00272E25" w:rsidP="00272E25">
      <w:pPr>
        <w:spacing w:line="280" w:lineRule="atLeast"/>
        <w:jc w:val="both"/>
        <w:rPr>
          <w:rFonts w:ascii="Helvetica" w:hAnsi="Helvetica" w:cs="Arial"/>
          <w:sz w:val="20"/>
          <w:szCs w:val="20"/>
        </w:rPr>
      </w:pPr>
    </w:p>
    <w:p w:rsidR="00737C45" w:rsidRPr="00177113" w:rsidRDefault="00272E25" w:rsidP="00764C71">
      <w:pPr>
        <w:spacing w:line="280" w:lineRule="atLeast"/>
        <w:jc w:val="both"/>
        <w:rPr>
          <w:rFonts w:ascii="Helvetica" w:hAnsi="Helvetica" w:cs="Arial"/>
          <w:sz w:val="20"/>
          <w:szCs w:val="20"/>
        </w:rPr>
      </w:pPr>
      <w:r w:rsidRPr="00025BBB">
        <w:rPr>
          <w:rFonts w:ascii="Helvetica" w:hAnsi="Helvetica" w:cs="Arial"/>
          <w:sz w:val="20"/>
          <w:szCs w:val="20"/>
        </w:rPr>
        <w:t>Pri strojnem čiščenju in odstranjevanju starih premazov mora izvajalec izvesti maksimalno zaščito pohištva in druge opreme. Izvajalec je dolžan odmakniti vso premično pohištvo (tudi vse omare do višine 120 cm), z izjemo tistih, ki so pritrjene na tla. Naročnik zahteva, da se pri strojnem ribanju in odstranjevanju starih premazov upoštevajo strokovna navodila proizvajalca čistil in premazov, tako, da se prepreči dolgotrajno namakanje talnih oblog brez nadzora. Izvajalec odgovarja naročniku za povzročeno škodo.</w:t>
      </w:r>
    </w:p>
    <w:p w:rsidR="00737C45" w:rsidRPr="00CD47AF" w:rsidRDefault="00737C45" w:rsidP="00764C71">
      <w:pPr>
        <w:spacing w:line="280" w:lineRule="atLeast"/>
        <w:jc w:val="both"/>
        <w:rPr>
          <w:rFonts w:ascii="Helvetica" w:hAnsi="Helvetica" w:cs="Arial"/>
          <w:sz w:val="20"/>
          <w:szCs w:val="20"/>
          <w:lang w:val="en-US"/>
        </w:rPr>
      </w:pPr>
    </w:p>
    <w:p w:rsidR="00A03832" w:rsidRPr="00A03832" w:rsidRDefault="00A03832" w:rsidP="00A03832">
      <w:pPr>
        <w:spacing w:line="280" w:lineRule="atLeast"/>
        <w:jc w:val="both"/>
        <w:rPr>
          <w:rFonts w:ascii="Helvetica" w:hAnsi="Helvetica" w:cs="Arial"/>
          <w:b/>
          <w:sz w:val="20"/>
          <w:szCs w:val="20"/>
        </w:rPr>
      </w:pPr>
      <w:r w:rsidRPr="00A03832">
        <w:rPr>
          <w:rFonts w:ascii="Helvetica" w:hAnsi="Helvetica" w:cs="Arial"/>
          <w:b/>
          <w:sz w:val="20"/>
          <w:szCs w:val="20"/>
          <w:lang w:val="sk-SK"/>
        </w:rPr>
        <w:t>VRSTA IN OPIS STORITEV, KI SO PREDMET JAVNEGA NAROČILA</w:t>
      </w:r>
    </w:p>
    <w:p w:rsidR="00A03832" w:rsidRDefault="00A03832" w:rsidP="0027690F">
      <w:pPr>
        <w:spacing w:line="280" w:lineRule="atLeast"/>
        <w:jc w:val="both"/>
        <w:rPr>
          <w:rFonts w:ascii="Helvetica" w:hAnsi="Helvetica" w:cs="Arial"/>
          <w:b/>
          <w:sz w:val="20"/>
          <w:szCs w:val="20"/>
          <w:lang w:val="sk-SK"/>
        </w:rPr>
      </w:pPr>
    </w:p>
    <w:p w:rsidR="00F73A5A" w:rsidRPr="00F73A5A" w:rsidRDefault="00F73A5A" w:rsidP="00F73A5A">
      <w:pPr>
        <w:spacing w:line="280" w:lineRule="atLeast"/>
        <w:jc w:val="both"/>
        <w:rPr>
          <w:rFonts w:ascii="Helvetica" w:hAnsi="Helvetica" w:cs="Arial"/>
          <w:b/>
          <w:sz w:val="20"/>
          <w:szCs w:val="20"/>
          <w:lang w:val="sk-SK"/>
        </w:rPr>
      </w:pPr>
      <w:r w:rsidRPr="00F73A5A">
        <w:rPr>
          <w:rFonts w:ascii="Helvetica" w:hAnsi="Helvetica" w:cs="Arial"/>
          <w:b/>
          <w:sz w:val="20"/>
          <w:szCs w:val="20"/>
        </w:rPr>
        <w:t xml:space="preserve">Skupna površina </w:t>
      </w:r>
      <w:r w:rsidR="00F06A06">
        <w:rPr>
          <w:rFonts w:ascii="Helvetica" w:hAnsi="Helvetica" w:cs="Arial"/>
          <w:b/>
          <w:sz w:val="20"/>
          <w:szCs w:val="20"/>
        </w:rPr>
        <w:t>čistilnih površin šole je okvirno 5600</w:t>
      </w:r>
      <w:r w:rsidRPr="00F73A5A">
        <w:rPr>
          <w:rFonts w:ascii="Helvetica" w:hAnsi="Helvetica" w:cs="Arial"/>
          <w:b/>
          <w:sz w:val="20"/>
          <w:szCs w:val="20"/>
        </w:rPr>
        <w:t xml:space="preserve"> m</w:t>
      </w:r>
      <w:r w:rsidRPr="00F73A5A">
        <w:rPr>
          <w:rFonts w:ascii="Helvetica" w:hAnsi="Helvetica" w:cs="Arial"/>
          <w:b/>
          <w:sz w:val="20"/>
          <w:szCs w:val="20"/>
          <w:vertAlign w:val="superscript"/>
        </w:rPr>
        <w:t>2</w:t>
      </w:r>
      <w:r>
        <w:rPr>
          <w:rFonts w:ascii="Helvetica" w:hAnsi="Helvetica" w:cs="Arial"/>
          <w:b/>
          <w:sz w:val="20"/>
          <w:szCs w:val="20"/>
        </w:rPr>
        <w:t>.</w:t>
      </w:r>
    </w:p>
    <w:p w:rsidR="00F73A5A" w:rsidRPr="00A03832" w:rsidRDefault="00F73A5A" w:rsidP="0027690F">
      <w:pPr>
        <w:spacing w:line="280" w:lineRule="atLeast"/>
        <w:jc w:val="both"/>
        <w:rPr>
          <w:rFonts w:ascii="Helvetica" w:hAnsi="Helvetica" w:cs="Arial"/>
          <w:b/>
          <w:sz w:val="20"/>
          <w:szCs w:val="20"/>
          <w:lang w:val="sk-SK"/>
        </w:rPr>
      </w:pPr>
    </w:p>
    <w:p w:rsidR="0027690F" w:rsidRPr="00A03832" w:rsidRDefault="00A03832" w:rsidP="006A048A">
      <w:pPr>
        <w:numPr>
          <w:ilvl w:val="0"/>
          <w:numId w:val="31"/>
        </w:numPr>
        <w:spacing w:line="280" w:lineRule="atLeast"/>
        <w:jc w:val="both"/>
        <w:rPr>
          <w:rFonts w:ascii="Helvetica" w:hAnsi="Helvetica" w:cs="Arial"/>
          <w:b/>
          <w:sz w:val="20"/>
          <w:szCs w:val="20"/>
          <w:lang w:val="sk-SK"/>
        </w:rPr>
      </w:pPr>
      <w:r>
        <w:rPr>
          <w:rFonts w:ascii="Helvetica" w:hAnsi="Helvetica" w:cs="Arial"/>
          <w:b/>
          <w:sz w:val="20"/>
          <w:szCs w:val="20"/>
          <w:lang w:val="sk-SK"/>
        </w:rPr>
        <w:t>ČIŠČENJE PISARN, SEJNIH SOB, ZBORNIC IN KABINETOV</w:t>
      </w:r>
      <w:r w:rsidR="006E3923">
        <w:rPr>
          <w:rFonts w:ascii="Helvetica" w:hAnsi="Helvetica" w:cs="Arial"/>
          <w:b/>
          <w:sz w:val="20"/>
          <w:szCs w:val="20"/>
          <w:lang w:val="sk-SK"/>
        </w:rPr>
        <w:t xml:space="preserve"> </w:t>
      </w:r>
      <w:r w:rsidR="006E3923" w:rsidRPr="00851567">
        <w:rPr>
          <w:rFonts w:ascii="Helvetica" w:hAnsi="Helvetica" w:cs="Arial"/>
          <w:b/>
          <w:sz w:val="20"/>
          <w:szCs w:val="20"/>
          <w:lang w:val="sk-SK"/>
        </w:rPr>
        <w:t xml:space="preserve">–  </w:t>
      </w:r>
      <w:r w:rsidR="00851567">
        <w:rPr>
          <w:rFonts w:ascii="Helvetica" w:hAnsi="Helvetica" w:cs="Arial"/>
          <w:b/>
          <w:sz w:val="20"/>
          <w:szCs w:val="20"/>
          <w:lang w:val="sk-SK"/>
        </w:rPr>
        <w:t xml:space="preserve">641,5 </w:t>
      </w:r>
      <w:r w:rsidR="006E3923" w:rsidRPr="00851567">
        <w:rPr>
          <w:rFonts w:ascii="Helvetica" w:hAnsi="Helvetica" w:cs="Arial"/>
          <w:b/>
          <w:sz w:val="20"/>
          <w:szCs w:val="20"/>
          <w:lang w:val="sk-SK"/>
        </w:rPr>
        <w:t>m</w:t>
      </w:r>
      <w:r w:rsidR="006E3923" w:rsidRPr="00851567">
        <w:rPr>
          <w:rFonts w:ascii="Helvetica" w:hAnsi="Helvetica" w:cs="Arial"/>
          <w:b/>
          <w:sz w:val="20"/>
          <w:szCs w:val="20"/>
          <w:vertAlign w:val="superscript"/>
          <w:lang w:val="sk-SK"/>
        </w:rPr>
        <w:t>2</w:t>
      </w:r>
    </w:p>
    <w:p w:rsidR="00A03832" w:rsidRPr="00A03832" w:rsidRDefault="00A03832" w:rsidP="0027690F">
      <w:pPr>
        <w:spacing w:line="280" w:lineRule="atLeast"/>
        <w:jc w:val="both"/>
        <w:rPr>
          <w:rFonts w:ascii="Helvetica" w:hAnsi="Helvetica" w:cs="Arial"/>
          <w:sz w:val="20"/>
          <w:szCs w:val="20"/>
          <w:lang w:val="sk-SK"/>
        </w:rPr>
      </w:pPr>
    </w:p>
    <w:p w:rsidR="0027690F" w:rsidRPr="00B801B3" w:rsidRDefault="0027690F" w:rsidP="0027690F">
      <w:pPr>
        <w:spacing w:line="280" w:lineRule="atLeast"/>
        <w:jc w:val="both"/>
        <w:rPr>
          <w:rFonts w:ascii="Helvetica" w:hAnsi="Helvetica" w:cs="Arial"/>
          <w:sz w:val="20"/>
          <w:szCs w:val="20"/>
          <w:u w:val="single"/>
          <w:lang w:val="sk-SK"/>
        </w:rPr>
      </w:pPr>
      <w:r w:rsidRPr="00B801B3">
        <w:rPr>
          <w:rFonts w:ascii="Helvetica" w:hAnsi="Helvetica" w:cs="Arial"/>
          <w:sz w:val="20"/>
          <w:szCs w:val="20"/>
          <w:u w:val="single"/>
          <w:lang w:val="sk-SK"/>
        </w:rPr>
        <w:t>Dnevno:</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 xml:space="preserve">pometanje, sesanje, strojno ali ročno mokro čiščenje vseh talnih površin,  </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odstranjevanje mad</w:t>
      </w:r>
      <w:r w:rsidR="00177113">
        <w:rPr>
          <w:rFonts w:ascii="Helvetica" w:hAnsi="Helvetica" w:cs="Arial"/>
          <w:sz w:val="20"/>
          <w:szCs w:val="20"/>
          <w:lang w:val="sk-SK"/>
        </w:rPr>
        <w:t xml:space="preserve">ežev z vrat in kljuk, stikal, </w:t>
      </w:r>
      <w:r w:rsidRPr="00A03832">
        <w:rPr>
          <w:rFonts w:ascii="Helvetica" w:hAnsi="Helvetica" w:cs="Arial"/>
          <w:sz w:val="20"/>
          <w:szCs w:val="20"/>
          <w:lang w:val="sk-SK"/>
        </w:rPr>
        <w:t>pohištva</w:t>
      </w:r>
      <w:r w:rsidR="00177113">
        <w:rPr>
          <w:rFonts w:ascii="Helvetica" w:hAnsi="Helvetica" w:cs="Arial"/>
          <w:sz w:val="20"/>
          <w:szCs w:val="20"/>
          <w:lang w:val="sk-SK"/>
        </w:rPr>
        <w:t xml:space="preserve"> in steklenih površin</w:t>
      </w:r>
      <w:r w:rsidRPr="00A03832">
        <w:rPr>
          <w:rFonts w:ascii="Helvetica" w:hAnsi="Helvetica" w:cs="Arial"/>
          <w:sz w:val="20"/>
          <w:szCs w:val="20"/>
          <w:lang w:val="sk-SK"/>
        </w:rPr>
        <w:t>,</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sesanje vseh talnih površin s tapisoni oz. tekstilnimi oblogami,</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pomivanje reprezentančne posode (čistila zagotovi naročnik),</w:t>
      </w:r>
    </w:p>
    <w:p w:rsidR="0027690F"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praznjenje košev in iznos odpadkov v zato predvidene kontejnerje</w:t>
      </w:r>
      <w:r w:rsidR="00B801B3">
        <w:rPr>
          <w:rFonts w:ascii="Helvetica" w:hAnsi="Helvetica" w:cs="Arial"/>
          <w:sz w:val="20"/>
          <w:szCs w:val="20"/>
          <w:lang w:val="sk-SK"/>
        </w:rPr>
        <w:t xml:space="preserve">. </w:t>
      </w:r>
    </w:p>
    <w:p w:rsidR="00B801B3" w:rsidRDefault="00B801B3" w:rsidP="00B801B3">
      <w:pPr>
        <w:spacing w:line="280" w:lineRule="atLeast"/>
        <w:ind w:left="360"/>
        <w:jc w:val="both"/>
        <w:rPr>
          <w:rFonts w:ascii="Helvetica" w:hAnsi="Helvetica" w:cs="Arial"/>
          <w:sz w:val="20"/>
          <w:szCs w:val="20"/>
          <w:lang w:val="sk-SK"/>
        </w:rPr>
      </w:pPr>
    </w:p>
    <w:p w:rsidR="0027690F" w:rsidRPr="00B801B3" w:rsidRDefault="0027690F" w:rsidP="0027690F">
      <w:pPr>
        <w:spacing w:line="280" w:lineRule="atLeast"/>
        <w:jc w:val="both"/>
        <w:rPr>
          <w:rFonts w:ascii="Helvetica" w:hAnsi="Helvetica" w:cs="Arial"/>
          <w:sz w:val="20"/>
          <w:szCs w:val="20"/>
          <w:u w:val="single"/>
          <w:lang w:val="sk-SK"/>
        </w:rPr>
      </w:pPr>
      <w:r w:rsidRPr="00B801B3">
        <w:rPr>
          <w:rFonts w:ascii="Helvetica" w:hAnsi="Helvetica" w:cs="Arial"/>
          <w:sz w:val="20"/>
          <w:szCs w:val="20"/>
          <w:u w:val="single"/>
          <w:lang w:val="sk-SK"/>
        </w:rPr>
        <w:t>Tedensko:</w:t>
      </w:r>
    </w:p>
    <w:p w:rsidR="00177113" w:rsidRPr="00A03832" w:rsidRDefault="00177113"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brisanje prahu s pisarniškega pohištva, delovnih površin, miz, okenskih polic in zgornjih površin radiatorjev,</w:t>
      </w:r>
    </w:p>
    <w:p w:rsidR="00177113" w:rsidRPr="00A03832" w:rsidRDefault="00177113"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brisanje drobnega inventarja, telefonov, svetilk in nevitalnih delov računalniške opreme,</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in razkuževanje telefonskih aparatov in električnih stikal,</w:t>
      </w:r>
    </w:p>
    <w:p w:rsidR="0027690F" w:rsidRPr="006629CB"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w:t>
      </w:r>
      <w:r w:rsidR="006629CB">
        <w:rPr>
          <w:rFonts w:ascii="Helvetica" w:hAnsi="Helvetica" w:cs="Arial"/>
          <w:sz w:val="20"/>
          <w:szCs w:val="20"/>
          <w:lang w:val="sk-SK"/>
        </w:rPr>
        <w:t>je svetilnih teles v dosegu rok</w:t>
      </w:r>
      <w:r w:rsidRPr="006629CB">
        <w:rPr>
          <w:rFonts w:ascii="Helvetica" w:hAnsi="Helvetica" w:cs="Arial"/>
          <w:sz w:val="20"/>
          <w:szCs w:val="20"/>
          <w:lang w:val="sk-SK"/>
        </w:rPr>
        <w:t>.</w:t>
      </w:r>
    </w:p>
    <w:p w:rsidR="0027690F" w:rsidRPr="00A03832" w:rsidRDefault="0027690F" w:rsidP="0027690F">
      <w:pPr>
        <w:spacing w:line="280" w:lineRule="atLeast"/>
        <w:jc w:val="both"/>
        <w:rPr>
          <w:rFonts w:ascii="Helvetica" w:hAnsi="Helvetica" w:cs="Arial"/>
          <w:sz w:val="20"/>
          <w:szCs w:val="20"/>
          <w:lang w:val="sk-SK"/>
        </w:rPr>
      </w:pPr>
    </w:p>
    <w:p w:rsidR="0027690F" w:rsidRPr="00B801B3" w:rsidRDefault="0027690F" w:rsidP="0027690F">
      <w:pPr>
        <w:spacing w:line="280" w:lineRule="atLeast"/>
        <w:jc w:val="both"/>
        <w:rPr>
          <w:rFonts w:ascii="Helvetica" w:hAnsi="Helvetica" w:cs="Arial"/>
          <w:sz w:val="20"/>
          <w:szCs w:val="20"/>
          <w:u w:val="single"/>
          <w:lang w:val="sk-SK"/>
        </w:rPr>
      </w:pPr>
      <w:r w:rsidRPr="00B801B3">
        <w:rPr>
          <w:rFonts w:ascii="Helvetica" w:hAnsi="Helvetica" w:cs="Arial"/>
          <w:sz w:val="20"/>
          <w:szCs w:val="20"/>
          <w:u w:val="single"/>
          <w:lang w:val="sk-SK"/>
        </w:rPr>
        <w:t>Mesečno:</w:t>
      </w:r>
    </w:p>
    <w:p w:rsidR="0071207C" w:rsidRPr="0071207C" w:rsidRDefault="0071207C" w:rsidP="0071207C">
      <w:pPr>
        <w:numPr>
          <w:ilvl w:val="0"/>
          <w:numId w:val="29"/>
        </w:numPr>
        <w:spacing w:line="280" w:lineRule="atLeast"/>
        <w:jc w:val="both"/>
        <w:rPr>
          <w:rFonts w:ascii="Helvetica" w:hAnsi="Helvetica" w:cs="Arial"/>
          <w:color w:val="000000"/>
          <w:sz w:val="20"/>
          <w:szCs w:val="20"/>
          <w:lang w:val="sk-SK"/>
        </w:rPr>
      </w:pPr>
      <w:r w:rsidRPr="0071207C">
        <w:rPr>
          <w:rFonts w:ascii="Helvetica" w:hAnsi="Helvetica" w:cs="Arial"/>
          <w:color w:val="000000"/>
          <w:sz w:val="20"/>
          <w:szCs w:val="20"/>
          <w:lang w:val="sk-SK"/>
        </w:rPr>
        <w:t xml:space="preserve">čiščenje podnožja stolov in miz, brisanje okvirjev slik, </w:t>
      </w:r>
    </w:p>
    <w:p w:rsidR="0071207C" w:rsidRPr="00A03832" w:rsidRDefault="0071207C" w:rsidP="0071207C">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pomivanje košev za odpadke,</w:t>
      </w:r>
    </w:p>
    <w:p w:rsidR="0071207C" w:rsidRPr="00A03832" w:rsidRDefault="0071207C" w:rsidP="0071207C">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 xml:space="preserve">odstranjevanje pajčevin. </w:t>
      </w:r>
    </w:p>
    <w:p w:rsidR="00DE0444" w:rsidRDefault="00DE0444" w:rsidP="00DE0444">
      <w:pPr>
        <w:spacing w:line="280" w:lineRule="atLeast"/>
        <w:jc w:val="both"/>
        <w:rPr>
          <w:rFonts w:ascii="Helvetica" w:hAnsi="Helvetica" w:cs="Arial"/>
          <w:sz w:val="20"/>
          <w:szCs w:val="20"/>
          <w:lang w:val="sk-SK"/>
        </w:rPr>
      </w:pPr>
    </w:p>
    <w:p w:rsidR="00DE0444" w:rsidRDefault="00DE0444" w:rsidP="00DE0444">
      <w:pPr>
        <w:spacing w:line="280" w:lineRule="atLeast"/>
        <w:jc w:val="both"/>
        <w:rPr>
          <w:rFonts w:ascii="Helvetica" w:hAnsi="Helvetica" w:cs="Arial"/>
          <w:sz w:val="20"/>
          <w:szCs w:val="20"/>
          <w:u w:val="single"/>
          <w:lang w:val="sk-SK"/>
        </w:rPr>
      </w:pPr>
      <w:r w:rsidRPr="00DE0444">
        <w:rPr>
          <w:rFonts w:ascii="Helvetica" w:hAnsi="Helvetica" w:cs="Arial"/>
          <w:sz w:val="20"/>
          <w:szCs w:val="20"/>
          <w:u w:val="single"/>
          <w:lang w:val="sk-SK"/>
        </w:rPr>
        <w:t>Letno:</w:t>
      </w:r>
    </w:p>
    <w:p w:rsidR="00DE0444" w:rsidRPr="00DE0444" w:rsidRDefault="00DE0444" w:rsidP="006A048A">
      <w:pPr>
        <w:numPr>
          <w:ilvl w:val="0"/>
          <w:numId w:val="29"/>
        </w:numPr>
        <w:spacing w:line="280" w:lineRule="atLeast"/>
        <w:contextualSpacing/>
        <w:jc w:val="both"/>
        <w:rPr>
          <w:rFonts w:ascii="Helvetica" w:hAnsi="Helvetica" w:cs="ArialMT"/>
          <w:b/>
          <w:bCs/>
          <w:iCs/>
          <w:sz w:val="20"/>
          <w:szCs w:val="20"/>
        </w:rPr>
      </w:pPr>
      <w:r w:rsidRPr="00DE0444">
        <w:rPr>
          <w:rFonts w:ascii="Helvetica" w:hAnsi="Helvetica" w:cs="Arial"/>
          <w:sz w:val="20"/>
          <w:szCs w:val="20"/>
          <w:lang w:val="sk-SK"/>
        </w:rPr>
        <w:t>brisanje korit za rože</w:t>
      </w:r>
      <w:r>
        <w:rPr>
          <w:rFonts w:ascii="Helvetica" w:hAnsi="Helvetica" w:cs="Arial"/>
          <w:sz w:val="20"/>
          <w:szCs w:val="20"/>
          <w:lang w:val="sk-SK"/>
        </w:rPr>
        <w:t xml:space="preserve">, </w:t>
      </w:r>
    </w:p>
    <w:p w:rsidR="00DE0444" w:rsidRPr="00A03832" w:rsidRDefault="00DE0444"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vratnih podbojev in vratnih kril,</w:t>
      </w:r>
    </w:p>
    <w:p w:rsidR="00F35B2E" w:rsidRPr="00A03832" w:rsidRDefault="00F35B2E"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premazovanje  pisarniškega pohištva s samosvetlečo (antistatično) zaščitno emulzijo,</w:t>
      </w:r>
    </w:p>
    <w:p w:rsidR="00DE0444" w:rsidRPr="00F35B2E" w:rsidRDefault="00F35B2E"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radiatorjev.</w:t>
      </w:r>
    </w:p>
    <w:p w:rsidR="009A7041" w:rsidRPr="00A03832" w:rsidRDefault="009A7041" w:rsidP="0027690F">
      <w:pPr>
        <w:spacing w:line="280" w:lineRule="atLeast"/>
        <w:jc w:val="both"/>
        <w:rPr>
          <w:rFonts w:ascii="Helvetica" w:hAnsi="Helvetica" w:cs="Arial"/>
          <w:sz w:val="20"/>
          <w:szCs w:val="20"/>
          <w:lang w:val="sk-SK"/>
        </w:rPr>
      </w:pPr>
    </w:p>
    <w:p w:rsidR="0027690F" w:rsidRDefault="00E77B41" w:rsidP="006A048A">
      <w:pPr>
        <w:numPr>
          <w:ilvl w:val="0"/>
          <w:numId w:val="31"/>
        </w:numPr>
        <w:spacing w:line="280" w:lineRule="atLeast"/>
        <w:jc w:val="both"/>
        <w:rPr>
          <w:rFonts w:ascii="Helvetica" w:hAnsi="Helvetica" w:cs="Arial"/>
          <w:b/>
          <w:sz w:val="20"/>
          <w:szCs w:val="20"/>
          <w:lang w:val="sk-SK"/>
        </w:rPr>
      </w:pPr>
      <w:r w:rsidRPr="00E77B41">
        <w:rPr>
          <w:rFonts w:ascii="Helvetica" w:hAnsi="Helvetica" w:cs="Arial"/>
          <w:b/>
          <w:sz w:val="20"/>
          <w:szCs w:val="20"/>
          <w:lang w:val="sk-SK"/>
        </w:rPr>
        <w:t>ČIŠČENJE SANITARNIH PROSTOROV</w:t>
      </w:r>
      <w:r w:rsidR="001100E0">
        <w:rPr>
          <w:rFonts w:ascii="Helvetica" w:hAnsi="Helvetica" w:cs="Arial"/>
          <w:b/>
          <w:sz w:val="20"/>
          <w:szCs w:val="20"/>
          <w:lang w:val="sk-SK"/>
        </w:rPr>
        <w:t xml:space="preserve"> -  </w:t>
      </w:r>
      <w:r w:rsidR="00851567">
        <w:rPr>
          <w:rFonts w:ascii="Helvetica" w:hAnsi="Helvetica" w:cs="Arial"/>
          <w:b/>
          <w:sz w:val="20"/>
          <w:szCs w:val="20"/>
          <w:lang w:val="sk-SK"/>
        </w:rPr>
        <w:t xml:space="preserve">209 </w:t>
      </w:r>
      <w:r w:rsidR="001100E0" w:rsidRPr="00851567">
        <w:rPr>
          <w:rFonts w:ascii="Helvetica" w:hAnsi="Helvetica" w:cs="Arial"/>
          <w:b/>
          <w:sz w:val="20"/>
          <w:szCs w:val="20"/>
          <w:lang w:val="sk-SK"/>
        </w:rPr>
        <w:t>m</w:t>
      </w:r>
      <w:r w:rsidR="001100E0" w:rsidRPr="00851567">
        <w:rPr>
          <w:rFonts w:ascii="Helvetica" w:hAnsi="Helvetica" w:cs="Arial"/>
          <w:b/>
          <w:sz w:val="20"/>
          <w:szCs w:val="20"/>
          <w:vertAlign w:val="superscript"/>
          <w:lang w:val="sk-SK"/>
        </w:rPr>
        <w:t>2</w:t>
      </w:r>
    </w:p>
    <w:p w:rsidR="00E77B41" w:rsidRPr="00E77B41" w:rsidRDefault="00E77B41" w:rsidP="00E77B41">
      <w:pPr>
        <w:spacing w:line="280" w:lineRule="atLeast"/>
        <w:ind w:left="720"/>
        <w:jc w:val="both"/>
        <w:rPr>
          <w:rFonts w:ascii="Helvetica" w:hAnsi="Helvetica" w:cs="Arial"/>
          <w:b/>
          <w:sz w:val="20"/>
          <w:szCs w:val="20"/>
          <w:lang w:val="sk-SK"/>
        </w:rPr>
      </w:pPr>
    </w:p>
    <w:p w:rsidR="0027690F" w:rsidRPr="00E77B41" w:rsidRDefault="0027690F" w:rsidP="0027690F">
      <w:pPr>
        <w:spacing w:line="280" w:lineRule="atLeast"/>
        <w:jc w:val="both"/>
        <w:rPr>
          <w:rFonts w:ascii="Helvetica" w:hAnsi="Helvetica" w:cs="Arial"/>
          <w:sz w:val="20"/>
          <w:szCs w:val="20"/>
          <w:u w:val="single"/>
          <w:lang w:val="sk-SK"/>
        </w:rPr>
      </w:pPr>
      <w:r w:rsidRPr="00E77B41">
        <w:rPr>
          <w:rFonts w:ascii="Helvetica" w:hAnsi="Helvetica" w:cs="Arial"/>
          <w:sz w:val="20"/>
          <w:szCs w:val="20"/>
          <w:u w:val="single"/>
          <w:lang w:val="sk-SK"/>
        </w:rPr>
        <w:t>Dnevno:</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pometanje, sesanje, strojno ali ročno mokro čiščenje vseh talnih površin,</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lastRenderedPageBreak/>
        <w:t xml:space="preserve">odstranjevanje madežev z vrat in kljuk ter stikal, </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praznjenje košev in iznos odpadkov v zato predvidene kontejnerje</w:t>
      </w:r>
      <w:r w:rsidR="00E77B41">
        <w:rPr>
          <w:rFonts w:ascii="Helvetica" w:hAnsi="Helvetica" w:cs="Arial"/>
          <w:sz w:val="20"/>
          <w:szCs w:val="20"/>
          <w:lang w:val="sk-SK"/>
        </w:rPr>
        <w:t xml:space="preserve">, </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in razkuževanje sanitarijev, WC-jev, umivalnikov, armatur, ogledal ter keramičnih ploščic v neposredni bližini,</w:t>
      </w:r>
    </w:p>
    <w:p w:rsidR="0027690F"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dopolnjevanje toaletnega papirja, papirnih zloženk in tekočega mila,</w:t>
      </w:r>
      <w:r w:rsidR="00BB16F3">
        <w:rPr>
          <w:rFonts w:ascii="Helvetica" w:hAnsi="Helvetica" w:cs="Arial"/>
          <w:sz w:val="20"/>
          <w:szCs w:val="20"/>
          <w:lang w:val="sk-SK"/>
        </w:rPr>
        <w:t xml:space="preserve"> </w:t>
      </w:r>
      <w:r w:rsidR="003344DF">
        <w:rPr>
          <w:rFonts w:ascii="Helvetica" w:hAnsi="Helvetica" w:cs="Arial"/>
          <w:sz w:val="20"/>
          <w:szCs w:val="20"/>
          <w:lang w:val="sk-SK"/>
        </w:rPr>
        <w:t>ki jih zagotovi naročnik,</w:t>
      </w:r>
    </w:p>
    <w:p w:rsidR="003344DF" w:rsidRPr="00A03832" w:rsidRDefault="003344D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dezinfekcija sanitarij, ter čiščenje straniščnih metlic in zunanjosti kotličkov, podajalnikov papirja, brisač in milnikov</w:t>
      </w:r>
      <w:r>
        <w:rPr>
          <w:rFonts w:ascii="Helvetica" w:hAnsi="Helvetica" w:cs="Arial"/>
          <w:sz w:val="20"/>
          <w:szCs w:val="20"/>
          <w:lang w:val="sk-SK"/>
        </w:rPr>
        <w:t xml:space="preserve">. </w:t>
      </w:r>
    </w:p>
    <w:p w:rsidR="0027690F" w:rsidRPr="00E77B41" w:rsidRDefault="0027690F" w:rsidP="0027690F">
      <w:pPr>
        <w:spacing w:line="280" w:lineRule="atLeast"/>
        <w:jc w:val="both"/>
        <w:rPr>
          <w:rFonts w:ascii="Helvetica" w:hAnsi="Helvetica" w:cs="Arial"/>
          <w:sz w:val="20"/>
          <w:szCs w:val="20"/>
          <w:u w:val="single"/>
          <w:lang w:val="sk-SK"/>
        </w:rPr>
      </w:pPr>
      <w:r w:rsidRPr="00E77B41">
        <w:rPr>
          <w:rFonts w:ascii="Helvetica" w:hAnsi="Helvetica" w:cs="Arial"/>
          <w:sz w:val="20"/>
          <w:szCs w:val="20"/>
          <w:u w:val="single"/>
          <w:lang w:val="sk-SK"/>
        </w:rPr>
        <w:t>Tedensko:</w:t>
      </w:r>
    </w:p>
    <w:p w:rsidR="00AE517D" w:rsidRPr="00A03832" w:rsidRDefault="00AE517D"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brisanje prahu okenskih polic in zgornjih površin radiatorjev,</w:t>
      </w:r>
    </w:p>
    <w:p w:rsidR="0027690F" w:rsidRPr="003344DF"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odstranjevanje vodnega kamna in</w:t>
      </w:r>
      <w:r w:rsidR="003344DF">
        <w:rPr>
          <w:rFonts w:ascii="Helvetica" w:hAnsi="Helvetica" w:cs="Arial"/>
          <w:sz w:val="20"/>
          <w:szCs w:val="20"/>
          <w:lang w:val="sk-SK"/>
        </w:rPr>
        <w:t xml:space="preserve"> urinske usedline v sanitarijah</w:t>
      </w:r>
      <w:r w:rsidRPr="003344DF">
        <w:rPr>
          <w:rFonts w:ascii="Helvetica" w:hAnsi="Helvetica" w:cs="Arial"/>
          <w:sz w:val="20"/>
          <w:szCs w:val="20"/>
          <w:lang w:val="sk-SK"/>
        </w:rPr>
        <w:t>.</w:t>
      </w:r>
    </w:p>
    <w:p w:rsidR="00737C45" w:rsidRPr="00A03832" w:rsidRDefault="00737C45" w:rsidP="0027690F">
      <w:pPr>
        <w:spacing w:line="280" w:lineRule="atLeast"/>
        <w:jc w:val="both"/>
        <w:rPr>
          <w:rFonts w:ascii="Helvetica" w:hAnsi="Helvetica" w:cs="Arial"/>
          <w:sz w:val="20"/>
          <w:szCs w:val="20"/>
          <w:lang w:val="sk-SK"/>
        </w:rPr>
      </w:pPr>
    </w:p>
    <w:p w:rsidR="0027690F" w:rsidRPr="008A61AE" w:rsidRDefault="0027690F" w:rsidP="0027690F">
      <w:pPr>
        <w:spacing w:line="280" w:lineRule="atLeast"/>
        <w:jc w:val="both"/>
        <w:rPr>
          <w:rFonts w:ascii="Helvetica" w:hAnsi="Helvetica" w:cs="Arial"/>
          <w:sz w:val="20"/>
          <w:szCs w:val="20"/>
          <w:u w:val="single"/>
          <w:lang w:val="sk-SK"/>
        </w:rPr>
      </w:pPr>
      <w:r w:rsidRPr="008A61AE">
        <w:rPr>
          <w:rFonts w:ascii="Helvetica" w:hAnsi="Helvetica" w:cs="Arial"/>
          <w:sz w:val="20"/>
          <w:szCs w:val="20"/>
          <w:u w:val="single"/>
          <w:lang w:val="sk-SK"/>
        </w:rPr>
        <w:t>Mesečno:</w:t>
      </w:r>
    </w:p>
    <w:p w:rsidR="008406A6" w:rsidRPr="00A03832" w:rsidRDefault="008406A6" w:rsidP="008406A6">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vratnih podbojev in vratnih kril,</w:t>
      </w:r>
    </w:p>
    <w:p w:rsidR="008406A6" w:rsidRDefault="008406A6" w:rsidP="008406A6">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pomivanje košev za odpadke,</w:t>
      </w:r>
    </w:p>
    <w:p w:rsidR="008406A6" w:rsidRPr="00A03832" w:rsidRDefault="008406A6" w:rsidP="008406A6">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 xml:space="preserve">odstranjevanje pajčevin. </w:t>
      </w:r>
    </w:p>
    <w:p w:rsidR="0027690F" w:rsidRDefault="0027690F" w:rsidP="0027690F">
      <w:pPr>
        <w:spacing w:line="280" w:lineRule="atLeast"/>
        <w:jc w:val="both"/>
        <w:rPr>
          <w:rFonts w:ascii="Helvetica" w:hAnsi="Helvetica" w:cs="Arial"/>
          <w:sz w:val="20"/>
          <w:szCs w:val="20"/>
          <w:lang w:val="sk-SK"/>
        </w:rPr>
      </w:pPr>
    </w:p>
    <w:p w:rsidR="00AE517D" w:rsidRPr="00AE517D" w:rsidRDefault="00AE517D" w:rsidP="0027690F">
      <w:pPr>
        <w:spacing w:line="280" w:lineRule="atLeast"/>
        <w:jc w:val="both"/>
        <w:rPr>
          <w:rFonts w:ascii="Helvetica" w:hAnsi="Helvetica" w:cs="Arial"/>
          <w:sz w:val="20"/>
          <w:szCs w:val="20"/>
          <w:u w:val="single"/>
          <w:lang w:val="sk-SK"/>
        </w:rPr>
      </w:pPr>
      <w:r w:rsidRPr="00AE517D">
        <w:rPr>
          <w:rFonts w:ascii="Helvetica" w:hAnsi="Helvetica" w:cs="Arial"/>
          <w:sz w:val="20"/>
          <w:szCs w:val="20"/>
          <w:u w:val="single"/>
          <w:lang w:val="sk-SK"/>
        </w:rPr>
        <w:t xml:space="preserve">Letno: </w:t>
      </w:r>
    </w:p>
    <w:p w:rsidR="00AE517D" w:rsidRPr="00A03832" w:rsidRDefault="00236F54"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premazovanje</w:t>
      </w:r>
      <w:r w:rsidR="00AE517D" w:rsidRPr="00A03832">
        <w:rPr>
          <w:rFonts w:ascii="Helvetica" w:hAnsi="Helvetica" w:cs="Arial"/>
          <w:sz w:val="20"/>
          <w:szCs w:val="20"/>
          <w:lang w:val="sk-SK"/>
        </w:rPr>
        <w:t xml:space="preserve"> pohištva s samosvetlečo (antistatično) zaščitno emulzijo,</w:t>
      </w:r>
    </w:p>
    <w:p w:rsidR="00AE517D" w:rsidRPr="00A03832" w:rsidRDefault="00AE517D"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radiatorjev,</w:t>
      </w:r>
    </w:p>
    <w:p w:rsidR="00AE517D" w:rsidRPr="00A03832" w:rsidRDefault="00AE517D"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keramičnih ploščic,</w:t>
      </w:r>
    </w:p>
    <w:p w:rsidR="003344DF" w:rsidRDefault="003344DF"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 xml:space="preserve">čiščenje pralnih sten, </w:t>
      </w:r>
    </w:p>
    <w:p w:rsidR="00AE517D" w:rsidRPr="003344DF" w:rsidRDefault="003344DF" w:rsidP="006A048A">
      <w:pPr>
        <w:numPr>
          <w:ilvl w:val="0"/>
          <w:numId w:val="29"/>
        </w:numPr>
        <w:spacing w:line="280" w:lineRule="atLeast"/>
        <w:jc w:val="both"/>
        <w:rPr>
          <w:rFonts w:ascii="Helvetica" w:hAnsi="Helvetica" w:cs="Arial"/>
          <w:sz w:val="20"/>
          <w:szCs w:val="20"/>
          <w:lang w:val="sk-SK"/>
        </w:rPr>
      </w:pPr>
      <w:r w:rsidRPr="003344DF">
        <w:rPr>
          <w:rFonts w:ascii="Helvetica" w:hAnsi="Helvetica" w:cs="Arial"/>
          <w:sz w:val="20"/>
          <w:szCs w:val="20"/>
          <w:lang w:val="sk-SK"/>
        </w:rPr>
        <w:t>temeljito čiščenje keramičnih ploščic</w:t>
      </w:r>
      <w:r w:rsidR="008406A6">
        <w:rPr>
          <w:rFonts w:ascii="Helvetica" w:hAnsi="Helvetica" w:cs="Arial"/>
          <w:sz w:val="20"/>
          <w:szCs w:val="20"/>
          <w:lang w:val="sk-SK"/>
        </w:rPr>
        <w:t>.</w:t>
      </w:r>
    </w:p>
    <w:p w:rsidR="00AE517D" w:rsidRPr="00A03832" w:rsidRDefault="00AE517D" w:rsidP="0027690F">
      <w:pPr>
        <w:spacing w:line="280" w:lineRule="atLeast"/>
        <w:jc w:val="both"/>
        <w:rPr>
          <w:rFonts w:ascii="Helvetica" w:hAnsi="Helvetica" w:cs="Arial"/>
          <w:sz w:val="20"/>
          <w:szCs w:val="20"/>
          <w:lang w:val="sk-SK"/>
        </w:rPr>
      </w:pPr>
    </w:p>
    <w:p w:rsidR="0027690F" w:rsidRPr="008B46FF" w:rsidRDefault="008B46FF" w:rsidP="006A048A">
      <w:pPr>
        <w:numPr>
          <w:ilvl w:val="0"/>
          <w:numId w:val="31"/>
        </w:numPr>
        <w:spacing w:line="280" w:lineRule="atLeast"/>
        <w:jc w:val="both"/>
        <w:rPr>
          <w:rFonts w:ascii="Helvetica" w:hAnsi="Helvetica" w:cs="Arial"/>
          <w:b/>
          <w:sz w:val="20"/>
          <w:szCs w:val="20"/>
          <w:lang w:val="sk-SK"/>
        </w:rPr>
      </w:pPr>
      <w:r w:rsidRPr="008B46FF">
        <w:rPr>
          <w:rFonts w:ascii="Helvetica" w:hAnsi="Helvetica" w:cs="Arial"/>
          <w:b/>
          <w:sz w:val="20"/>
          <w:szCs w:val="20"/>
          <w:lang w:val="sk-SK"/>
        </w:rPr>
        <w:t xml:space="preserve">ČIŠČENJE UČILNIC IN PREDAVALNIC </w:t>
      </w:r>
      <w:r w:rsidRPr="00851567">
        <w:rPr>
          <w:rFonts w:ascii="Helvetica" w:hAnsi="Helvetica" w:cs="Arial"/>
          <w:b/>
          <w:sz w:val="20"/>
          <w:szCs w:val="20"/>
          <w:lang w:val="sk-SK"/>
        </w:rPr>
        <w:t xml:space="preserve">– </w:t>
      </w:r>
      <w:r w:rsidR="00851567">
        <w:rPr>
          <w:rFonts w:ascii="Helvetica" w:hAnsi="Helvetica" w:cs="Arial"/>
          <w:b/>
          <w:sz w:val="20"/>
          <w:szCs w:val="20"/>
          <w:lang w:val="sk-SK"/>
        </w:rPr>
        <w:t xml:space="preserve">1986,5 </w:t>
      </w:r>
      <w:r w:rsidRPr="00851567">
        <w:rPr>
          <w:rFonts w:ascii="Helvetica" w:hAnsi="Helvetica" w:cs="Arial"/>
          <w:b/>
          <w:sz w:val="20"/>
          <w:szCs w:val="20"/>
          <w:lang w:val="sk-SK"/>
        </w:rPr>
        <w:t>m</w:t>
      </w:r>
      <w:r w:rsidRPr="00851567">
        <w:rPr>
          <w:rFonts w:ascii="Helvetica" w:hAnsi="Helvetica" w:cs="Arial"/>
          <w:b/>
          <w:sz w:val="20"/>
          <w:szCs w:val="20"/>
          <w:vertAlign w:val="superscript"/>
          <w:lang w:val="sk-SK"/>
        </w:rPr>
        <w:t>2</w:t>
      </w:r>
    </w:p>
    <w:p w:rsidR="008B46FF" w:rsidRPr="008B46FF" w:rsidRDefault="008B46FF" w:rsidP="008B46FF">
      <w:pPr>
        <w:spacing w:line="280" w:lineRule="atLeast"/>
        <w:ind w:left="720"/>
        <w:jc w:val="both"/>
        <w:rPr>
          <w:rFonts w:ascii="Helvetica" w:hAnsi="Helvetica" w:cs="Arial"/>
          <w:b/>
          <w:sz w:val="20"/>
          <w:szCs w:val="20"/>
          <w:lang w:val="sk-SK"/>
        </w:rPr>
      </w:pPr>
    </w:p>
    <w:p w:rsidR="0027690F" w:rsidRPr="00AE7933" w:rsidRDefault="0027690F" w:rsidP="0027690F">
      <w:pPr>
        <w:spacing w:line="280" w:lineRule="atLeast"/>
        <w:jc w:val="both"/>
        <w:rPr>
          <w:rFonts w:ascii="Helvetica" w:hAnsi="Helvetica" w:cs="Arial"/>
          <w:sz w:val="20"/>
          <w:szCs w:val="20"/>
          <w:u w:val="single"/>
          <w:lang w:val="sk-SK"/>
        </w:rPr>
      </w:pPr>
      <w:r w:rsidRPr="00AE7933">
        <w:rPr>
          <w:rFonts w:ascii="Helvetica" w:hAnsi="Helvetica" w:cs="Arial"/>
          <w:sz w:val="20"/>
          <w:szCs w:val="20"/>
          <w:u w:val="single"/>
          <w:lang w:val="sk-SK"/>
        </w:rPr>
        <w:t>Dnevno:</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 xml:space="preserve">pometanje, sesanje, strojno ali ročno mokro čiščenje vseh talnih površin, </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 xml:space="preserve">odstranjevanje madežev z vrat in kljuk, stikal in pohištva, </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umivalnikov, keramičnih ploščic in armatur,</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praznjenje košev in iznos odpadkov v zato predvidene kontejnerje,</w:t>
      </w:r>
    </w:p>
    <w:p w:rsidR="0027690F" w:rsidRPr="00584649"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odstranjevanje madežev s steklenih površin</w:t>
      </w:r>
      <w:r w:rsidRPr="00584649">
        <w:rPr>
          <w:rFonts w:ascii="Helvetica" w:hAnsi="Helvetica" w:cs="Arial"/>
          <w:sz w:val="20"/>
          <w:szCs w:val="20"/>
          <w:lang w:val="sk-SK"/>
        </w:rPr>
        <w:t>.</w:t>
      </w:r>
    </w:p>
    <w:p w:rsidR="0027690F" w:rsidRPr="00A03832" w:rsidRDefault="0027690F" w:rsidP="0027690F">
      <w:pPr>
        <w:spacing w:line="280" w:lineRule="atLeast"/>
        <w:jc w:val="both"/>
        <w:rPr>
          <w:rFonts w:ascii="Helvetica" w:hAnsi="Helvetica" w:cs="Arial"/>
          <w:sz w:val="20"/>
          <w:szCs w:val="20"/>
          <w:lang w:val="sk-SK"/>
        </w:rPr>
      </w:pPr>
    </w:p>
    <w:p w:rsidR="0027690F" w:rsidRPr="00AE7933" w:rsidRDefault="0027690F" w:rsidP="0027690F">
      <w:pPr>
        <w:spacing w:line="280" w:lineRule="atLeast"/>
        <w:jc w:val="both"/>
        <w:rPr>
          <w:rFonts w:ascii="Helvetica" w:hAnsi="Helvetica" w:cs="Arial"/>
          <w:sz w:val="20"/>
          <w:szCs w:val="20"/>
          <w:u w:val="single"/>
          <w:lang w:val="sk-SK"/>
        </w:rPr>
      </w:pPr>
      <w:r w:rsidRPr="00AE7933">
        <w:rPr>
          <w:rFonts w:ascii="Helvetica" w:hAnsi="Helvetica" w:cs="Arial"/>
          <w:sz w:val="20"/>
          <w:szCs w:val="20"/>
          <w:u w:val="single"/>
          <w:lang w:val="sk-SK"/>
        </w:rPr>
        <w:t>Tedensko:</w:t>
      </w:r>
    </w:p>
    <w:p w:rsidR="00584649" w:rsidRPr="00A03832" w:rsidRDefault="00584649"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brisanje prahu s pisarniškega pohištva, delovni</w:t>
      </w:r>
      <w:r>
        <w:rPr>
          <w:rFonts w:ascii="Helvetica" w:hAnsi="Helvetica" w:cs="Arial"/>
          <w:sz w:val="20"/>
          <w:szCs w:val="20"/>
          <w:lang w:val="sk-SK"/>
        </w:rPr>
        <w:t xml:space="preserve">h površin, miz, okenskih polic </w:t>
      </w:r>
      <w:r w:rsidRPr="00A03832">
        <w:rPr>
          <w:rFonts w:ascii="Helvetica" w:hAnsi="Helvetica" w:cs="Arial"/>
          <w:sz w:val="20"/>
          <w:szCs w:val="20"/>
          <w:lang w:val="sk-SK"/>
        </w:rPr>
        <w:t>in zgornjih površin radiatorjev,</w:t>
      </w:r>
    </w:p>
    <w:p w:rsidR="0027690F" w:rsidRPr="002F72D4" w:rsidRDefault="00584649"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brisanje drobnega inventarja, telefonov, svetilk in nevita</w:t>
      </w:r>
      <w:r w:rsidR="002F72D4">
        <w:rPr>
          <w:rFonts w:ascii="Helvetica" w:hAnsi="Helvetica" w:cs="Arial"/>
          <w:sz w:val="20"/>
          <w:szCs w:val="20"/>
          <w:lang w:val="sk-SK"/>
        </w:rPr>
        <w:t>lnih delov računalniške opreme,</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in razkuževanje električnih stikal,</w:t>
      </w:r>
    </w:p>
    <w:p w:rsidR="0027690F" w:rsidRPr="002F72D4"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w:t>
      </w:r>
      <w:r w:rsidR="002F72D4">
        <w:rPr>
          <w:rFonts w:ascii="Helvetica" w:hAnsi="Helvetica" w:cs="Arial"/>
          <w:sz w:val="20"/>
          <w:szCs w:val="20"/>
          <w:lang w:val="sk-SK"/>
        </w:rPr>
        <w:t>je svetilnih teles v dosegu rok</w:t>
      </w:r>
      <w:r w:rsidRPr="002F72D4">
        <w:rPr>
          <w:rFonts w:ascii="Helvetica" w:hAnsi="Helvetica" w:cs="Arial"/>
          <w:sz w:val="20"/>
          <w:szCs w:val="20"/>
          <w:lang w:val="sk-SK"/>
        </w:rPr>
        <w:t>.</w:t>
      </w:r>
    </w:p>
    <w:p w:rsidR="0027690F" w:rsidRPr="00A03832" w:rsidRDefault="0027690F" w:rsidP="0027690F">
      <w:pPr>
        <w:spacing w:line="280" w:lineRule="atLeast"/>
        <w:jc w:val="both"/>
        <w:rPr>
          <w:rFonts w:ascii="Helvetica" w:hAnsi="Helvetica" w:cs="Arial"/>
          <w:sz w:val="20"/>
          <w:szCs w:val="20"/>
          <w:lang w:val="sk-SK"/>
        </w:rPr>
      </w:pPr>
    </w:p>
    <w:p w:rsidR="0027690F" w:rsidRPr="00AE7933" w:rsidRDefault="0027690F" w:rsidP="0027690F">
      <w:pPr>
        <w:spacing w:line="280" w:lineRule="atLeast"/>
        <w:jc w:val="both"/>
        <w:rPr>
          <w:rFonts w:ascii="Helvetica" w:hAnsi="Helvetica" w:cs="Arial"/>
          <w:sz w:val="20"/>
          <w:szCs w:val="20"/>
          <w:u w:val="single"/>
          <w:lang w:val="sk-SK"/>
        </w:rPr>
      </w:pPr>
      <w:r w:rsidRPr="00AE7933">
        <w:rPr>
          <w:rFonts w:ascii="Helvetica" w:hAnsi="Helvetica" w:cs="Arial"/>
          <w:sz w:val="20"/>
          <w:szCs w:val="20"/>
          <w:u w:val="single"/>
          <w:lang w:val="sk-SK"/>
        </w:rPr>
        <w:t>Mesečno:</w:t>
      </w:r>
    </w:p>
    <w:p w:rsidR="00DA3749" w:rsidRPr="00DA3749" w:rsidRDefault="00DA3749" w:rsidP="00DA3749">
      <w:pPr>
        <w:numPr>
          <w:ilvl w:val="0"/>
          <w:numId w:val="29"/>
        </w:numPr>
        <w:spacing w:line="280" w:lineRule="atLeast"/>
        <w:jc w:val="both"/>
        <w:rPr>
          <w:rFonts w:ascii="Helvetica" w:hAnsi="Helvetica" w:cs="Arial"/>
          <w:sz w:val="20"/>
          <w:szCs w:val="20"/>
          <w:lang w:val="sk-SK"/>
        </w:rPr>
      </w:pPr>
      <w:r w:rsidRPr="00DA3749">
        <w:rPr>
          <w:rFonts w:ascii="Helvetica" w:hAnsi="Helvetica" w:cs="Arial"/>
          <w:sz w:val="20"/>
          <w:szCs w:val="20"/>
          <w:lang w:val="sk-SK"/>
        </w:rPr>
        <w:t>pomivanje košev za odpadke,</w:t>
      </w:r>
    </w:p>
    <w:p w:rsidR="00DA3749" w:rsidRPr="00DA3749" w:rsidRDefault="00DA3749" w:rsidP="00DA3749">
      <w:pPr>
        <w:numPr>
          <w:ilvl w:val="0"/>
          <w:numId w:val="29"/>
        </w:numPr>
        <w:spacing w:line="280" w:lineRule="atLeast"/>
        <w:jc w:val="both"/>
        <w:rPr>
          <w:rFonts w:ascii="Helvetica" w:hAnsi="Helvetica" w:cs="Arial"/>
          <w:sz w:val="20"/>
          <w:szCs w:val="20"/>
          <w:lang w:val="sk-SK"/>
        </w:rPr>
      </w:pPr>
      <w:r w:rsidRPr="00DA3749">
        <w:rPr>
          <w:rFonts w:ascii="Helvetica" w:hAnsi="Helvetica" w:cs="Arial"/>
          <w:sz w:val="20"/>
          <w:szCs w:val="20"/>
          <w:lang w:val="sk-SK"/>
        </w:rPr>
        <w:t xml:space="preserve">čiščenje podnožja stolov in miz, brisanje okvirjev slik, </w:t>
      </w:r>
    </w:p>
    <w:p w:rsidR="00DA3749" w:rsidRPr="00DA3749" w:rsidRDefault="00DA3749" w:rsidP="00DA3749">
      <w:pPr>
        <w:numPr>
          <w:ilvl w:val="0"/>
          <w:numId w:val="29"/>
        </w:numPr>
        <w:spacing w:line="280" w:lineRule="atLeast"/>
        <w:jc w:val="both"/>
        <w:rPr>
          <w:rFonts w:ascii="Helvetica" w:hAnsi="Helvetica" w:cs="Arial"/>
          <w:sz w:val="20"/>
          <w:szCs w:val="20"/>
          <w:lang w:val="sk-SK"/>
        </w:rPr>
      </w:pPr>
      <w:r w:rsidRPr="00DA3749">
        <w:rPr>
          <w:rFonts w:ascii="Helvetica" w:hAnsi="Helvetica" w:cs="Arial"/>
          <w:sz w:val="20"/>
          <w:szCs w:val="20"/>
          <w:lang w:val="sk-SK"/>
        </w:rPr>
        <w:t>odstranjevanje pajčevin.</w:t>
      </w:r>
    </w:p>
    <w:p w:rsidR="009A7041" w:rsidRDefault="009A7041" w:rsidP="0027690F">
      <w:pPr>
        <w:spacing w:line="280" w:lineRule="atLeast"/>
        <w:jc w:val="both"/>
        <w:rPr>
          <w:rFonts w:ascii="Helvetica" w:hAnsi="Helvetica" w:cs="Arial"/>
          <w:sz w:val="20"/>
          <w:szCs w:val="20"/>
          <w:lang w:val="sk-SK"/>
        </w:rPr>
      </w:pPr>
    </w:p>
    <w:p w:rsidR="002F72D4" w:rsidRPr="00AE517D" w:rsidRDefault="002F72D4" w:rsidP="002F72D4">
      <w:pPr>
        <w:spacing w:line="280" w:lineRule="atLeast"/>
        <w:jc w:val="both"/>
        <w:rPr>
          <w:rFonts w:ascii="Helvetica" w:hAnsi="Helvetica" w:cs="Arial"/>
          <w:sz w:val="20"/>
          <w:szCs w:val="20"/>
          <w:u w:val="single"/>
          <w:lang w:val="sk-SK"/>
        </w:rPr>
      </w:pPr>
      <w:r w:rsidRPr="00AE517D">
        <w:rPr>
          <w:rFonts w:ascii="Helvetica" w:hAnsi="Helvetica" w:cs="Arial"/>
          <w:sz w:val="20"/>
          <w:szCs w:val="20"/>
          <w:u w:val="single"/>
          <w:lang w:val="sk-SK"/>
        </w:rPr>
        <w:t xml:space="preserve">Letno: </w:t>
      </w:r>
    </w:p>
    <w:p w:rsidR="002F72D4" w:rsidRPr="002F72D4" w:rsidRDefault="002F72D4" w:rsidP="006A048A">
      <w:pPr>
        <w:numPr>
          <w:ilvl w:val="0"/>
          <w:numId w:val="29"/>
        </w:numPr>
        <w:spacing w:line="280" w:lineRule="atLeast"/>
        <w:jc w:val="both"/>
        <w:rPr>
          <w:rFonts w:ascii="Helvetica" w:hAnsi="Helvetica" w:cs="Arial"/>
          <w:sz w:val="20"/>
          <w:szCs w:val="20"/>
          <w:lang w:val="sk-SK"/>
        </w:rPr>
      </w:pPr>
      <w:r w:rsidRPr="002F72D4">
        <w:rPr>
          <w:rFonts w:ascii="Helvetica" w:hAnsi="Helvetica" w:cs="Arial"/>
          <w:sz w:val="20"/>
          <w:szCs w:val="20"/>
          <w:lang w:val="sk-SK"/>
        </w:rPr>
        <w:t>brisanje korit za rože</w:t>
      </w:r>
      <w:r>
        <w:rPr>
          <w:rFonts w:ascii="Helvetica" w:hAnsi="Helvetica" w:cs="Arial"/>
          <w:sz w:val="20"/>
          <w:szCs w:val="20"/>
          <w:lang w:val="sk-SK"/>
        </w:rPr>
        <w:t>,</w:t>
      </w:r>
    </w:p>
    <w:p w:rsidR="002F72D4" w:rsidRPr="00A03832" w:rsidRDefault="002F72D4"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vratnih podbojev in vratnih kril,</w:t>
      </w:r>
    </w:p>
    <w:p w:rsidR="002F72D4" w:rsidRPr="00A03832" w:rsidRDefault="002F72D4"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premazovanje  pisarniškega pohištva s samosvetlečo (antistatično) zaščitno emulzijo,</w:t>
      </w:r>
    </w:p>
    <w:p w:rsidR="002F72D4" w:rsidRPr="007C7FDD" w:rsidRDefault="002F72D4" w:rsidP="0027690F">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radiatorjev.</w:t>
      </w:r>
    </w:p>
    <w:p w:rsidR="0027690F" w:rsidRPr="00050966" w:rsidRDefault="00050966" w:rsidP="006A048A">
      <w:pPr>
        <w:numPr>
          <w:ilvl w:val="0"/>
          <w:numId w:val="31"/>
        </w:numPr>
        <w:spacing w:line="280" w:lineRule="atLeast"/>
        <w:jc w:val="both"/>
        <w:rPr>
          <w:rFonts w:ascii="Helvetica" w:hAnsi="Helvetica" w:cs="Arial"/>
          <w:b/>
          <w:sz w:val="20"/>
          <w:szCs w:val="20"/>
          <w:lang w:val="sk-SK"/>
        </w:rPr>
      </w:pPr>
      <w:r w:rsidRPr="00050966">
        <w:rPr>
          <w:rFonts w:ascii="Helvetica" w:hAnsi="Helvetica" w:cs="Arial"/>
          <w:b/>
          <w:sz w:val="20"/>
          <w:szCs w:val="20"/>
          <w:lang w:val="sk-SK"/>
        </w:rPr>
        <w:lastRenderedPageBreak/>
        <w:t xml:space="preserve">ČIŠČENJE HODNIKOV, STOPNIŠČ, AVL </w:t>
      </w:r>
      <w:r w:rsidRPr="00851567">
        <w:rPr>
          <w:rFonts w:ascii="Helvetica" w:hAnsi="Helvetica" w:cs="Arial"/>
          <w:b/>
          <w:sz w:val="20"/>
          <w:szCs w:val="20"/>
          <w:lang w:val="sk-SK"/>
        </w:rPr>
        <w:t xml:space="preserve">– </w:t>
      </w:r>
      <w:r w:rsidR="00851567">
        <w:rPr>
          <w:rFonts w:ascii="Helvetica" w:hAnsi="Helvetica" w:cs="Arial"/>
          <w:b/>
          <w:sz w:val="20"/>
          <w:szCs w:val="20"/>
          <w:lang w:val="sk-SK"/>
        </w:rPr>
        <w:t xml:space="preserve">950 </w:t>
      </w:r>
      <w:r w:rsidRPr="00851567">
        <w:rPr>
          <w:rFonts w:ascii="Helvetica" w:hAnsi="Helvetica" w:cs="Arial"/>
          <w:b/>
          <w:sz w:val="20"/>
          <w:szCs w:val="20"/>
          <w:lang w:val="sk-SK"/>
        </w:rPr>
        <w:t>m</w:t>
      </w:r>
      <w:r w:rsidRPr="00851567">
        <w:rPr>
          <w:rFonts w:ascii="Helvetica" w:hAnsi="Helvetica" w:cs="Arial"/>
          <w:b/>
          <w:sz w:val="20"/>
          <w:szCs w:val="20"/>
          <w:vertAlign w:val="superscript"/>
          <w:lang w:val="sk-SK"/>
        </w:rPr>
        <w:t>2</w:t>
      </w:r>
      <w:r w:rsidR="0027690F" w:rsidRPr="00050966">
        <w:rPr>
          <w:rFonts w:ascii="Helvetica" w:hAnsi="Helvetica" w:cs="Arial"/>
          <w:b/>
          <w:sz w:val="20"/>
          <w:szCs w:val="20"/>
          <w:lang w:val="sk-SK"/>
        </w:rPr>
        <w:t xml:space="preserve"> </w:t>
      </w:r>
    </w:p>
    <w:p w:rsidR="00050966" w:rsidRDefault="00050966" w:rsidP="0027690F">
      <w:pPr>
        <w:spacing w:line="280" w:lineRule="atLeast"/>
        <w:jc w:val="both"/>
        <w:rPr>
          <w:rFonts w:ascii="Helvetica" w:hAnsi="Helvetica" w:cs="Arial"/>
          <w:sz w:val="20"/>
          <w:szCs w:val="20"/>
          <w:lang w:val="sk-SK"/>
        </w:rPr>
      </w:pPr>
    </w:p>
    <w:p w:rsidR="0027690F" w:rsidRPr="00AE7933" w:rsidRDefault="0027690F" w:rsidP="0027690F">
      <w:pPr>
        <w:spacing w:line="280" w:lineRule="atLeast"/>
        <w:jc w:val="both"/>
        <w:rPr>
          <w:rFonts w:ascii="Helvetica" w:hAnsi="Helvetica" w:cs="Arial"/>
          <w:sz w:val="20"/>
          <w:szCs w:val="20"/>
          <w:u w:val="single"/>
          <w:lang w:val="sk-SK"/>
        </w:rPr>
      </w:pPr>
      <w:r w:rsidRPr="00AE7933">
        <w:rPr>
          <w:rFonts w:ascii="Helvetica" w:hAnsi="Helvetica" w:cs="Arial"/>
          <w:sz w:val="20"/>
          <w:szCs w:val="20"/>
          <w:u w:val="single"/>
          <w:lang w:val="sk-SK"/>
        </w:rPr>
        <w:t>Dnevno:</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pometanje, sesanje, strojno ali ročno mokro čiščenje vseh talnih površin,</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odstranjevanje madežev z vrat in kljuk, stikal in pohištva,</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sesanje vseh talnih površin s tapisoni oz. tekstilnimi oblogami,</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praznjenje košev in iznos odpadkov v zato predvidene kontejnerje,</w:t>
      </w:r>
    </w:p>
    <w:p w:rsidR="00AE7933"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odstranjevanje madežev s steklenih površin na g</w:t>
      </w:r>
      <w:r w:rsidR="00AE7933">
        <w:rPr>
          <w:rFonts w:ascii="Helvetica" w:hAnsi="Helvetica" w:cs="Arial"/>
          <w:sz w:val="20"/>
          <w:szCs w:val="20"/>
          <w:lang w:val="sk-SK"/>
        </w:rPr>
        <w:t>lavnih vhodih in vmesnih vratih</w:t>
      </w:r>
      <w:r w:rsidRPr="00AE7933">
        <w:rPr>
          <w:rFonts w:ascii="Helvetica" w:hAnsi="Helvetica" w:cs="Arial"/>
          <w:sz w:val="20"/>
          <w:szCs w:val="20"/>
          <w:lang w:val="sk-SK"/>
        </w:rPr>
        <w:t xml:space="preserve">. </w:t>
      </w:r>
    </w:p>
    <w:p w:rsidR="007B5A02" w:rsidRDefault="007B5A02" w:rsidP="00AE7933">
      <w:pPr>
        <w:spacing w:line="280" w:lineRule="atLeast"/>
        <w:jc w:val="both"/>
        <w:rPr>
          <w:rFonts w:ascii="Helvetica" w:hAnsi="Helvetica" w:cs="Arial"/>
          <w:sz w:val="20"/>
          <w:szCs w:val="20"/>
          <w:u w:val="single"/>
          <w:lang w:val="sk-SK"/>
        </w:rPr>
      </w:pPr>
    </w:p>
    <w:p w:rsidR="0027690F" w:rsidRPr="00AE7933" w:rsidRDefault="0027690F" w:rsidP="00AE7933">
      <w:pPr>
        <w:spacing w:line="280" w:lineRule="atLeast"/>
        <w:jc w:val="both"/>
        <w:rPr>
          <w:rFonts w:ascii="Helvetica" w:hAnsi="Helvetica" w:cs="Arial"/>
          <w:sz w:val="20"/>
          <w:szCs w:val="20"/>
          <w:u w:val="single"/>
          <w:lang w:val="sk-SK"/>
        </w:rPr>
      </w:pPr>
      <w:r w:rsidRPr="00AE7933">
        <w:rPr>
          <w:rFonts w:ascii="Helvetica" w:hAnsi="Helvetica" w:cs="Arial"/>
          <w:sz w:val="20"/>
          <w:szCs w:val="20"/>
          <w:u w:val="single"/>
          <w:lang w:val="sk-SK"/>
        </w:rPr>
        <w:t>Tedensko:</w:t>
      </w:r>
    </w:p>
    <w:p w:rsidR="006D6143" w:rsidRPr="00A03832" w:rsidRDefault="00AC00D4"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 xml:space="preserve">mokro </w:t>
      </w:r>
      <w:r w:rsidR="006D6143" w:rsidRPr="00A03832">
        <w:rPr>
          <w:rFonts w:ascii="Helvetica" w:hAnsi="Helvetica" w:cs="Arial"/>
          <w:sz w:val="20"/>
          <w:szCs w:val="20"/>
          <w:lang w:val="sk-SK"/>
        </w:rPr>
        <w:t xml:space="preserve">brisanje prahu </w:t>
      </w:r>
      <w:r>
        <w:rPr>
          <w:rFonts w:ascii="Helvetica" w:hAnsi="Helvetica" w:cs="Arial"/>
          <w:sz w:val="20"/>
          <w:szCs w:val="20"/>
          <w:lang w:val="sk-SK"/>
        </w:rPr>
        <w:t>garderobnih omaric</w:t>
      </w:r>
      <w:r w:rsidR="006D6143" w:rsidRPr="00A03832">
        <w:rPr>
          <w:rFonts w:ascii="Helvetica" w:hAnsi="Helvetica" w:cs="Arial"/>
          <w:sz w:val="20"/>
          <w:szCs w:val="20"/>
          <w:lang w:val="sk-SK"/>
        </w:rPr>
        <w:t xml:space="preserve">, </w:t>
      </w:r>
      <w:r>
        <w:rPr>
          <w:rFonts w:ascii="Helvetica" w:hAnsi="Helvetica" w:cs="Arial"/>
          <w:sz w:val="20"/>
          <w:szCs w:val="20"/>
          <w:lang w:val="sk-SK"/>
        </w:rPr>
        <w:t xml:space="preserve">klopi, </w:t>
      </w:r>
      <w:r w:rsidR="006D6143" w:rsidRPr="00A03832">
        <w:rPr>
          <w:rFonts w:ascii="Helvetica" w:hAnsi="Helvetica" w:cs="Arial"/>
          <w:sz w:val="20"/>
          <w:szCs w:val="20"/>
          <w:lang w:val="sk-SK"/>
        </w:rPr>
        <w:t>okenskih polic in zgornjih površin radiatorjev,</w:t>
      </w:r>
    </w:p>
    <w:p w:rsidR="0027690F" w:rsidRPr="00A03832" w:rsidRDefault="00AC00D4"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 xml:space="preserve">mokro brisanje otokov </w:t>
      </w:r>
      <w:r w:rsidR="0027690F" w:rsidRPr="00A03832">
        <w:rPr>
          <w:rFonts w:ascii="Helvetica" w:hAnsi="Helvetica" w:cs="Arial"/>
          <w:sz w:val="20"/>
          <w:szCs w:val="20"/>
          <w:lang w:val="sk-SK"/>
        </w:rPr>
        <w:t>za odpadke,</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in razkuževanje električnih stikal,</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steklenih vhodnih in vmesnih vrat in držal ograje,</w:t>
      </w:r>
    </w:p>
    <w:p w:rsidR="0027690F" w:rsidRPr="00AC00D4" w:rsidRDefault="00AC00D4"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brisanje gasilnih aparatov</w:t>
      </w:r>
      <w:r w:rsidR="0027690F" w:rsidRPr="00AC00D4">
        <w:rPr>
          <w:rFonts w:ascii="Helvetica" w:hAnsi="Helvetica" w:cs="Arial"/>
          <w:sz w:val="20"/>
          <w:szCs w:val="20"/>
          <w:lang w:val="sk-SK"/>
        </w:rPr>
        <w:t>.</w:t>
      </w:r>
    </w:p>
    <w:p w:rsidR="0027690F" w:rsidRPr="00A03832" w:rsidRDefault="0027690F" w:rsidP="0027690F">
      <w:pPr>
        <w:spacing w:line="280" w:lineRule="atLeast"/>
        <w:jc w:val="both"/>
        <w:rPr>
          <w:rFonts w:ascii="Helvetica" w:hAnsi="Helvetica" w:cs="Arial"/>
          <w:sz w:val="20"/>
          <w:szCs w:val="20"/>
          <w:lang w:val="sk-SK"/>
        </w:rPr>
      </w:pPr>
    </w:p>
    <w:p w:rsidR="0027690F" w:rsidRPr="00AE7933" w:rsidRDefault="0027690F" w:rsidP="0027690F">
      <w:pPr>
        <w:spacing w:line="280" w:lineRule="atLeast"/>
        <w:jc w:val="both"/>
        <w:rPr>
          <w:rFonts w:ascii="Helvetica" w:hAnsi="Helvetica" w:cs="Arial"/>
          <w:sz w:val="20"/>
          <w:szCs w:val="20"/>
          <w:u w:val="single"/>
          <w:lang w:val="sk-SK"/>
        </w:rPr>
      </w:pPr>
      <w:r w:rsidRPr="00AE7933">
        <w:rPr>
          <w:rFonts w:ascii="Helvetica" w:hAnsi="Helvetica" w:cs="Arial"/>
          <w:sz w:val="20"/>
          <w:szCs w:val="20"/>
          <w:u w:val="single"/>
          <w:lang w:val="sk-SK"/>
        </w:rPr>
        <w:t>Mesečno:</w:t>
      </w:r>
    </w:p>
    <w:p w:rsidR="007B5A02" w:rsidRDefault="007B5A02" w:rsidP="007B5A02">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 xml:space="preserve">čiščenje podnožja stolov in miz, brisanje okvirjev slik, </w:t>
      </w:r>
    </w:p>
    <w:p w:rsidR="007B5A02" w:rsidRPr="00A03832" w:rsidRDefault="007B5A02" w:rsidP="007B5A02">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vratnih podbojev in vratnih kril,</w:t>
      </w:r>
    </w:p>
    <w:p w:rsidR="007B5A02" w:rsidRPr="00A03832" w:rsidRDefault="007B5A02" w:rsidP="007B5A02">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odstranjevanje pajčevin.</w:t>
      </w:r>
    </w:p>
    <w:p w:rsidR="00DE556F" w:rsidRDefault="00DE556F" w:rsidP="0027690F">
      <w:pPr>
        <w:spacing w:line="280" w:lineRule="atLeast"/>
        <w:jc w:val="both"/>
        <w:rPr>
          <w:rFonts w:ascii="Helvetica" w:hAnsi="Helvetica" w:cs="Arial"/>
          <w:sz w:val="20"/>
          <w:szCs w:val="20"/>
          <w:lang w:val="sk-SK"/>
        </w:rPr>
      </w:pPr>
    </w:p>
    <w:p w:rsidR="00AE7933" w:rsidRPr="00AE517D" w:rsidRDefault="00AE7933" w:rsidP="00AE7933">
      <w:pPr>
        <w:spacing w:line="280" w:lineRule="atLeast"/>
        <w:jc w:val="both"/>
        <w:rPr>
          <w:rFonts w:ascii="Helvetica" w:hAnsi="Helvetica" w:cs="Arial"/>
          <w:sz w:val="20"/>
          <w:szCs w:val="20"/>
          <w:u w:val="single"/>
          <w:lang w:val="sk-SK"/>
        </w:rPr>
      </w:pPr>
      <w:r w:rsidRPr="00AE517D">
        <w:rPr>
          <w:rFonts w:ascii="Helvetica" w:hAnsi="Helvetica" w:cs="Arial"/>
          <w:sz w:val="20"/>
          <w:szCs w:val="20"/>
          <w:u w:val="single"/>
          <w:lang w:val="sk-SK"/>
        </w:rPr>
        <w:t xml:space="preserve">Letno: </w:t>
      </w:r>
    </w:p>
    <w:p w:rsidR="00AC00D4" w:rsidRPr="00A03832" w:rsidRDefault="00AC00D4"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brisanje korit za rože,</w:t>
      </w:r>
    </w:p>
    <w:p w:rsidR="00AC00D4" w:rsidRDefault="00AC00D4"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garderobnih omaric</w:t>
      </w:r>
      <w:r>
        <w:rPr>
          <w:rFonts w:ascii="Helvetica" w:hAnsi="Helvetica" w:cs="Arial"/>
          <w:sz w:val="20"/>
          <w:szCs w:val="20"/>
          <w:lang w:val="sk-SK"/>
        </w:rPr>
        <w:t xml:space="preserve">, </w:t>
      </w:r>
    </w:p>
    <w:p w:rsidR="00AC00D4" w:rsidRPr="00A03832" w:rsidRDefault="00AC00D4"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premazovanje  pisarniškega pohištva s samosvetlečo (antistatično) zaščitno emulzijo,</w:t>
      </w:r>
    </w:p>
    <w:p w:rsidR="00AC00D4" w:rsidRPr="00A03832" w:rsidRDefault="00AC00D4"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radiatorjev,</w:t>
      </w:r>
    </w:p>
    <w:p w:rsidR="00AC00D4" w:rsidRPr="00A03832" w:rsidRDefault="00AC00D4"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pralnih sten.</w:t>
      </w:r>
    </w:p>
    <w:p w:rsidR="00AE7933" w:rsidRPr="00A03832" w:rsidRDefault="00AE7933" w:rsidP="0027690F">
      <w:pPr>
        <w:spacing w:line="280" w:lineRule="atLeast"/>
        <w:jc w:val="both"/>
        <w:rPr>
          <w:rFonts w:ascii="Helvetica" w:hAnsi="Helvetica" w:cs="Arial"/>
          <w:sz w:val="20"/>
          <w:szCs w:val="20"/>
          <w:lang w:val="sk-SK"/>
        </w:rPr>
      </w:pPr>
    </w:p>
    <w:p w:rsidR="0027690F" w:rsidRPr="00F14D0E" w:rsidRDefault="00F14D0E" w:rsidP="006A048A">
      <w:pPr>
        <w:numPr>
          <w:ilvl w:val="0"/>
          <w:numId w:val="31"/>
        </w:numPr>
        <w:spacing w:line="280" w:lineRule="atLeast"/>
        <w:jc w:val="both"/>
        <w:rPr>
          <w:rFonts w:ascii="Helvetica" w:hAnsi="Helvetica" w:cs="Arial"/>
          <w:b/>
          <w:sz w:val="20"/>
          <w:szCs w:val="20"/>
          <w:lang w:val="sk-SK"/>
        </w:rPr>
      </w:pPr>
      <w:r w:rsidRPr="00F14D0E">
        <w:rPr>
          <w:rFonts w:ascii="Helvetica" w:hAnsi="Helvetica" w:cs="Arial"/>
          <w:b/>
          <w:sz w:val="20"/>
          <w:szCs w:val="20"/>
          <w:lang w:val="sk-SK"/>
        </w:rPr>
        <w:t xml:space="preserve">ČIŠČENJE TELOVADNICE – </w:t>
      </w:r>
      <w:r w:rsidR="00851567">
        <w:rPr>
          <w:rFonts w:ascii="Helvetica" w:hAnsi="Helvetica" w:cs="Arial"/>
          <w:b/>
          <w:sz w:val="20"/>
          <w:szCs w:val="20"/>
          <w:lang w:val="sk-SK"/>
        </w:rPr>
        <w:t xml:space="preserve">343 </w:t>
      </w:r>
      <w:r w:rsidRPr="00851567">
        <w:rPr>
          <w:rFonts w:ascii="Helvetica" w:hAnsi="Helvetica" w:cs="Arial"/>
          <w:b/>
          <w:sz w:val="20"/>
          <w:szCs w:val="20"/>
          <w:lang w:val="sk-SK"/>
        </w:rPr>
        <w:t>m</w:t>
      </w:r>
      <w:r w:rsidRPr="00851567">
        <w:rPr>
          <w:rFonts w:ascii="Helvetica" w:hAnsi="Helvetica" w:cs="Arial"/>
          <w:b/>
          <w:sz w:val="20"/>
          <w:szCs w:val="20"/>
          <w:vertAlign w:val="superscript"/>
          <w:lang w:val="sk-SK"/>
        </w:rPr>
        <w:t>2</w:t>
      </w:r>
      <w:r w:rsidR="0027690F" w:rsidRPr="00F14D0E">
        <w:rPr>
          <w:rFonts w:ascii="Helvetica" w:hAnsi="Helvetica" w:cs="Arial"/>
          <w:b/>
          <w:sz w:val="20"/>
          <w:szCs w:val="20"/>
          <w:lang w:val="sk-SK"/>
        </w:rPr>
        <w:t xml:space="preserve"> </w:t>
      </w:r>
    </w:p>
    <w:p w:rsidR="00F14D0E" w:rsidRDefault="00F14D0E" w:rsidP="0027690F">
      <w:pPr>
        <w:spacing w:line="280" w:lineRule="atLeast"/>
        <w:jc w:val="both"/>
        <w:rPr>
          <w:rFonts w:ascii="Helvetica" w:hAnsi="Helvetica" w:cs="Arial"/>
          <w:sz w:val="20"/>
          <w:szCs w:val="20"/>
          <w:lang w:val="sk-SK"/>
        </w:rPr>
      </w:pPr>
    </w:p>
    <w:p w:rsidR="0027690F" w:rsidRPr="00AC00D4" w:rsidRDefault="0027690F" w:rsidP="0027690F">
      <w:pPr>
        <w:spacing w:line="280" w:lineRule="atLeast"/>
        <w:jc w:val="both"/>
        <w:rPr>
          <w:rFonts w:ascii="Helvetica" w:hAnsi="Helvetica" w:cs="Arial"/>
          <w:sz w:val="20"/>
          <w:szCs w:val="20"/>
          <w:u w:val="single"/>
          <w:lang w:val="sk-SK"/>
        </w:rPr>
      </w:pPr>
      <w:r w:rsidRPr="00AC00D4">
        <w:rPr>
          <w:rFonts w:ascii="Helvetica" w:hAnsi="Helvetica" w:cs="Arial"/>
          <w:sz w:val="20"/>
          <w:szCs w:val="20"/>
          <w:u w:val="single"/>
          <w:lang w:val="sk-SK"/>
        </w:rPr>
        <w:t>Dnevno:</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 xml:space="preserve">pometanje, sesanje, strojno ali ročno mokro čiščenje vseh talnih površin, </w:t>
      </w:r>
      <w:r w:rsidR="00AC00D4">
        <w:rPr>
          <w:rFonts w:ascii="Helvetica" w:hAnsi="Helvetica" w:cs="Arial"/>
          <w:sz w:val="20"/>
          <w:szCs w:val="20"/>
          <w:lang w:val="sk-SK"/>
        </w:rPr>
        <w:t xml:space="preserve">strojno čiščenje velike telovadnice, </w:t>
      </w:r>
    </w:p>
    <w:p w:rsidR="0027690F" w:rsidRPr="00A03832" w:rsidRDefault="00AC00D4"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mokro brisanje prahu</w:t>
      </w:r>
      <w:r w:rsidR="0027690F" w:rsidRPr="00A03832">
        <w:rPr>
          <w:rFonts w:ascii="Helvetica" w:hAnsi="Helvetica" w:cs="Arial"/>
          <w:sz w:val="20"/>
          <w:szCs w:val="20"/>
          <w:lang w:val="sk-SK"/>
        </w:rPr>
        <w:t xml:space="preserve"> telovadnih klopi, oro</w:t>
      </w:r>
      <w:r>
        <w:rPr>
          <w:rFonts w:ascii="Helvetica" w:hAnsi="Helvetica" w:cs="Arial"/>
          <w:sz w:val="20"/>
          <w:szCs w:val="20"/>
          <w:lang w:val="sk-SK"/>
        </w:rPr>
        <w:t>dja in naprav v dnevni uporabi</w:t>
      </w:r>
      <w:r w:rsidR="0027690F" w:rsidRPr="00A03832">
        <w:rPr>
          <w:rFonts w:ascii="Helvetica" w:hAnsi="Helvetica" w:cs="Arial"/>
          <w:sz w:val="20"/>
          <w:szCs w:val="20"/>
          <w:lang w:val="sk-SK"/>
        </w:rPr>
        <w:t>,</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odstranjevanje madežev z vrat in kljuk, stikal in pohištva,</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praznjenje košev in iznos odpadkov v zato predvidene kontejnerje,</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odstranjevan</w:t>
      </w:r>
      <w:r w:rsidR="00C0136A">
        <w:rPr>
          <w:rFonts w:ascii="Helvetica" w:hAnsi="Helvetica" w:cs="Arial"/>
          <w:sz w:val="20"/>
          <w:szCs w:val="20"/>
          <w:lang w:val="sk-SK"/>
        </w:rPr>
        <w:t>je madežev s steklenih površin.</w:t>
      </w:r>
    </w:p>
    <w:p w:rsidR="0027690F" w:rsidRPr="00A03832" w:rsidRDefault="0027690F" w:rsidP="0027690F">
      <w:pPr>
        <w:spacing w:line="280" w:lineRule="atLeast"/>
        <w:jc w:val="both"/>
        <w:rPr>
          <w:rFonts w:ascii="Helvetica" w:hAnsi="Helvetica" w:cs="Arial"/>
          <w:sz w:val="20"/>
          <w:szCs w:val="20"/>
          <w:lang w:val="sk-SK"/>
        </w:rPr>
      </w:pPr>
    </w:p>
    <w:p w:rsidR="0027690F" w:rsidRPr="00AC00D4" w:rsidRDefault="0027690F" w:rsidP="0027690F">
      <w:pPr>
        <w:spacing w:line="280" w:lineRule="atLeast"/>
        <w:jc w:val="both"/>
        <w:rPr>
          <w:rFonts w:ascii="Helvetica" w:hAnsi="Helvetica" w:cs="Arial"/>
          <w:sz w:val="20"/>
          <w:szCs w:val="20"/>
          <w:u w:val="single"/>
          <w:lang w:val="sk-SK"/>
        </w:rPr>
      </w:pPr>
      <w:r w:rsidRPr="00AC00D4">
        <w:rPr>
          <w:rFonts w:ascii="Helvetica" w:hAnsi="Helvetica" w:cs="Arial"/>
          <w:sz w:val="20"/>
          <w:szCs w:val="20"/>
          <w:u w:val="single"/>
          <w:lang w:val="sk-SK"/>
        </w:rPr>
        <w:t>Tedensko:</w:t>
      </w:r>
    </w:p>
    <w:p w:rsidR="0027690F" w:rsidRPr="00A03832" w:rsidRDefault="001518C5"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mokro brisanje otokov</w:t>
      </w:r>
      <w:r w:rsidR="0027690F" w:rsidRPr="00A03832">
        <w:rPr>
          <w:rFonts w:ascii="Helvetica" w:hAnsi="Helvetica" w:cs="Arial"/>
          <w:sz w:val="20"/>
          <w:szCs w:val="20"/>
          <w:lang w:val="sk-SK"/>
        </w:rPr>
        <w:t xml:space="preserve"> za odpadke,</w:t>
      </w:r>
    </w:p>
    <w:p w:rsidR="0027690F" w:rsidRPr="008C5711"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in razkuževanje električnih sti</w:t>
      </w:r>
      <w:r w:rsidR="008C5711">
        <w:rPr>
          <w:rFonts w:ascii="Helvetica" w:hAnsi="Helvetica" w:cs="Arial"/>
          <w:sz w:val="20"/>
          <w:szCs w:val="20"/>
          <w:lang w:val="sk-SK"/>
        </w:rPr>
        <w:t>kal</w:t>
      </w:r>
      <w:r w:rsidRPr="008C5711">
        <w:rPr>
          <w:rFonts w:ascii="Helvetica" w:hAnsi="Helvetica" w:cs="Arial"/>
          <w:sz w:val="20"/>
          <w:szCs w:val="20"/>
          <w:lang w:val="sk-SK"/>
        </w:rPr>
        <w:t>.</w:t>
      </w:r>
    </w:p>
    <w:p w:rsidR="009A7041" w:rsidRPr="00A03832" w:rsidRDefault="009A7041" w:rsidP="0027690F">
      <w:pPr>
        <w:spacing w:line="280" w:lineRule="atLeast"/>
        <w:jc w:val="both"/>
        <w:rPr>
          <w:rFonts w:ascii="Helvetica" w:hAnsi="Helvetica" w:cs="Arial"/>
          <w:sz w:val="20"/>
          <w:szCs w:val="20"/>
          <w:lang w:val="sk-SK"/>
        </w:rPr>
      </w:pPr>
    </w:p>
    <w:p w:rsidR="0027690F" w:rsidRPr="00AC00D4" w:rsidRDefault="0027690F" w:rsidP="0027690F">
      <w:pPr>
        <w:spacing w:line="280" w:lineRule="atLeast"/>
        <w:jc w:val="both"/>
        <w:rPr>
          <w:rFonts w:ascii="Helvetica" w:hAnsi="Helvetica" w:cs="Arial"/>
          <w:sz w:val="20"/>
          <w:szCs w:val="20"/>
          <w:u w:val="single"/>
          <w:lang w:val="sk-SK"/>
        </w:rPr>
      </w:pPr>
      <w:r w:rsidRPr="00AC00D4">
        <w:rPr>
          <w:rFonts w:ascii="Helvetica" w:hAnsi="Helvetica" w:cs="Arial"/>
          <w:sz w:val="20"/>
          <w:szCs w:val="20"/>
          <w:u w:val="single"/>
          <w:lang w:val="sk-SK"/>
        </w:rPr>
        <w:t>Mesečno:</w:t>
      </w:r>
    </w:p>
    <w:p w:rsidR="00AC00D4" w:rsidRPr="00A03832" w:rsidRDefault="00AC00D4"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odstranjevanje pajčevine,</w:t>
      </w:r>
    </w:p>
    <w:p w:rsidR="00AC00D4" w:rsidRDefault="00AC00D4"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 xml:space="preserve">mokro brisanje okenskih polic, </w:t>
      </w:r>
    </w:p>
    <w:p w:rsidR="007B5A02" w:rsidRPr="00A03832" w:rsidRDefault="007B5A02" w:rsidP="007B5A02">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vratnih podbojev in vratnih kril,</w:t>
      </w:r>
    </w:p>
    <w:p w:rsidR="0027690F" w:rsidRPr="00A03832" w:rsidRDefault="0027690F"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prostora za shranjevanje telovadnega orodja, omar z</w:t>
      </w:r>
      <w:r w:rsidR="008C5711">
        <w:rPr>
          <w:rFonts w:ascii="Helvetica" w:hAnsi="Helvetica" w:cs="Arial"/>
          <w:sz w:val="20"/>
          <w:szCs w:val="20"/>
          <w:lang w:val="sk-SK"/>
        </w:rPr>
        <w:t xml:space="preserve">a shranjevanje drobnega orodja </w:t>
      </w:r>
      <w:r w:rsidRPr="00A03832">
        <w:rPr>
          <w:rFonts w:ascii="Helvetica" w:hAnsi="Helvetica" w:cs="Arial"/>
          <w:sz w:val="20"/>
          <w:szCs w:val="20"/>
          <w:lang w:val="sk-SK"/>
        </w:rPr>
        <w:t>in blazin.</w:t>
      </w:r>
    </w:p>
    <w:p w:rsidR="0027690F" w:rsidRDefault="0027690F" w:rsidP="0027690F">
      <w:pPr>
        <w:spacing w:line="280" w:lineRule="atLeast"/>
        <w:jc w:val="both"/>
        <w:rPr>
          <w:rFonts w:ascii="Helvetica" w:hAnsi="Helvetica" w:cs="Arial"/>
          <w:sz w:val="20"/>
          <w:szCs w:val="20"/>
          <w:lang w:val="sk-SK"/>
        </w:rPr>
      </w:pPr>
    </w:p>
    <w:p w:rsidR="00AC00D4" w:rsidRPr="00AE517D" w:rsidRDefault="00AC00D4" w:rsidP="00AC00D4">
      <w:pPr>
        <w:spacing w:line="280" w:lineRule="atLeast"/>
        <w:jc w:val="both"/>
        <w:rPr>
          <w:rFonts w:ascii="Helvetica" w:hAnsi="Helvetica" w:cs="Arial"/>
          <w:sz w:val="20"/>
          <w:szCs w:val="20"/>
          <w:u w:val="single"/>
          <w:lang w:val="sk-SK"/>
        </w:rPr>
      </w:pPr>
      <w:r w:rsidRPr="00AE517D">
        <w:rPr>
          <w:rFonts w:ascii="Helvetica" w:hAnsi="Helvetica" w:cs="Arial"/>
          <w:sz w:val="20"/>
          <w:szCs w:val="20"/>
          <w:u w:val="single"/>
          <w:lang w:val="sk-SK"/>
        </w:rPr>
        <w:lastRenderedPageBreak/>
        <w:t xml:space="preserve">Letno: </w:t>
      </w:r>
    </w:p>
    <w:p w:rsidR="00AC00D4" w:rsidRPr="00A03832" w:rsidRDefault="00AC00D4" w:rsidP="006A048A">
      <w:pPr>
        <w:numPr>
          <w:ilvl w:val="0"/>
          <w:numId w:val="29"/>
        </w:numPr>
        <w:spacing w:line="280" w:lineRule="atLeast"/>
        <w:jc w:val="both"/>
        <w:rPr>
          <w:rFonts w:ascii="Helvetica" w:hAnsi="Helvetica" w:cs="Arial"/>
          <w:sz w:val="20"/>
          <w:szCs w:val="20"/>
          <w:lang w:val="sk-SK"/>
        </w:rPr>
      </w:pPr>
      <w:r w:rsidRPr="00A03832">
        <w:rPr>
          <w:rFonts w:ascii="Helvetica" w:hAnsi="Helvetica" w:cs="Arial"/>
          <w:sz w:val="20"/>
          <w:szCs w:val="20"/>
          <w:lang w:val="sk-SK"/>
        </w:rPr>
        <w:t>čiščenje radiatorjev,</w:t>
      </w:r>
    </w:p>
    <w:p w:rsidR="00AC00D4" w:rsidRDefault="008C5711"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premazovanje</w:t>
      </w:r>
      <w:r w:rsidRPr="00A03832">
        <w:rPr>
          <w:rFonts w:ascii="Helvetica" w:hAnsi="Helvetica" w:cs="Arial"/>
          <w:sz w:val="20"/>
          <w:szCs w:val="20"/>
          <w:lang w:val="sk-SK"/>
        </w:rPr>
        <w:t xml:space="preserve"> pisarniškega pohištva s samosvetlečo (</w:t>
      </w:r>
      <w:r>
        <w:rPr>
          <w:rFonts w:ascii="Helvetica" w:hAnsi="Helvetica" w:cs="Arial"/>
          <w:sz w:val="20"/>
          <w:szCs w:val="20"/>
          <w:lang w:val="sk-SK"/>
        </w:rPr>
        <w:t>antistatično) zaščitno emulzijo.</w:t>
      </w:r>
    </w:p>
    <w:p w:rsidR="007B5A02" w:rsidRPr="00A03832" w:rsidRDefault="007B5A02" w:rsidP="0027690F">
      <w:pPr>
        <w:spacing w:line="280" w:lineRule="atLeast"/>
        <w:jc w:val="both"/>
        <w:rPr>
          <w:rFonts w:ascii="Helvetica" w:hAnsi="Helvetica" w:cs="Arial"/>
          <w:sz w:val="20"/>
          <w:szCs w:val="20"/>
          <w:lang w:val="sk-SK"/>
        </w:rPr>
      </w:pPr>
    </w:p>
    <w:p w:rsidR="0027690F" w:rsidRDefault="0027690F" w:rsidP="006A048A">
      <w:pPr>
        <w:numPr>
          <w:ilvl w:val="0"/>
          <w:numId w:val="31"/>
        </w:numPr>
        <w:spacing w:line="280" w:lineRule="atLeast"/>
        <w:jc w:val="both"/>
        <w:rPr>
          <w:rFonts w:ascii="Helvetica" w:hAnsi="Helvetica" w:cs="Arial"/>
          <w:b/>
          <w:sz w:val="20"/>
          <w:szCs w:val="20"/>
          <w:lang w:val="sk-SK"/>
        </w:rPr>
      </w:pPr>
      <w:r w:rsidRPr="00C0136A">
        <w:rPr>
          <w:rFonts w:ascii="Helvetica" w:hAnsi="Helvetica" w:cs="Arial"/>
          <w:b/>
          <w:sz w:val="20"/>
          <w:szCs w:val="20"/>
          <w:lang w:val="sk-SK"/>
        </w:rPr>
        <w:t>PERIODIČNA DELA</w:t>
      </w:r>
    </w:p>
    <w:p w:rsidR="00C0136A" w:rsidRPr="00C0136A" w:rsidRDefault="00C0136A" w:rsidP="00C0136A">
      <w:pPr>
        <w:spacing w:line="280" w:lineRule="atLeast"/>
        <w:ind w:left="720"/>
        <w:jc w:val="both"/>
        <w:rPr>
          <w:rFonts w:ascii="Helvetica" w:hAnsi="Helvetica" w:cs="Arial"/>
          <w:b/>
          <w:sz w:val="20"/>
          <w:szCs w:val="20"/>
          <w:lang w:val="sk-SK"/>
        </w:rPr>
      </w:pPr>
    </w:p>
    <w:p w:rsidR="0027690F" w:rsidRPr="00A7688E" w:rsidRDefault="0027690F" w:rsidP="0027690F">
      <w:pPr>
        <w:spacing w:line="280" w:lineRule="atLeast"/>
        <w:jc w:val="both"/>
        <w:rPr>
          <w:rFonts w:ascii="Helvetica" w:hAnsi="Helvetica" w:cs="Arial"/>
          <w:sz w:val="20"/>
          <w:szCs w:val="20"/>
          <w:u w:val="single"/>
          <w:lang w:val="sk-SK"/>
        </w:rPr>
      </w:pPr>
      <w:r w:rsidRPr="00A7688E">
        <w:rPr>
          <w:rFonts w:ascii="Helvetica" w:hAnsi="Helvetica" w:cs="Arial"/>
          <w:sz w:val="20"/>
          <w:szCs w:val="20"/>
          <w:u w:val="single"/>
          <w:lang w:val="sk-SK"/>
        </w:rPr>
        <w:t>Letno:</w:t>
      </w:r>
    </w:p>
    <w:p w:rsidR="0027690F" w:rsidRPr="00A03832" w:rsidRDefault="00A7688E"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1</w:t>
      </w:r>
      <w:r w:rsidR="0027690F" w:rsidRPr="00A03832">
        <w:rPr>
          <w:rFonts w:ascii="Helvetica" w:hAnsi="Helvetica" w:cs="Arial"/>
          <w:sz w:val="20"/>
          <w:szCs w:val="20"/>
          <w:lang w:val="sk-SK"/>
        </w:rPr>
        <w:t xml:space="preserve"> x letno strojno ribanje in z</w:t>
      </w:r>
      <w:r w:rsidR="00721493">
        <w:rPr>
          <w:rFonts w:ascii="Helvetica" w:hAnsi="Helvetica" w:cs="Arial"/>
          <w:sz w:val="20"/>
          <w:szCs w:val="20"/>
          <w:lang w:val="sk-SK"/>
        </w:rPr>
        <w:t>aščita kamnitih talnih površin</w:t>
      </w:r>
      <w:r>
        <w:rPr>
          <w:rFonts w:ascii="Helvetica" w:hAnsi="Helvetica" w:cs="Arial"/>
          <w:sz w:val="20"/>
          <w:szCs w:val="20"/>
          <w:lang w:val="sk-SK"/>
        </w:rPr>
        <w:t>,</w:t>
      </w:r>
    </w:p>
    <w:p w:rsidR="0027690F" w:rsidRPr="00A03832" w:rsidRDefault="00A7688E"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1</w:t>
      </w:r>
      <w:r w:rsidR="0027690F" w:rsidRPr="00A03832">
        <w:rPr>
          <w:rFonts w:ascii="Helvetica" w:hAnsi="Helvetica" w:cs="Arial"/>
          <w:sz w:val="20"/>
          <w:szCs w:val="20"/>
          <w:lang w:val="sk-SK"/>
        </w:rPr>
        <w:t xml:space="preserve"> x letno generalno čiščenje vse šolske povr</w:t>
      </w:r>
      <w:r w:rsidR="00721493">
        <w:rPr>
          <w:rFonts w:ascii="Helvetica" w:hAnsi="Helvetica" w:cs="Arial"/>
          <w:sz w:val="20"/>
          <w:szCs w:val="20"/>
          <w:lang w:val="sk-SK"/>
        </w:rPr>
        <w:t xml:space="preserve">šine: tla, luči, </w:t>
      </w:r>
    </w:p>
    <w:p w:rsidR="0027690F" w:rsidRPr="00A03832" w:rsidRDefault="00A7688E"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1</w:t>
      </w:r>
      <w:r w:rsidR="0027690F" w:rsidRPr="00A03832">
        <w:rPr>
          <w:rFonts w:ascii="Helvetica" w:hAnsi="Helvetica" w:cs="Arial"/>
          <w:sz w:val="20"/>
          <w:szCs w:val="20"/>
          <w:lang w:val="sk-SK"/>
        </w:rPr>
        <w:t xml:space="preserve">x letno </w:t>
      </w:r>
      <w:r w:rsidR="0027690F" w:rsidRPr="00A03832">
        <w:rPr>
          <w:rFonts w:ascii="Helvetica" w:hAnsi="Helvetica" w:cs="Arial"/>
          <w:sz w:val="20"/>
          <w:szCs w:val="20"/>
        </w:rPr>
        <w:t>čiščenje</w:t>
      </w:r>
      <w:r w:rsidR="0027690F" w:rsidRPr="00A03832">
        <w:rPr>
          <w:rFonts w:ascii="Helvetica" w:hAnsi="Helvetica" w:cs="Arial"/>
          <w:sz w:val="20"/>
          <w:szCs w:val="20"/>
          <w:lang w:val="sk-SK"/>
        </w:rPr>
        <w:t xml:space="preserve"> okenskih stekel, vključno z okenskim</w:t>
      </w:r>
      <w:r w:rsidR="00721493">
        <w:rPr>
          <w:rFonts w:ascii="Helvetica" w:hAnsi="Helvetica" w:cs="Arial"/>
          <w:sz w:val="20"/>
          <w:szCs w:val="20"/>
          <w:lang w:val="sk-SK"/>
        </w:rPr>
        <w:t>i okvirji in okenskimi policami – 391 m</w:t>
      </w:r>
      <w:r w:rsidR="00721493">
        <w:rPr>
          <w:rFonts w:ascii="Helvetica" w:hAnsi="Helvetica" w:cs="Arial"/>
          <w:sz w:val="20"/>
          <w:szCs w:val="20"/>
          <w:vertAlign w:val="superscript"/>
          <w:lang w:val="sk-SK"/>
        </w:rPr>
        <w:t>2</w:t>
      </w:r>
    </w:p>
    <w:p w:rsidR="0027690F" w:rsidRPr="00A03832" w:rsidRDefault="00A7688E" w:rsidP="006A048A">
      <w:pPr>
        <w:numPr>
          <w:ilvl w:val="0"/>
          <w:numId w:val="29"/>
        </w:numPr>
        <w:spacing w:line="280" w:lineRule="atLeast"/>
        <w:jc w:val="both"/>
        <w:rPr>
          <w:rFonts w:ascii="Helvetica" w:hAnsi="Helvetica" w:cs="Arial"/>
          <w:sz w:val="20"/>
          <w:szCs w:val="20"/>
          <w:lang w:val="sk-SK"/>
        </w:rPr>
      </w:pPr>
      <w:r>
        <w:rPr>
          <w:rFonts w:ascii="Helvetica" w:hAnsi="Helvetica" w:cs="Arial"/>
          <w:sz w:val="20"/>
          <w:szCs w:val="20"/>
          <w:lang w:val="sk-SK"/>
        </w:rPr>
        <w:t>1</w:t>
      </w:r>
      <w:r w:rsidR="0027690F" w:rsidRPr="00A03832">
        <w:rPr>
          <w:rFonts w:ascii="Helvetica" w:hAnsi="Helvetica" w:cs="Arial"/>
          <w:sz w:val="20"/>
          <w:szCs w:val="20"/>
          <w:lang w:val="sk-SK"/>
        </w:rPr>
        <w:t>x le</w:t>
      </w:r>
      <w:r>
        <w:rPr>
          <w:rFonts w:ascii="Helvetica" w:hAnsi="Helvetica" w:cs="Arial"/>
          <w:sz w:val="20"/>
          <w:szCs w:val="20"/>
          <w:lang w:val="sk-SK"/>
        </w:rPr>
        <w:t>tno čiščenje oblog</w:t>
      </w:r>
      <w:r w:rsidR="00721493">
        <w:rPr>
          <w:rFonts w:ascii="Helvetica" w:hAnsi="Helvetica" w:cs="Arial"/>
          <w:sz w:val="20"/>
          <w:szCs w:val="20"/>
          <w:lang w:val="sk-SK"/>
        </w:rPr>
        <w:t xml:space="preserve"> v telovadnici – 280 m</w:t>
      </w:r>
      <w:r w:rsidR="00721493">
        <w:rPr>
          <w:rFonts w:ascii="Helvetica" w:hAnsi="Helvetica" w:cs="Arial"/>
          <w:sz w:val="20"/>
          <w:szCs w:val="20"/>
          <w:vertAlign w:val="superscript"/>
          <w:lang w:val="sk-SK"/>
        </w:rPr>
        <w:t>2</w:t>
      </w:r>
    </w:p>
    <w:p w:rsidR="0027690F" w:rsidRPr="00A03832" w:rsidRDefault="0027690F" w:rsidP="0027690F">
      <w:pPr>
        <w:spacing w:line="280" w:lineRule="atLeast"/>
        <w:jc w:val="both"/>
        <w:rPr>
          <w:rFonts w:ascii="Helvetica" w:hAnsi="Helvetica" w:cs="Arial"/>
          <w:sz w:val="20"/>
          <w:szCs w:val="20"/>
          <w:lang w:val="sk-SK"/>
        </w:rPr>
      </w:pPr>
    </w:p>
    <w:p w:rsidR="0027690F" w:rsidRPr="00B70CAD" w:rsidRDefault="0027690F" w:rsidP="006A048A">
      <w:pPr>
        <w:numPr>
          <w:ilvl w:val="0"/>
          <w:numId w:val="31"/>
        </w:numPr>
        <w:spacing w:line="280" w:lineRule="atLeast"/>
        <w:jc w:val="both"/>
        <w:rPr>
          <w:rFonts w:ascii="Helvetica" w:hAnsi="Helvetica" w:cs="Arial"/>
          <w:b/>
          <w:sz w:val="20"/>
          <w:szCs w:val="20"/>
          <w:lang w:val="sk-SK"/>
        </w:rPr>
      </w:pPr>
      <w:r w:rsidRPr="00B70CAD">
        <w:rPr>
          <w:rFonts w:ascii="Helvetica" w:hAnsi="Helvetica" w:cs="Arial"/>
          <w:b/>
          <w:sz w:val="20"/>
          <w:szCs w:val="20"/>
          <w:lang w:val="sk-SK"/>
        </w:rPr>
        <w:t>UREJANJE OKOLICE</w:t>
      </w:r>
      <w:r w:rsidR="00721493" w:rsidRPr="00B70CAD">
        <w:rPr>
          <w:rFonts w:ascii="Helvetica" w:hAnsi="Helvetica" w:cs="Arial"/>
          <w:b/>
          <w:sz w:val="20"/>
          <w:szCs w:val="20"/>
          <w:lang w:val="sk-SK"/>
        </w:rPr>
        <w:t xml:space="preserve"> – 854 m</w:t>
      </w:r>
      <w:r w:rsidR="00721493" w:rsidRPr="00B70CAD">
        <w:rPr>
          <w:rFonts w:ascii="Helvetica" w:hAnsi="Helvetica" w:cs="Arial"/>
          <w:b/>
          <w:sz w:val="20"/>
          <w:szCs w:val="20"/>
          <w:vertAlign w:val="superscript"/>
          <w:lang w:val="sk-SK"/>
        </w:rPr>
        <w:t>2</w:t>
      </w:r>
    </w:p>
    <w:p w:rsidR="00A7688E" w:rsidRPr="00B70CAD" w:rsidRDefault="00A7688E" w:rsidP="0027690F">
      <w:pPr>
        <w:spacing w:line="280" w:lineRule="atLeast"/>
        <w:jc w:val="both"/>
        <w:rPr>
          <w:rFonts w:ascii="Helvetica" w:hAnsi="Helvetica" w:cs="Arial"/>
          <w:sz w:val="20"/>
          <w:szCs w:val="20"/>
          <w:lang w:val="sk-SK"/>
        </w:rPr>
      </w:pPr>
    </w:p>
    <w:p w:rsidR="0027690F" w:rsidRPr="00B70CAD" w:rsidRDefault="0027690F" w:rsidP="0027690F">
      <w:pPr>
        <w:spacing w:line="280" w:lineRule="atLeast"/>
        <w:jc w:val="both"/>
        <w:rPr>
          <w:rFonts w:ascii="Helvetica" w:hAnsi="Helvetica" w:cs="Arial"/>
          <w:sz w:val="20"/>
          <w:szCs w:val="20"/>
          <w:u w:val="single"/>
          <w:lang w:val="sk-SK"/>
        </w:rPr>
      </w:pPr>
      <w:r w:rsidRPr="00B70CAD">
        <w:rPr>
          <w:rFonts w:ascii="Helvetica" w:hAnsi="Helvetica" w:cs="Arial"/>
          <w:sz w:val="20"/>
          <w:szCs w:val="20"/>
          <w:u w:val="single"/>
          <w:lang w:val="sk-SK"/>
        </w:rPr>
        <w:t>Dnevno:</w:t>
      </w:r>
    </w:p>
    <w:p w:rsidR="0027690F" w:rsidRPr="00B70CAD" w:rsidRDefault="0027690F" w:rsidP="006A048A">
      <w:pPr>
        <w:numPr>
          <w:ilvl w:val="0"/>
          <w:numId w:val="29"/>
        </w:numPr>
        <w:spacing w:line="280" w:lineRule="atLeast"/>
        <w:jc w:val="both"/>
        <w:rPr>
          <w:rFonts w:ascii="Helvetica" w:hAnsi="Helvetica" w:cs="Arial"/>
          <w:sz w:val="20"/>
          <w:szCs w:val="20"/>
          <w:lang w:val="sk-SK"/>
        </w:rPr>
      </w:pPr>
      <w:r w:rsidRPr="00B70CAD">
        <w:rPr>
          <w:rFonts w:ascii="Helvetica" w:hAnsi="Helvetica" w:cs="Arial"/>
          <w:sz w:val="20"/>
          <w:szCs w:val="20"/>
          <w:lang w:val="sk-SK"/>
        </w:rPr>
        <w:t>pobiranje kosovnih odpadkov,</w:t>
      </w:r>
    </w:p>
    <w:p w:rsidR="0027690F" w:rsidRPr="00B70CAD" w:rsidRDefault="0027690F" w:rsidP="006A048A">
      <w:pPr>
        <w:numPr>
          <w:ilvl w:val="0"/>
          <w:numId w:val="29"/>
        </w:numPr>
        <w:spacing w:line="280" w:lineRule="atLeast"/>
        <w:jc w:val="both"/>
        <w:rPr>
          <w:rFonts w:ascii="Helvetica" w:hAnsi="Helvetica" w:cs="Arial"/>
          <w:sz w:val="20"/>
          <w:szCs w:val="20"/>
          <w:lang w:val="sk-SK"/>
        </w:rPr>
      </w:pPr>
      <w:r w:rsidRPr="00B70CAD">
        <w:rPr>
          <w:rFonts w:ascii="Helvetica" w:hAnsi="Helvetica" w:cs="Arial"/>
          <w:sz w:val="20"/>
          <w:szCs w:val="20"/>
          <w:lang w:val="sk-SK"/>
        </w:rPr>
        <w:t>praznjenje košev in iznos odpadkov v zato predvidene kontejnerje,</w:t>
      </w:r>
    </w:p>
    <w:p w:rsidR="0027690F" w:rsidRPr="00B70CAD" w:rsidRDefault="0027690F" w:rsidP="006A048A">
      <w:pPr>
        <w:numPr>
          <w:ilvl w:val="0"/>
          <w:numId w:val="29"/>
        </w:numPr>
        <w:spacing w:line="280" w:lineRule="atLeast"/>
        <w:jc w:val="both"/>
        <w:rPr>
          <w:rFonts w:ascii="Helvetica" w:hAnsi="Helvetica" w:cs="Arial"/>
          <w:sz w:val="20"/>
          <w:szCs w:val="20"/>
          <w:lang w:val="sk-SK"/>
        </w:rPr>
      </w:pPr>
      <w:r w:rsidRPr="00B70CAD">
        <w:rPr>
          <w:rFonts w:ascii="Helvetica" w:hAnsi="Helvetica" w:cs="Arial"/>
          <w:sz w:val="20"/>
          <w:szCs w:val="20"/>
          <w:lang w:val="sk-SK"/>
        </w:rPr>
        <w:t>pometanje dvorišča pred šolo in notranjega dvorišča s pripadajočo tribuno.</w:t>
      </w:r>
    </w:p>
    <w:p w:rsidR="0027690F" w:rsidRPr="00A03832" w:rsidRDefault="0027690F" w:rsidP="0027690F">
      <w:pPr>
        <w:spacing w:line="280" w:lineRule="atLeast"/>
        <w:jc w:val="both"/>
        <w:rPr>
          <w:rFonts w:ascii="Helvetica" w:hAnsi="Helvetica" w:cs="Arial"/>
          <w:sz w:val="20"/>
          <w:szCs w:val="20"/>
          <w:lang w:val="sk-SK"/>
        </w:rPr>
      </w:pPr>
    </w:p>
    <w:p w:rsidR="0027690F" w:rsidRDefault="0027690F" w:rsidP="0027690F">
      <w:pPr>
        <w:spacing w:line="280" w:lineRule="atLeast"/>
        <w:jc w:val="both"/>
        <w:rPr>
          <w:rFonts w:ascii="Helvetica" w:hAnsi="Helvetica" w:cs="Arial"/>
          <w:b/>
          <w:sz w:val="20"/>
          <w:szCs w:val="20"/>
          <w:lang w:val="sk-SK"/>
        </w:rPr>
      </w:pPr>
      <w:r w:rsidRPr="00C0136A">
        <w:rPr>
          <w:rFonts w:ascii="Helvetica" w:hAnsi="Helvetica" w:cs="Arial"/>
          <w:b/>
          <w:sz w:val="20"/>
          <w:szCs w:val="20"/>
          <w:lang w:val="sk-SK"/>
        </w:rPr>
        <w:t>DOLOČITEV DNEVNEGA OPRAVLJANJA DEL</w:t>
      </w:r>
    </w:p>
    <w:p w:rsidR="00A02A7A" w:rsidRPr="00C0136A" w:rsidRDefault="00A02A7A" w:rsidP="0027690F">
      <w:pPr>
        <w:spacing w:line="280" w:lineRule="atLeast"/>
        <w:jc w:val="both"/>
        <w:rPr>
          <w:rFonts w:ascii="Helvetica" w:hAnsi="Helvetica" w:cs="Arial"/>
          <w:b/>
          <w:sz w:val="20"/>
          <w:szCs w:val="20"/>
          <w:lang w:val="sk-SK"/>
        </w:rPr>
      </w:pPr>
    </w:p>
    <w:p w:rsidR="0027690F" w:rsidRPr="00A03832" w:rsidRDefault="0027690F" w:rsidP="0027690F">
      <w:pPr>
        <w:spacing w:line="280" w:lineRule="atLeast"/>
        <w:jc w:val="both"/>
        <w:rPr>
          <w:rFonts w:ascii="Helvetica" w:hAnsi="Helvetica" w:cs="Arial"/>
          <w:sz w:val="20"/>
          <w:szCs w:val="20"/>
          <w:lang w:val="sk-SK"/>
        </w:rPr>
      </w:pPr>
      <w:r w:rsidRPr="00A03832">
        <w:rPr>
          <w:rFonts w:ascii="Helvetica" w:hAnsi="Helvetica" w:cs="Arial"/>
          <w:sz w:val="20"/>
          <w:szCs w:val="20"/>
          <w:lang w:val="sk-SK"/>
        </w:rPr>
        <w:t>Izvajalec je dolžan opravljati čiščenje vsak dan od ponedeljka do petka, razen v primeru dela prostega dne. V dopoldan</w:t>
      </w:r>
      <w:r w:rsidR="00C9750C">
        <w:rPr>
          <w:rFonts w:ascii="Helvetica" w:hAnsi="Helvetica" w:cs="Arial"/>
          <w:sz w:val="20"/>
          <w:szCs w:val="20"/>
          <w:lang w:val="sk-SK"/>
        </w:rPr>
        <w:t>skem času mora biti prisoten en delavec</w:t>
      </w:r>
      <w:r w:rsidRPr="00A03832">
        <w:rPr>
          <w:rFonts w:ascii="Helvetica" w:hAnsi="Helvetica" w:cs="Arial"/>
          <w:sz w:val="20"/>
          <w:szCs w:val="20"/>
          <w:lang w:val="sk-SK"/>
        </w:rPr>
        <w:t xml:space="preserve"> za polni delo</w:t>
      </w:r>
      <w:r w:rsidR="00C9750C">
        <w:rPr>
          <w:rFonts w:ascii="Helvetica" w:hAnsi="Helvetica" w:cs="Arial"/>
          <w:sz w:val="20"/>
          <w:szCs w:val="20"/>
          <w:lang w:val="sk-SK"/>
        </w:rPr>
        <w:t>vni čas (</w:t>
      </w:r>
      <w:r w:rsidR="00A7688E">
        <w:rPr>
          <w:rFonts w:ascii="Helvetica" w:hAnsi="Helvetica" w:cs="Arial"/>
          <w:sz w:val="20"/>
          <w:szCs w:val="20"/>
          <w:lang w:val="sk-SK"/>
        </w:rPr>
        <w:t>8h), popoldan 4</w:t>
      </w:r>
      <w:r w:rsidR="00C9750C">
        <w:rPr>
          <w:rFonts w:ascii="Helvetica" w:hAnsi="Helvetica" w:cs="Arial"/>
          <w:sz w:val="20"/>
          <w:szCs w:val="20"/>
          <w:lang w:val="sk-SK"/>
        </w:rPr>
        <w:t xml:space="preserve"> delavci</w:t>
      </w:r>
      <w:r w:rsidRPr="00A03832">
        <w:rPr>
          <w:rFonts w:ascii="Helvetica" w:hAnsi="Helvetica" w:cs="Arial"/>
          <w:sz w:val="20"/>
          <w:szCs w:val="20"/>
          <w:lang w:val="sk-SK"/>
        </w:rPr>
        <w:t xml:space="preserve"> za polni</w:t>
      </w:r>
      <w:r w:rsidR="00A7688E">
        <w:rPr>
          <w:rFonts w:ascii="Helvetica" w:hAnsi="Helvetica" w:cs="Arial"/>
          <w:sz w:val="20"/>
          <w:szCs w:val="20"/>
          <w:lang w:val="sk-SK"/>
        </w:rPr>
        <w:t xml:space="preserve"> delovni čas (skupaj 32</w:t>
      </w:r>
      <w:r w:rsidR="00C9750C">
        <w:rPr>
          <w:rFonts w:ascii="Helvetica" w:hAnsi="Helvetica" w:cs="Arial"/>
          <w:sz w:val="20"/>
          <w:szCs w:val="20"/>
          <w:lang w:val="sk-SK"/>
        </w:rPr>
        <w:t>h)</w:t>
      </w:r>
      <w:r w:rsidR="00A7688E">
        <w:rPr>
          <w:rFonts w:ascii="Helvetica" w:hAnsi="Helvetica" w:cs="Arial"/>
          <w:sz w:val="20"/>
          <w:szCs w:val="20"/>
          <w:lang w:val="sk-SK"/>
        </w:rPr>
        <w:t>; skupaj: 40</w:t>
      </w:r>
      <w:r w:rsidRPr="00A03832">
        <w:rPr>
          <w:rFonts w:ascii="Helvetica" w:hAnsi="Helvetica" w:cs="Arial"/>
          <w:sz w:val="20"/>
          <w:szCs w:val="20"/>
          <w:lang w:val="sk-SK"/>
        </w:rPr>
        <w:t>h/dan.</w:t>
      </w:r>
    </w:p>
    <w:p w:rsidR="0027690F" w:rsidRPr="00A03832" w:rsidRDefault="0027690F" w:rsidP="0027690F">
      <w:pPr>
        <w:spacing w:line="280" w:lineRule="atLeast"/>
        <w:jc w:val="both"/>
        <w:rPr>
          <w:rFonts w:ascii="Helvetica" w:hAnsi="Helvetica" w:cs="Arial"/>
          <w:sz w:val="20"/>
          <w:szCs w:val="20"/>
        </w:rPr>
      </w:pPr>
    </w:p>
    <w:p w:rsidR="0027690F" w:rsidRPr="00C0136A" w:rsidRDefault="0027690F" w:rsidP="0027690F">
      <w:pPr>
        <w:spacing w:line="280" w:lineRule="atLeast"/>
        <w:jc w:val="both"/>
        <w:rPr>
          <w:rFonts w:ascii="Helvetica" w:hAnsi="Helvetica" w:cs="Arial"/>
          <w:b/>
          <w:sz w:val="20"/>
          <w:szCs w:val="20"/>
          <w:lang w:val="sk-SK"/>
        </w:rPr>
      </w:pPr>
      <w:r w:rsidRPr="00C0136A">
        <w:rPr>
          <w:rFonts w:ascii="Helvetica" w:hAnsi="Helvetica" w:cs="Arial"/>
          <w:b/>
          <w:sz w:val="20"/>
          <w:szCs w:val="20"/>
          <w:lang w:val="sk-SK"/>
        </w:rPr>
        <w:t>EVIDENCE / POROČILA ČIŠČENJA</w:t>
      </w:r>
    </w:p>
    <w:p w:rsidR="0027690F" w:rsidRPr="00A03832" w:rsidRDefault="0027690F" w:rsidP="0027690F">
      <w:pPr>
        <w:spacing w:line="280" w:lineRule="atLeast"/>
        <w:jc w:val="both"/>
        <w:rPr>
          <w:rFonts w:ascii="Helvetica" w:hAnsi="Helvetica" w:cs="Arial"/>
          <w:sz w:val="20"/>
          <w:szCs w:val="20"/>
          <w:lang w:val="sk-SK"/>
        </w:rPr>
      </w:pPr>
    </w:p>
    <w:p w:rsidR="0027690F" w:rsidRPr="00A03832" w:rsidRDefault="0027690F" w:rsidP="006A048A">
      <w:pPr>
        <w:numPr>
          <w:ilvl w:val="0"/>
          <w:numId w:val="30"/>
        </w:numPr>
        <w:spacing w:line="280" w:lineRule="atLeast"/>
        <w:jc w:val="both"/>
        <w:rPr>
          <w:rFonts w:ascii="Helvetica" w:hAnsi="Helvetica" w:cs="Arial"/>
          <w:sz w:val="20"/>
          <w:szCs w:val="20"/>
        </w:rPr>
      </w:pPr>
      <w:r w:rsidRPr="00A03832">
        <w:rPr>
          <w:rFonts w:ascii="Helvetica" w:hAnsi="Helvetica" w:cs="Arial"/>
          <w:sz w:val="20"/>
          <w:szCs w:val="20"/>
        </w:rPr>
        <w:t>Izvajalec čiščenja mora pooblaščeni osebi naročnika 1-krat mesečno v času trajanja pogodbe predložiti poročilo o opravljenih storitvah čiščenja.</w:t>
      </w:r>
    </w:p>
    <w:p w:rsidR="0027690F" w:rsidRPr="00A03832" w:rsidRDefault="0027690F" w:rsidP="006A048A">
      <w:pPr>
        <w:numPr>
          <w:ilvl w:val="0"/>
          <w:numId w:val="30"/>
        </w:numPr>
        <w:spacing w:line="280" w:lineRule="atLeast"/>
        <w:jc w:val="both"/>
        <w:rPr>
          <w:rFonts w:ascii="Helvetica" w:hAnsi="Helvetica" w:cs="Arial"/>
          <w:sz w:val="20"/>
          <w:szCs w:val="20"/>
        </w:rPr>
      </w:pPr>
      <w:r w:rsidRPr="00A03832">
        <w:rPr>
          <w:rFonts w:ascii="Helvetica" w:hAnsi="Helvetica" w:cs="Arial"/>
          <w:sz w:val="20"/>
          <w:szCs w:val="20"/>
        </w:rPr>
        <w:t xml:space="preserve">Izvajalec čiščenja izdela in pooblaščeni osebi naročnika posreduje letno poročilo do 20. januarja za preteklo leto. Letno poročilo vsebuje podatke o realizaciji </w:t>
      </w:r>
      <w:r w:rsidR="001B73FE">
        <w:rPr>
          <w:rFonts w:ascii="Helvetica" w:hAnsi="Helvetica" w:cs="Arial"/>
          <w:sz w:val="20"/>
          <w:szCs w:val="20"/>
        </w:rPr>
        <w:t>periodičnih del.</w:t>
      </w:r>
    </w:p>
    <w:p w:rsidR="00F348A0" w:rsidRPr="001B73FE" w:rsidRDefault="0027690F" w:rsidP="006A048A">
      <w:pPr>
        <w:numPr>
          <w:ilvl w:val="0"/>
          <w:numId w:val="30"/>
        </w:numPr>
        <w:spacing w:line="280" w:lineRule="atLeast"/>
        <w:jc w:val="both"/>
        <w:rPr>
          <w:rFonts w:ascii="Helvetica" w:hAnsi="Helvetica" w:cs="Arial"/>
          <w:sz w:val="20"/>
          <w:szCs w:val="20"/>
        </w:rPr>
      </w:pPr>
      <w:r w:rsidRPr="001B73FE">
        <w:rPr>
          <w:rFonts w:ascii="Helvetica" w:hAnsi="Helvetica" w:cs="Arial"/>
          <w:sz w:val="20"/>
          <w:szCs w:val="20"/>
        </w:rPr>
        <w:t>Delovno osebje izvajalca čiščenja je dolžno o opravljenem čiščenju voditi dnevno evidenco čiščenja skladno z navodi</w:t>
      </w:r>
      <w:r w:rsidR="001B73FE">
        <w:rPr>
          <w:rFonts w:ascii="Helvetica" w:hAnsi="Helvetica" w:cs="Arial"/>
          <w:sz w:val="20"/>
          <w:szCs w:val="20"/>
        </w:rPr>
        <w:t xml:space="preserve">li naročnika. </w:t>
      </w:r>
    </w:p>
    <w:p w:rsidR="00737C45" w:rsidRDefault="00737C45" w:rsidP="00737C45">
      <w:pPr>
        <w:spacing w:line="280" w:lineRule="atLeast"/>
        <w:jc w:val="both"/>
        <w:rPr>
          <w:rFonts w:ascii="Helvetica" w:hAnsi="Helvetica" w:cs="Arial"/>
          <w:b/>
          <w:bCs/>
          <w:sz w:val="20"/>
          <w:szCs w:val="20"/>
          <w:lang w:val="en-US"/>
        </w:rPr>
      </w:pPr>
    </w:p>
    <w:p w:rsidR="00737C45" w:rsidRPr="00737C45" w:rsidRDefault="00737C45" w:rsidP="00737C45">
      <w:pPr>
        <w:spacing w:line="280" w:lineRule="atLeast"/>
        <w:jc w:val="both"/>
        <w:rPr>
          <w:rFonts w:ascii="Helvetica" w:hAnsi="Helvetica" w:cs="Arial"/>
          <w:sz w:val="20"/>
          <w:szCs w:val="20"/>
          <w:lang w:val="en-US"/>
        </w:rPr>
      </w:pPr>
      <w:r>
        <w:rPr>
          <w:rFonts w:ascii="Helvetica" w:hAnsi="Helvetica" w:cs="Arial"/>
          <w:b/>
          <w:bCs/>
          <w:sz w:val="20"/>
          <w:szCs w:val="20"/>
          <w:lang w:val="en-US"/>
        </w:rPr>
        <w:t>OKOLJSKE ZAHTEVE IN MERILA ZA ČISTILA IN STORITVE ČIŠČENJA</w:t>
      </w:r>
      <w:r w:rsidRPr="00737C45">
        <w:rPr>
          <w:rFonts w:ascii="Helvetica" w:hAnsi="Helvetica" w:cs="Arial"/>
          <w:b/>
          <w:bCs/>
          <w:sz w:val="20"/>
          <w:szCs w:val="20"/>
          <w:lang w:val="en-US"/>
        </w:rPr>
        <w:t xml:space="preserve"> </w:t>
      </w:r>
    </w:p>
    <w:p w:rsidR="00737C45" w:rsidRPr="00A03832" w:rsidRDefault="00737C45" w:rsidP="00322F51">
      <w:pPr>
        <w:spacing w:line="280" w:lineRule="atLeast"/>
        <w:jc w:val="both"/>
        <w:rPr>
          <w:rFonts w:ascii="Helvetica" w:hAnsi="Helvetica" w:cs="Arial"/>
          <w:sz w:val="20"/>
          <w:szCs w:val="20"/>
        </w:rPr>
      </w:pPr>
    </w:p>
    <w:p w:rsidR="00737C45" w:rsidRDefault="00737C45" w:rsidP="00737C45">
      <w:pPr>
        <w:tabs>
          <w:tab w:val="left" w:pos="5400"/>
        </w:tabs>
        <w:spacing w:line="280" w:lineRule="atLeast"/>
        <w:jc w:val="both"/>
        <w:rPr>
          <w:rFonts w:ascii="Helvetica" w:hAnsi="Helvetica"/>
          <w:sz w:val="20"/>
          <w:szCs w:val="20"/>
          <w:lang w:val="en-US"/>
        </w:rPr>
      </w:pPr>
      <w:r w:rsidRPr="00737C45">
        <w:rPr>
          <w:rFonts w:ascii="Helvetica" w:hAnsi="Helvetica" w:hint="cs"/>
          <w:sz w:val="20"/>
          <w:szCs w:val="20"/>
          <w:lang w:val="en-US"/>
        </w:rPr>
        <w:t>Ponudnik bo zagotovil vsa potrebna sredstva in proizvode za kvalitetno in p</w:t>
      </w:r>
      <w:r>
        <w:rPr>
          <w:rFonts w:ascii="Helvetica" w:hAnsi="Helvetica" w:hint="cs"/>
          <w:sz w:val="20"/>
          <w:szCs w:val="20"/>
          <w:lang w:val="en-US"/>
        </w:rPr>
        <w:t xml:space="preserve">ravočasno izvajanje storitev </w:t>
      </w:r>
      <w:r>
        <w:rPr>
          <w:rFonts w:ascii="Helvetica" w:hAnsi="Helvetica"/>
          <w:sz w:val="20"/>
          <w:szCs w:val="20"/>
          <w:lang w:val="en-US"/>
        </w:rPr>
        <w:t>č</w:t>
      </w:r>
      <w:r w:rsidRPr="00737C45">
        <w:rPr>
          <w:rFonts w:ascii="Helvetica" w:hAnsi="Helvetica" w:hint="cs"/>
          <w:sz w:val="20"/>
          <w:szCs w:val="20"/>
          <w:lang w:val="en-US"/>
        </w:rPr>
        <w:t xml:space="preserve">iščenja, ki so predmet javnega naročila. Proizvodi, ki jih bo uporabljal ponudnik za vsakodnevno čiščenje, morajo izpolnjevati tehnične specifikacije v skladu z okoljskimi zahtevami in merili za čistila in storitve čiščenja iz Uredbe o zelenem javnem naročanju. </w:t>
      </w:r>
    </w:p>
    <w:p w:rsidR="00737C45" w:rsidRPr="00737C45" w:rsidRDefault="00737C45" w:rsidP="00737C45">
      <w:pPr>
        <w:tabs>
          <w:tab w:val="left" w:pos="5400"/>
        </w:tabs>
        <w:spacing w:line="280" w:lineRule="atLeast"/>
        <w:jc w:val="both"/>
        <w:rPr>
          <w:rFonts w:ascii="Helvetica" w:hAnsi="Helvetica"/>
          <w:sz w:val="20"/>
          <w:szCs w:val="20"/>
          <w:lang w:val="en-US"/>
        </w:rPr>
      </w:pPr>
    </w:p>
    <w:p w:rsidR="00737C45" w:rsidRDefault="00737C45" w:rsidP="00737C45">
      <w:pPr>
        <w:tabs>
          <w:tab w:val="left" w:pos="5400"/>
        </w:tabs>
        <w:spacing w:line="280" w:lineRule="atLeast"/>
        <w:jc w:val="both"/>
        <w:rPr>
          <w:rFonts w:ascii="Helvetica" w:hAnsi="Helvetica"/>
          <w:sz w:val="20"/>
          <w:szCs w:val="20"/>
          <w:lang w:val="en-US"/>
        </w:rPr>
      </w:pPr>
      <w:r w:rsidRPr="00737C45">
        <w:rPr>
          <w:rFonts w:ascii="Helvetica" w:hAnsi="Helvetica" w:hint="cs"/>
          <w:sz w:val="20"/>
          <w:szCs w:val="20"/>
          <w:lang w:val="en-US"/>
        </w:rPr>
        <w:t xml:space="preserve">Naročnik je predmet javnega naročanja določil tako, da je iz opisa predmeta jasno razvidno, da je predmet javnega naročanja okoljsko manj obremenjujoča storitev in da se pri oddaji javnega naročila upoštevajo okoljske zahteve in merila iz Uredbe o zelenem javnem naročanju. </w:t>
      </w:r>
    </w:p>
    <w:p w:rsidR="00737C45" w:rsidRDefault="00737C45" w:rsidP="00737C45">
      <w:pPr>
        <w:tabs>
          <w:tab w:val="left" w:pos="5400"/>
        </w:tabs>
        <w:spacing w:line="280" w:lineRule="atLeast"/>
        <w:jc w:val="both"/>
        <w:rPr>
          <w:rFonts w:ascii="Helvetica" w:hAnsi="Helvetica"/>
          <w:sz w:val="20"/>
          <w:szCs w:val="20"/>
          <w:lang w:val="en-US"/>
        </w:rPr>
      </w:pPr>
    </w:p>
    <w:p w:rsidR="00737C45" w:rsidRPr="00737C45" w:rsidRDefault="00737C45" w:rsidP="00737C45">
      <w:pPr>
        <w:tabs>
          <w:tab w:val="left" w:pos="5400"/>
        </w:tabs>
        <w:spacing w:line="280" w:lineRule="atLeast"/>
        <w:jc w:val="both"/>
        <w:rPr>
          <w:rFonts w:ascii="Helvetica" w:hAnsi="Helvetica"/>
          <w:sz w:val="20"/>
          <w:szCs w:val="20"/>
          <w:lang w:val="en-US"/>
        </w:rPr>
      </w:pPr>
      <w:r w:rsidRPr="00737C45">
        <w:rPr>
          <w:rFonts w:ascii="Helvetica" w:hAnsi="Helvetica" w:hint="cs"/>
          <w:sz w:val="20"/>
          <w:szCs w:val="20"/>
          <w:lang w:val="en-US"/>
        </w:rPr>
        <w:t xml:space="preserve">Ponudnik mora zagotoviti vse vrste čistil in razkužil. Vsa čistilna in razkužilna sredstva so všteta v ceno čiščenja. </w:t>
      </w:r>
    </w:p>
    <w:p w:rsidR="00737C45" w:rsidRPr="00737C45" w:rsidRDefault="00737C45" w:rsidP="00737C45">
      <w:pPr>
        <w:tabs>
          <w:tab w:val="left" w:pos="5400"/>
        </w:tabs>
        <w:spacing w:line="280" w:lineRule="atLeast"/>
        <w:jc w:val="both"/>
        <w:rPr>
          <w:rFonts w:ascii="Helvetica" w:hAnsi="Helvetica"/>
          <w:sz w:val="20"/>
          <w:szCs w:val="20"/>
          <w:lang w:val="en-US"/>
        </w:rPr>
      </w:pPr>
    </w:p>
    <w:p w:rsidR="00737C45" w:rsidRDefault="00737C45" w:rsidP="00737C45">
      <w:pPr>
        <w:tabs>
          <w:tab w:val="left" w:pos="5400"/>
        </w:tabs>
        <w:spacing w:line="280" w:lineRule="atLeast"/>
        <w:jc w:val="both"/>
        <w:rPr>
          <w:rFonts w:ascii="Helvetica" w:hAnsi="Helvetica"/>
          <w:sz w:val="20"/>
          <w:szCs w:val="20"/>
          <w:lang w:val="en-US"/>
        </w:rPr>
      </w:pPr>
      <w:r>
        <w:rPr>
          <w:rFonts w:ascii="Helvetica" w:hAnsi="Helvetica"/>
          <w:sz w:val="20"/>
          <w:szCs w:val="20"/>
          <w:lang w:val="en-US"/>
        </w:rPr>
        <w:lastRenderedPageBreak/>
        <w:t>Č</w:t>
      </w:r>
      <w:r w:rsidRPr="00737C45">
        <w:rPr>
          <w:rFonts w:ascii="Helvetica" w:hAnsi="Helvetica" w:hint="cs"/>
          <w:sz w:val="20"/>
          <w:szCs w:val="20"/>
          <w:lang w:val="en-US"/>
        </w:rPr>
        <w:t xml:space="preserve">istilna sredstva morajo biti v ustrezno označeni embalaži. V primeru, da izvajalec uporablja embalažo za večkratno uporabo, je to potrebno dnevno oprati v pomivalnem stroju. </w:t>
      </w:r>
    </w:p>
    <w:p w:rsidR="00012726" w:rsidRDefault="00012726" w:rsidP="00737C45">
      <w:pPr>
        <w:tabs>
          <w:tab w:val="left" w:pos="5400"/>
        </w:tabs>
        <w:spacing w:line="280" w:lineRule="atLeast"/>
        <w:jc w:val="both"/>
        <w:rPr>
          <w:rFonts w:ascii="Helvetica" w:hAnsi="Helvetica"/>
          <w:sz w:val="20"/>
          <w:szCs w:val="20"/>
          <w:lang w:val="en-US"/>
        </w:rPr>
      </w:pPr>
    </w:p>
    <w:p w:rsidR="00012726" w:rsidRPr="00012726" w:rsidRDefault="00012726" w:rsidP="00737C45">
      <w:pPr>
        <w:tabs>
          <w:tab w:val="left" w:pos="5400"/>
        </w:tabs>
        <w:spacing w:line="280" w:lineRule="atLeast"/>
        <w:jc w:val="both"/>
        <w:rPr>
          <w:rFonts w:ascii="Helvetica" w:hAnsi="Helvetica"/>
          <w:b/>
          <w:iCs/>
          <w:sz w:val="20"/>
          <w:szCs w:val="20"/>
          <w:lang w:val="en-US"/>
        </w:rPr>
      </w:pPr>
      <w:r w:rsidRPr="00012726">
        <w:rPr>
          <w:rFonts w:ascii="Helvetica" w:hAnsi="Helvetica"/>
          <w:b/>
          <w:sz w:val="20"/>
          <w:szCs w:val="20"/>
          <w:lang w:val="en-US"/>
        </w:rPr>
        <w:t xml:space="preserve">Ponudnik mora v ponudbi priložiti </w:t>
      </w:r>
      <w:r w:rsidRPr="00012726">
        <w:rPr>
          <w:rFonts w:ascii="Helvetica" w:hAnsi="Helvetica"/>
          <w:b/>
          <w:iCs/>
          <w:sz w:val="20"/>
          <w:szCs w:val="20"/>
          <w:lang w:val="en-US"/>
        </w:rPr>
        <w:t>Izjavo o izpolnjevanju kadrovskih, tehničnih in okoljskih zahtev (OBR-6)</w:t>
      </w:r>
      <w:r w:rsidR="00473639">
        <w:rPr>
          <w:rFonts w:ascii="Helvetica" w:hAnsi="Helvetica"/>
          <w:b/>
          <w:iCs/>
          <w:sz w:val="20"/>
          <w:szCs w:val="20"/>
          <w:lang w:val="en-US"/>
        </w:rPr>
        <w:t xml:space="preserve"> ter </w:t>
      </w:r>
      <w:r w:rsidR="00473639">
        <w:rPr>
          <w:rFonts w:ascii="Helvetica" w:hAnsi="Helvetica"/>
          <w:b/>
          <w:iCs/>
          <w:sz w:val="20"/>
          <w:szCs w:val="20"/>
        </w:rPr>
        <w:t>Tabelo</w:t>
      </w:r>
      <w:r w:rsidR="00473639" w:rsidRPr="00473639">
        <w:rPr>
          <w:rFonts w:ascii="Helvetica" w:hAnsi="Helvetica"/>
          <w:b/>
          <w:iCs/>
          <w:sz w:val="20"/>
          <w:szCs w:val="20"/>
        </w:rPr>
        <w:t xml:space="preserve"> čistil in ostalih sredstev skladnih z Uredbo o zelenem javnem naročanju (OBR-8)</w:t>
      </w:r>
      <w:r w:rsidRPr="00012726">
        <w:rPr>
          <w:rFonts w:ascii="Helvetica" w:hAnsi="Helvetica"/>
          <w:b/>
          <w:iCs/>
          <w:sz w:val="20"/>
          <w:szCs w:val="20"/>
          <w:lang w:val="en-US"/>
        </w:rPr>
        <w:t xml:space="preserve">. </w:t>
      </w:r>
      <w:r w:rsidRPr="00012726">
        <w:rPr>
          <w:rFonts w:ascii="Helvetica" w:hAnsi="Helvetica"/>
          <w:b/>
          <w:sz w:val="20"/>
          <w:szCs w:val="20"/>
          <w:lang w:val="en-US"/>
        </w:rPr>
        <w:t xml:space="preserve">Naročnik si pridržuje pravico, da tako po prejemu ponudbe kot tudi v času izvajanja naročila od </w:t>
      </w:r>
      <w:r w:rsidR="00473639">
        <w:rPr>
          <w:rFonts w:ascii="Helvetica" w:hAnsi="Helvetica"/>
          <w:b/>
          <w:sz w:val="20"/>
          <w:szCs w:val="20"/>
          <w:lang w:val="en-US"/>
        </w:rPr>
        <w:t>izvajalca</w:t>
      </w:r>
      <w:r w:rsidRPr="00012726">
        <w:rPr>
          <w:rFonts w:ascii="Helvetica" w:hAnsi="Helvetica"/>
          <w:b/>
          <w:sz w:val="20"/>
          <w:szCs w:val="20"/>
          <w:lang w:val="en-US"/>
        </w:rPr>
        <w:t xml:space="preserve"> zahteva, da za </w:t>
      </w:r>
      <w:r w:rsidRPr="00012726">
        <w:rPr>
          <w:rFonts w:ascii="Helvetica" w:hAnsi="Helvetica"/>
          <w:b/>
          <w:iCs/>
          <w:sz w:val="20"/>
          <w:szCs w:val="20"/>
          <w:lang w:val="en-US"/>
        </w:rPr>
        <w:t>vsak artikel, za katerega se zahteva izpolnjevanje okoljskih zahtev,</w:t>
      </w:r>
      <w:r w:rsidRPr="00012726">
        <w:rPr>
          <w:rFonts w:ascii="Helvetica" w:hAnsi="Helvetica"/>
          <w:b/>
          <w:sz w:val="20"/>
          <w:szCs w:val="20"/>
          <w:lang w:val="en-US"/>
        </w:rPr>
        <w:t xml:space="preserve"> poleg izjave predloži tudi druga dokazila v skladu z Uredbo o zelenem javnem naročanju (</w:t>
      </w:r>
      <w:r w:rsidRPr="00012726">
        <w:rPr>
          <w:rFonts w:ascii="Helvetica" w:hAnsi="Helvetica"/>
          <w:b/>
          <w:iCs/>
          <w:sz w:val="20"/>
          <w:szCs w:val="20"/>
          <w:lang w:val="en-US"/>
        </w:rPr>
        <w:t xml:space="preserve">certifikate, tehnične liste in varnostne liste v slovenskem jeziku, jasna navodila za doziranje v slovenskem jeziku ipd.). </w:t>
      </w:r>
    </w:p>
    <w:p w:rsidR="005A0427" w:rsidRDefault="005A0427" w:rsidP="005A0427">
      <w:pPr>
        <w:tabs>
          <w:tab w:val="left" w:pos="284"/>
        </w:tabs>
        <w:spacing w:line="280" w:lineRule="atLeast"/>
        <w:jc w:val="both"/>
        <w:rPr>
          <w:rFonts w:ascii="Helvetica" w:hAnsi="Helvetica"/>
          <w:b/>
          <w:sz w:val="20"/>
          <w:szCs w:val="20"/>
          <w:lang w:val="sk-SK"/>
        </w:rPr>
      </w:pPr>
    </w:p>
    <w:p w:rsidR="005A0427" w:rsidRPr="005A0427" w:rsidRDefault="005A0427" w:rsidP="005A0427">
      <w:pPr>
        <w:tabs>
          <w:tab w:val="left" w:pos="284"/>
        </w:tabs>
        <w:spacing w:line="280" w:lineRule="atLeast"/>
        <w:jc w:val="both"/>
        <w:rPr>
          <w:rFonts w:ascii="Helvetica" w:hAnsi="Helvetica"/>
          <w:b/>
          <w:sz w:val="20"/>
          <w:szCs w:val="20"/>
          <w:lang w:val="sk-SK"/>
        </w:rPr>
      </w:pPr>
      <w:r w:rsidRPr="005A0427">
        <w:rPr>
          <w:rFonts w:ascii="Helvetica" w:hAnsi="Helvetica"/>
          <w:b/>
          <w:sz w:val="20"/>
          <w:szCs w:val="20"/>
          <w:lang w:val="sk-SK"/>
        </w:rPr>
        <w:t>POSEBNE ZAHTEVE NAROČNIKA</w:t>
      </w:r>
    </w:p>
    <w:p w:rsidR="005A0427" w:rsidRPr="005A0427" w:rsidRDefault="005A0427" w:rsidP="005A0427">
      <w:pPr>
        <w:tabs>
          <w:tab w:val="left" w:pos="284"/>
        </w:tabs>
        <w:spacing w:line="280" w:lineRule="atLeast"/>
        <w:jc w:val="both"/>
        <w:rPr>
          <w:rFonts w:ascii="Helvetica" w:hAnsi="Helvetica"/>
          <w:sz w:val="20"/>
          <w:szCs w:val="20"/>
        </w:rPr>
      </w:pPr>
    </w:p>
    <w:p w:rsidR="005A0427" w:rsidRDefault="005A0427" w:rsidP="005A0427">
      <w:pPr>
        <w:tabs>
          <w:tab w:val="left" w:pos="284"/>
        </w:tabs>
        <w:spacing w:line="280" w:lineRule="atLeast"/>
        <w:jc w:val="both"/>
        <w:rPr>
          <w:rFonts w:ascii="Helvetica" w:hAnsi="Helvetica"/>
          <w:sz w:val="20"/>
          <w:szCs w:val="20"/>
        </w:rPr>
      </w:pPr>
      <w:r w:rsidRPr="005A0427">
        <w:rPr>
          <w:rFonts w:ascii="Helvetica" w:hAnsi="Helvetica"/>
          <w:sz w:val="20"/>
          <w:szCs w:val="20"/>
        </w:rPr>
        <w:t>Čiščenje se lahko prične ob delovnih dneh ob 6:00 uri do 22:00 ure, lahko pa tudi dlje. Čiščenje je potrebno prilagoditi tako, da ne bo moten proces dela. Na zahtevo naročnika je treba čiščenje organizirati tudi ob sobotah.</w:t>
      </w:r>
    </w:p>
    <w:p w:rsidR="005A0427" w:rsidRPr="005A0427" w:rsidRDefault="005A0427" w:rsidP="005A0427">
      <w:pPr>
        <w:tabs>
          <w:tab w:val="left" w:pos="284"/>
        </w:tabs>
        <w:spacing w:line="280" w:lineRule="atLeast"/>
        <w:jc w:val="both"/>
        <w:rPr>
          <w:rFonts w:ascii="Helvetica" w:hAnsi="Helvetica"/>
          <w:sz w:val="20"/>
          <w:szCs w:val="20"/>
        </w:rPr>
      </w:pPr>
    </w:p>
    <w:p w:rsidR="005A0427" w:rsidRPr="005A0427" w:rsidRDefault="005A0427" w:rsidP="005A0427">
      <w:pPr>
        <w:tabs>
          <w:tab w:val="left" w:pos="284"/>
        </w:tabs>
        <w:spacing w:line="280" w:lineRule="atLeast"/>
        <w:jc w:val="both"/>
        <w:rPr>
          <w:rFonts w:ascii="Helvetica" w:hAnsi="Helvetica"/>
          <w:sz w:val="20"/>
          <w:szCs w:val="20"/>
        </w:rPr>
      </w:pPr>
      <w:r w:rsidRPr="005A0427">
        <w:rPr>
          <w:rFonts w:ascii="Helvetica" w:hAnsi="Helvetica"/>
          <w:sz w:val="20"/>
          <w:szCs w:val="20"/>
        </w:rPr>
        <w:t>Generalna čiščenja morajo biti opravljena v času šolskih počitnic. Za točne datume se dogovarjajo skrbniki pogodb.</w:t>
      </w:r>
    </w:p>
    <w:p w:rsidR="005A0427" w:rsidRPr="00405938" w:rsidRDefault="005A0427" w:rsidP="00405938">
      <w:pPr>
        <w:tabs>
          <w:tab w:val="left" w:pos="284"/>
        </w:tabs>
        <w:spacing w:line="280" w:lineRule="atLeast"/>
        <w:jc w:val="both"/>
        <w:rPr>
          <w:rFonts w:ascii="Helvetica" w:hAnsi="Helvetica"/>
          <w:sz w:val="20"/>
          <w:szCs w:val="20"/>
        </w:rPr>
      </w:pPr>
    </w:p>
    <w:sectPr w:rsidR="005A0427" w:rsidRPr="00405938" w:rsidSect="00FF25FD">
      <w:type w:val="continuous"/>
      <w:pgSz w:w="11906" w:h="16838" w:code="9"/>
      <w:pgMar w:top="1418" w:right="1418" w:bottom="1528" w:left="1418"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43FB" w:rsidRDefault="000543FB">
      <w:r>
        <w:separator/>
      </w:r>
    </w:p>
  </w:endnote>
  <w:endnote w:type="continuationSeparator" w:id="0">
    <w:p w:rsidR="000543FB" w:rsidRDefault="0005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Roman">
    <w:panose1 w:val="00000500000000020000"/>
    <w:charset w:val="00"/>
    <w:family w:val="auto"/>
    <w:pitch w:val="variable"/>
    <w:sig w:usb0="E00002FF" w:usb1="5000205A" w:usb2="00000000" w:usb3="00000000" w:csb0="0000019F" w:csb1="00000000"/>
  </w:font>
  <w:font w:name="TimesNew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gency FB">
    <w:panose1 w:val="020B0503020202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20B0604020202020204"/>
    <w:charset w:val="00"/>
    <w:family w:val="decorative"/>
    <w:notTrueType/>
    <w:pitch w:val="variable"/>
    <w:sig w:usb0="00000003" w:usb1="00000000" w:usb2="00000000" w:usb3="00000000" w:csb0="00000001" w:csb1="00000000"/>
  </w:font>
  <w:font w:name="Lucida Grande">
    <w:panose1 w:val="020B0600040502020204"/>
    <w:charset w:val="00"/>
    <w:family w:val="swiss"/>
    <w:pitch w:val="variable"/>
    <w:sig w:usb0="00000003" w:usb1="C0000063" w:usb2="00000038"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8B8" w:rsidRDefault="00CF38B8" w:rsidP="000F17A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CF38B8" w:rsidRDefault="00CF38B8" w:rsidP="00886F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8B8" w:rsidRPr="00886FA5" w:rsidRDefault="00CF38B8" w:rsidP="00886FA5">
    <w:pPr>
      <w:pStyle w:val="Footer"/>
      <w:framePr w:wrap="notBeside" w:vAnchor="text" w:hAnchor="margin" w:xAlign="right" w:y="1"/>
      <w:rPr>
        <w:rStyle w:val="PageNumber"/>
        <w:rFonts w:ascii="Helvetica" w:hAnsi="Helvetica"/>
        <w:sz w:val="18"/>
        <w:szCs w:val="18"/>
      </w:rPr>
    </w:pPr>
    <w:r w:rsidRPr="00886FA5">
      <w:rPr>
        <w:rStyle w:val="PageNumber"/>
        <w:rFonts w:ascii="Helvetica" w:hAnsi="Helvetica"/>
        <w:sz w:val="18"/>
        <w:szCs w:val="18"/>
      </w:rPr>
      <w:fldChar w:fldCharType="begin"/>
    </w:r>
    <w:r w:rsidRPr="00886FA5">
      <w:rPr>
        <w:rStyle w:val="PageNumber"/>
        <w:rFonts w:ascii="Helvetica" w:hAnsi="Helvetica"/>
        <w:sz w:val="18"/>
        <w:szCs w:val="18"/>
      </w:rPr>
      <w:instrText xml:space="preserve"> PAGE </w:instrText>
    </w:r>
    <w:r w:rsidRPr="00886FA5">
      <w:rPr>
        <w:rStyle w:val="PageNumber"/>
        <w:rFonts w:ascii="Helvetica" w:hAnsi="Helvetica"/>
        <w:sz w:val="18"/>
        <w:szCs w:val="18"/>
      </w:rPr>
      <w:fldChar w:fldCharType="separate"/>
    </w:r>
    <w:r>
      <w:rPr>
        <w:rStyle w:val="PageNumber"/>
        <w:rFonts w:ascii="Helvetica" w:hAnsi="Helvetica"/>
        <w:noProof/>
        <w:sz w:val="18"/>
        <w:szCs w:val="18"/>
      </w:rPr>
      <w:t>37</w:t>
    </w:r>
    <w:r w:rsidRPr="00886FA5">
      <w:rPr>
        <w:rStyle w:val="PageNumber"/>
        <w:rFonts w:ascii="Helvetica" w:hAnsi="Helvetica"/>
        <w:sz w:val="18"/>
        <w:szCs w:val="18"/>
      </w:rPr>
      <w:fldChar w:fldCharType="end"/>
    </w:r>
  </w:p>
  <w:p w:rsidR="00CF38B8" w:rsidRPr="00886FA5" w:rsidRDefault="00CF38B8" w:rsidP="00886FA5">
    <w:pPr>
      <w:pStyle w:val="Footer"/>
      <w:ind w:right="360"/>
      <w:rPr>
        <w:rFonts w:ascii="Helvetica" w:hAnsi="Helvetic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43FB" w:rsidRDefault="000543FB">
      <w:r>
        <w:separator/>
      </w:r>
    </w:p>
  </w:footnote>
  <w:footnote w:type="continuationSeparator" w:id="0">
    <w:p w:rsidR="000543FB" w:rsidRDefault="000543FB">
      <w:r>
        <w:continuationSeparator/>
      </w:r>
    </w:p>
  </w:footnote>
  <w:footnote w:id="1">
    <w:p w:rsidR="00624D20" w:rsidRPr="006A29B4" w:rsidRDefault="00624D20" w:rsidP="00624D20">
      <w:pPr>
        <w:pStyle w:val="FootnoteText"/>
        <w:jc w:val="both"/>
        <w:rPr>
          <w:rFonts w:ascii="Arial" w:hAnsi="Arial" w:cs="Arial"/>
          <w:sz w:val="16"/>
          <w:szCs w:val="16"/>
          <w:lang w:val="sl-SI"/>
        </w:rPr>
      </w:pPr>
      <w:r w:rsidRPr="006A29B4">
        <w:rPr>
          <w:rStyle w:val="FootnoteReference"/>
          <w:rFonts w:ascii="Arial" w:hAnsi="Arial" w:cs="Arial"/>
          <w:sz w:val="16"/>
          <w:szCs w:val="16"/>
        </w:rPr>
        <w:footnoteRef/>
      </w:r>
      <w:r w:rsidRPr="006A29B4">
        <w:rPr>
          <w:rFonts w:ascii="Arial" w:hAnsi="Arial" w:cs="Arial"/>
          <w:sz w:val="16"/>
          <w:szCs w:val="16"/>
        </w:rPr>
        <w:t xml:space="preserve"> </w:t>
      </w:r>
      <w:hyperlink r:id="rId1" w:history="1">
        <w:r w:rsidRPr="006A29B4">
          <w:rPr>
            <w:rStyle w:val="Hyperlink"/>
            <w:rFonts w:ascii="Arial" w:hAnsi="Arial" w:cs="Arial"/>
            <w:sz w:val="16"/>
            <w:szCs w:val="16"/>
          </w:rPr>
          <w:t>Obligacijski zakonik</w:t>
        </w:r>
      </w:hyperlink>
      <w:r w:rsidRPr="006A29B4">
        <w:rPr>
          <w:rFonts w:ascii="Arial" w:hAnsi="Arial" w:cs="Arial"/>
          <w:sz w:val="16"/>
          <w:szCs w:val="16"/>
        </w:rPr>
        <w:t xml:space="preserve"> (Uradni list RS, št. 97/07 – uradno prečiščeno besedilo, 64/16 – odl. US in 20/18 – OROZ631)</w:t>
      </w:r>
      <w:r w:rsidRPr="006A29B4">
        <w:rPr>
          <w:rFonts w:ascii="Arial" w:hAnsi="Arial" w:cs="Arial"/>
          <w:sz w:val="16"/>
          <w:szCs w:val="16"/>
          <w:lang w:val="sl-SI"/>
        </w:rPr>
        <w:t>.</w:t>
      </w:r>
    </w:p>
  </w:footnote>
  <w:footnote w:id="2">
    <w:p w:rsidR="004A1839" w:rsidRDefault="004A1839" w:rsidP="004A1839">
      <w:pPr>
        <w:pStyle w:val="FootnoteText"/>
        <w:rPr>
          <w:rFonts w:ascii="Helvetica" w:hAnsi="Helvetica"/>
          <w:sz w:val="16"/>
          <w:szCs w:val="16"/>
        </w:rPr>
      </w:pPr>
      <w:r w:rsidRPr="000710BD">
        <w:rPr>
          <w:rStyle w:val="FootnoteReference"/>
          <w:rFonts w:ascii="Helvetica" w:hAnsi="Helvetica"/>
          <w:sz w:val="16"/>
          <w:szCs w:val="16"/>
        </w:rPr>
        <w:footnoteRef/>
      </w:r>
      <w:r w:rsidRPr="000710BD">
        <w:rPr>
          <w:rFonts w:ascii="Helvetica" w:hAnsi="Helvetica"/>
          <w:sz w:val="16"/>
          <w:szCs w:val="16"/>
        </w:rPr>
        <w:t xml:space="preserve"> Primeri okoljskih zahtev in meril so dosegljivi na: https://ejn.gov.si/sistem/zeleno-jn.html</w:t>
      </w:r>
    </w:p>
    <w:p w:rsidR="004A1839" w:rsidRPr="000710BD" w:rsidRDefault="004A1839" w:rsidP="004A1839">
      <w:pPr>
        <w:pStyle w:val="FootnoteText"/>
        <w:rPr>
          <w:rFonts w:ascii="Helvetica" w:hAnsi="Helvetica"/>
          <w:sz w:val="16"/>
          <w:szCs w:val="16"/>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8B8" w:rsidRDefault="00CF38B8">
    <w:pPr>
      <w:pStyle w:val="Header"/>
      <w:ind w:left="3062"/>
    </w:pPr>
  </w:p>
  <w:p w:rsidR="00CF38B8" w:rsidRDefault="00CF38B8">
    <w:pPr>
      <w:pStyle w:val="Header"/>
      <w:ind w:left="3062"/>
    </w:pPr>
  </w:p>
  <w:p w:rsidR="00CF38B8" w:rsidRDefault="00CF38B8">
    <w:pPr>
      <w:pStyle w:val="Header"/>
      <w:ind w:left="306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8B8" w:rsidRDefault="00017056" w:rsidP="00864F70">
    <w:pPr>
      <w:pStyle w:val="Header"/>
      <w:tabs>
        <w:tab w:val="clear" w:pos="4536"/>
        <w:tab w:val="center" w:pos="0"/>
      </w:tabs>
    </w:pPr>
    <w:r w:rsidRPr="00F52283">
      <w:rPr>
        <w:noProof/>
        <w:lang w:val="en-US"/>
      </w:rPr>
      <w:drawing>
        <wp:inline distT="0" distB="0" distL="0" distR="0">
          <wp:extent cx="2082800" cy="749300"/>
          <wp:effectExtent l="0" t="0" r="0" b="0"/>
          <wp:docPr id="1" name="Slik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2800" cy="749300"/>
                  </a:xfrm>
                  <a:prstGeom prst="rect">
                    <a:avLst/>
                  </a:prstGeom>
                  <a:noFill/>
                  <a:ln>
                    <a:noFill/>
                  </a:ln>
                </pic:spPr>
              </pic:pic>
            </a:graphicData>
          </a:graphic>
        </wp:inline>
      </w:drawing>
    </w:r>
  </w:p>
  <w:p w:rsidR="00CF38B8" w:rsidRDefault="00CF38B8" w:rsidP="00864F70">
    <w:pPr>
      <w:rPr>
        <w:rFonts w:ascii="Arial" w:hAnsi="Arial" w:cs="Arial"/>
      </w:rPr>
    </w:pPr>
  </w:p>
  <w:p w:rsidR="00CF38B8" w:rsidRPr="00864F70" w:rsidRDefault="00CF38B8" w:rsidP="00864F70">
    <w:pPr>
      <w:spacing w:line="280" w:lineRule="atLeast"/>
      <w:rPr>
        <w:rFonts w:ascii="Arial" w:hAnsi="Arial" w:cs="Arial"/>
        <w:sz w:val="22"/>
        <w:szCs w:val="22"/>
      </w:rPr>
    </w:pPr>
    <w:r w:rsidRPr="00864F70">
      <w:rPr>
        <w:rFonts w:ascii="Arial" w:hAnsi="Arial" w:cs="Arial"/>
        <w:sz w:val="22"/>
        <w:szCs w:val="22"/>
      </w:rPr>
      <w:t>Strossmayerjeva 1</w:t>
    </w:r>
  </w:p>
  <w:p w:rsidR="00CF38B8" w:rsidRPr="00864F70" w:rsidRDefault="00CF38B8" w:rsidP="00864F70">
    <w:pPr>
      <w:spacing w:line="280" w:lineRule="atLeast"/>
      <w:rPr>
        <w:rFonts w:ascii="Arial" w:hAnsi="Arial" w:cs="Arial"/>
        <w:sz w:val="22"/>
        <w:szCs w:val="22"/>
      </w:rPr>
    </w:pPr>
    <w:r w:rsidRPr="00864F70">
      <w:rPr>
        <w:rFonts w:ascii="Arial" w:hAnsi="Arial" w:cs="Arial"/>
        <w:sz w:val="22"/>
        <w:szCs w:val="22"/>
      </w:rPr>
      <w:t>1000 Ljubljana</w:t>
    </w:r>
  </w:p>
  <w:p w:rsidR="00CF38B8" w:rsidRDefault="00CF38B8" w:rsidP="00864F70">
    <w:pPr>
      <w:pStyle w:val="Header"/>
      <w:tabs>
        <w:tab w:val="clear" w:pos="4536"/>
        <w:tab w:val="center" w:pos="0"/>
      </w:tabs>
    </w:pPr>
  </w:p>
  <w:p w:rsidR="00CF38B8" w:rsidRDefault="00CF38B8" w:rsidP="00864F70">
    <w:pPr>
      <w:pStyle w:val="Header"/>
      <w:tabs>
        <w:tab w:val="clear" w:pos="4536"/>
        <w:tab w:val="center" w:pos="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84F2B134"/>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C7B26C50"/>
    <w:lvl w:ilvl="0">
      <w:start w:val="1"/>
      <w:numFmt w:val="decimal"/>
      <w:lvlText w:val="%1."/>
      <w:lvlJc w:val="left"/>
      <w:pPr>
        <w:tabs>
          <w:tab w:val="num" w:pos="926"/>
        </w:tabs>
        <w:ind w:left="926" w:hanging="360"/>
      </w:pPr>
    </w:lvl>
  </w:abstractNum>
  <w:abstractNum w:abstractNumId="2" w15:restartNumberingAfterBreak="0">
    <w:nsid w:val="FFFFFF88"/>
    <w:multiLevelType w:val="singleLevel"/>
    <w:tmpl w:val="2ACAF268"/>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D"/>
    <w:multiLevelType w:val="singleLevel"/>
    <w:tmpl w:val="0000000D"/>
    <w:name w:val="WW8Num20"/>
    <w:lvl w:ilvl="0">
      <w:start w:val="3"/>
      <w:numFmt w:val="bullet"/>
      <w:lvlText w:val="-"/>
      <w:lvlJc w:val="left"/>
      <w:pPr>
        <w:tabs>
          <w:tab w:val="num" w:pos="0"/>
        </w:tabs>
        <w:ind w:left="720" w:hanging="360"/>
      </w:pPr>
      <w:rPr>
        <w:rFonts w:ascii="Arial" w:hAnsi="Arial" w:cs="Arial" w:hint="default"/>
        <w:sz w:val="24"/>
        <w:szCs w:val="24"/>
      </w:rPr>
    </w:lvl>
  </w:abstractNum>
  <w:abstractNum w:abstractNumId="5" w15:restartNumberingAfterBreak="0">
    <w:nsid w:val="00000010"/>
    <w:multiLevelType w:val="singleLevel"/>
    <w:tmpl w:val="00000010"/>
    <w:name w:val="WW8Num24"/>
    <w:lvl w:ilvl="0">
      <w:start w:val="1"/>
      <w:numFmt w:val="bullet"/>
      <w:lvlText w:val="-"/>
      <w:lvlJc w:val="left"/>
      <w:pPr>
        <w:tabs>
          <w:tab w:val="num" w:pos="0"/>
        </w:tabs>
        <w:ind w:left="720" w:hanging="360"/>
      </w:pPr>
      <w:rPr>
        <w:rFonts w:ascii="Times New Roman" w:hAnsi="Times New Roman" w:cs="Times New Roman" w:hint="default"/>
        <w:sz w:val="22"/>
        <w:szCs w:val="22"/>
      </w:rPr>
    </w:lvl>
  </w:abstractNum>
  <w:abstractNum w:abstractNumId="6" w15:restartNumberingAfterBreak="0">
    <w:nsid w:val="00000014"/>
    <w:multiLevelType w:val="singleLevel"/>
    <w:tmpl w:val="00000014"/>
    <w:name w:val="WW8Num31"/>
    <w:lvl w:ilvl="0">
      <w:start w:val="10"/>
      <w:numFmt w:val="bullet"/>
      <w:lvlText w:val="-"/>
      <w:lvlJc w:val="left"/>
      <w:pPr>
        <w:tabs>
          <w:tab w:val="num" w:pos="0"/>
        </w:tabs>
        <w:ind w:left="720" w:hanging="360"/>
      </w:pPr>
      <w:rPr>
        <w:rFonts w:ascii="Garamond" w:hAnsi="Garamond" w:cs="Times New Roman" w:hint="default"/>
      </w:rPr>
    </w:lvl>
  </w:abstractNum>
  <w:abstractNum w:abstractNumId="7" w15:restartNumberingAfterBreak="0">
    <w:nsid w:val="00AB4C07"/>
    <w:multiLevelType w:val="multilevel"/>
    <w:tmpl w:val="58146452"/>
    <w:lvl w:ilvl="0">
      <w:start w:val="1"/>
      <w:numFmt w:val="decimal"/>
      <w:pStyle w:val="DocumentMap"/>
      <w:lvlText w:val="%1."/>
      <w:lvlJc w:val="left"/>
      <w:pPr>
        <w:tabs>
          <w:tab w:val="num" w:pos="360"/>
        </w:tabs>
        <w:ind w:left="360" w:hanging="360"/>
      </w:pPr>
      <w:rPr>
        <w:rFonts w:hint="default"/>
      </w:rPr>
    </w:lvl>
    <w:lvl w:ilvl="1">
      <w:start w:val="1"/>
      <w:numFmt w:val="decimal"/>
      <w:pStyle w:val="DocumentMap"/>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DF64F4"/>
    <w:multiLevelType w:val="multilevel"/>
    <w:tmpl w:val="4956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016CDA"/>
    <w:multiLevelType w:val="multilevel"/>
    <w:tmpl w:val="798EA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F144E9"/>
    <w:multiLevelType w:val="hybridMultilevel"/>
    <w:tmpl w:val="A09E6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5755641"/>
    <w:multiLevelType w:val="hybridMultilevel"/>
    <w:tmpl w:val="6A20B478"/>
    <w:lvl w:ilvl="0" w:tplc="67603C1A">
      <w:numFmt w:val="bullet"/>
      <w:lvlText w:val="-"/>
      <w:lvlJc w:val="left"/>
      <w:pPr>
        <w:ind w:left="1854" w:hanging="360"/>
      </w:pPr>
      <w:rPr>
        <w:rFonts w:ascii="Calibri" w:eastAsia="Calibri" w:hAnsi="Calibri"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8C449AA"/>
    <w:multiLevelType w:val="hybridMultilevel"/>
    <w:tmpl w:val="62D024CC"/>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A93C26"/>
    <w:multiLevelType w:val="hybridMultilevel"/>
    <w:tmpl w:val="99DE68BC"/>
    <w:lvl w:ilvl="0" w:tplc="52DAE49A">
      <w:numFmt w:val="bullet"/>
      <w:lvlText w:val="-"/>
      <w:lvlJc w:val="left"/>
      <w:pPr>
        <w:ind w:left="1117" w:hanging="360"/>
      </w:pPr>
      <w:rPr>
        <w:rFonts w:ascii="Calibri" w:eastAsia="Calibr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20" w15:restartNumberingAfterBreak="0">
    <w:nsid w:val="313B638C"/>
    <w:multiLevelType w:val="hybridMultilevel"/>
    <w:tmpl w:val="96061194"/>
    <w:lvl w:ilvl="0" w:tplc="FFFFFFFF">
      <w:start w:val="3"/>
      <w:numFmt w:val="bullet"/>
      <w:lvlText w:val="-"/>
      <w:legacy w:legacy="1" w:legacySpace="0" w:legacyIndent="360"/>
      <w:lvlJc w:val="left"/>
      <w:pPr>
        <w:ind w:left="36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9015A"/>
    <w:multiLevelType w:val="hybridMultilevel"/>
    <w:tmpl w:val="14962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6C46BC"/>
    <w:multiLevelType w:val="hybridMultilevel"/>
    <w:tmpl w:val="D6A294E4"/>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38C34684"/>
    <w:multiLevelType w:val="hybridMultilevel"/>
    <w:tmpl w:val="A336C3C8"/>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7" w15:restartNumberingAfterBreak="0">
    <w:nsid w:val="3CAD7C2B"/>
    <w:multiLevelType w:val="hybridMultilevel"/>
    <w:tmpl w:val="A07E774C"/>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F3680F"/>
    <w:multiLevelType w:val="multilevel"/>
    <w:tmpl w:val="94BE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CC7769"/>
    <w:multiLevelType w:val="hybridMultilevel"/>
    <w:tmpl w:val="7D52575E"/>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5244CF"/>
    <w:multiLevelType w:val="hybridMultilevel"/>
    <w:tmpl w:val="DBF28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3C81706"/>
    <w:multiLevelType w:val="hybridMultilevel"/>
    <w:tmpl w:val="DF848C78"/>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1055BD"/>
    <w:multiLevelType w:val="hybridMultilevel"/>
    <w:tmpl w:val="FC748404"/>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117DCB"/>
    <w:multiLevelType w:val="hybridMultilevel"/>
    <w:tmpl w:val="412A7B36"/>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A11879"/>
    <w:multiLevelType w:val="hybridMultilevel"/>
    <w:tmpl w:val="F8BAA6A4"/>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56F90"/>
    <w:multiLevelType w:val="hybridMultilevel"/>
    <w:tmpl w:val="83003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D9100C9"/>
    <w:multiLevelType w:val="hybridMultilevel"/>
    <w:tmpl w:val="39C81270"/>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C264324C">
      <w:numFmt w:val="bullet"/>
      <w:lvlText w:val="−"/>
      <w:lvlJc w:val="left"/>
      <w:pPr>
        <w:ind w:left="3089" w:hanging="940"/>
      </w:pPr>
      <w:rPr>
        <w:rFonts w:ascii="Helvetica" w:eastAsia="Times New Roman" w:hAnsi="Helvetica" w:cs="Arial"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4DC256DC"/>
    <w:multiLevelType w:val="multilevel"/>
    <w:tmpl w:val="A0B0E71C"/>
    <w:lvl w:ilvl="0">
      <w:start w:val="8"/>
      <w:numFmt w:val="decimal"/>
      <w:lvlText w:val="%1."/>
      <w:lvlJc w:val="left"/>
      <w:pPr>
        <w:ind w:left="540" w:hanging="540"/>
      </w:pPr>
      <w:rPr>
        <w:rFonts w:hint="default"/>
        <w:b/>
      </w:rPr>
    </w:lvl>
    <w:lvl w:ilvl="1">
      <w:start w:val="5"/>
      <w:numFmt w:val="decimal"/>
      <w:lvlText w:val="%1.%2."/>
      <w:lvlJc w:val="left"/>
      <w:pPr>
        <w:ind w:left="540" w:hanging="54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9"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7EE0D23"/>
    <w:multiLevelType w:val="hybridMultilevel"/>
    <w:tmpl w:val="6122C51A"/>
    <w:lvl w:ilvl="0" w:tplc="6F50DAAE">
      <w:start w:val="2"/>
      <w:numFmt w:val="bullet"/>
      <w:lvlText w:val="-"/>
      <w:lvlJc w:val="left"/>
      <w:pPr>
        <w:ind w:left="720" w:hanging="360"/>
      </w:pPr>
      <w:rPr>
        <w:rFonts w:ascii="Helvetica" w:eastAsia="Times New Roman" w:hAnsi="Helvetic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Telobesedila2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8B42950"/>
    <w:multiLevelType w:val="multilevel"/>
    <w:tmpl w:val="5BD45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alinea"/>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4" w15:restartNumberingAfterBreak="0">
    <w:nsid w:val="5E9379B2"/>
    <w:multiLevelType w:val="hybridMultilevel"/>
    <w:tmpl w:val="C4882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D04F8F"/>
    <w:multiLevelType w:val="hybridMultilevel"/>
    <w:tmpl w:val="B3900B86"/>
    <w:lvl w:ilvl="0" w:tplc="8FB0ED50">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AB7E49"/>
    <w:multiLevelType w:val="hybridMultilevel"/>
    <w:tmpl w:val="8FB0F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7A0B4351"/>
    <w:multiLevelType w:val="hybridMultilevel"/>
    <w:tmpl w:val="6950A1E0"/>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377AC7"/>
    <w:multiLevelType w:val="singleLevel"/>
    <w:tmpl w:val="1362DEAA"/>
    <w:lvl w:ilvl="0">
      <w:start w:val="1"/>
      <w:numFmt w:val="decimal"/>
      <w:pStyle w:val="SlogNaslov110ptObojestranskoPred0ptPo0ptRazm"/>
      <w:lvlText w:val="%1."/>
      <w:legacy w:legacy="1" w:legacySpace="0" w:legacyIndent="283"/>
      <w:lvlJc w:val="left"/>
      <w:pPr>
        <w:ind w:left="283" w:hanging="283"/>
      </w:pPr>
      <w:rPr>
        <w:rFonts w:cs="Times New Roman"/>
      </w:rPr>
    </w:lvl>
  </w:abstractNum>
  <w:num w:numId="1">
    <w:abstractNumId w:val="2"/>
  </w:num>
  <w:num w:numId="2">
    <w:abstractNumId w:val="1"/>
  </w:num>
  <w:num w:numId="3">
    <w:abstractNumId w:val="0"/>
  </w:num>
  <w:num w:numId="4">
    <w:abstractNumId w:val="38"/>
  </w:num>
  <w:num w:numId="5">
    <w:abstractNumId w:val="43"/>
  </w:num>
  <w:num w:numId="6">
    <w:abstractNumId w:val="51"/>
    <w:lvlOverride w:ilvl="0">
      <w:lvl w:ilvl="0">
        <w:start w:val="1"/>
        <w:numFmt w:val="decimal"/>
        <w:pStyle w:val="SlogNaslov110ptObojestranskoPred0ptPo0ptRazm"/>
        <w:lvlText w:val="%1."/>
        <w:legacy w:legacy="1" w:legacySpace="0" w:legacyIndent="283"/>
        <w:lvlJc w:val="left"/>
        <w:pPr>
          <w:ind w:left="283" w:hanging="283"/>
        </w:pPr>
        <w:rPr>
          <w:rFonts w:cs="Times New Roman"/>
        </w:rPr>
      </w:lvl>
    </w:lvlOverride>
  </w:num>
  <w:num w:numId="7">
    <w:abstractNumId w:val="7"/>
  </w:num>
  <w:num w:numId="8">
    <w:abstractNumId w:val="41"/>
  </w:num>
  <w:num w:numId="9">
    <w:abstractNumId w:val="15"/>
  </w:num>
  <w:num w:numId="10">
    <w:abstractNumId w:val="35"/>
  </w:num>
  <w:num w:numId="11">
    <w:abstractNumId w:val="29"/>
  </w:num>
  <w:num w:numId="12">
    <w:abstractNumId w:val="22"/>
  </w:num>
  <w:num w:numId="13">
    <w:abstractNumId w:val="19"/>
  </w:num>
  <w:num w:numId="14">
    <w:abstractNumId w:val="8"/>
  </w:num>
  <w:num w:numId="15">
    <w:abstractNumId w:val="18"/>
  </w:num>
  <w:num w:numId="16">
    <w:abstractNumId w:val="25"/>
  </w:num>
  <w:num w:numId="17">
    <w:abstractNumId w:val="36"/>
  </w:num>
  <w:num w:numId="18">
    <w:abstractNumId w:val="46"/>
  </w:num>
  <w:num w:numId="19">
    <w:abstractNumId w:val="11"/>
  </w:num>
  <w:num w:numId="20">
    <w:abstractNumId w:val="21"/>
  </w:num>
  <w:num w:numId="21">
    <w:abstractNumId w:val="23"/>
  </w:num>
  <w:num w:numId="22">
    <w:abstractNumId w:val="40"/>
  </w:num>
  <w:num w:numId="23">
    <w:abstractNumId w:val="10"/>
  </w:num>
  <w:num w:numId="24">
    <w:abstractNumId w:val="42"/>
  </w:num>
  <w:num w:numId="25">
    <w:abstractNumId w:val="24"/>
  </w:num>
  <w:num w:numId="26">
    <w:abstractNumId w:val="26"/>
  </w:num>
  <w:num w:numId="27">
    <w:abstractNumId w:val="14"/>
  </w:num>
  <w:num w:numId="28">
    <w:abstractNumId w:val="47"/>
  </w:num>
  <w:num w:numId="29">
    <w:abstractNumId w:val="3"/>
    <w:lvlOverride w:ilvl="0">
      <w:lvl w:ilvl="0">
        <w:start w:val="3"/>
        <w:numFmt w:val="bullet"/>
        <w:lvlText w:val="-"/>
        <w:legacy w:legacy="1" w:legacySpace="0" w:legacyIndent="360"/>
        <w:lvlJc w:val="left"/>
        <w:pPr>
          <w:ind w:left="360" w:hanging="360"/>
        </w:pPr>
      </w:lvl>
    </w:lvlOverride>
  </w:num>
  <w:num w:numId="30">
    <w:abstractNumId w:val="20"/>
  </w:num>
  <w:num w:numId="31">
    <w:abstractNumId w:val="48"/>
  </w:num>
  <w:num w:numId="32">
    <w:abstractNumId w:val="31"/>
  </w:num>
  <w:num w:numId="33">
    <w:abstractNumId w:val="27"/>
  </w:num>
  <w:num w:numId="34">
    <w:abstractNumId w:val="32"/>
  </w:num>
  <w:num w:numId="35">
    <w:abstractNumId w:val="33"/>
  </w:num>
  <w:num w:numId="36">
    <w:abstractNumId w:val="45"/>
  </w:num>
  <w:num w:numId="37">
    <w:abstractNumId w:val="17"/>
  </w:num>
  <w:num w:numId="38">
    <w:abstractNumId w:val="16"/>
  </w:num>
  <w:num w:numId="39">
    <w:abstractNumId w:val="37"/>
  </w:num>
  <w:num w:numId="40">
    <w:abstractNumId w:val="39"/>
  </w:num>
  <w:num w:numId="41">
    <w:abstractNumId w:val="49"/>
  </w:num>
  <w:num w:numId="42">
    <w:abstractNumId w:val="9"/>
  </w:num>
  <w:num w:numId="43">
    <w:abstractNumId w:val="44"/>
  </w:num>
  <w:num w:numId="44">
    <w:abstractNumId w:val="30"/>
  </w:num>
  <w:num w:numId="45">
    <w:abstractNumId w:val="50"/>
  </w:num>
  <w:num w:numId="46">
    <w:abstractNumId w:val="34"/>
  </w:num>
  <w:num w:numId="47">
    <w:abstractNumId w:val="13"/>
  </w:num>
  <w:num w:numId="48">
    <w:abstractNumId w:val="28"/>
  </w:num>
  <w:num w:numId="49">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2DE"/>
    <w:rsid w:val="000014B8"/>
    <w:rsid w:val="00001CAC"/>
    <w:rsid w:val="00002F9C"/>
    <w:rsid w:val="00002FEB"/>
    <w:rsid w:val="0000364F"/>
    <w:rsid w:val="00003814"/>
    <w:rsid w:val="00005DDA"/>
    <w:rsid w:val="00007C40"/>
    <w:rsid w:val="000103D5"/>
    <w:rsid w:val="00012726"/>
    <w:rsid w:val="00012810"/>
    <w:rsid w:val="00013008"/>
    <w:rsid w:val="000131C9"/>
    <w:rsid w:val="00013997"/>
    <w:rsid w:val="0001570D"/>
    <w:rsid w:val="00017017"/>
    <w:rsid w:val="00017056"/>
    <w:rsid w:val="000178AC"/>
    <w:rsid w:val="0002044C"/>
    <w:rsid w:val="00020B4E"/>
    <w:rsid w:val="0002232C"/>
    <w:rsid w:val="0002293D"/>
    <w:rsid w:val="00023DD9"/>
    <w:rsid w:val="0002456A"/>
    <w:rsid w:val="0002545A"/>
    <w:rsid w:val="00032645"/>
    <w:rsid w:val="000326DC"/>
    <w:rsid w:val="00032C30"/>
    <w:rsid w:val="000331EF"/>
    <w:rsid w:val="00034B21"/>
    <w:rsid w:val="00034DA2"/>
    <w:rsid w:val="0003579F"/>
    <w:rsid w:val="000361B5"/>
    <w:rsid w:val="000364FA"/>
    <w:rsid w:val="000372DB"/>
    <w:rsid w:val="00037CF3"/>
    <w:rsid w:val="0004005E"/>
    <w:rsid w:val="0004204F"/>
    <w:rsid w:val="00042CF3"/>
    <w:rsid w:val="00050811"/>
    <w:rsid w:val="00050966"/>
    <w:rsid w:val="00050E90"/>
    <w:rsid w:val="000511B5"/>
    <w:rsid w:val="00051998"/>
    <w:rsid w:val="000543FB"/>
    <w:rsid w:val="00055099"/>
    <w:rsid w:val="000569BA"/>
    <w:rsid w:val="00060F39"/>
    <w:rsid w:val="00061567"/>
    <w:rsid w:val="0006199F"/>
    <w:rsid w:val="00062CB3"/>
    <w:rsid w:val="00062D9C"/>
    <w:rsid w:val="0006428B"/>
    <w:rsid w:val="000651A6"/>
    <w:rsid w:val="00065280"/>
    <w:rsid w:val="000666D3"/>
    <w:rsid w:val="000668AD"/>
    <w:rsid w:val="00066D43"/>
    <w:rsid w:val="00067CB9"/>
    <w:rsid w:val="000708BA"/>
    <w:rsid w:val="00071530"/>
    <w:rsid w:val="00071D45"/>
    <w:rsid w:val="00072BDF"/>
    <w:rsid w:val="00073ADE"/>
    <w:rsid w:val="000749DD"/>
    <w:rsid w:val="00075375"/>
    <w:rsid w:val="00080291"/>
    <w:rsid w:val="00081288"/>
    <w:rsid w:val="000829D0"/>
    <w:rsid w:val="00083BC7"/>
    <w:rsid w:val="00083D2E"/>
    <w:rsid w:val="000843D1"/>
    <w:rsid w:val="00085088"/>
    <w:rsid w:val="0009038A"/>
    <w:rsid w:val="00091057"/>
    <w:rsid w:val="00091E7C"/>
    <w:rsid w:val="0009225C"/>
    <w:rsid w:val="00092860"/>
    <w:rsid w:val="00092B57"/>
    <w:rsid w:val="00092CFF"/>
    <w:rsid w:val="0009328A"/>
    <w:rsid w:val="000935A9"/>
    <w:rsid w:val="00093ACC"/>
    <w:rsid w:val="00093C27"/>
    <w:rsid w:val="00094359"/>
    <w:rsid w:val="00097FA1"/>
    <w:rsid w:val="000A285E"/>
    <w:rsid w:val="000A2B57"/>
    <w:rsid w:val="000A500D"/>
    <w:rsid w:val="000B1ABF"/>
    <w:rsid w:val="000B27AA"/>
    <w:rsid w:val="000B2A25"/>
    <w:rsid w:val="000B3D72"/>
    <w:rsid w:val="000B45AE"/>
    <w:rsid w:val="000B4703"/>
    <w:rsid w:val="000B49D0"/>
    <w:rsid w:val="000B4AA0"/>
    <w:rsid w:val="000B50DF"/>
    <w:rsid w:val="000B56A7"/>
    <w:rsid w:val="000B5873"/>
    <w:rsid w:val="000B5AED"/>
    <w:rsid w:val="000B65D3"/>
    <w:rsid w:val="000C10C0"/>
    <w:rsid w:val="000C1600"/>
    <w:rsid w:val="000C1A94"/>
    <w:rsid w:val="000C2D2B"/>
    <w:rsid w:val="000C5552"/>
    <w:rsid w:val="000C56E6"/>
    <w:rsid w:val="000C58E9"/>
    <w:rsid w:val="000C603B"/>
    <w:rsid w:val="000D255B"/>
    <w:rsid w:val="000D5112"/>
    <w:rsid w:val="000D568B"/>
    <w:rsid w:val="000D5D08"/>
    <w:rsid w:val="000D6D80"/>
    <w:rsid w:val="000D71F4"/>
    <w:rsid w:val="000D73DC"/>
    <w:rsid w:val="000D759C"/>
    <w:rsid w:val="000D75C6"/>
    <w:rsid w:val="000D768C"/>
    <w:rsid w:val="000D7B05"/>
    <w:rsid w:val="000E0B6D"/>
    <w:rsid w:val="000E1FCB"/>
    <w:rsid w:val="000E2549"/>
    <w:rsid w:val="000E2649"/>
    <w:rsid w:val="000E40BF"/>
    <w:rsid w:val="000E4149"/>
    <w:rsid w:val="000E51A5"/>
    <w:rsid w:val="000E5B9A"/>
    <w:rsid w:val="000E7470"/>
    <w:rsid w:val="000F0CD3"/>
    <w:rsid w:val="000F17A9"/>
    <w:rsid w:val="000F316C"/>
    <w:rsid w:val="000F3675"/>
    <w:rsid w:val="000F482D"/>
    <w:rsid w:val="000F5CE0"/>
    <w:rsid w:val="000F62B0"/>
    <w:rsid w:val="000F69D6"/>
    <w:rsid w:val="000F6BF5"/>
    <w:rsid w:val="000F7D29"/>
    <w:rsid w:val="001000E0"/>
    <w:rsid w:val="00101645"/>
    <w:rsid w:val="00103021"/>
    <w:rsid w:val="00104113"/>
    <w:rsid w:val="001054D5"/>
    <w:rsid w:val="00107B1F"/>
    <w:rsid w:val="00107FA5"/>
    <w:rsid w:val="001100E0"/>
    <w:rsid w:val="00110B25"/>
    <w:rsid w:val="0011112C"/>
    <w:rsid w:val="00112D40"/>
    <w:rsid w:val="001139D4"/>
    <w:rsid w:val="0011406D"/>
    <w:rsid w:val="0011441F"/>
    <w:rsid w:val="00114430"/>
    <w:rsid w:val="001168EA"/>
    <w:rsid w:val="00116A73"/>
    <w:rsid w:val="00116DD1"/>
    <w:rsid w:val="00117026"/>
    <w:rsid w:val="00117FF9"/>
    <w:rsid w:val="00120F25"/>
    <w:rsid w:val="001225BA"/>
    <w:rsid w:val="00122A77"/>
    <w:rsid w:val="00122E96"/>
    <w:rsid w:val="00123253"/>
    <w:rsid w:val="00123EFA"/>
    <w:rsid w:val="0012543B"/>
    <w:rsid w:val="00125B2F"/>
    <w:rsid w:val="00126949"/>
    <w:rsid w:val="00126FDC"/>
    <w:rsid w:val="001279A5"/>
    <w:rsid w:val="00130585"/>
    <w:rsid w:val="00130E34"/>
    <w:rsid w:val="00130F11"/>
    <w:rsid w:val="001316CB"/>
    <w:rsid w:val="00131CA6"/>
    <w:rsid w:val="0013200B"/>
    <w:rsid w:val="00132A44"/>
    <w:rsid w:val="00132A8D"/>
    <w:rsid w:val="001335AD"/>
    <w:rsid w:val="0013384A"/>
    <w:rsid w:val="001340A7"/>
    <w:rsid w:val="00134F9D"/>
    <w:rsid w:val="001354B0"/>
    <w:rsid w:val="00135B62"/>
    <w:rsid w:val="00136B53"/>
    <w:rsid w:val="00136CAA"/>
    <w:rsid w:val="00136FD8"/>
    <w:rsid w:val="001406E5"/>
    <w:rsid w:val="00144AD2"/>
    <w:rsid w:val="00144DE1"/>
    <w:rsid w:val="00146B05"/>
    <w:rsid w:val="001473AF"/>
    <w:rsid w:val="00147E9D"/>
    <w:rsid w:val="00150898"/>
    <w:rsid w:val="00151641"/>
    <w:rsid w:val="001518C5"/>
    <w:rsid w:val="001547AF"/>
    <w:rsid w:val="00154B29"/>
    <w:rsid w:val="00154C33"/>
    <w:rsid w:val="00155E8C"/>
    <w:rsid w:val="001560B2"/>
    <w:rsid w:val="00156482"/>
    <w:rsid w:val="001573F3"/>
    <w:rsid w:val="00160022"/>
    <w:rsid w:val="00160F69"/>
    <w:rsid w:val="0016129E"/>
    <w:rsid w:val="001621D7"/>
    <w:rsid w:val="0016443F"/>
    <w:rsid w:val="00164992"/>
    <w:rsid w:val="001650DD"/>
    <w:rsid w:val="00165114"/>
    <w:rsid w:val="00165787"/>
    <w:rsid w:val="00165A1A"/>
    <w:rsid w:val="00167522"/>
    <w:rsid w:val="00167CE4"/>
    <w:rsid w:val="00173996"/>
    <w:rsid w:val="00174811"/>
    <w:rsid w:val="00175FD6"/>
    <w:rsid w:val="0017615B"/>
    <w:rsid w:val="001769FD"/>
    <w:rsid w:val="00176DE1"/>
    <w:rsid w:val="00176EBF"/>
    <w:rsid w:val="00177113"/>
    <w:rsid w:val="00180801"/>
    <w:rsid w:val="001812CE"/>
    <w:rsid w:val="001812D3"/>
    <w:rsid w:val="00181922"/>
    <w:rsid w:val="0018226D"/>
    <w:rsid w:val="00184040"/>
    <w:rsid w:val="001856DE"/>
    <w:rsid w:val="00185709"/>
    <w:rsid w:val="00186DEC"/>
    <w:rsid w:val="00191D3F"/>
    <w:rsid w:val="00192F4E"/>
    <w:rsid w:val="001933AE"/>
    <w:rsid w:val="00193E8D"/>
    <w:rsid w:val="00194809"/>
    <w:rsid w:val="00194A66"/>
    <w:rsid w:val="00194AE1"/>
    <w:rsid w:val="00195128"/>
    <w:rsid w:val="00195B4D"/>
    <w:rsid w:val="00196802"/>
    <w:rsid w:val="001A026B"/>
    <w:rsid w:val="001A0446"/>
    <w:rsid w:val="001A0D27"/>
    <w:rsid w:val="001A2676"/>
    <w:rsid w:val="001A2E43"/>
    <w:rsid w:val="001A31DE"/>
    <w:rsid w:val="001A3245"/>
    <w:rsid w:val="001A38A7"/>
    <w:rsid w:val="001A6E75"/>
    <w:rsid w:val="001B124D"/>
    <w:rsid w:val="001B2A40"/>
    <w:rsid w:val="001B314D"/>
    <w:rsid w:val="001B3E2A"/>
    <w:rsid w:val="001B4D6E"/>
    <w:rsid w:val="001B4EF6"/>
    <w:rsid w:val="001B73FE"/>
    <w:rsid w:val="001B7E38"/>
    <w:rsid w:val="001C033E"/>
    <w:rsid w:val="001C0584"/>
    <w:rsid w:val="001C1FA0"/>
    <w:rsid w:val="001C22CC"/>
    <w:rsid w:val="001C372C"/>
    <w:rsid w:val="001C3C9C"/>
    <w:rsid w:val="001C643A"/>
    <w:rsid w:val="001C6506"/>
    <w:rsid w:val="001C764F"/>
    <w:rsid w:val="001D1078"/>
    <w:rsid w:val="001D1167"/>
    <w:rsid w:val="001D375E"/>
    <w:rsid w:val="001D3E6E"/>
    <w:rsid w:val="001D4462"/>
    <w:rsid w:val="001D607B"/>
    <w:rsid w:val="001D79C9"/>
    <w:rsid w:val="001D7AFC"/>
    <w:rsid w:val="001E0474"/>
    <w:rsid w:val="001E05F0"/>
    <w:rsid w:val="001E1A21"/>
    <w:rsid w:val="001E20AA"/>
    <w:rsid w:val="001E426B"/>
    <w:rsid w:val="001E42F6"/>
    <w:rsid w:val="001E6148"/>
    <w:rsid w:val="001E61D9"/>
    <w:rsid w:val="001E628C"/>
    <w:rsid w:val="001E6F49"/>
    <w:rsid w:val="001E74C7"/>
    <w:rsid w:val="001E7AF0"/>
    <w:rsid w:val="001F04EC"/>
    <w:rsid w:val="001F1636"/>
    <w:rsid w:val="001F16AB"/>
    <w:rsid w:val="001F31C7"/>
    <w:rsid w:val="001F3B87"/>
    <w:rsid w:val="001F42EF"/>
    <w:rsid w:val="001F4628"/>
    <w:rsid w:val="001F4825"/>
    <w:rsid w:val="001F4B40"/>
    <w:rsid w:val="001F5422"/>
    <w:rsid w:val="0020002A"/>
    <w:rsid w:val="00200086"/>
    <w:rsid w:val="00200385"/>
    <w:rsid w:val="002064AC"/>
    <w:rsid w:val="00206990"/>
    <w:rsid w:val="00207B3D"/>
    <w:rsid w:val="00207F7C"/>
    <w:rsid w:val="00207F85"/>
    <w:rsid w:val="00211012"/>
    <w:rsid w:val="00212E80"/>
    <w:rsid w:val="00214339"/>
    <w:rsid w:val="00216137"/>
    <w:rsid w:val="002165C3"/>
    <w:rsid w:val="00220A2F"/>
    <w:rsid w:val="00221171"/>
    <w:rsid w:val="00221338"/>
    <w:rsid w:val="00222291"/>
    <w:rsid w:val="00222D33"/>
    <w:rsid w:val="00223274"/>
    <w:rsid w:val="00224BE7"/>
    <w:rsid w:val="00225CB5"/>
    <w:rsid w:val="002267EE"/>
    <w:rsid w:val="00227215"/>
    <w:rsid w:val="00227629"/>
    <w:rsid w:val="002318A2"/>
    <w:rsid w:val="00231AD3"/>
    <w:rsid w:val="0023313B"/>
    <w:rsid w:val="00233253"/>
    <w:rsid w:val="00233802"/>
    <w:rsid w:val="00233A68"/>
    <w:rsid w:val="00234B1A"/>
    <w:rsid w:val="00234CCF"/>
    <w:rsid w:val="00236F54"/>
    <w:rsid w:val="00236F64"/>
    <w:rsid w:val="002374B0"/>
    <w:rsid w:val="00237C36"/>
    <w:rsid w:val="0024022D"/>
    <w:rsid w:val="00240733"/>
    <w:rsid w:val="002425F2"/>
    <w:rsid w:val="00242D7D"/>
    <w:rsid w:val="002440E4"/>
    <w:rsid w:val="00244329"/>
    <w:rsid w:val="002446CE"/>
    <w:rsid w:val="002447D3"/>
    <w:rsid w:val="00244D5D"/>
    <w:rsid w:val="00244E5F"/>
    <w:rsid w:val="00244EEC"/>
    <w:rsid w:val="0024547D"/>
    <w:rsid w:val="002454F7"/>
    <w:rsid w:val="00246726"/>
    <w:rsid w:val="002470F9"/>
    <w:rsid w:val="00250CA8"/>
    <w:rsid w:val="00251398"/>
    <w:rsid w:val="00251C9C"/>
    <w:rsid w:val="00252BF9"/>
    <w:rsid w:val="00252D8E"/>
    <w:rsid w:val="0025338C"/>
    <w:rsid w:val="00253437"/>
    <w:rsid w:val="002553CA"/>
    <w:rsid w:val="00255808"/>
    <w:rsid w:val="002558CF"/>
    <w:rsid w:val="00256FAE"/>
    <w:rsid w:val="00257C03"/>
    <w:rsid w:val="00257F62"/>
    <w:rsid w:val="00260285"/>
    <w:rsid w:val="002630AF"/>
    <w:rsid w:val="0026357D"/>
    <w:rsid w:val="002655E7"/>
    <w:rsid w:val="002703FA"/>
    <w:rsid w:val="00271171"/>
    <w:rsid w:val="0027210B"/>
    <w:rsid w:val="00272E25"/>
    <w:rsid w:val="00273D45"/>
    <w:rsid w:val="00274A9A"/>
    <w:rsid w:val="0027588E"/>
    <w:rsid w:val="00275F29"/>
    <w:rsid w:val="0027648E"/>
    <w:rsid w:val="0027690F"/>
    <w:rsid w:val="00280770"/>
    <w:rsid w:val="00280C64"/>
    <w:rsid w:val="00283A77"/>
    <w:rsid w:val="00284140"/>
    <w:rsid w:val="00284910"/>
    <w:rsid w:val="002870B0"/>
    <w:rsid w:val="002871DB"/>
    <w:rsid w:val="00290C10"/>
    <w:rsid w:val="0029138D"/>
    <w:rsid w:val="0029404A"/>
    <w:rsid w:val="0029416A"/>
    <w:rsid w:val="002952C1"/>
    <w:rsid w:val="002955FB"/>
    <w:rsid w:val="00295A03"/>
    <w:rsid w:val="002A0B00"/>
    <w:rsid w:val="002A0BA2"/>
    <w:rsid w:val="002A0CB3"/>
    <w:rsid w:val="002A3769"/>
    <w:rsid w:val="002A386D"/>
    <w:rsid w:val="002A443C"/>
    <w:rsid w:val="002A486C"/>
    <w:rsid w:val="002A5FEA"/>
    <w:rsid w:val="002A6990"/>
    <w:rsid w:val="002A74F6"/>
    <w:rsid w:val="002A7A29"/>
    <w:rsid w:val="002A7AA8"/>
    <w:rsid w:val="002B0661"/>
    <w:rsid w:val="002B1C18"/>
    <w:rsid w:val="002B1D12"/>
    <w:rsid w:val="002B1FBF"/>
    <w:rsid w:val="002B2407"/>
    <w:rsid w:val="002B2B93"/>
    <w:rsid w:val="002B4064"/>
    <w:rsid w:val="002B470A"/>
    <w:rsid w:val="002B4F7F"/>
    <w:rsid w:val="002B7703"/>
    <w:rsid w:val="002C045C"/>
    <w:rsid w:val="002C0915"/>
    <w:rsid w:val="002C0AE4"/>
    <w:rsid w:val="002C107D"/>
    <w:rsid w:val="002C1284"/>
    <w:rsid w:val="002C2A08"/>
    <w:rsid w:val="002C321B"/>
    <w:rsid w:val="002C35E1"/>
    <w:rsid w:val="002C3F39"/>
    <w:rsid w:val="002C489C"/>
    <w:rsid w:val="002C574C"/>
    <w:rsid w:val="002C6CF3"/>
    <w:rsid w:val="002C7F2E"/>
    <w:rsid w:val="002D0F49"/>
    <w:rsid w:val="002D24CC"/>
    <w:rsid w:val="002D30A2"/>
    <w:rsid w:val="002D4459"/>
    <w:rsid w:val="002D5AFE"/>
    <w:rsid w:val="002D7251"/>
    <w:rsid w:val="002E0B7D"/>
    <w:rsid w:val="002E1195"/>
    <w:rsid w:val="002E14F8"/>
    <w:rsid w:val="002E2B6D"/>
    <w:rsid w:val="002E53D5"/>
    <w:rsid w:val="002E5509"/>
    <w:rsid w:val="002E779D"/>
    <w:rsid w:val="002E7D44"/>
    <w:rsid w:val="002F267F"/>
    <w:rsid w:val="002F298A"/>
    <w:rsid w:val="002F2F87"/>
    <w:rsid w:val="002F3C53"/>
    <w:rsid w:val="002F4A07"/>
    <w:rsid w:val="002F5276"/>
    <w:rsid w:val="002F5526"/>
    <w:rsid w:val="002F6575"/>
    <w:rsid w:val="002F72D4"/>
    <w:rsid w:val="00301692"/>
    <w:rsid w:val="00301C8A"/>
    <w:rsid w:val="00302A21"/>
    <w:rsid w:val="00302F38"/>
    <w:rsid w:val="00302F75"/>
    <w:rsid w:val="00303132"/>
    <w:rsid w:val="00303768"/>
    <w:rsid w:val="003059B3"/>
    <w:rsid w:val="00305F08"/>
    <w:rsid w:val="0030666D"/>
    <w:rsid w:val="003104C3"/>
    <w:rsid w:val="00310CDB"/>
    <w:rsid w:val="00311391"/>
    <w:rsid w:val="00311FCD"/>
    <w:rsid w:val="0031245B"/>
    <w:rsid w:val="00313343"/>
    <w:rsid w:val="00315095"/>
    <w:rsid w:val="00315367"/>
    <w:rsid w:val="003163BF"/>
    <w:rsid w:val="0031667A"/>
    <w:rsid w:val="00317FB3"/>
    <w:rsid w:val="0032056B"/>
    <w:rsid w:val="00320878"/>
    <w:rsid w:val="00321313"/>
    <w:rsid w:val="00321B6F"/>
    <w:rsid w:val="00322F51"/>
    <w:rsid w:val="00324A0A"/>
    <w:rsid w:val="0032506E"/>
    <w:rsid w:val="00325AC8"/>
    <w:rsid w:val="00325D5F"/>
    <w:rsid w:val="003266D3"/>
    <w:rsid w:val="00330523"/>
    <w:rsid w:val="003308EE"/>
    <w:rsid w:val="003344DF"/>
    <w:rsid w:val="00335F55"/>
    <w:rsid w:val="00340135"/>
    <w:rsid w:val="00340D37"/>
    <w:rsid w:val="00341340"/>
    <w:rsid w:val="00341F6E"/>
    <w:rsid w:val="00342248"/>
    <w:rsid w:val="00343E36"/>
    <w:rsid w:val="00344099"/>
    <w:rsid w:val="0034426E"/>
    <w:rsid w:val="00346219"/>
    <w:rsid w:val="00347284"/>
    <w:rsid w:val="003474F2"/>
    <w:rsid w:val="00352343"/>
    <w:rsid w:val="0035266C"/>
    <w:rsid w:val="00353192"/>
    <w:rsid w:val="003540E5"/>
    <w:rsid w:val="003547F2"/>
    <w:rsid w:val="00356A28"/>
    <w:rsid w:val="00356B2E"/>
    <w:rsid w:val="0036091A"/>
    <w:rsid w:val="00364BE7"/>
    <w:rsid w:val="00364C3F"/>
    <w:rsid w:val="003655BA"/>
    <w:rsid w:val="0036621F"/>
    <w:rsid w:val="003667EA"/>
    <w:rsid w:val="00367B4D"/>
    <w:rsid w:val="00370DE3"/>
    <w:rsid w:val="003719DD"/>
    <w:rsid w:val="00371C10"/>
    <w:rsid w:val="00372067"/>
    <w:rsid w:val="00372726"/>
    <w:rsid w:val="003729D6"/>
    <w:rsid w:val="003733BC"/>
    <w:rsid w:val="0037410A"/>
    <w:rsid w:val="0037436A"/>
    <w:rsid w:val="00375361"/>
    <w:rsid w:val="003756CE"/>
    <w:rsid w:val="00375A61"/>
    <w:rsid w:val="00375FBC"/>
    <w:rsid w:val="00380115"/>
    <w:rsid w:val="003823C4"/>
    <w:rsid w:val="00385248"/>
    <w:rsid w:val="00385701"/>
    <w:rsid w:val="00385717"/>
    <w:rsid w:val="00387890"/>
    <w:rsid w:val="003901D2"/>
    <w:rsid w:val="00392475"/>
    <w:rsid w:val="0039464D"/>
    <w:rsid w:val="00394661"/>
    <w:rsid w:val="00394906"/>
    <w:rsid w:val="003951C0"/>
    <w:rsid w:val="00395256"/>
    <w:rsid w:val="00397F28"/>
    <w:rsid w:val="003A1F69"/>
    <w:rsid w:val="003A2073"/>
    <w:rsid w:val="003A2244"/>
    <w:rsid w:val="003A2FCE"/>
    <w:rsid w:val="003A45DA"/>
    <w:rsid w:val="003A51F0"/>
    <w:rsid w:val="003A551E"/>
    <w:rsid w:val="003A5B4A"/>
    <w:rsid w:val="003A74FE"/>
    <w:rsid w:val="003B041A"/>
    <w:rsid w:val="003B0C19"/>
    <w:rsid w:val="003B0CD7"/>
    <w:rsid w:val="003B1133"/>
    <w:rsid w:val="003B25EF"/>
    <w:rsid w:val="003B3DA1"/>
    <w:rsid w:val="003B48CB"/>
    <w:rsid w:val="003B4BCA"/>
    <w:rsid w:val="003B5F98"/>
    <w:rsid w:val="003B6905"/>
    <w:rsid w:val="003B72C4"/>
    <w:rsid w:val="003C0578"/>
    <w:rsid w:val="003C1265"/>
    <w:rsid w:val="003C2332"/>
    <w:rsid w:val="003C2C35"/>
    <w:rsid w:val="003C3BD1"/>
    <w:rsid w:val="003C4227"/>
    <w:rsid w:val="003C507E"/>
    <w:rsid w:val="003C51EE"/>
    <w:rsid w:val="003C55F2"/>
    <w:rsid w:val="003C6005"/>
    <w:rsid w:val="003C6D24"/>
    <w:rsid w:val="003C7818"/>
    <w:rsid w:val="003D05E9"/>
    <w:rsid w:val="003D07D3"/>
    <w:rsid w:val="003D13E2"/>
    <w:rsid w:val="003D548C"/>
    <w:rsid w:val="003D5D98"/>
    <w:rsid w:val="003D72E7"/>
    <w:rsid w:val="003D78E9"/>
    <w:rsid w:val="003E0FFB"/>
    <w:rsid w:val="003E18D7"/>
    <w:rsid w:val="003E1935"/>
    <w:rsid w:val="003E267A"/>
    <w:rsid w:val="003E28D8"/>
    <w:rsid w:val="003E30BD"/>
    <w:rsid w:val="003E3B9C"/>
    <w:rsid w:val="003E5B6E"/>
    <w:rsid w:val="003E5E8B"/>
    <w:rsid w:val="003E6325"/>
    <w:rsid w:val="003E7A1B"/>
    <w:rsid w:val="003F0E00"/>
    <w:rsid w:val="003F11DC"/>
    <w:rsid w:val="003F180A"/>
    <w:rsid w:val="003F1B4F"/>
    <w:rsid w:val="003F1BE1"/>
    <w:rsid w:val="003F2D1B"/>
    <w:rsid w:val="003F33C8"/>
    <w:rsid w:val="003F64BF"/>
    <w:rsid w:val="003F6782"/>
    <w:rsid w:val="003F712B"/>
    <w:rsid w:val="003F75C4"/>
    <w:rsid w:val="00403807"/>
    <w:rsid w:val="0040451F"/>
    <w:rsid w:val="004053B6"/>
    <w:rsid w:val="00405876"/>
    <w:rsid w:val="00405938"/>
    <w:rsid w:val="00407158"/>
    <w:rsid w:val="00407694"/>
    <w:rsid w:val="00407AEE"/>
    <w:rsid w:val="004105DA"/>
    <w:rsid w:val="00411457"/>
    <w:rsid w:val="0041361C"/>
    <w:rsid w:val="00414BDA"/>
    <w:rsid w:val="00416BCD"/>
    <w:rsid w:val="00420FE0"/>
    <w:rsid w:val="00421716"/>
    <w:rsid w:val="00423314"/>
    <w:rsid w:val="004237E4"/>
    <w:rsid w:val="004248C6"/>
    <w:rsid w:val="004255D6"/>
    <w:rsid w:val="004260C5"/>
    <w:rsid w:val="0042747F"/>
    <w:rsid w:val="004341C3"/>
    <w:rsid w:val="0043421E"/>
    <w:rsid w:val="00435875"/>
    <w:rsid w:val="004358CE"/>
    <w:rsid w:val="00436A5D"/>
    <w:rsid w:val="0043727E"/>
    <w:rsid w:val="004378F9"/>
    <w:rsid w:val="00440015"/>
    <w:rsid w:val="004418EC"/>
    <w:rsid w:val="00441AEE"/>
    <w:rsid w:val="00445522"/>
    <w:rsid w:val="0044617F"/>
    <w:rsid w:val="0044636A"/>
    <w:rsid w:val="00447671"/>
    <w:rsid w:val="00447DE1"/>
    <w:rsid w:val="00455947"/>
    <w:rsid w:val="0045710D"/>
    <w:rsid w:val="0046040C"/>
    <w:rsid w:val="00460475"/>
    <w:rsid w:val="004604CA"/>
    <w:rsid w:val="00460ED9"/>
    <w:rsid w:val="00461A2C"/>
    <w:rsid w:val="00466D63"/>
    <w:rsid w:val="004708D2"/>
    <w:rsid w:val="004709A9"/>
    <w:rsid w:val="00470E3B"/>
    <w:rsid w:val="0047103E"/>
    <w:rsid w:val="00471249"/>
    <w:rsid w:val="004714BA"/>
    <w:rsid w:val="00473639"/>
    <w:rsid w:val="00475345"/>
    <w:rsid w:val="00475921"/>
    <w:rsid w:val="00476B2C"/>
    <w:rsid w:val="0048119C"/>
    <w:rsid w:val="004815A7"/>
    <w:rsid w:val="00481986"/>
    <w:rsid w:val="00482D01"/>
    <w:rsid w:val="00482ED0"/>
    <w:rsid w:val="00482FFE"/>
    <w:rsid w:val="004841D0"/>
    <w:rsid w:val="0048458C"/>
    <w:rsid w:val="0048503D"/>
    <w:rsid w:val="00485447"/>
    <w:rsid w:val="0049096B"/>
    <w:rsid w:val="00492F41"/>
    <w:rsid w:val="0049332E"/>
    <w:rsid w:val="00493557"/>
    <w:rsid w:val="0049417F"/>
    <w:rsid w:val="0049419C"/>
    <w:rsid w:val="00494982"/>
    <w:rsid w:val="004956B1"/>
    <w:rsid w:val="004960C2"/>
    <w:rsid w:val="00496D4E"/>
    <w:rsid w:val="004976C0"/>
    <w:rsid w:val="004A1839"/>
    <w:rsid w:val="004A487E"/>
    <w:rsid w:val="004A4F2C"/>
    <w:rsid w:val="004A5C5B"/>
    <w:rsid w:val="004A62DB"/>
    <w:rsid w:val="004A66D1"/>
    <w:rsid w:val="004A7099"/>
    <w:rsid w:val="004A7CEC"/>
    <w:rsid w:val="004B0881"/>
    <w:rsid w:val="004B0D0D"/>
    <w:rsid w:val="004B1D6E"/>
    <w:rsid w:val="004B1E66"/>
    <w:rsid w:val="004B370D"/>
    <w:rsid w:val="004B4D3C"/>
    <w:rsid w:val="004B58B5"/>
    <w:rsid w:val="004B5E58"/>
    <w:rsid w:val="004B6C76"/>
    <w:rsid w:val="004B718D"/>
    <w:rsid w:val="004B734D"/>
    <w:rsid w:val="004B754E"/>
    <w:rsid w:val="004B7EE7"/>
    <w:rsid w:val="004C0209"/>
    <w:rsid w:val="004C0C01"/>
    <w:rsid w:val="004C1277"/>
    <w:rsid w:val="004C15D6"/>
    <w:rsid w:val="004C2880"/>
    <w:rsid w:val="004C2F5E"/>
    <w:rsid w:val="004C36E5"/>
    <w:rsid w:val="004C4915"/>
    <w:rsid w:val="004C59D0"/>
    <w:rsid w:val="004C6F17"/>
    <w:rsid w:val="004C7247"/>
    <w:rsid w:val="004C74C6"/>
    <w:rsid w:val="004C772A"/>
    <w:rsid w:val="004C77B4"/>
    <w:rsid w:val="004C7F9E"/>
    <w:rsid w:val="004D1FC5"/>
    <w:rsid w:val="004D28DC"/>
    <w:rsid w:val="004D2C15"/>
    <w:rsid w:val="004D3151"/>
    <w:rsid w:val="004D3E21"/>
    <w:rsid w:val="004D4207"/>
    <w:rsid w:val="004D43E7"/>
    <w:rsid w:val="004D7189"/>
    <w:rsid w:val="004E04B0"/>
    <w:rsid w:val="004E090D"/>
    <w:rsid w:val="004E0E3C"/>
    <w:rsid w:val="004E1457"/>
    <w:rsid w:val="004E162A"/>
    <w:rsid w:val="004E398D"/>
    <w:rsid w:val="004E3A4F"/>
    <w:rsid w:val="004E4E24"/>
    <w:rsid w:val="004E58A5"/>
    <w:rsid w:val="004E6274"/>
    <w:rsid w:val="004E6583"/>
    <w:rsid w:val="004F17A9"/>
    <w:rsid w:val="004F18AF"/>
    <w:rsid w:val="004F18CE"/>
    <w:rsid w:val="004F289C"/>
    <w:rsid w:val="004F3530"/>
    <w:rsid w:val="004F41EB"/>
    <w:rsid w:val="004F4F02"/>
    <w:rsid w:val="004F5D5A"/>
    <w:rsid w:val="004F691F"/>
    <w:rsid w:val="004F6AD6"/>
    <w:rsid w:val="004F7CF0"/>
    <w:rsid w:val="004F7DFF"/>
    <w:rsid w:val="005016E9"/>
    <w:rsid w:val="00504152"/>
    <w:rsid w:val="005043C2"/>
    <w:rsid w:val="00504CE7"/>
    <w:rsid w:val="00505D04"/>
    <w:rsid w:val="00506012"/>
    <w:rsid w:val="00507003"/>
    <w:rsid w:val="005109E4"/>
    <w:rsid w:val="00511B5D"/>
    <w:rsid w:val="00512139"/>
    <w:rsid w:val="00512B46"/>
    <w:rsid w:val="00512C2C"/>
    <w:rsid w:val="005131BD"/>
    <w:rsid w:val="00513444"/>
    <w:rsid w:val="00513ADD"/>
    <w:rsid w:val="00514E6B"/>
    <w:rsid w:val="00515A93"/>
    <w:rsid w:val="00515D41"/>
    <w:rsid w:val="005160A3"/>
    <w:rsid w:val="00521020"/>
    <w:rsid w:val="00521059"/>
    <w:rsid w:val="00521365"/>
    <w:rsid w:val="00521AE9"/>
    <w:rsid w:val="005229B9"/>
    <w:rsid w:val="00522BC6"/>
    <w:rsid w:val="00524A17"/>
    <w:rsid w:val="00524CF8"/>
    <w:rsid w:val="00525762"/>
    <w:rsid w:val="005301AC"/>
    <w:rsid w:val="00530B31"/>
    <w:rsid w:val="00531CE6"/>
    <w:rsid w:val="00531E74"/>
    <w:rsid w:val="0053206E"/>
    <w:rsid w:val="00532923"/>
    <w:rsid w:val="00534584"/>
    <w:rsid w:val="00534EAD"/>
    <w:rsid w:val="0053591F"/>
    <w:rsid w:val="00536685"/>
    <w:rsid w:val="005367B5"/>
    <w:rsid w:val="00536AAD"/>
    <w:rsid w:val="00540823"/>
    <w:rsid w:val="00540B1B"/>
    <w:rsid w:val="005416CE"/>
    <w:rsid w:val="00541FA9"/>
    <w:rsid w:val="00542A03"/>
    <w:rsid w:val="00542D94"/>
    <w:rsid w:val="00544779"/>
    <w:rsid w:val="00544AA3"/>
    <w:rsid w:val="00545844"/>
    <w:rsid w:val="00545B21"/>
    <w:rsid w:val="005461EA"/>
    <w:rsid w:val="00553CCF"/>
    <w:rsid w:val="00554BF9"/>
    <w:rsid w:val="005558A8"/>
    <w:rsid w:val="005558AA"/>
    <w:rsid w:val="00556700"/>
    <w:rsid w:val="00560807"/>
    <w:rsid w:val="00560D06"/>
    <w:rsid w:val="00562B31"/>
    <w:rsid w:val="00562DA1"/>
    <w:rsid w:val="00562DEE"/>
    <w:rsid w:val="0056324A"/>
    <w:rsid w:val="00563AD0"/>
    <w:rsid w:val="00564D70"/>
    <w:rsid w:val="00566EB0"/>
    <w:rsid w:val="00571511"/>
    <w:rsid w:val="00573768"/>
    <w:rsid w:val="005751C0"/>
    <w:rsid w:val="005753BC"/>
    <w:rsid w:val="0057644D"/>
    <w:rsid w:val="0057645A"/>
    <w:rsid w:val="005773F8"/>
    <w:rsid w:val="00577FD2"/>
    <w:rsid w:val="00580448"/>
    <w:rsid w:val="00581622"/>
    <w:rsid w:val="00581985"/>
    <w:rsid w:val="00581E15"/>
    <w:rsid w:val="0058385A"/>
    <w:rsid w:val="00584649"/>
    <w:rsid w:val="00584869"/>
    <w:rsid w:val="0058636F"/>
    <w:rsid w:val="00586447"/>
    <w:rsid w:val="00586483"/>
    <w:rsid w:val="00590924"/>
    <w:rsid w:val="00590EAF"/>
    <w:rsid w:val="00590EEC"/>
    <w:rsid w:val="00591255"/>
    <w:rsid w:val="00591288"/>
    <w:rsid w:val="00591628"/>
    <w:rsid w:val="00591FA9"/>
    <w:rsid w:val="0059223D"/>
    <w:rsid w:val="005931CB"/>
    <w:rsid w:val="00595D6B"/>
    <w:rsid w:val="005A01AD"/>
    <w:rsid w:val="005A0427"/>
    <w:rsid w:val="005A0B2D"/>
    <w:rsid w:val="005A20D8"/>
    <w:rsid w:val="005A2175"/>
    <w:rsid w:val="005A2324"/>
    <w:rsid w:val="005A2672"/>
    <w:rsid w:val="005A2946"/>
    <w:rsid w:val="005A62B4"/>
    <w:rsid w:val="005A6410"/>
    <w:rsid w:val="005A6D94"/>
    <w:rsid w:val="005B06F0"/>
    <w:rsid w:val="005B0B08"/>
    <w:rsid w:val="005B1BE3"/>
    <w:rsid w:val="005B1C15"/>
    <w:rsid w:val="005B31A6"/>
    <w:rsid w:val="005B35E7"/>
    <w:rsid w:val="005B3D86"/>
    <w:rsid w:val="005B4038"/>
    <w:rsid w:val="005B4F65"/>
    <w:rsid w:val="005B7088"/>
    <w:rsid w:val="005B70DC"/>
    <w:rsid w:val="005B7347"/>
    <w:rsid w:val="005B74FC"/>
    <w:rsid w:val="005C0EAA"/>
    <w:rsid w:val="005C205C"/>
    <w:rsid w:val="005C2EBC"/>
    <w:rsid w:val="005C31C8"/>
    <w:rsid w:val="005C4EF2"/>
    <w:rsid w:val="005C52DD"/>
    <w:rsid w:val="005C5C67"/>
    <w:rsid w:val="005C5F6A"/>
    <w:rsid w:val="005C7320"/>
    <w:rsid w:val="005C7672"/>
    <w:rsid w:val="005D17EA"/>
    <w:rsid w:val="005D20D4"/>
    <w:rsid w:val="005D2C7E"/>
    <w:rsid w:val="005D3117"/>
    <w:rsid w:val="005D35C5"/>
    <w:rsid w:val="005D3B0E"/>
    <w:rsid w:val="005D4573"/>
    <w:rsid w:val="005D477C"/>
    <w:rsid w:val="005D4877"/>
    <w:rsid w:val="005D6FD4"/>
    <w:rsid w:val="005D75C9"/>
    <w:rsid w:val="005E073A"/>
    <w:rsid w:val="005E0D84"/>
    <w:rsid w:val="005E1F2F"/>
    <w:rsid w:val="005E2A2C"/>
    <w:rsid w:val="005E76BF"/>
    <w:rsid w:val="005F3A53"/>
    <w:rsid w:val="005F3F00"/>
    <w:rsid w:val="005F4E93"/>
    <w:rsid w:val="005F50BB"/>
    <w:rsid w:val="005F518D"/>
    <w:rsid w:val="005F7D8A"/>
    <w:rsid w:val="0060129C"/>
    <w:rsid w:val="00601315"/>
    <w:rsid w:val="00601A33"/>
    <w:rsid w:val="00602C09"/>
    <w:rsid w:val="00603B26"/>
    <w:rsid w:val="006063EB"/>
    <w:rsid w:val="0060753C"/>
    <w:rsid w:val="0061083F"/>
    <w:rsid w:val="00610A6E"/>
    <w:rsid w:val="0061476F"/>
    <w:rsid w:val="006152B9"/>
    <w:rsid w:val="0062112C"/>
    <w:rsid w:val="00621D1F"/>
    <w:rsid w:val="00621F63"/>
    <w:rsid w:val="0062236D"/>
    <w:rsid w:val="00623418"/>
    <w:rsid w:val="0062446A"/>
    <w:rsid w:val="00624712"/>
    <w:rsid w:val="00624D20"/>
    <w:rsid w:val="006253E7"/>
    <w:rsid w:val="0062713B"/>
    <w:rsid w:val="00627174"/>
    <w:rsid w:val="0062753E"/>
    <w:rsid w:val="006310A9"/>
    <w:rsid w:val="00631E98"/>
    <w:rsid w:val="00632088"/>
    <w:rsid w:val="00633FF7"/>
    <w:rsid w:val="0063458C"/>
    <w:rsid w:val="00634810"/>
    <w:rsid w:val="0063600E"/>
    <w:rsid w:val="00636E84"/>
    <w:rsid w:val="006401C2"/>
    <w:rsid w:val="006403F5"/>
    <w:rsid w:val="00640722"/>
    <w:rsid w:val="0064084F"/>
    <w:rsid w:val="006413D4"/>
    <w:rsid w:val="00642113"/>
    <w:rsid w:val="00642A17"/>
    <w:rsid w:val="00643051"/>
    <w:rsid w:val="006435FC"/>
    <w:rsid w:val="00643FBD"/>
    <w:rsid w:val="006440CD"/>
    <w:rsid w:val="00644670"/>
    <w:rsid w:val="00644ADE"/>
    <w:rsid w:val="0064529B"/>
    <w:rsid w:val="006453D1"/>
    <w:rsid w:val="006502C6"/>
    <w:rsid w:val="00651044"/>
    <w:rsid w:val="006522B3"/>
    <w:rsid w:val="00652FCF"/>
    <w:rsid w:val="00654DC9"/>
    <w:rsid w:val="00655DB2"/>
    <w:rsid w:val="00656AD5"/>
    <w:rsid w:val="00657D7C"/>
    <w:rsid w:val="00657F22"/>
    <w:rsid w:val="00660E99"/>
    <w:rsid w:val="00662006"/>
    <w:rsid w:val="006629CB"/>
    <w:rsid w:val="00662F24"/>
    <w:rsid w:val="00663156"/>
    <w:rsid w:val="0066400C"/>
    <w:rsid w:val="00664A25"/>
    <w:rsid w:val="00665379"/>
    <w:rsid w:val="006667A6"/>
    <w:rsid w:val="00671609"/>
    <w:rsid w:val="00671E68"/>
    <w:rsid w:val="006726C7"/>
    <w:rsid w:val="006729C3"/>
    <w:rsid w:val="00673E00"/>
    <w:rsid w:val="00675589"/>
    <w:rsid w:val="00675595"/>
    <w:rsid w:val="00675DC0"/>
    <w:rsid w:val="006777A6"/>
    <w:rsid w:val="00677E10"/>
    <w:rsid w:val="0068013D"/>
    <w:rsid w:val="00680EB8"/>
    <w:rsid w:val="006815D4"/>
    <w:rsid w:val="006820FD"/>
    <w:rsid w:val="00682A58"/>
    <w:rsid w:val="00683D8D"/>
    <w:rsid w:val="00684D34"/>
    <w:rsid w:val="00685F34"/>
    <w:rsid w:val="00687F83"/>
    <w:rsid w:val="006900A9"/>
    <w:rsid w:val="0069013C"/>
    <w:rsid w:val="00690AD5"/>
    <w:rsid w:val="00691A62"/>
    <w:rsid w:val="00691D8F"/>
    <w:rsid w:val="006923FD"/>
    <w:rsid w:val="006926A8"/>
    <w:rsid w:val="00692C56"/>
    <w:rsid w:val="00695628"/>
    <w:rsid w:val="006A048A"/>
    <w:rsid w:val="006A11D4"/>
    <w:rsid w:val="006A12E7"/>
    <w:rsid w:val="006A1331"/>
    <w:rsid w:val="006A18B3"/>
    <w:rsid w:val="006A1E1A"/>
    <w:rsid w:val="006A1E20"/>
    <w:rsid w:val="006A3FE1"/>
    <w:rsid w:val="006A4E1D"/>
    <w:rsid w:val="006A4EA8"/>
    <w:rsid w:val="006B04D4"/>
    <w:rsid w:val="006B0D90"/>
    <w:rsid w:val="006B0F2E"/>
    <w:rsid w:val="006B1725"/>
    <w:rsid w:val="006B18BA"/>
    <w:rsid w:val="006B2B46"/>
    <w:rsid w:val="006B54F7"/>
    <w:rsid w:val="006B666B"/>
    <w:rsid w:val="006B67EA"/>
    <w:rsid w:val="006B6B28"/>
    <w:rsid w:val="006B6EE3"/>
    <w:rsid w:val="006C3E27"/>
    <w:rsid w:val="006C5367"/>
    <w:rsid w:val="006C5B1C"/>
    <w:rsid w:val="006C64FF"/>
    <w:rsid w:val="006C6588"/>
    <w:rsid w:val="006C6798"/>
    <w:rsid w:val="006C7686"/>
    <w:rsid w:val="006D0677"/>
    <w:rsid w:val="006D0998"/>
    <w:rsid w:val="006D19C3"/>
    <w:rsid w:val="006D1AA2"/>
    <w:rsid w:val="006D1F12"/>
    <w:rsid w:val="006D254B"/>
    <w:rsid w:val="006D2DDC"/>
    <w:rsid w:val="006D4522"/>
    <w:rsid w:val="006D514C"/>
    <w:rsid w:val="006D5B86"/>
    <w:rsid w:val="006D6143"/>
    <w:rsid w:val="006D66A0"/>
    <w:rsid w:val="006D6CE2"/>
    <w:rsid w:val="006D6EF0"/>
    <w:rsid w:val="006E0550"/>
    <w:rsid w:val="006E107F"/>
    <w:rsid w:val="006E18B1"/>
    <w:rsid w:val="006E2651"/>
    <w:rsid w:val="006E318C"/>
    <w:rsid w:val="006E36C3"/>
    <w:rsid w:val="006E3923"/>
    <w:rsid w:val="006E428F"/>
    <w:rsid w:val="006E4633"/>
    <w:rsid w:val="006E4A0B"/>
    <w:rsid w:val="006E735B"/>
    <w:rsid w:val="006E7AAE"/>
    <w:rsid w:val="006F1671"/>
    <w:rsid w:val="006F2FA7"/>
    <w:rsid w:val="006F37F1"/>
    <w:rsid w:val="006F5342"/>
    <w:rsid w:val="006F68FA"/>
    <w:rsid w:val="006F72F0"/>
    <w:rsid w:val="006F7572"/>
    <w:rsid w:val="006F7C5F"/>
    <w:rsid w:val="006F7DDE"/>
    <w:rsid w:val="0070178E"/>
    <w:rsid w:val="00702D6F"/>
    <w:rsid w:val="007031F6"/>
    <w:rsid w:val="0070369F"/>
    <w:rsid w:val="00703B8E"/>
    <w:rsid w:val="007044F0"/>
    <w:rsid w:val="00705EEA"/>
    <w:rsid w:val="00707C80"/>
    <w:rsid w:val="00707DD7"/>
    <w:rsid w:val="007113E8"/>
    <w:rsid w:val="00711809"/>
    <w:rsid w:val="0071207C"/>
    <w:rsid w:val="00713DF9"/>
    <w:rsid w:val="00715685"/>
    <w:rsid w:val="00717805"/>
    <w:rsid w:val="00720ACF"/>
    <w:rsid w:val="00721128"/>
    <w:rsid w:val="00721493"/>
    <w:rsid w:val="007247EA"/>
    <w:rsid w:val="00724C7F"/>
    <w:rsid w:val="00725F35"/>
    <w:rsid w:val="00732CF4"/>
    <w:rsid w:val="00732F38"/>
    <w:rsid w:val="00733751"/>
    <w:rsid w:val="00733C6C"/>
    <w:rsid w:val="00734B7C"/>
    <w:rsid w:val="00734F8F"/>
    <w:rsid w:val="00735730"/>
    <w:rsid w:val="007357A1"/>
    <w:rsid w:val="00735F3A"/>
    <w:rsid w:val="007370E7"/>
    <w:rsid w:val="00737514"/>
    <w:rsid w:val="00737C45"/>
    <w:rsid w:val="00740987"/>
    <w:rsid w:val="00741CE9"/>
    <w:rsid w:val="00744039"/>
    <w:rsid w:val="00745604"/>
    <w:rsid w:val="00745851"/>
    <w:rsid w:val="007472D5"/>
    <w:rsid w:val="00747368"/>
    <w:rsid w:val="00750950"/>
    <w:rsid w:val="00751356"/>
    <w:rsid w:val="00754516"/>
    <w:rsid w:val="00754C12"/>
    <w:rsid w:val="00754C44"/>
    <w:rsid w:val="0075595C"/>
    <w:rsid w:val="007563C9"/>
    <w:rsid w:val="007566CA"/>
    <w:rsid w:val="00756915"/>
    <w:rsid w:val="00760FE1"/>
    <w:rsid w:val="00761FF4"/>
    <w:rsid w:val="007622EE"/>
    <w:rsid w:val="00763213"/>
    <w:rsid w:val="00764C71"/>
    <w:rsid w:val="00767673"/>
    <w:rsid w:val="007701EC"/>
    <w:rsid w:val="007714FD"/>
    <w:rsid w:val="0077266C"/>
    <w:rsid w:val="00772933"/>
    <w:rsid w:val="00772F7E"/>
    <w:rsid w:val="00773311"/>
    <w:rsid w:val="007741B6"/>
    <w:rsid w:val="00776309"/>
    <w:rsid w:val="007805B4"/>
    <w:rsid w:val="00784F81"/>
    <w:rsid w:val="007853C6"/>
    <w:rsid w:val="0078592F"/>
    <w:rsid w:val="0079056C"/>
    <w:rsid w:val="0079093E"/>
    <w:rsid w:val="00790F81"/>
    <w:rsid w:val="00795680"/>
    <w:rsid w:val="00795846"/>
    <w:rsid w:val="00795EC8"/>
    <w:rsid w:val="007A1439"/>
    <w:rsid w:val="007A1F3A"/>
    <w:rsid w:val="007A2744"/>
    <w:rsid w:val="007A33BE"/>
    <w:rsid w:val="007A3F83"/>
    <w:rsid w:val="007A4CCD"/>
    <w:rsid w:val="007A4DD9"/>
    <w:rsid w:val="007A5927"/>
    <w:rsid w:val="007A611F"/>
    <w:rsid w:val="007A77A7"/>
    <w:rsid w:val="007B0944"/>
    <w:rsid w:val="007B099B"/>
    <w:rsid w:val="007B1AEB"/>
    <w:rsid w:val="007B1C64"/>
    <w:rsid w:val="007B1CBC"/>
    <w:rsid w:val="007B2D06"/>
    <w:rsid w:val="007B34DE"/>
    <w:rsid w:val="007B4710"/>
    <w:rsid w:val="007B5A02"/>
    <w:rsid w:val="007B600E"/>
    <w:rsid w:val="007C0CEC"/>
    <w:rsid w:val="007C142E"/>
    <w:rsid w:val="007C170C"/>
    <w:rsid w:val="007C1829"/>
    <w:rsid w:val="007C2243"/>
    <w:rsid w:val="007C2B92"/>
    <w:rsid w:val="007C4E54"/>
    <w:rsid w:val="007C763E"/>
    <w:rsid w:val="007C7A2B"/>
    <w:rsid w:val="007C7FDD"/>
    <w:rsid w:val="007D0B18"/>
    <w:rsid w:val="007D12CB"/>
    <w:rsid w:val="007D31B1"/>
    <w:rsid w:val="007D34B2"/>
    <w:rsid w:val="007D38CE"/>
    <w:rsid w:val="007D3B79"/>
    <w:rsid w:val="007D5350"/>
    <w:rsid w:val="007D5875"/>
    <w:rsid w:val="007D619D"/>
    <w:rsid w:val="007D6886"/>
    <w:rsid w:val="007D6ADA"/>
    <w:rsid w:val="007D6FD7"/>
    <w:rsid w:val="007D78B4"/>
    <w:rsid w:val="007D7917"/>
    <w:rsid w:val="007E2409"/>
    <w:rsid w:val="007E4C97"/>
    <w:rsid w:val="007E51F5"/>
    <w:rsid w:val="007E761D"/>
    <w:rsid w:val="007E7BD2"/>
    <w:rsid w:val="007E7CEB"/>
    <w:rsid w:val="007F030D"/>
    <w:rsid w:val="007F078C"/>
    <w:rsid w:val="007F1406"/>
    <w:rsid w:val="007F147D"/>
    <w:rsid w:val="007F1526"/>
    <w:rsid w:val="007F1EF6"/>
    <w:rsid w:val="007F5B61"/>
    <w:rsid w:val="007F6519"/>
    <w:rsid w:val="007F6967"/>
    <w:rsid w:val="008001BF"/>
    <w:rsid w:val="00800F59"/>
    <w:rsid w:val="00803E97"/>
    <w:rsid w:val="00804617"/>
    <w:rsid w:val="008048A7"/>
    <w:rsid w:val="00807963"/>
    <w:rsid w:val="008126E2"/>
    <w:rsid w:val="008128C8"/>
    <w:rsid w:val="00812E9C"/>
    <w:rsid w:val="0081307F"/>
    <w:rsid w:val="00814028"/>
    <w:rsid w:val="00815F67"/>
    <w:rsid w:val="00817044"/>
    <w:rsid w:val="0082029C"/>
    <w:rsid w:val="008202FA"/>
    <w:rsid w:val="008203E6"/>
    <w:rsid w:val="008210C8"/>
    <w:rsid w:val="00821DA6"/>
    <w:rsid w:val="008222CD"/>
    <w:rsid w:val="00822A4A"/>
    <w:rsid w:val="00822ABF"/>
    <w:rsid w:val="008239F6"/>
    <w:rsid w:val="00825025"/>
    <w:rsid w:val="00832108"/>
    <w:rsid w:val="00832DD1"/>
    <w:rsid w:val="00833E75"/>
    <w:rsid w:val="00834832"/>
    <w:rsid w:val="00835826"/>
    <w:rsid w:val="00835CD1"/>
    <w:rsid w:val="00836A2E"/>
    <w:rsid w:val="00837A52"/>
    <w:rsid w:val="00840455"/>
    <w:rsid w:val="008406A6"/>
    <w:rsid w:val="0084423D"/>
    <w:rsid w:val="008442DB"/>
    <w:rsid w:val="00844F10"/>
    <w:rsid w:val="00845034"/>
    <w:rsid w:val="008454AD"/>
    <w:rsid w:val="00845F34"/>
    <w:rsid w:val="00846393"/>
    <w:rsid w:val="00846A53"/>
    <w:rsid w:val="0084732F"/>
    <w:rsid w:val="00851167"/>
    <w:rsid w:val="008514E9"/>
    <w:rsid w:val="00851567"/>
    <w:rsid w:val="0085158A"/>
    <w:rsid w:val="00851D54"/>
    <w:rsid w:val="00852988"/>
    <w:rsid w:val="0085562C"/>
    <w:rsid w:val="00855E31"/>
    <w:rsid w:val="00857D4A"/>
    <w:rsid w:val="008610C6"/>
    <w:rsid w:val="00861214"/>
    <w:rsid w:val="008624E2"/>
    <w:rsid w:val="00863EE9"/>
    <w:rsid w:val="00864F70"/>
    <w:rsid w:val="00865106"/>
    <w:rsid w:val="00865627"/>
    <w:rsid w:val="008667BC"/>
    <w:rsid w:val="00871635"/>
    <w:rsid w:val="00871D9D"/>
    <w:rsid w:val="008735E8"/>
    <w:rsid w:val="008740D2"/>
    <w:rsid w:val="0087451C"/>
    <w:rsid w:val="0087465F"/>
    <w:rsid w:val="00875C4A"/>
    <w:rsid w:val="00877AD0"/>
    <w:rsid w:val="00881652"/>
    <w:rsid w:val="008823D0"/>
    <w:rsid w:val="0088313E"/>
    <w:rsid w:val="008832DE"/>
    <w:rsid w:val="00886FA5"/>
    <w:rsid w:val="00887E7F"/>
    <w:rsid w:val="008904F9"/>
    <w:rsid w:val="00890CD7"/>
    <w:rsid w:val="00893817"/>
    <w:rsid w:val="00893A50"/>
    <w:rsid w:val="0089502F"/>
    <w:rsid w:val="008951E2"/>
    <w:rsid w:val="008957C3"/>
    <w:rsid w:val="008A0D23"/>
    <w:rsid w:val="008A2506"/>
    <w:rsid w:val="008A61AE"/>
    <w:rsid w:val="008A705D"/>
    <w:rsid w:val="008B0F7B"/>
    <w:rsid w:val="008B1A21"/>
    <w:rsid w:val="008B22A2"/>
    <w:rsid w:val="008B4478"/>
    <w:rsid w:val="008B46FF"/>
    <w:rsid w:val="008B4F25"/>
    <w:rsid w:val="008B51DB"/>
    <w:rsid w:val="008B55FC"/>
    <w:rsid w:val="008B6E85"/>
    <w:rsid w:val="008B6F4D"/>
    <w:rsid w:val="008B7357"/>
    <w:rsid w:val="008B7855"/>
    <w:rsid w:val="008C1367"/>
    <w:rsid w:val="008C16F7"/>
    <w:rsid w:val="008C3DA1"/>
    <w:rsid w:val="008C5711"/>
    <w:rsid w:val="008C6FB8"/>
    <w:rsid w:val="008D226D"/>
    <w:rsid w:val="008D232D"/>
    <w:rsid w:val="008D2D3B"/>
    <w:rsid w:val="008D315B"/>
    <w:rsid w:val="008D4045"/>
    <w:rsid w:val="008D46BB"/>
    <w:rsid w:val="008D4AF5"/>
    <w:rsid w:val="008D4EF0"/>
    <w:rsid w:val="008D536C"/>
    <w:rsid w:val="008D58FC"/>
    <w:rsid w:val="008D6773"/>
    <w:rsid w:val="008E4A7E"/>
    <w:rsid w:val="008E5A39"/>
    <w:rsid w:val="008E5F30"/>
    <w:rsid w:val="008E62DC"/>
    <w:rsid w:val="008E7853"/>
    <w:rsid w:val="008F0978"/>
    <w:rsid w:val="008F14B6"/>
    <w:rsid w:val="008F1862"/>
    <w:rsid w:val="008F19A8"/>
    <w:rsid w:val="008F1D59"/>
    <w:rsid w:val="008F1FA5"/>
    <w:rsid w:val="008F3A7F"/>
    <w:rsid w:val="008F43B6"/>
    <w:rsid w:val="008F4815"/>
    <w:rsid w:val="008F4940"/>
    <w:rsid w:val="008F5F65"/>
    <w:rsid w:val="008F61F9"/>
    <w:rsid w:val="008F6D90"/>
    <w:rsid w:val="009008D1"/>
    <w:rsid w:val="00900C62"/>
    <w:rsid w:val="0090179A"/>
    <w:rsid w:val="00901A80"/>
    <w:rsid w:val="009026F8"/>
    <w:rsid w:val="00902AD4"/>
    <w:rsid w:val="009034C7"/>
    <w:rsid w:val="00904E09"/>
    <w:rsid w:val="009070E9"/>
    <w:rsid w:val="00910233"/>
    <w:rsid w:val="00910405"/>
    <w:rsid w:val="00910425"/>
    <w:rsid w:val="00910DCD"/>
    <w:rsid w:val="009116EE"/>
    <w:rsid w:val="00913A01"/>
    <w:rsid w:val="00914024"/>
    <w:rsid w:val="0091418F"/>
    <w:rsid w:val="00914B53"/>
    <w:rsid w:val="00915278"/>
    <w:rsid w:val="009154D2"/>
    <w:rsid w:val="0091634D"/>
    <w:rsid w:val="00917768"/>
    <w:rsid w:val="00920877"/>
    <w:rsid w:val="0092146A"/>
    <w:rsid w:val="00922504"/>
    <w:rsid w:val="00923100"/>
    <w:rsid w:val="0092390E"/>
    <w:rsid w:val="009239B3"/>
    <w:rsid w:val="00923BB1"/>
    <w:rsid w:val="00923CE7"/>
    <w:rsid w:val="00924CC5"/>
    <w:rsid w:val="009257BD"/>
    <w:rsid w:val="009263E3"/>
    <w:rsid w:val="00926D78"/>
    <w:rsid w:val="0093067E"/>
    <w:rsid w:val="00932362"/>
    <w:rsid w:val="0093361F"/>
    <w:rsid w:val="0093367A"/>
    <w:rsid w:val="00933820"/>
    <w:rsid w:val="00935D03"/>
    <w:rsid w:val="00935DD7"/>
    <w:rsid w:val="00937DEE"/>
    <w:rsid w:val="00941D81"/>
    <w:rsid w:val="00942458"/>
    <w:rsid w:val="00950249"/>
    <w:rsid w:val="00950D67"/>
    <w:rsid w:val="00952183"/>
    <w:rsid w:val="00952696"/>
    <w:rsid w:val="00952FB2"/>
    <w:rsid w:val="009548AE"/>
    <w:rsid w:val="00954D48"/>
    <w:rsid w:val="00955C52"/>
    <w:rsid w:val="00956360"/>
    <w:rsid w:val="00961754"/>
    <w:rsid w:val="00962920"/>
    <w:rsid w:val="009632D0"/>
    <w:rsid w:val="009646E7"/>
    <w:rsid w:val="00965834"/>
    <w:rsid w:val="00966C42"/>
    <w:rsid w:val="00966FB0"/>
    <w:rsid w:val="009676FB"/>
    <w:rsid w:val="0096782A"/>
    <w:rsid w:val="009701C7"/>
    <w:rsid w:val="00971979"/>
    <w:rsid w:val="00971A29"/>
    <w:rsid w:val="009746D5"/>
    <w:rsid w:val="00974F4D"/>
    <w:rsid w:val="009774C3"/>
    <w:rsid w:val="009777B8"/>
    <w:rsid w:val="009828CC"/>
    <w:rsid w:val="00983D83"/>
    <w:rsid w:val="00984E45"/>
    <w:rsid w:val="00985256"/>
    <w:rsid w:val="0098569B"/>
    <w:rsid w:val="0098623F"/>
    <w:rsid w:val="00986DE3"/>
    <w:rsid w:val="009873DD"/>
    <w:rsid w:val="00987543"/>
    <w:rsid w:val="00990C8C"/>
    <w:rsid w:val="00991B26"/>
    <w:rsid w:val="00992DCB"/>
    <w:rsid w:val="0099493F"/>
    <w:rsid w:val="00995EBE"/>
    <w:rsid w:val="00996F5D"/>
    <w:rsid w:val="00997C64"/>
    <w:rsid w:val="009A037F"/>
    <w:rsid w:val="009A19DD"/>
    <w:rsid w:val="009A24D8"/>
    <w:rsid w:val="009A32B6"/>
    <w:rsid w:val="009A3D72"/>
    <w:rsid w:val="009A48F5"/>
    <w:rsid w:val="009A4C1D"/>
    <w:rsid w:val="009A5ED4"/>
    <w:rsid w:val="009A6EFD"/>
    <w:rsid w:val="009A7041"/>
    <w:rsid w:val="009A7C0A"/>
    <w:rsid w:val="009B0B0C"/>
    <w:rsid w:val="009B11AA"/>
    <w:rsid w:val="009B1256"/>
    <w:rsid w:val="009B1B2E"/>
    <w:rsid w:val="009B1D98"/>
    <w:rsid w:val="009B221A"/>
    <w:rsid w:val="009B3377"/>
    <w:rsid w:val="009B3D66"/>
    <w:rsid w:val="009B5655"/>
    <w:rsid w:val="009B5CD7"/>
    <w:rsid w:val="009B6E7C"/>
    <w:rsid w:val="009C056B"/>
    <w:rsid w:val="009C0A1A"/>
    <w:rsid w:val="009C0D89"/>
    <w:rsid w:val="009C11B4"/>
    <w:rsid w:val="009C30A4"/>
    <w:rsid w:val="009C6208"/>
    <w:rsid w:val="009D0A29"/>
    <w:rsid w:val="009D182E"/>
    <w:rsid w:val="009D19B6"/>
    <w:rsid w:val="009D1A81"/>
    <w:rsid w:val="009D297E"/>
    <w:rsid w:val="009D30F7"/>
    <w:rsid w:val="009D4A28"/>
    <w:rsid w:val="009D68A0"/>
    <w:rsid w:val="009D6A34"/>
    <w:rsid w:val="009D76EF"/>
    <w:rsid w:val="009E1218"/>
    <w:rsid w:val="009E1CB1"/>
    <w:rsid w:val="009E1E5E"/>
    <w:rsid w:val="009E215A"/>
    <w:rsid w:val="009E4E15"/>
    <w:rsid w:val="009E579C"/>
    <w:rsid w:val="009E60A9"/>
    <w:rsid w:val="009E748F"/>
    <w:rsid w:val="009F0072"/>
    <w:rsid w:val="009F06FC"/>
    <w:rsid w:val="009F2266"/>
    <w:rsid w:val="009F2493"/>
    <w:rsid w:val="009F643D"/>
    <w:rsid w:val="009F6517"/>
    <w:rsid w:val="009F689B"/>
    <w:rsid w:val="00A003EB"/>
    <w:rsid w:val="00A008B9"/>
    <w:rsid w:val="00A00BE6"/>
    <w:rsid w:val="00A02A7A"/>
    <w:rsid w:val="00A030E2"/>
    <w:rsid w:val="00A03832"/>
    <w:rsid w:val="00A0482E"/>
    <w:rsid w:val="00A064FF"/>
    <w:rsid w:val="00A1373D"/>
    <w:rsid w:val="00A13B95"/>
    <w:rsid w:val="00A14BB2"/>
    <w:rsid w:val="00A14CDF"/>
    <w:rsid w:val="00A14D00"/>
    <w:rsid w:val="00A1505F"/>
    <w:rsid w:val="00A17989"/>
    <w:rsid w:val="00A20E42"/>
    <w:rsid w:val="00A266C8"/>
    <w:rsid w:val="00A27EC7"/>
    <w:rsid w:val="00A30CCD"/>
    <w:rsid w:val="00A3279E"/>
    <w:rsid w:val="00A32A55"/>
    <w:rsid w:val="00A32ED3"/>
    <w:rsid w:val="00A36C76"/>
    <w:rsid w:val="00A36E79"/>
    <w:rsid w:val="00A3751B"/>
    <w:rsid w:val="00A37DB8"/>
    <w:rsid w:val="00A40612"/>
    <w:rsid w:val="00A406DB"/>
    <w:rsid w:val="00A40B2C"/>
    <w:rsid w:val="00A42EB9"/>
    <w:rsid w:val="00A4477D"/>
    <w:rsid w:val="00A44B2B"/>
    <w:rsid w:val="00A45591"/>
    <w:rsid w:val="00A47869"/>
    <w:rsid w:val="00A47AF0"/>
    <w:rsid w:val="00A510FD"/>
    <w:rsid w:val="00A51958"/>
    <w:rsid w:val="00A534C2"/>
    <w:rsid w:val="00A542CB"/>
    <w:rsid w:val="00A543AF"/>
    <w:rsid w:val="00A55054"/>
    <w:rsid w:val="00A57F79"/>
    <w:rsid w:val="00A60C8D"/>
    <w:rsid w:val="00A61BDC"/>
    <w:rsid w:val="00A61FCB"/>
    <w:rsid w:val="00A61FD5"/>
    <w:rsid w:val="00A61FE4"/>
    <w:rsid w:val="00A6335A"/>
    <w:rsid w:val="00A65B11"/>
    <w:rsid w:val="00A66F9E"/>
    <w:rsid w:val="00A71583"/>
    <w:rsid w:val="00A71B87"/>
    <w:rsid w:val="00A73989"/>
    <w:rsid w:val="00A753C8"/>
    <w:rsid w:val="00A7595D"/>
    <w:rsid w:val="00A7597F"/>
    <w:rsid w:val="00A766F8"/>
    <w:rsid w:val="00A7688E"/>
    <w:rsid w:val="00A8120A"/>
    <w:rsid w:val="00A825C8"/>
    <w:rsid w:val="00A826A1"/>
    <w:rsid w:val="00A826B9"/>
    <w:rsid w:val="00A82EAC"/>
    <w:rsid w:val="00A84738"/>
    <w:rsid w:val="00A84E69"/>
    <w:rsid w:val="00A85682"/>
    <w:rsid w:val="00A85FB3"/>
    <w:rsid w:val="00A9063A"/>
    <w:rsid w:val="00A922AF"/>
    <w:rsid w:val="00A928A3"/>
    <w:rsid w:val="00A92BD7"/>
    <w:rsid w:val="00A9396C"/>
    <w:rsid w:val="00A93E1D"/>
    <w:rsid w:val="00A94495"/>
    <w:rsid w:val="00A9501E"/>
    <w:rsid w:val="00A97E77"/>
    <w:rsid w:val="00AA08F9"/>
    <w:rsid w:val="00AA0AB3"/>
    <w:rsid w:val="00AA1691"/>
    <w:rsid w:val="00AA2363"/>
    <w:rsid w:val="00AA5ADF"/>
    <w:rsid w:val="00AA63D7"/>
    <w:rsid w:val="00AB064E"/>
    <w:rsid w:val="00AB0E44"/>
    <w:rsid w:val="00AB1B06"/>
    <w:rsid w:val="00AB346C"/>
    <w:rsid w:val="00AB3567"/>
    <w:rsid w:val="00AB44C3"/>
    <w:rsid w:val="00AB471A"/>
    <w:rsid w:val="00AB5E9C"/>
    <w:rsid w:val="00AC00D4"/>
    <w:rsid w:val="00AC114A"/>
    <w:rsid w:val="00AC173D"/>
    <w:rsid w:val="00AC1B05"/>
    <w:rsid w:val="00AC1F83"/>
    <w:rsid w:val="00AC34B5"/>
    <w:rsid w:val="00AC364D"/>
    <w:rsid w:val="00AC4C3A"/>
    <w:rsid w:val="00AC4F0E"/>
    <w:rsid w:val="00AC5321"/>
    <w:rsid w:val="00AC586D"/>
    <w:rsid w:val="00AC6772"/>
    <w:rsid w:val="00AC6F58"/>
    <w:rsid w:val="00AC7B91"/>
    <w:rsid w:val="00AD073D"/>
    <w:rsid w:val="00AD2167"/>
    <w:rsid w:val="00AD2219"/>
    <w:rsid w:val="00AD2734"/>
    <w:rsid w:val="00AD3AB6"/>
    <w:rsid w:val="00AD6E3D"/>
    <w:rsid w:val="00AE01F9"/>
    <w:rsid w:val="00AE0DC2"/>
    <w:rsid w:val="00AE178B"/>
    <w:rsid w:val="00AE20FE"/>
    <w:rsid w:val="00AE23AC"/>
    <w:rsid w:val="00AE28CB"/>
    <w:rsid w:val="00AE3E67"/>
    <w:rsid w:val="00AE46D9"/>
    <w:rsid w:val="00AE517D"/>
    <w:rsid w:val="00AE5B69"/>
    <w:rsid w:val="00AE70AD"/>
    <w:rsid w:val="00AE7933"/>
    <w:rsid w:val="00AF0044"/>
    <w:rsid w:val="00AF01F6"/>
    <w:rsid w:val="00AF049C"/>
    <w:rsid w:val="00AF0863"/>
    <w:rsid w:val="00AF28AC"/>
    <w:rsid w:val="00AF2939"/>
    <w:rsid w:val="00AF72A3"/>
    <w:rsid w:val="00AF750D"/>
    <w:rsid w:val="00AF7B02"/>
    <w:rsid w:val="00AF7CF9"/>
    <w:rsid w:val="00B02BE6"/>
    <w:rsid w:val="00B030D3"/>
    <w:rsid w:val="00B06C3D"/>
    <w:rsid w:val="00B11E1B"/>
    <w:rsid w:val="00B11FDD"/>
    <w:rsid w:val="00B12752"/>
    <w:rsid w:val="00B1283B"/>
    <w:rsid w:val="00B142C5"/>
    <w:rsid w:val="00B14402"/>
    <w:rsid w:val="00B1448E"/>
    <w:rsid w:val="00B152FC"/>
    <w:rsid w:val="00B203E7"/>
    <w:rsid w:val="00B2162F"/>
    <w:rsid w:val="00B23197"/>
    <w:rsid w:val="00B23535"/>
    <w:rsid w:val="00B23D52"/>
    <w:rsid w:val="00B24CC5"/>
    <w:rsid w:val="00B309E6"/>
    <w:rsid w:val="00B30F91"/>
    <w:rsid w:val="00B324B9"/>
    <w:rsid w:val="00B325BE"/>
    <w:rsid w:val="00B34C7F"/>
    <w:rsid w:val="00B34DC3"/>
    <w:rsid w:val="00B3670C"/>
    <w:rsid w:val="00B3784F"/>
    <w:rsid w:val="00B41BE1"/>
    <w:rsid w:val="00B421D8"/>
    <w:rsid w:val="00B42EEF"/>
    <w:rsid w:val="00B43993"/>
    <w:rsid w:val="00B439C5"/>
    <w:rsid w:val="00B46223"/>
    <w:rsid w:val="00B46D20"/>
    <w:rsid w:val="00B4721B"/>
    <w:rsid w:val="00B47947"/>
    <w:rsid w:val="00B507BD"/>
    <w:rsid w:val="00B50814"/>
    <w:rsid w:val="00B53387"/>
    <w:rsid w:val="00B5443B"/>
    <w:rsid w:val="00B54587"/>
    <w:rsid w:val="00B549EE"/>
    <w:rsid w:val="00B56774"/>
    <w:rsid w:val="00B567EA"/>
    <w:rsid w:val="00B56BDC"/>
    <w:rsid w:val="00B5710B"/>
    <w:rsid w:val="00B602EC"/>
    <w:rsid w:val="00B60515"/>
    <w:rsid w:val="00B616DA"/>
    <w:rsid w:val="00B61AF0"/>
    <w:rsid w:val="00B62281"/>
    <w:rsid w:val="00B63300"/>
    <w:rsid w:val="00B642C5"/>
    <w:rsid w:val="00B64401"/>
    <w:rsid w:val="00B67032"/>
    <w:rsid w:val="00B70038"/>
    <w:rsid w:val="00B7028A"/>
    <w:rsid w:val="00B70CAD"/>
    <w:rsid w:val="00B726BE"/>
    <w:rsid w:val="00B72A0F"/>
    <w:rsid w:val="00B7377D"/>
    <w:rsid w:val="00B74155"/>
    <w:rsid w:val="00B771DF"/>
    <w:rsid w:val="00B77933"/>
    <w:rsid w:val="00B801B3"/>
    <w:rsid w:val="00B8101D"/>
    <w:rsid w:val="00B811EF"/>
    <w:rsid w:val="00B82F45"/>
    <w:rsid w:val="00B8397E"/>
    <w:rsid w:val="00B84C5C"/>
    <w:rsid w:val="00B90699"/>
    <w:rsid w:val="00B932DF"/>
    <w:rsid w:val="00B93A25"/>
    <w:rsid w:val="00B93A79"/>
    <w:rsid w:val="00B949C6"/>
    <w:rsid w:val="00B971D2"/>
    <w:rsid w:val="00B972EE"/>
    <w:rsid w:val="00BA004E"/>
    <w:rsid w:val="00BA1CEA"/>
    <w:rsid w:val="00BA2184"/>
    <w:rsid w:val="00BA29AE"/>
    <w:rsid w:val="00BA39C4"/>
    <w:rsid w:val="00BA3E51"/>
    <w:rsid w:val="00BA4B5E"/>
    <w:rsid w:val="00BA54D4"/>
    <w:rsid w:val="00BA7071"/>
    <w:rsid w:val="00BA7A09"/>
    <w:rsid w:val="00BB16F3"/>
    <w:rsid w:val="00BB17C3"/>
    <w:rsid w:val="00BB1875"/>
    <w:rsid w:val="00BB3542"/>
    <w:rsid w:val="00BB70D9"/>
    <w:rsid w:val="00BB7803"/>
    <w:rsid w:val="00BC0C30"/>
    <w:rsid w:val="00BC0F2B"/>
    <w:rsid w:val="00BC10C5"/>
    <w:rsid w:val="00BC261C"/>
    <w:rsid w:val="00BC4DEF"/>
    <w:rsid w:val="00BC4E01"/>
    <w:rsid w:val="00BC5A7F"/>
    <w:rsid w:val="00BC79D0"/>
    <w:rsid w:val="00BD010A"/>
    <w:rsid w:val="00BD1DF7"/>
    <w:rsid w:val="00BD1EE9"/>
    <w:rsid w:val="00BD2E32"/>
    <w:rsid w:val="00BD5A12"/>
    <w:rsid w:val="00BD6680"/>
    <w:rsid w:val="00BD7375"/>
    <w:rsid w:val="00BD78AD"/>
    <w:rsid w:val="00BE09CB"/>
    <w:rsid w:val="00BE0E94"/>
    <w:rsid w:val="00BE1D64"/>
    <w:rsid w:val="00BE785F"/>
    <w:rsid w:val="00BE7BA8"/>
    <w:rsid w:val="00BF019A"/>
    <w:rsid w:val="00BF04BC"/>
    <w:rsid w:val="00BF3388"/>
    <w:rsid w:val="00BF508D"/>
    <w:rsid w:val="00BF543A"/>
    <w:rsid w:val="00BF69EF"/>
    <w:rsid w:val="00BF7953"/>
    <w:rsid w:val="00BF7ECB"/>
    <w:rsid w:val="00C01309"/>
    <w:rsid w:val="00C0136A"/>
    <w:rsid w:val="00C02DCB"/>
    <w:rsid w:val="00C03226"/>
    <w:rsid w:val="00C047C0"/>
    <w:rsid w:val="00C04DC8"/>
    <w:rsid w:val="00C04F12"/>
    <w:rsid w:val="00C119FA"/>
    <w:rsid w:val="00C11E54"/>
    <w:rsid w:val="00C1296E"/>
    <w:rsid w:val="00C152BD"/>
    <w:rsid w:val="00C16270"/>
    <w:rsid w:val="00C1744A"/>
    <w:rsid w:val="00C22FCB"/>
    <w:rsid w:val="00C23006"/>
    <w:rsid w:val="00C23053"/>
    <w:rsid w:val="00C25C48"/>
    <w:rsid w:val="00C27982"/>
    <w:rsid w:val="00C27F20"/>
    <w:rsid w:val="00C30416"/>
    <w:rsid w:val="00C3212C"/>
    <w:rsid w:val="00C328F5"/>
    <w:rsid w:val="00C330FE"/>
    <w:rsid w:val="00C336C5"/>
    <w:rsid w:val="00C358B8"/>
    <w:rsid w:val="00C35A09"/>
    <w:rsid w:val="00C365BD"/>
    <w:rsid w:val="00C36C0C"/>
    <w:rsid w:val="00C37A7B"/>
    <w:rsid w:val="00C37FFE"/>
    <w:rsid w:val="00C40393"/>
    <w:rsid w:val="00C41BA7"/>
    <w:rsid w:val="00C42D01"/>
    <w:rsid w:val="00C43885"/>
    <w:rsid w:val="00C43DFB"/>
    <w:rsid w:val="00C44EDA"/>
    <w:rsid w:val="00C45297"/>
    <w:rsid w:val="00C45839"/>
    <w:rsid w:val="00C46284"/>
    <w:rsid w:val="00C46F05"/>
    <w:rsid w:val="00C477E9"/>
    <w:rsid w:val="00C51E2B"/>
    <w:rsid w:val="00C523C6"/>
    <w:rsid w:val="00C53272"/>
    <w:rsid w:val="00C541AF"/>
    <w:rsid w:val="00C55770"/>
    <w:rsid w:val="00C55C5A"/>
    <w:rsid w:val="00C56541"/>
    <w:rsid w:val="00C57D93"/>
    <w:rsid w:val="00C603AD"/>
    <w:rsid w:val="00C61758"/>
    <w:rsid w:val="00C641A8"/>
    <w:rsid w:val="00C64570"/>
    <w:rsid w:val="00C64682"/>
    <w:rsid w:val="00C65BA7"/>
    <w:rsid w:val="00C66113"/>
    <w:rsid w:val="00C7104C"/>
    <w:rsid w:val="00C7221B"/>
    <w:rsid w:val="00C72539"/>
    <w:rsid w:val="00C748E7"/>
    <w:rsid w:val="00C7504A"/>
    <w:rsid w:val="00C76680"/>
    <w:rsid w:val="00C77605"/>
    <w:rsid w:val="00C77A78"/>
    <w:rsid w:val="00C81660"/>
    <w:rsid w:val="00C81A5C"/>
    <w:rsid w:val="00C83FDB"/>
    <w:rsid w:val="00C84B1C"/>
    <w:rsid w:val="00C85BE6"/>
    <w:rsid w:val="00C86306"/>
    <w:rsid w:val="00C87A06"/>
    <w:rsid w:val="00C900B0"/>
    <w:rsid w:val="00C90EE1"/>
    <w:rsid w:val="00C91727"/>
    <w:rsid w:val="00C9189C"/>
    <w:rsid w:val="00C91D12"/>
    <w:rsid w:val="00C927CA"/>
    <w:rsid w:val="00C9288C"/>
    <w:rsid w:val="00C92A27"/>
    <w:rsid w:val="00C92AEE"/>
    <w:rsid w:val="00C935C5"/>
    <w:rsid w:val="00C94ADD"/>
    <w:rsid w:val="00C95418"/>
    <w:rsid w:val="00C95A27"/>
    <w:rsid w:val="00C9669A"/>
    <w:rsid w:val="00C9682A"/>
    <w:rsid w:val="00C9750C"/>
    <w:rsid w:val="00CA09A4"/>
    <w:rsid w:val="00CA2847"/>
    <w:rsid w:val="00CA41AD"/>
    <w:rsid w:val="00CA6030"/>
    <w:rsid w:val="00CA6B7E"/>
    <w:rsid w:val="00CA6E24"/>
    <w:rsid w:val="00CB1912"/>
    <w:rsid w:val="00CB1F0D"/>
    <w:rsid w:val="00CB2015"/>
    <w:rsid w:val="00CB212A"/>
    <w:rsid w:val="00CB358E"/>
    <w:rsid w:val="00CB40F3"/>
    <w:rsid w:val="00CB41D5"/>
    <w:rsid w:val="00CB6563"/>
    <w:rsid w:val="00CB67DD"/>
    <w:rsid w:val="00CB6CD9"/>
    <w:rsid w:val="00CB718A"/>
    <w:rsid w:val="00CC0088"/>
    <w:rsid w:val="00CC01AE"/>
    <w:rsid w:val="00CC0FC6"/>
    <w:rsid w:val="00CC123B"/>
    <w:rsid w:val="00CC3A95"/>
    <w:rsid w:val="00CC488E"/>
    <w:rsid w:val="00CC4D05"/>
    <w:rsid w:val="00CC5D2D"/>
    <w:rsid w:val="00CC61BC"/>
    <w:rsid w:val="00CC6AF8"/>
    <w:rsid w:val="00CC742D"/>
    <w:rsid w:val="00CC78F9"/>
    <w:rsid w:val="00CD1293"/>
    <w:rsid w:val="00CD3A83"/>
    <w:rsid w:val="00CD47AF"/>
    <w:rsid w:val="00CD5E8D"/>
    <w:rsid w:val="00CD5EFB"/>
    <w:rsid w:val="00CD6079"/>
    <w:rsid w:val="00CD6ADA"/>
    <w:rsid w:val="00CD6D28"/>
    <w:rsid w:val="00CD7109"/>
    <w:rsid w:val="00CE1DE2"/>
    <w:rsid w:val="00CE1F97"/>
    <w:rsid w:val="00CE24FC"/>
    <w:rsid w:val="00CE30BE"/>
    <w:rsid w:val="00CE6391"/>
    <w:rsid w:val="00CE6DD0"/>
    <w:rsid w:val="00CE7357"/>
    <w:rsid w:val="00CE7AAC"/>
    <w:rsid w:val="00CF0AD6"/>
    <w:rsid w:val="00CF1020"/>
    <w:rsid w:val="00CF13C5"/>
    <w:rsid w:val="00CF1C7F"/>
    <w:rsid w:val="00CF2CF7"/>
    <w:rsid w:val="00CF2FF5"/>
    <w:rsid w:val="00CF38B8"/>
    <w:rsid w:val="00CF50C3"/>
    <w:rsid w:val="00CF7CA3"/>
    <w:rsid w:val="00CF7FA2"/>
    <w:rsid w:val="00D0039B"/>
    <w:rsid w:val="00D008F1"/>
    <w:rsid w:val="00D0119E"/>
    <w:rsid w:val="00D01A90"/>
    <w:rsid w:val="00D02DAA"/>
    <w:rsid w:val="00D039BA"/>
    <w:rsid w:val="00D03CF7"/>
    <w:rsid w:val="00D060EF"/>
    <w:rsid w:val="00D0741F"/>
    <w:rsid w:val="00D10347"/>
    <w:rsid w:val="00D113E2"/>
    <w:rsid w:val="00D11969"/>
    <w:rsid w:val="00D11A18"/>
    <w:rsid w:val="00D11CA7"/>
    <w:rsid w:val="00D12098"/>
    <w:rsid w:val="00D12548"/>
    <w:rsid w:val="00D125D8"/>
    <w:rsid w:val="00D1280F"/>
    <w:rsid w:val="00D13D10"/>
    <w:rsid w:val="00D13D2D"/>
    <w:rsid w:val="00D14F59"/>
    <w:rsid w:val="00D1544E"/>
    <w:rsid w:val="00D160E1"/>
    <w:rsid w:val="00D164B8"/>
    <w:rsid w:val="00D1660A"/>
    <w:rsid w:val="00D16764"/>
    <w:rsid w:val="00D17A4A"/>
    <w:rsid w:val="00D21FB3"/>
    <w:rsid w:val="00D25D67"/>
    <w:rsid w:val="00D26896"/>
    <w:rsid w:val="00D277AC"/>
    <w:rsid w:val="00D279F1"/>
    <w:rsid w:val="00D30468"/>
    <w:rsid w:val="00D31F37"/>
    <w:rsid w:val="00D322DC"/>
    <w:rsid w:val="00D33188"/>
    <w:rsid w:val="00D3382C"/>
    <w:rsid w:val="00D33F7E"/>
    <w:rsid w:val="00D3710B"/>
    <w:rsid w:val="00D372E9"/>
    <w:rsid w:val="00D4178D"/>
    <w:rsid w:val="00D41A53"/>
    <w:rsid w:val="00D429C3"/>
    <w:rsid w:val="00D4312A"/>
    <w:rsid w:val="00D434D9"/>
    <w:rsid w:val="00D439B9"/>
    <w:rsid w:val="00D44089"/>
    <w:rsid w:val="00D444F7"/>
    <w:rsid w:val="00D4631C"/>
    <w:rsid w:val="00D466AA"/>
    <w:rsid w:val="00D51742"/>
    <w:rsid w:val="00D5195F"/>
    <w:rsid w:val="00D56BA0"/>
    <w:rsid w:val="00D56DEE"/>
    <w:rsid w:val="00D6098E"/>
    <w:rsid w:val="00D60B4E"/>
    <w:rsid w:val="00D62E5B"/>
    <w:rsid w:val="00D63388"/>
    <w:rsid w:val="00D63911"/>
    <w:rsid w:val="00D64BB9"/>
    <w:rsid w:val="00D65E09"/>
    <w:rsid w:val="00D664CA"/>
    <w:rsid w:val="00D70DC7"/>
    <w:rsid w:val="00D71637"/>
    <w:rsid w:val="00D7216A"/>
    <w:rsid w:val="00D7291B"/>
    <w:rsid w:val="00D72ADC"/>
    <w:rsid w:val="00D735EB"/>
    <w:rsid w:val="00D73BD7"/>
    <w:rsid w:val="00D73E6D"/>
    <w:rsid w:val="00D743B7"/>
    <w:rsid w:val="00D751B1"/>
    <w:rsid w:val="00D77126"/>
    <w:rsid w:val="00D7796F"/>
    <w:rsid w:val="00D80492"/>
    <w:rsid w:val="00D815C9"/>
    <w:rsid w:val="00D8251A"/>
    <w:rsid w:val="00D83653"/>
    <w:rsid w:val="00D85141"/>
    <w:rsid w:val="00D856C1"/>
    <w:rsid w:val="00D86FFD"/>
    <w:rsid w:val="00D91133"/>
    <w:rsid w:val="00D92149"/>
    <w:rsid w:val="00D92486"/>
    <w:rsid w:val="00D92F92"/>
    <w:rsid w:val="00D93546"/>
    <w:rsid w:val="00D93866"/>
    <w:rsid w:val="00D950C5"/>
    <w:rsid w:val="00D96966"/>
    <w:rsid w:val="00D97754"/>
    <w:rsid w:val="00D97A27"/>
    <w:rsid w:val="00DA2047"/>
    <w:rsid w:val="00DA2674"/>
    <w:rsid w:val="00DA3749"/>
    <w:rsid w:val="00DA3D33"/>
    <w:rsid w:val="00DA4205"/>
    <w:rsid w:val="00DA67B7"/>
    <w:rsid w:val="00DA6C89"/>
    <w:rsid w:val="00DA76C9"/>
    <w:rsid w:val="00DA7969"/>
    <w:rsid w:val="00DB0021"/>
    <w:rsid w:val="00DB0914"/>
    <w:rsid w:val="00DB0C78"/>
    <w:rsid w:val="00DB191B"/>
    <w:rsid w:val="00DB276B"/>
    <w:rsid w:val="00DB32D3"/>
    <w:rsid w:val="00DB4528"/>
    <w:rsid w:val="00DB47E8"/>
    <w:rsid w:val="00DB48A3"/>
    <w:rsid w:val="00DB4C90"/>
    <w:rsid w:val="00DB5E72"/>
    <w:rsid w:val="00DB689D"/>
    <w:rsid w:val="00DB71FB"/>
    <w:rsid w:val="00DB7243"/>
    <w:rsid w:val="00DB78B1"/>
    <w:rsid w:val="00DC2C5C"/>
    <w:rsid w:val="00DC2E71"/>
    <w:rsid w:val="00DC2FF3"/>
    <w:rsid w:val="00DC32DB"/>
    <w:rsid w:val="00DC3470"/>
    <w:rsid w:val="00DC3A86"/>
    <w:rsid w:val="00DC4AD2"/>
    <w:rsid w:val="00DC7863"/>
    <w:rsid w:val="00DC7F62"/>
    <w:rsid w:val="00DD0B37"/>
    <w:rsid w:val="00DD1A2E"/>
    <w:rsid w:val="00DD1AC2"/>
    <w:rsid w:val="00DD221C"/>
    <w:rsid w:val="00DD2673"/>
    <w:rsid w:val="00DD2C0D"/>
    <w:rsid w:val="00DD333D"/>
    <w:rsid w:val="00DD512D"/>
    <w:rsid w:val="00DD5DE6"/>
    <w:rsid w:val="00DD64FD"/>
    <w:rsid w:val="00DD78CF"/>
    <w:rsid w:val="00DD7B8F"/>
    <w:rsid w:val="00DE0444"/>
    <w:rsid w:val="00DE1024"/>
    <w:rsid w:val="00DE1273"/>
    <w:rsid w:val="00DE1505"/>
    <w:rsid w:val="00DE25F8"/>
    <w:rsid w:val="00DE48B9"/>
    <w:rsid w:val="00DE556F"/>
    <w:rsid w:val="00DE7415"/>
    <w:rsid w:val="00DE7E2A"/>
    <w:rsid w:val="00DF07A1"/>
    <w:rsid w:val="00DF088B"/>
    <w:rsid w:val="00DF1580"/>
    <w:rsid w:val="00DF2284"/>
    <w:rsid w:val="00E0142B"/>
    <w:rsid w:val="00E018AB"/>
    <w:rsid w:val="00E0346B"/>
    <w:rsid w:val="00E03717"/>
    <w:rsid w:val="00E03AB7"/>
    <w:rsid w:val="00E049E4"/>
    <w:rsid w:val="00E052FD"/>
    <w:rsid w:val="00E05932"/>
    <w:rsid w:val="00E05F46"/>
    <w:rsid w:val="00E06194"/>
    <w:rsid w:val="00E108FA"/>
    <w:rsid w:val="00E1118C"/>
    <w:rsid w:val="00E12128"/>
    <w:rsid w:val="00E12282"/>
    <w:rsid w:val="00E15336"/>
    <w:rsid w:val="00E15CAC"/>
    <w:rsid w:val="00E16B9F"/>
    <w:rsid w:val="00E176DF"/>
    <w:rsid w:val="00E17FD3"/>
    <w:rsid w:val="00E202D8"/>
    <w:rsid w:val="00E20DCF"/>
    <w:rsid w:val="00E21C9C"/>
    <w:rsid w:val="00E2222E"/>
    <w:rsid w:val="00E23011"/>
    <w:rsid w:val="00E24911"/>
    <w:rsid w:val="00E25342"/>
    <w:rsid w:val="00E26CDD"/>
    <w:rsid w:val="00E27A02"/>
    <w:rsid w:val="00E31363"/>
    <w:rsid w:val="00E31F9A"/>
    <w:rsid w:val="00E344DD"/>
    <w:rsid w:val="00E34683"/>
    <w:rsid w:val="00E351FD"/>
    <w:rsid w:val="00E3544D"/>
    <w:rsid w:val="00E3700A"/>
    <w:rsid w:val="00E3773E"/>
    <w:rsid w:val="00E40451"/>
    <w:rsid w:val="00E40B54"/>
    <w:rsid w:val="00E40E2C"/>
    <w:rsid w:val="00E42678"/>
    <w:rsid w:val="00E4280A"/>
    <w:rsid w:val="00E431E9"/>
    <w:rsid w:val="00E4434C"/>
    <w:rsid w:val="00E46387"/>
    <w:rsid w:val="00E47848"/>
    <w:rsid w:val="00E502F8"/>
    <w:rsid w:val="00E52017"/>
    <w:rsid w:val="00E52858"/>
    <w:rsid w:val="00E53997"/>
    <w:rsid w:val="00E56742"/>
    <w:rsid w:val="00E56D20"/>
    <w:rsid w:val="00E6109F"/>
    <w:rsid w:val="00E61498"/>
    <w:rsid w:val="00E6153C"/>
    <w:rsid w:val="00E628EC"/>
    <w:rsid w:val="00E6294C"/>
    <w:rsid w:val="00E65003"/>
    <w:rsid w:val="00E65214"/>
    <w:rsid w:val="00E66852"/>
    <w:rsid w:val="00E66BED"/>
    <w:rsid w:val="00E6703A"/>
    <w:rsid w:val="00E67D8F"/>
    <w:rsid w:val="00E707B6"/>
    <w:rsid w:val="00E708F6"/>
    <w:rsid w:val="00E71F0E"/>
    <w:rsid w:val="00E728E4"/>
    <w:rsid w:val="00E72EC5"/>
    <w:rsid w:val="00E73810"/>
    <w:rsid w:val="00E73DFD"/>
    <w:rsid w:val="00E74330"/>
    <w:rsid w:val="00E75B60"/>
    <w:rsid w:val="00E75BEF"/>
    <w:rsid w:val="00E774D0"/>
    <w:rsid w:val="00E77B41"/>
    <w:rsid w:val="00E81450"/>
    <w:rsid w:val="00E818E0"/>
    <w:rsid w:val="00E82837"/>
    <w:rsid w:val="00E83CDA"/>
    <w:rsid w:val="00E84999"/>
    <w:rsid w:val="00E85A25"/>
    <w:rsid w:val="00E860BD"/>
    <w:rsid w:val="00E864DE"/>
    <w:rsid w:val="00E86B64"/>
    <w:rsid w:val="00E91A24"/>
    <w:rsid w:val="00E922BD"/>
    <w:rsid w:val="00E92C90"/>
    <w:rsid w:val="00E93022"/>
    <w:rsid w:val="00E94290"/>
    <w:rsid w:val="00E97796"/>
    <w:rsid w:val="00EA0408"/>
    <w:rsid w:val="00EA0836"/>
    <w:rsid w:val="00EA3D30"/>
    <w:rsid w:val="00EA3DAB"/>
    <w:rsid w:val="00EA419B"/>
    <w:rsid w:val="00EA4284"/>
    <w:rsid w:val="00EA49B6"/>
    <w:rsid w:val="00EA4B27"/>
    <w:rsid w:val="00EA4E9B"/>
    <w:rsid w:val="00EA5619"/>
    <w:rsid w:val="00EA64EF"/>
    <w:rsid w:val="00EA799D"/>
    <w:rsid w:val="00EB593E"/>
    <w:rsid w:val="00EB6630"/>
    <w:rsid w:val="00EB6DBC"/>
    <w:rsid w:val="00EC0552"/>
    <w:rsid w:val="00EC162F"/>
    <w:rsid w:val="00EC235C"/>
    <w:rsid w:val="00EC2C6D"/>
    <w:rsid w:val="00EC40BB"/>
    <w:rsid w:val="00EC4C32"/>
    <w:rsid w:val="00EC4CF1"/>
    <w:rsid w:val="00EC4F37"/>
    <w:rsid w:val="00EC6111"/>
    <w:rsid w:val="00EC6533"/>
    <w:rsid w:val="00EC6D94"/>
    <w:rsid w:val="00ED161D"/>
    <w:rsid w:val="00ED1A92"/>
    <w:rsid w:val="00ED3821"/>
    <w:rsid w:val="00ED40E8"/>
    <w:rsid w:val="00ED5CCB"/>
    <w:rsid w:val="00EE468D"/>
    <w:rsid w:val="00EF058F"/>
    <w:rsid w:val="00EF1693"/>
    <w:rsid w:val="00EF1A01"/>
    <w:rsid w:val="00EF2165"/>
    <w:rsid w:val="00EF4ECD"/>
    <w:rsid w:val="00F01A23"/>
    <w:rsid w:val="00F0217F"/>
    <w:rsid w:val="00F044AC"/>
    <w:rsid w:val="00F0452E"/>
    <w:rsid w:val="00F04EFF"/>
    <w:rsid w:val="00F04F2D"/>
    <w:rsid w:val="00F057C9"/>
    <w:rsid w:val="00F05B58"/>
    <w:rsid w:val="00F06A06"/>
    <w:rsid w:val="00F07811"/>
    <w:rsid w:val="00F110EF"/>
    <w:rsid w:val="00F11794"/>
    <w:rsid w:val="00F132BB"/>
    <w:rsid w:val="00F146DC"/>
    <w:rsid w:val="00F14773"/>
    <w:rsid w:val="00F149E6"/>
    <w:rsid w:val="00F14D0E"/>
    <w:rsid w:val="00F15B1A"/>
    <w:rsid w:val="00F15FCB"/>
    <w:rsid w:val="00F16003"/>
    <w:rsid w:val="00F16012"/>
    <w:rsid w:val="00F1662E"/>
    <w:rsid w:val="00F2006E"/>
    <w:rsid w:val="00F20DD5"/>
    <w:rsid w:val="00F23B3B"/>
    <w:rsid w:val="00F23F94"/>
    <w:rsid w:val="00F25693"/>
    <w:rsid w:val="00F257A4"/>
    <w:rsid w:val="00F25C71"/>
    <w:rsid w:val="00F265CC"/>
    <w:rsid w:val="00F2696A"/>
    <w:rsid w:val="00F272C7"/>
    <w:rsid w:val="00F30F75"/>
    <w:rsid w:val="00F31ECC"/>
    <w:rsid w:val="00F325B8"/>
    <w:rsid w:val="00F3415C"/>
    <w:rsid w:val="00F348A0"/>
    <w:rsid w:val="00F3574A"/>
    <w:rsid w:val="00F35A13"/>
    <w:rsid w:val="00F35B2E"/>
    <w:rsid w:val="00F35BDC"/>
    <w:rsid w:val="00F40D96"/>
    <w:rsid w:val="00F41D14"/>
    <w:rsid w:val="00F433B8"/>
    <w:rsid w:val="00F4484E"/>
    <w:rsid w:val="00F44A0B"/>
    <w:rsid w:val="00F44FFC"/>
    <w:rsid w:val="00F45A60"/>
    <w:rsid w:val="00F46BD4"/>
    <w:rsid w:val="00F46D7B"/>
    <w:rsid w:val="00F47E00"/>
    <w:rsid w:val="00F50147"/>
    <w:rsid w:val="00F502AB"/>
    <w:rsid w:val="00F5129C"/>
    <w:rsid w:val="00F52283"/>
    <w:rsid w:val="00F53BFE"/>
    <w:rsid w:val="00F54F55"/>
    <w:rsid w:val="00F55D9C"/>
    <w:rsid w:val="00F570B8"/>
    <w:rsid w:val="00F5746C"/>
    <w:rsid w:val="00F600CA"/>
    <w:rsid w:val="00F6168A"/>
    <w:rsid w:val="00F61C68"/>
    <w:rsid w:val="00F62BC1"/>
    <w:rsid w:val="00F637D7"/>
    <w:rsid w:val="00F6394A"/>
    <w:rsid w:val="00F64B70"/>
    <w:rsid w:val="00F65EF9"/>
    <w:rsid w:val="00F70679"/>
    <w:rsid w:val="00F70AEA"/>
    <w:rsid w:val="00F714C0"/>
    <w:rsid w:val="00F733D6"/>
    <w:rsid w:val="00F73A5A"/>
    <w:rsid w:val="00F7413F"/>
    <w:rsid w:val="00F74182"/>
    <w:rsid w:val="00F74823"/>
    <w:rsid w:val="00F75B33"/>
    <w:rsid w:val="00F76A37"/>
    <w:rsid w:val="00F76BC8"/>
    <w:rsid w:val="00F7767A"/>
    <w:rsid w:val="00F811E2"/>
    <w:rsid w:val="00F825CB"/>
    <w:rsid w:val="00F82AE8"/>
    <w:rsid w:val="00F82C96"/>
    <w:rsid w:val="00F84752"/>
    <w:rsid w:val="00F906F0"/>
    <w:rsid w:val="00F91159"/>
    <w:rsid w:val="00F938DF"/>
    <w:rsid w:val="00F973F6"/>
    <w:rsid w:val="00F97B02"/>
    <w:rsid w:val="00FA0043"/>
    <w:rsid w:val="00FA3F81"/>
    <w:rsid w:val="00FA5533"/>
    <w:rsid w:val="00FB02B7"/>
    <w:rsid w:val="00FB07CA"/>
    <w:rsid w:val="00FB0FA4"/>
    <w:rsid w:val="00FB1B5E"/>
    <w:rsid w:val="00FB2E3E"/>
    <w:rsid w:val="00FB2E82"/>
    <w:rsid w:val="00FB31A6"/>
    <w:rsid w:val="00FB4D21"/>
    <w:rsid w:val="00FB4EBE"/>
    <w:rsid w:val="00FB50B4"/>
    <w:rsid w:val="00FB62F3"/>
    <w:rsid w:val="00FB771F"/>
    <w:rsid w:val="00FB7A36"/>
    <w:rsid w:val="00FC19C0"/>
    <w:rsid w:val="00FC212F"/>
    <w:rsid w:val="00FC433E"/>
    <w:rsid w:val="00FC4402"/>
    <w:rsid w:val="00FC6A76"/>
    <w:rsid w:val="00FC73CB"/>
    <w:rsid w:val="00FC7489"/>
    <w:rsid w:val="00FD1901"/>
    <w:rsid w:val="00FD1947"/>
    <w:rsid w:val="00FD2BA0"/>
    <w:rsid w:val="00FD2E21"/>
    <w:rsid w:val="00FD35A4"/>
    <w:rsid w:val="00FD47BB"/>
    <w:rsid w:val="00FD489F"/>
    <w:rsid w:val="00FD7314"/>
    <w:rsid w:val="00FD74BA"/>
    <w:rsid w:val="00FE1D9E"/>
    <w:rsid w:val="00FE38B3"/>
    <w:rsid w:val="00FE396F"/>
    <w:rsid w:val="00FE40D3"/>
    <w:rsid w:val="00FE4AF8"/>
    <w:rsid w:val="00FE4D5F"/>
    <w:rsid w:val="00FE63D0"/>
    <w:rsid w:val="00FE6658"/>
    <w:rsid w:val="00FF25FD"/>
    <w:rsid w:val="00FF2A36"/>
    <w:rsid w:val="00FF38F6"/>
    <w:rsid w:val="00FF392A"/>
    <w:rsid w:val="00FF3C39"/>
    <w:rsid w:val="00FF645F"/>
    <w:rsid w:val="00FF71E9"/>
    <w:rsid w:val="00FF7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C6D350"/>
  <w14:defaultImageDpi w14:val="3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APEK"/>
    <w:qFormat/>
    <w:rsid w:val="00657D7C"/>
    <w:rPr>
      <w:noProof/>
      <w:sz w:val="24"/>
      <w:szCs w:val="24"/>
      <w:lang w:val="sl-SI"/>
    </w:rPr>
  </w:style>
  <w:style w:type="paragraph" w:styleId="Heading1">
    <w:name w:val="heading 1"/>
    <w:aliases w:val="APEK-1"/>
    <w:next w:val="Normal"/>
    <w:link w:val="Heading1Char"/>
    <w:qFormat/>
    <w:pPr>
      <w:jc w:val="center"/>
      <w:outlineLvl w:val="0"/>
    </w:pPr>
    <w:rPr>
      <w:rFonts w:ascii="Arial" w:hAnsi="Arial"/>
      <w:b/>
      <w:bCs/>
      <w:sz w:val="28"/>
      <w:lang w:val="sl-SI" w:eastAsia="sl-SI"/>
    </w:rPr>
  </w:style>
  <w:style w:type="paragraph" w:styleId="Heading2">
    <w:name w:val="heading 2"/>
    <w:aliases w:val="APEK-2"/>
    <w:next w:val="Normal"/>
    <w:link w:val="Heading2Char"/>
    <w:uiPriority w:val="9"/>
    <w:qFormat/>
    <w:pPr>
      <w:jc w:val="both"/>
      <w:outlineLvl w:val="1"/>
    </w:pPr>
    <w:rPr>
      <w:rFonts w:ascii="Arial" w:hAnsi="Arial" w:cs="Arial"/>
      <w:b/>
      <w:bCs/>
      <w:iCs/>
      <w:sz w:val="24"/>
      <w:szCs w:val="28"/>
      <w:lang w:val="sl-SI" w:eastAsia="sl-SI"/>
    </w:rPr>
  </w:style>
  <w:style w:type="paragraph" w:styleId="Heading3">
    <w:name w:val="heading 3"/>
    <w:aliases w:val="APEK-3"/>
    <w:next w:val="Normal"/>
    <w:link w:val="Heading3Char"/>
    <w:qFormat/>
    <w:pPr>
      <w:jc w:val="both"/>
      <w:outlineLvl w:val="2"/>
    </w:pPr>
    <w:rPr>
      <w:rFonts w:ascii="Arial" w:hAnsi="Arial" w:cs="Arial"/>
      <w:b/>
      <w:bCs/>
      <w:sz w:val="18"/>
      <w:szCs w:val="26"/>
      <w:lang w:val="sl-SI" w:eastAsia="sl-SI"/>
    </w:rPr>
  </w:style>
  <w:style w:type="paragraph" w:styleId="Heading4">
    <w:name w:val="heading 4"/>
    <w:basedOn w:val="Normal"/>
    <w:next w:val="Normal"/>
    <w:link w:val="Heading4Char"/>
    <w:qFormat/>
    <w:rsid w:val="00134F9D"/>
    <w:pPr>
      <w:keepNext/>
      <w:keepLines/>
      <w:spacing w:before="40"/>
      <w:outlineLvl w:val="3"/>
    </w:pPr>
    <w:rPr>
      <w:rFonts w:ascii="Calibri Light" w:hAnsi="Calibri Light"/>
      <w:i/>
      <w:iCs/>
      <w:color w:val="2E74B5"/>
      <w:lang w:eastAsia="en-GB"/>
    </w:rPr>
  </w:style>
  <w:style w:type="paragraph" w:styleId="Heading5">
    <w:name w:val="heading 5"/>
    <w:basedOn w:val="Normal"/>
    <w:next w:val="Normal"/>
    <w:link w:val="Heading5Char"/>
    <w:qFormat/>
    <w:rsid w:val="00134F9D"/>
    <w:pPr>
      <w:keepNext/>
      <w:keepLines/>
      <w:spacing w:before="40"/>
      <w:outlineLvl w:val="4"/>
    </w:pPr>
    <w:rPr>
      <w:rFonts w:ascii="Calibri Light" w:hAnsi="Calibri Light"/>
      <w:color w:val="2E74B5"/>
      <w:lang w:eastAsia="en-GB"/>
    </w:rPr>
  </w:style>
  <w:style w:type="paragraph" w:styleId="Heading6">
    <w:name w:val="heading 6"/>
    <w:basedOn w:val="Normal"/>
    <w:next w:val="Normal"/>
    <w:link w:val="Heading6Char"/>
    <w:qFormat/>
    <w:rsid w:val="00134F9D"/>
    <w:pPr>
      <w:keepNext/>
      <w:keepLines/>
      <w:spacing w:before="40"/>
      <w:outlineLvl w:val="5"/>
    </w:pPr>
    <w:rPr>
      <w:rFonts w:ascii="Calibri Light" w:hAnsi="Calibri Light"/>
      <w:color w:val="1F4D78"/>
      <w:lang w:eastAsia="en-GB"/>
    </w:rPr>
  </w:style>
  <w:style w:type="paragraph" w:styleId="Heading7">
    <w:name w:val="heading 7"/>
    <w:basedOn w:val="Normal"/>
    <w:next w:val="Normal"/>
    <w:link w:val="Heading7Char"/>
    <w:qFormat/>
    <w:rsid w:val="00134F9D"/>
    <w:pPr>
      <w:keepNext/>
      <w:outlineLvl w:val="6"/>
    </w:pPr>
    <w:rPr>
      <w:rFonts w:eastAsia="Calibri"/>
      <w:b/>
      <w:sz w:val="22"/>
      <w:szCs w:val="20"/>
      <w:lang w:val="x-none" w:eastAsia="x-none"/>
    </w:rPr>
  </w:style>
  <w:style w:type="paragraph" w:styleId="Heading8">
    <w:name w:val="heading 8"/>
    <w:basedOn w:val="Normal"/>
    <w:next w:val="Normal"/>
    <w:link w:val="Heading8Char"/>
    <w:unhideWhenUsed/>
    <w:qFormat/>
    <w:rsid w:val="00134F9D"/>
    <w:pPr>
      <w:spacing w:before="240" w:after="60"/>
      <w:outlineLvl w:val="7"/>
    </w:pPr>
    <w:rPr>
      <w:rFonts w:ascii="Calibri" w:hAnsi="Calibri"/>
      <w:i/>
      <w:iCs/>
    </w:rPr>
  </w:style>
  <w:style w:type="paragraph" w:styleId="Heading9">
    <w:name w:val="heading 9"/>
    <w:basedOn w:val="Normal"/>
    <w:next w:val="Normal"/>
    <w:link w:val="Heading9Char"/>
    <w:unhideWhenUsed/>
    <w:qFormat/>
    <w:rsid w:val="00134F9D"/>
    <w:pPr>
      <w:spacing w:before="240" w:after="60"/>
      <w:outlineLvl w:val="8"/>
    </w:pPr>
    <w:rPr>
      <w:rFonts w:ascii="Calibri Light" w:hAnsi="Calibri Light"/>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aliases w:val="APEK-4"/>
    <w:link w:val="HeaderChar"/>
    <w:pPr>
      <w:tabs>
        <w:tab w:val="center" w:pos="4536"/>
        <w:tab w:val="right" w:pos="9072"/>
      </w:tabs>
      <w:jc w:val="both"/>
    </w:pPr>
    <w:rPr>
      <w:rFonts w:ascii="Arial" w:hAnsi="Arial"/>
      <w:sz w:val="18"/>
      <w:lang w:val="sl-SI" w:eastAsia="sl-SI"/>
    </w:rPr>
  </w:style>
  <w:style w:type="paragraph" w:styleId="Footer">
    <w:name w:val="footer"/>
    <w:aliases w:val="APEK-5"/>
    <w:link w:val="FooterChar"/>
    <w:uiPriority w:val="99"/>
    <w:pPr>
      <w:jc w:val="both"/>
    </w:pPr>
    <w:rPr>
      <w:rFonts w:ascii="Arial" w:hAnsi="Arial"/>
      <w:sz w:val="14"/>
      <w:lang w:val="sl-SI" w:eastAsia="sl-SI"/>
    </w:rPr>
  </w:style>
  <w:style w:type="table" w:styleId="TableGrid">
    <w:name w:val="Table Grid"/>
    <w:basedOn w:val="TableNormal"/>
    <w:uiPriority w:val="59"/>
    <w:rsid w:val="00FB12D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4F252E"/>
    <w:rPr>
      <w:szCs w:val="20"/>
    </w:rPr>
  </w:style>
  <w:style w:type="paragraph" w:customStyle="1" w:styleId="BasicParagraph">
    <w:name w:val="[Basic Paragraph]"/>
    <w:basedOn w:val="Normal"/>
    <w:uiPriority w:val="99"/>
    <w:rsid w:val="0018477A"/>
    <w:pPr>
      <w:widowControl w:val="0"/>
      <w:autoSpaceDE w:val="0"/>
      <w:autoSpaceDN w:val="0"/>
      <w:adjustRightInd w:val="0"/>
      <w:spacing w:line="288" w:lineRule="auto"/>
      <w:textAlignment w:val="center"/>
    </w:pPr>
    <w:rPr>
      <w:rFonts w:ascii="Times-Roman" w:eastAsia="Cambria" w:hAnsi="Times-Roman" w:cs="Times-Roman"/>
      <w:color w:val="000000"/>
      <w:lang w:val="en-US"/>
    </w:rPr>
  </w:style>
  <w:style w:type="paragraph" w:customStyle="1" w:styleId="Default">
    <w:name w:val="Default"/>
    <w:rsid w:val="00F012F5"/>
    <w:pPr>
      <w:autoSpaceDE w:val="0"/>
      <w:autoSpaceDN w:val="0"/>
      <w:adjustRightInd w:val="0"/>
    </w:pPr>
    <w:rPr>
      <w:rFonts w:ascii="Calibri" w:hAnsi="Calibri" w:cs="Calibri"/>
      <w:color w:val="000000"/>
      <w:sz w:val="24"/>
      <w:szCs w:val="24"/>
      <w:lang w:val="sl-SI" w:eastAsia="sl-SI"/>
    </w:rPr>
  </w:style>
  <w:style w:type="character" w:customStyle="1" w:styleId="Heading8Char">
    <w:name w:val="Heading 8 Char"/>
    <w:link w:val="Heading8"/>
    <w:rsid w:val="00134F9D"/>
    <w:rPr>
      <w:rFonts w:ascii="Calibri" w:eastAsia="Times New Roman" w:hAnsi="Calibri" w:cs="Times New Roman"/>
      <w:i/>
      <w:iCs/>
      <w:sz w:val="24"/>
      <w:szCs w:val="24"/>
      <w:lang w:val="sl-SI" w:eastAsia="sl-SI"/>
    </w:rPr>
  </w:style>
  <w:style w:type="character" w:customStyle="1" w:styleId="Heading9Char">
    <w:name w:val="Heading 9 Char"/>
    <w:link w:val="Heading9"/>
    <w:rsid w:val="00134F9D"/>
    <w:rPr>
      <w:rFonts w:ascii="Calibri Light" w:eastAsia="Times New Roman" w:hAnsi="Calibri Light" w:cs="Times New Roman"/>
      <w:sz w:val="22"/>
      <w:szCs w:val="22"/>
      <w:lang w:val="sl-SI" w:eastAsia="sl-SI"/>
    </w:rPr>
  </w:style>
  <w:style w:type="character" w:customStyle="1" w:styleId="Heading4Char">
    <w:name w:val="Heading 4 Char"/>
    <w:link w:val="Heading4"/>
    <w:rsid w:val="00134F9D"/>
    <w:rPr>
      <w:rFonts w:ascii="Calibri Light" w:hAnsi="Calibri Light"/>
      <w:i/>
      <w:iCs/>
      <w:noProof/>
      <w:color w:val="2E74B5"/>
      <w:sz w:val="18"/>
      <w:szCs w:val="24"/>
      <w:lang w:val="sl-SI" w:eastAsia="en-GB"/>
    </w:rPr>
  </w:style>
  <w:style w:type="character" w:customStyle="1" w:styleId="Heading5Char">
    <w:name w:val="Heading 5 Char"/>
    <w:link w:val="Heading5"/>
    <w:rsid w:val="00134F9D"/>
    <w:rPr>
      <w:rFonts w:ascii="Calibri Light" w:hAnsi="Calibri Light"/>
      <w:noProof/>
      <w:color w:val="2E74B5"/>
      <w:sz w:val="18"/>
      <w:szCs w:val="24"/>
      <w:lang w:val="sl-SI" w:eastAsia="en-GB"/>
    </w:rPr>
  </w:style>
  <w:style w:type="character" w:customStyle="1" w:styleId="Heading6Char">
    <w:name w:val="Heading 6 Char"/>
    <w:link w:val="Heading6"/>
    <w:rsid w:val="00134F9D"/>
    <w:rPr>
      <w:rFonts w:ascii="Calibri Light" w:hAnsi="Calibri Light"/>
      <w:noProof/>
      <w:color w:val="1F4D78"/>
      <w:sz w:val="18"/>
      <w:szCs w:val="24"/>
      <w:lang w:val="sl-SI" w:eastAsia="en-GB"/>
    </w:rPr>
  </w:style>
  <w:style w:type="character" w:customStyle="1" w:styleId="Heading7Char">
    <w:name w:val="Heading 7 Char"/>
    <w:link w:val="Heading7"/>
    <w:rsid w:val="00134F9D"/>
    <w:rPr>
      <w:rFonts w:ascii="Arial" w:eastAsia="Calibri" w:hAnsi="Arial"/>
      <w:b/>
      <w:noProof/>
      <w:sz w:val="22"/>
      <w:lang w:val="x-none" w:eastAsia="x-none"/>
    </w:rPr>
  </w:style>
  <w:style w:type="character" w:customStyle="1" w:styleId="Heading1Char">
    <w:name w:val="Heading 1 Char"/>
    <w:aliases w:val="APEK-1 Char"/>
    <w:link w:val="Heading1"/>
    <w:rsid w:val="00134F9D"/>
    <w:rPr>
      <w:rFonts w:ascii="Arial" w:hAnsi="Arial"/>
      <w:b/>
      <w:bCs/>
      <w:sz w:val="28"/>
      <w:lang w:val="sl-SI" w:eastAsia="sl-SI"/>
    </w:rPr>
  </w:style>
  <w:style w:type="character" w:customStyle="1" w:styleId="Heading2Char">
    <w:name w:val="Heading 2 Char"/>
    <w:aliases w:val="APEK-2 Char"/>
    <w:link w:val="Heading2"/>
    <w:uiPriority w:val="9"/>
    <w:rsid w:val="00134F9D"/>
    <w:rPr>
      <w:rFonts w:ascii="Arial" w:hAnsi="Arial" w:cs="Arial"/>
      <w:b/>
      <w:bCs/>
      <w:iCs/>
      <w:sz w:val="24"/>
      <w:szCs w:val="28"/>
      <w:lang w:val="sl-SI" w:eastAsia="sl-SI"/>
    </w:rPr>
  </w:style>
  <w:style w:type="character" w:customStyle="1" w:styleId="Heading3Char">
    <w:name w:val="Heading 3 Char"/>
    <w:aliases w:val="APEK-3 Char"/>
    <w:link w:val="Heading3"/>
    <w:rsid w:val="00134F9D"/>
    <w:rPr>
      <w:rFonts w:ascii="Arial" w:hAnsi="Arial" w:cs="Arial"/>
      <w:b/>
      <w:bCs/>
      <w:sz w:val="18"/>
      <w:szCs w:val="26"/>
      <w:lang w:val="sl-SI" w:eastAsia="sl-SI"/>
    </w:rPr>
  </w:style>
  <w:style w:type="paragraph" w:styleId="BalloonText">
    <w:name w:val="Balloon Text"/>
    <w:basedOn w:val="Normal"/>
    <w:link w:val="BalloonTextChar"/>
    <w:uiPriority w:val="99"/>
    <w:unhideWhenUsed/>
    <w:rsid w:val="00134F9D"/>
    <w:rPr>
      <w:rFonts w:ascii="Tahoma" w:eastAsia="Calibri" w:hAnsi="Tahoma" w:cs="Tahoma"/>
      <w:sz w:val="16"/>
      <w:szCs w:val="16"/>
      <w:lang w:eastAsia="en-GB"/>
    </w:rPr>
  </w:style>
  <w:style w:type="character" w:customStyle="1" w:styleId="BalloonTextChar">
    <w:name w:val="Balloon Text Char"/>
    <w:link w:val="BalloonText"/>
    <w:uiPriority w:val="99"/>
    <w:rsid w:val="00134F9D"/>
    <w:rPr>
      <w:rFonts w:ascii="Tahoma" w:eastAsia="Calibri" w:hAnsi="Tahoma" w:cs="Tahoma"/>
      <w:noProof/>
      <w:sz w:val="16"/>
      <w:szCs w:val="16"/>
      <w:lang w:val="sl-SI" w:eastAsia="en-GB"/>
    </w:rPr>
  </w:style>
  <w:style w:type="character" w:customStyle="1" w:styleId="HeaderChar">
    <w:name w:val="Header Char"/>
    <w:aliases w:val="APEK-4 Char"/>
    <w:link w:val="Header"/>
    <w:rsid w:val="00134F9D"/>
    <w:rPr>
      <w:rFonts w:ascii="Arial" w:hAnsi="Arial"/>
      <w:sz w:val="18"/>
      <w:lang w:val="sl-SI" w:eastAsia="sl-SI"/>
    </w:rPr>
  </w:style>
  <w:style w:type="character" w:customStyle="1" w:styleId="FooterChar">
    <w:name w:val="Footer Char"/>
    <w:aliases w:val="APEK-5 Char"/>
    <w:link w:val="Footer"/>
    <w:uiPriority w:val="99"/>
    <w:rsid w:val="00134F9D"/>
    <w:rPr>
      <w:rFonts w:ascii="Arial" w:hAnsi="Arial"/>
      <w:sz w:val="14"/>
      <w:lang w:val="sl-SI" w:eastAsia="sl-SI"/>
    </w:rPr>
  </w:style>
  <w:style w:type="character" w:styleId="FollowedHyperlink">
    <w:name w:val="FollowedHyperlink"/>
    <w:uiPriority w:val="99"/>
    <w:unhideWhenUsed/>
    <w:rsid w:val="00134F9D"/>
    <w:rPr>
      <w:color w:val="800080"/>
      <w:u w:val="single"/>
    </w:rPr>
  </w:style>
  <w:style w:type="character" w:styleId="Emphasis">
    <w:name w:val="Emphasis"/>
    <w:uiPriority w:val="20"/>
    <w:qFormat/>
    <w:rsid w:val="00134F9D"/>
    <w:rPr>
      <w:i/>
      <w:iCs/>
    </w:rPr>
  </w:style>
  <w:style w:type="paragraph" w:styleId="Title">
    <w:name w:val="Title"/>
    <w:basedOn w:val="Normal"/>
    <w:link w:val="TitleChar"/>
    <w:qFormat/>
    <w:rsid w:val="00134F9D"/>
    <w:pPr>
      <w:spacing w:before="120" w:line="300" w:lineRule="atLeast"/>
      <w:jc w:val="center"/>
    </w:pPr>
    <w:rPr>
      <w:rFonts w:eastAsia="Calibri"/>
      <w:b/>
      <w:sz w:val="32"/>
      <w:szCs w:val="20"/>
      <w:lang w:val="x-none" w:eastAsia="x-none"/>
    </w:rPr>
  </w:style>
  <w:style w:type="character" w:customStyle="1" w:styleId="TitleChar">
    <w:name w:val="Title Char"/>
    <w:link w:val="Title"/>
    <w:rsid w:val="00134F9D"/>
    <w:rPr>
      <w:rFonts w:eastAsia="Calibri"/>
      <w:b/>
      <w:noProof/>
      <w:sz w:val="32"/>
      <w:lang w:val="x-none" w:eastAsia="x-none"/>
    </w:rPr>
  </w:style>
  <w:style w:type="paragraph" w:styleId="BodyText">
    <w:name w:val="Body Text"/>
    <w:aliases w:val="Bulets"/>
    <w:basedOn w:val="Normal"/>
    <w:link w:val="BodyTextChar"/>
    <w:uiPriority w:val="99"/>
    <w:qFormat/>
    <w:rsid w:val="00134F9D"/>
    <w:pPr>
      <w:ind w:left="365"/>
    </w:pPr>
    <w:rPr>
      <w:rFonts w:eastAsia="Arial"/>
      <w:sz w:val="14"/>
      <w:szCs w:val="14"/>
      <w:lang w:eastAsia="en-GB"/>
    </w:rPr>
  </w:style>
  <w:style w:type="character" w:customStyle="1" w:styleId="BodyTextChar">
    <w:name w:val="Body Text Char"/>
    <w:aliases w:val="Bulets Char"/>
    <w:link w:val="BodyText"/>
    <w:uiPriority w:val="99"/>
    <w:rsid w:val="00134F9D"/>
    <w:rPr>
      <w:rFonts w:ascii="Arial" w:eastAsia="Arial" w:hAnsi="Arial"/>
      <w:noProof/>
      <w:sz w:val="14"/>
      <w:szCs w:val="14"/>
      <w:lang w:val="sl-SI" w:eastAsia="en-GB"/>
    </w:rPr>
  </w:style>
  <w:style w:type="paragraph" w:customStyle="1" w:styleId="TableParagraph">
    <w:name w:val="Table Paragraph"/>
    <w:basedOn w:val="Normal"/>
    <w:uiPriority w:val="1"/>
    <w:qFormat/>
    <w:rsid w:val="00134F9D"/>
    <w:rPr>
      <w:rFonts w:eastAsia="Calibri"/>
      <w:lang w:eastAsia="en-GB"/>
    </w:rPr>
  </w:style>
  <w:style w:type="paragraph" w:styleId="NormalWeb">
    <w:name w:val="Normal (Web)"/>
    <w:basedOn w:val="Normal"/>
    <w:uiPriority w:val="99"/>
    <w:unhideWhenUsed/>
    <w:rsid w:val="00134F9D"/>
    <w:pPr>
      <w:spacing w:before="100" w:beforeAutospacing="1" w:after="100" w:afterAutospacing="1"/>
    </w:pPr>
    <w:rPr>
      <w:rFonts w:eastAsia="Calibri"/>
      <w:lang w:eastAsia="en-GB"/>
    </w:rPr>
  </w:style>
  <w:style w:type="character" w:styleId="Hyperlink">
    <w:name w:val="Hyperlink"/>
    <w:uiPriority w:val="99"/>
    <w:unhideWhenUsed/>
    <w:rsid w:val="00134F9D"/>
    <w:rPr>
      <w:color w:val="0000FF"/>
      <w:u w:val="single"/>
    </w:rPr>
  </w:style>
  <w:style w:type="character" w:styleId="CommentReference">
    <w:name w:val="annotation reference"/>
    <w:uiPriority w:val="99"/>
    <w:unhideWhenUsed/>
    <w:rsid w:val="00134F9D"/>
    <w:rPr>
      <w:sz w:val="16"/>
      <w:szCs w:val="16"/>
    </w:rPr>
  </w:style>
  <w:style w:type="paragraph" w:styleId="CommentText">
    <w:name w:val="annotation text"/>
    <w:basedOn w:val="Normal"/>
    <w:link w:val="CommentTextChar"/>
    <w:unhideWhenUsed/>
    <w:rsid w:val="00134F9D"/>
    <w:pPr>
      <w:spacing w:after="160"/>
    </w:pPr>
    <w:rPr>
      <w:rFonts w:eastAsia="Calibri"/>
      <w:sz w:val="20"/>
      <w:szCs w:val="20"/>
      <w:lang w:eastAsia="en-GB"/>
    </w:rPr>
  </w:style>
  <w:style w:type="character" w:customStyle="1" w:styleId="CommentTextChar">
    <w:name w:val="Comment Text Char"/>
    <w:link w:val="CommentText"/>
    <w:rsid w:val="00134F9D"/>
    <w:rPr>
      <w:rFonts w:ascii="Arial" w:eastAsia="Calibri" w:hAnsi="Arial"/>
      <w:noProof/>
      <w:lang w:val="sl-SI" w:eastAsia="en-GB"/>
    </w:rPr>
  </w:style>
  <w:style w:type="paragraph" w:styleId="CommentSubject">
    <w:name w:val="annotation subject"/>
    <w:basedOn w:val="CommentText"/>
    <w:next w:val="CommentText"/>
    <w:link w:val="CommentSubjectChar"/>
    <w:uiPriority w:val="99"/>
    <w:unhideWhenUsed/>
    <w:rsid w:val="00134F9D"/>
    <w:pPr>
      <w:widowControl w:val="0"/>
      <w:spacing w:after="0"/>
    </w:pPr>
    <w:rPr>
      <w:b/>
      <w:bCs/>
      <w:lang w:val="en-US"/>
    </w:rPr>
  </w:style>
  <w:style w:type="character" w:customStyle="1" w:styleId="CommentSubjectChar">
    <w:name w:val="Comment Subject Char"/>
    <w:link w:val="CommentSubject"/>
    <w:uiPriority w:val="99"/>
    <w:rsid w:val="00134F9D"/>
    <w:rPr>
      <w:rFonts w:ascii="Arial" w:eastAsia="Calibri" w:hAnsi="Arial"/>
      <w:b/>
      <w:bCs/>
      <w:noProof/>
      <w:lang w:val="sl-SI" w:eastAsia="en-GB"/>
    </w:rPr>
  </w:style>
  <w:style w:type="paragraph" w:styleId="BodyText2">
    <w:name w:val="Body Text 2"/>
    <w:basedOn w:val="Normal"/>
    <w:link w:val="BodyText2Char"/>
    <w:unhideWhenUsed/>
    <w:rsid w:val="00134F9D"/>
    <w:pPr>
      <w:spacing w:after="120" w:line="480" w:lineRule="auto"/>
    </w:pPr>
    <w:rPr>
      <w:rFonts w:eastAsia="Calibri"/>
      <w:lang w:eastAsia="en-GB"/>
    </w:rPr>
  </w:style>
  <w:style w:type="character" w:customStyle="1" w:styleId="BodyText2Char">
    <w:name w:val="Body Text 2 Char"/>
    <w:link w:val="BodyText2"/>
    <w:rsid w:val="00134F9D"/>
    <w:rPr>
      <w:rFonts w:ascii="Arial" w:eastAsia="Calibri" w:hAnsi="Arial"/>
      <w:noProof/>
      <w:sz w:val="18"/>
      <w:szCs w:val="24"/>
      <w:lang w:val="sl-SI" w:eastAsia="en-GB"/>
    </w:rPr>
  </w:style>
  <w:style w:type="paragraph" w:styleId="BodyText3">
    <w:name w:val="Body Text 3"/>
    <w:basedOn w:val="Normal"/>
    <w:link w:val="BodyText3Char"/>
    <w:unhideWhenUsed/>
    <w:rsid w:val="00134F9D"/>
    <w:pPr>
      <w:spacing w:after="120"/>
    </w:pPr>
    <w:rPr>
      <w:rFonts w:eastAsia="Calibri"/>
      <w:sz w:val="16"/>
      <w:szCs w:val="16"/>
      <w:lang w:eastAsia="en-GB"/>
    </w:rPr>
  </w:style>
  <w:style w:type="character" w:customStyle="1" w:styleId="BodyText3Char">
    <w:name w:val="Body Text 3 Char"/>
    <w:link w:val="BodyText3"/>
    <w:rsid w:val="00134F9D"/>
    <w:rPr>
      <w:rFonts w:ascii="Arial" w:eastAsia="Calibri" w:hAnsi="Arial"/>
      <w:noProof/>
      <w:sz w:val="16"/>
      <w:szCs w:val="16"/>
      <w:lang w:val="sl-SI" w:eastAsia="en-GB"/>
    </w:rPr>
  </w:style>
  <w:style w:type="paragraph" w:styleId="BodyTextIndent">
    <w:name w:val="Body Text Indent"/>
    <w:basedOn w:val="Normal"/>
    <w:link w:val="BodyTextIndentChar"/>
    <w:unhideWhenUsed/>
    <w:rsid w:val="00134F9D"/>
    <w:pPr>
      <w:spacing w:after="120"/>
      <w:ind w:left="283"/>
    </w:pPr>
    <w:rPr>
      <w:rFonts w:eastAsia="Calibri"/>
      <w:lang w:eastAsia="en-GB"/>
    </w:rPr>
  </w:style>
  <w:style w:type="character" w:customStyle="1" w:styleId="BodyTextIndentChar">
    <w:name w:val="Body Text Indent Char"/>
    <w:link w:val="BodyTextIndent"/>
    <w:rsid w:val="00134F9D"/>
    <w:rPr>
      <w:rFonts w:ascii="Arial" w:eastAsia="Calibri" w:hAnsi="Arial"/>
      <w:noProof/>
      <w:sz w:val="18"/>
      <w:szCs w:val="24"/>
      <w:lang w:val="sl-SI" w:eastAsia="en-GB"/>
    </w:rPr>
  </w:style>
  <w:style w:type="paragraph" w:customStyle="1" w:styleId="podatki">
    <w:name w:val="podatki"/>
    <w:basedOn w:val="Normal"/>
    <w:rsid w:val="00134F9D"/>
    <w:pPr>
      <w:spacing w:line="160" w:lineRule="atLeast"/>
      <w:ind w:left="1077"/>
    </w:pPr>
    <w:rPr>
      <w:rFonts w:eastAsia="Calibri"/>
      <w:sz w:val="13"/>
      <w:szCs w:val="20"/>
      <w:lang w:val="en-GB"/>
    </w:rPr>
  </w:style>
  <w:style w:type="paragraph" w:styleId="ListBullet2">
    <w:name w:val="List Bullet 2"/>
    <w:basedOn w:val="Normal"/>
    <w:autoRedefine/>
    <w:rsid w:val="00134F9D"/>
    <w:pPr>
      <w:tabs>
        <w:tab w:val="num" w:pos="643"/>
      </w:tabs>
      <w:ind w:left="643" w:hanging="360"/>
    </w:pPr>
    <w:rPr>
      <w:rFonts w:eastAsia="Calibri"/>
      <w:lang w:eastAsia="en-GB"/>
    </w:rPr>
  </w:style>
  <w:style w:type="character" w:styleId="PageNumber">
    <w:name w:val="page number"/>
    <w:rsid w:val="00134F9D"/>
    <w:rPr>
      <w:rFonts w:cs="Times New Roman"/>
    </w:rPr>
  </w:style>
  <w:style w:type="paragraph" w:styleId="BodyTextIndent2">
    <w:name w:val="Body Text Indent 2"/>
    <w:basedOn w:val="Normal"/>
    <w:link w:val="BodyTextIndent2Char"/>
    <w:rsid w:val="00134F9D"/>
    <w:pPr>
      <w:ind w:left="284" w:hanging="284"/>
    </w:pPr>
    <w:rPr>
      <w:rFonts w:eastAsia="Calibri"/>
      <w:sz w:val="22"/>
      <w:szCs w:val="20"/>
      <w:lang w:val="x-none" w:eastAsia="x-none"/>
    </w:rPr>
  </w:style>
  <w:style w:type="character" w:customStyle="1" w:styleId="BodyTextIndent2Char">
    <w:name w:val="Body Text Indent 2 Char"/>
    <w:link w:val="BodyTextIndent2"/>
    <w:rsid w:val="00134F9D"/>
    <w:rPr>
      <w:rFonts w:ascii="Arial" w:eastAsia="Calibri" w:hAnsi="Arial"/>
      <w:noProof/>
      <w:sz w:val="22"/>
      <w:lang w:val="x-none" w:eastAsia="x-none"/>
    </w:rPr>
  </w:style>
  <w:style w:type="paragraph" w:customStyle="1" w:styleId="0tekst">
    <w:name w:val="0tekst"/>
    <w:rsid w:val="00134F9D"/>
    <w:pPr>
      <w:spacing w:line="200" w:lineRule="atLeast"/>
      <w:ind w:firstLine="397"/>
      <w:jc w:val="both"/>
    </w:pPr>
    <w:rPr>
      <w:rFonts w:ascii="NimbusSanDEE" w:hAnsi="NimbusSanDEE" w:cs="NimbusSanDEE"/>
      <w:color w:val="000000"/>
      <w:sz w:val="19"/>
      <w:szCs w:val="19"/>
    </w:rPr>
  </w:style>
  <w:style w:type="paragraph" w:styleId="FootnoteText">
    <w:name w:val="footnote text"/>
    <w:basedOn w:val="Normal"/>
    <w:link w:val="FootnoteTextChar"/>
    <w:uiPriority w:val="99"/>
    <w:rsid w:val="00134F9D"/>
    <w:rPr>
      <w:rFonts w:eastAsia="Calibri"/>
      <w:sz w:val="20"/>
      <w:szCs w:val="20"/>
      <w:lang w:val="x-none" w:eastAsia="x-none"/>
    </w:rPr>
  </w:style>
  <w:style w:type="character" w:customStyle="1" w:styleId="FootnoteTextChar">
    <w:name w:val="Footnote Text Char"/>
    <w:link w:val="FootnoteText"/>
    <w:uiPriority w:val="99"/>
    <w:rsid w:val="00134F9D"/>
    <w:rPr>
      <w:rFonts w:eastAsia="Calibri"/>
      <w:noProof/>
      <w:lang w:val="x-none" w:eastAsia="x-none"/>
    </w:rPr>
  </w:style>
  <w:style w:type="character" w:styleId="FootnoteReference">
    <w:name w:val="footnote reference"/>
    <w:uiPriority w:val="99"/>
    <w:rsid w:val="00134F9D"/>
    <w:rPr>
      <w:rFonts w:cs="Times New Roman"/>
      <w:vertAlign w:val="superscript"/>
    </w:rPr>
  </w:style>
  <w:style w:type="paragraph" w:styleId="TOC2">
    <w:name w:val="toc 2"/>
    <w:basedOn w:val="Normal"/>
    <w:next w:val="Normal"/>
    <w:rsid w:val="00134F9D"/>
    <w:pPr>
      <w:tabs>
        <w:tab w:val="right" w:leader="dot" w:pos="9355"/>
      </w:tabs>
      <w:spacing w:after="100" w:line="300" w:lineRule="atLeast"/>
      <w:ind w:left="992" w:hanging="992"/>
    </w:pPr>
    <w:rPr>
      <w:rFonts w:eastAsia="Calibri"/>
      <w:caps/>
      <w:sz w:val="22"/>
      <w:szCs w:val="20"/>
      <w:lang w:eastAsia="en-GB"/>
    </w:rPr>
  </w:style>
  <w:style w:type="paragraph" w:styleId="TOC1">
    <w:name w:val="toc 1"/>
    <w:basedOn w:val="Normal"/>
    <w:next w:val="Normal"/>
    <w:rsid w:val="00134F9D"/>
    <w:pPr>
      <w:tabs>
        <w:tab w:val="right" w:leader="dot" w:pos="9355"/>
      </w:tabs>
      <w:spacing w:before="120" w:after="120" w:line="300" w:lineRule="atLeast"/>
      <w:ind w:left="992" w:hanging="992"/>
    </w:pPr>
    <w:rPr>
      <w:rFonts w:eastAsia="Calibri"/>
      <w:b/>
      <w:caps/>
      <w:sz w:val="22"/>
      <w:szCs w:val="20"/>
      <w:lang w:eastAsia="en-GB"/>
    </w:rPr>
  </w:style>
  <w:style w:type="paragraph" w:styleId="TOC3">
    <w:name w:val="toc 3"/>
    <w:basedOn w:val="Normal"/>
    <w:next w:val="Normal"/>
    <w:rsid w:val="00134F9D"/>
    <w:pPr>
      <w:tabs>
        <w:tab w:val="right" w:leader="dot" w:pos="9355"/>
      </w:tabs>
      <w:spacing w:after="40" w:line="300" w:lineRule="atLeast"/>
      <w:ind w:left="992" w:hanging="992"/>
    </w:pPr>
    <w:rPr>
      <w:rFonts w:eastAsia="Calibri"/>
      <w:i/>
      <w:sz w:val="22"/>
      <w:szCs w:val="20"/>
      <w:lang w:eastAsia="en-GB"/>
    </w:rPr>
  </w:style>
  <w:style w:type="paragraph" w:styleId="TOC4">
    <w:name w:val="toc 4"/>
    <w:basedOn w:val="Normal"/>
    <w:next w:val="Normal"/>
    <w:rsid w:val="00134F9D"/>
    <w:pPr>
      <w:tabs>
        <w:tab w:val="right" w:leader="dot" w:pos="9355"/>
      </w:tabs>
      <w:spacing w:line="300" w:lineRule="atLeast"/>
      <w:ind w:left="992" w:hanging="992"/>
    </w:pPr>
    <w:rPr>
      <w:rFonts w:eastAsia="Calibri"/>
      <w:sz w:val="20"/>
      <w:szCs w:val="20"/>
      <w:lang w:eastAsia="en-GB"/>
    </w:rPr>
  </w:style>
  <w:style w:type="paragraph" w:styleId="TOC5">
    <w:name w:val="toc 5"/>
    <w:basedOn w:val="Normal"/>
    <w:next w:val="Normal"/>
    <w:rsid w:val="00134F9D"/>
    <w:pPr>
      <w:tabs>
        <w:tab w:val="right" w:leader="dot" w:pos="9355"/>
      </w:tabs>
      <w:spacing w:line="300" w:lineRule="atLeast"/>
      <w:ind w:left="992" w:hanging="992"/>
    </w:pPr>
    <w:rPr>
      <w:rFonts w:eastAsia="Calibri"/>
      <w:i/>
      <w:sz w:val="20"/>
      <w:szCs w:val="20"/>
      <w:lang w:eastAsia="en-GB"/>
    </w:rPr>
  </w:style>
  <w:style w:type="paragraph" w:styleId="TOC6">
    <w:name w:val="toc 6"/>
    <w:basedOn w:val="Normal"/>
    <w:next w:val="Normal"/>
    <w:rsid w:val="00134F9D"/>
    <w:pPr>
      <w:tabs>
        <w:tab w:val="right" w:leader="dot" w:pos="9355"/>
      </w:tabs>
      <w:spacing w:line="300" w:lineRule="atLeast"/>
      <w:ind w:left="992" w:hanging="992"/>
    </w:pPr>
    <w:rPr>
      <w:rFonts w:eastAsia="Calibri"/>
      <w:szCs w:val="20"/>
      <w:lang w:eastAsia="en-GB"/>
    </w:rPr>
  </w:style>
  <w:style w:type="paragraph" w:styleId="TOC7">
    <w:name w:val="toc 7"/>
    <w:basedOn w:val="Normal"/>
    <w:next w:val="Normal"/>
    <w:rsid w:val="00134F9D"/>
    <w:pPr>
      <w:tabs>
        <w:tab w:val="right" w:leader="dot" w:pos="9355"/>
      </w:tabs>
      <w:spacing w:line="300" w:lineRule="atLeast"/>
      <w:ind w:left="1320"/>
    </w:pPr>
    <w:rPr>
      <w:rFonts w:eastAsia="Calibri"/>
      <w:szCs w:val="20"/>
      <w:lang w:eastAsia="en-GB"/>
    </w:rPr>
  </w:style>
  <w:style w:type="paragraph" w:styleId="TOC8">
    <w:name w:val="toc 8"/>
    <w:basedOn w:val="Normal"/>
    <w:next w:val="Normal"/>
    <w:rsid w:val="00134F9D"/>
    <w:pPr>
      <w:tabs>
        <w:tab w:val="right" w:leader="dot" w:pos="9355"/>
      </w:tabs>
      <w:spacing w:line="300" w:lineRule="atLeast"/>
      <w:ind w:left="1540"/>
    </w:pPr>
    <w:rPr>
      <w:rFonts w:eastAsia="Calibri"/>
      <w:szCs w:val="20"/>
      <w:lang w:eastAsia="en-GB"/>
    </w:rPr>
  </w:style>
  <w:style w:type="paragraph" w:styleId="TOC9">
    <w:name w:val="toc 9"/>
    <w:basedOn w:val="Normal"/>
    <w:next w:val="Normal"/>
    <w:rsid w:val="00134F9D"/>
    <w:pPr>
      <w:tabs>
        <w:tab w:val="right" w:leader="dot" w:pos="9355"/>
      </w:tabs>
      <w:spacing w:line="300" w:lineRule="atLeast"/>
      <w:ind w:left="1760"/>
    </w:pPr>
    <w:rPr>
      <w:rFonts w:eastAsia="Calibri"/>
      <w:szCs w:val="20"/>
      <w:lang w:eastAsia="en-GB"/>
    </w:rPr>
  </w:style>
  <w:style w:type="paragraph" w:styleId="TableofAuthorities">
    <w:name w:val="table of authorities"/>
    <w:basedOn w:val="Normal"/>
    <w:next w:val="Normal"/>
    <w:rsid w:val="00134F9D"/>
    <w:pPr>
      <w:tabs>
        <w:tab w:val="right" w:leader="dot" w:pos="9355"/>
      </w:tabs>
      <w:spacing w:line="300" w:lineRule="atLeast"/>
      <w:ind w:left="220" w:hanging="220"/>
    </w:pPr>
    <w:rPr>
      <w:rFonts w:eastAsia="Calibri"/>
      <w:sz w:val="22"/>
      <w:szCs w:val="20"/>
      <w:lang w:eastAsia="en-GB"/>
    </w:rPr>
  </w:style>
  <w:style w:type="paragraph" w:styleId="ListNumber5">
    <w:name w:val="List Number 5"/>
    <w:basedOn w:val="Normal"/>
    <w:rsid w:val="00134F9D"/>
    <w:pPr>
      <w:spacing w:line="300" w:lineRule="atLeast"/>
      <w:ind w:left="1415" w:hanging="283"/>
    </w:pPr>
    <w:rPr>
      <w:rFonts w:eastAsia="Calibri"/>
      <w:sz w:val="22"/>
      <w:szCs w:val="20"/>
      <w:lang w:eastAsia="en-GB"/>
    </w:rPr>
  </w:style>
  <w:style w:type="paragraph" w:styleId="TableofFigures">
    <w:name w:val="table of figures"/>
    <w:basedOn w:val="Normal"/>
    <w:next w:val="Normal"/>
    <w:rsid w:val="00134F9D"/>
    <w:pPr>
      <w:tabs>
        <w:tab w:val="right" w:leader="dot" w:pos="9355"/>
      </w:tabs>
      <w:spacing w:line="300" w:lineRule="atLeast"/>
      <w:ind w:left="440" w:hanging="440"/>
    </w:pPr>
    <w:rPr>
      <w:rFonts w:eastAsia="Calibri"/>
      <w:sz w:val="22"/>
      <w:szCs w:val="20"/>
      <w:lang w:eastAsia="en-GB"/>
    </w:rPr>
  </w:style>
  <w:style w:type="paragraph" w:styleId="List2">
    <w:name w:val="List 2"/>
    <w:basedOn w:val="Normal"/>
    <w:rsid w:val="00134F9D"/>
    <w:pPr>
      <w:spacing w:line="300" w:lineRule="atLeast"/>
      <w:ind w:left="566" w:hanging="283"/>
    </w:pPr>
    <w:rPr>
      <w:rFonts w:eastAsia="Calibri"/>
      <w:sz w:val="22"/>
      <w:szCs w:val="20"/>
      <w:lang w:eastAsia="en-GB"/>
    </w:rPr>
  </w:style>
  <w:style w:type="paragraph" w:styleId="TOAHeading">
    <w:name w:val="toa heading"/>
    <w:basedOn w:val="Normal"/>
    <w:next w:val="Normal"/>
    <w:rsid w:val="00134F9D"/>
    <w:pPr>
      <w:spacing w:before="120" w:line="300" w:lineRule="atLeast"/>
    </w:pPr>
    <w:rPr>
      <w:rFonts w:eastAsia="Calibri"/>
      <w:b/>
      <w:szCs w:val="20"/>
      <w:lang w:eastAsia="en-GB"/>
    </w:rPr>
  </w:style>
  <w:style w:type="paragraph" w:styleId="ListBullet">
    <w:name w:val="List Bullet"/>
    <w:basedOn w:val="Normal"/>
    <w:rsid w:val="00134F9D"/>
    <w:pPr>
      <w:spacing w:after="100" w:line="300" w:lineRule="atLeast"/>
      <w:ind w:left="284" w:hanging="284"/>
    </w:pPr>
    <w:rPr>
      <w:rFonts w:eastAsia="Calibri"/>
      <w:sz w:val="22"/>
      <w:szCs w:val="20"/>
      <w:lang w:eastAsia="en-GB"/>
    </w:rPr>
  </w:style>
  <w:style w:type="paragraph" w:styleId="BodyTextIndent3">
    <w:name w:val="Body Text Indent 3"/>
    <w:basedOn w:val="Normal"/>
    <w:link w:val="BodyTextIndent3Char"/>
    <w:rsid w:val="00134F9D"/>
    <w:pPr>
      <w:spacing w:before="120" w:line="300" w:lineRule="atLeast"/>
      <w:ind w:left="355"/>
    </w:pPr>
    <w:rPr>
      <w:rFonts w:eastAsia="Calibri"/>
      <w:sz w:val="22"/>
      <w:szCs w:val="20"/>
      <w:lang w:val="x-none" w:eastAsia="x-none"/>
    </w:rPr>
  </w:style>
  <w:style w:type="character" w:customStyle="1" w:styleId="BodyTextIndent3Char">
    <w:name w:val="Body Text Indent 3 Char"/>
    <w:link w:val="BodyTextIndent3"/>
    <w:rsid w:val="00134F9D"/>
    <w:rPr>
      <w:rFonts w:ascii="Arial" w:eastAsia="Calibri" w:hAnsi="Arial"/>
      <w:noProof/>
      <w:sz w:val="22"/>
      <w:lang w:val="x-none" w:eastAsia="x-none"/>
    </w:rPr>
  </w:style>
  <w:style w:type="paragraph" w:customStyle="1" w:styleId="Slog2">
    <w:name w:val="Slog2"/>
    <w:basedOn w:val="Normal"/>
    <w:rsid w:val="00134F9D"/>
    <w:pPr>
      <w:numPr>
        <w:ilvl w:val="1"/>
        <w:numId w:val="1"/>
      </w:numPr>
      <w:spacing w:before="120" w:line="300" w:lineRule="atLeast"/>
    </w:pPr>
    <w:rPr>
      <w:rFonts w:eastAsia="Calibri"/>
      <w:sz w:val="22"/>
      <w:szCs w:val="20"/>
      <w:lang w:eastAsia="en-GB"/>
    </w:rPr>
  </w:style>
  <w:style w:type="character" w:customStyle="1" w:styleId="Slog12pt">
    <w:name w:val="Slog 12 pt"/>
    <w:rsid w:val="00134F9D"/>
    <w:rPr>
      <w:rFonts w:ascii="Arial" w:hAnsi="Arial" w:cs="Times New Roman"/>
      <w:sz w:val="22"/>
    </w:rPr>
  </w:style>
  <w:style w:type="paragraph" w:customStyle="1" w:styleId="alinea">
    <w:name w:val="alinea"/>
    <w:basedOn w:val="Normal"/>
    <w:rsid w:val="00134F9D"/>
    <w:pPr>
      <w:numPr>
        <w:ilvl w:val="1"/>
        <w:numId w:val="5"/>
      </w:numPr>
      <w:tabs>
        <w:tab w:val="clear" w:pos="0"/>
      </w:tabs>
      <w:spacing w:before="120" w:line="300" w:lineRule="atLeast"/>
      <w:ind w:left="283" w:hanging="283"/>
    </w:pPr>
    <w:rPr>
      <w:rFonts w:eastAsia="Calibri"/>
      <w:sz w:val="22"/>
      <w:szCs w:val="20"/>
      <w:lang w:eastAsia="en-GB"/>
    </w:rPr>
  </w:style>
  <w:style w:type="paragraph" w:customStyle="1" w:styleId="Barvniseznampoudarek11">
    <w:name w:val="Barvni seznam – poudarek 11"/>
    <w:basedOn w:val="Normal"/>
    <w:rsid w:val="00134F9D"/>
    <w:pPr>
      <w:spacing w:line="192" w:lineRule="atLeast"/>
      <w:ind w:left="720"/>
      <w:contextualSpacing/>
    </w:pPr>
    <w:rPr>
      <w:rFonts w:eastAsia="Calibri"/>
      <w:szCs w:val="20"/>
      <w:lang w:val="en-GB"/>
    </w:rPr>
  </w:style>
  <w:style w:type="paragraph" w:customStyle="1" w:styleId="SlogNaslov110ptObojestranskoPred0ptPo0ptRazm">
    <w:name w:val="Slog Naslov 1 + 10 pt Obojestransko Pred:  0 pt Po:  0 pt Razm..."/>
    <w:basedOn w:val="Heading1"/>
    <w:rsid w:val="00134F9D"/>
    <w:pPr>
      <w:keepNext/>
      <w:numPr>
        <w:numId w:val="6"/>
      </w:numPr>
      <w:tabs>
        <w:tab w:val="num" w:pos="360"/>
      </w:tabs>
      <w:spacing w:line="300" w:lineRule="atLeast"/>
      <w:ind w:left="360" w:hanging="360"/>
      <w:jc w:val="both"/>
    </w:pPr>
    <w:rPr>
      <w:noProof/>
      <w:kern w:val="32"/>
      <w:sz w:val="20"/>
      <w:lang w:val="en-GB" w:eastAsia="en-US"/>
    </w:rPr>
  </w:style>
  <w:style w:type="paragraph" w:customStyle="1" w:styleId="SlogNaslov2ObojestranskoRazmikvrsticVsaj15pt">
    <w:name w:val="Slog Naslov 2 + Obojestransko Razmik vrstic:  Vsaj 15 pt"/>
    <w:basedOn w:val="Heading2"/>
    <w:rsid w:val="00134F9D"/>
    <w:pPr>
      <w:keepNext/>
      <w:numPr>
        <w:ilvl w:val="1"/>
        <w:numId w:val="2"/>
      </w:numPr>
      <w:spacing w:line="300" w:lineRule="atLeast"/>
    </w:pPr>
    <w:rPr>
      <w:rFonts w:cs="Times New Roman"/>
      <w:iCs w:val="0"/>
      <w:noProof/>
      <w:sz w:val="20"/>
      <w:szCs w:val="20"/>
      <w:lang w:val="en-GB" w:eastAsia="en-US"/>
    </w:rPr>
  </w:style>
  <w:style w:type="paragraph" w:customStyle="1" w:styleId="ColorfulList-Accent11">
    <w:name w:val="Colorful List - Accent 11"/>
    <w:basedOn w:val="Normal"/>
    <w:uiPriority w:val="34"/>
    <w:qFormat/>
    <w:rsid w:val="00134F9D"/>
    <w:pPr>
      <w:ind w:left="720"/>
    </w:pPr>
    <w:rPr>
      <w:rFonts w:eastAsia="Calibri"/>
      <w:lang w:val="en-GB"/>
    </w:rPr>
  </w:style>
  <w:style w:type="paragraph" w:styleId="DocumentMap">
    <w:name w:val="Document Map"/>
    <w:basedOn w:val="Normal"/>
    <w:link w:val="DocumentMapChar"/>
    <w:rsid w:val="00134F9D"/>
    <w:pPr>
      <w:numPr>
        <w:ilvl w:val="1"/>
        <w:numId w:val="7"/>
      </w:numPr>
      <w:tabs>
        <w:tab w:val="clear" w:pos="1080"/>
      </w:tabs>
      <w:spacing w:line="192" w:lineRule="atLeast"/>
      <w:ind w:left="0" w:firstLine="0"/>
    </w:pPr>
    <w:rPr>
      <w:rFonts w:ascii="Lucida Grande" w:eastAsia="Calibri" w:hAnsi="Lucida Grande"/>
      <w:lang w:val="en-GB" w:eastAsia="x-none"/>
    </w:rPr>
  </w:style>
  <w:style w:type="character" w:customStyle="1" w:styleId="DocumentMapChar">
    <w:name w:val="Document Map Char"/>
    <w:link w:val="DocumentMap"/>
    <w:rsid w:val="00134F9D"/>
    <w:rPr>
      <w:rFonts w:ascii="Lucida Grande" w:eastAsia="Calibri" w:hAnsi="Lucida Grande"/>
      <w:noProof/>
      <w:sz w:val="24"/>
      <w:szCs w:val="24"/>
      <w:lang w:val="en-GB" w:eastAsia="x-none"/>
    </w:rPr>
  </w:style>
  <w:style w:type="paragraph" w:customStyle="1" w:styleId="ColorfulList-Accent12">
    <w:name w:val="Colorful List - Accent 12"/>
    <w:basedOn w:val="Normal"/>
    <w:qFormat/>
    <w:rsid w:val="00134F9D"/>
    <w:pPr>
      <w:spacing w:line="192" w:lineRule="atLeast"/>
      <w:ind w:left="708"/>
    </w:pPr>
    <w:rPr>
      <w:rFonts w:eastAsia="Calibri"/>
      <w:szCs w:val="20"/>
      <w:lang w:val="en-GB"/>
    </w:rPr>
  </w:style>
  <w:style w:type="paragraph" w:customStyle="1" w:styleId="ColorfulShading-Accent11">
    <w:name w:val="Colorful Shading - Accent 11"/>
    <w:hidden/>
    <w:rsid w:val="00134F9D"/>
    <w:rPr>
      <w:rFonts w:ascii="Arial" w:hAnsi="Arial"/>
      <w:noProof/>
      <w:sz w:val="18"/>
      <w:lang w:val="en-GB"/>
    </w:rPr>
  </w:style>
  <w:style w:type="paragraph" w:styleId="Subtitle">
    <w:name w:val="Subtitle"/>
    <w:basedOn w:val="Normal"/>
    <w:next w:val="Normal"/>
    <w:link w:val="SubtitleChar"/>
    <w:uiPriority w:val="11"/>
    <w:qFormat/>
    <w:rsid w:val="00134F9D"/>
    <w:pPr>
      <w:numPr>
        <w:ilvl w:val="1"/>
      </w:numPr>
    </w:pPr>
    <w:rPr>
      <w:rFonts w:ascii="Cambria" w:eastAsia="SimSun" w:hAnsi="Cambria"/>
      <w:i/>
      <w:iCs/>
      <w:color w:val="4F81BD"/>
      <w:spacing w:val="15"/>
      <w:lang w:val="x-none" w:eastAsia="en-GB"/>
    </w:rPr>
  </w:style>
  <w:style w:type="character" w:customStyle="1" w:styleId="SubtitleChar">
    <w:name w:val="Subtitle Char"/>
    <w:link w:val="Subtitle"/>
    <w:uiPriority w:val="11"/>
    <w:rsid w:val="00134F9D"/>
    <w:rPr>
      <w:rFonts w:ascii="Cambria" w:eastAsia="SimSun" w:hAnsi="Cambria"/>
      <w:i/>
      <w:iCs/>
      <w:noProof/>
      <w:color w:val="4F81BD"/>
      <w:spacing w:val="15"/>
      <w:sz w:val="24"/>
      <w:szCs w:val="24"/>
      <w:lang w:val="x-none" w:eastAsia="en-GB"/>
    </w:rPr>
  </w:style>
  <w:style w:type="paragraph" w:customStyle="1" w:styleId="MediumList2-Accent41">
    <w:name w:val="Medium List 2 - Accent 41"/>
    <w:basedOn w:val="Normal"/>
    <w:qFormat/>
    <w:rsid w:val="00134F9D"/>
    <w:pPr>
      <w:numPr>
        <w:ilvl w:val="2"/>
        <w:numId w:val="3"/>
      </w:numPr>
      <w:contextualSpacing/>
    </w:pPr>
    <w:rPr>
      <w:rFonts w:eastAsia="Calibri" w:cs="Arial"/>
      <w:bCs/>
      <w:sz w:val="22"/>
      <w:szCs w:val="22"/>
      <w:lang w:eastAsia="en-GB"/>
    </w:rPr>
  </w:style>
  <w:style w:type="paragraph" w:customStyle="1" w:styleId="ColorfulList-Accent13">
    <w:name w:val="Colorful List - Accent 13"/>
    <w:basedOn w:val="Normal"/>
    <w:qFormat/>
    <w:rsid w:val="00134F9D"/>
    <w:pPr>
      <w:ind w:left="720" w:hanging="720"/>
      <w:contextualSpacing/>
    </w:pPr>
    <w:rPr>
      <w:rFonts w:eastAsia="Calibri" w:cs="Arial"/>
      <w:bCs/>
      <w:sz w:val="22"/>
      <w:szCs w:val="22"/>
      <w:lang w:eastAsia="en-GB"/>
    </w:rPr>
  </w:style>
  <w:style w:type="paragraph" w:customStyle="1" w:styleId="Telobesedila21">
    <w:name w:val="Telo besedila 21"/>
    <w:basedOn w:val="Normal"/>
    <w:rsid w:val="00134F9D"/>
    <w:pPr>
      <w:numPr>
        <w:ilvl w:val="2"/>
        <w:numId w:val="8"/>
      </w:numPr>
      <w:overflowPunct w:val="0"/>
      <w:autoSpaceDE w:val="0"/>
      <w:autoSpaceDN w:val="0"/>
      <w:adjustRightInd w:val="0"/>
      <w:ind w:left="0" w:firstLine="0"/>
      <w:textAlignment w:val="baseline"/>
    </w:pPr>
    <w:rPr>
      <w:rFonts w:eastAsia="Calibri"/>
      <w:sz w:val="22"/>
      <w:szCs w:val="20"/>
      <w:lang w:eastAsia="en-GB"/>
    </w:rPr>
  </w:style>
  <w:style w:type="character" w:customStyle="1" w:styleId="hps">
    <w:name w:val="hps"/>
    <w:rsid w:val="00134F9D"/>
  </w:style>
  <w:style w:type="character" w:styleId="Strong">
    <w:name w:val="Strong"/>
    <w:uiPriority w:val="22"/>
    <w:qFormat/>
    <w:rsid w:val="00134F9D"/>
    <w:rPr>
      <w:b/>
      <w:bCs/>
    </w:rPr>
  </w:style>
  <w:style w:type="paragraph" w:styleId="HTMLPreformatted">
    <w:name w:val="HTML Preformatted"/>
    <w:basedOn w:val="Normal"/>
    <w:link w:val="HTMLPreformattedChar"/>
    <w:uiPriority w:val="99"/>
    <w:unhideWhenUsed/>
    <w:rsid w:val="00134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eastAsia="en-GB"/>
    </w:rPr>
  </w:style>
  <w:style w:type="character" w:customStyle="1" w:styleId="HTMLPreformattedChar">
    <w:name w:val="HTML Preformatted Char"/>
    <w:link w:val="HTMLPreformatted"/>
    <w:uiPriority w:val="99"/>
    <w:rsid w:val="00134F9D"/>
    <w:rPr>
      <w:rFonts w:ascii="Courier New" w:eastAsia="Calibri" w:hAnsi="Courier New" w:cs="Courier New"/>
      <w:noProof/>
      <w:lang w:val="sl-SI" w:eastAsia="en-GB"/>
    </w:rPr>
  </w:style>
  <w:style w:type="character" w:customStyle="1" w:styleId="apple-converted-space">
    <w:name w:val="apple-converted-space"/>
    <w:rsid w:val="00134F9D"/>
  </w:style>
  <w:style w:type="paragraph" w:customStyle="1" w:styleId="Style1">
    <w:name w:val="Style1"/>
    <w:basedOn w:val="Heading1"/>
    <w:rsid w:val="00134F9D"/>
    <w:pPr>
      <w:keepNext/>
      <w:numPr>
        <w:numId w:val="8"/>
      </w:numPr>
      <w:spacing w:before="240" w:after="60"/>
      <w:jc w:val="both"/>
    </w:pPr>
    <w:rPr>
      <w:rFonts w:cs="Arial"/>
      <w:kern w:val="32"/>
      <w:sz w:val="32"/>
      <w:szCs w:val="32"/>
      <w:lang w:eastAsia="en-US"/>
    </w:rPr>
  </w:style>
  <w:style w:type="paragraph" w:customStyle="1" w:styleId="StyleHeading1Justified">
    <w:name w:val="Style Heading 1 + Justified"/>
    <w:basedOn w:val="Heading1"/>
    <w:rsid w:val="00134F9D"/>
    <w:pPr>
      <w:keepNext/>
      <w:numPr>
        <w:numId w:val="9"/>
      </w:numPr>
      <w:spacing w:before="240" w:after="60"/>
      <w:jc w:val="both"/>
    </w:pPr>
    <w:rPr>
      <w:kern w:val="32"/>
      <w:sz w:val="32"/>
      <w:lang w:eastAsia="en-US"/>
    </w:rPr>
  </w:style>
  <w:style w:type="paragraph" w:customStyle="1" w:styleId="odstavki">
    <w:name w:val="odstavki"/>
    <w:basedOn w:val="Heading1"/>
    <w:autoRedefine/>
    <w:rsid w:val="00134F9D"/>
    <w:pPr>
      <w:keepNext/>
      <w:tabs>
        <w:tab w:val="num" w:pos="432"/>
      </w:tabs>
      <w:spacing w:before="240" w:after="60"/>
      <w:ind w:left="432" w:hanging="432"/>
      <w:jc w:val="both"/>
    </w:pPr>
    <w:rPr>
      <w:rFonts w:cs="Arial"/>
      <w:kern w:val="32"/>
      <w:sz w:val="32"/>
      <w:szCs w:val="32"/>
      <w:lang w:eastAsia="en-US"/>
    </w:rPr>
  </w:style>
  <w:style w:type="paragraph" w:customStyle="1" w:styleId="StyleHeading6Left0cmFirstline0cm">
    <w:name w:val="Style Heading 6 + Left:  0 cm First line:  0 cm"/>
    <w:basedOn w:val="Heading6"/>
    <w:autoRedefine/>
    <w:rsid w:val="00134F9D"/>
    <w:pPr>
      <w:keepNext w:val="0"/>
      <w:keepLines w:val="0"/>
      <w:tabs>
        <w:tab w:val="num" w:pos="1152"/>
      </w:tabs>
      <w:spacing w:before="240" w:after="60"/>
      <w:ind w:left="1152" w:hanging="1152"/>
    </w:pPr>
    <w:rPr>
      <w:rFonts w:ascii="Arial" w:hAnsi="Arial" w:cs="Arial"/>
      <w:noProof w:val="0"/>
      <w:color w:val="auto"/>
      <w:sz w:val="22"/>
      <w:szCs w:val="20"/>
      <w:lang w:eastAsia="en-US"/>
    </w:rPr>
  </w:style>
  <w:style w:type="character" w:customStyle="1" w:styleId="Bodytext28pt">
    <w:name w:val="Body text (2) + 8 pt"/>
    <w:rsid w:val="00134F9D"/>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0">
    <w:name w:val="Body text (2)_"/>
    <w:link w:val="Bodytext22"/>
    <w:rsid w:val="00134F9D"/>
    <w:rPr>
      <w:rFonts w:eastAsia="Arial" w:cs="Arial"/>
      <w:sz w:val="22"/>
      <w:szCs w:val="22"/>
      <w:shd w:val="clear" w:color="auto" w:fill="FFFFFF"/>
    </w:rPr>
  </w:style>
  <w:style w:type="paragraph" w:customStyle="1" w:styleId="Bodytext22">
    <w:name w:val="Body text (2)"/>
    <w:basedOn w:val="Normal"/>
    <w:link w:val="Bodytext20"/>
    <w:rsid w:val="00134F9D"/>
    <w:pPr>
      <w:widowControl w:val="0"/>
      <w:shd w:val="clear" w:color="auto" w:fill="FFFFFF"/>
      <w:spacing w:after="60" w:line="0" w:lineRule="atLeast"/>
      <w:ind w:hanging="417"/>
    </w:pPr>
    <w:rPr>
      <w:rFonts w:eastAsia="Arial" w:cs="Arial"/>
      <w:sz w:val="22"/>
      <w:szCs w:val="22"/>
      <w:lang w:val="en-US"/>
    </w:rPr>
  </w:style>
  <w:style w:type="character" w:customStyle="1" w:styleId="Headerorfooter">
    <w:name w:val="Header or footer"/>
    <w:rsid w:val="00134F9D"/>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Bodytext6">
    <w:name w:val="Body text (6)_"/>
    <w:link w:val="Bodytext60"/>
    <w:rsid w:val="00134F9D"/>
    <w:rPr>
      <w:rFonts w:eastAsia="Arial" w:cs="Arial"/>
      <w:sz w:val="16"/>
      <w:szCs w:val="16"/>
      <w:shd w:val="clear" w:color="auto" w:fill="FFFFFF"/>
    </w:rPr>
  </w:style>
  <w:style w:type="paragraph" w:customStyle="1" w:styleId="Bodytext60">
    <w:name w:val="Body text (6)"/>
    <w:basedOn w:val="Normal"/>
    <w:link w:val="Bodytext6"/>
    <w:rsid w:val="00134F9D"/>
    <w:pPr>
      <w:widowControl w:val="0"/>
      <w:shd w:val="clear" w:color="auto" w:fill="FFFFFF"/>
      <w:spacing w:before="660" w:line="182" w:lineRule="exact"/>
      <w:ind w:firstLine="7"/>
    </w:pPr>
    <w:rPr>
      <w:rFonts w:eastAsia="Arial" w:cs="Arial"/>
      <w:sz w:val="16"/>
      <w:szCs w:val="16"/>
      <w:lang w:val="en-US"/>
    </w:rPr>
  </w:style>
  <w:style w:type="character" w:customStyle="1" w:styleId="Bodytext6Exact">
    <w:name w:val="Body text (6) Exact"/>
    <w:rsid w:val="00134F9D"/>
    <w:rPr>
      <w:rFonts w:ascii="Arial" w:eastAsia="Arial" w:hAnsi="Arial" w:cs="Arial"/>
      <w:b w:val="0"/>
      <w:bCs w:val="0"/>
      <w:i w:val="0"/>
      <w:iCs w:val="0"/>
      <w:smallCaps w:val="0"/>
      <w:strike w:val="0"/>
      <w:sz w:val="16"/>
      <w:szCs w:val="16"/>
      <w:u w:val="none"/>
    </w:rPr>
  </w:style>
  <w:style w:type="table" w:customStyle="1" w:styleId="TableNormal1">
    <w:name w:val="Table Normal1"/>
    <w:uiPriority w:val="2"/>
    <w:semiHidden/>
    <w:unhideWhenUsed/>
    <w:qFormat/>
    <w:rsid w:val="00134F9D"/>
    <w:pPr>
      <w:widowControl w:val="0"/>
    </w:pPr>
    <w:rPr>
      <w:rFonts w:ascii="Calibri" w:eastAsia="Calibri" w:hAnsi="Calibri"/>
      <w:sz w:val="22"/>
      <w:szCs w:val="22"/>
    </w:rPr>
    <w:tblPr>
      <w:tblInd w:w="0" w:type="dxa"/>
      <w:tblCellMar>
        <w:top w:w="0" w:type="dxa"/>
        <w:left w:w="0" w:type="dxa"/>
        <w:bottom w:w="0" w:type="dxa"/>
        <w:right w:w="0" w:type="dxa"/>
      </w:tblCellMar>
    </w:tblPr>
  </w:style>
  <w:style w:type="table" w:customStyle="1" w:styleId="Tabelamrea4poudarek11">
    <w:name w:val="Tabela – mreža 4 (poudarek 1)1"/>
    <w:basedOn w:val="TableNormal"/>
    <w:uiPriority w:val="49"/>
    <w:rsid w:val="00134F9D"/>
    <w:pPr>
      <w:widowControl w:val="0"/>
    </w:pPr>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odstavek">
    <w:name w:val="odstavek"/>
    <w:basedOn w:val="Normal"/>
    <w:rsid w:val="00134F9D"/>
    <w:pPr>
      <w:spacing w:before="100" w:beforeAutospacing="1" w:after="100" w:afterAutospacing="1"/>
    </w:pPr>
    <w:rPr>
      <w:rFonts w:eastAsia="Calibri"/>
      <w:lang w:eastAsia="en-GB"/>
    </w:rPr>
  </w:style>
  <w:style w:type="paragraph" w:customStyle="1" w:styleId="Naslov41">
    <w:name w:val="Naslov 41"/>
    <w:basedOn w:val="Normal"/>
    <w:next w:val="Normal"/>
    <w:unhideWhenUsed/>
    <w:qFormat/>
    <w:rsid w:val="00134F9D"/>
    <w:pPr>
      <w:keepNext/>
      <w:keepLines/>
      <w:spacing w:before="40"/>
      <w:outlineLvl w:val="3"/>
    </w:pPr>
    <w:rPr>
      <w:rFonts w:ascii="Cambria" w:eastAsia="MS Gothic" w:hAnsi="Cambria"/>
      <w:i/>
      <w:iCs/>
      <w:color w:val="365F91"/>
      <w:lang w:eastAsia="en-GB"/>
    </w:rPr>
  </w:style>
  <w:style w:type="paragraph" w:customStyle="1" w:styleId="Naslov51">
    <w:name w:val="Naslov 51"/>
    <w:basedOn w:val="Normal"/>
    <w:next w:val="Normal"/>
    <w:unhideWhenUsed/>
    <w:qFormat/>
    <w:rsid w:val="00134F9D"/>
    <w:pPr>
      <w:keepNext/>
      <w:keepLines/>
      <w:spacing w:before="40"/>
      <w:outlineLvl w:val="4"/>
    </w:pPr>
    <w:rPr>
      <w:rFonts w:ascii="Cambria" w:eastAsia="MS Gothic" w:hAnsi="Cambria"/>
      <w:color w:val="365F91"/>
      <w:lang w:eastAsia="en-GB"/>
    </w:rPr>
  </w:style>
  <w:style w:type="paragraph" w:customStyle="1" w:styleId="Naslov61">
    <w:name w:val="Naslov 61"/>
    <w:basedOn w:val="Normal"/>
    <w:next w:val="Normal"/>
    <w:unhideWhenUsed/>
    <w:qFormat/>
    <w:rsid w:val="00134F9D"/>
    <w:pPr>
      <w:keepNext/>
      <w:keepLines/>
      <w:spacing w:before="40"/>
      <w:outlineLvl w:val="5"/>
    </w:pPr>
    <w:rPr>
      <w:rFonts w:ascii="Cambria" w:eastAsia="MS Gothic" w:hAnsi="Cambria"/>
      <w:color w:val="243F60"/>
      <w:lang w:eastAsia="en-GB"/>
    </w:rPr>
  </w:style>
  <w:style w:type="paragraph" w:customStyle="1" w:styleId="Naslov81">
    <w:name w:val="Naslov 81"/>
    <w:basedOn w:val="Normal"/>
    <w:next w:val="Normal"/>
    <w:unhideWhenUsed/>
    <w:qFormat/>
    <w:rsid w:val="00134F9D"/>
    <w:pPr>
      <w:keepNext/>
      <w:keepLines/>
      <w:spacing w:before="40"/>
      <w:outlineLvl w:val="7"/>
    </w:pPr>
    <w:rPr>
      <w:rFonts w:ascii="Cambria" w:eastAsia="MS Gothic" w:hAnsi="Cambria"/>
      <w:color w:val="272727"/>
      <w:sz w:val="21"/>
      <w:szCs w:val="21"/>
      <w:lang w:eastAsia="en-GB"/>
    </w:rPr>
  </w:style>
  <w:style w:type="paragraph" w:customStyle="1" w:styleId="Naslov91">
    <w:name w:val="Naslov 91"/>
    <w:basedOn w:val="Normal"/>
    <w:next w:val="Normal"/>
    <w:unhideWhenUsed/>
    <w:qFormat/>
    <w:rsid w:val="00134F9D"/>
    <w:pPr>
      <w:keepNext/>
      <w:keepLines/>
      <w:spacing w:before="40"/>
      <w:outlineLvl w:val="8"/>
    </w:pPr>
    <w:rPr>
      <w:rFonts w:ascii="Cambria" w:eastAsia="MS Gothic" w:hAnsi="Cambria"/>
      <w:i/>
      <w:iCs/>
      <w:color w:val="272727"/>
      <w:sz w:val="21"/>
      <w:szCs w:val="21"/>
      <w:lang w:eastAsia="en-GB"/>
    </w:rPr>
  </w:style>
  <w:style w:type="numbering" w:customStyle="1" w:styleId="Brezseznama1">
    <w:name w:val="Brez seznama1"/>
    <w:next w:val="NoList"/>
    <w:uiPriority w:val="99"/>
    <w:semiHidden/>
    <w:unhideWhenUsed/>
    <w:rsid w:val="00134F9D"/>
  </w:style>
  <w:style w:type="table" w:customStyle="1" w:styleId="Tabelamrea1">
    <w:name w:val="Tabela – mreža1"/>
    <w:basedOn w:val="TableNormal"/>
    <w:next w:val="TableGrid"/>
    <w:uiPriority w:val="59"/>
    <w:rsid w:val="00134F9D"/>
    <w:pPr>
      <w:widowControl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next w:val="MediumGrid2-Accent1"/>
    <w:uiPriority w:val="1"/>
    <w:qFormat/>
    <w:rsid w:val="00134F9D"/>
    <w:pPr>
      <w:widowControl w:val="0"/>
    </w:pPr>
    <w:rPr>
      <w:rFonts w:ascii="Calibri" w:eastAsia="Calibri" w:hAnsi="Calibri"/>
      <w:sz w:val="22"/>
      <w:szCs w:val="22"/>
    </w:rPr>
  </w:style>
  <w:style w:type="character" w:customStyle="1" w:styleId="Naslov4Znak1">
    <w:name w:val="Naslov 4 Znak1"/>
    <w:uiPriority w:val="9"/>
    <w:semiHidden/>
    <w:rsid w:val="00134F9D"/>
    <w:rPr>
      <w:rFonts w:ascii="Cambria" w:eastAsia="MS Gothic" w:hAnsi="Cambria" w:cs="Times New Roman"/>
      <w:i/>
      <w:iCs/>
      <w:color w:val="365F91"/>
    </w:rPr>
  </w:style>
  <w:style w:type="character" w:customStyle="1" w:styleId="Naslov5Znak1">
    <w:name w:val="Naslov 5 Znak1"/>
    <w:uiPriority w:val="9"/>
    <w:semiHidden/>
    <w:rsid w:val="00134F9D"/>
    <w:rPr>
      <w:rFonts w:ascii="Cambria" w:eastAsia="MS Gothic" w:hAnsi="Cambria" w:cs="Times New Roman"/>
      <w:color w:val="365F91"/>
    </w:rPr>
  </w:style>
  <w:style w:type="character" w:customStyle="1" w:styleId="Naslov6Znak1">
    <w:name w:val="Naslov 6 Znak1"/>
    <w:uiPriority w:val="9"/>
    <w:semiHidden/>
    <w:rsid w:val="00134F9D"/>
    <w:rPr>
      <w:rFonts w:ascii="Cambria" w:eastAsia="MS Gothic" w:hAnsi="Cambria" w:cs="Times New Roman"/>
      <w:color w:val="243F60"/>
    </w:rPr>
  </w:style>
  <w:style w:type="character" w:customStyle="1" w:styleId="Naslov8Znak1">
    <w:name w:val="Naslov 8 Znak1"/>
    <w:uiPriority w:val="9"/>
    <w:semiHidden/>
    <w:rsid w:val="00134F9D"/>
    <w:rPr>
      <w:rFonts w:ascii="Cambria" w:eastAsia="MS Gothic" w:hAnsi="Cambria" w:cs="Times New Roman"/>
      <w:color w:val="272727"/>
      <w:sz w:val="21"/>
      <w:szCs w:val="21"/>
    </w:rPr>
  </w:style>
  <w:style w:type="character" w:customStyle="1" w:styleId="Naslov9Znak1">
    <w:name w:val="Naslov 9 Znak1"/>
    <w:uiPriority w:val="9"/>
    <w:semiHidden/>
    <w:rsid w:val="00134F9D"/>
    <w:rPr>
      <w:rFonts w:ascii="Cambria" w:eastAsia="MS Gothic" w:hAnsi="Cambria" w:cs="Times New Roman"/>
      <w:i/>
      <w:iCs/>
      <w:color w:val="272727"/>
      <w:sz w:val="21"/>
      <w:szCs w:val="21"/>
    </w:rPr>
  </w:style>
  <w:style w:type="paragraph" w:customStyle="1" w:styleId="pogodbaleni">
    <w:name w:val="pogodba členi"/>
    <w:next w:val="Normal"/>
    <w:qFormat/>
    <w:rsid w:val="00134F9D"/>
    <w:pPr>
      <w:spacing w:before="120" w:after="120" w:line="240" w:lineRule="atLeast"/>
      <w:jc w:val="center"/>
    </w:pPr>
    <w:rPr>
      <w:rFonts w:ascii="Arial" w:eastAsia="Calibri" w:hAnsi="Arial"/>
      <w:szCs w:val="22"/>
      <w:lang w:val="sl-SI"/>
    </w:rPr>
  </w:style>
  <w:style w:type="table" w:styleId="MediumGrid2-Accent1">
    <w:name w:val="Medium Grid 2 Accent 1"/>
    <w:basedOn w:val="TableNormal"/>
    <w:uiPriority w:val="63"/>
    <w:rsid w:val="00134F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List2-Accent4">
    <w:name w:val="Medium List 2 Accent 4"/>
    <w:basedOn w:val="TableNormal"/>
    <w:uiPriority w:val="71"/>
    <w:rsid w:val="0053591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character" w:styleId="UnresolvedMention">
    <w:name w:val="Unresolved Mention"/>
    <w:uiPriority w:val="99"/>
    <w:semiHidden/>
    <w:unhideWhenUsed/>
    <w:rsid w:val="00741CE9"/>
    <w:rPr>
      <w:color w:val="808080"/>
      <w:shd w:val="clear" w:color="auto" w:fill="E6E6E6"/>
    </w:rPr>
  </w:style>
  <w:style w:type="paragraph" w:styleId="NoSpacing">
    <w:name w:val="No Spacing"/>
    <w:uiPriority w:val="1"/>
    <w:qFormat/>
    <w:rsid w:val="00D434D9"/>
    <w:rPr>
      <w:rFonts w:ascii="Calibri" w:eastAsia="Calibri" w:hAnsi="Calibri"/>
      <w:sz w:val="22"/>
      <w:szCs w:val="22"/>
      <w:lang w:val="sl-SI"/>
    </w:rPr>
  </w:style>
  <w:style w:type="paragraph" w:styleId="ListParagraph">
    <w:name w:val="List Paragraph"/>
    <w:basedOn w:val="Normal"/>
    <w:link w:val="ListParagraphChar"/>
    <w:uiPriority w:val="34"/>
    <w:qFormat/>
    <w:rsid w:val="0049096B"/>
    <w:pPr>
      <w:spacing w:after="200" w:line="276" w:lineRule="auto"/>
      <w:ind w:left="720"/>
      <w:contextualSpacing/>
    </w:pPr>
    <w:rPr>
      <w:rFonts w:ascii="Calibri" w:eastAsia="Calibri" w:hAnsi="Calibri"/>
      <w:noProof w:val="0"/>
      <w:sz w:val="22"/>
      <w:szCs w:val="22"/>
    </w:rPr>
  </w:style>
  <w:style w:type="character" w:customStyle="1" w:styleId="ListParagraphChar">
    <w:name w:val="List Paragraph Char"/>
    <w:link w:val="ListParagraph"/>
    <w:uiPriority w:val="34"/>
    <w:locked/>
    <w:rsid w:val="0049096B"/>
    <w:rPr>
      <w:rFonts w:ascii="Calibri" w:eastAsia="Calibri" w:hAnsi="Calibri"/>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687">
      <w:bodyDiv w:val="1"/>
      <w:marLeft w:val="0"/>
      <w:marRight w:val="0"/>
      <w:marTop w:val="0"/>
      <w:marBottom w:val="0"/>
      <w:divBdr>
        <w:top w:val="none" w:sz="0" w:space="0" w:color="auto"/>
        <w:left w:val="none" w:sz="0" w:space="0" w:color="auto"/>
        <w:bottom w:val="none" w:sz="0" w:space="0" w:color="auto"/>
        <w:right w:val="none" w:sz="0" w:space="0" w:color="auto"/>
      </w:divBdr>
      <w:divsChild>
        <w:div w:id="277487715">
          <w:marLeft w:val="0"/>
          <w:marRight w:val="0"/>
          <w:marTop w:val="0"/>
          <w:marBottom w:val="0"/>
          <w:divBdr>
            <w:top w:val="none" w:sz="0" w:space="0" w:color="auto"/>
            <w:left w:val="none" w:sz="0" w:space="0" w:color="auto"/>
            <w:bottom w:val="none" w:sz="0" w:space="0" w:color="auto"/>
            <w:right w:val="none" w:sz="0" w:space="0" w:color="auto"/>
          </w:divBdr>
          <w:divsChild>
            <w:div w:id="521942677">
              <w:marLeft w:val="0"/>
              <w:marRight w:val="0"/>
              <w:marTop w:val="0"/>
              <w:marBottom w:val="0"/>
              <w:divBdr>
                <w:top w:val="none" w:sz="0" w:space="0" w:color="auto"/>
                <w:left w:val="none" w:sz="0" w:space="0" w:color="auto"/>
                <w:bottom w:val="none" w:sz="0" w:space="0" w:color="auto"/>
                <w:right w:val="none" w:sz="0" w:space="0" w:color="auto"/>
              </w:divBdr>
              <w:divsChild>
                <w:div w:id="128689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0906">
      <w:bodyDiv w:val="1"/>
      <w:marLeft w:val="0"/>
      <w:marRight w:val="0"/>
      <w:marTop w:val="0"/>
      <w:marBottom w:val="0"/>
      <w:divBdr>
        <w:top w:val="none" w:sz="0" w:space="0" w:color="auto"/>
        <w:left w:val="none" w:sz="0" w:space="0" w:color="auto"/>
        <w:bottom w:val="none" w:sz="0" w:space="0" w:color="auto"/>
        <w:right w:val="none" w:sz="0" w:space="0" w:color="auto"/>
      </w:divBdr>
      <w:divsChild>
        <w:div w:id="795804115">
          <w:marLeft w:val="0"/>
          <w:marRight w:val="0"/>
          <w:marTop w:val="0"/>
          <w:marBottom w:val="0"/>
          <w:divBdr>
            <w:top w:val="none" w:sz="0" w:space="0" w:color="auto"/>
            <w:left w:val="none" w:sz="0" w:space="0" w:color="auto"/>
            <w:bottom w:val="none" w:sz="0" w:space="0" w:color="auto"/>
            <w:right w:val="none" w:sz="0" w:space="0" w:color="auto"/>
          </w:divBdr>
          <w:divsChild>
            <w:div w:id="79837736">
              <w:marLeft w:val="0"/>
              <w:marRight w:val="0"/>
              <w:marTop w:val="0"/>
              <w:marBottom w:val="0"/>
              <w:divBdr>
                <w:top w:val="none" w:sz="0" w:space="0" w:color="auto"/>
                <w:left w:val="none" w:sz="0" w:space="0" w:color="auto"/>
                <w:bottom w:val="none" w:sz="0" w:space="0" w:color="auto"/>
                <w:right w:val="none" w:sz="0" w:space="0" w:color="auto"/>
              </w:divBdr>
              <w:divsChild>
                <w:div w:id="191728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62753">
      <w:bodyDiv w:val="1"/>
      <w:marLeft w:val="0"/>
      <w:marRight w:val="0"/>
      <w:marTop w:val="0"/>
      <w:marBottom w:val="0"/>
      <w:divBdr>
        <w:top w:val="none" w:sz="0" w:space="0" w:color="auto"/>
        <w:left w:val="none" w:sz="0" w:space="0" w:color="auto"/>
        <w:bottom w:val="none" w:sz="0" w:space="0" w:color="auto"/>
        <w:right w:val="none" w:sz="0" w:space="0" w:color="auto"/>
      </w:divBdr>
      <w:divsChild>
        <w:div w:id="884100809">
          <w:marLeft w:val="0"/>
          <w:marRight w:val="0"/>
          <w:marTop w:val="0"/>
          <w:marBottom w:val="0"/>
          <w:divBdr>
            <w:top w:val="none" w:sz="0" w:space="0" w:color="auto"/>
            <w:left w:val="none" w:sz="0" w:space="0" w:color="auto"/>
            <w:bottom w:val="none" w:sz="0" w:space="0" w:color="auto"/>
            <w:right w:val="none" w:sz="0" w:space="0" w:color="auto"/>
          </w:divBdr>
          <w:divsChild>
            <w:div w:id="464196607">
              <w:marLeft w:val="0"/>
              <w:marRight w:val="0"/>
              <w:marTop w:val="0"/>
              <w:marBottom w:val="0"/>
              <w:divBdr>
                <w:top w:val="none" w:sz="0" w:space="0" w:color="auto"/>
                <w:left w:val="none" w:sz="0" w:space="0" w:color="auto"/>
                <w:bottom w:val="none" w:sz="0" w:space="0" w:color="auto"/>
                <w:right w:val="none" w:sz="0" w:space="0" w:color="auto"/>
              </w:divBdr>
              <w:divsChild>
                <w:div w:id="711881650">
                  <w:marLeft w:val="0"/>
                  <w:marRight w:val="0"/>
                  <w:marTop w:val="0"/>
                  <w:marBottom w:val="0"/>
                  <w:divBdr>
                    <w:top w:val="none" w:sz="0" w:space="0" w:color="auto"/>
                    <w:left w:val="none" w:sz="0" w:space="0" w:color="auto"/>
                    <w:bottom w:val="none" w:sz="0" w:space="0" w:color="auto"/>
                    <w:right w:val="none" w:sz="0" w:space="0" w:color="auto"/>
                  </w:divBdr>
                  <w:divsChild>
                    <w:div w:id="119014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42726">
      <w:bodyDiv w:val="1"/>
      <w:marLeft w:val="0"/>
      <w:marRight w:val="0"/>
      <w:marTop w:val="0"/>
      <w:marBottom w:val="0"/>
      <w:divBdr>
        <w:top w:val="none" w:sz="0" w:space="0" w:color="auto"/>
        <w:left w:val="none" w:sz="0" w:space="0" w:color="auto"/>
        <w:bottom w:val="none" w:sz="0" w:space="0" w:color="auto"/>
        <w:right w:val="none" w:sz="0" w:space="0" w:color="auto"/>
      </w:divBdr>
      <w:divsChild>
        <w:div w:id="1918707047">
          <w:marLeft w:val="0"/>
          <w:marRight w:val="0"/>
          <w:marTop w:val="0"/>
          <w:marBottom w:val="0"/>
          <w:divBdr>
            <w:top w:val="none" w:sz="0" w:space="0" w:color="auto"/>
            <w:left w:val="none" w:sz="0" w:space="0" w:color="auto"/>
            <w:bottom w:val="none" w:sz="0" w:space="0" w:color="auto"/>
            <w:right w:val="none" w:sz="0" w:space="0" w:color="auto"/>
          </w:divBdr>
          <w:divsChild>
            <w:div w:id="1116828700">
              <w:marLeft w:val="0"/>
              <w:marRight w:val="0"/>
              <w:marTop w:val="0"/>
              <w:marBottom w:val="0"/>
              <w:divBdr>
                <w:top w:val="none" w:sz="0" w:space="0" w:color="auto"/>
                <w:left w:val="none" w:sz="0" w:space="0" w:color="auto"/>
                <w:bottom w:val="none" w:sz="0" w:space="0" w:color="auto"/>
                <w:right w:val="none" w:sz="0" w:space="0" w:color="auto"/>
              </w:divBdr>
              <w:divsChild>
                <w:div w:id="5610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65727">
      <w:bodyDiv w:val="1"/>
      <w:marLeft w:val="0"/>
      <w:marRight w:val="0"/>
      <w:marTop w:val="0"/>
      <w:marBottom w:val="0"/>
      <w:divBdr>
        <w:top w:val="none" w:sz="0" w:space="0" w:color="auto"/>
        <w:left w:val="none" w:sz="0" w:space="0" w:color="auto"/>
        <w:bottom w:val="none" w:sz="0" w:space="0" w:color="auto"/>
        <w:right w:val="none" w:sz="0" w:space="0" w:color="auto"/>
      </w:divBdr>
      <w:divsChild>
        <w:div w:id="1053847463">
          <w:marLeft w:val="0"/>
          <w:marRight w:val="0"/>
          <w:marTop w:val="0"/>
          <w:marBottom w:val="0"/>
          <w:divBdr>
            <w:top w:val="none" w:sz="0" w:space="0" w:color="auto"/>
            <w:left w:val="none" w:sz="0" w:space="0" w:color="auto"/>
            <w:bottom w:val="none" w:sz="0" w:space="0" w:color="auto"/>
            <w:right w:val="none" w:sz="0" w:space="0" w:color="auto"/>
          </w:divBdr>
          <w:divsChild>
            <w:div w:id="1094596176">
              <w:marLeft w:val="0"/>
              <w:marRight w:val="0"/>
              <w:marTop w:val="0"/>
              <w:marBottom w:val="0"/>
              <w:divBdr>
                <w:top w:val="none" w:sz="0" w:space="0" w:color="auto"/>
                <w:left w:val="none" w:sz="0" w:space="0" w:color="auto"/>
                <w:bottom w:val="none" w:sz="0" w:space="0" w:color="auto"/>
                <w:right w:val="none" w:sz="0" w:space="0" w:color="auto"/>
              </w:divBdr>
              <w:divsChild>
                <w:div w:id="781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69208">
      <w:bodyDiv w:val="1"/>
      <w:marLeft w:val="0"/>
      <w:marRight w:val="0"/>
      <w:marTop w:val="0"/>
      <w:marBottom w:val="0"/>
      <w:divBdr>
        <w:top w:val="none" w:sz="0" w:space="0" w:color="auto"/>
        <w:left w:val="none" w:sz="0" w:space="0" w:color="auto"/>
        <w:bottom w:val="none" w:sz="0" w:space="0" w:color="auto"/>
        <w:right w:val="none" w:sz="0" w:space="0" w:color="auto"/>
      </w:divBdr>
      <w:divsChild>
        <w:div w:id="1751926282">
          <w:marLeft w:val="0"/>
          <w:marRight w:val="0"/>
          <w:marTop w:val="0"/>
          <w:marBottom w:val="0"/>
          <w:divBdr>
            <w:top w:val="none" w:sz="0" w:space="0" w:color="auto"/>
            <w:left w:val="none" w:sz="0" w:space="0" w:color="auto"/>
            <w:bottom w:val="none" w:sz="0" w:space="0" w:color="auto"/>
            <w:right w:val="none" w:sz="0" w:space="0" w:color="auto"/>
          </w:divBdr>
          <w:divsChild>
            <w:div w:id="597325825">
              <w:marLeft w:val="0"/>
              <w:marRight w:val="0"/>
              <w:marTop w:val="0"/>
              <w:marBottom w:val="0"/>
              <w:divBdr>
                <w:top w:val="none" w:sz="0" w:space="0" w:color="auto"/>
                <w:left w:val="none" w:sz="0" w:space="0" w:color="auto"/>
                <w:bottom w:val="none" w:sz="0" w:space="0" w:color="auto"/>
                <w:right w:val="none" w:sz="0" w:space="0" w:color="auto"/>
              </w:divBdr>
              <w:divsChild>
                <w:div w:id="44792551">
                  <w:marLeft w:val="0"/>
                  <w:marRight w:val="0"/>
                  <w:marTop w:val="0"/>
                  <w:marBottom w:val="0"/>
                  <w:divBdr>
                    <w:top w:val="none" w:sz="0" w:space="0" w:color="auto"/>
                    <w:left w:val="none" w:sz="0" w:space="0" w:color="auto"/>
                    <w:bottom w:val="none" w:sz="0" w:space="0" w:color="auto"/>
                    <w:right w:val="none" w:sz="0" w:space="0" w:color="auto"/>
                  </w:divBdr>
                  <w:divsChild>
                    <w:div w:id="1285305371">
                      <w:marLeft w:val="0"/>
                      <w:marRight w:val="0"/>
                      <w:marTop w:val="0"/>
                      <w:marBottom w:val="0"/>
                      <w:divBdr>
                        <w:top w:val="none" w:sz="0" w:space="0" w:color="auto"/>
                        <w:left w:val="none" w:sz="0" w:space="0" w:color="auto"/>
                        <w:bottom w:val="none" w:sz="0" w:space="0" w:color="auto"/>
                        <w:right w:val="none" w:sz="0" w:space="0" w:color="auto"/>
                      </w:divBdr>
                    </w:div>
                    <w:div w:id="1342394656">
                      <w:marLeft w:val="0"/>
                      <w:marRight w:val="0"/>
                      <w:marTop w:val="0"/>
                      <w:marBottom w:val="0"/>
                      <w:divBdr>
                        <w:top w:val="none" w:sz="0" w:space="0" w:color="auto"/>
                        <w:left w:val="none" w:sz="0" w:space="0" w:color="auto"/>
                        <w:bottom w:val="none" w:sz="0" w:space="0" w:color="auto"/>
                        <w:right w:val="none" w:sz="0" w:space="0" w:color="auto"/>
                      </w:divBdr>
                    </w:div>
                  </w:divsChild>
                </w:div>
                <w:div w:id="855733859">
                  <w:marLeft w:val="0"/>
                  <w:marRight w:val="0"/>
                  <w:marTop w:val="0"/>
                  <w:marBottom w:val="0"/>
                  <w:divBdr>
                    <w:top w:val="none" w:sz="0" w:space="0" w:color="auto"/>
                    <w:left w:val="none" w:sz="0" w:space="0" w:color="auto"/>
                    <w:bottom w:val="none" w:sz="0" w:space="0" w:color="auto"/>
                    <w:right w:val="none" w:sz="0" w:space="0" w:color="auto"/>
                  </w:divBdr>
                  <w:divsChild>
                    <w:div w:id="17191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17817">
      <w:bodyDiv w:val="1"/>
      <w:marLeft w:val="0"/>
      <w:marRight w:val="0"/>
      <w:marTop w:val="0"/>
      <w:marBottom w:val="0"/>
      <w:divBdr>
        <w:top w:val="none" w:sz="0" w:space="0" w:color="auto"/>
        <w:left w:val="none" w:sz="0" w:space="0" w:color="auto"/>
        <w:bottom w:val="none" w:sz="0" w:space="0" w:color="auto"/>
        <w:right w:val="none" w:sz="0" w:space="0" w:color="auto"/>
      </w:divBdr>
      <w:divsChild>
        <w:div w:id="1862425763">
          <w:marLeft w:val="0"/>
          <w:marRight w:val="0"/>
          <w:marTop w:val="0"/>
          <w:marBottom w:val="0"/>
          <w:divBdr>
            <w:top w:val="none" w:sz="0" w:space="0" w:color="auto"/>
            <w:left w:val="none" w:sz="0" w:space="0" w:color="auto"/>
            <w:bottom w:val="none" w:sz="0" w:space="0" w:color="auto"/>
            <w:right w:val="none" w:sz="0" w:space="0" w:color="auto"/>
          </w:divBdr>
          <w:divsChild>
            <w:div w:id="1646204335">
              <w:marLeft w:val="0"/>
              <w:marRight w:val="0"/>
              <w:marTop w:val="0"/>
              <w:marBottom w:val="0"/>
              <w:divBdr>
                <w:top w:val="none" w:sz="0" w:space="0" w:color="auto"/>
                <w:left w:val="none" w:sz="0" w:space="0" w:color="auto"/>
                <w:bottom w:val="none" w:sz="0" w:space="0" w:color="auto"/>
                <w:right w:val="none" w:sz="0" w:space="0" w:color="auto"/>
              </w:divBdr>
              <w:divsChild>
                <w:div w:id="35173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75700">
      <w:bodyDiv w:val="1"/>
      <w:marLeft w:val="0"/>
      <w:marRight w:val="0"/>
      <w:marTop w:val="0"/>
      <w:marBottom w:val="0"/>
      <w:divBdr>
        <w:top w:val="none" w:sz="0" w:space="0" w:color="auto"/>
        <w:left w:val="none" w:sz="0" w:space="0" w:color="auto"/>
        <w:bottom w:val="none" w:sz="0" w:space="0" w:color="auto"/>
        <w:right w:val="none" w:sz="0" w:space="0" w:color="auto"/>
      </w:divBdr>
      <w:divsChild>
        <w:div w:id="513107735">
          <w:marLeft w:val="0"/>
          <w:marRight w:val="0"/>
          <w:marTop w:val="0"/>
          <w:marBottom w:val="0"/>
          <w:divBdr>
            <w:top w:val="none" w:sz="0" w:space="0" w:color="auto"/>
            <w:left w:val="none" w:sz="0" w:space="0" w:color="auto"/>
            <w:bottom w:val="none" w:sz="0" w:space="0" w:color="auto"/>
            <w:right w:val="none" w:sz="0" w:space="0" w:color="auto"/>
          </w:divBdr>
          <w:divsChild>
            <w:div w:id="1253858628">
              <w:marLeft w:val="0"/>
              <w:marRight w:val="0"/>
              <w:marTop w:val="0"/>
              <w:marBottom w:val="0"/>
              <w:divBdr>
                <w:top w:val="none" w:sz="0" w:space="0" w:color="auto"/>
                <w:left w:val="none" w:sz="0" w:space="0" w:color="auto"/>
                <w:bottom w:val="none" w:sz="0" w:space="0" w:color="auto"/>
                <w:right w:val="none" w:sz="0" w:space="0" w:color="auto"/>
              </w:divBdr>
              <w:divsChild>
                <w:div w:id="84000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0632">
      <w:bodyDiv w:val="1"/>
      <w:marLeft w:val="0"/>
      <w:marRight w:val="0"/>
      <w:marTop w:val="0"/>
      <w:marBottom w:val="0"/>
      <w:divBdr>
        <w:top w:val="none" w:sz="0" w:space="0" w:color="auto"/>
        <w:left w:val="none" w:sz="0" w:space="0" w:color="auto"/>
        <w:bottom w:val="none" w:sz="0" w:space="0" w:color="auto"/>
        <w:right w:val="none" w:sz="0" w:space="0" w:color="auto"/>
      </w:divBdr>
    </w:div>
    <w:div w:id="98450176">
      <w:bodyDiv w:val="1"/>
      <w:marLeft w:val="0"/>
      <w:marRight w:val="0"/>
      <w:marTop w:val="0"/>
      <w:marBottom w:val="0"/>
      <w:divBdr>
        <w:top w:val="none" w:sz="0" w:space="0" w:color="auto"/>
        <w:left w:val="none" w:sz="0" w:space="0" w:color="auto"/>
        <w:bottom w:val="none" w:sz="0" w:space="0" w:color="auto"/>
        <w:right w:val="none" w:sz="0" w:space="0" w:color="auto"/>
      </w:divBdr>
      <w:divsChild>
        <w:div w:id="1712607044">
          <w:marLeft w:val="0"/>
          <w:marRight w:val="0"/>
          <w:marTop w:val="0"/>
          <w:marBottom w:val="0"/>
          <w:divBdr>
            <w:top w:val="none" w:sz="0" w:space="0" w:color="auto"/>
            <w:left w:val="none" w:sz="0" w:space="0" w:color="auto"/>
            <w:bottom w:val="none" w:sz="0" w:space="0" w:color="auto"/>
            <w:right w:val="none" w:sz="0" w:space="0" w:color="auto"/>
          </w:divBdr>
          <w:divsChild>
            <w:div w:id="1112743544">
              <w:marLeft w:val="0"/>
              <w:marRight w:val="0"/>
              <w:marTop w:val="0"/>
              <w:marBottom w:val="0"/>
              <w:divBdr>
                <w:top w:val="none" w:sz="0" w:space="0" w:color="auto"/>
                <w:left w:val="none" w:sz="0" w:space="0" w:color="auto"/>
                <w:bottom w:val="none" w:sz="0" w:space="0" w:color="auto"/>
                <w:right w:val="none" w:sz="0" w:space="0" w:color="auto"/>
              </w:divBdr>
              <w:divsChild>
                <w:div w:id="812604581">
                  <w:marLeft w:val="0"/>
                  <w:marRight w:val="0"/>
                  <w:marTop w:val="0"/>
                  <w:marBottom w:val="0"/>
                  <w:divBdr>
                    <w:top w:val="none" w:sz="0" w:space="0" w:color="auto"/>
                    <w:left w:val="none" w:sz="0" w:space="0" w:color="auto"/>
                    <w:bottom w:val="none" w:sz="0" w:space="0" w:color="auto"/>
                    <w:right w:val="none" w:sz="0" w:space="0" w:color="auto"/>
                  </w:divBdr>
                  <w:divsChild>
                    <w:div w:id="138722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92578">
      <w:bodyDiv w:val="1"/>
      <w:marLeft w:val="0"/>
      <w:marRight w:val="0"/>
      <w:marTop w:val="0"/>
      <w:marBottom w:val="0"/>
      <w:divBdr>
        <w:top w:val="none" w:sz="0" w:space="0" w:color="auto"/>
        <w:left w:val="none" w:sz="0" w:space="0" w:color="auto"/>
        <w:bottom w:val="none" w:sz="0" w:space="0" w:color="auto"/>
        <w:right w:val="none" w:sz="0" w:space="0" w:color="auto"/>
      </w:divBdr>
      <w:divsChild>
        <w:div w:id="1545601064">
          <w:marLeft w:val="0"/>
          <w:marRight w:val="0"/>
          <w:marTop w:val="0"/>
          <w:marBottom w:val="0"/>
          <w:divBdr>
            <w:top w:val="none" w:sz="0" w:space="0" w:color="auto"/>
            <w:left w:val="none" w:sz="0" w:space="0" w:color="auto"/>
            <w:bottom w:val="none" w:sz="0" w:space="0" w:color="auto"/>
            <w:right w:val="none" w:sz="0" w:space="0" w:color="auto"/>
          </w:divBdr>
          <w:divsChild>
            <w:div w:id="643507849">
              <w:marLeft w:val="0"/>
              <w:marRight w:val="0"/>
              <w:marTop w:val="0"/>
              <w:marBottom w:val="0"/>
              <w:divBdr>
                <w:top w:val="none" w:sz="0" w:space="0" w:color="auto"/>
                <w:left w:val="none" w:sz="0" w:space="0" w:color="auto"/>
                <w:bottom w:val="none" w:sz="0" w:space="0" w:color="auto"/>
                <w:right w:val="none" w:sz="0" w:space="0" w:color="auto"/>
              </w:divBdr>
              <w:divsChild>
                <w:div w:id="5135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97520">
      <w:bodyDiv w:val="1"/>
      <w:marLeft w:val="0"/>
      <w:marRight w:val="0"/>
      <w:marTop w:val="0"/>
      <w:marBottom w:val="0"/>
      <w:divBdr>
        <w:top w:val="none" w:sz="0" w:space="0" w:color="auto"/>
        <w:left w:val="none" w:sz="0" w:space="0" w:color="auto"/>
        <w:bottom w:val="none" w:sz="0" w:space="0" w:color="auto"/>
        <w:right w:val="none" w:sz="0" w:space="0" w:color="auto"/>
      </w:divBdr>
      <w:divsChild>
        <w:div w:id="1223953122">
          <w:marLeft w:val="0"/>
          <w:marRight w:val="0"/>
          <w:marTop w:val="0"/>
          <w:marBottom w:val="0"/>
          <w:divBdr>
            <w:top w:val="none" w:sz="0" w:space="0" w:color="auto"/>
            <w:left w:val="none" w:sz="0" w:space="0" w:color="auto"/>
            <w:bottom w:val="none" w:sz="0" w:space="0" w:color="auto"/>
            <w:right w:val="none" w:sz="0" w:space="0" w:color="auto"/>
          </w:divBdr>
          <w:divsChild>
            <w:div w:id="332071281">
              <w:marLeft w:val="0"/>
              <w:marRight w:val="0"/>
              <w:marTop w:val="0"/>
              <w:marBottom w:val="0"/>
              <w:divBdr>
                <w:top w:val="none" w:sz="0" w:space="0" w:color="auto"/>
                <w:left w:val="none" w:sz="0" w:space="0" w:color="auto"/>
                <w:bottom w:val="none" w:sz="0" w:space="0" w:color="auto"/>
                <w:right w:val="none" w:sz="0" w:space="0" w:color="auto"/>
              </w:divBdr>
              <w:divsChild>
                <w:div w:id="74445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61689">
      <w:bodyDiv w:val="1"/>
      <w:marLeft w:val="0"/>
      <w:marRight w:val="0"/>
      <w:marTop w:val="0"/>
      <w:marBottom w:val="0"/>
      <w:divBdr>
        <w:top w:val="none" w:sz="0" w:space="0" w:color="auto"/>
        <w:left w:val="none" w:sz="0" w:space="0" w:color="auto"/>
        <w:bottom w:val="none" w:sz="0" w:space="0" w:color="auto"/>
        <w:right w:val="none" w:sz="0" w:space="0" w:color="auto"/>
      </w:divBdr>
      <w:divsChild>
        <w:div w:id="1102922180">
          <w:marLeft w:val="0"/>
          <w:marRight w:val="0"/>
          <w:marTop w:val="0"/>
          <w:marBottom w:val="0"/>
          <w:divBdr>
            <w:top w:val="none" w:sz="0" w:space="0" w:color="auto"/>
            <w:left w:val="none" w:sz="0" w:space="0" w:color="auto"/>
            <w:bottom w:val="none" w:sz="0" w:space="0" w:color="auto"/>
            <w:right w:val="none" w:sz="0" w:space="0" w:color="auto"/>
          </w:divBdr>
          <w:divsChild>
            <w:div w:id="875459714">
              <w:marLeft w:val="0"/>
              <w:marRight w:val="0"/>
              <w:marTop w:val="0"/>
              <w:marBottom w:val="0"/>
              <w:divBdr>
                <w:top w:val="none" w:sz="0" w:space="0" w:color="auto"/>
                <w:left w:val="none" w:sz="0" w:space="0" w:color="auto"/>
                <w:bottom w:val="none" w:sz="0" w:space="0" w:color="auto"/>
                <w:right w:val="none" w:sz="0" w:space="0" w:color="auto"/>
              </w:divBdr>
              <w:divsChild>
                <w:div w:id="47136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69915">
      <w:bodyDiv w:val="1"/>
      <w:marLeft w:val="0"/>
      <w:marRight w:val="0"/>
      <w:marTop w:val="0"/>
      <w:marBottom w:val="0"/>
      <w:divBdr>
        <w:top w:val="none" w:sz="0" w:space="0" w:color="auto"/>
        <w:left w:val="none" w:sz="0" w:space="0" w:color="auto"/>
        <w:bottom w:val="none" w:sz="0" w:space="0" w:color="auto"/>
        <w:right w:val="none" w:sz="0" w:space="0" w:color="auto"/>
      </w:divBdr>
      <w:divsChild>
        <w:div w:id="1569802806">
          <w:marLeft w:val="0"/>
          <w:marRight w:val="0"/>
          <w:marTop w:val="0"/>
          <w:marBottom w:val="0"/>
          <w:divBdr>
            <w:top w:val="none" w:sz="0" w:space="0" w:color="auto"/>
            <w:left w:val="none" w:sz="0" w:space="0" w:color="auto"/>
            <w:bottom w:val="none" w:sz="0" w:space="0" w:color="auto"/>
            <w:right w:val="none" w:sz="0" w:space="0" w:color="auto"/>
          </w:divBdr>
          <w:divsChild>
            <w:div w:id="1965040298">
              <w:marLeft w:val="0"/>
              <w:marRight w:val="0"/>
              <w:marTop w:val="0"/>
              <w:marBottom w:val="0"/>
              <w:divBdr>
                <w:top w:val="none" w:sz="0" w:space="0" w:color="auto"/>
                <w:left w:val="none" w:sz="0" w:space="0" w:color="auto"/>
                <w:bottom w:val="none" w:sz="0" w:space="0" w:color="auto"/>
                <w:right w:val="none" w:sz="0" w:space="0" w:color="auto"/>
              </w:divBdr>
              <w:divsChild>
                <w:div w:id="9050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08053">
      <w:bodyDiv w:val="1"/>
      <w:marLeft w:val="0"/>
      <w:marRight w:val="0"/>
      <w:marTop w:val="0"/>
      <w:marBottom w:val="0"/>
      <w:divBdr>
        <w:top w:val="none" w:sz="0" w:space="0" w:color="auto"/>
        <w:left w:val="none" w:sz="0" w:space="0" w:color="auto"/>
        <w:bottom w:val="none" w:sz="0" w:space="0" w:color="auto"/>
        <w:right w:val="none" w:sz="0" w:space="0" w:color="auto"/>
      </w:divBdr>
      <w:divsChild>
        <w:div w:id="1862276948">
          <w:marLeft w:val="0"/>
          <w:marRight w:val="0"/>
          <w:marTop w:val="0"/>
          <w:marBottom w:val="0"/>
          <w:divBdr>
            <w:top w:val="none" w:sz="0" w:space="0" w:color="auto"/>
            <w:left w:val="none" w:sz="0" w:space="0" w:color="auto"/>
            <w:bottom w:val="none" w:sz="0" w:space="0" w:color="auto"/>
            <w:right w:val="none" w:sz="0" w:space="0" w:color="auto"/>
          </w:divBdr>
          <w:divsChild>
            <w:div w:id="98454733">
              <w:marLeft w:val="0"/>
              <w:marRight w:val="0"/>
              <w:marTop w:val="0"/>
              <w:marBottom w:val="0"/>
              <w:divBdr>
                <w:top w:val="none" w:sz="0" w:space="0" w:color="auto"/>
                <w:left w:val="none" w:sz="0" w:space="0" w:color="auto"/>
                <w:bottom w:val="none" w:sz="0" w:space="0" w:color="auto"/>
                <w:right w:val="none" w:sz="0" w:space="0" w:color="auto"/>
              </w:divBdr>
              <w:divsChild>
                <w:div w:id="334649647">
                  <w:marLeft w:val="0"/>
                  <w:marRight w:val="0"/>
                  <w:marTop w:val="0"/>
                  <w:marBottom w:val="0"/>
                  <w:divBdr>
                    <w:top w:val="none" w:sz="0" w:space="0" w:color="auto"/>
                    <w:left w:val="none" w:sz="0" w:space="0" w:color="auto"/>
                    <w:bottom w:val="none" w:sz="0" w:space="0" w:color="auto"/>
                    <w:right w:val="none" w:sz="0" w:space="0" w:color="auto"/>
                  </w:divBdr>
                </w:div>
              </w:divsChild>
            </w:div>
            <w:div w:id="907346938">
              <w:marLeft w:val="0"/>
              <w:marRight w:val="0"/>
              <w:marTop w:val="0"/>
              <w:marBottom w:val="0"/>
              <w:divBdr>
                <w:top w:val="none" w:sz="0" w:space="0" w:color="auto"/>
                <w:left w:val="none" w:sz="0" w:space="0" w:color="auto"/>
                <w:bottom w:val="none" w:sz="0" w:space="0" w:color="auto"/>
                <w:right w:val="none" w:sz="0" w:space="0" w:color="auto"/>
              </w:divBdr>
              <w:divsChild>
                <w:div w:id="76770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9494">
      <w:bodyDiv w:val="1"/>
      <w:marLeft w:val="0"/>
      <w:marRight w:val="0"/>
      <w:marTop w:val="0"/>
      <w:marBottom w:val="0"/>
      <w:divBdr>
        <w:top w:val="none" w:sz="0" w:space="0" w:color="auto"/>
        <w:left w:val="none" w:sz="0" w:space="0" w:color="auto"/>
        <w:bottom w:val="none" w:sz="0" w:space="0" w:color="auto"/>
        <w:right w:val="none" w:sz="0" w:space="0" w:color="auto"/>
      </w:divBdr>
    </w:div>
    <w:div w:id="172692298">
      <w:bodyDiv w:val="1"/>
      <w:marLeft w:val="0"/>
      <w:marRight w:val="0"/>
      <w:marTop w:val="0"/>
      <w:marBottom w:val="0"/>
      <w:divBdr>
        <w:top w:val="none" w:sz="0" w:space="0" w:color="auto"/>
        <w:left w:val="none" w:sz="0" w:space="0" w:color="auto"/>
        <w:bottom w:val="none" w:sz="0" w:space="0" w:color="auto"/>
        <w:right w:val="none" w:sz="0" w:space="0" w:color="auto"/>
      </w:divBdr>
      <w:divsChild>
        <w:div w:id="1513295166">
          <w:marLeft w:val="0"/>
          <w:marRight w:val="0"/>
          <w:marTop w:val="0"/>
          <w:marBottom w:val="0"/>
          <w:divBdr>
            <w:top w:val="none" w:sz="0" w:space="0" w:color="auto"/>
            <w:left w:val="none" w:sz="0" w:space="0" w:color="auto"/>
            <w:bottom w:val="none" w:sz="0" w:space="0" w:color="auto"/>
            <w:right w:val="none" w:sz="0" w:space="0" w:color="auto"/>
          </w:divBdr>
          <w:divsChild>
            <w:div w:id="1831019051">
              <w:marLeft w:val="0"/>
              <w:marRight w:val="0"/>
              <w:marTop w:val="0"/>
              <w:marBottom w:val="0"/>
              <w:divBdr>
                <w:top w:val="none" w:sz="0" w:space="0" w:color="auto"/>
                <w:left w:val="none" w:sz="0" w:space="0" w:color="auto"/>
                <w:bottom w:val="none" w:sz="0" w:space="0" w:color="auto"/>
                <w:right w:val="none" w:sz="0" w:space="0" w:color="auto"/>
              </w:divBdr>
              <w:divsChild>
                <w:div w:id="201028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48796">
      <w:bodyDiv w:val="1"/>
      <w:marLeft w:val="0"/>
      <w:marRight w:val="0"/>
      <w:marTop w:val="0"/>
      <w:marBottom w:val="0"/>
      <w:divBdr>
        <w:top w:val="none" w:sz="0" w:space="0" w:color="auto"/>
        <w:left w:val="none" w:sz="0" w:space="0" w:color="auto"/>
        <w:bottom w:val="none" w:sz="0" w:space="0" w:color="auto"/>
        <w:right w:val="none" w:sz="0" w:space="0" w:color="auto"/>
      </w:divBdr>
      <w:divsChild>
        <w:div w:id="323510516">
          <w:marLeft w:val="0"/>
          <w:marRight w:val="0"/>
          <w:marTop w:val="0"/>
          <w:marBottom w:val="0"/>
          <w:divBdr>
            <w:top w:val="none" w:sz="0" w:space="0" w:color="auto"/>
            <w:left w:val="none" w:sz="0" w:space="0" w:color="auto"/>
            <w:bottom w:val="none" w:sz="0" w:space="0" w:color="auto"/>
            <w:right w:val="none" w:sz="0" w:space="0" w:color="auto"/>
          </w:divBdr>
          <w:divsChild>
            <w:div w:id="704134592">
              <w:marLeft w:val="0"/>
              <w:marRight w:val="0"/>
              <w:marTop w:val="0"/>
              <w:marBottom w:val="0"/>
              <w:divBdr>
                <w:top w:val="none" w:sz="0" w:space="0" w:color="auto"/>
                <w:left w:val="none" w:sz="0" w:space="0" w:color="auto"/>
                <w:bottom w:val="none" w:sz="0" w:space="0" w:color="auto"/>
                <w:right w:val="none" w:sz="0" w:space="0" w:color="auto"/>
              </w:divBdr>
              <w:divsChild>
                <w:div w:id="308478874">
                  <w:marLeft w:val="0"/>
                  <w:marRight w:val="0"/>
                  <w:marTop w:val="0"/>
                  <w:marBottom w:val="0"/>
                  <w:divBdr>
                    <w:top w:val="none" w:sz="0" w:space="0" w:color="auto"/>
                    <w:left w:val="none" w:sz="0" w:space="0" w:color="auto"/>
                    <w:bottom w:val="none" w:sz="0" w:space="0" w:color="auto"/>
                    <w:right w:val="none" w:sz="0" w:space="0" w:color="auto"/>
                  </w:divBdr>
                </w:div>
              </w:divsChild>
            </w:div>
            <w:div w:id="1181235910">
              <w:marLeft w:val="0"/>
              <w:marRight w:val="0"/>
              <w:marTop w:val="0"/>
              <w:marBottom w:val="0"/>
              <w:divBdr>
                <w:top w:val="none" w:sz="0" w:space="0" w:color="auto"/>
                <w:left w:val="none" w:sz="0" w:space="0" w:color="auto"/>
                <w:bottom w:val="none" w:sz="0" w:space="0" w:color="auto"/>
                <w:right w:val="none" w:sz="0" w:space="0" w:color="auto"/>
              </w:divBdr>
              <w:divsChild>
                <w:div w:id="781193516">
                  <w:marLeft w:val="0"/>
                  <w:marRight w:val="0"/>
                  <w:marTop w:val="0"/>
                  <w:marBottom w:val="0"/>
                  <w:divBdr>
                    <w:top w:val="none" w:sz="0" w:space="0" w:color="auto"/>
                    <w:left w:val="none" w:sz="0" w:space="0" w:color="auto"/>
                    <w:bottom w:val="none" w:sz="0" w:space="0" w:color="auto"/>
                    <w:right w:val="none" w:sz="0" w:space="0" w:color="auto"/>
                  </w:divBdr>
                </w:div>
              </w:divsChild>
            </w:div>
            <w:div w:id="1432360829">
              <w:marLeft w:val="0"/>
              <w:marRight w:val="0"/>
              <w:marTop w:val="0"/>
              <w:marBottom w:val="0"/>
              <w:divBdr>
                <w:top w:val="none" w:sz="0" w:space="0" w:color="auto"/>
                <w:left w:val="none" w:sz="0" w:space="0" w:color="auto"/>
                <w:bottom w:val="none" w:sz="0" w:space="0" w:color="auto"/>
                <w:right w:val="none" w:sz="0" w:space="0" w:color="auto"/>
              </w:divBdr>
              <w:divsChild>
                <w:div w:id="54795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41548">
          <w:marLeft w:val="0"/>
          <w:marRight w:val="0"/>
          <w:marTop w:val="0"/>
          <w:marBottom w:val="0"/>
          <w:divBdr>
            <w:top w:val="none" w:sz="0" w:space="0" w:color="auto"/>
            <w:left w:val="none" w:sz="0" w:space="0" w:color="auto"/>
            <w:bottom w:val="none" w:sz="0" w:space="0" w:color="auto"/>
            <w:right w:val="none" w:sz="0" w:space="0" w:color="auto"/>
          </w:divBdr>
          <w:divsChild>
            <w:div w:id="1875649501">
              <w:marLeft w:val="0"/>
              <w:marRight w:val="0"/>
              <w:marTop w:val="0"/>
              <w:marBottom w:val="0"/>
              <w:divBdr>
                <w:top w:val="none" w:sz="0" w:space="0" w:color="auto"/>
                <w:left w:val="none" w:sz="0" w:space="0" w:color="auto"/>
                <w:bottom w:val="none" w:sz="0" w:space="0" w:color="auto"/>
                <w:right w:val="none" w:sz="0" w:space="0" w:color="auto"/>
              </w:divBdr>
              <w:divsChild>
                <w:div w:id="86080854">
                  <w:marLeft w:val="0"/>
                  <w:marRight w:val="0"/>
                  <w:marTop w:val="0"/>
                  <w:marBottom w:val="0"/>
                  <w:divBdr>
                    <w:top w:val="none" w:sz="0" w:space="0" w:color="auto"/>
                    <w:left w:val="none" w:sz="0" w:space="0" w:color="auto"/>
                    <w:bottom w:val="none" w:sz="0" w:space="0" w:color="auto"/>
                    <w:right w:val="none" w:sz="0" w:space="0" w:color="auto"/>
                  </w:divBdr>
                  <w:divsChild>
                    <w:div w:id="15677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84088">
      <w:bodyDiv w:val="1"/>
      <w:marLeft w:val="0"/>
      <w:marRight w:val="0"/>
      <w:marTop w:val="0"/>
      <w:marBottom w:val="0"/>
      <w:divBdr>
        <w:top w:val="none" w:sz="0" w:space="0" w:color="auto"/>
        <w:left w:val="none" w:sz="0" w:space="0" w:color="auto"/>
        <w:bottom w:val="none" w:sz="0" w:space="0" w:color="auto"/>
        <w:right w:val="none" w:sz="0" w:space="0" w:color="auto"/>
      </w:divBdr>
      <w:divsChild>
        <w:div w:id="1904018906">
          <w:marLeft w:val="0"/>
          <w:marRight w:val="0"/>
          <w:marTop w:val="0"/>
          <w:marBottom w:val="0"/>
          <w:divBdr>
            <w:top w:val="none" w:sz="0" w:space="0" w:color="auto"/>
            <w:left w:val="none" w:sz="0" w:space="0" w:color="auto"/>
            <w:bottom w:val="none" w:sz="0" w:space="0" w:color="auto"/>
            <w:right w:val="none" w:sz="0" w:space="0" w:color="auto"/>
          </w:divBdr>
          <w:divsChild>
            <w:div w:id="56099363">
              <w:marLeft w:val="0"/>
              <w:marRight w:val="0"/>
              <w:marTop w:val="0"/>
              <w:marBottom w:val="0"/>
              <w:divBdr>
                <w:top w:val="none" w:sz="0" w:space="0" w:color="auto"/>
                <w:left w:val="none" w:sz="0" w:space="0" w:color="auto"/>
                <w:bottom w:val="none" w:sz="0" w:space="0" w:color="auto"/>
                <w:right w:val="none" w:sz="0" w:space="0" w:color="auto"/>
              </w:divBdr>
              <w:divsChild>
                <w:div w:id="212330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41338">
      <w:bodyDiv w:val="1"/>
      <w:marLeft w:val="0"/>
      <w:marRight w:val="0"/>
      <w:marTop w:val="0"/>
      <w:marBottom w:val="0"/>
      <w:divBdr>
        <w:top w:val="none" w:sz="0" w:space="0" w:color="auto"/>
        <w:left w:val="none" w:sz="0" w:space="0" w:color="auto"/>
        <w:bottom w:val="none" w:sz="0" w:space="0" w:color="auto"/>
        <w:right w:val="none" w:sz="0" w:space="0" w:color="auto"/>
      </w:divBdr>
      <w:divsChild>
        <w:div w:id="468979433">
          <w:marLeft w:val="0"/>
          <w:marRight w:val="0"/>
          <w:marTop w:val="0"/>
          <w:marBottom w:val="0"/>
          <w:divBdr>
            <w:top w:val="none" w:sz="0" w:space="0" w:color="auto"/>
            <w:left w:val="none" w:sz="0" w:space="0" w:color="auto"/>
            <w:bottom w:val="none" w:sz="0" w:space="0" w:color="auto"/>
            <w:right w:val="none" w:sz="0" w:space="0" w:color="auto"/>
          </w:divBdr>
          <w:divsChild>
            <w:div w:id="1164472145">
              <w:marLeft w:val="0"/>
              <w:marRight w:val="0"/>
              <w:marTop w:val="0"/>
              <w:marBottom w:val="0"/>
              <w:divBdr>
                <w:top w:val="none" w:sz="0" w:space="0" w:color="auto"/>
                <w:left w:val="none" w:sz="0" w:space="0" w:color="auto"/>
                <w:bottom w:val="none" w:sz="0" w:space="0" w:color="auto"/>
                <w:right w:val="none" w:sz="0" w:space="0" w:color="auto"/>
              </w:divBdr>
              <w:divsChild>
                <w:div w:id="184897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28812">
      <w:bodyDiv w:val="1"/>
      <w:marLeft w:val="0"/>
      <w:marRight w:val="0"/>
      <w:marTop w:val="0"/>
      <w:marBottom w:val="0"/>
      <w:divBdr>
        <w:top w:val="none" w:sz="0" w:space="0" w:color="auto"/>
        <w:left w:val="none" w:sz="0" w:space="0" w:color="auto"/>
        <w:bottom w:val="none" w:sz="0" w:space="0" w:color="auto"/>
        <w:right w:val="none" w:sz="0" w:space="0" w:color="auto"/>
      </w:divBdr>
      <w:divsChild>
        <w:div w:id="194930872">
          <w:marLeft w:val="0"/>
          <w:marRight w:val="0"/>
          <w:marTop w:val="0"/>
          <w:marBottom w:val="0"/>
          <w:divBdr>
            <w:top w:val="none" w:sz="0" w:space="0" w:color="auto"/>
            <w:left w:val="none" w:sz="0" w:space="0" w:color="auto"/>
            <w:bottom w:val="none" w:sz="0" w:space="0" w:color="auto"/>
            <w:right w:val="none" w:sz="0" w:space="0" w:color="auto"/>
          </w:divBdr>
          <w:divsChild>
            <w:div w:id="1033731805">
              <w:marLeft w:val="0"/>
              <w:marRight w:val="0"/>
              <w:marTop w:val="0"/>
              <w:marBottom w:val="0"/>
              <w:divBdr>
                <w:top w:val="none" w:sz="0" w:space="0" w:color="auto"/>
                <w:left w:val="none" w:sz="0" w:space="0" w:color="auto"/>
                <w:bottom w:val="none" w:sz="0" w:space="0" w:color="auto"/>
                <w:right w:val="none" w:sz="0" w:space="0" w:color="auto"/>
              </w:divBdr>
              <w:divsChild>
                <w:div w:id="2890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06193">
          <w:marLeft w:val="0"/>
          <w:marRight w:val="0"/>
          <w:marTop w:val="0"/>
          <w:marBottom w:val="0"/>
          <w:divBdr>
            <w:top w:val="none" w:sz="0" w:space="0" w:color="auto"/>
            <w:left w:val="none" w:sz="0" w:space="0" w:color="auto"/>
            <w:bottom w:val="none" w:sz="0" w:space="0" w:color="auto"/>
            <w:right w:val="none" w:sz="0" w:space="0" w:color="auto"/>
          </w:divBdr>
          <w:divsChild>
            <w:div w:id="638725172">
              <w:marLeft w:val="0"/>
              <w:marRight w:val="0"/>
              <w:marTop w:val="0"/>
              <w:marBottom w:val="0"/>
              <w:divBdr>
                <w:top w:val="none" w:sz="0" w:space="0" w:color="auto"/>
                <w:left w:val="none" w:sz="0" w:space="0" w:color="auto"/>
                <w:bottom w:val="none" w:sz="0" w:space="0" w:color="auto"/>
                <w:right w:val="none" w:sz="0" w:space="0" w:color="auto"/>
              </w:divBdr>
              <w:divsChild>
                <w:div w:id="2027903113">
                  <w:marLeft w:val="0"/>
                  <w:marRight w:val="0"/>
                  <w:marTop w:val="0"/>
                  <w:marBottom w:val="0"/>
                  <w:divBdr>
                    <w:top w:val="none" w:sz="0" w:space="0" w:color="auto"/>
                    <w:left w:val="none" w:sz="0" w:space="0" w:color="auto"/>
                    <w:bottom w:val="none" w:sz="0" w:space="0" w:color="auto"/>
                    <w:right w:val="none" w:sz="0" w:space="0" w:color="auto"/>
                  </w:divBdr>
                </w:div>
              </w:divsChild>
            </w:div>
            <w:div w:id="1168515651">
              <w:marLeft w:val="0"/>
              <w:marRight w:val="0"/>
              <w:marTop w:val="0"/>
              <w:marBottom w:val="0"/>
              <w:divBdr>
                <w:top w:val="none" w:sz="0" w:space="0" w:color="auto"/>
                <w:left w:val="none" w:sz="0" w:space="0" w:color="auto"/>
                <w:bottom w:val="none" w:sz="0" w:space="0" w:color="auto"/>
                <w:right w:val="none" w:sz="0" w:space="0" w:color="auto"/>
              </w:divBdr>
              <w:divsChild>
                <w:div w:id="63040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8349">
      <w:bodyDiv w:val="1"/>
      <w:marLeft w:val="0"/>
      <w:marRight w:val="0"/>
      <w:marTop w:val="0"/>
      <w:marBottom w:val="0"/>
      <w:divBdr>
        <w:top w:val="none" w:sz="0" w:space="0" w:color="auto"/>
        <w:left w:val="none" w:sz="0" w:space="0" w:color="auto"/>
        <w:bottom w:val="none" w:sz="0" w:space="0" w:color="auto"/>
        <w:right w:val="none" w:sz="0" w:space="0" w:color="auto"/>
      </w:divBdr>
      <w:divsChild>
        <w:div w:id="1922719557">
          <w:marLeft w:val="0"/>
          <w:marRight w:val="0"/>
          <w:marTop w:val="0"/>
          <w:marBottom w:val="0"/>
          <w:divBdr>
            <w:top w:val="none" w:sz="0" w:space="0" w:color="auto"/>
            <w:left w:val="none" w:sz="0" w:space="0" w:color="auto"/>
            <w:bottom w:val="none" w:sz="0" w:space="0" w:color="auto"/>
            <w:right w:val="none" w:sz="0" w:space="0" w:color="auto"/>
          </w:divBdr>
          <w:divsChild>
            <w:div w:id="1600213651">
              <w:marLeft w:val="0"/>
              <w:marRight w:val="0"/>
              <w:marTop w:val="0"/>
              <w:marBottom w:val="0"/>
              <w:divBdr>
                <w:top w:val="none" w:sz="0" w:space="0" w:color="auto"/>
                <w:left w:val="none" w:sz="0" w:space="0" w:color="auto"/>
                <w:bottom w:val="none" w:sz="0" w:space="0" w:color="auto"/>
                <w:right w:val="none" w:sz="0" w:space="0" w:color="auto"/>
              </w:divBdr>
              <w:divsChild>
                <w:div w:id="132535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488">
      <w:bodyDiv w:val="1"/>
      <w:marLeft w:val="0"/>
      <w:marRight w:val="0"/>
      <w:marTop w:val="0"/>
      <w:marBottom w:val="0"/>
      <w:divBdr>
        <w:top w:val="none" w:sz="0" w:space="0" w:color="auto"/>
        <w:left w:val="none" w:sz="0" w:space="0" w:color="auto"/>
        <w:bottom w:val="none" w:sz="0" w:space="0" w:color="auto"/>
        <w:right w:val="none" w:sz="0" w:space="0" w:color="auto"/>
      </w:divBdr>
      <w:divsChild>
        <w:div w:id="1213269183">
          <w:marLeft w:val="0"/>
          <w:marRight w:val="0"/>
          <w:marTop w:val="0"/>
          <w:marBottom w:val="0"/>
          <w:divBdr>
            <w:top w:val="none" w:sz="0" w:space="0" w:color="auto"/>
            <w:left w:val="none" w:sz="0" w:space="0" w:color="auto"/>
            <w:bottom w:val="none" w:sz="0" w:space="0" w:color="auto"/>
            <w:right w:val="none" w:sz="0" w:space="0" w:color="auto"/>
          </w:divBdr>
          <w:divsChild>
            <w:div w:id="1711227237">
              <w:marLeft w:val="0"/>
              <w:marRight w:val="0"/>
              <w:marTop w:val="0"/>
              <w:marBottom w:val="0"/>
              <w:divBdr>
                <w:top w:val="none" w:sz="0" w:space="0" w:color="auto"/>
                <w:left w:val="none" w:sz="0" w:space="0" w:color="auto"/>
                <w:bottom w:val="none" w:sz="0" w:space="0" w:color="auto"/>
                <w:right w:val="none" w:sz="0" w:space="0" w:color="auto"/>
              </w:divBdr>
              <w:divsChild>
                <w:div w:id="16686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0661">
      <w:bodyDiv w:val="1"/>
      <w:marLeft w:val="0"/>
      <w:marRight w:val="0"/>
      <w:marTop w:val="0"/>
      <w:marBottom w:val="0"/>
      <w:divBdr>
        <w:top w:val="none" w:sz="0" w:space="0" w:color="auto"/>
        <w:left w:val="none" w:sz="0" w:space="0" w:color="auto"/>
        <w:bottom w:val="none" w:sz="0" w:space="0" w:color="auto"/>
        <w:right w:val="none" w:sz="0" w:space="0" w:color="auto"/>
      </w:divBdr>
      <w:divsChild>
        <w:div w:id="548347556">
          <w:marLeft w:val="0"/>
          <w:marRight w:val="0"/>
          <w:marTop w:val="0"/>
          <w:marBottom w:val="0"/>
          <w:divBdr>
            <w:top w:val="none" w:sz="0" w:space="0" w:color="auto"/>
            <w:left w:val="none" w:sz="0" w:space="0" w:color="auto"/>
            <w:bottom w:val="none" w:sz="0" w:space="0" w:color="auto"/>
            <w:right w:val="none" w:sz="0" w:space="0" w:color="auto"/>
          </w:divBdr>
          <w:divsChild>
            <w:div w:id="1893690053">
              <w:marLeft w:val="0"/>
              <w:marRight w:val="0"/>
              <w:marTop w:val="0"/>
              <w:marBottom w:val="0"/>
              <w:divBdr>
                <w:top w:val="none" w:sz="0" w:space="0" w:color="auto"/>
                <w:left w:val="none" w:sz="0" w:space="0" w:color="auto"/>
                <w:bottom w:val="none" w:sz="0" w:space="0" w:color="auto"/>
                <w:right w:val="none" w:sz="0" w:space="0" w:color="auto"/>
              </w:divBdr>
              <w:divsChild>
                <w:div w:id="65530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942372">
      <w:bodyDiv w:val="1"/>
      <w:marLeft w:val="0"/>
      <w:marRight w:val="0"/>
      <w:marTop w:val="0"/>
      <w:marBottom w:val="0"/>
      <w:divBdr>
        <w:top w:val="none" w:sz="0" w:space="0" w:color="auto"/>
        <w:left w:val="none" w:sz="0" w:space="0" w:color="auto"/>
        <w:bottom w:val="none" w:sz="0" w:space="0" w:color="auto"/>
        <w:right w:val="none" w:sz="0" w:space="0" w:color="auto"/>
      </w:divBdr>
      <w:divsChild>
        <w:div w:id="1350369634">
          <w:marLeft w:val="0"/>
          <w:marRight w:val="0"/>
          <w:marTop w:val="0"/>
          <w:marBottom w:val="0"/>
          <w:divBdr>
            <w:top w:val="none" w:sz="0" w:space="0" w:color="auto"/>
            <w:left w:val="none" w:sz="0" w:space="0" w:color="auto"/>
            <w:bottom w:val="none" w:sz="0" w:space="0" w:color="auto"/>
            <w:right w:val="none" w:sz="0" w:space="0" w:color="auto"/>
          </w:divBdr>
          <w:divsChild>
            <w:div w:id="1835874513">
              <w:marLeft w:val="0"/>
              <w:marRight w:val="0"/>
              <w:marTop w:val="0"/>
              <w:marBottom w:val="0"/>
              <w:divBdr>
                <w:top w:val="none" w:sz="0" w:space="0" w:color="auto"/>
                <w:left w:val="none" w:sz="0" w:space="0" w:color="auto"/>
                <w:bottom w:val="none" w:sz="0" w:space="0" w:color="auto"/>
                <w:right w:val="none" w:sz="0" w:space="0" w:color="auto"/>
              </w:divBdr>
              <w:divsChild>
                <w:div w:id="118621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52923">
      <w:bodyDiv w:val="1"/>
      <w:marLeft w:val="0"/>
      <w:marRight w:val="0"/>
      <w:marTop w:val="0"/>
      <w:marBottom w:val="0"/>
      <w:divBdr>
        <w:top w:val="none" w:sz="0" w:space="0" w:color="auto"/>
        <w:left w:val="none" w:sz="0" w:space="0" w:color="auto"/>
        <w:bottom w:val="none" w:sz="0" w:space="0" w:color="auto"/>
        <w:right w:val="none" w:sz="0" w:space="0" w:color="auto"/>
      </w:divBdr>
      <w:divsChild>
        <w:div w:id="1119639835">
          <w:marLeft w:val="0"/>
          <w:marRight w:val="0"/>
          <w:marTop w:val="0"/>
          <w:marBottom w:val="0"/>
          <w:divBdr>
            <w:top w:val="none" w:sz="0" w:space="0" w:color="auto"/>
            <w:left w:val="none" w:sz="0" w:space="0" w:color="auto"/>
            <w:bottom w:val="none" w:sz="0" w:space="0" w:color="auto"/>
            <w:right w:val="none" w:sz="0" w:space="0" w:color="auto"/>
          </w:divBdr>
          <w:divsChild>
            <w:div w:id="1626232212">
              <w:marLeft w:val="0"/>
              <w:marRight w:val="0"/>
              <w:marTop w:val="0"/>
              <w:marBottom w:val="0"/>
              <w:divBdr>
                <w:top w:val="none" w:sz="0" w:space="0" w:color="auto"/>
                <w:left w:val="none" w:sz="0" w:space="0" w:color="auto"/>
                <w:bottom w:val="none" w:sz="0" w:space="0" w:color="auto"/>
                <w:right w:val="none" w:sz="0" w:space="0" w:color="auto"/>
              </w:divBdr>
              <w:divsChild>
                <w:div w:id="3587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431481">
      <w:bodyDiv w:val="1"/>
      <w:marLeft w:val="0"/>
      <w:marRight w:val="0"/>
      <w:marTop w:val="0"/>
      <w:marBottom w:val="0"/>
      <w:divBdr>
        <w:top w:val="none" w:sz="0" w:space="0" w:color="auto"/>
        <w:left w:val="none" w:sz="0" w:space="0" w:color="auto"/>
        <w:bottom w:val="none" w:sz="0" w:space="0" w:color="auto"/>
        <w:right w:val="none" w:sz="0" w:space="0" w:color="auto"/>
      </w:divBdr>
      <w:divsChild>
        <w:div w:id="1705716019">
          <w:marLeft w:val="0"/>
          <w:marRight w:val="0"/>
          <w:marTop w:val="0"/>
          <w:marBottom w:val="0"/>
          <w:divBdr>
            <w:top w:val="none" w:sz="0" w:space="0" w:color="auto"/>
            <w:left w:val="none" w:sz="0" w:space="0" w:color="auto"/>
            <w:bottom w:val="none" w:sz="0" w:space="0" w:color="auto"/>
            <w:right w:val="none" w:sz="0" w:space="0" w:color="auto"/>
          </w:divBdr>
          <w:divsChild>
            <w:div w:id="1580943581">
              <w:marLeft w:val="0"/>
              <w:marRight w:val="0"/>
              <w:marTop w:val="0"/>
              <w:marBottom w:val="0"/>
              <w:divBdr>
                <w:top w:val="none" w:sz="0" w:space="0" w:color="auto"/>
                <w:left w:val="none" w:sz="0" w:space="0" w:color="auto"/>
                <w:bottom w:val="none" w:sz="0" w:space="0" w:color="auto"/>
                <w:right w:val="none" w:sz="0" w:space="0" w:color="auto"/>
              </w:divBdr>
              <w:divsChild>
                <w:div w:id="196962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365687">
      <w:bodyDiv w:val="1"/>
      <w:marLeft w:val="0"/>
      <w:marRight w:val="0"/>
      <w:marTop w:val="0"/>
      <w:marBottom w:val="0"/>
      <w:divBdr>
        <w:top w:val="none" w:sz="0" w:space="0" w:color="auto"/>
        <w:left w:val="none" w:sz="0" w:space="0" w:color="auto"/>
        <w:bottom w:val="none" w:sz="0" w:space="0" w:color="auto"/>
        <w:right w:val="none" w:sz="0" w:space="0" w:color="auto"/>
      </w:divBdr>
      <w:divsChild>
        <w:div w:id="490292352">
          <w:marLeft w:val="0"/>
          <w:marRight w:val="0"/>
          <w:marTop w:val="0"/>
          <w:marBottom w:val="0"/>
          <w:divBdr>
            <w:top w:val="none" w:sz="0" w:space="0" w:color="auto"/>
            <w:left w:val="none" w:sz="0" w:space="0" w:color="auto"/>
            <w:bottom w:val="none" w:sz="0" w:space="0" w:color="auto"/>
            <w:right w:val="none" w:sz="0" w:space="0" w:color="auto"/>
          </w:divBdr>
          <w:divsChild>
            <w:div w:id="2047219454">
              <w:marLeft w:val="0"/>
              <w:marRight w:val="0"/>
              <w:marTop w:val="0"/>
              <w:marBottom w:val="0"/>
              <w:divBdr>
                <w:top w:val="none" w:sz="0" w:space="0" w:color="auto"/>
                <w:left w:val="none" w:sz="0" w:space="0" w:color="auto"/>
                <w:bottom w:val="none" w:sz="0" w:space="0" w:color="auto"/>
                <w:right w:val="none" w:sz="0" w:space="0" w:color="auto"/>
              </w:divBdr>
              <w:divsChild>
                <w:div w:id="1244417443">
                  <w:marLeft w:val="0"/>
                  <w:marRight w:val="0"/>
                  <w:marTop w:val="0"/>
                  <w:marBottom w:val="0"/>
                  <w:divBdr>
                    <w:top w:val="none" w:sz="0" w:space="0" w:color="auto"/>
                    <w:left w:val="none" w:sz="0" w:space="0" w:color="auto"/>
                    <w:bottom w:val="none" w:sz="0" w:space="0" w:color="auto"/>
                    <w:right w:val="none" w:sz="0" w:space="0" w:color="auto"/>
                  </w:divBdr>
                  <w:divsChild>
                    <w:div w:id="7821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589252">
      <w:bodyDiv w:val="1"/>
      <w:marLeft w:val="0"/>
      <w:marRight w:val="0"/>
      <w:marTop w:val="0"/>
      <w:marBottom w:val="0"/>
      <w:divBdr>
        <w:top w:val="none" w:sz="0" w:space="0" w:color="auto"/>
        <w:left w:val="none" w:sz="0" w:space="0" w:color="auto"/>
        <w:bottom w:val="none" w:sz="0" w:space="0" w:color="auto"/>
        <w:right w:val="none" w:sz="0" w:space="0" w:color="auto"/>
      </w:divBdr>
      <w:divsChild>
        <w:div w:id="1168249317">
          <w:marLeft w:val="0"/>
          <w:marRight w:val="0"/>
          <w:marTop w:val="0"/>
          <w:marBottom w:val="0"/>
          <w:divBdr>
            <w:top w:val="none" w:sz="0" w:space="0" w:color="auto"/>
            <w:left w:val="none" w:sz="0" w:space="0" w:color="auto"/>
            <w:bottom w:val="none" w:sz="0" w:space="0" w:color="auto"/>
            <w:right w:val="none" w:sz="0" w:space="0" w:color="auto"/>
          </w:divBdr>
          <w:divsChild>
            <w:div w:id="1886139554">
              <w:marLeft w:val="0"/>
              <w:marRight w:val="0"/>
              <w:marTop w:val="0"/>
              <w:marBottom w:val="0"/>
              <w:divBdr>
                <w:top w:val="none" w:sz="0" w:space="0" w:color="auto"/>
                <w:left w:val="none" w:sz="0" w:space="0" w:color="auto"/>
                <w:bottom w:val="none" w:sz="0" w:space="0" w:color="auto"/>
                <w:right w:val="none" w:sz="0" w:space="0" w:color="auto"/>
              </w:divBdr>
              <w:divsChild>
                <w:div w:id="670451233">
                  <w:marLeft w:val="0"/>
                  <w:marRight w:val="0"/>
                  <w:marTop w:val="0"/>
                  <w:marBottom w:val="0"/>
                  <w:divBdr>
                    <w:top w:val="none" w:sz="0" w:space="0" w:color="auto"/>
                    <w:left w:val="none" w:sz="0" w:space="0" w:color="auto"/>
                    <w:bottom w:val="none" w:sz="0" w:space="0" w:color="auto"/>
                    <w:right w:val="none" w:sz="0" w:space="0" w:color="auto"/>
                  </w:divBdr>
                  <w:divsChild>
                    <w:div w:id="167314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432911">
      <w:bodyDiv w:val="1"/>
      <w:marLeft w:val="0"/>
      <w:marRight w:val="0"/>
      <w:marTop w:val="0"/>
      <w:marBottom w:val="0"/>
      <w:divBdr>
        <w:top w:val="none" w:sz="0" w:space="0" w:color="auto"/>
        <w:left w:val="none" w:sz="0" w:space="0" w:color="auto"/>
        <w:bottom w:val="none" w:sz="0" w:space="0" w:color="auto"/>
        <w:right w:val="none" w:sz="0" w:space="0" w:color="auto"/>
      </w:divBdr>
      <w:divsChild>
        <w:div w:id="91096398">
          <w:marLeft w:val="0"/>
          <w:marRight w:val="0"/>
          <w:marTop w:val="0"/>
          <w:marBottom w:val="0"/>
          <w:divBdr>
            <w:top w:val="none" w:sz="0" w:space="0" w:color="auto"/>
            <w:left w:val="none" w:sz="0" w:space="0" w:color="auto"/>
            <w:bottom w:val="none" w:sz="0" w:space="0" w:color="auto"/>
            <w:right w:val="none" w:sz="0" w:space="0" w:color="auto"/>
          </w:divBdr>
          <w:divsChild>
            <w:div w:id="517895296">
              <w:marLeft w:val="0"/>
              <w:marRight w:val="0"/>
              <w:marTop w:val="0"/>
              <w:marBottom w:val="0"/>
              <w:divBdr>
                <w:top w:val="none" w:sz="0" w:space="0" w:color="auto"/>
                <w:left w:val="none" w:sz="0" w:space="0" w:color="auto"/>
                <w:bottom w:val="none" w:sz="0" w:space="0" w:color="auto"/>
                <w:right w:val="none" w:sz="0" w:space="0" w:color="auto"/>
              </w:divBdr>
              <w:divsChild>
                <w:div w:id="1984310529">
                  <w:marLeft w:val="0"/>
                  <w:marRight w:val="0"/>
                  <w:marTop w:val="0"/>
                  <w:marBottom w:val="0"/>
                  <w:divBdr>
                    <w:top w:val="none" w:sz="0" w:space="0" w:color="auto"/>
                    <w:left w:val="none" w:sz="0" w:space="0" w:color="auto"/>
                    <w:bottom w:val="none" w:sz="0" w:space="0" w:color="auto"/>
                    <w:right w:val="none" w:sz="0" w:space="0" w:color="auto"/>
                  </w:divBdr>
                  <w:divsChild>
                    <w:div w:id="5158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892274">
      <w:bodyDiv w:val="1"/>
      <w:marLeft w:val="0"/>
      <w:marRight w:val="0"/>
      <w:marTop w:val="0"/>
      <w:marBottom w:val="0"/>
      <w:divBdr>
        <w:top w:val="none" w:sz="0" w:space="0" w:color="auto"/>
        <w:left w:val="none" w:sz="0" w:space="0" w:color="auto"/>
        <w:bottom w:val="none" w:sz="0" w:space="0" w:color="auto"/>
        <w:right w:val="none" w:sz="0" w:space="0" w:color="auto"/>
      </w:divBdr>
      <w:divsChild>
        <w:div w:id="295259098">
          <w:marLeft w:val="0"/>
          <w:marRight w:val="0"/>
          <w:marTop w:val="0"/>
          <w:marBottom w:val="0"/>
          <w:divBdr>
            <w:top w:val="none" w:sz="0" w:space="0" w:color="auto"/>
            <w:left w:val="none" w:sz="0" w:space="0" w:color="auto"/>
            <w:bottom w:val="none" w:sz="0" w:space="0" w:color="auto"/>
            <w:right w:val="none" w:sz="0" w:space="0" w:color="auto"/>
          </w:divBdr>
          <w:divsChild>
            <w:div w:id="960262990">
              <w:marLeft w:val="0"/>
              <w:marRight w:val="0"/>
              <w:marTop w:val="0"/>
              <w:marBottom w:val="0"/>
              <w:divBdr>
                <w:top w:val="none" w:sz="0" w:space="0" w:color="auto"/>
                <w:left w:val="none" w:sz="0" w:space="0" w:color="auto"/>
                <w:bottom w:val="none" w:sz="0" w:space="0" w:color="auto"/>
                <w:right w:val="none" w:sz="0" w:space="0" w:color="auto"/>
              </w:divBdr>
              <w:divsChild>
                <w:div w:id="138864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859531">
      <w:bodyDiv w:val="1"/>
      <w:marLeft w:val="0"/>
      <w:marRight w:val="0"/>
      <w:marTop w:val="0"/>
      <w:marBottom w:val="0"/>
      <w:divBdr>
        <w:top w:val="none" w:sz="0" w:space="0" w:color="auto"/>
        <w:left w:val="none" w:sz="0" w:space="0" w:color="auto"/>
        <w:bottom w:val="none" w:sz="0" w:space="0" w:color="auto"/>
        <w:right w:val="none" w:sz="0" w:space="0" w:color="auto"/>
      </w:divBdr>
      <w:divsChild>
        <w:div w:id="27608926">
          <w:marLeft w:val="0"/>
          <w:marRight w:val="0"/>
          <w:marTop w:val="0"/>
          <w:marBottom w:val="0"/>
          <w:divBdr>
            <w:top w:val="none" w:sz="0" w:space="0" w:color="auto"/>
            <w:left w:val="none" w:sz="0" w:space="0" w:color="auto"/>
            <w:bottom w:val="none" w:sz="0" w:space="0" w:color="auto"/>
            <w:right w:val="none" w:sz="0" w:space="0" w:color="auto"/>
          </w:divBdr>
          <w:divsChild>
            <w:div w:id="831482487">
              <w:marLeft w:val="0"/>
              <w:marRight w:val="0"/>
              <w:marTop w:val="0"/>
              <w:marBottom w:val="0"/>
              <w:divBdr>
                <w:top w:val="none" w:sz="0" w:space="0" w:color="auto"/>
                <w:left w:val="none" w:sz="0" w:space="0" w:color="auto"/>
                <w:bottom w:val="none" w:sz="0" w:space="0" w:color="auto"/>
                <w:right w:val="none" w:sz="0" w:space="0" w:color="auto"/>
              </w:divBdr>
            </w:div>
          </w:divsChild>
        </w:div>
        <w:div w:id="395081750">
          <w:marLeft w:val="0"/>
          <w:marRight w:val="0"/>
          <w:marTop w:val="0"/>
          <w:marBottom w:val="0"/>
          <w:divBdr>
            <w:top w:val="none" w:sz="0" w:space="0" w:color="auto"/>
            <w:left w:val="none" w:sz="0" w:space="0" w:color="auto"/>
            <w:bottom w:val="none" w:sz="0" w:space="0" w:color="auto"/>
            <w:right w:val="none" w:sz="0" w:space="0" w:color="auto"/>
          </w:divBdr>
          <w:divsChild>
            <w:div w:id="1886865440">
              <w:marLeft w:val="0"/>
              <w:marRight w:val="0"/>
              <w:marTop w:val="0"/>
              <w:marBottom w:val="0"/>
              <w:divBdr>
                <w:top w:val="none" w:sz="0" w:space="0" w:color="auto"/>
                <w:left w:val="none" w:sz="0" w:space="0" w:color="auto"/>
                <w:bottom w:val="none" w:sz="0" w:space="0" w:color="auto"/>
                <w:right w:val="none" w:sz="0" w:space="0" w:color="auto"/>
              </w:divBdr>
            </w:div>
            <w:div w:id="2116366522">
              <w:marLeft w:val="0"/>
              <w:marRight w:val="0"/>
              <w:marTop w:val="0"/>
              <w:marBottom w:val="0"/>
              <w:divBdr>
                <w:top w:val="none" w:sz="0" w:space="0" w:color="auto"/>
                <w:left w:val="none" w:sz="0" w:space="0" w:color="auto"/>
                <w:bottom w:val="none" w:sz="0" w:space="0" w:color="auto"/>
                <w:right w:val="none" w:sz="0" w:space="0" w:color="auto"/>
              </w:divBdr>
            </w:div>
          </w:divsChild>
        </w:div>
        <w:div w:id="457576292">
          <w:marLeft w:val="0"/>
          <w:marRight w:val="0"/>
          <w:marTop w:val="0"/>
          <w:marBottom w:val="0"/>
          <w:divBdr>
            <w:top w:val="none" w:sz="0" w:space="0" w:color="auto"/>
            <w:left w:val="none" w:sz="0" w:space="0" w:color="auto"/>
            <w:bottom w:val="none" w:sz="0" w:space="0" w:color="auto"/>
            <w:right w:val="none" w:sz="0" w:space="0" w:color="auto"/>
          </w:divBdr>
          <w:divsChild>
            <w:div w:id="808936227">
              <w:marLeft w:val="0"/>
              <w:marRight w:val="0"/>
              <w:marTop w:val="0"/>
              <w:marBottom w:val="0"/>
              <w:divBdr>
                <w:top w:val="none" w:sz="0" w:space="0" w:color="auto"/>
                <w:left w:val="none" w:sz="0" w:space="0" w:color="auto"/>
                <w:bottom w:val="none" w:sz="0" w:space="0" w:color="auto"/>
                <w:right w:val="none" w:sz="0" w:space="0" w:color="auto"/>
              </w:divBdr>
            </w:div>
            <w:div w:id="1747263027">
              <w:marLeft w:val="0"/>
              <w:marRight w:val="0"/>
              <w:marTop w:val="0"/>
              <w:marBottom w:val="0"/>
              <w:divBdr>
                <w:top w:val="none" w:sz="0" w:space="0" w:color="auto"/>
                <w:left w:val="none" w:sz="0" w:space="0" w:color="auto"/>
                <w:bottom w:val="none" w:sz="0" w:space="0" w:color="auto"/>
                <w:right w:val="none" w:sz="0" w:space="0" w:color="auto"/>
              </w:divBdr>
            </w:div>
          </w:divsChild>
        </w:div>
        <w:div w:id="602491924">
          <w:marLeft w:val="0"/>
          <w:marRight w:val="0"/>
          <w:marTop w:val="0"/>
          <w:marBottom w:val="0"/>
          <w:divBdr>
            <w:top w:val="none" w:sz="0" w:space="0" w:color="auto"/>
            <w:left w:val="none" w:sz="0" w:space="0" w:color="auto"/>
            <w:bottom w:val="none" w:sz="0" w:space="0" w:color="auto"/>
            <w:right w:val="none" w:sz="0" w:space="0" w:color="auto"/>
          </w:divBdr>
          <w:divsChild>
            <w:div w:id="1358696797">
              <w:marLeft w:val="0"/>
              <w:marRight w:val="0"/>
              <w:marTop w:val="0"/>
              <w:marBottom w:val="0"/>
              <w:divBdr>
                <w:top w:val="none" w:sz="0" w:space="0" w:color="auto"/>
                <w:left w:val="none" w:sz="0" w:space="0" w:color="auto"/>
                <w:bottom w:val="none" w:sz="0" w:space="0" w:color="auto"/>
                <w:right w:val="none" w:sz="0" w:space="0" w:color="auto"/>
              </w:divBdr>
            </w:div>
            <w:div w:id="1672684931">
              <w:marLeft w:val="0"/>
              <w:marRight w:val="0"/>
              <w:marTop w:val="0"/>
              <w:marBottom w:val="0"/>
              <w:divBdr>
                <w:top w:val="none" w:sz="0" w:space="0" w:color="auto"/>
                <w:left w:val="none" w:sz="0" w:space="0" w:color="auto"/>
                <w:bottom w:val="none" w:sz="0" w:space="0" w:color="auto"/>
                <w:right w:val="none" w:sz="0" w:space="0" w:color="auto"/>
              </w:divBdr>
            </w:div>
          </w:divsChild>
        </w:div>
        <w:div w:id="750858728">
          <w:marLeft w:val="0"/>
          <w:marRight w:val="0"/>
          <w:marTop w:val="0"/>
          <w:marBottom w:val="0"/>
          <w:divBdr>
            <w:top w:val="none" w:sz="0" w:space="0" w:color="auto"/>
            <w:left w:val="none" w:sz="0" w:space="0" w:color="auto"/>
            <w:bottom w:val="none" w:sz="0" w:space="0" w:color="auto"/>
            <w:right w:val="none" w:sz="0" w:space="0" w:color="auto"/>
          </w:divBdr>
          <w:divsChild>
            <w:div w:id="158891139">
              <w:marLeft w:val="0"/>
              <w:marRight w:val="0"/>
              <w:marTop w:val="0"/>
              <w:marBottom w:val="0"/>
              <w:divBdr>
                <w:top w:val="none" w:sz="0" w:space="0" w:color="auto"/>
                <w:left w:val="none" w:sz="0" w:space="0" w:color="auto"/>
                <w:bottom w:val="none" w:sz="0" w:space="0" w:color="auto"/>
                <w:right w:val="none" w:sz="0" w:space="0" w:color="auto"/>
              </w:divBdr>
            </w:div>
            <w:div w:id="1534267855">
              <w:marLeft w:val="0"/>
              <w:marRight w:val="0"/>
              <w:marTop w:val="0"/>
              <w:marBottom w:val="0"/>
              <w:divBdr>
                <w:top w:val="none" w:sz="0" w:space="0" w:color="auto"/>
                <w:left w:val="none" w:sz="0" w:space="0" w:color="auto"/>
                <w:bottom w:val="none" w:sz="0" w:space="0" w:color="auto"/>
                <w:right w:val="none" w:sz="0" w:space="0" w:color="auto"/>
              </w:divBdr>
            </w:div>
            <w:div w:id="1827353436">
              <w:marLeft w:val="0"/>
              <w:marRight w:val="0"/>
              <w:marTop w:val="0"/>
              <w:marBottom w:val="0"/>
              <w:divBdr>
                <w:top w:val="none" w:sz="0" w:space="0" w:color="auto"/>
                <w:left w:val="none" w:sz="0" w:space="0" w:color="auto"/>
                <w:bottom w:val="none" w:sz="0" w:space="0" w:color="auto"/>
                <w:right w:val="none" w:sz="0" w:space="0" w:color="auto"/>
              </w:divBdr>
            </w:div>
          </w:divsChild>
        </w:div>
        <w:div w:id="1339310727">
          <w:marLeft w:val="0"/>
          <w:marRight w:val="0"/>
          <w:marTop w:val="0"/>
          <w:marBottom w:val="0"/>
          <w:divBdr>
            <w:top w:val="none" w:sz="0" w:space="0" w:color="auto"/>
            <w:left w:val="none" w:sz="0" w:space="0" w:color="auto"/>
            <w:bottom w:val="none" w:sz="0" w:space="0" w:color="auto"/>
            <w:right w:val="none" w:sz="0" w:space="0" w:color="auto"/>
          </w:divBdr>
          <w:divsChild>
            <w:div w:id="467743740">
              <w:marLeft w:val="0"/>
              <w:marRight w:val="0"/>
              <w:marTop w:val="0"/>
              <w:marBottom w:val="0"/>
              <w:divBdr>
                <w:top w:val="none" w:sz="0" w:space="0" w:color="auto"/>
                <w:left w:val="none" w:sz="0" w:space="0" w:color="auto"/>
                <w:bottom w:val="none" w:sz="0" w:space="0" w:color="auto"/>
                <w:right w:val="none" w:sz="0" w:space="0" w:color="auto"/>
              </w:divBdr>
            </w:div>
            <w:div w:id="1608074947">
              <w:marLeft w:val="0"/>
              <w:marRight w:val="0"/>
              <w:marTop w:val="0"/>
              <w:marBottom w:val="0"/>
              <w:divBdr>
                <w:top w:val="none" w:sz="0" w:space="0" w:color="auto"/>
                <w:left w:val="none" w:sz="0" w:space="0" w:color="auto"/>
                <w:bottom w:val="none" w:sz="0" w:space="0" w:color="auto"/>
                <w:right w:val="none" w:sz="0" w:space="0" w:color="auto"/>
              </w:divBdr>
            </w:div>
            <w:div w:id="1975525157">
              <w:marLeft w:val="0"/>
              <w:marRight w:val="0"/>
              <w:marTop w:val="0"/>
              <w:marBottom w:val="0"/>
              <w:divBdr>
                <w:top w:val="none" w:sz="0" w:space="0" w:color="auto"/>
                <w:left w:val="none" w:sz="0" w:space="0" w:color="auto"/>
                <w:bottom w:val="none" w:sz="0" w:space="0" w:color="auto"/>
                <w:right w:val="none" w:sz="0" w:space="0" w:color="auto"/>
              </w:divBdr>
            </w:div>
          </w:divsChild>
        </w:div>
        <w:div w:id="2066172169">
          <w:marLeft w:val="0"/>
          <w:marRight w:val="0"/>
          <w:marTop w:val="0"/>
          <w:marBottom w:val="0"/>
          <w:divBdr>
            <w:top w:val="none" w:sz="0" w:space="0" w:color="auto"/>
            <w:left w:val="none" w:sz="0" w:space="0" w:color="auto"/>
            <w:bottom w:val="none" w:sz="0" w:space="0" w:color="auto"/>
            <w:right w:val="none" w:sz="0" w:space="0" w:color="auto"/>
          </w:divBdr>
          <w:divsChild>
            <w:div w:id="235435409">
              <w:marLeft w:val="0"/>
              <w:marRight w:val="0"/>
              <w:marTop w:val="0"/>
              <w:marBottom w:val="0"/>
              <w:divBdr>
                <w:top w:val="none" w:sz="0" w:space="0" w:color="auto"/>
                <w:left w:val="none" w:sz="0" w:space="0" w:color="auto"/>
                <w:bottom w:val="none" w:sz="0" w:space="0" w:color="auto"/>
                <w:right w:val="none" w:sz="0" w:space="0" w:color="auto"/>
              </w:divBdr>
            </w:div>
            <w:div w:id="33249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10535">
      <w:bodyDiv w:val="1"/>
      <w:marLeft w:val="0"/>
      <w:marRight w:val="0"/>
      <w:marTop w:val="0"/>
      <w:marBottom w:val="0"/>
      <w:divBdr>
        <w:top w:val="none" w:sz="0" w:space="0" w:color="auto"/>
        <w:left w:val="none" w:sz="0" w:space="0" w:color="auto"/>
        <w:bottom w:val="none" w:sz="0" w:space="0" w:color="auto"/>
        <w:right w:val="none" w:sz="0" w:space="0" w:color="auto"/>
      </w:divBdr>
      <w:divsChild>
        <w:div w:id="1749111854">
          <w:marLeft w:val="0"/>
          <w:marRight w:val="0"/>
          <w:marTop w:val="0"/>
          <w:marBottom w:val="0"/>
          <w:divBdr>
            <w:top w:val="none" w:sz="0" w:space="0" w:color="auto"/>
            <w:left w:val="none" w:sz="0" w:space="0" w:color="auto"/>
            <w:bottom w:val="none" w:sz="0" w:space="0" w:color="auto"/>
            <w:right w:val="none" w:sz="0" w:space="0" w:color="auto"/>
          </w:divBdr>
          <w:divsChild>
            <w:div w:id="1974214828">
              <w:marLeft w:val="0"/>
              <w:marRight w:val="0"/>
              <w:marTop w:val="0"/>
              <w:marBottom w:val="0"/>
              <w:divBdr>
                <w:top w:val="none" w:sz="0" w:space="0" w:color="auto"/>
                <w:left w:val="none" w:sz="0" w:space="0" w:color="auto"/>
                <w:bottom w:val="none" w:sz="0" w:space="0" w:color="auto"/>
                <w:right w:val="none" w:sz="0" w:space="0" w:color="auto"/>
              </w:divBdr>
              <w:divsChild>
                <w:div w:id="1412200059">
                  <w:marLeft w:val="0"/>
                  <w:marRight w:val="0"/>
                  <w:marTop w:val="0"/>
                  <w:marBottom w:val="0"/>
                  <w:divBdr>
                    <w:top w:val="none" w:sz="0" w:space="0" w:color="auto"/>
                    <w:left w:val="none" w:sz="0" w:space="0" w:color="auto"/>
                    <w:bottom w:val="none" w:sz="0" w:space="0" w:color="auto"/>
                    <w:right w:val="none" w:sz="0" w:space="0" w:color="auto"/>
                  </w:divBdr>
                  <w:divsChild>
                    <w:div w:id="178529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796108">
      <w:bodyDiv w:val="1"/>
      <w:marLeft w:val="0"/>
      <w:marRight w:val="0"/>
      <w:marTop w:val="0"/>
      <w:marBottom w:val="0"/>
      <w:divBdr>
        <w:top w:val="none" w:sz="0" w:space="0" w:color="auto"/>
        <w:left w:val="none" w:sz="0" w:space="0" w:color="auto"/>
        <w:bottom w:val="none" w:sz="0" w:space="0" w:color="auto"/>
        <w:right w:val="none" w:sz="0" w:space="0" w:color="auto"/>
      </w:divBdr>
      <w:divsChild>
        <w:div w:id="812521474">
          <w:marLeft w:val="0"/>
          <w:marRight w:val="0"/>
          <w:marTop w:val="0"/>
          <w:marBottom w:val="0"/>
          <w:divBdr>
            <w:top w:val="none" w:sz="0" w:space="0" w:color="auto"/>
            <w:left w:val="none" w:sz="0" w:space="0" w:color="auto"/>
            <w:bottom w:val="none" w:sz="0" w:space="0" w:color="auto"/>
            <w:right w:val="none" w:sz="0" w:space="0" w:color="auto"/>
          </w:divBdr>
          <w:divsChild>
            <w:div w:id="1921866883">
              <w:marLeft w:val="0"/>
              <w:marRight w:val="0"/>
              <w:marTop w:val="0"/>
              <w:marBottom w:val="0"/>
              <w:divBdr>
                <w:top w:val="none" w:sz="0" w:space="0" w:color="auto"/>
                <w:left w:val="none" w:sz="0" w:space="0" w:color="auto"/>
                <w:bottom w:val="none" w:sz="0" w:space="0" w:color="auto"/>
                <w:right w:val="none" w:sz="0" w:space="0" w:color="auto"/>
              </w:divBdr>
              <w:divsChild>
                <w:div w:id="1562667702">
                  <w:marLeft w:val="0"/>
                  <w:marRight w:val="0"/>
                  <w:marTop w:val="0"/>
                  <w:marBottom w:val="0"/>
                  <w:divBdr>
                    <w:top w:val="none" w:sz="0" w:space="0" w:color="auto"/>
                    <w:left w:val="none" w:sz="0" w:space="0" w:color="auto"/>
                    <w:bottom w:val="none" w:sz="0" w:space="0" w:color="auto"/>
                    <w:right w:val="none" w:sz="0" w:space="0" w:color="auto"/>
                  </w:divBdr>
                  <w:divsChild>
                    <w:div w:id="44381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750775">
      <w:bodyDiv w:val="1"/>
      <w:marLeft w:val="0"/>
      <w:marRight w:val="0"/>
      <w:marTop w:val="0"/>
      <w:marBottom w:val="0"/>
      <w:divBdr>
        <w:top w:val="none" w:sz="0" w:space="0" w:color="auto"/>
        <w:left w:val="none" w:sz="0" w:space="0" w:color="auto"/>
        <w:bottom w:val="none" w:sz="0" w:space="0" w:color="auto"/>
        <w:right w:val="none" w:sz="0" w:space="0" w:color="auto"/>
      </w:divBdr>
      <w:divsChild>
        <w:div w:id="1941716303">
          <w:marLeft w:val="0"/>
          <w:marRight w:val="0"/>
          <w:marTop w:val="0"/>
          <w:marBottom w:val="0"/>
          <w:divBdr>
            <w:top w:val="none" w:sz="0" w:space="0" w:color="auto"/>
            <w:left w:val="none" w:sz="0" w:space="0" w:color="auto"/>
            <w:bottom w:val="none" w:sz="0" w:space="0" w:color="auto"/>
            <w:right w:val="none" w:sz="0" w:space="0" w:color="auto"/>
          </w:divBdr>
          <w:divsChild>
            <w:div w:id="1700860108">
              <w:marLeft w:val="0"/>
              <w:marRight w:val="0"/>
              <w:marTop w:val="0"/>
              <w:marBottom w:val="0"/>
              <w:divBdr>
                <w:top w:val="none" w:sz="0" w:space="0" w:color="auto"/>
                <w:left w:val="none" w:sz="0" w:space="0" w:color="auto"/>
                <w:bottom w:val="none" w:sz="0" w:space="0" w:color="auto"/>
                <w:right w:val="none" w:sz="0" w:space="0" w:color="auto"/>
              </w:divBdr>
              <w:divsChild>
                <w:div w:id="7178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572922">
      <w:bodyDiv w:val="1"/>
      <w:marLeft w:val="0"/>
      <w:marRight w:val="0"/>
      <w:marTop w:val="0"/>
      <w:marBottom w:val="0"/>
      <w:divBdr>
        <w:top w:val="none" w:sz="0" w:space="0" w:color="auto"/>
        <w:left w:val="none" w:sz="0" w:space="0" w:color="auto"/>
        <w:bottom w:val="none" w:sz="0" w:space="0" w:color="auto"/>
        <w:right w:val="none" w:sz="0" w:space="0" w:color="auto"/>
      </w:divBdr>
      <w:divsChild>
        <w:div w:id="838036662">
          <w:marLeft w:val="0"/>
          <w:marRight w:val="0"/>
          <w:marTop w:val="0"/>
          <w:marBottom w:val="0"/>
          <w:divBdr>
            <w:top w:val="none" w:sz="0" w:space="0" w:color="auto"/>
            <w:left w:val="none" w:sz="0" w:space="0" w:color="auto"/>
            <w:bottom w:val="none" w:sz="0" w:space="0" w:color="auto"/>
            <w:right w:val="none" w:sz="0" w:space="0" w:color="auto"/>
          </w:divBdr>
          <w:divsChild>
            <w:div w:id="1813520751">
              <w:marLeft w:val="0"/>
              <w:marRight w:val="0"/>
              <w:marTop w:val="0"/>
              <w:marBottom w:val="0"/>
              <w:divBdr>
                <w:top w:val="none" w:sz="0" w:space="0" w:color="auto"/>
                <w:left w:val="none" w:sz="0" w:space="0" w:color="auto"/>
                <w:bottom w:val="none" w:sz="0" w:space="0" w:color="auto"/>
                <w:right w:val="none" w:sz="0" w:space="0" w:color="auto"/>
              </w:divBdr>
              <w:divsChild>
                <w:div w:id="105508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24910">
      <w:bodyDiv w:val="1"/>
      <w:marLeft w:val="0"/>
      <w:marRight w:val="0"/>
      <w:marTop w:val="0"/>
      <w:marBottom w:val="0"/>
      <w:divBdr>
        <w:top w:val="none" w:sz="0" w:space="0" w:color="auto"/>
        <w:left w:val="none" w:sz="0" w:space="0" w:color="auto"/>
        <w:bottom w:val="none" w:sz="0" w:space="0" w:color="auto"/>
        <w:right w:val="none" w:sz="0" w:space="0" w:color="auto"/>
      </w:divBdr>
      <w:divsChild>
        <w:div w:id="1278755028">
          <w:marLeft w:val="0"/>
          <w:marRight w:val="0"/>
          <w:marTop w:val="0"/>
          <w:marBottom w:val="0"/>
          <w:divBdr>
            <w:top w:val="none" w:sz="0" w:space="0" w:color="auto"/>
            <w:left w:val="none" w:sz="0" w:space="0" w:color="auto"/>
            <w:bottom w:val="none" w:sz="0" w:space="0" w:color="auto"/>
            <w:right w:val="none" w:sz="0" w:space="0" w:color="auto"/>
          </w:divBdr>
          <w:divsChild>
            <w:div w:id="638655318">
              <w:marLeft w:val="0"/>
              <w:marRight w:val="0"/>
              <w:marTop w:val="0"/>
              <w:marBottom w:val="0"/>
              <w:divBdr>
                <w:top w:val="none" w:sz="0" w:space="0" w:color="auto"/>
                <w:left w:val="none" w:sz="0" w:space="0" w:color="auto"/>
                <w:bottom w:val="none" w:sz="0" w:space="0" w:color="auto"/>
                <w:right w:val="none" w:sz="0" w:space="0" w:color="auto"/>
              </w:divBdr>
              <w:divsChild>
                <w:div w:id="196373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022323">
      <w:bodyDiv w:val="1"/>
      <w:marLeft w:val="0"/>
      <w:marRight w:val="0"/>
      <w:marTop w:val="0"/>
      <w:marBottom w:val="0"/>
      <w:divBdr>
        <w:top w:val="none" w:sz="0" w:space="0" w:color="auto"/>
        <w:left w:val="none" w:sz="0" w:space="0" w:color="auto"/>
        <w:bottom w:val="none" w:sz="0" w:space="0" w:color="auto"/>
        <w:right w:val="none" w:sz="0" w:space="0" w:color="auto"/>
      </w:divBdr>
      <w:divsChild>
        <w:div w:id="1646157965">
          <w:marLeft w:val="0"/>
          <w:marRight w:val="0"/>
          <w:marTop w:val="0"/>
          <w:marBottom w:val="0"/>
          <w:divBdr>
            <w:top w:val="none" w:sz="0" w:space="0" w:color="auto"/>
            <w:left w:val="none" w:sz="0" w:space="0" w:color="auto"/>
            <w:bottom w:val="none" w:sz="0" w:space="0" w:color="auto"/>
            <w:right w:val="none" w:sz="0" w:space="0" w:color="auto"/>
          </w:divBdr>
          <w:divsChild>
            <w:div w:id="1657764001">
              <w:marLeft w:val="0"/>
              <w:marRight w:val="0"/>
              <w:marTop w:val="0"/>
              <w:marBottom w:val="0"/>
              <w:divBdr>
                <w:top w:val="none" w:sz="0" w:space="0" w:color="auto"/>
                <w:left w:val="none" w:sz="0" w:space="0" w:color="auto"/>
                <w:bottom w:val="none" w:sz="0" w:space="0" w:color="auto"/>
                <w:right w:val="none" w:sz="0" w:space="0" w:color="auto"/>
              </w:divBdr>
              <w:divsChild>
                <w:div w:id="212325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267212">
      <w:bodyDiv w:val="1"/>
      <w:marLeft w:val="0"/>
      <w:marRight w:val="0"/>
      <w:marTop w:val="0"/>
      <w:marBottom w:val="0"/>
      <w:divBdr>
        <w:top w:val="none" w:sz="0" w:space="0" w:color="auto"/>
        <w:left w:val="none" w:sz="0" w:space="0" w:color="auto"/>
        <w:bottom w:val="none" w:sz="0" w:space="0" w:color="auto"/>
        <w:right w:val="none" w:sz="0" w:space="0" w:color="auto"/>
      </w:divBdr>
    </w:div>
    <w:div w:id="444734931">
      <w:bodyDiv w:val="1"/>
      <w:marLeft w:val="0"/>
      <w:marRight w:val="0"/>
      <w:marTop w:val="0"/>
      <w:marBottom w:val="0"/>
      <w:divBdr>
        <w:top w:val="none" w:sz="0" w:space="0" w:color="auto"/>
        <w:left w:val="none" w:sz="0" w:space="0" w:color="auto"/>
        <w:bottom w:val="none" w:sz="0" w:space="0" w:color="auto"/>
        <w:right w:val="none" w:sz="0" w:space="0" w:color="auto"/>
      </w:divBdr>
      <w:divsChild>
        <w:div w:id="108167037">
          <w:marLeft w:val="0"/>
          <w:marRight w:val="0"/>
          <w:marTop w:val="0"/>
          <w:marBottom w:val="0"/>
          <w:divBdr>
            <w:top w:val="none" w:sz="0" w:space="0" w:color="auto"/>
            <w:left w:val="none" w:sz="0" w:space="0" w:color="auto"/>
            <w:bottom w:val="none" w:sz="0" w:space="0" w:color="auto"/>
            <w:right w:val="none" w:sz="0" w:space="0" w:color="auto"/>
          </w:divBdr>
          <w:divsChild>
            <w:div w:id="1756438600">
              <w:marLeft w:val="0"/>
              <w:marRight w:val="0"/>
              <w:marTop w:val="0"/>
              <w:marBottom w:val="0"/>
              <w:divBdr>
                <w:top w:val="none" w:sz="0" w:space="0" w:color="auto"/>
                <w:left w:val="none" w:sz="0" w:space="0" w:color="auto"/>
                <w:bottom w:val="none" w:sz="0" w:space="0" w:color="auto"/>
                <w:right w:val="none" w:sz="0" w:space="0" w:color="auto"/>
              </w:divBdr>
              <w:divsChild>
                <w:div w:id="70988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244652">
      <w:bodyDiv w:val="1"/>
      <w:marLeft w:val="0"/>
      <w:marRight w:val="0"/>
      <w:marTop w:val="0"/>
      <w:marBottom w:val="0"/>
      <w:divBdr>
        <w:top w:val="none" w:sz="0" w:space="0" w:color="auto"/>
        <w:left w:val="none" w:sz="0" w:space="0" w:color="auto"/>
        <w:bottom w:val="none" w:sz="0" w:space="0" w:color="auto"/>
        <w:right w:val="none" w:sz="0" w:space="0" w:color="auto"/>
      </w:divBdr>
      <w:divsChild>
        <w:div w:id="26415506">
          <w:marLeft w:val="0"/>
          <w:marRight w:val="0"/>
          <w:marTop w:val="0"/>
          <w:marBottom w:val="0"/>
          <w:divBdr>
            <w:top w:val="none" w:sz="0" w:space="0" w:color="auto"/>
            <w:left w:val="none" w:sz="0" w:space="0" w:color="auto"/>
            <w:bottom w:val="none" w:sz="0" w:space="0" w:color="auto"/>
            <w:right w:val="none" w:sz="0" w:space="0" w:color="auto"/>
          </w:divBdr>
          <w:divsChild>
            <w:div w:id="329724094">
              <w:marLeft w:val="0"/>
              <w:marRight w:val="0"/>
              <w:marTop w:val="0"/>
              <w:marBottom w:val="0"/>
              <w:divBdr>
                <w:top w:val="none" w:sz="0" w:space="0" w:color="auto"/>
                <w:left w:val="none" w:sz="0" w:space="0" w:color="auto"/>
                <w:bottom w:val="none" w:sz="0" w:space="0" w:color="auto"/>
                <w:right w:val="none" w:sz="0" w:space="0" w:color="auto"/>
              </w:divBdr>
              <w:divsChild>
                <w:div w:id="99680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933">
      <w:bodyDiv w:val="1"/>
      <w:marLeft w:val="0"/>
      <w:marRight w:val="0"/>
      <w:marTop w:val="0"/>
      <w:marBottom w:val="0"/>
      <w:divBdr>
        <w:top w:val="none" w:sz="0" w:space="0" w:color="auto"/>
        <w:left w:val="none" w:sz="0" w:space="0" w:color="auto"/>
        <w:bottom w:val="none" w:sz="0" w:space="0" w:color="auto"/>
        <w:right w:val="none" w:sz="0" w:space="0" w:color="auto"/>
      </w:divBdr>
      <w:divsChild>
        <w:div w:id="2048989320">
          <w:marLeft w:val="0"/>
          <w:marRight w:val="0"/>
          <w:marTop w:val="0"/>
          <w:marBottom w:val="0"/>
          <w:divBdr>
            <w:top w:val="none" w:sz="0" w:space="0" w:color="auto"/>
            <w:left w:val="none" w:sz="0" w:space="0" w:color="auto"/>
            <w:bottom w:val="none" w:sz="0" w:space="0" w:color="auto"/>
            <w:right w:val="none" w:sz="0" w:space="0" w:color="auto"/>
          </w:divBdr>
          <w:divsChild>
            <w:div w:id="1955480347">
              <w:marLeft w:val="0"/>
              <w:marRight w:val="0"/>
              <w:marTop w:val="0"/>
              <w:marBottom w:val="0"/>
              <w:divBdr>
                <w:top w:val="none" w:sz="0" w:space="0" w:color="auto"/>
                <w:left w:val="none" w:sz="0" w:space="0" w:color="auto"/>
                <w:bottom w:val="none" w:sz="0" w:space="0" w:color="auto"/>
                <w:right w:val="none" w:sz="0" w:space="0" w:color="auto"/>
              </w:divBdr>
              <w:divsChild>
                <w:div w:id="194078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087297">
      <w:bodyDiv w:val="1"/>
      <w:marLeft w:val="0"/>
      <w:marRight w:val="0"/>
      <w:marTop w:val="0"/>
      <w:marBottom w:val="0"/>
      <w:divBdr>
        <w:top w:val="none" w:sz="0" w:space="0" w:color="auto"/>
        <w:left w:val="none" w:sz="0" w:space="0" w:color="auto"/>
        <w:bottom w:val="none" w:sz="0" w:space="0" w:color="auto"/>
        <w:right w:val="none" w:sz="0" w:space="0" w:color="auto"/>
      </w:divBdr>
    </w:div>
    <w:div w:id="522403430">
      <w:bodyDiv w:val="1"/>
      <w:marLeft w:val="0"/>
      <w:marRight w:val="0"/>
      <w:marTop w:val="0"/>
      <w:marBottom w:val="0"/>
      <w:divBdr>
        <w:top w:val="none" w:sz="0" w:space="0" w:color="auto"/>
        <w:left w:val="none" w:sz="0" w:space="0" w:color="auto"/>
        <w:bottom w:val="none" w:sz="0" w:space="0" w:color="auto"/>
        <w:right w:val="none" w:sz="0" w:space="0" w:color="auto"/>
      </w:divBdr>
    </w:div>
    <w:div w:id="528488880">
      <w:bodyDiv w:val="1"/>
      <w:marLeft w:val="0"/>
      <w:marRight w:val="0"/>
      <w:marTop w:val="0"/>
      <w:marBottom w:val="0"/>
      <w:divBdr>
        <w:top w:val="none" w:sz="0" w:space="0" w:color="auto"/>
        <w:left w:val="none" w:sz="0" w:space="0" w:color="auto"/>
        <w:bottom w:val="none" w:sz="0" w:space="0" w:color="auto"/>
        <w:right w:val="none" w:sz="0" w:space="0" w:color="auto"/>
      </w:divBdr>
      <w:divsChild>
        <w:div w:id="1986203556">
          <w:marLeft w:val="0"/>
          <w:marRight w:val="0"/>
          <w:marTop w:val="0"/>
          <w:marBottom w:val="0"/>
          <w:divBdr>
            <w:top w:val="none" w:sz="0" w:space="0" w:color="auto"/>
            <w:left w:val="none" w:sz="0" w:space="0" w:color="auto"/>
            <w:bottom w:val="none" w:sz="0" w:space="0" w:color="auto"/>
            <w:right w:val="none" w:sz="0" w:space="0" w:color="auto"/>
          </w:divBdr>
          <w:divsChild>
            <w:div w:id="528101855">
              <w:marLeft w:val="0"/>
              <w:marRight w:val="0"/>
              <w:marTop w:val="0"/>
              <w:marBottom w:val="0"/>
              <w:divBdr>
                <w:top w:val="none" w:sz="0" w:space="0" w:color="auto"/>
                <w:left w:val="none" w:sz="0" w:space="0" w:color="auto"/>
                <w:bottom w:val="none" w:sz="0" w:space="0" w:color="auto"/>
                <w:right w:val="none" w:sz="0" w:space="0" w:color="auto"/>
              </w:divBdr>
              <w:divsChild>
                <w:div w:id="1505707701">
                  <w:marLeft w:val="0"/>
                  <w:marRight w:val="0"/>
                  <w:marTop w:val="0"/>
                  <w:marBottom w:val="0"/>
                  <w:divBdr>
                    <w:top w:val="none" w:sz="0" w:space="0" w:color="auto"/>
                    <w:left w:val="none" w:sz="0" w:space="0" w:color="auto"/>
                    <w:bottom w:val="none" w:sz="0" w:space="0" w:color="auto"/>
                    <w:right w:val="none" w:sz="0" w:space="0" w:color="auto"/>
                  </w:divBdr>
                </w:div>
              </w:divsChild>
            </w:div>
            <w:div w:id="617221568">
              <w:marLeft w:val="0"/>
              <w:marRight w:val="0"/>
              <w:marTop w:val="0"/>
              <w:marBottom w:val="0"/>
              <w:divBdr>
                <w:top w:val="none" w:sz="0" w:space="0" w:color="auto"/>
                <w:left w:val="none" w:sz="0" w:space="0" w:color="auto"/>
                <w:bottom w:val="none" w:sz="0" w:space="0" w:color="auto"/>
                <w:right w:val="none" w:sz="0" w:space="0" w:color="auto"/>
              </w:divBdr>
              <w:divsChild>
                <w:div w:id="1568759011">
                  <w:marLeft w:val="0"/>
                  <w:marRight w:val="0"/>
                  <w:marTop w:val="0"/>
                  <w:marBottom w:val="0"/>
                  <w:divBdr>
                    <w:top w:val="none" w:sz="0" w:space="0" w:color="auto"/>
                    <w:left w:val="none" w:sz="0" w:space="0" w:color="auto"/>
                    <w:bottom w:val="none" w:sz="0" w:space="0" w:color="auto"/>
                    <w:right w:val="none" w:sz="0" w:space="0" w:color="auto"/>
                  </w:divBdr>
                </w:div>
              </w:divsChild>
            </w:div>
            <w:div w:id="1727221622">
              <w:marLeft w:val="0"/>
              <w:marRight w:val="0"/>
              <w:marTop w:val="0"/>
              <w:marBottom w:val="0"/>
              <w:divBdr>
                <w:top w:val="none" w:sz="0" w:space="0" w:color="auto"/>
                <w:left w:val="none" w:sz="0" w:space="0" w:color="auto"/>
                <w:bottom w:val="none" w:sz="0" w:space="0" w:color="auto"/>
                <w:right w:val="none" w:sz="0" w:space="0" w:color="auto"/>
              </w:divBdr>
              <w:divsChild>
                <w:div w:id="1421294082">
                  <w:marLeft w:val="0"/>
                  <w:marRight w:val="0"/>
                  <w:marTop w:val="0"/>
                  <w:marBottom w:val="0"/>
                  <w:divBdr>
                    <w:top w:val="none" w:sz="0" w:space="0" w:color="auto"/>
                    <w:left w:val="none" w:sz="0" w:space="0" w:color="auto"/>
                    <w:bottom w:val="none" w:sz="0" w:space="0" w:color="auto"/>
                    <w:right w:val="none" w:sz="0" w:space="0" w:color="auto"/>
                  </w:divBdr>
                </w:div>
                <w:div w:id="1545942399">
                  <w:marLeft w:val="0"/>
                  <w:marRight w:val="0"/>
                  <w:marTop w:val="0"/>
                  <w:marBottom w:val="0"/>
                  <w:divBdr>
                    <w:top w:val="none" w:sz="0" w:space="0" w:color="auto"/>
                    <w:left w:val="none" w:sz="0" w:space="0" w:color="auto"/>
                    <w:bottom w:val="none" w:sz="0" w:space="0" w:color="auto"/>
                    <w:right w:val="none" w:sz="0" w:space="0" w:color="auto"/>
                  </w:divBdr>
                </w:div>
                <w:div w:id="1682471673">
                  <w:marLeft w:val="0"/>
                  <w:marRight w:val="0"/>
                  <w:marTop w:val="0"/>
                  <w:marBottom w:val="0"/>
                  <w:divBdr>
                    <w:top w:val="none" w:sz="0" w:space="0" w:color="auto"/>
                    <w:left w:val="none" w:sz="0" w:space="0" w:color="auto"/>
                    <w:bottom w:val="none" w:sz="0" w:space="0" w:color="auto"/>
                    <w:right w:val="none" w:sz="0" w:space="0" w:color="auto"/>
                  </w:divBdr>
                </w:div>
                <w:div w:id="1684504370">
                  <w:marLeft w:val="0"/>
                  <w:marRight w:val="0"/>
                  <w:marTop w:val="0"/>
                  <w:marBottom w:val="0"/>
                  <w:divBdr>
                    <w:top w:val="none" w:sz="0" w:space="0" w:color="auto"/>
                    <w:left w:val="none" w:sz="0" w:space="0" w:color="auto"/>
                    <w:bottom w:val="none" w:sz="0" w:space="0" w:color="auto"/>
                    <w:right w:val="none" w:sz="0" w:space="0" w:color="auto"/>
                  </w:divBdr>
                </w:div>
                <w:div w:id="211963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170403">
      <w:bodyDiv w:val="1"/>
      <w:marLeft w:val="0"/>
      <w:marRight w:val="0"/>
      <w:marTop w:val="0"/>
      <w:marBottom w:val="0"/>
      <w:divBdr>
        <w:top w:val="none" w:sz="0" w:space="0" w:color="auto"/>
        <w:left w:val="none" w:sz="0" w:space="0" w:color="auto"/>
        <w:bottom w:val="none" w:sz="0" w:space="0" w:color="auto"/>
        <w:right w:val="none" w:sz="0" w:space="0" w:color="auto"/>
      </w:divBdr>
      <w:divsChild>
        <w:div w:id="797140449">
          <w:marLeft w:val="0"/>
          <w:marRight w:val="0"/>
          <w:marTop w:val="0"/>
          <w:marBottom w:val="0"/>
          <w:divBdr>
            <w:top w:val="none" w:sz="0" w:space="0" w:color="auto"/>
            <w:left w:val="none" w:sz="0" w:space="0" w:color="auto"/>
            <w:bottom w:val="none" w:sz="0" w:space="0" w:color="auto"/>
            <w:right w:val="none" w:sz="0" w:space="0" w:color="auto"/>
          </w:divBdr>
          <w:divsChild>
            <w:div w:id="938833012">
              <w:marLeft w:val="0"/>
              <w:marRight w:val="0"/>
              <w:marTop w:val="0"/>
              <w:marBottom w:val="0"/>
              <w:divBdr>
                <w:top w:val="none" w:sz="0" w:space="0" w:color="auto"/>
                <w:left w:val="none" w:sz="0" w:space="0" w:color="auto"/>
                <w:bottom w:val="none" w:sz="0" w:space="0" w:color="auto"/>
                <w:right w:val="none" w:sz="0" w:space="0" w:color="auto"/>
              </w:divBdr>
              <w:divsChild>
                <w:div w:id="48178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606373">
      <w:bodyDiv w:val="1"/>
      <w:marLeft w:val="0"/>
      <w:marRight w:val="0"/>
      <w:marTop w:val="0"/>
      <w:marBottom w:val="0"/>
      <w:divBdr>
        <w:top w:val="none" w:sz="0" w:space="0" w:color="auto"/>
        <w:left w:val="none" w:sz="0" w:space="0" w:color="auto"/>
        <w:bottom w:val="none" w:sz="0" w:space="0" w:color="auto"/>
        <w:right w:val="none" w:sz="0" w:space="0" w:color="auto"/>
      </w:divBdr>
      <w:divsChild>
        <w:div w:id="216088768">
          <w:marLeft w:val="0"/>
          <w:marRight w:val="0"/>
          <w:marTop w:val="0"/>
          <w:marBottom w:val="0"/>
          <w:divBdr>
            <w:top w:val="none" w:sz="0" w:space="0" w:color="auto"/>
            <w:left w:val="none" w:sz="0" w:space="0" w:color="auto"/>
            <w:bottom w:val="none" w:sz="0" w:space="0" w:color="auto"/>
            <w:right w:val="none" w:sz="0" w:space="0" w:color="auto"/>
          </w:divBdr>
          <w:divsChild>
            <w:div w:id="1606692404">
              <w:marLeft w:val="0"/>
              <w:marRight w:val="0"/>
              <w:marTop w:val="0"/>
              <w:marBottom w:val="0"/>
              <w:divBdr>
                <w:top w:val="none" w:sz="0" w:space="0" w:color="auto"/>
                <w:left w:val="none" w:sz="0" w:space="0" w:color="auto"/>
                <w:bottom w:val="none" w:sz="0" w:space="0" w:color="auto"/>
                <w:right w:val="none" w:sz="0" w:space="0" w:color="auto"/>
              </w:divBdr>
              <w:divsChild>
                <w:div w:id="148480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150335">
      <w:bodyDiv w:val="1"/>
      <w:marLeft w:val="0"/>
      <w:marRight w:val="0"/>
      <w:marTop w:val="0"/>
      <w:marBottom w:val="0"/>
      <w:divBdr>
        <w:top w:val="none" w:sz="0" w:space="0" w:color="auto"/>
        <w:left w:val="none" w:sz="0" w:space="0" w:color="auto"/>
        <w:bottom w:val="none" w:sz="0" w:space="0" w:color="auto"/>
        <w:right w:val="none" w:sz="0" w:space="0" w:color="auto"/>
      </w:divBdr>
    </w:div>
    <w:div w:id="586571728">
      <w:bodyDiv w:val="1"/>
      <w:marLeft w:val="0"/>
      <w:marRight w:val="0"/>
      <w:marTop w:val="0"/>
      <w:marBottom w:val="0"/>
      <w:divBdr>
        <w:top w:val="none" w:sz="0" w:space="0" w:color="auto"/>
        <w:left w:val="none" w:sz="0" w:space="0" w:color="auto"/>
        <w:bottom w:val="none" w:sz="0" w:space="0" w:color="auto"/>
        <w:right w:val="none" w:sz="0" w:space="0" w:color="auto"/>
      </w:divBdr>
      <w:divsChild>
        <w:div w:id="638262975">
          <w:marLeft w:val="0"/>
          <w:marRight w:val="0"/>
          <w:marTop w:val="0"/>
          <w:marBottom w:val="0"/>
          <w:divBdr>
            <w:top w:val="none" w:sz="0" w:space="0" w:color="auto"/>
            <w:left w:val="none" w:sz="0" w:space="0" w:color="auto"/>
            <w:bottom w:val="none" w:sz="0" w:space="0" w:color="auto"/>
            <w:right w:val="none" w:sz="0" w:space="0" w:color="auto"/>
          </w:divBdr>
          <w:divsChild>
            <w:div w:id="1813983420">
              <w:marLeft w:val="0"/>
              <w:marRight w:val="0"/>
              <w:marTop w:val="0"/>
              <w:marBottom w:val="0"/>
              <w:divBdr>
                <w:top w:val="none" w:sz="0" w:space="0" w:color="auto"/>
                <w:left w:val="none" w:sz="0" w:space="0" w:color="auto"/>
                <w:bottom w:val="none" w:sz="0" w:space="0" w:color="auto"/>
                <w:right w:val="none" w:sz="0" w:space="0" w:color="auto"/>
              </w:divBdr>
              <w:divsChild>
                <w:div w:id="102802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082123">
      <w:bodyDiv w:val="1"/>
      <w:marLeft w:val="0"/>
      <w:marRight w:val="0"/>
      <w:marTop w:val="0"/>
      <w:marBottom w:val="0"/>
      <w:divBdr>
        <w:top w:val="none" w:sz="0" w:space="0" w:color="auto"/>
        <w:left w:val="none" w:sz="0" w:space="0" w:color="auto"/>
        <w:bottom w:val="none" w:sz="0" w:space="0" w:color="auto"/>
        <w:right w:val="none" w:sz="0" w:space="0" w:color="auto"/>
      </w:divBdr>
      <w:divsChild>
        <w:div w:id="154883392">
          <w:marLeft w:val="0"/>
          <w:marRight w:val="0"/>
          <w:marTop w:val="0"/>
          <w:marBottom w:val="0"/>
          <w:divBdr>
            <w:top w:val="none" w:sz="0" w:space="0" w:color="auto"/>
            <w:left w:val="none" w:sz="0" w:space="0" w:color="auto"/>
            <w:bottom w:val="none" w:sz="0" w:space="0" w:color="auto"/>
            <w:right w:val="none" w:sz="0" w:space="0" w:color="auto"/>
          </w:divBdr>
          <w:divsChild>
            <w:div w:id="1653410507">
              <w:marLeft w:val="0"/>
              <w:marRight w:val="0"/>
              <w:marTop w:val="0"/>
              <w:marBottom w:val="0"/>
              <w:divBdr>
                <w:top w:val="none" w:sz="0" w:space="0" w:color="auto"/>
                <w:left w:val="none" w:sz="0" w:space="0" w:color="auto"/>
                <w:bottom w:val="none" w:sz="0" w:space="0" w:color="auto"/>
                <w:right w:val="none" w:sz="0" w:space="0" w:color="auto"/>
              </w:divBdr>
              <w:divsChild>
                <w:div w:id="15684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331837">
      <w:bodyDiv w:val="1"/>
      <w:marLeft w:val="0"/>
      <w:marRight w:val="0"/>
      <w:marTop w:val="0"/>
      <w:marBottom w:val="0"/>
      <w:divBdr>
        <w:top w:val="none" w:sz="0" w:space="0" w:color="auto"/>
        <w:left w:val="none" w:sz="0" w:space="0" w:color="auto"/>
        <w:bottom w:val="none" w:sz="0" w:space="0" w:color="auto"/>
        <w:right w:val="none" w:sz="0" w:space="0" w:color="auto"/>
      </w:divBdr>
      <w:divsChild>
        <w:div w:id="554898441">
          <w:marLeft w:val="0"/>
          <w:marRight w:val="0"/>
          <w:marTop w:val="0"/>
          <w:marBottom w:val="0"/>
          <w:divBdr>
            <w:top w:val="none" w:sz="0" w:space="0" w:color="auto"/>
            <w:left w:val="none" w:sz="0" w:space="0" w:color="auto"/>
            <w:bottom w:val="none" w:sz="0" w:space="0" w:color="auto"/>
            <w:right w:val="none" w:sz="0" w:space="0" w:color="auto"/>
          </w:divBdr>
          <w:divsChild>
            <w:div w:id="1260336533">
              <w:marLeft w:val="0"/>
              <w:marRight w:val="0"/>
              <w:marTop w:val="0"/>
              <w:marBottom w:val="0"/>
              <w:divBdr>
                <w:top w:val="none" w:sz="0" w:space="0" w:color="auto"/>
                <w:left w:val="none" w:sz="0" w:space="0" w:color="auto"/>
                <w:bottom w:val="none" w:sz="0" w:space="0" w:color="auto"/>
                <w:right w:val="none" w:sz="0" w:space="0" w:color="auto"/>
              </w:divBdr>
              <w:divsChild>
                <w:div w:id="2417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113841">
      <w:bodyDiv w:val="1"/>
      <w:marLeft w:val="0"/>
      <w:marRight w:val="0"/>
      <w:marTop w:val="0"/>
      <w:marBottom w:val="0"/>
      <w:divBdr>
        <w:top w:val="none" w:sz="0" w:space="0" w:color="auto"/>
        <w:left w:val="none" w:sz="0" w:space="0" w:color="auto"/>
        <w:bottom w:val="none" w:sz="0" w:space="0" w:color="auto"/>
        <w:right w:val="none" w:sz="0" w:space="0" w:color="auto"/>
      </w:divBdr>
    </w:div>
    <w:div w:id="606011727">
      <w:bodyDiv w:val="1"/>
      <w:marLeft w:val="0"/>
      <w:marRight w:val="0"/>
      <w:marTop w:val="0"/>
      <w:marBottom w:val="0"/>
      <w:divBdr>
        <w:top w:val="none" w:sz="0" w:space="0" w:color="auto"/>
        <w:left w:val="none" w:sz="0" w:space="0" w:color="auto"/>
        <w:bottom w:val="none" w:sz="0" w:space="0" w:color="auto"/>
        <w:right w:val="none" w:sz="0" w:space="0" w:color="auto"/>
      </w:divBdr>
      <w:divsChild>
        <w:div w:id="1191722189">
          <w:marLeft w:val="0"/>
          <w:marRight w:val="0"/>
          <w:marTop w:val="0"/>
          <w:marBottom w:val="0"/>
          <w:divBdr>
            <w:top w:val="none" w:sz="0" w:space="0" w:color="auto"/>
            <w:left w:val="none" w:sz="0" w:space="0" w:color="auto"/>
            <w:bottom w:val="none" w:sz="0" w:space="0" w:color="auto"/>
            <w:right w:val="none" w:sz="0" w:space="0" w:color="auto"/>
          </w:divBdr>
          <w:divsChild>
            <w:div w:id="725184168">
              <w:marLeft w:val="0"/>
              <w:marRight w:val="0"/>
              <w:marTop w:val="0"/>
              <w:marBottom w:val="0"/>
              <w:divBdr>
                <w:top w:val="none" w:sz="0" w:space="0" w:color="auto"/>
                <w:left w:val="none" w:sz="0" w:space="0" w:color="auto"/>
                <w:bottom w:val="none" w:sz="0" w:space="0" w:color="auto"/>
                <w:right w:val="none" w:sz="0" w:space="0" w:color="auto"/>
              </w:divBdr>
              <w:divsChild>
                <w:div w:id="1040087600">
                  <w:marLeft w:val="0"/>
                  <w:marRight w:val="0"/>
                  <w:marTop w:val="0"/>
                  <w:marBottom w:val="0"/>
                  <w:divBdr>
                    <w:top w:val="none" w:sz="0" w:space="0" w:color="auto"/>
                    <w:left w:val="none" w:sz="0" w:space="0" w:color="auto"/>
                    <w:bottom w:val="none" w:sz="0" w:space="0" w:color="auto"/>
                    <w:right w:val="none" w:sz="0" w:space="0" w:color="auto"/>
                  </w:divBdr>
                  <w:divsChild>
                    <w:div w:id="122933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707516">
      <w:bodyDiv w:val="1"/>
      <w:marLeft w:val="0"/>
      <w:marRight w:val="0"/>
      <w:marTop w:val="0"/>
      <w:marBottom w:val="0"/>
      <w:divBdr>
        <w:top w:val="none" w:sz="0" w:space="0" w:color="auto"/>
        <w:left w:val="none" w:sz="0" w:space="0" w:color="auto"/>
        <w:bottom w:val="none" w:sz="0" w:space="0" w:color="auto"/>
        <w:right w:val="none" w:sz="0" w:space="0" w:color="auto"/>
      </w:divBdr>
      <w:divsChild>
        <w:div w:id="1846092797">
          <w:marLeft w:val="0"/>
          <w:marRight w:val="0"/>
          <w:marTop w:val="0"/>
          <w:marBottom w:val="0"/>
          <w:divBdr>
            <w:top w:val="none" w:sz="0" w:space="0" w:color="auto"/>
            <w:left w:val="none" w:sz="0" w:space="0" w:color="auto"/>
            <w:bottom w:val="none" w:sz="0" w:space="0" w:color="auto"/>
            <w:right w:val="none" w:sz="0" w:space="0" w:color="auto"/>
          </w:divBdr>
          <w:divsChild>
            <w:div w:id="1265382680">
              <w:marLeft w:val="0"/>
              <w:marRight w:val="0"/>
              <w:marTop w:val="0"/>
              <w:marBottom w:val="0"/>
              <w:divBdr>
                <w:top w:val="none" w:sz="0" w:space="0" w:color="auto"/>
                <w:left w:val="none" w:sz="0" w:space="0" w:color="auto"/>
                <w:bottom w:val="none" w:sz="0" w:space="0" w:color="auto"/>
                <w:right w:val="none" w:sz="0" w:space="0" w:color="auto"/>
              </w:divBdr>
              <w:divsChild>
                <w:div w:id="183174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3847">
      <w:bodyDiv w:val="1"/>
      <w:marLeft w:val="0"/>
      <w:marRight w:val="0"/>
      <w:marTop w:val="0"/>
      <w:marBottom w:val="0"/>
      <w:divBdr>
        <w:top w:val="none" w:sz="0" w:space="0" w:color="auto"/>
        <w:left w:val="none" w:sz="0" w:space="0" w:color="auto"/>
        <w:bottom w:val="none" w:sz="0" w:space="0" w:color="auto"/>
        <w:right w:val="none" w:sz="0" w:space="0" w:color="auto"/>
      </w:divBdr>
    </w:div>
    <w:div w:id="652149047">
      <w:bodyDiv w:val="1"/>
      <w:marLeft w:val="0"/>
      <w:marRight w:val="0"/>
      <w:marTop w:val="0"/>
      <w:marBottom w:val="0"/>
      <w:divBdr>
        <w:top w:val="none" w:sz="0" w:space="0" w:color="auto"/>
        <w:left w:val="none" w:sz="0" w:space="0" w:color="auto"/>
        <w:bottom w:val="none" w:sz="0" w:space="0" w:color="auto"/>
        <w:right w:val="none" w:sz="0" w:space="0" w:color="auto"/>
      </w:divBdr>
      <w:divsChild>
        <w:div w:id="1809467495">
          <w:marLeft w:val="0"/>
          <w:marRight w:val="0"/>
          <w:marTop w:val="0"/>
          <w:marBottom w:val="0"/>
          <w:divBdr>
            <w:top w:val="none" w:sz="0" w:space="0" w:color="auto"/>
            <w:left w:val="none" w:sz="0" w:space="0" w:color="auto"/>
            <w:bottom w:val="none" w:sz="0" w:space="0" w:color="auto"/>
            <w:right w:val="none" w:sz="0" w:space="0" w:color="auto"/>
          </w:divBdr>
          <w:divsChild>
            <w:div w:id="1765806397">
              <w:marLeft w:val="0"/>
              <w:marRight w:val="0"/>
              <w:marTop w:val="0"/>
              <w:marBottom w:val="0"/>
              <w:divBdr>
                <w:top w:val="none" w:sz="0" w:space="0" w:color="auto"/>
                <w:left w:val="none" w:sz="0" w:space="0" w:color="auto"/>
                <w:bottom w:val="none" w:sz="0" w:space="0" w:color="auto"/>
                <w:right w:val="none" w:sz="0" w:space="0" w:color="auto"/>
              </w:divBdr>
              <w:divsChild>
                <w:div w:id="144364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929296">
      <w:bodyDiv w:val="1"/>
      <w:marLeft w:val="0"/>
      <w:marRight w:val="0"/>
      <w:marTop w:val="0"/>
      <w:marBottom w:val="0"/>
      <w:divBdr>
        <w:top w:val="none" w:sz="0" w:space="0" w:color="auto"/>
        <w:left w:val="none" w:sz="0" w:space="0" w:color="auto"/>
        <w:bottom w:val="none" w:sz="0" w:space="0" w:color="auto"/>
        <w:right w:val="none" w:sz="0" w:space="0" w:color="auto"/>
      </w:divBdr>
      <w:divsChild>
        <w:div w:id="816605502">
          <w:marLeft w:val="0"/>
          <w:marRight w:val="0"/>
          <w:marTop w:val="0"/>
          <w:marBottom w:val="0"/>
          <w:divBdr>
            <w:top w:val="none" w:sz="0" w:space="0" w:color="auto"/>
            <w:left w:val="none" w:sz="0" w:space="0" w:color="auto"/>
            <w:bottom w:val="none" w:sz="0" w:space="0" w:color="auto"/>
            <w:right w:val="none" w:sz="0" w:space="0" w:color="auto"/>
          </w:divBdr>
          <w:divsChild>
            <w:div w:id="1122923356">
              <w:marLeft w:val="0"/>
              <w:marRight w:val="0"/>
              <w:marTop w:val="0"/>
              <w:marBottom w:val="0"/>
              <w:divBdr>
                <w:top w:val="none" w:sz="0" w:space="0" w:color="auto"/>
                <w:left w:val="none" w:sz="0" w:space="0" w:color="auto"/>
                <w:bottom w:val="none" w:sz="0" w:space="0" w:color="auto"/>
                <w:right w:val="none" w:sz="0" w:space="0" w:color="auto"/>
              </w:divBdr>
              <w:divsChild>
                <w:div w:id="380790129">
                  <w:marLeft w:val="0"/>
                  <w:marRight w:val="0"/>
                  <w:marTop w:val="0"/>
                  <w:marBottom w:val="0"/>
                  <w:divBdr>
                    <w:top w:val="none" w:sz="0" w:space="0" w:color="auto"/>
                    <w:left w:val="none" w:sz="0" w:space="0" w:color="auto"/>
                    <w:bottom w:val="none" w:sz="0" w:space="0" w:color="auto"/>
                    <w:right w:val="none" w:sz="0" w:space="0" w:color="auto"/>
                  </w:divBdr>
                  <w:divsChild>
                    <w:div w:id="163980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000220">
      <w:bodyDiv w:val="1"/>
      <w:marLeft w:val="0"/>
      <w:marRight w:val="0"/>
      <w:marTop w:val="0"/>
      <w:marBottom w:val="0"/>
      <w:divBdr>
        <w:top w:val="none" w:sz="0" w:space="0" w:color="auto"/>
        <w:left w:val="none" w:sz="0" w:space="0" w:color="auto"/>
        <w:bottom w:val="none" w:sz="0" w:space="0" w:color="auto"/>
        <w:right w:val="none" w:sz="0" w:space="0" w:color="auto"/>
      </w:divBdr>
    </w:div>
    <w:div w:id="698044603">
      <w:bodyDiv w:val="1"/>
      <w:marLeft w:val="0"/>
      <w:marRight w:val="0"/>
      <w:marTop w:val="0"/>
      <w:marBottom w:val="0"/>
      <w:divBdr>
        <w:top w:val="none" w:sz="0" w:space="0" w:color="auto"/>
        <w:left w:val="none" w:sz="0" w:space="0" w:color="auto"/>
        <w:bottom w:val="none" w:sz="0" w:space="0" w:color="auto"/>
        <w:right w:val="none" w:sz="0" w:space="0" w:color="auto"/>
      </w:divBdr>
      <w:divsChild>
        <w:div w:id="926311152">
          <w:marLeft w:val="0"/>
          <w:marRight w:val="0"/>
          <w:marTop w:val="0"/>
          <w:marBottom w:val="0"/>
          <w:divBdr>
            <w:top w:val="none" w:sz="0" w:space="0" w:color="auto"/>
            <w:left w:val="none" w:sz="0" w:space="0" w:color="auto"/>
            <w:bottom w:val="none" w:sz="0" w:space="0" w:color="auto"/>
            <w:right w:val="none" w:sz="0" w:space="0" w:color="auto"/>
          </w:divBdr>
          <w:divsChild>
            <w:div w:id="500051012">
              <w:marLeft w:val="0"/>
              <w:marRight w:val="0"/>
              <w:marTop w:val="0"/>
              <w:marBottom w:val="0"/>
              <w:divBdr>
                <w:top w:val="none" w:sz="0" w:space="0" w:color="auto"/>
                <w:left w:val="none" w:sz="0" w:space="0" w:color="auto"/>
                <w:bottom w:val="none" w:sz="0" w:space="0" w:color="auto"/>
                <w:right w:val="none" w:sz="0" w:space="0" w:color="auto"/>
              </w:divBdr>
              <w:divsChild>
                <w:div w:id="417365365">
                  <w:marLeft w:val="0"/>
                  <w:marRight w:val="0"/>
                  <w:marTop w:val="0"/>
                  <w:marBottom w:val="0"/>
                  <w:divBdr>
                    <w:top w:val="none" w:sz="0" w:space="0" w:color="auto"/>
                    <w:left w:val="none" w:sz="0" w:space="0" w:color="auto"/>
                    <w:bottom w:val="none" w:sz="0" w:space="0" w:color="auto"/>
                    <w:right w:val="none" w:sz="0" w:space="0" w:color="auto"/>
                  </w:divBdr>
                  <w:divsChild>
                    <w:div w:id="212369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522076">
      <w:bodyDiv w:val="1"/>
      <w:marLeft w:val="0"/>
      <w:marRight w:val="0"/>
      <w:marTop w:val="0"/>
      <w:marBottom w:val="0"/>
      <w:divBdr>
        <w:top w:val="none" w:sz="0" w:space="0" w:color="auto"/>
        <w:left w:val="none" w:sz="0" w:space="0" w:color="auto"/>
        <w:bottom w:val="none" w:sz="0" w:space="0" w:color="auto"/>
        <w:right w:val="none" w:sz="0" w:space="0" w:color="auto"/>
      </w:divBdr>
      <w:divsChild>
        <w:div w:id="854074668">
          <w:marLeft w:val="0"/>
          <w:marRight w:val="0"/>
          <w:marTop w:val="0"/>
          <w:marBottom w:val="0"/>
          <w:divBdr>
            <w:top w:val="none" w:sz="0" w:space="0" w:color="auto"/>
            <w:left w:val="none" w:sz="0" w:space="0" w:color="auto"/>
            <w:bottom w:val="none" w:sz="0" w:space="0" w:color="auto"/>
            <w:right w:val="none" w:sz="0" w:space="0" w:color="auto"/>
          </w:divBdr>
          <w:divsChild>
            <w:div w:id="1297250267">
              <w:marLeft w:val="0"/>
              <w:marRight w:val="0"/>
              <w:marTop w:val="0"/>
              <w:marBottom w:val="0"/>
              <w:divBdr>
                <w:top w:val="none" w:sz="0" w:space="0" w:color="auto"/>
                <w:left w:val="none" w:sz="0" w:space="0" w:color="auto"/>
                <w:bottom w:val="none" w:sz="0" w:space="0" w:color="auto"/>
                <w:right w:val="none" w:sz="0" w:space="0" w:color="auto"/>
              </w:divBdr>
              <w:divsChild>
                <w:div w:id="23929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961508">
      <w:bodyDiv w:val="1"/>
      <w:marLeft w:val="0"/>
      <w:marRight w:val="0"/>
      <w:marTop w:val="0"/>
      <w:marBottom w:val="0"/>
      <w:divBdr>
        <w:top w:val="none" w:sz="0" w:space="0" w:color="auto"/>
        <w:left w:val="none" w:sz="0" w:space="0" w:color="auto"/>
        <w:bottom w:val="none" w:sz="0" w:space="0" w:color="auto"/>
        <w:right w:val="none" w:sz="0" w:space="0" w:color="auto"/>
      </w:divBdr>
      <w:divsChild>
        <w:div w:id="1359621578">
          <w:marLeft w:val="0"/>
          <w:marRight w:val="0"/>
          <w:marTop w:val="0"/>
          <w:marBottom w:val="0"/>
          <w:divBdr>
            <w:top w:val="none" w:sz="0" w:space="0" w:color="auto"/>
            <w:left w:val="none" w:sz="0" w:space="0" w:color="auto"/>
            <w:bottom w:val="none" w:sz="0" w:space="0" w:color="auto"/>
            <w:right w:val="none" w:sz="0" w:space="0" w:color="auto"/>
          </w:divBdr>
          <w:divsChild>
            <w:div w:id="1324704850">
              <w:marLeft w:val="0"/>
              <w:marRight w:val="0"/>
              <w:marTop w:val="0"/>
              <w:marBottom w:val="0"/>
              <w:divBdr>
                <w:top w:val="none" w:sz="0" w:space="0" w:color="auto"/>
                <w:left w:val="none" w:sz="0" w:space="0" w:color="auto"/>
                <w:bottom w:val="none" w:sz="0" w:space="0" w:color="auto"/>
                <w:right w:val="none" w:sz="0" w:space="0" w:color="auto"/>
              </w:divBdr>
              <w:divsChild>
                <w:div w:id="180453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77717">
      <w:bodyDiv w:val="1"/>
      <w:marLeft w:val="0"/>
      <w:marRight w:val="0"/>
      <w:marTop w:val="0"/>
      <w:marBottom w:val="0"/>
      <w:divBdr>
        <w:top w:val="none" w:sz="0" w:space="0" w:color="auto"/>
        <w:left w:val="none" w:sz="0" w:space="0" w:color="auto"/>
        <w:bottom w:val="none" w:sz="0" w:space="0" w:color="auto"/>
        <w:right w:val="none" w:sz="0" w:space="0" w:color="auto"/>
      </w:divBdr>
      <w:divsChild>
        <w:div w:id="974598819">
          <w:marLeft w:val="0"/>
          <w:marRight w:val="0"/>
          <w:marTop w:val="0"/>
          <w:marBottom w:val="0"/>
          <w:divBdr>
            <w:top w:val="none" w:sz="0" w:space="0" w:color="auto"/>
            <w:left w:val="none" w:sz="0" w:space="0" w:color="auto"/>
            <w:bottom w:val="none" w:sz="0" w:space="0" w:color="auto"/>
            <w:right w:val="none" w:sz="0" w:space="0" w:color="auto"/>
          </w:divBdr>
          <w:divsChild>
            <w:div w:id="1851530287">
              <w:marLeft w:val="0"/>
              <w:marRight w:val="0"/>
              <w:marTop w:val="0"/>
              <w:marBottom w:val="0"/>
              <w:divBdr>
                <w:top w:val="none" w:sz="0" w:space="0" w:color="auto"/>
                <w:left w:val="none" w:sz="0" w:space="0" w:color="auto"/>
                <w:bottom w:val="none" w:sz="0" w:space="0" w:color="auto"/>
                <w:right w:val="none" w:sz="0" w:space="0" w:color="auto"/>
              </w:divBdr>
              <w:divsChild>
                <w:div w:id="51006846">
                  <w:marLeft w:val="0"/>
                  <w:marRight w:val="0"/>
                  <w:marTop w:val="0"/>
                  <w:marBottom w:val="0"/>
                  <w:divBdr>
                    <w:top w:val="none" w:sz="0" w:space="0" w:color="auto"/>
                    <w:left w:val="none" w:sz="0" w:space="0" w:color="auto"/>
                    <w:bottom w:val="none" w:sz="0" w:space="0" w:color="auto"/>
                    <w:right w:val="none" w:sz="0" w:space="0" w:color="auto"/>
                  </w:divBdr>
                  <w:divsChild>
                    <w:div w:id="186608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240">
      <w:bodyDiv w:val="1"/>
      <w:marLeft w:val="0"/>
      <w:marRight w:val="0"/>
      <w:marTop w:val="0"/>
      <w:marBottom w:val="0"/>
      <w:divBdr>
        <w:top w:val="none" w:sz="0" w:space="0" w:color="auto"/>
        <w:left w:val="none" w:sz="0" w:space="0" w:color="auto"/>
        <w:bottom w:val="none" w:sz="0" w:space="0" w:color="auto"/>
        <w:right w:val="none" w:sz="0" w:space="0" w:color="auto"/>
      </w:divBdr>
      <w:divsChild>
        <w:div w:id="440032350">
          <w:marLeft w:val="0"/>
          <w:marRight w:val="0"/>
          <w:marTop w:val="0"/>
          <w:marBottom w:val="0"/>
          <w:divBdr>
            <w:top w:val="none" w:sz="0" w:space="0" w:color="auto"/>
            <w:left w:val="none" w:sz="0" w:space="0" w:color="auto"/>
            <w:bottom w:val="none" w:sz="0" w:space="0" w:color="auto"/>
            <w:right w:val="none" w:sz="0" w:space="0" w:color="auto"/>
          </w:divBdr>
          <w:divsChild>
            <w:div w:id="2102481786">
              <w:marLeft w:val="0"/>
              <w:marRight w:val="0"/>
              <w:marTop w:val="0"/>
              <w:marBottom w:val="0"/>
              <w:divBdr>
                <w:top w:val="none" w:sz="0" w:space="0" w:color="auto"/>
                <w:left w:val="none" w:sz="0" w:space="0" w:color="auto"/>
                <w:bottom w:val="none" w:sz="0" w:space="0" w:color="auto"/>
                <w:right w:val="none" w:sz="0" w:space="0" w:color="auto"/>
              </w:divBdr>
              <w:divsChild>
                <w:div w:id="696347785">
                  <w:marLeft w:val="0"/>
                  <w:marRight w:val="0"/>
                  <w:marTop w:val="0"/>
                  <w:marBottom w:val="0"/>
                  <w:divBdr>
                    <w:top w:val="none" w:sz="0" w:space="0" w:color="auto"/>
                    <w:left w:val="none" w:sz="0" w:space="0" w:color="auto"/>
                    <w:bottom w:val="none" w:sz="0" w:space="0" w:color="auto"/>
                    <w:right w:val="none" w:sz="0" w:space="0" w:color="auto"/>
                  </w:divBdr>
                  <w:divsChild>
                    <w:div w:id="64088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231417">
      <w:bodyDiv w:val="1"/>
      <w:marLeft w:val="0"/>
      <w:marRight w:val="0"/>
      <w:marTop w:val="0"/>
      <w:marBottom w:val="0"/>
      <w:divBdr>
        <w:top w:val="none" w:sz="0" w:space="0" w:color="auto"/>
        <w:left w:val="none" w:sz="0" w:space="0" w:color="auto"/>
        <w:bottom w:val="none" w:sz="0" w:space="0" w:color="auto"/>
        <w:right w:val="none" w:sz="0" w:space="0" w:color="auto"/>
      </w:divBdr>
      <w:divsChild>
        <w:div w:id="573902750">
          <w:marLeft w:val="0"/>
          <w:marRight w:val="0"/>
          <w:marTop w:val="0"/>
          <w:marBottom w:val="0"/>
          <w:divBdr>
            <w:top w:val="none" w:sz="0" w:space="0" w:color="auto"/>
            <w:left w:val="none" w:sz="0" w:space="0" w:color="auto"/>
            <w:bottom w:val="none" w:sz="0" w:space="0" w:color="auto"/>
            <w:right w:val="none" w:sz="0" w:space="0" w:color="auto"/>
          </w:divBdr>
          <w:divsChild>
            <w:div w:id="867068186">
              <w:marLeft w:val="0"/>
              <w:marRight w:val="0"/>
              <w:marTop w:val="0"/>
              <w:marBottom w:val="0"/>
              <w:divBdr>
                <w:top w:val="none" w:sz="0" w:space="0" w:color="auto"/>
                <w:left w:val="none" w:sz="0" w:space="0" w:color="auto"/>
                <w:bottom w:val="none" w:sz="0" w:space="0" w:color="auto"/>
                <w:right w:val="none" w:sz="0" w:space="0" w:color="auto"/>
              </w:divBdr>
              <w:divsChild>
                <w:div w:id="1648435934">
                  <w:marLeft w:val="0"/>
                  <w:marRight w:val="0"/>
                  <w:marTop w:val="0"/>
                  <w:marBottom w:val="0"/>
                  <w:divBdr>
                    <w:top w:val="none" w:sz="0" w:space="0" w:color="auto"/>
                    <w:left w:val="none" w:sz="0" w:space="0" w:color="auto"/>
                    <w:bottom w:val="none" w:sz="0" w:space="0" w:color="auto"/>
                    <w:right w:val="none" w:sz="0" w:space="0" w:color="auto"/>
                  </w:divBdr>
                  <w:divsChild>
                    <w:div w:id="95591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547466">
      <w:bodyDiv w:val="1"/>
      <w:marLeft w:val="0"/>
      <w:marRight w:val="0"/>
      <w:marTop w:val="0"/>
      <w:marBottom w:val="0"/>
      <w:divBdr>
        <w:top w:val="none" w:sz="0" w:space="0" w:color="auto"/>
        <w:left w:val="none" w:sz="0" w:space="0" w:color="auto"/>
        <w:bottom w:val="none" w:sz="0" w:space="0" w:color="auto"/>
        <w:right w:val="none" w:sz="0" w:space="0" w:color="auto"/>
      </w:divBdr>
      <w:divsChild>
        <w:div w:id="588733768">
          <w:marLeft w:val="0"/>
          <w:marRight w:val="0"/>
          <w:marTop w:val="0"/>
          <w:marBottom w:val="0"/>
          <w:divBdr>
            <w:top w:val="none" w:sz="0" w:space="0" w:color="auto"/>
            <w:left w:val="none" w:sz="0" w:space="0" w:color="auto"/>
            <w:bottom w:val="none" w:sz="0" w:space="0" w:color="auto"/>
            <w:right w:val="none" w:sz="0" w:space="0" w:color="auto"/>
          </w:divBdr>
          <w:divsChild>
            <w:div w:id="1164395903">
              <w:marLeft w:val="0"/>
              <w:marRight w:val="0"/>
              <w:marTop w:val="0"/>
              <w:marBottom w:val="0"/>
              <w:divBdr>
                <w:top w:val="none" w:sz="0" w:space="0" w:color="auto"/>
                <w:left w:val="none" w:sz="0" w:space="0" w:color="auto"/>
                <w:bottom w:val="none" w:sz="0" w:space="0" w:color="auto"/>
                <w:right w:val="none" w:sz="0" w:space="0" w:color="auto"/>
              </w:divBdr>
              <w:divsChild>
                <w:div w:id="168909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794545">
      <w:bodyDiv w:val="1"/>
      <w:marLeft w:val="0"/>
      <w:marRight w:val="0"/>
      <w:marTop w:val="0"/>
      <w:marBottom w:val="0"/>
      <w:divBdr>
        <w:top w:val="none" w:sz="0" w:space="0" w:color="auto"/>
        <w:left w:val="none" w:sz="0" w:space="0" w:color="auto"/>
        <w:bottom w:val="none" w:sz="0" w:space="0" w:color="auto"/>
        <w:right w:val="none" w:sz="0" w:space="0" w:color="auto"/>
      </w:divBdr>
      <w:divsChild>
        <w:div w:id="247887835">
          <w:marLeft w:val="0"/>
          <w:marRight w:val="0"/>
          <w:marTop w:val="0"/>
          <w:marBottom w:val="0"/>
          <w:divBdr>
            <w:top w:val="none" w:sz="0" w:space="0" w:color="auto"/>
            <w:left w:val="none" w:sz="0" w:space="0" w:color="auto"/>
            <w:bottom w:val="none" w:sz="0" w:space="0" w:color="auto"/>
            <w:right w:val="none" w:sz="0" w:space="0" w:color="auto"/>
          </w:divBdr>
          <w:divsChild>
            <w:div w:id="1451822201">
              <w:marLeft w:val="0"/>
              <w:marRight w:val="0"/>
              <w:marTop w:val="0"/>
              <w:marBottom w:val="0"/>
              <w:divBdr>
                <w:top w:val="none" w:sz="0" w:space="0" w:color="auto"/>
                <w:left w:val="none" w:sz="0" w:space="0" w:color="auto"/>
                <w:bottom w:val="none" w:sz="0" w:space="0" w:color="auto"/>
                <w:right w:val="none" w:sz="0" w:space="0" w:color="auto"/>
              </w:divBdr>
              <w:divsChild>
                <w:div w:id="2050102269">
                  <w:marLeft w:val="0"/>
                  <w:marRight w:val="0"/>
                  <w:marTop w:val="0"/>
                  <w:marBottom w:val="0"/>
                  <w:divBdr>
                    <w:top w:val="none" w:sz="0" w:space="0" w:color="auto"/>
                    <w:left w:val="none" w:sz="0" w:space="0" w:color="auto"/>
                    <w:bottom w:val="none" w:sz="0" w:space="0" w:color="auto"/>
                    <w:right w:val="none" w:sz="0" w:space="0" w:color="auto"/>
                  </w:divBdr>
                  <w:divsChild>
                    <w:div w:id="30705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451999">
      <w:bodyDiv w:val="1"/>
      <w:marLeft w:val="0"/>
      <w:marRight w:val="0"/>
      <w:marTop w:val="0"/>
      <w:marBottom w:val="0"/>
      <w:divBdr>
        <w:top w:val="none" w:sz="0" w:space="0" w:color="auto"/>
        <w:left w:val="none" w:sz="0" w:space="0" w:color="auto"/>
        <w:bottom w:val="none" w:sz="0" w:space="0" w:color="auto"/>
        <w:right w:val="none" w:sz="0" w:space="0" w:color="auto"/>
      </w:divBdr>
    </w:div>
    <w:div w:id="852382721">
      <w:bodyDiv w:val="1"/>
      <w:marLeft w:val="0"/>
      <w:marRight w:val="0"/>
      <w:marTop w:val="0"/>
      <w:marBottom w:val="0"/>
      <w:divBdr>
        <w:top w:val="none" w:sz="0" w:space="0" w:color="auto"/>
        <w:left w:val="none" w:sz="0" w:space="0" w:color="auto"/>
        <w:bottom w:val="none" w:sz="0" w:space="0" w:color="auto"/>
        <w:right w:val="none" w:sz="0" w:space="0" w:color="auto"/>
      </w:divBdr>
      <w:divsChild>
        <w:div w:id="1555965906">
          <w:marLeft w:val="0"/>
          <w:marRight w:val="0"/>
          <w:marTop w:val="0"/>
          <w:marBottom w:val="0"/>
          <w:divBdr>
            <w:top w:val="none" w:sz="0" w:space="0" w:color="auto"/>
            <w:left w:val="none" w:sz="0" w:space="0" w:color="auto"/>
            <w:bottom w:val="none" w:sz="0" w:space="0" w:color="auto"/>
            <w:right w:val="none" w:sz="0" w:space="0" w:color="auto"/>
          </w:divBdr>
          <w:divsChild>
            <w:div w:id="2046756923">
              <w:marLeft w:val="0"/>
              <w:marRight w:val="0"/>
              <w:marTop w:val="0"/>
              <w:marBottom w:val="0"/>
              <w:divBdr>
                <w:top w:val="none" w:sz="0" w:space="0" w:color="auto"/>
                <w:left w:val="none" w:sz="0" w:space="0" w:color="auto"/>
                <w:bottom w:val="none" w:sz="0" w:space="0" w:color="auto"/>
                <w:right w:val="none" w:sz="0" w:space="0" w:color="auto"/>
              </w:divBdr>
              <w:divsChild>
                <w:div w:id="82735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596262">
      <w:bodyDiv w:val="1"/>
      <w:marLeft w:val="0"/>
      <w:marRight w:val="0"/>
      <w:marTop w:val="0"/>
      <w:marBottom w:val="0"/>
      <w:divBdr>
        <w:top w:val="none" w:sz="0" w:space="0" w:color="auto"/>
        <w:left w:val="none" w:sz="0" w:space="0" w:color="auto"/>
        <w:bottom w:val="none" w:sz="0" w:space="0" w:color="auto"/>
        <w:right w:val="none" w:sz="0" w:space="0" w:color="auto"/>
      </w:divBdr>
      <w:divsChild>
        <w:div w:id="1548176491">
          <w:marLeft w:val="0"/>
          <w:marRight w:val="0"/>
          <w:marTop w:val="0"/>
          <w:marBottom w:val="0"/>
          <w:divBdr>
            <w:top w:val="none" w:sz="0" w:space="0" w:color="auto"/>
            <w:left w:val="none" w:sz="0" w:space="0" w:color="auto"/>
            <w:bottom w:val="none" w:sz="0" w:space="0" w:color="auto"/>
            <w:right w:val="none" w:sz="0" w:space="0" w:color="auto"/>
          </w:divBdr>
          <w:divsChild>
            <w:div w:id="1355114025">
              <w:marLeft w:val="0"/>
              <w:marRight w:val="0"/>
              <w:marTop w:val="0"/>
              <w:marBottom w:val="0"/>
              <w:divBdr>
                <w:top w:val="none" w:sz="0" w:space="0" w:color="auto"/>
                <w:left w:val="none" w:sz="0" w:space="0" w:color="auto"/>
                <w:bottom w:val="none" w:sz="0" w:space="0" w:color="auto"/>
                <w:right w:val="none" w:sz="0" w:space="0" w:color="auto"/>
              </w:divBdr>
              <w:divsChild>
                <w:div w:id="91705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227096">
      <w:bodyDiv w:val="1"/>
      <w:marLeft w:val="0"/>
      <w:marRight w:val="0"/>
      <w:marTop w:val="0"/>
      <w:marBottom w:val="0"/>
      <w:divBdr>
        <w:top w:val="none" w:sz="0" w:space="0" w:color="auto"/>
        <w:left w:val="none" w:sz="0" w:space="0" w:color="auto"/>
        <w:bottom w:val="none" w:sz="0" w:space="0" w:color="auto"/>
        <w:right w:val="none" w:sz="0" w:space="0" w:color="auto"/>
      </w:divBdr>
      <w:divsChild>
        <w:div w:id="1640038825">
          <w:marLeft w:val="0"/>
          <w:marRight w:val="0"/>
          <w:marTop w:val="0"/>
          <w:marBottom w:val="0"/>
          <w:divBdr>
            <w:top w:val="none" w:sz="0" w:space="0" w:color="auto"/>
            <w:left w:val="none" w:sz="0" w:space="0" w:color="auto"/>
            <w:bottom w:val="none" w:sz="0" w:space="0" w:color="auto"/>
            <w:right w:val="none" w:sz="0" w:space="0" w:color="auto"/>
          </w:divBdr>
          <w:divsChild>
            <w:div w:id="1449162876">
              <w:marLeft w:val="0"/>
              <w:marRight w:val="0"/>
              <w:marTop w:val="0"/>
              <w:marBottom w:val="0"/>
              <w:divBdr>
                <w:top w:val="none" w:sz="0" w:space="0" w:color="auto"/>
                <w:left w:val="none" w:sz="0" w:space="0" w:color="auto"/>
                <w:bottom w:val="none" w:sz="0" w:space="0" w:color="auto"/>
                <w:right w:val="none" w:sz="0" w:space="0" w:color="auto"/>
              </w:divBdr>
              <w:divsChild>
                <w:div w:id="730621124">
                  <w:marLeft w:val="0"/>
                  <w:marRight w:val="0"/>
                  <w:marTop w:val="0"/>
                  <w:marBottom w:val="0"/>
                  <w:divBdr>
                    <w:top w:val="none" w:sz="0" w:space="0" w:color="auto"/>
                    <w:left w:val="none" w:sz="0" w:space="0" w:color="auto"/>
                    <w:bottom w:val="none" w:sz="0" w:space="0" w:color="auto"/>
                    <w:right w:val="none" w:sz="0" w:space="0" w:color="auto"/>
                  </w:divBdr>
                  <w:divsChild>
                    <w:div w:id="5638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235448">
      <w:bodyDiv w:val="1"/>
      <w:marLeft w:val="0"/>
      <w:marRight w:val="0"/>
      <w:marTop w:val="0"/>
      <w:marBottom w:val="0"/>
      <w:divBdr>
        <w:top w:val="none" w:sz="0" w:space="0" w:color="auto"/>
        <w:left w:val="none" w:sz="0" w:space="0" w:color="auto"/>
        <w:bottom w:val="none" w:sz="0" w:space="0" w:color="auto"/>
        <w:right w:val="none" w:sz="0" w:space="0" w:color="auto"/>
      </w:divBdr>
      <w:divsChild>
        <w:div w:id="343285890">
          <w:marLeft w:val="0"/>
          <w:marRight w:val="0"/>
          <w:marTop w:val="0"/>
          <w:marBottom w:val="0"/>
          <w:divBdr>
            <w:top w:val="none" w:sz="0" w:space="0" w:color="auto"/>
            <w:left w:val="none" w:sz="0" w:space="0" w:color="auto"/>
            <w:bottom w:val="none" w:sz="0" w:space="0" w:color="auto"/>
            <w:right w:val="none" w:sz="0" w:space="0" w:color="auto"/>
          </w:divBdr>
          <w:divsChild>
            <w:div w:id="849686478">
              <w:marLeft w:val="0"/>
              <w:marRight w:val="0"/>
              <w:marTop w:val="0"/>
              <w:marBottom w:val="0"/>
              <w:divBdr>
                <w:top w:val="none" w:sz="0" w:space="0" w:color="auto"/>
                <w:left w:val="none" w:sz="0" w:space="0" w:color="auto"/>
                <w:bottom w:val="none" w:sz="0" w:space="0" w:color="auto"/>
                <w:right w:val="none" w:sz="0" w:space="0" w:color="auto"/>
              </w:divBdr>
              <w:divsChild>
                <w:div w:id="578640400">
                  <w:marLeft w:val="0"/>
                  <w:marRight w:val="0"/>
                  <w:marTop w:val="0"/>
                  <w:marBottom w:val="0"/>
                  <w:divBdr>
                    <w:top w:val="none" w:sz="0" w:space="0" w:color="auto"/>
                    <w:left w:val="none" w:sz="0" w:space="0" w:color="auto"/>
                    <w:bottom w:val="none" w:sz="0" w:space="0" w:color="auto"/>
                    <w:right w:val="none" w:sz="0" w:space="0" w:color="auto"/>
                  </w:divBdr>
                  <w:divsChild>
                    <w:div w:id="173716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487462">
      <w:bodyDiv w:val="1"/>
      <w:marLeft w:val="0"/>
      <w:marRight w:val="0"/>
      <w:marTop w:val="0"/>
      <w:marBottom w:val="0"/>
      <w:divBdr>
        <w:top w:val="none" w:sz="0" w:space="0" w:color="auto"/>
        <w:left w:val="none" w:sz="0" w:space="0" w:color="auto"/>
        <w:bottom w:val="none" w:sz="0" w:space="0" w:color="auto"/>
        <w:right w:val="none" w:sz="0" w:space="0" w:color="auto"/>
      </w:divBdr>
      <w:divsChild>
        <w:div w:id="1171601340">
          <w:marLeft w:val="0"/>
          <w:marRight w:val="0"/>
          <w:marTop w:val="0"/>
          <w:marBottom w:val="0"/>
          <w:divBdr>
            <w:top w:val="none" w:sz="0" w:space="0" w:color="auto"/>
            <w:left w:val="none" w:sz="0" w:space="0" w:color="auto"/>
            <w:bottom w:val="none" w:sz="0" w:space="0" w:color="auto"/>
            <w:right w:val="none" w:sz="0" w:space="0" w:color="auto"/>
          </w:divBdr>
          <w:divsChild>
            <w:div w:id="1318802630">
              <w:marLeft w:val="0"/>
              <w:marRight w:val="0"/>
              <w:marTop w:val="0"/>
              <w:marBottom w:val="0"/>
              <w:divBdr>
                <w:top w:val="none" w:sz="0" w:space="0" w:color="auto"/>
                <w:left w:val="none" w:sz="0" w:space="0" w:color="auto"/>
                <w:bottom w:val="none" w:sz="0" w:space="0" w:color="auto"/>
                <w:right w:val="none" w:sz="0" w:space="0" w:color="auto"/>
              </w:divBdr>
              <w:divsChild>
                <w:div w:id="1078751072">
                  <w:marLeft w:val="0"/>
                  <w:marRight w:val="0"/>
                  <w:marTop w:val="0"/>
                  <w:marBottom w:val="0"/>
                  <w:divBdr>
                    <w:top w:val="none" w:sz="0" w:space="0" w:color="auto"/>
                    <w:left w:val="none" w:sz="0" w:space="0" w:color="auto"/>
                    <w:bottom w:val="none" w:sz="0" w:space="0" w:color="auto"/>
                    <w:right w:val="none" w:sz="0" w:space="0" w:color="auto"/>
                  </w:divBdr>
                  <w:divsChild>
                    <w:div w:id="46107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675225">
      <w:bodyDiv w:val="1"/>
      <w:marLeft w:val="0"/>
      <w:marRight w:val="0"/>
      <w:marTop w:val="0"/>
      <w:marBottom w:val="0"/>
      <w:divBdr>
        <w:top w:val="none" w:sz="0" w:space="0" w:color="auto"/>
        <w:left w:val="none" w:sz="0" w:space="0" w:color="auto"/>
        <w:bottom w:val="none" w:sz="0" w:space="0" w:color="auto"/>
        <w:right w:val="none" w:sz="0" w:space="0" w:color="auto"/>
      </w:divBdr>
      <w:divsChild>
        <w:div w:id="1526602718">
          <w:marLeft w:val="0"/>
          <w:marRight w:val="0"/>
          <w:marTop w:val="0"/>
          <w:marBottom w:val="0"/>
          <w:divBdr>
            <w:top w:val="none" w:sz="0" w:space="0" w:color="auto"/>
            <w:left w:val="none" w:sz="0" w:space="0" w:color="auto"/>
            <w:bottom w:val="none" w:sz="0" w:space="0" w:color="auto"/>
            <w:right w:val="none" w:sz="0" w:space="0" w:color="auto"/>
          </w:divBdr>
          <w:divsChild>
            <w:div w:id="2017950854">
              <w:marLeft w:val="0"/>
              <w:marRight w:val="0"/>
              <w:marTop w:val="0"/>
              <w:marBottom w:val="0"/>
              <w:divBdr>
                <w:top w:val="none" w:sz="0" w:space="0" w:color="auto"/>
                <w:left w:val="none" w:sz="0" w:space="0" w:color="auto"/>
                <w:bottom w:val="none" w:sz="0" w:space="0" w:color="auto"/>
                <w:right w:val="none" w:sz="0" w:space="0" w:color="auto"/>
              </w:divBdr>
              <w:divsChild>
                <w:div w:id="924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161760">
      <w:bodyDiv w:val="1"/>
      <w:marLeft w:val="0"/>
      <w:marRight w:val="0"/>
      <w:marTop w:val="0"/>
      <w:marBottom w:val="0"/>
      <w:divBdr>
        <w:top w:val="none" w:sz="0" w:space="0" w:color="auto"/>
        <w:left w:val="none" w:sz="0" w:space="0" w:color="auto"/>
        <w:bottom w:val="none" w:sz="0" w:space="0" w:color="auto"/>
        <w:right w:val="none" w:sz="0" w:space="0" w:color="auto"/>
      </w:divBdr>
      <w:divsChild>
        <w:div w:id="1322733121">
          <w:marLeft w:val="0"/>
          <w:marRight w:val="0"/>
          <w:marTop w:val="0"/>
          <w:marBottom w:val="0"/>
          <w:divBdr>
            <w:top w:val="none" w:sz="0" w:space="0" w:color="auto"/>
            <w:left w:val="none" w:sz="0" w:space="0" w:color="auto"/>
            <w:bottom w:val="none" w:sz="0" w:space="0" w:color="auto"/>
            <w:right w:val="none" w:sz="0" w:space="0" w:color="auto"/>
          </w:divBdr>
          <w:divsChild>
            <w:div w:id="1027215300">
              <w:marLeft w:val="0"/>
              <w:marRight w:val="0"/>
              <w:marTop w:val="0"/>
              <w:marBottom w:val="0"/>
              <w:divBdr>
                <w:top w:val="none" w:sz="0" w:space="0" w:color="auto"/>
                <w:left w:val="none" w:sz="0" w:space="0" w:color="auto"/>
                <w:bottom w:val="none" w:sz="0" w:space="0" w:color="auto"/>
                <w:right w:val="none" w:sz="0" w:space="0" w:color="auto"/>
              </w:divBdr>
              <w:divsChild>
                <w:div w:id="1428307750">
                  <w:marLeft w:val="0"/>
                  <w:marRight w:val="0"/>
                  <w:marTop w:val="0"/>
                  <w:marBottom w:val="0"/>
                  <w:divBdr>
                    <w:top w:val="none" w:sz="0" w:space="0" w:color="auto"/>
                    <w:left w:val="none" w:sz="0" w:space="0" w:color="auto"/>
                    <w:bottom w:val="none" w:sz="0" w:space="0" w:color="auto"/>
                    <w:right w:val="none" w:sz="0" w:space="0" w:color="auto"/>
                  </w:divBdr>
                  <w:divsChild>
                    <w:div w:id="62285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901646">
      <w:bodyDiv w:val="1"/>
      <w:marLeft w:val="0"/>
      <w:marRight w:val="0"/>
      <w:marTop w:val="0"/>
      <w:marBottom w:val="0"/>
      <w:divBdr>
        <w:top w:val="none" w:sz="0" w:space="0" w:color="auto"/>
        <w:left w:val="none" w:sz="0" w:space="0" w:color="auto"/>
        <w:bottom w:val="none" w:sz="0" w:space="0" w:color="auto"/>
        <w:right w:val="none" w:sz="0" w:space="0" w:color="auto"/>
      </w:divBdr>
      <w:divsChild>
        <w:div w:id="1380475825">
          <w:marLeft w:val="0"/>
          <w:marRight w:val="0"/>
          <w:marTop w:val="0"/>
          <w:marBottom w:val="0"/>
          <w:divBdr>
            <w:top w:val="none" w:sz="0" w:space="0" w:color="auto"/>
            <w:left w:val="none" w:sz="0" w:space="0" w:color="auto"/>
            <w:bottom w:val="none" w:sz="0" w:space="0" w:color="auto"/>
            <w:right w:val="none" w:sz="0" w:space="0" w:color="auto"/>
          </w:divBdr>
          <w:divsChild>
            <w:div w:id="309940315">
              <w:marLeft w:val="0"/>
              <w:marRight w:val="0"/>
              <w:marTop w:val="0"/>
              <w:marBottom w:val="0"/>
              <w:divBdr>
                <w:top w:val="none" w:sz="0" w:space="0" w:color="auto"/>
                <w:left w:val="none" w:sz="0" w:space="0" w:color="auto"/>
                <w:bottom w:val="none" w:sz="0" w:space="0" w:color="auto"/>
                <w:right w:val="none" w:sz="0" w:space="0" w:color="auto"/>
              </w:divBdr>
              <w:divsChild>
                <w:div w:id="662901441">
                  <w:marLeft w:val="0"/>
                  <w:marRight w:val="0"/>
                  <w:marTop w:val="0"/>
                  <w:marBottom w:val="0"/>
                  <w:divBdr>
                    <w:top w:val="none" w:sz="0" w:space="0" w:color="auto"/>
                    <w:left w:val="none" w:sz="0" w:space="0" w:color="auto"/>
                    <w:bottom w:val="none" w:sz="0" w:space="0" w:color="auto"/>
                    <w:right w:val="none" w:sz="0" w:space="0" w:color="auto"/>
                  </w:divBdr>
                  <w:divsChild>
                    <w:div w:id="126079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469288">
      <w:bodyDiv w:val="1"/>
      <w:marLeft w:val="0"/>
      <w:marRight w:val="0"/>
      <w:marTop w:val="0"/>
      <w:marBottom w:val="0"/>
      <w:divBdr>
        <w:top w:val="none" w:sz="0" w:space="0" w:color="auto"/>
        <w:left w:val="none" w:sz="0" w:space="0" w:color="auto"/>
        <w:bottom w:val="none" w:sz="0" w:space="0" w:color="auto"/>
        <w:right w:val="none" w:sz="0" w:space="0" w:color="auto"/>
      </w:divBdr>
      <w:divsChild>
        <w:div w:id="298191811">
          <w:marLeft w:val="0"/>
          <w:marRight w:val="0"/>
          <w:marTop w:val="0"/>
          <w:marBottom w:val="0"/>
          <w:divBdr>
            <w:top w:val="none" w:sz="0" w:space="0" w:color="auto"/>
            <w:left w:val="none" w:sz="0" w:space="0" w:color="auto"/>
            <w:bottom w:val="none" w:sz="0" w:space="0" w:color="auto"/>
            <w:right w:val="none" w:sz="0" w:space="0" w:color="auto"/>
          </w:divBdr>
          <w:divsChild>
            <w:div w:id="1234507227">
              <w:marLeft w:val="0"/>
              <w:marRight w:val="0"/>
              <w:marTop w:val="0"/>
              <w:marBottom w:val="0"/>
              <w:divBdr>
                <w:top w:val="none" w:sz="0" w:space="0" w:color="auto"/>
                <w:left w:val="none" w:sz="0" w:space="0" w:color="auto"/>
                <w:bottom w:val="none" w:sz="0" w:space="0" w:color="auto"/>
                <w:right w:val="none" w:sz="0" w:space="0" w:color="auto"/>
              </w:divBdr>
              <w:divsChild>
                <w:div w:id="982079666">
                  <w:marLeft w:val="0"/>
                  <w:marRight w:val="0"/>
                  <w:marTop w:val="0"/>
                  <w:marBottom w:val="0"/>
                  <w:divBdr>
                    <w:top w:val="none" w:sz="0" w:space="0" w:color="auto"/>
                    <w:left w:val="none" w:sz="0" w:space="0" w:color="auto"/>
                    <w:bottom w:val="none" w:sz="0" w:space="0" w:color="auto"/>
                    <w:right w:val="none" w:sz="0" w:space="0" w:color="auto"/>
                  </w:divBdr>
                  <w:divsChild>
                    <w:div w:id="152274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941762">
      <w:bodyDiv w:val="1"/>
      <w:marLeft w:val="0"/>
      <w:marRight w:val="0"/>
      <w:marTop w:val="0"/>
      <w:marBottom w:val="0"/>
      <w:divBdr>
        <w:top w:val="none" w:sz="0" w:space="0" w:color="auto"/>
        <w:left w:val="none" w:sz="0" w:space="0" w:color="auto"/>
        <w:bottom w:val="none" w:sz="0" w:space="0" w:color="auto"/>
        <w:right w:val="none" w:sz="0" w:space="0" w:color="auto"/>
      </w:divBdr>
      <w:divsChild>
        <w:div w:id="1313098201">
          <w:marLeft w:val="0"/>
          <w:marRight w:val="0"/>
          <w:marTop w:val="0"/>
          <w:marBottom w:val="0"/>
          <w:divBdr>
            <w:top w:val="none" w:sz="0" w:space="0" w:color="auto"/>
            <w:left w:val="none" w:sz="0" w:space="0" w:color="auto"/>
            <w:bottom w:val="none" w:sz="0" w:space="0" w:color="auto"/>
            <w:right w:val="none" w:sz="0" w:space="0" w:color="auto"/>
          </w:divBdr>
          <w:divsChild>
            <w:div w:id="2013220348">
              <w:marLeft w:val="0"/>
              <w:marRight w:val="0"/>
              <w:marTop w:val="0"/>
              <w:marBottom w:val="0"/>
              <w:divBdr>
                <w:top w:val="none" w:sz="0" w:space="0" w:color="auto"/>
                <w:left w:val="none" w:sz="0" w:space="0" w:color="auto"/>
                <w:bottom w:val="none" w:sz="0" w:space="0" w:color="auto"/>
                <w:right w:val="none" w:sz="0" w:space="0" w:color="auto"/>
              </w:divBdr>
              <w:divsChild>
                <w:div w:id="10418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560170">
      <w:bodyDiv w:val="1"/>
      <w:marLeft w:val="0"/>
      <w:marRight w:val="0"/>
      <w:marTop w:val="0"/>
      <w:marBottom w:val="0"/>
      <w:divBdr>
        <w:top w:val="none" w:sz="0" w:space="0" w:color="auto"/>
        <w:left w:val="none" w:sz="0" w:space="0" w:color="auto"/>
        <w:bottom w:val="none" w:sz="0" w:space="0" w:color="auto"/>
        <w:right w:val="none" w:sz="0" w:space="0" w:color="auto"/>
      </w:divBdr>
      <w:divsChild>
        <w:div w:id="36897223">
          <w:marLeft w:val="0"/>
          <w:marRight w:val="0"/>
          <w:marTop w:val="0"/>
          <w:marBottom w:val="0"/>
          <w:divBdr>
            <w:top w:val="none" w:sz="0" w:space="0" w:color="auto"/>
            <w:left w:val="none" w:sz="0" w:space="0" w:color="auto"/>
            <w:bottom w:val="none" w:sz="0" w:space="0" w:color="auto"/>
            <w:right w:val="none" w:sz="0" w:space="0" w:color="auto"/>
          </w:divBdr>
          <w:divsChild>
            <w:div w:id="1571381548">
              <w:marLeft w:val="0"/>
              <w:marRight w:val="0"/>
              <w:marTop w:val="0"/>
              <w:marBottom w:val="0"/>
              <w:divBdr>
                <w:top w:val="none" w:sz="0" w:space="0" w:color="auto"/>
                <w:left w:val="none" w:sz="0" w:space="0" w:color="auto"/>
                <w:bottom w:val="none" w:sz="0" w:space="0" w:color="auto"/>
                <w:right w:val="none" w:sz="0" w:space="0" w:color="auto"/>
              </w:divBdr>
              <w:divsChild>
                <w:div w:id="66921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492445">
      <w:bodyDiv w:val="1"/>
      <w:marLeft w:val="0"/>
      <w:marRight w:val="0"/>
      <w:marTop w:val="0"/>
      <w:marBottom w:val="0"/>
      <w:divBdr>
        <w:top w:val="none" w:sz="0" w:space="0" w:color="auto"/>
        <w:left w:val="none" w:sz="0" w:space="0" w:color="auto"/>
        <w:bottom w:val="none" w:sz="0" w:space="0" w:color="auto"/>
        <w:right w:val="none" w:sz="0" w:space="0" w:color="auto"/>
      </w:divBdr>
      <w:divsChild>
        <w:div w:id="1602057996">
          <w:marLeft w:val="0"/>
          <w:marRight w:val="0"/>
          <w:marTop w:val="0"/>
          <w:marBottom w:val="0"/>
          <w:divBdr>
            <w:top w:val="none" w:sz="0" w:space="0" w:color="auto"/>
            <w:left w:val="none" w:sz="0" w:space="0" w:color="auto"/>
            <w:bottom w:val="none" w:sz="0" w:space="0" w:color="auto"/>
            <w:right w:val="none" w:sz="0" w:space="0" w:color="auto"/>
          </w:divBdr>
          <w:divsChild>
            <w:div w:id="1981769567">
              <w:marLeft w:val="0"/>
              <w:marRight w:val="0"/>
              <w:marTop w:val="0"/>
              <w:marBottom w:val="0"/>
              <w:divBdr>
                <w:top w:val="none" w:sz="0" w:space="0" w:color="auto"/>
                <w:left w:val="none" w:sz="0" w:space="0" w:color="auto"/>
                <w:bottom w:val="none" w:sz="0" w:space="0" w:color="auto"/>
                <w:right w:val="none" w:sz="0" w:space="0" w:color="auto"/>
              </w:divBdr>
              <w:divsChild>
                <w:div w:id="20834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158457">
      <w:bodyDiv w:val="1"/>
      <w:marLeft w:val="0"/>
      <w:marRight w:val="0"/>
      <w:marTop w:val="0"/>
      <w:marBottom w:val="0"/>
      <w:divBdr>
        <w:top w:val="none" w:sz="0" w:space="0" w:color="auto"/>
        <w:left w:val="none" w:sz="0" w:space="0" w:color="auto"/>
        <w:bottom w:val="none" w:sz="0" w:space="0" w:color="auto"/>
        <w:right w:val="none" w:sz="0" w:space="0" w:color="auto"/>
      </w:divBdr>
    </w:div>
    <w:div w:id="944533758">
      <w:bodyDiv w:val="1"/>
      <w:marLeft w:val="0"/>
      <w:marRight w:val="0"/>
      <w:marTop w:val="0"/>
      <w:marBottom w:val="0"/>
      <w:divBdr>
        <w:top w:val="none" w:sz="0" w:space="0" w:color="auto"/>
        <w:left w:val="none" w:sz="0" w:space="0" w:color="auto"/>
        <w:bottom w:val="none" w:sz="0" w:space="0" w:color="auto"/>
        <w:right w:val="none" w:sz="0" w:space="0" w:color="auto"/>
      </w:divBdr>
    </w:div>
    <w:div w:id="961303721">
      <w:bodyDiv w:val="1"/>
      <w:marLeft w:val="0"/>
      <w:marRight w:val="0"/>
      <w:marTop w:val="0"/>
      <w:marBottom w:val="0"/>
      <w:divBdr>
        <w:top w:val="none" w:sz="0" w:space="0" w:color="auto"/>
        <w:left w:val="none" w:sz="0" w:space="0" w:color="auto"/>
        <w:bottom w:val="none" w:sz="0" w:space="0" w:color="auto"/>
        <w:right w:val="none" w:sz="0" w:space="0" w:color="auto"/>
      </w:divBdr>
    </w:div>
    <w:div w:id="962615256">
      <w:bodyDiv w:val="1"/>
      <w:marLeft w:val="0"/>
      <w:marRight w:val="0"/>
      <w:marTop w:val="0"/>
      <w:marBottom w:val="0"/>
      <w:divBdr>
        <w:top w:val="none" w:sz="0" w:space="0" w:color="auto"/>
        <w:left w:val="none" w:sz="0" w:space="0" w:color="auto"/>
        <w:bottom w:val="none" w:sz="0" w:space="0" w:color="auto"/>
        <w:right w:val="none" w:sz="0" w:space="0" w:color="auto"/>
      </w:divBdr>
      <w:divsChild>
        <w:div w:id="2011639326">
          <w:marLeft w:val="0"/>
          <w:marRight w:val="0"/>
          <w:marTop w:val="0"/>
          <w:marBottom w:val="0"/>
          <w:divBdr>
            <w:top w:val="none" w:sz="0" w:space="0" w:color="auto"/>
            <w:left w:val="none" w:sz="0" w:space="0" w:color="auto"/>
            <w:bottom w:val="none" w:sz="0" w:space="0" w:color="auto"/>
            <w:right w:val="none" w:sz="0" w:space="0" w:color="auto"/>
          </w:divBdr>
          <w:divsChild>
            <w:div w:id="135756321">
              <w:marLeft w:val="0"/>
              <w:marRight w:val="0"/>
              <w:marTop w:val="0"/>
              <w:marBottom w:val="0"/>
              <w:divBdr>
                <w:top w:val="none" w:sz="0" w:space="0" w:color="auto"/>
                <w:left w:val="none" w:sz="0" w:space="0" w:color="auto"/>
                <w:bottom w:val="none" w:sz="0" w:space="0" w:color="auto"/>
                <w:right w:val="none" w:sz="0" w:space="0" w:color="auto"/>
              </w:divBdr>
              <w:divsChild>
                <w:div w:id="1612325440">
                  <w:marLeft w:val="0"/>
                  <w:marRight w:val="0"/>
                  <w:marTop w:val="0"/>
                  <w:marBottom w:val="0"/>
                  <w:divBdr>
                    <w:top w:val="none" w:sz="0" w:space="0" w:color="auto"/>
                    <w:left w:val="none" w:sz="0" w:space="0" w:color="auto"/>
                    <w:bottom w:val="none" w:sz="0" w:space="0" w:color="auto"/>
                    <w:right w:val="none" w:sz="0" w:space="0" w:color="auto"/>
                  </w:divBdr>
                  <w:divsChild>
                    <w:div w:id="138865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631992">
      <w:bodyDiv w:val="1"/>
      <w:marLeft w:val="0"/>
      <w:marRight w:val="0"/>
      <w:marTop w:val="0"/>
      <w:marBottom w:val="0"/>
      <w:divBdr>
        <w:top w:val="none" w:sz="0" w:space="0" w:color="auto"/>
        <w:left w:val="none" w:sz="0" w:space="0" w:color="auto"/>
        <w:bottom w:val="none" w:sz="0" w:space="0" w:color="auto"/>
        <w:right w:val="none" w:sz="0" w:space="0" w:color="auto"/>
      </w:divBdr>
      <w:divsChild>
        <w:div w:id="8214302">
          <w:marLeft w:val="0"/>
          <w:marRight w:val="0"/>
          <w:marTop w:val="0"/>
          <w:marBottom w:val="0"/>
          <w:divBdr>
            <w:top w:val="none" w:sz="0" w:space="0" w:color="auto"/>
            <w:left w:val="none" w:sz="0" w:space="0" w:color="auto"/>
            <w:bottom w:val="none" w:sz="0" w:space="0" w:color="auto"/>
            <w:right w:val="none" w:sz="0" w:space="0" w:color="auto"/>
          </w:divBdr>
          <w:divsChild>
            <w:div w:id="1383946610">
              <w:marLeft w:val="0"/>
              <w:marRight w:val="0"/>
              <w:marTop w:val="0"/>
              <w:marBottom w:val="0"/>
              <w:divBdr>
                <w:top w:val="none" w:sz="0" w:space="0" w:color="auto"/>
                <w:left w:val="none" w:sz="0" w:space="0" w:color="auto"/>
                <w:bottom w:val="none" w:sz="0" w:space="0" w:color="auto"/>
                <w:right w:val="none" w:sz="0" w:space="0" w:color="auto"/>
              </w:divBdr>
              <w:divsChild>
                <w:div w:id="6901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923679">
      <w:bodyDiv w:val="1"/>
      <w:marLeft w:val="0"/>
      <w:marRight w:val="0"/>
      <w:marTop w:val="0"/>
      <w:marBottom w:val="0"/>
      <w:divBdr>
        <w:top w:val="none" w:sz="0" w:space="0" w:color="auto"/>
        <w:left w:val="none" w:sz="0" w:space="0" w:color="auto"/>
        <w:bottom w:val="none" w:sz="0" w:space="0" w:color="auto"/>
        <w:right w:val="none" w:sz="0" w:space="0" w:color="auto"/>
      </w:divBdr>
      <w:divsChild>
        <w:div w:id="291986647">
          <w:marLeft w:val="0"/>
          <w:marRight w:val="0"/>
          <w:marTop w:val="0"/>
          <w:marBottom w:val="0"/>
          <w:divBdr>
            <w:top w:val="none" w:sz="0" w:space="0" w:color="auto"/>
            <w:left w:val="none" w:sz="0" w:space="0" w:color="auto"/>
            <w:bottom w:val="none" w:sz="0" w:space="0" w:color="auto"/>
            <w:right w:val="none" w:sz="0" w:space="0" w:color="auto"/>
          </w:divBdr>
          <w:divsChild>
            <w:div w:id="571813178">
              <w:marLeft w:val="0"/>
              <w:marRight w:val="0"/>
              <w:marTop w:val="0"/>
              <w:marBottom w:val="0"/>
              <w:divBdr>
                <w:top w:val="none" w:sz="0" w:space="0" w:color="auto"/>
                <w:left w:val="none" w:sz="0" w:space="0" w:color="auto"/>
                <w:bottom w:val="none" w:sz="0" w:space="0" w:color="auto"/>
                <w:right w:val="none" w:sz="0" w:space="0" w:color="auto"/>
              </w:divBdr>
              <w:divsChild>
                <w:div w:id="1133014471">
                  <w:marLeft w:val="0"/>
                  <w:marRight w:val="0"/>
                  <w:marTop w:val="0"/>
                  <w:marBottom w:val="0"/>
                  <w:divBdr>
                    <w:top w:val="none" w:sz="0" w:space="0" w:color="auto"/>
                    <w:left w:val="none" w:sz="0" w:space="0" w:color="auto"/>
                    <w:bottom w:val="none" w:sz="0" w:space="0" w:color="auto"/>
                    <w:right w:val="none" w:sz="0" w:space="0" w:color="auto"/>
                  </w:divBdr>
                  <w:divsChild>
                    <w:div w:id="176082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071352">
      <w:bodyDiv w:val="1"/>
      <w:marLeft w:val="0"/>
      <w:marRight w:val="0"/>
      <w:marTop w:val="0"/>
      <w:marBottom w:val="0"/>
      <w:divBdr>
        <w:top w:val="none" w:sz="0" w:space="0" w:color="auto"/>
        <w:left w:val="none" w:sz="0" w:space="0" w:color="auto"/>
        <w:bottom w:val="none" w:sz="0" w:space="0" w:color="auto"/>
        <w:right w:val="none" w:sz="0" w:space="0" w:color="auto"/>
      </w:divBdr>
    </w:div>
    <w:div w:id="1026832599">
      <w:bodyDiv w:val="1"/>
      <w:marLeft w:val="0"/>
      <w:marRight w:val="0"/>
      <w:marTop w:val="0"/>
      <w:marBottom w:val="0"/>
      <w:divBdr>
        <w:top w:val="none" w:sz="0" w:space="0" w:color="auto"/>
        <w:left w:val="none" w:sz="0" w:space="0" w:color="auto"/>
        <w:bottom w:val="none" w:sz="0" w:space="0" w:color="auto"/>
        <w:right w:val="none" w:sz="0" w:space="0" w:color="auto"/>
      </w:divBdr>
      <w:divsChild>
        <w:div w:id="101415699">
          <w:marLeft w:val="0"/>
          <w:marRight w:val="0"/>
          <w:marTop w:val="0"/>
          <w:marBottom w:val="0"/>
          <w:divBdr>
            <w:top w:val="none" w:sz="0" w:space="0" w:color="auto"/>
            <w:left w:val="none" w:sz="0" w:space="0" w:color="auto"/>
            <w:bottom w:val="none" w:sz="0" w:space="0" w:color="auto"/>
            <w:right w:val="none" w:sz="0" w:space="0" w:color="auto"/>
          </w:divBdr>
          <w:divsChild>
            <w:div w:id="24255138">
              <w:marLeft w:val="0"/>
              <w:marRight w:val="0"/>
              <w:marTop w:val="0"/>
              <w:marBottom w:val="0"/>
              <w:divBdr>
                <w:top w:val="none" w:sz="0" w:space="0" w:color="auto"/>
                <w:left w:val="none" w:sz="0" w:space="0" w:color="auto"/>
                <w:bottom w:val="none" w:sz="0" w:space="0" w:color="auto"/>
                <w:right w:val="none" w:sz="0" w:space="0" w:color="auto"/>
              </w:divBdr>
              <w:divsChild>
                <w:div w:id="302780651">
                  <w:marLeft w:val="0"/>
                  <w:marRight w:val="0"/>
                  <w:marTop w:val="0"/>
                  <w:marBottom w:val="0"/>
                  <w:divBdr>
                    <w:top w:val="none" w:sz="0" w:space="0" w:color="auto"/>
                    <w:left w:val="none" w:sz="0" w:space="0" w:color="auto"/>
                    <w:bottom w:val="none" w:sz="0" w:space="0" w:color="auto"/>
                    <w:right w:val="none" w:sz="0" w:space="0" w:color="auto"/>
                  </w:divBdr>
                </w:div>
              </w:divsChild>
            </w:div>
            <w:div w:id="569998455">
              <w:marLeft w:val="0"/>
              <w:marRight w:val="0"/>
              <w:marTop w:val="0"/>
              <w:marBottom w:val="0"/>
              <w:divBdr>
                <w:top w:val="none" w:sz="0" w:space="0" w:color="auto"/>
                <w:left w:val="none" w:sz="0" w:space="0" w:color="auto"/>
                <w:bottom w:val="none" w:sz="0" w:space="0" w:color="auto"/>
                <w:right w:val="none" w:sz="0" w:space="0" w:color="auto"/>
              </w:divBdr>
              <w:divsChild>
                <w:div w:id="67843940">
                  <w:marLeft w:val="0"/>
                  <w:marRight w:val="0"/>
                  <w:marTop w:val="0"/>
                  <w:marBottom w:val="0"/>
                  <w:divBdr>
                    <w:top w:val="none" w:sz="0" w:space="0" w:color="auto"/>
                    <w:left w:val="none" w:sz="0" w:space="0" w:color="auto"/>
                    <w:bottom w:val="none" w:sz="0" w:space="0" w:color="auto"/>
                    <w:right w:val="none" w:sz="0" w:space="0" w:color="auto"/>
                  </w:divBdr>
                </w:div>
                <w:div w:id="395469289">
                  <w:marLeft w:val="0"/>
                  <w:marRight w:val="0"/>
                  <w:marTop w:val="0"/>
                  <w:marBottom w:val="0"/>
                  <w:divBdr>
                    <w:top w:val="none" w:sz="0" w:space="0" w:color="auto"/>
                    <w:left w:val="none" w:sz="0" w:space="0" w:color="auto"/>
                    <w:bottom w:val="none" w:sz="0" w:space="0" w:color="auto"/>
                    <w:right w:val="none" w:sz="0" w:space="0" w:color="auto"/>
                  </w:divBdr>
                </w:div>
                <w:div w:id="846797354">
                  <w:marLeft w:val="0"/>
                  <w:marRight w:val="0"/>
                  <w:marTop w:val="0"/>
                  <w:marBottom w:val="0"/>
                  <w:divBdr>
                    <w:top w:val="none" w:sz="0" w:space="0" w:color="auto"/>
                    <w:left w:val="none" w:sz="0" w:space="0" w:color="auto"/>
                    <w:bottom w:val="none" w:sz="0" w:space="0" w:color="auto"/>
                    <w:right w:val="none" w:sz="0" w:space="0" w:color="auto"/>
                  </w:divBdr>
                </w:div>
                <w:div w:id="1107502130">
                  <w:marLeft w:val="0"/>
                  <w:marRight w:val="0"/>
                  <w:marTop w:val="0"/>
                  <w:marBottom w:val="0"/>
                  <w:divBdr>
                    <w:top w:val="none" w:sz="0" w:space="0" w:color="auto"/>
                    <w:left w:val="none" w:sz="0" w:space="0" w:color="auto"/>
                    <w:bottom w:val="none" w:sz="0" w:space="0" w:color="auto"/>
                    <w:right w:val="none" w:sz="0" w:space="0" w:color="auto"/>
                  </w:divBdr>
                </w:div>
                <w:div w:id="1378432625">
                  <w:marLeft w:val="0"/>
                  <w:marRight w:val="0"/>
                  <w:marTop w:val="0"/>
                  <w:marBottom w:val="0"/>
                  <w:divBdr>
                    <w:top w:val="none" w:sz="0" w:space="0" w:color="auto"/>
                    <w:left w:val="none" w:sz="0" w:space="0" w:color="auto"/>
                    <w:bottom w:val="none" w:sz="0" w:space="0" w:color="auto"/>
                    <w:right w:val="none" w:sz="0" w:space="0" w:color="auto"/>
                  </w:divBdr>
                </w:div>
              </w:divsChild>
            </w:div>
            <w:div w:id="2092266094">
              <w:marLeft w:val="0"/>
              <w:marRight w:val="0"/>
              <w:marTop w:val="0"/>
              <w:marBottom w:val="0"/>
              <w:divBdr>
                <w:top w:val="none" w:sz="0" w:space="0" w:color="auto"/>
                <w:left w:val="none" w:sz="0" w:space="0" w:color="auto"/>
                <w:bottom w:val="none" w:sz="0" w:space="0" w:color="auto"/>
                <w:right w:val="none" w:sz="0" w:space="0" w:color="auto"/>
              </w:divBdr>
              <w:divsChild>
                <w:div w:id="148670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851734">
      <w:bodyDiv w:val="1"/>
      <w:marLeft w:val="0"/>
      <w:marRight w:val="0"/>
      <w:marTop w:val="0"/>
      <w:marBottom w:val="0"/>
      <w:divBdr>
        <w:top w:val="none" w:sz="0" w:space="0" w:color="auto"/>
        <w:left w:val="none" w:sz="0" w:space="0" w:color="auto"/>
        <w:bottom w:val="none" w:sz="0" w:space="0" w:color="auto"/>
        <w:right w:val="none" w:sz="0" w:space="0" w:color="auto"/>
      </w:divBdr>
    </w:div>
    <w:div w:id="1062101297">
      <w:bodyDiv w:val="1"/>
      <w:marLeft w:val="0"/>
      <w:marRight w:val="0"/>
      <w:marTop w:val="0"/>
      <w:marBottom w:val="0"/>
      <w:divBdr>
        <w:top w:val="none" w:sz="0" w:space="0" w:color="auto"/>
        <w:left w:val="none" w:sz="0" w:space="0" w:color="auto"/>
        <w:bottom w:val="none" w:sz="0" w:space="0" w:color="auto"/>
        <w:right w:val="none" w:sz="0" w:space="0" w:color="auto"/>
      </w:divBdr>
      <w:divsChild>
        <w:div w:id="665204705">
          <w:marLeft w:val="0"/>
          <w:marRight w:val="0"/>
          <w:marTop w:val="0"/>
          <w:marBottom w:val="0"/>
          <w:divBdr>
            <w:top w:val="none" w:sz="0" w:space="0" w:color="auto"/>
            <w:left w:val="none" w:sz="0" w:space="0" w:color="auto"/>
            <w:bottom w:val="none" w:sz="0" w:space="0" w:color="auto"/>
            <w:right w:val="none" w:sz="0" w:space="0" w:color="auto"/>
          </w:divBdr>
          <w:divsChild>
            <w:div w:id="1818496632">
              <w:marLeft w:val="0"/>
              <w:marRight w:val="0"/>
              <w:marTop w:val="0"/>
              <w:marBottom w:val="0"/>
              <w:divBdr>
                <w:top w:val="none" w:sz="0" w:space="0" w:color="auto"/>
                <w:left w:val="none" w:sz="0" w:space="0" w:color="auto"/>
                <w:bottom w:val="none" w:sz="0" w:space="0" w:color="auto"/>
                <w:right w:val="none" w:sz="0" w:space="0" w:color="auto"/>
              </w:divBdr>
              <w:divsChild>
                <w:div w:id="230040855">
                  <w:marLeft w:val="0"/>
                  <w:marRight w:val="0"/>
                  <w:marTop w:val="0"/>
                  <w:marBottom w:val="0"/>
                  <w:divBdr>
                    <w:top w:val="none" w:sz="0" w:space="0" w:color="auto"/>
                    <w:left w:val="none" w:sz="0" w:space="0" w:color="auto"/>
                    <w:bottom w:val="none" w:sz="0" w:space="0" w:color="auto"/>
                    <w:right w:val="none" w:sz="0" w:space="0" w:color="auto"/>
                  </w:divBdr>
                  <w:divsChild>
                    <w:div w:id="168054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037638">
      <w:bodyDiv w:val="1"/>
      <w:marLeft w:val="0"/>
      <w:marRight w:val="0"/>
      <w:marTop w:val="0"/>
      <w:marBottom w:val="0"/>
      <w:divBdr>
        <w:top w:val="none" w:sz="0" w:space="0" w:color="auto"/>
        <w:left w:val="none" w:sz="0" w:space="0" w:color="auto"/>
        <w:bottom w:val="none" w:sz="0" w:space="0" w:color="auto"/>
        <w:right w:val="none" w:sz="0" w:space="0" w:color="auto"/>
      </w:divBdr>
    </w:div>
    <w:div w:id="1113402837">
      <w:bodyDiv w:val="1"/>
      <w:marLeft w:val="0"/>
      <w:marRight w:val="0"/>
      <w:marTop w:val="0"/>
      <w:marBottom w:val="0"/>
      <w:divBdr>
        <w:top w:val="none" w:sz="0" w:space="0" w:color="auto"/>
        <w:left w:val="none" w:sz="0" w:space="0" w:color="auto"/>
        <w:bottom w:val="none" w:sz="0" w:space="0" w:color="auto"/>
        <w:right w:val="none" w:sz="0" w:space="0" w:color="auto"/>
      </w:divBdr>
    </w:div>
    <w:div w:id="1115442413">
      <w:bodyDiv w:val="1"/>
      <w:marLeft w:val="0"/>
      <w:marRight w:val="0"/>
      <w:marTop w:val="0"/>
      <w:marBottom w:val="0"/>
      <w:divBdr>
        <w:top w:val="none" w:sz="0" w:space="0" w:color="auto"/>
        <w:left w:val="none" w:sz="0" w:space="0" w:color="auto"/>
        <w:bottom w:val="none" w:sz="0" w:space="0" w:color="auto"/>
        <w:right w:val="none" w:sz="0" w:space="0" w:color="auto"/>
      </w:divBdr>
      <w:divsChild>
        <w:div w:id="313338938">
          <w:marLeft w:val="0"/>
          <w:marRight w:val="0"/>
          <w:marTop w:val="0"/>
          <w:marBottom w:val="0"/>
          <w:divBdr>
            <w:top w:val="none" w:sz="0" w:space="0" w:color="auto"/>
            <w:left w:val="none" w:sz="0" w:space="0" w:color="auto"/>
            <w:bottom w:val="none" w:sz="0" w:space="0" w:color="auto"/>
            <w:right w:val="none" w:sz="0" w:space="0" w:color="auto"/>
          </w:divBdr>
          <w:divsChild>
            <w:div w:id="713193924">
              <w:marLeft w:val="0"/>
              <w:marRight w:val="0"/>
              <w:marTop w:val="0"/>
              <w:marBottom w:val="0"/>
              <w:divBdr>
                <w:top w:val="none" w:sz="0" w:space="0" w:color="auto"/>
                <w:left w:val="none" w:sz="0" w:space="0" w:color="auto"/>
                <w:bottom w:val="none" w:sz="0" w:space="0" w:color="auto"/>
                <w:right w:val="none" w:sz="0" w:space="0" w:color="auto"/>
              </w:divBdr>
              <w:divsChild>
                <w:div w:id="1786458513">
                  <w:marLeft w:val="0"/>
                  <w:marRight w:val="0"/>
                  <w:marTop w:val="0"/>
                  <w:marBottom w:val="0"/>
                  <w:divBdr>
                    <w:top w:val="none" w:sz="0" w:space="0" w:color="auto"/>
                    <w:left w:val="none" w:sz="0" w:space="0" w:color="auto"/>
                    <w:bottom w:val="none" w:sz="0" w:space="0" w:color="auto"/>
                    <w:right w:val="none" w:sz="0" w:space="0" w:color="auto"/>
                  </w:divBdr>
                  <w:divsChild>
                    <w:div w:id="19596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60634">
      <w:bodyDiv w:val="1"/>
      <w:marLeft w:val="0"/>
      <w:marRight w:val="0"/>
      <w:marTop w:val="0"/>
      <w:marBottom w:val="0"/>
      <w:divBdr>
        <w:top w:val="none" w:sz="0" w:space="0" w:color="auto"/>
        <w:left w:val="none" w:sz="0" w:space="0" w:color="auto"/>
        <w:bottom w:val="none" w:sz="0" w:space="0" w:color="auto"/>
        <w:right w:val="none" w:sz="0" w:space="0" w:color="auto"/>
      </w:divBdr>
    </w:div>
    <w:div w:id="1118841583">
      <w:bodyDiv w:val="1"/>
      <w:marLeft w:val="0"/>
      <w:marRight w:val="0"/>
      <w:marTop w:val="0"/>
      <w:marBottom w:val="0"/>
      <w:divBdr>
        <w:top w:val="none" w:sz="0" w:space="0" w:color="auto"/>
        <w:left w:val="none" w:sz="0" w:space="0" w:color="auto"/>
        <w:bottom w:val="none" w:sz="0" w:space="0" w:color="auto"/>
        <w:right w:val="none" w:sz="0" w:space="0" w:color="auto"/>
      </w:divBdr>
      <w:divsChild>
        <w:div w:id="1998655624">
          <w:marLeft w:val="0"/>
          <w:marRight w:val="0"/>
          <w:marTop w:val="0"/>
          <w:marBottom w:val="0"/>
          <w:divBdr>
            <w:top w:val="none" w:sz="0" w:space="0" w:color="auto"/>
            <w:left w:val="none" w:sz="0" w:space="0" w:color="auto"/>
            <w:bottom w:val="none" w:sz="0" w:space="0" w:color="auto"/>
            <w:right w:val="none" w:sz="0" w:space="0" w:color="auto"/>
          </w:divBdr>
          <w:divsChild>
            <w:div w:id="2056849522">
              <w:marLeft w:val="0"/>
              <w:marRight w:val="0"/>
              <w:marTop w:val="0"/>
              <w:marBottom w:val="0"/>
              <w:divBdr>
                <w:top w:val="none" w:sz="0" w:space="0" w:color="auto"/>
                <w:left w:val="none" w:sz="0" w:space="0" w:color="auto"/>
                <w:bottom w:val="none" w:sz="0" w:space="0" w:color="auto"/>
                <w:right w:val="none" w:sz="0" w:space="0" w:color="auto"/>
              </w:divBdr>
              <w:divsChild>
                <w:div w:id="164365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964636">
      <w:bodyDiv w:val="1"/>
      <w:marLeft w:val="0"/>
      <w:marRight w:val="0"/>
      <w:marTop w:val="0"/>
      <w:marBottom w:val="0"/>
      <w:divBdr>
        <w:top w:val="none" w:sz="0" w:space="0" w:color="auto"/>
        <w:left w:val="none" w:sz="0" w:space="0" w:color="auto"/>
        <w:bottom w:val="none" w:sz="0" w:space="0" w:color="auto"/>
        <w:right w:val="none" w:sz="0" w:space="0" w:color="auto"/>
      </w:divBdr>
      <w:divsChild>
        <w:div w:id="1144930487">
          <w:marLeft w:val="0"/>
          <w:marRight w:val="0"/>
          <w:marTop w:val="0"/>
          <w:marBottom w:val="0"/>
          <w:divBdr>
            <w:top w:val="none" w:sz="0" w:space="0" w:color="auto"/>
            <w:left w:val="none" w:sz="0" w:space="0" w:color="auto"/>
            <w:bottom w:val="none" w:sz="0" w:space="0" w:color="auto"/>
            <w:right w:val="none" w:sz="0" w:space="0" w:color="auto"/>
          </w:divBdr>
          <w:divsChild>
            <w:div w:id="1607233472">
              <w:marLeft w:val="0"/>
              <w:marRight w:val="0"/>
              <w:marTop w:val="0"/>
              <w:marBottom w:val="0"/>
              <w:divBdr>
                <w:top w:val="none" w:sz="0" w:space="0" w:color="auto"/>
                <w:left w:val="none" w:sz="0" w:space="0" w:color="auto"/>
                <w:bottom w:val="none" w:sz="0" w:space="0" w:color="auto"/>
                <w:right w:val="none" w:sz="0" w:space="0" w:color="auto"/>
              </w:divBdr>
              <w:divsChild>
                <w:div w:id="1954747406">
                  <w:marLeft w:val="0"/>
                  <w:marRight w:val="0"/>
                  <w:marTop w:val="0"/>
                  <w:marBottom w:val="0"/>
                  <w:divBdr>
                    <w:top w:val="none" w:sz="0" w:space="0" w:color="auto"/>
                    <w:left w:val="none" w:sz="0" w:space="0" w:color="auto"/>
                    <w:bottom w:val="none" w:sz="0" w:space="0" w:color="auto"/>
                    <w:right w:val="none" w:sz="0" w:space="0" w:color="auto"/>
                  </w:divBdr>
                  <w:divsChild>
                    <w:div w:id="87886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2623">
      <w:bodyDiv w:val="1"/>
      <w:marLeft w:val="0"/>
      <w:marRight w:val="0"/>
      <w:marTop w:val="0"/>
      <w:marBottom w:val="0"/>
      <w:divBdr>
        <w:top w:val="none" w:sz="0" w:space="0" w:color="auto"/>
        <w:left w:val="none" w:sz="0" w:space="0" w:color="auto"/>
        <w:bottom w:val="none" w:sz="0" w:space="0" w:color="auto"/>
        <w:right w:val="none" w:sz="0" w:space="0" w:color="auto"/>
      </w:divBdr>
      <w:divsChild>
        <w:div w:id="322658172">
          <w:marLeft w:val="0"/>
          <w:marRight w:val="0"/>
          <w:marTop w:val="0"/>
          <w:marBottom w:val="0"/>
          <w:divBdr>
            <w:top w:val="none" w:sz="0" w:space="0" w:color="auto"/>
            <w:left w:val="none" w:sz="0" w:space="0" w:color="auto"/>
            <w:bottom w:val="none" w:sz="0" w:space="0" w:color="auto"/>
            <w:right w:val="none" w:sz="0" w:space="0" w:color="auto"/>
          </w:divBdr>
          <w:divsChild>
            <w:div w:id="1801725895">
              <w:marLeft w:val="0"/>
              <w:marRight w:val="0"/>
              <w:marTop w:val="0"/>
              <w:marBottom w:val="0"/>
              <w:divBdr>
                <w:top w:val="none" w:sz="0" w:space="0" w:color="auto"/>
                <w:left w:val="none" w:sz="0" w:space="0" w:color="auto"/>
                <w:bottom w:val="none" w:sz="0" w:space="0" w:color="auto"/>
                <w:right w:val="none" w:sz="0" w:space="0" w:color="auto"/>
              </w:divBdr>
              <w:divsChild>
                <w:div w:id="1359891788">
                  <w:marLeft w:val="0"/>
                  <w:marRight w:val="0"/>
                  <w:marTop w:val="0"/>
                  <w:marBottom w:val="0"/>
                  <w:divBdr>
                    <w:top w:val="none" w:sz="0" w:space="0" w:color="auto"/>
                    <w:left w:val="none" w:sz="0" w:space="0" w:color="auto"/>
                    <w:bottom w:val="none" w:sz="0" w:space="0" w:color="auto"/>
                    <w:right w:val="none" w:sz="0" w:space="0" w:color="auto"/>
                  </w:divBdr>
                  <w:divsChild>
                    <w:div w:id="172459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967824">
      <w:bodyDiv w:val="1"/>
      <w:marLeft w:val="0"/>
      <w:marRight w:val="0"/>
      <w:marTop w:val="0"/>
      <w:marBottom w:val="0"/>
      <w:divBdr>
        <w:top w:val="none" w:sz="0" w:space="0" w:color="auto"/>
        <w:left w:val="none" w:sz="0" w:space="0" w:color="auto"/>
        <w:bottom w:val="none" w:sz="0" w:space="0" w:color="auto"/>
        <w:right w:val="none" w:sz="0" w:space="0" w:color="auto"/>
      </w:divBdr>
      <w:divsChild>
        <w:div w:id="2007004734">
          <w:marLeft w:val="0"/>
          <w:marRight w:val="0"/>
          <w:marTop w:val="0"/>
          <w:marBottom w:val="0"/>
          <w:divBdr>
            <w:top w:val="none" w:sz="0" w:space="0" w:color="auto"/>
            <w:left w:val="none" w:sz="0" w:space="0" w:color="auto"/>
            <w:bottom w:val="none" w:sz="0" w:space="0" w:color="auto"/>
            <w:right w:val="none" w:sz="0" w:space="0" w:color="auto"/>
          </w:divBdr>
          <w:divsChild>
            <w:div w:id="934243102">
              <w:marLeft w:val="0"/>
              <w:marRight w:val="0"/>
              <w:marTop w:val="0"/>
              <w:marBottom w:val="0"/>
              <w:divBdr>
                <w:top w:val="none" w:sz="0" w:space="0" w:color="auto"/>
                <w:left w:val="none" w:sz="0" w:space="0" w:color="auto"/>
                <w:bottom w:val="none" w:sz="0" w:space="0" w:color="auto"/>
                <w:right w:val="none" w:sz="0" w:space="0" w:color="auto"/>
              </w:divBdr>
              <w:divsChild>
                <w:div w:id="1542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060435">
      <w:bodyDiv w:val="1"/>
      <w:marLeft w:val="0"/>
      <w:marRight w:val="0"/>
      <w:marTop w:val="0"/>
      <w:marBottom w:val="0"/>
      <w:divBdr>
        <w:top w:val="none" w:sz="0" w:space="0" w:color="auto"/>
        <w:left w:val="none" w:sz="0" w:space="0" w:color="auto"/>
        <w:bottom w:val="none" w:sz="0" w:space="0" w:color="auto"/>
        <w:right w:val="none" w:sz="0" w:space="0" w:color="auto"/>
      </w:divBdr>
      <w:divsChild>
        <w:div w:id="1304846902">
          <w:marLeft w:val="0"/>
          <w:marRight w:val="0"/>
          <w:marTop w:val="0"/>
          <w:marBottom w:val="0"/>
          <w:divBdr>
            <w:top w:val="none" w:sz="0" w:space="0" w:color="auto"/>
            <w:left w:val="none" w:sz="0" w:space="0" w:color="auto"/>
            <w:bottom w:val="none" w:sz="0" w:space="0" w:color="auto"/>
            <w:right w:val="none" w:sz="0" w:space="0" w:color="auto"/>
          </w:divBdr>
          <w:divsChild>
            <w:div w:id="652873537">
              <w:marLeft w:val="0"/>
              <w:marRight w:val="0"/>
              <w:marTop w:val="0"/>
              <w:marBottom w:val="0"/>
              <w:divBdr>
                <w:top w:val="none" w:sz="0" w:space="0" w:color="auto"/>
                <w:left w:val="none" w:sz="0" w:space="0" w:color="auto"/>
                <w:bottom w:val="none" w:sz="0" w:space="0" w:color="auto"/>
                <w:right w:val="none" w:sz="0" w:space="0" w:color="auto"/>
              </w:divBdr>
              <w:divsChild>
                <w:div w:id="760177699">
                  <w:marLeft w:val="0"/>
                  <w:marRight w:val="0"/>
                  <w:marTop w:val="0"/>
                  <w:marBottom w:val="0"/>
                  <w:divBdr>
                    <w:top w:val="none" w:sz="0" w:space="0" w:color="auto"/>
                    <w:left w:val="none" w:sz="0" w:space="0" w:color="auto"/>
                    <w:bottom w:val="none" w:sz="0" w:space="0" w:color="auto"/>
                    <w:right w:val="none" w:sz="0" w:space="0" w:color="auto"/>
                  </w:divBdr>
                  <w:divsChild>
                    <w:div w:id="116636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179882">
      <w:bodyDiv w:val="1"/>
      <w:marLeft w:val="0"/>
      <w:marRight w:val="0"/>
      <w:marTop w:val="0"/>
      <w:marBottom w:val="0"/>
      <w:divBdr>
        <w:top w:val="none" w:sz="0" w:space="0" w:color="auto"/>
        <w:left w:val="none" w:sz="0" w:space="0" w:color="auto"/>
        <w:bottom w:val="none" w:sz="0" w:space="0" w:color="auto"/>
        <w:right w:val="none" w:sz="0" w:space="0" w:color="auto"/>
      </w:divBdr>
      <w:divsChild>
        <w:div w:id="422729476">
          <w:marLeft w:val="0"/>
          <w:marRight w:val="0"/>
          <w:marTop w:val="0"/>
          <w:marBottom w:val="0"/>
          <w:divBdr>
            <w:top w:val="none" w:sz="0" w:space="0" w:color="auto"/>
            <w:left w:val="none" w:sz="0" w:space="0" w:color="auto"/>
            <w:bottom w:val="none" w:sz="0" w:space="0" w:color="auto"/>
            <w:right w:val="none" w:sz="0" w:space="0" w:color="auto"/>
          </w:divBdr>
          <w:divsChild>
            <w:div w:id="903368223">
              <w:marLeft w:val="0"/>
              <w:marRight w:val="0"/>
              <w:marTop w:val="0"/>
              <w:marBottom w:val="0"/>
              <w:divBdr>
                <w:top w:val="none" w:sz="0" w:space="0" w:color="auto"/>
                <w:left w:val="none" w:sz="0" w:space="0" w:color="auto"/>
                <w:bottom w:val="none" w:sz="0" w:space="0" w:color="auto"/>
                <w:right w:val="none" w:sz="0" w:space="0" w:color="auto"/>
              </w:divBdr>
              <w:divsChild>
                <w:div w:id="1943880957">
                  <w:marLeft w:val="0"/>
                  <w:marRight w:val="0"/>
                  <w:marTop w:val="0"/>
                  <w:marBottom w:val="0"/>
                  <w:divBdr>
                    <w:top w:val="none" w:sz="0" w:space="0" w:color="auto"/>
                    <w:left w:val="none" w:sz="0" w:space="0" w:color="auto"/>
                    <w:bottom w:val="none" w:sz="0" w:space="0" w:color="auto"/>
                    <w:right w:val="none" w:sz="0" w:space="0" w:color="auto"/>
                  </w:divBdr>
                  <w:divsChild>
                    <w:div w:id="197081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520361">
      <w:bodyDiv w:val="1"/>
      <w:marLeft w:val="0"/>
      <w:marRight w:val="0"/>
      <w:marTop w:val="0"/>
      <w:marBottom w:val="0"/>
      <w:divBdr>
        <w:top w:val="none" w:sz="0" w:space="0" w:color="auto"/>
        <w:left w:val="none" w:sz="0" w:space="0" w:color="auto"/>
        <w:bottom w:val="none" w:sz="0" w:space="0" w:color="auto"/>
        <w:right w:val="none" w:sz="0" w:space="0" w:color="auto"/>
      </w:divBdr>
      <w:divsChild>
        <w:div w:id="520436929">
          <w:marLeft w:val="0"/>
          <w:marRight w:val="0"/>
          <w:marTop w:val="0"/>
          <w:marBottom w:val="0"/>
          <w:divBdr>
            <w:top w:val="none" w:sz="0" w:space="0" w:color="auto"/>
            <w:left w:val="none" w:sz="0" w:space="0" w:color="auto"/>
            <w:bottom w:val="none" w:sz="0" w:space="0" w:color="auto"/>
            <w:right w:val="none" w:sz="0" w:space="0" w:color="auto"/>
          </w:divBdr>
          <w:divsChild>
            <w:div w:id="566035313">
              <w:marLeft w:val="0"/>
              <w:marRight w:val="0"/>
              <w:marTop w:val="0"/>
              <w:marBottom w:val="0"/>
              <w:divBdr>
                <w:top w:val="none" w:sz="0" w:space="0" w:color="auto"/>
                <w:left w:val="none" w:sz="0" w:space="0" w:color="auto"/>
                <w:bottom w:val="none" w:sz="0" w:space="0" w:color="auto"/>
                <w:right w:val="none" w:sz="0" w:space="0" w:color="auto"/>
              </w:divBdr>
              <w:divsChild>
                <w:div w:id="133380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651584">
      <w:bodyDiv w:val="1"/>
      <w:marLeft w:val="0"/>
      <w:marRight w:val="0"/>
      <w:marTop w:val="0"/>
      <w:marBottom w:val="0"/>
      <w:divBdr>
        <w:top w:val="none" w:sz="0" w:space="0" w:color="auto"/>
        <w:left w:val="none" w:sz="0" w:space="0" w:color="auto"/>
        <w:bottom w:val="none" w:sz="0" w:space="0" w:color="auto"/>
        <w:right w:val="none" w:sz="0" w:space="0" w:color="auto"/>
      </w:divBdr>
      <w:divsChild>
        <w:div w:id="847408618">
          <w:marLeft w:val="0"/>
          <w:marRight w:val="0"/>
          <w:marTop w:val="0"/>
          <w:marBottom w:val="0"/>
          <w:divBdr>
            <w:top w:val="none" w:sz="0" w:space="0" w:color="auto"/>
            <w:left w:val="none" w:sz="0" w:space="0" w:color="auto"/>
            <w:bottom w:val="none" w:sz="0" w:space="0" w:color="auto"/>
            <w:right w:val="none" w:sz="0" w:space="0" w:color="auto"/>
          </w:divBdr>
          <w:divsChild>
            <w:div w:id="885682412">
              <w:marLeft w:val="0"/>
              <w:marRight w:val="0"/>
              <w:marTop w:val="0"/>
              <w:marBottom w:val="0"/>
              <w:divBdr>
                <w:top w:val="none" w:sz="0" w:space="0" w:color="auto"/>
                <w:left w:val="none" w:sz="0" w:space="0" w:color="auto"/>
                <w:bottom w:val="none" w:sz="0" w:space="0" w:color="auto"/>
                <w:right w:val="none" w:sz="0" w:space="0" w:color="auto"/>
              </w:divBdr>
              <w:divsChild>
                <w:div w:id="568998150">
                  <w:marLeft w:val="0"/>
                  <w:marRight w:val="0"/>
                  <w:marTop w:val="0"/>
                  <w:marBottom w:val="0"/>
                  <w:divBdr>
                    <w:top w:val="none" w:sz="0" w:space="0" w:color="auto"/>
                    <w:left w:val="none" w:sz="0" w:space="0" w:color="auto"/>
                    <w:bottom w:val="none" w:sz="0" w:space="0" w:color="auto"/>
                    <w:right w:val="none" w:sz="0" w:space="0" w:color="auto"/>
                  </w:divBdr>
                  <w:divsChild>
                    <w:div w:id="78388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939678">
      <w:bodyDiv w:val="1"/>
      <w:marLeft w:val="0"/>
      <w:marRight w:val="0"/>
      <w:marTop w:val="0"/>
      <w:marBottom w:val="0"/>
      <w:divBdr>
        <w:top w:val="none" w:sz="0" w:space="0" w:color="auto"/>
        <w:left w:val="none" w:sz="0" w:space="0" w:color="auto"/>
        <w:bottom w:val="none" w:sz="0" w:space="0" w:color="auto"/>
        <w:right w:val="none" w:sz="0" w:space="0" w:color="auto"/>
      </w:divBdr>
      <w:divsChild>
        <w:div w:id="1214390506">
          <w:marLeft w:val="0"/>
          <w:marRight w:val="0"/>
          <w:marTop w:val="0"/>
          <w:marBottom w:val="0"/>
          <w:divBdr>
            <w:top w:val="none" w:sz="0" w:space="0" w:color="auto"/>
            <w:left w:val="none" w:sz="0" w:space="0" w:color="auto"/>
            <w:bottom w:val="none" w:sz="0" w:space="0" w:color="auto"/>
            <w:right w:val="none" w:sz="0" w:space="0" w:color="auto"/>
          </w:divBdr>
          <w:divsChild>
            <w:div w:id="1648315899">
              <w:marLeft w:val="0"/>
              <w:marRight w:val="0"/>
              <w:marTop w:val="0"/>
              <w:marBottom w:val="0"/>
              <w:divBdr>
                <w:top w:val="none" w:sz="0" w:space="0" w:color="auto"/>
                <w:left w:val="none" w:sz="0" w:space="0" w:color="auto"/>
                <w:bottom w:val="none" w:sz="0" w:space="0" w:color="auto"/>
                <w:right w:val="none" w:sz="0" w:space="0" w:color="auto"/>
              </w:divBdr>
              <w:divsChild>
                <w:div w:id="19211940">
                  <w:marLeft w:val="0"/>
                  <w:marRight w:val="0"/>
                  <w:marTop w:val="0"/>
                  <w:marBottom w:val="0"/>
                  <w:divBdr>
                    <w:top w:val="none" w:sz="0" w:space="0" w:color="auto"/>
                    <w:left w:val="none" w:sz="0" w:space="0" w:color="auto"/>
                    <w:bottom w:val="none" w:sz="0" w:space="0" w:color="auto"/>
                    <w:right w:val="none" w:sz="0" w:space="0" w:color="auto"/>
                  </w:divBdr>
                  <w:divsChild>
                    <w:div w:id="74411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472283">
      <w:bodyDiv w:val="1"/>
      <w:marLeft w:val="0"/>
      <w:marRight w:val="0"/>
      <w:marTop w:val="0"/>
      <w:marBottom w:val="0"/>
      <w:divBdr>
        <w:top w:val="none" w:sz="0" w:space="0" w:color="auto"/>
        <w:left w:val="none" w:sz="0" w:space="0" w:color="auto"/>
        <w:bottom w:val="none" w:sz="0" w:space="0" w:color="auto"/>
        <w:right w:val="none" w:sz="0" w:space="0" w:color="auto"/>
      </w:divBdr>
      <w:divsChild>
        <w:div w:id="1600987931">
          <w:marLeft w:val="0"/>
          <w:marRight w:val="0"/>
          <w:marTop w:val="0"/>
          <w:marBottom w:val="0"/>
          <w:divBdr>
            <w:top w:val="none" w:sz="0" w:space="0" w:color="auto"/>
            <w:left w:val="none" w:sz="0" w:space="0" w:color="auto"/>
            <w:bottom w:val="none" w:sz="0" w:space="0" w:color="auto"/>
            <w:right w:val="none" w:sz="0" w:space="0" w:color="auto"/>
          </w:divBdr>
          <w:divsChild>
            <w:div w:id="1823618528">
              <w:marLeft w:val="0"/>
              <w:marRight w:val="0"/>
              <w:marTop w:val="0"/>
              <w:marBottom w:val="0"/>
              <w:divBdr>
                <w:top w:val="none" w:sz="0" w:space="0" w:color="auto"/>
                <w:left w:val="none" w:sz="0" w:space="0" w:color="auto"/>
                <w:bottom w:val="none" w:sz="0" w:space="0" w:color="auto"/>
                <w:right w:val="none" w:sz="0" w:space="0" w:color="auto"/>
              </w:divBdr>
              <w:divsChild>
                <w:div w:id="25135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628899">
      <w:bodyDiv w:val="1"/>
      <w:marLeft w:val="0"/>
      <w:marRight w:val="0"/>
      <w:marTop w:val="0"/>
      <w:marBottom w:val="0"/>
      <w:divBdr>
        <w:top w:val="none" w:sz="0" w:space="0" w:color="auto"/>
        <w:left w:val="none" w:sz="0" w:space="0" w:color="auto"/>
        <w:bottom w:val="none" w:sz="0" w:space="0" w:color="auto"/>
        <w:right w:val="none" w:sz="0" w:space="0" w:color="auto"/>
      </w:divBdr>
    </w:div>
    <w:div w:id="1219779690">
      <w:bodyDiv w:val="1"/>
      <w:marLeft w:val="0"/>
      <w:marRight w:val="0"/>
      <w:marTop w:val="0"/>
      <w:marBottom w:val="0"/>
      <w:divBdr>
        <w:top w:val="none" w:sz="0" w:space="0" w:color="auto"/>
        <w:left w:val="none" w:sz="0" w:space="0" w:color="auto"/>
        <w:bottom w:val="none" w:sz="0" w:space="0" w:color="auto"/>
        <w:right w:val="none" w:sz="0" w:space="0" w:color="auto"/>
      </w:divBdr>
      <w:divsChild>
        <w:div w:id="886532565">
          <w:marLeft w:val="0"/>
          <w:marRight w:val="0"/>
          <w:marTop w:val="0"/>
          <w:marBottom w:val="0"/>
          <w:divBdr>
            <w:top w:val="none" w:sz="0" w:space="0" w:color="auto"/>
            <w:left w:val="none" w:sz="0" w:space="0" w:color="auto"/>
            <w:bottom w:val="none" w:sz="0" w:space="0" w:color="auto"/>
            <w:right w:val="none" w:sz="0" w:space="0" w:color="auto"/>
          </w:divBdr>
          <w:divsChild>
            <w:div w:id="2029526156">
              <w:marLeft w:val="0"/>
              <w:marRight w:val="0"/>
              <w:marTop w:val="0"/>
              <w:marBottom w:val="0"/>
              <w:divBdr>
                <w:top w:val="none" w:sz="0" w:space="0" w:color="auto"/>
                <w:left w:val="none" w:sz="0" w:space="0" w:color="auto"/>
                <w:bottom w:val="none" w:sz="0" w:space="0" w:color="auto"/>
                <w:right w:val="none" w:sz="0" w:space="0" w:color="auto"/>
              </w:divBdr>
              <w:divsChild>
                <w:div w:id="148978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6144">
      <w:bodyDiv w:val="1"/>
      <w:marLeft w:val="0"/>
      <w:marRight w:val="0"/>
      <w:marTop w:val="0"/>
      <w:marBottom w:val="0"/>
      <w:divBdr>
        <w:top w:val="none" w:sz="0" w:space="0" w:color="auto"/>
        <w:left w:val="none" w:sz="0" w:space="0" w:color="auto"/>
        <w:bottom w:val="none" w:sz="0" w:space="0" w:color="auto"/>
        <w:right w:val="none" w:sz="0" w:space="0" w:color="auto"/>
      </w:divBdr>
      <w:divsChild>
        <w:div w:id="1436437428">
          <w:marLeft w:val="0"/>
          <w:marRight w:val="0"/>
          <w:marTop w:val="0"/>
          <w:marBottom w:val="0"/>
          <w:divBdr>
            <w:top w:val="none" w:sz="0" w:space="0" w:color="auto"/>
            <w:left w:val="none" w:sz="0" w:space="0" w:color="auto"/>
            <w:bottom w:val="none" w:sz="0" w:space="0" w:color="auto"/>
            <w:right w:val="none" w:sz="0" w:space="0" w:color="auto"/>
          </w:divBdr>
          <w:divsChild>
            <w:div w:id="1867794679">
              <w:marLeft w:val="0"/>
              <w:marRight w:val="0"/>
              <w:marTop w:val="0"/>
              <w:marBottom w:val="0"/>
              <w:divBdr>
                <w:top w:val="none" w:sz="0" w:space="0" w:color="auto"/>
                <w:left w:val="none" w:sz="0" w:space="0" w:color="auto"/>
                <w:bottom w:val="none" w:sz="0" w:space="0" w:color="auto"/>
                <w:right w:val="none" w:sz="0" w:space="0" w:color="auto"/>
              </w:divBdr>
              <w:divsChild>
                <w:div w:id="420369070">
                  <w:marLeft w:val="0"/>
                  <w:marRight w:val="0"/>
                  <w:marTop w:val="0"/>
                  <w:marBottom w:val="0"/>
                  <w:divBdr>
                    <w:top w:val="none" w:sz="0" w:space="0" w:color="auto"/>
                    <w:left w:val="none" w:sz="0" w:space="0" w:color="auto"/>
                    <w:bottom w:val="none" w:sz="0" w:space="0" w:color="auto"/>
                    <w:right w:val="none" w:sz="0" w:space="0" w:color="auto"/>
                  </w:divBdr>
                  <w:divsChild>
                    <w:div w:id="110770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096214">
      <w:bodyDiv w:val="1"/>
      <w:marLeft w:val="0"/>
      <w:marRight w:val="0"/>
      <w:marTop w:val="0"/>
      <w:marBottom w:val="0"/>
      <w:divBdr>
        <w:top w:val="none" w:sz="0" w:space="0" w:color="auto"/>
        <w:left w:val="none" w:sz="0" w:space="0" w:color="auto"/>
        <w:bottom w:val="none" w:sz="0" w:space="0" w:color="auto"/>
        <w:right w:val="none" w:sz="0" w:space="0" w:color="auto"/>
      </w:divBdr>
      <w:divsChild>
        <w:div w:id="1322081405">
          <w:marLeft w:val="0"/>
          <w:marRight w:val="0"/>
          <w:marTop w:val="0"/>
          <w:marBottom w:val="0"/>
          <w:divBdr>
            <w:top w:val="none" w:sz="0" w:space="0" w:color="auto"/>
            <w:left w:val="none" w:sz="0" w:space="0" w:color="auto"/>
            <w:bottom w:val="none" w:sz="0" w:space="0" w:color="auto"/>
            <w:right w:val="none" w:sz="0" w:space="0" w:color="auto"/>
          </w:divBdr>
          <w:divsChild>
            <w:div w:id="1123115340">
              <w:marLeft w:val="0"/>
              <w:marRight w:val="0"/>
              <w:marTop w:val="0"/>
              <w:marBottom w:val="0"/>
              <w:divBdr>
                <w:top w:val="none" w:sz="0" w:space="0" w:color="auto"/>
                <w:left w:val="none" w:sz="0" w:space="0" w:color="auto"/>
                <w:bottom w:val="none" w:sz="0" w:space="0" w:color="auto"/>
                <w:right w:val="none" w:sz="0" w:space="0" w:color="auto"/>
              </w:divBdr>
              <w:divsChild>
                <w:div w:id="35507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05593">
      <w:bodyDiv w:val="1"/>
      <w:marLeft w:val="0"/>
      <w:marRight w:val="0"/>
      <w:marTop w:val="0"/>
      <w:marBottom w:val="0"/>
      <w:divBdr>
        <w:top w:val="none" w:sz="0" w:space="0" w:color="auto"/>
        <w:left w:val="none" w:sz="0" w:space="0" w:color="auto"/>
        <w:bottom w:val="none" w:sz="0" w:space="0" w:color="auto"/>
        <w:right w:val="none" w:sz="0" w:space="0" w:color="auto"/>
      </w:divBdr>
      <w:divsChild>
        <w:div w:id="1168247467">
          <w:marLeft w:val="0"/>
          <w:marRight w:val="0"/>
          <w:marTop w:val="0"/>
          <w:marBottom w:val="0"/>
          <w:divBdr>
            <w:top w:val="none" w:sz="0" w:space="0" w:color="auto"/>
            <w:left w:val="none" w:sz="0" w:space="0" w:color="auto"/>
            <w:bottom w:val="none" w:sz="0" w:space="0" w:color="auto"/>
            <w:right w:val="none" w:sz="0" w:space="0" w:color="auto"/>
          </w:divBdr>
          <w:divsChild>
            <w:div w:id="511577371">
              <w:marLeft w:val="0"/>
              <w:marRight w:val="0"/>
              <w:marTop w:val="0"/>
              <w:marBottom w:val="0"/>
              <w:divBdr>
                <w:top w:val="none" w:sz="0" w:space="0" w:color="auto"/>
                <w:left w:val="none" w:sz="0" w:space="0" w:color="auto"/>
                <w:bottom w:val="none" w:sz="0" w:space="0" w:color="auto"/>
                <w:right w:val="none" w:sz="0" w:space="0" w:color="auto"/>
              </w:divBdr>
              <w:divsChild>
                <w:div w:id="440537006">
                  <w:marLeft w:val="0"/>
                  <w:marRight w:val="0"/>
                  <w:marTop w:val="0"/>
                  <w:marBottom w:val="0"/>
                  <w:divBdr>
                    <w:top w:val="none" w:sz="0" w:space="0" w:color="auto"/>
                    <w:left w:val="none" w:sz="0" w:space="0" w:color="auto"/>
                    <w:bottom w:val="none" w:sz="0" w:space="0" w:color="auto"/>
                    <w:right w:val="none" w:sz="0" w:space="0" w:color="auto"/>
                  </w:divBdr>
                  <w:divsChild>
                    <w:div w:id="178199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6845167">
      <w:bodyDiv w:val="1"/>
      <w:marLeft w:val="0"/>
      <w:marRight w:val="0"/>
      <w:marTop w:val="0"/>
      <w:marBottom w:val="0"/>
      <w:divBdr>
        <w:top w:val="none" w:sz="0" w:space="0" w:color="auto"/>
        <w:left w:val="none" w:sz="0" w:space="0" w:color="auto"/>
        <w:bottom w:val="none" w:sz="0" w:space="0" w:color="auto"/>
        <w:right w:val="none" w:sz="0" w:space="0" w:color="auto"/>
      </w:divBdr>
      <w:divsChild>
        <w:div w:id="1971012471">
          <w:marLeft w:val="0"/>
          <w:marRight w:val="0"/>
          <w:marTop w:val="0"/>
          <w:marBottom w:val="0"/>
          <w:divBdr>
            <w:top w:val="none" w:sz="0" w:space="0" w:color="auto"/>
            <w:left w:val="none" w:sz="0" w:space="0" w:color="auto"/>
            <w:bottom w:val="none" w:sz="0" w:space="0" w:color="auto"/>
            <w:right w:val="none" w:sz="0" w:space="0" w:color="auto"/>
          </w:divBdr>
          <w:divsChild>
            <w:div w:id="2052612613">
              <w:marLeft w:val="0"/>
              <w:marRight w:val="0"/>
              <w:marTop w:val="0"/>
              <w:marBottom w:val="0"/>
              <w:divBdr>
                <w:top w:val="none" w:sz="0" w:space="0" w:color="auto"/>
                <w:left w:val="none" w:sz="0" w:space="0" w:color="auto"/>
                <w:bottom w:val="none" w:sz="0" w:space="0" w:color="auto"/>
                <w:right w:val="none" w:sz="0" w:space="0" w:color="auto"/>
              </w:divBdr>
              <w:divsChild>
                <w:div w:id="113652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597910">
      <w:bodyDiv w:val="1"/>
      <w:marLeft w:val="0"/>
      <w:marRight w:val="0"/>
      <w:marTop w:val="0"/>
      <w:marBottom w:val="0"/>
      <w:divBdr>
        <w:top w:val="none" w:sz="0" w:space="0" w:color="auto"/>
        <w:left w:val="none" w:sz="0" w:space="0" w:color="auto"/>
        <w:bottom w:val="none" w:sz="0" w:space="0" w:color="auto"/>
        <w:right w:val="none" w:sz="0" w:space="0" w:color="auto"/>
      </w:divBdr>
      <w:divsChild>
        <w:div w:id="1277561832">
          <w:marLeft w:val="0"/>
          <w:marRight w:val="0"/>
          <w:marTop w:val="0"/>
          <w:marBottom w:val="0"/>
          <w:divBdr>
            <w:top w:val="none" w:sz="0" w:space="0" w:color="auto"/>
            <w:left w:val="none" w:sz="0" w:space="0" w:color="auto"/>
            <w:bottom w:val="none" w:sz="0" w:space="0" w:color="auto"/>
            <w:right w:val="none" w:sz="0" w:space="0" w:color="auto"/>
          </w:divBdr>
          <w:divsChild>
            <w:div w:id="479618147">
              <w:marLeft w:val="0"/>
              <w:marRight w:val="0"/>
              <w:marTop w:val="0"/>
              <w:marBottom w:val="0"/>
              <w:divBdr>
                <w:top w:val="none" w:sz="0" w:space="0" w:color="auto"/>
                <w:left w:val="none" w:sz="0" w:space="0" w:color="auto"/>
                <w:bottom w:val="none" w:sz="0" w:space="0" w:color="auto"/>
                <w:right w:val="none" w:sz="0" w:space="0" w:color="auto"/>
              </w:divBdr>
              <w:divsChild>
                <w:div w:id="1599176507">
                  <w:marLeft w:val="0"/>
                  <w:marRight w:val="0"/>
                  <w:marTop w:val="0"/>
                  <w:marBottom w:val="0"/>
                  <w:divBdr>
                    <w:top w:val="none" w:sz="0" w:space="0" w:color="auto"/>
                    <w:left w:val="none" w:sz="0" w:space="0" w:color="auto"/>
                    <w:bottom w:val="none" w:sz="0" w:space="0" w:color="auto"/>
                    <w:right w:val="none" w:sz="0" w:space="0" w:color="auto"/>
                  </w:divBdr>
                  <w:divsChild>
                    <w:div w:id="81568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150530">
      <w:bodyDiv w:val="1"/>
      <w:marLeft w:val="0"/>
      <w:marRight w:val="0"/>
      <w:marTop w:val="0"/>
      <w:marBottom w:val="0"/>
      <w:divBdr>
        <w:top w:val="none" w:sz="0" w:space="0" w:color="auto"/>
        <w:left w:val="none" w:sz="0" w:space="0" w:color="auto"/>
        <w:bottom w:val="none" w:sz="0" w:space="0" w:color="auto"/>
        <w:right w:val="none" w:sz="0" w:space="0" w:color="auto"/>
      </w:divBdr>
      <w:divsChild>
        <w:div w:id="2135713104">
          <w:marLeft w:val="0"/>
          <w:marRight w:val="0"/>
          <w:marTop w:val="0"/>
          <w:marBottom w:val="0"/>
          <w:divBdr>
            <w:top w:val="none" w:sz="0" w:space="0" w:color="auto"/>
            <w:left w:val="none" w:sz="0" w:space="0" w:color="auto"/>
            <w:bottom w:val="none" w:sz="0" w:space="0" w:color="auto"/>
            <w:right w:val="none" w:sz="0" w:space="0" w:color="auto"/>
          </w:divBdr>
          <w:divsChild>
            <w:div w:id="1909265403">
              <w:marLeft w:val="0"/>
              <w:marRight w:val="0"/>
              <w:marTop w:val="0"/>
              <w:marBottom w:val="0"/>
              <w:divBdr>
                <w:top w:val="none" w:sz="0" w:space="0" w:color="auto"/>
                <w:left w:val="none" w:sz="0" w:space="0" w:color="auto"/>
                <w:bottom w:val="none" w:sz="0" w:space="0" w:color="auto"/>
                <w:right w:val="none" w:sz="0" w:space="0" w:color="auto"/>
              </w:divBdr>
              <w:divsChild>
                <w:div w:id="60843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255391">
      <w:bodyDiv w:val="1"/>
      <w:marLeft w:val="0"/>
      <w:marRight w:val="0"/>
      <w:marTop w:val="0"/>
      <w:marBottom w:val="0"/>
      <w:divBdr>
        <w:top w:val="none" w:sz="0" w:space="0" w:color="auto"/>
        <w:left w:val="none" w:sz="0" w:space="0" w:color="auto"/>
        <w:bottom w:val="none" w:sz="0" w:space="0" w:color="auto"/>
        <w:right w:val="none" w:sz="0" w:space="0" w:color="auto"/>
      </w:divBdr>
      <w:divsChild>
        <w:div w:id="380061826">
          <w:marLeft w:val="0"/>
          <w:marRight w:val="0"/>
          <w:marTop w:val="0"/>
          <w:marBottom w:val="0"/>
          <w:divBdr>
            <w:top w:val="none" w:sz="0" w:space="0" w:color="auto"/>
            <w:left w:val="none" w:sz="0" w:space="0" w:color="auto"/>
            <w:bottom w:val="none" w:sz="0" w:space="0" w:color="auto"/>
            <w:right w:val="none" w:sz="0" w:space="0" w:color="auto"/>
          </w:divBdr>
          <w:divsChild>
            <w:div w:id="803668012">
              <w:marLeft w:val="0"/>
              <w:marRight w:val="0"/>
              <w:marTop w:val="0"/>
              <w:marBottom w:val="0"/>
              <w:divBdr>
                <w:top w:val="none" w:sz="0" w:space="0" w:color="auto"/>
                <w:left w:val="none" w:sz="0" w:space="0" w:color="auto"/>
                <w:bottom w:val="none" w:sz="0" w:space="0" w:color="auto"/>
                <w:right w:val="none" w:sz="0" w:space="0" w:color="auto"/>
              </w:divBdr>
              <w:divsChild>
                <w:div w:id="166901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12357">
      <w:bodyDiv w:val="1"/>
      <w:marLeft w:val="0"/>
      <w:marRight w:val="0"/>
      <w:marTop w:val="0"/>
      <w:marBottom w:val="0"/>
      <w:divBdr>
        <w:top w:val="none" w:sz="0" w:space="0" w:color="auto"/>
        <w:left w:val="none" w:sz="0" w:space="0" w:color="auto"/>
        <w:bottom w:val="none" w:sz="0" w:space="0" w:color="auto"/>
        <w:right w:val="none" w:sz="0" w:space="0" w:color="auto"/>
      </w:divBdr>
    </w:div>
    <w:div w:id="1296571157">
      <w:bodyDiv w:val="1"/>
      <w:marLeft w:val="0"/>
      <w:marRight w:val="0"/>
      <w:marTop w:val="0"/>
      <w:marBottom w:val="0"/>
      <w:divBdr>
        <w:top w:val="none" w:sz="0" w:space="0" w:color="auto"/>
        <w:left w:val="none" w:sz="0" w:space="0" w:color="auto"/>
        <w:bottom w:val="none" w:sz="0" w:space="0" w:color="auto"/>
        <w:right w:val="none" w:sz="0" w:space="0" w:color="auto"/>
      </w:divBdr>
      <w:divsChild>
        <w:div w:id="658657408">
          <w:marLeft w:val="0"/>
          <w:marRight w:val="0"/>
          <w:marTop w:val="0"/>
          <w:marBottom w:val="0"/>
          <w:divBdr>
            <w:top w:val="none" w:sz="0" w:space="0" w:color="auto"/>
            <w:left w:val="none" w:sz="0" w:space="0" w:color="auto"/>
            <w:bottom w:val="none" w:sz="0" w:space="0" w:color="auto"/>
            <w:right w:val="none" w:sz="0" w:space="0" w:color="auto"/>
          </w:divBdr>
          <w:divsChild>
            <w:div w:id="68621361">
              <w:marLeft w:val="0"/>
              <w:marRight w:val="0"/>
              <w:marTop w:val="0"/>
              <w:marBottom w:val="0"/>
              <w:divBdr>
                <w:top w:val="none" w:sz="0" w:space="0" w:color="auto"/>
                <w:left w:val="none" w:sz="0" w:space="0" w:color="auto"/>
                <w:bottom w:val="none" w:sz="0" w:space="0" w:color="auto"/>
                <w:right w:val="none" w:sz="0" w:space="0" w:color="auto"/>
              </w:divBdr>
              <w:divsChild>
                <w:div w:id="128623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069470">
      <w:bodyDiv w:val="1"/>
      <w:marLeft w:val="0"/>
      <w:marRight w:val="0"/>
      <w:marTop w:val="0"/>
      <w:marBottom w:val="0"/>
      <w:divBdr>
        <w:top w:val="none" w:sz="0" w:space="0" w:color="auto"/>
        <w:left w:val="none" w:sz="0" w:space="0" w:color="auto"/>
        <w:bottom w:val="none" w:sz="0" w:space="0" w:color="auto"/>
        <w:right w:val="none" w:sz="0" w:space="0" w:color="auto"/>
      </w:divBdr>
    </w:div>
    <w:div w:id="1306620843">
      <w:bodyDiv w:val="1"/>
      <w:marLeft w:val="0"/>
      <w:marRight w:val="0"/>
      <w:marTop w:val="0"/>
      <w:marBottom w:val="0"/>
      <w:divBdr>
        <w:top w:val="none" w:sz="0" w:space="0" w:color="auto"/>
        <w:left w:val="none" w:sz="0" w:space="0" w:color="auto"/>
        <w:bottom w:val="none" w:sz="0" w:space="0" w:color="auto"/>
        <w:right w:val="none" w:sz="0" w:space="0" w:color="auto"/>
      </w:divBdr>
      <w:divsChild>
        <w:div w:id="594704518">
          <w:marLeft w:val="0"/>
          <w:marRight w:val="0"/>
          <w:marTop w:val="0"/>
          <w:marBottom w:val="0"/>
          <w:divBdr>
            <w:top w:val="none" w:sz="0" w:space="0" w:color="auto"/>
            <w:left w:val="none" w:sz="0" w:space="0" w:color="auto"/>
            <w:bottom w:val="none" w:sz="0" w:space="0" w:color="auto"/>
            <w:right w:val="none" w:sz="0" w:space="0" w:color="auto"/>
          </w:divBdr>
          <w:divsChild>
            <w:div w:id="2120636780">
              <w:marLeft w:val="0"/>
              <w:marRight w:val="0"/>
              <w:marTop w:val="0"/>
              <w:marBottom w:val="0"/>
              <w:divBdr>
                <w:top w:val="none" w:sz="0" w:space="0" w:color="auto"/>
                <w:left w:val="none" w:sz="0" w:space="0" w:color="auto"/>
                <w:bottom w:val="none" w:sz="0" w:space="0" w:color="auto"/>
                <w:right w:val="none" w:sz="0" w:space="0" w:color="auto"/>
              </w:divBdr>
              <w:divsChild>
                <w:div w:id="1375885952">
                  <w:marLeft w:val="0"/>
                  <w:marRight w:val="0"/>
                  <w:marTop w:val="0"/>
                  <w:marBottom w:val="0"/>
                  <w:divBdr>
                    <w:top w:val="none" w:sz="0" w:space="0" w:color="auto"/>
                    <w:left w:val="none" w:sz="0" w:space="0" w:color="auto"/>
                    <w:bottom w:val="none" w:sz="0" w:space="0" w:color="auto"/>
                    <w:right w:val="none" w:sz="0" w:space="0" w:color="auto"/>
                  </w:divBdr>
                  <w:divsChild>
                    <w:div w:id="14091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550495">
      <w:bodyDiv w:val="1"/>
      <w:marLeft w:val="0"/>
      <w:marRight w:val="0"/>
      <w:marTop w:val="0"/>
      <w:marBottom w:val="0"/>
      <w:divBdr>
        <w:top w:val="none" w:sz="0" w:space="0" w:color="auto"/>
        <w:left w:val="none" w:sz="0" w:space="0" w:color="auto"/>
        <w:bottom w:val="none" w:sz="0" w:space="0" w:color="auto"/>
        <w:right w:val="none" w:sz="0" w:space="0" w:color="auto"/>
      </w:divBdr>
      <w:divsChild>
        <w:div w:id="222103290">
          <w:marLeft w:val="0"/>
          <w:marRight w:val="0"/>
          <w:marTop w:val="0"/>
          <w:marBottom w:val="0"/>
          <w:divBdr>
            <w:top w:val="none" w:sz="0" w:space="0" w:color="auto"/>
            <w:left w:val="none" w:sz="0" w:space="0" w:color="auto"/>
            <w:bottom w:val="none" w:sz="0" w:space="0" w:color="auto"/>
            <w:right w:val="none" w:sz="0" w:space="0" w:color="auto"/>
          </w:divBdr>
          <w:divsChild>
            <w:div w:id="564341363">
              <w:marLeft w:val="0"/>
              <w:marRight w:val="0"/>
              <w:marTop w:val="0"/>
              <w:marBottom w:val="0"/>
              <w:divBdr>
                <w:top w:val="none" w:sz="0" w:space="0" w:color="auto"/>
                <w:left w:val="none" w:sz="0" w:space="0" w:color="auto"/>
                <w:bottom w:val="none" w:sz="0" w:space="0" w:color="auto"/>
                <w:right w:val="none" w:sz="0" w:space="0" w:color="auto"/>
              </w:divBdr>
              <w:divsChild>
                <w:div w:id="199784414">
                  <w:marLeft w:val="0"/>
                  <w:marRight w:val="0"/>
                  <w:marTop w:val="0"/>
                  <w:marBottom w:val="0"/>
                  <w:divBdr>
                    <w:top w:val="none" w:sz="0" w:space="0" w:color="auto"/>
                    <w:left w:val="none" w:sz="0" w:space="0" w:color="auto"/>
                    <w:bottom w:val="none" w:sz="0" w:space="0" w:color="auto"/>
                    <w:right w:val="none" w:sz="0" w:space="0" w:color="auto"/>
                  </w:divBdr>
                </w:div>
              </w:divsChild>
            </w:div>
            <w:div w:id="1706296707">
              <w:marLeft w:val="0"/>
              <w:marRight w:val="0"/>
              <w:marTop w:val="0"/>
              <w:marBottom w:val="0"/>
              <w:divBdr>
                <w:top w:val="none" w:sz="0" w:space="0" w:color="auto"/>
                <w:left w:val="none" w:sz="0" w:space="0" w:color="auto"/>
                <w:bottom w:val="none" w:sz="0" w:space="0" w:color="auto"/>
                <w:right w:val="none" w:sz="0" w:space="0" w:color="auto"/>
              </w:divBdr>
              <w:divsChild>
                <w:div w:id="32401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427853">
          <w:marLeft w:val="0"/>
          <w:marRight w:val="0"/>
          <w:marTop w:val="0"/>
          <w:marBottom w:val="0"/>
          <w:divBdr>
            <w:top w:val="none" w:sz="0" w:space="0" w:color="auto"/>
            <w:left w:val="none" w:sz="0" w:space="0" w:color="auto"/>
            <w:bottom w:val="none" w:sz="0" w:space="0" w:color="auto"/>
            <w:right w:val="none" w:sz="0" w:space="0" w:color="auto"/>
          </w:divBdr>
          <w:divsChild>
            <w:div w:id="724304981">
              <w:marLeft w:val="0"/>
              <w:marRight w:val="0"/>
              <w:marTop w:val="0"/>
              <w:marBottom w:val="0"/>
              <w:divBdr>
                <w:top w:val="none" w:sz="0" w:space="0" w:color="auto"/>
                <w:left w:val="none" w:sz="0" w:space="0" w:color="auto"/>
                <w:bottom w:val="none" w:sz="0" w:space="0" w:color="auto"/>
                <w:right w:val="none" w:sz="0" w:space="0" w:color="auto"/>
              </w:divBdr>
              <w:divsChild>
                <w:div w:id="1289046489">
                  <w:marLeft w:val="0"/>
                  <w:marRight w:val="0"/>
                  <w:marTop w:val="0"/>
                  <w:marBottom w:val="0"/>
                  <w:divBdr>
                    <w:top w:val="none" w:sz="0" w:space="0" w:color="auto"/>
                    <w:left w:val="none" w:sz="0" w:space="0" w:color="auto"/>
                    <w:bottom w:val="none" w:sz="0" w:space="0" w:color="auto"/>
                    <w:right w:val="none" w:sz="0" w:space="0" w:color="auto"/>
                  </w:divBdr>
                </w:div>
              </w:divsChild>
            </w:div>
            <w:div w:id="2027906489">
              <w:marLeft w:val="0"/>
              <w:marRight w:val="0"/>
              <w:marTop w:val="0"/>
              <w:marBottom w:val="0"/>
              <w:divBdr>
                <w:top w:val="none" w:sz="0" w:space="0" w:color="auto"/>
                <w:left w:val="none" w:sz="0" w:space="0" w:color="auto"/>
                <w:bottom w:val="none" w:sz="0" w:space="0" w:color="auto"/>
                <w:right w:val="none" w:sz="0" w:space="0" w:color="auto"/>
              </w:divBdr>
              <w:divsChild>
                <w:div w:id="709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010806">
          <w:marLeft w:val="0"/>
          <w:marRight w:val="0"/>
          <w:marTop w:val="0"/>
          <w:marBottom w:val="0"/>
          <w:divBdr>
            <w:top w:val="none" w:sz="0" w:space="0" w:color="auto"/>
            <w:left w:val="none" w:sz="0" w:space="0" w:color="auto"/>
            <w:bottom w:val="none" w:sz="0" w:space="0" w:color="auto"/>
            <w:right w:val="none" w:sz="0" w:space="0" w:color="auto"/>
          </w:divBdr>
          <w:divsChild>
            <w:div w:id="518541378">
              <w:marLeft w:val="0"/>
              <w:marRight w:val="0"/>
              <w:marTop w:val="0"/>
              <w:marBottom w:val="0"/>
              <w:divBdr>
                <w:top w:val="none" w:sz="0" w:space="0" w:color="auto"/>
                <w:left w:val="none" w:sz="0" w:space="0" w:color="auto"/>
                <w:bottom w:val="none" w:sz="0" w:space="0" w:color="auto"/>
                <w:right w:val="none" w:sz="0" w:space="0" w:color="auto"/>
              </w:divBdr>
              <w:divsChild>
                <w:div w:id="1559708714">
                  <w:marLeft w:val="0"/>
                  <w:marRight w:val="0"/>
                  <w:marTop w:val="0"/>
                  <w:marBottom w:val="0"/>
                  <w:divBdr>
                    <w:top w:val="none" w:sz="0" w:space="0" w:color="auto"/>
                    <w:left w:val="none" w:sz="0" w:space="0" w:color="auto"/>
                    <w:bottom w:val="none" w:sz="0" w:space="0" w:color="auto"/>
                    <w:right w:val="none" w:sz="0" w:space="0" w:color="auto"/>
                  </w:divBdr>
                </w:div>
              </w:divsChild>
            </w:div>
            <w:div w:id="1283463619">
              <w:marLeft w:val="0"/>
              <w:marRight w:val="0"/>
              <w:marTop w:val="0"/>
              <w:marBottom w:val="0"/>
              <w:divBdr>
                <w:top w:val="none" w:sz="0" w:space="0" w:color="auto"/>
                <w:left w:val="none" w:sz="0" w:space="0" w:color="auto"/>
                <w:bottom w:val="none" w:sz="0" w:space="0" w:color="auto"/>
                <w:right w:val="none" w:sz="0" w:space="0" w:color="auto"/>
              </w:divBdr>
              <w:divsChild>
                <w:div w:id="38738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115">
          <w:marLeft w:val="0"/>
          <w:marRight w:val="0"/>
          <w:marTop w:val="0"/>
          <w:marBottom w:val="0"/>
          <w:divBdr>
            <w:top w:val="none" w:sz="0" w:space="0" w:color="auto"/>
            <w:left w:val="none" w:sz="0" w:space="0" w:color="auto"/>
            <w:bottom w:val="none" w:sz="0" w:space="0" w:color="auto"/>
            <w:right w:val="none" w:sz="0" w:space="0" w:color="auto"/>
          </w:divBdr>
          <w:divsChild>
            <w:div w:id="257907638">
              <w:marLeft w:val="0"/>
              <w:marRight w:val="0"/>
              <w:marTop w:val="0"/>
              <w:marBottom w:val="0"/>
              <w:divBdr>
                <w:top w:val="none" w:sz="0" w:space="0" w:color="auto"/>
                <w:left w:val="none" w:sz="0" w:space="0" w:color="auto"/>
                <w:bottom w:val="none" w:sz="0" w:space="0" w:color="auto"/>
                <w:right w:val="none" w:sz="0" w:space="0" w:color="auto"/>
              </w:divBdr>
              <w:divsChild>
                <w:div w:id="2040355947">
                  <w:marLeft w:val="0"/>
                  <w:marRight w:val="0"/>
                  <w:marTop w:val="0"/>
                  <w:marBottom w:val="0"/>
                  <w:divBdr>
                    <w:top w:val="none" w:sz="0" w:space="0" w:color="auto"/>
                    <w:left w:val="none" w:sz="0" w:space="0" w:color="auto"/>
                    <w:bottom w:val="none" w:sz="0" w:space="0" w:color="auto"/>
                    <w:right w:val="none" w:sz="0" w:space="0" w:color="auto"/>
                  </w:divBdr>
                </w:div>
              </w:divsChild>
            </w:div>
            <w:div w:id="259414281">
              <w:marLeft w:val="0"/>
              <w:marRight w:val="0"/>
              <w:marTop w:val="0"/>
              <w:marBottom w:val="0"/>
              <w:divBdr>
                <w:top w:val="none" w:sz="0" w:space="0" w:color="auto"/>
                <w:left w:val="none" w:sz="0" w:space="0" w:color="auto"/>
                <w:bottom w:val="none" w:sz="0" w:space="0" w:color="auto"/>
                <w:right w:val="none" w:sz="0" w:space="0" w:color="auto"/>
              </w:divBdr>
              <w:divsChild>
                <w:div w:id="159739899">
                  <w:marLeft w:val="0"/>
                  <w:marRight w:val="0"/>
                  <w:marTop w:val="0"/>
                  <w:marBottom w:val="0"/>
                  <w:divBdr>
                    <w:top w:val="none" w:sz="0" w:space="0" w:color="auto"/>
                    <w:left w:val="none" w:sz="0" w:space="0" w:color="auto"/>
                    <w:bottom w:val="none" w:sz="0" w:space="0" w:color="auto"/>
                    <w:right w:val="none" w:sz="0" w:space="0" w:color="auto"/>
                  </w:divBdr>
                </w:div>
                <w:div w:id="1257321035">
                  <w:marLeft w:val="0"/>
                  <w:marRight w:val="0"/>
                  <w:marTop w:val="0"/>
                  <w:marBottom w:val="0"/>
                  <w:divBdr>
                    <w:top w:val="none" w:sz="0" w:space="0" w:color="auto"/>
                    <w:left w:val="none" w:sz="0" w:space="0" w:color="auto"/>
                    <w:bottom w:val="none" w:sz="0" w:space="0" w:color="auto"/>
                    <w:right w:val="none" w:sz="0" w:space="0" w:color="auto"/>
                  </w:divBdr>
                </w:div>
              </w:divsChild>
            </w:div>
            <w:div w:id="868105896">
              <w:marLeft w:val="0"/>
              <w:marRight w:val="0"/>
              <w:marTop w:val="0"/>
              <w:marBottom w:val="0"/>
              <w:divBdr>
                <w:top w:val="none" w:sz="0" w:space="0" w:color="auto"/>
                <w:left w:val="none" w:sz="0" w:space="0" w:color="auto"/>
                <w:bottom w:val="none" w:sz="0" w:space="0" w:color="auto"/>
                <w:right w:val="none" w:sz="0" w:space="0" w:color="auto"/>
              </w:divBdr>
              <w:divsChild>
                <w:div w:id="1396858744">
                  <w:marLeft w:val="0"/>
                  <w:marRight w:val="0"/>
                  <w:marTop w:val="0"/>
                  <w:marBottom w:val="0"/>
                  <w:divBdr>
                    <w:top w:val="none" w:sz="0" w:space="0" w:color="auto"/>
                    <w:left w:val="none" w:sz="0" w:space="0" w:color="auto"/>
                    <w:bottom w:val="none" w:sz="0" w:space="0" w:color="auto"/>
                    <w:right w:val="none" w:sz="0" w:space="0" w:color="auto"/>
                  </w:divBdr>
                </w:div>
              </w:divsChild>
            </w:div>
            <w:div w:id="885290809">
              <w:marLeft w:val="0"/>
              <w:marRight w:val="0"/>
              <w:marTop w:val="0"/>
              <w:marBottom w:val="0"/>
              <w:divBdr>
                <w:top w:val="none" w:sz="0" w:space="0" w:color="auto"/>
                <w:left w:val="none" w:sz="0" w:space="0" w:color="auto"/>
                <w:bottom w:val="none" w:sz="0" w:space="0" w:color="auto"/>
                <w:right w:val="none" w:sz="0" w:space="0" w:color="auto"/>
              </w:divBdr>
              <w:divsChild>
                <w:div w:id="2057653431">
                  <w:marLeft w:val="0"/>
                  <w:marRight w:val="0"/>
                  <w:marTop w:val="0"/>
                  <w:marBottom w:val="0"/>
                  <w:divBdr>
                    <w:top w:val="none" w:sz="0" w:space="0" w:color="auto"/>
                    <w:left w:val="none" w:sz="0" w:space="0" w:color="auto"/>
                    <w:bottom w:val="none" w:sz="0" w:space="0" w:color="auto"/>
                    <w:right w:val="none" w:sz="0" w:space="0" w:color="auto"/>
                  </w:divBdr>
                </w:div>
              </w:divsChild>
            </w:div>
            <w:div w:id="889464644">
              <w:marLeft w:val="0"/>
              <w:marRight w:val="0"/>
              <w:marTop w:val="0"/>
              <w:marBottom w:val="0"/>
              <w:divBdr>
                <w:top w:val="none" w:sz="0" w:space="0" w:color="auto"/>
                <w:left w:val="none" w:sz="0" w:space="0" w:color="auto"/>
                <w:bottom w:val="none" w:sz="0" w:space="0" w:color="auto"/>
                <w:right w:val="none" w:sz="0" w:space="0" w:color="auto"/>
              </w:divBdr>
              <w:divsChild>
                <w:div w:id="821851556">
                  <w:marLeft w:val="0"/>
                  <w:marRight w:val="0"/>
                  <w:marTop w:val="0"/>
                  <w:marBottom w:val="0"/>
                  <w:divBdr>
                    <w:top w:val="none" w:sz="0" w:space="0" w:color="auto"/>
                    <w:left w:val="none" w:sz="0" w:space="0" w:color="auto"/>
                    <w:bottom w:val="none" w:sz="0" w:space="0" w:color="auto"/>
                    <w:right w:val="none" w:sz="0" w:space="0" w:color="auto"/>
                  </w:divBdr>
                </w:div>
              </w:divsChild>
            </w:div>
            <w:div w:id="905993601">
              <w:marLeft w:val="0"/>
              <w:marRight w:val="0"/>
              <w:marTop w:val="0"/>
              <w:marBottom w:val="0"/>
              <w:divBdr>
                <w:top w:val="none" w:sz="0" w:space="0" w:color="auto"/>
                <w:left w:val="none" w:sz="0" w:space="0" w:color="auto"/>
                <w:bottom w:val="none" w:sz="0" w:space="0" w:color="auto"/>
                <w:right w:val="none" w:sz="0" w:space="0" w:color="auto"/>
              </w:divBdr>
              <w:divsChild>
                <w:div w:id="18555499">
                  <w:marLeft w:val="0"/>
                  <w:marRight w:val="0"/>
                  <w:marTop w:val="0"/>
                  <w:marBottom w:val="0"/>
                  <w:divBdr>
                    <w:top w:val="none" w:sz="0" w:space="0" w:color="auto"/>
                    <w:left w:val="none" w:sz="0" w:space="0" w:color="auto"/>
                    <w:bottom w:val="none" w:sz="0" w:space="0" w:color="auto"/>
                    <w:right w:val="none" w:sz="0" w:space="0" w:color="auto"/>
                  </w:divBdr>
                </w:div>
                <w:div w:id="193201099">
                  <w:marLeft w:val="0"/>
                  <w:marRight w:val="0"/>
                  <w:marTop w:val="0"/>
                  <w:marBottom w:val="0"/>
                  <w:divBdr>
                    <w:top w:val="none" w:sz="0" w:space="0" w:color="auto"/>
                    <w:left w:val="none" w:sz="0" w:space="0" w:color="auto"/>
                    <w:bottom w:val="none" w:sz="0" w:space="0" w:color="auto"/>
                    <w:right w:val="none" w:sz="0" w:space="0" w:color="auto"/>
                  </w:divBdr>
                </w:div>
                <w:div w:id="384303444">
                  <w:marLeft w:val="0"/>
                  <w:marRight w:val="0"/>
                  <w:marTop w:val="0"/>
                  <w:marBottom w:val="0"/>
                  <w:divBdr>
                    <w:top w:val="none" w:sz="0" w:space="0" w:color="auto"/>
                    <w:left w:val="none" w:sz="0" w:space="0" w:color="auto"/>
                    <w:bottom w:val="none" w:sz="0" w:space="0" w:color="auto"/>
                    <w:right w:val="none" w:sz="0" w:space="0" w:color="auto"/>
                  </w:divBdr>
                </w:div>
                <w:div w:id="1412579306">
                  <w:marLeft w:val="0"/>
                  <w:marRight w:val="0"/>
                  <w:marTop w:val="0"/>
                  <w:marBottom w:val="0"/>
                  <w:divBdr>
                    <w:top w:val="none" w:sz="0" w:space="0" w:color="auto"/>
                    <w:left w:val="none" w:sz="0" w:space="0" w:color="auto"/>
                    <w:bottom w:val="none" w:sz="0" w:space="0" w:color="auto"/>
                    <w:right w:val="none" w:sz="0" w:space="0" w:color="auto"/>
                  </w:divBdr>
                </w:div>
                <w:div w:id="1963219659">
                  <w:marLeft w:val="0"/>
                  <w:marRight w:val="0"/>
                  <w:marTop w:val="0"/>
                  <w:marBottom w:val="0"/>
                  <w:divBdr>
                    <w:top w:val="none" w:sz="0" w:space="0" w:color="auto"/>
                    <w:left w:val="none" w:sz="0" w:space="0" w:color="auto"/>
                    <w:bottom w:val="none" w:sz="0" w:space="0" w:color="auto"/>
                    <w:right w:val="none" w:sz="0" w:space="0" w:color="auto"/>
                  </w:divBdr>
                </w:div>
                <w:div w:id="2079085863">
                  <w:marLeft w:val="0"/>
                  <w:marRight w:val="0"/>
                  <w:marTop w:val="0"/>
                  <w:marBottom w:val="0"/>
                  <w:divBdr>
                    <w:top w:val="none" w:sz="0" w:space="0" w:color="auto"/>
                    <w:left w:val="none" w:sz="0" w:space="0" w:color="auto"/>
                    <w:bottom w:val="none" w:sz="0" w:space="0" w:color="auto"/>
                    <w:right w:val="none" w:sz="0" w:space="0" w:color="auto"/>
                  </w:divBdr>
                </w:div>
              </w:divsChild>
            </w:div>
            <w:div w:id="1436825185">
              <w:marLeft w:val="0"/>
              <w:marRight w:val="0"/>
              <w:marTop w:val="0"/>
              <w:marBottom w:val="0"/>
              <w:divBdr>
                <w:top w:val="none" w:sz="0" w:space="0" w:color="auto"/>
                <w:left w:val="none" w:sz="0" w:space="0" w:color="auto"/>
                <w:bottom w:val="none" w:sz="0" w:space="0" w:color="auto"/>
                <w:right w:val="none" w:sz="0" w:space="0" w:color="auto"/>
              </w:divBdr>
              <w:divsChild>
                <w:div w:id="1195654340">
                  <w:marLeft w:val="0"/>
                  <w:marRight w:val="0"/>
                  <w:marTop w:val="0"/>
                  <w:marBottom w:val="0"/>
                  <w:divBdr>
                    <w:top w:val="none" w:sz="0" w:space="0" w:color="auto"/>
                    <w:left w:val="none" w:sz="0" w:space="0" w:color="auto"/>
                    <w:bottom w:val="none" w:sz="0" w:space="0" w:color="auto"/>
                    <w:right w:val="none" w:sz="0" w:space="0" w:color="auto"/>
                  </w:divBdr>
                </w:div>
              </w:divsChild>
            </w:div>
            <w:div w:id="1845587677">
              <w:marLeft w:val="0"/>
              <w:marRight w:val="0"/>
              <w:marTop w:val="0"/>
              <w:marBottom w:val="0"/>
              <w:divBdr>
                <w:top w:val="none" w:sz="0" w:space="0" w:color="auto"/>
                <w:left w:val="none" w:sz="0" w:space="0" w:color="auto"/>
                <w:bottom w:val="none" w:sz="0" w:space="0" w:color="auto"/>
                <w:right w:val="none" w:sz="0" w:space="0" w:color="auto"/>
              </w:divBdr>
              <w:divsChild>
                <w:div w:id="589895050">
                  <w:marLeft w:val="0"/>
                  <w:marRight w:val="0"/>
                  <w:marTop w:val="0"/>
                  <w:marBottom w:val="0"/>
                  <w:divBdr>
                    <w:top w:val="none" w:sz="0" w:space="0" w:color="auto"/>
                    <w:left w:val="none" w:sz="0" w:space="0" w:color="auto"/>
                    <w:bottom w:val="none" w:sz="0" w:space="0" w:color="auto"/>
                    <w:right w:val="none" w:sz="0" w:space="0" w:color="auto"/>
                  </w:divBdr>
                </w:div>
              </w:divsChild>
            </w:div>
            <w:div w:id="1937059844">
              <w:marLeft w:val="0"/>
              <w:marRight w:val="0"/>
              <w:marTop w:val="0"/>
              <w:marBottom w:val="0"/>
              <w:divBdr>
                <w:top w:val="none" w:sz="0" w:space="0" w:color="auto"/>
                <w:left w:val="none" w:sz="0" w:space="0" w:color="auto"/>
                <w:bottom w:val="none" w:sz="0" w:space="0" w:color="auto"/>
                <w:right w:val="none" w:sz="0" w:space="0" w:color="auto"/>
              </w:divBdr>
              <w:divsChild>
                <w:div w:id="2014800126">
                  <w:marLeft w:val="0"/>
                  <w:marRight w:val="0"/>
                  <w:marTop w:val="0"/>
                  <w:marBottom w:val="0"/>
                  <w:divBdr>
                    <w:top w:val="none" w:sz="0" w:space="0" w:color="auto"/>
                    <w:left w:val="none" w:sz="0" w:space="0" w:color="auto"/>
                    <w:bottom w:val="none" w:sz="0" w:space="0" w:color="auto"/>
                    <w:right w:val="none" w:sz="0" w:space="0" w:color="auto"/>
                  </w:divBdr>
                </w:div>
              </w:divsChild>
            </w:div>
            <w:div w:id="1974825993">
              <w:marLeft w:val="0"/>
              <w:marRight w:val="0"/>
              <w:marTop w:val="0"/>
              <w:marBottom w:val="0"/>
              <w:divBdr>
                <w:top w:val="none" w:sz="0" w:space="0" w:color="auto"/>
                <w:left w:val="none" w:sz="0" w:space="0" w:color="auto"/>
                <w:bottom w:val="none" w:sz="0" w:space="0" w:color="auto"/>
                <w:right w:val="none" w:sz="0" w:space="0" w:color="auto"/>
              </w:divBdr>
              <w:divsChild>
                <w:div w:id="97761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535992">
          <w:marLeft w:val="0"/>
          <w:marRight w:val="0"/>
          <w:marTop w:val="0"/>
          <w:marBottom w:val="0"/>
          <w:divBdr>
            <w:top w:val="none" w:sz="0" w:space="0" w:color="auto"/>
            <w:left w:val="none" w:sz="0" w:space="0" w:color="auto"/>
            <w:bottom w:val="none" w:sz="0" w:space="0" w:color="auto"/>
            <w:right w:val="none" w:sz="0" w:space="0" w:color="auto"/>
          </w:divBdr>
          <w:divsChild>
            <w:div w:id="412243392">
              <w:marLeft w:val="0"/>
              <w:marRight w:val="0"/>
              <w:marTop w:val="0"/>
              <w:marBottom w:val="0"/>
              <w:divBdr>
                <w:top w:val="none" w:sz="0" w:space="0" w:color="auto"/>
                <w:left w:val="none" w:sz="0" w:space="0" w:color="auto"/>
                <w:bottom w:val="none" w:sz="0" w:space="0" w:color="auto"/>
                <w:right w:val="none" w:sz="0" w:space="0" w:color="auto"/>
              </w:divBdr>
              <w:divsChild>
                <w:div w:id="496648724">
                  <w:marLeft w:val="0"/>
                  <w:marRight w:val="0"/>
                  <w:marTop w:val="0"/>
                  <w:marBottom w:val="0"/>
                  <w:divBdr>
                    <w:top w:val="none" w:sz="0" w:space="0" w:color="auto"/>
                    <w:left w:val="none" w:sz="0" w:space="0" w:color="auto"/>
                    <w:bottom w:val="none" w:sz="0" w:space="0" w:color="auto"/>
                    <w:right w:val="none" w:sz="0" w:space="0" w:color="auto"/>
                  </w:divBdr>
                </w:div>
              </w:divsChild>
            </w:div>
            <w:div w:id="425538129">
              <w:marLeft w:val="0"/>
              <w:marRight w:val="0"/>
              <w:marTop w:val="0"/>
              <w:marBottom w:val="0"/>
              <w:divBdr>
                <w:top w:val="none" w:sz="0" w:space="0" w:color="auto"/>
                <w:left w:val="none" w:sz="0" w:space="0" w:color="auto"/>
                <w:bottom w:val="none" w:sz="0" w:space="0" w:color="auto"/>
                <w:right w:val="none" w:sz="0" w:space="0" w:color="auto"/>
              </w:divBdr>
              <w:divsChild>
                <w:div w:id="1333723951">
                  <w:marLeft w:val="0"/>
                  <w:marRight w:val="0"/>
                  <w:marTop w:val="0"/>
                  <w:marBottom w:val="0"/>
                  <w:divBdr>
                    <w:top w:val="none" w:sz="0" w:space="0" w:color="auto"/>
                    <w:left w:val="none" w:sz="0" w:space="0" w:color="auto"/>
                    <w:bottom w:val="none" w:sz="0" w:space="0" w:color="auto"/>
                    <w:right w:val="none" w:sz="0" w:space="0" w:color="auto"/>
                  </w:divBdr>
                </w:div>
              </w:divsChild>
            </w:div>
            <w:div w:id="947809649">
              <w:marLeft w:val="0"/>
              <w:marRight w:val="0"/>
              <w:marTop w:val="0"/>
              <w:marBottom w:val="0"/>
              <w:divBdr>
                <w:top w:val="none" w:sz="0" w:space="0" w:color="auto"/>
                <w:left w:val="none" w:sz="0" w:space="0" w:color="auto"/>
                <w:bottom w:val="none" w:sz="0" w:space="0" w:color="auto"/>
                <w:right w:val="none" w:sz="0" w:space="0" w:color="auto"/>
              </w:divBdr>
              <w:divsChild>
                <w:div w:id="331614510">
                  <w:marLeft w:val="0"/>
                  <w:marRight w:val="0"/>
                  <w:marTop w:val="0"/>
                  <w:marBottom w:val="0"/>
                  <w:divBdr>
                    <w:top w:val="none" w:sz="0" w:space="0" w:color="auto"/>
                    <w:left w:val="none" w:sz="0" w:space="0" w:color="auto"/>
                    <w:bottom w:val="none" w:sz="0" w:space="0" w:color="auto"/>
                    <w:right w:val="none" w:sz="0" w:space="0" w:color="auto"/>
                  </w:divBdr>
                </w:div>
              </w:divsChild>
            </w:div>
            <w:div w:id="987244223">
              <w:marLeft w:val="0"/>
              <w:marRight w:val="0"/>
              <w:marTop w:val="0"/>
              <w:marBottom w:val="0"/>
              <w:divBdr>
                <w:top w:val="none" w:sz="0" w:space="0" w:color="auto"/>
                <w:left w:val="none" w:sz="0" w:space="0" w:color="auto"/>
                <w:bottom w:val="none" w:sz="0" w:space="0" w:color="auto"/>
                <w:right w:val="none" w:sz="0" w:space="0" w:color="auto"/>
              </w:divBdr>
              <w:divsChild>
                <w:div w:id="1684279277">
                  <w:marLeft w:val="0"/>
                  <w:marRight w:val="0"/>
                  <w:marTop w:val="0"/>
                  <w:marBottom w:val="0"/>
                  <w:divBdr>
                    <w:top w:val="none" w:sz="0" w:space="0" w:color="auto"/>
                    <w:left w:val="none" w:sz="0" w:space="0" w:color="auto"/>
                    <w:bottom w:val="none" w:sz="0" w:space="0" w:color="auto"/>
                    <w:right w:val="none" w:sz="0" w:space="0" w:color="auto"/>
                  </w:divBdr>
                </w:div>
                <w:div w:id="203981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02879">
          <w:marLeft w:val="0"/>
          <w:marRight w:val="0"/>
          <w:marTop w:val="0"/>
          <w:marBottom w:val="0"/>
          <w:divBdr>
            <w:top w:val="none" w:sz="0" w:space="0" w:color="auto"/>
            <w:left w:val="none" w:sz="0" w:space="0" w:color="auto"/>
            <w:bottom w:val="none" w:sz="0" w:space="0" w:color="auto"/>
            <w:right w:val="none" w:sz="0" w:space="0" w:color="auto"/>
          </w:divBdr>
          <w:divsChild>
            <w:div w:id="515967712">
              <w:marLeft w:val="0"/>
              <w:marRight w:val="0"/>
              <w:marTop w:val="0"/>
              <w:marBottom w:val="0"/>
              <w:divBdr>
                <w:top w:val="none" w:sz="0" w:space="0" w:color="auto"/>
                <w:left w:val="none" w:sz="0" w:space="0" w:color="auto"/>
                <w:bottom w:val="none" w:sz="0" w:space="0" w:color="auto"/>
                <w:right w:val="none" w:sz="0" w:space="0" w:color="auto"/>
              </w:divBdr>
              <w:divsChild>
                <w:div w:id="1627587034">
                  <w:marLeft w:val="0"/>
                  <w:marRight w:val="0"/>
                  <w:marTop w:val="0"/>
                  <w:marBottom w:val="0"/>
                  <w:divBdr>
                    <w:top w:val="none" w:sz="0" w:space="0" w:color="auto"/>
                    <w:left w:val="none" w:sz="0" w:space="0" w:color="auto"/>
                    <w:bottom w:val="none" w:sz="0" w:space="0" w:color="auto"/>
                    <w:right w:val="none" w:sz="0" w:space="0" w:color="auto"/>
                  </w:divBdr>
                </w:div>
              </w:divsChild>
            </w:div>
            <w:div w:id="920260425">
              <w:marLeft w:val="0"/>
              <w:marRight w:val="0"/>
              <w:marTop w:val="0"/>
              <w:marBottom w:val="0"/>
              <w:divBdr>
                <w:top w:val="none" w:sz="0" w:space="0" w:color="auto"/>
                <w:left w:val="none" w:sz="0" w:space="0" w:color="auto"/>
                <w:bottom w:val="none" w:sz="0" w:space="0" w:color="auto"/>
                <w:right w:val="none" w:sz="0" w:space="0" w:color="auto"/>
              </w:divBdr>
              <w:divsChild>
                <w:div w:id="116604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84657">
          <w:marLeft w:val="0"/>
          <w:marRight w:val="0"/>
          <w:marTop w:val="0"/>
          <w:marBottom w:val="0"/>
          <w:divBdr>
            <w:top w:val="none" w:sz="0" w:space="0" w:color="auto"/>
            <w:left w:val="none" w:sz="0" w:space="0" w:color="auto"/>
            <w:bottom w:val="none" w:sz="0" w:space="0" w:color="auto"/>
            <w:right w:val="none" w:sz="0" w:space="0" w:color="auto"/>
          </w:divBdr>
          <w:divsChild>
            <w:div w:id="335621933">
              <w:marLeft w:val="0"/>
              <w:marRight w:val="0"/>
              <w:marTop w:val="0"/>
              <w:marBottom w:val="0"/>
              <w:divBdr>
                <w:top w:val="none" w:sz="0" w:space="0" w:color="auto"/>
                <w:left w:val="none" w:sz="0" w:space="0" w:color="auto"/>
                <w:bottom w:val="none" w:sz="0" w:space="0" w:color="auto"/>
                <w:right w:val="none" w:sz="0" w:space="0" w:color="auto"/>
              </w:divBdr>
              <w:divsChild>
                <w:div w:id="806241982">
                  <w:marLeft w:val="0"/>
                  <w:marRight w:val="0"/>
                  <w:marTop w:val="0"/>
                  <w:marBottom w:val="0"/>
                  <w:divBdr>
                    <w:top w:val="none" w:sz="0" w:space="0" w:color="auto"/>
                    <w:left w:val="none" w:sz="0" w:space="0" w:color="auto"/>
                    <w:bottom w:val="none" w:sz="0" w:space="0" w:color="auto"/>
                    <w:right w:val="none" w:sz="0" w:space="0" w:color="auto"/>
                  </w:divBdr>
                </w:div>
              </w:divsChild>
            </w:div>
            <w:div w:id="2135369729">
              <w:marLeft w:val="0"/>
              <w:marRight w:val="0"/>
              <w:marTop w:val="0"/>
              <w:marBottom w:val="0"/>
              <w:divBdr>
                <w:top w:val="none" w:sz="0" w:space="0" w:color="auto"/>
                <w:left w:val="none" w:sz="0" w:space="0" w:color="auto"/>
                <w:bottom w:val="none" w:sz="0" w:space="0" w:color="auto"/>
                <w:right w:val="none" w:sz="0" w:space="0" w:color="auto"/>
              </w:divBdr>
              <w:divsChild>
                <w:div w:id="178869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72353">
          <w:marLeft w:val="0"/>
          <w:marRight w:val="0"/>
          <w:marTop w:val="0"/>
          <w:marBottom w:val="0"/>
          <w:divBdr>
            <w:top w:val="none" w:sz="0" w:space="0" w:color="auto"/>
            <w:left w:val="none" w:sz="0" w:space="0" w:color="auto"/>
            <w:bottom w:val="none" w:sz="0" w:space="0" w:color="auto"/>
            <w:right w:val="none" w:sz="0" w:space="0" w:color="auto"/>
          </w:divBdr>
          <w:divsChild>
            <w:div w:id="148177389">
              <w:marLeft w:val="0"/>
              <w:marRight w:val="0"/>
              <w:marTop w:val="0"/>
              <w:marBottom w:val="0"/>
              <w:divBdr>
                <w:top w:val="none" w:sz="0" w:space="0" w:color="auto"/>
                <w:left w:val="none" w:sz="0" w:space="0" w:color="auto"/>
                <w:bottom w:val="none" w:sz="0" w:space="0" w:color="auto"/>
                <w:right w:val="none" w:sz="0" w:space="0" w:color="auto"/>
              </w:divBdr>
              <w:divsChild>
                <w:div w:id="1524439525">
                  <w:marLeft w:val="0"/>
                  <w:marRight w:val="0"/>
                  <w:marTop w:val="0"/>
                  <w:marBottom w:val="0"/>
                  <w:divBdr>
                    <w:top w:val="none" w:sz="0" w:space="0" w:color="auto"/>
                    <w:left w:val="none" w:sz="0" w:space="0" w:color="auto"/>
                    <w:bottom w:val="none" w:sz="0" w:space="0" w:color="auto"/>
                    <w:right w:val="none" w:sz="0" w:space="0" w:color="auto"/>
                  </w:divBdr>
                </w:div>
              </w:divsChild>
            </w:div>
            <w:div w:id="198667746">
              <w:marLeft w:val="0"/>
              <w:marRight w:val="0"/>
              <w:marTop w:val="0"/>
              <w:marBottom w:val="0"/>
              <w:divBdr>
                <w:top w:val="none" w:sz="0" w:space="0" w:color="auto"/>
                <w:left w:val="none" w:sz="0" w:space="0" w:color="auto"/>
                <w:bottom w:val="none" w:sz="0" w:space="0" w:color="auto"/>
                <w:right w:val="none" w:sz="0" w:space="0" w:color="auto"/>
              </w:divBdr>
              <w:divsChild>
                <w:div w:id="816342103">
                  <w:marLeft w:val="0"/>
                  <w:marRight w:val="0"/>
                  <w:marTop w:val="0"/>
                  <w:marBottom w:val="0"/>
                  <w:divBdr>
                    <w:top w:val="none" w:sz="0" w:space="0" w:color="auto"/>
                    <w:left w:val="none" w:sz="0" w:space="0" w:color="auto"/>
                    <w:bottom w:val="none" w:sz="0" w:space="0" w:color="auto"/>
                    <w:right w:val="none" w:sz="0" w:space="0" w:color="auto"/>
                  </w:divBdr>
                </w:div>
              </w:divsChild>
            </w:div>
            <w:div w:id="561644969">
              <w:marLeft w:val="0"/>
              <w:marRight w:val="0"/>
              <w:marTop w:val="0"/>
              <w:marBottom w:val="0"/>
              <w:divBdr>
                <w:top w:val="none" w:sz="0" w:space="0" w:color="auto"/>
                <w:left w:val="none" w:sz="0" w:space="0" w:color="auto"/>
                <w:bottom w:val="none" w:sz="0" w:space="0" w:color="auto"/>
                <w:right w:val="none" w:sz="0" w:space="0" w:color="auto"/>
              </w:divBdr>
              <w:divsChild>
                <w:div w:id="1842692982">
                  <w:marLeft w:val="0"/>
                  <w:marRight w:val="0"/>
                  <w:marTop w:val="0"/>
                  <w:marBottom w:val="0"/>
                  <w:divBdr>
                    <w:top w:val="none" w:sz="0" w:space="0" w:color="auto"/>
                    <w:left w:val="none" w:sz="0" w:space="0" w:color="auto"/>
                    <w:bottom w:val="none" w:sz="0" w:space="0" w:color="auto"/>
                    <w:right w:val="none" w:sz="0" w:space="0" w:color="auto"/>
                  </w:divBdr>
                </w:div>
              </w:divsChild>
            </w:div>
            <w:div w:id="832531500">
              <w:marLeft w:val="0"/>
              <w:marRight w:val="0"/>
              <w:marTop w:val="0"/>
              <w:marBottom w:val="0"/>
              <w:divBdr>
                <w:top w:val="none" w:sz="0" w:space="0" w:color="auto"/>
                <w:left w:val="none" w:sz="0" w:space="0" w:color="auto"/>
                <w:bottom w:val="none" w:sz="0" w:space="0" w:color="auto"/>
                <w:right w:val="none" w:sz="0" w:space="0" w:color="auto"/>
              </w:divBdr>
              <w:divsChild>
                <w:div w:id="386533875">
                  <w:marLeft w:val="0"/>
                  <w:marRight w:val="0"/>
                  <w:marTop w:val="0"/>
                  <w:marBottom w:val="0"/>
                  <w:divBdr>
                    <w:top w:val="none" w:sz="0" w:space="0" w:color="auto"/>
                    <w:left w:val="none" w:sz="0" w:space="0" w:color="auto"/>
                    <w:bottom w:val="none" w:sz="0" w:space="0" w:color="auto"/>
                    <w:right w:val="none" w:sz="0" w:space="0" w:color="auto"/>
                  </w:divBdr>
                </w:div>
              </w:divsChild>
            </w:div>
            <w:div w:id="2126539983">
              <w:marLeft w:val="0"/>
              <w:marRight w:val="0"/>
              <w:marTop w:val="0"/>
              <w:marBottom w:val="0"/>
              <w:divBdr>
                <w:top w:val="none" w:sz="0" w:space="0" w:color="auto"/>
                <w:left w:val="none" w:sz="0" w:space="0" w:color="auto"/>
                <w:bottom w:val="none" w:sz="0" w:space="0" w:color="auto"/>
                <w:right w:val="none" w:sz="0" w:space="0" w:color="auto"/>
              </w:divBdr>
              <w:divsChild>
                <w:div w:id="81850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94035">
          <w:marLeft w:val="0"/>
          <w:marRight w:val="0"/>
          <w:marTop w:val="0"/>
          <w:marBottom w:val="0"/>
          <w:divBdr>
            <w:top w:val="none" w:sz="0" w:space="0" w:color="auto"/>
            <w:left w:val="none" w:sz="0" w:space="0" w:color="auto"/>
            <w:bottom w:val="none" w:sz="0" w:space="0" w:color="auto"/>
            <w:right w:val="none" w:sz="0" w:space="0" w:color="auto"/>
          </w:divBdr>
          <w:divsChild>
            <w:div w:id="1374501311">
              <w:marLeft w:val="0"/>
              <w:marRight w:val="0"/>
              <w:marTop w:val="0"/>
              <w:marBottom w:val="0"/>
              <w:divBdr>
                <w:top w:val="none" w:sz="0" w:space="0" w:color="auto"/>
                <w:left w:val="none" w:sz="0" w:space="0" w:color="auto"/>
                <w:bottom w:val="none" w:sz="0" w:space="0" w:color="auto"/>
                <w:right w:val="none" w:sz="0" w:space="0" w:color="auto"/>
              </w:divBdr>
              <w:divsChild>
                <w:div w:id="1344630694">
                  <w:marLeft w:val="0"/>
                  <w:marRight w:val="0"/>
                  <w:marTop w:val="0"/>
                  <w:marBottom w:val="0"/>
                  <w:divBdr>
                    <w:top w:val="none" w:sz="0" w:space="0" w:color="auto"/>
                    <w:left w:val="none" w:sz="0" w:space="0" w:color="auto"/>
                    <w:bottom w:val="none" w:sz="0" w:space="0" w:color="auto"/>
                    <w:right w:val="none" w:sz="0" w:space="0" w:color="auto"/>
                  </w:divBdr>
                </w:div>
              </w:divsChild>
            </w:div>
            <w:div w:id="1472751439">
              <w:marLeft w:val="0"/>
              <w:marRight w:val="0"/>
              <w:marTop w:val="0"/>
              <w:marBottom w:val="0"/>
              <w:divBdr>
                <w:top w:val="none" w:sz="0" w:space="0" w:color="auto"/>
                <w:left w:val="none" w:sz="0" w:space="0" w:color="auto"/>
                <w:bottom w:val="none" w:sz="0" w:space="0" w:color="auto"/>
                <w:right w:val="none" w:sz="0" w:space="0" w:color="auto"/>
              </w:divBdr>
              <w:divsChild>
                <w:div w:id="195140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198179">
          <w:marLeft w:val="0"/>
          <w:marRight w:val="0"/>
          <w:marTop w:val="0"/>
          <w:marBottom w:val="0"/>
          <w:divBdr>
            <w:top w:val="none" w:sz="0" w:space="0" w:color="auto"/>
            <w:left w:val="none" w:sz="0" w:space="0" w:color="auto"/>
            <w:bottom w:val="none" w:sz="0" w:space="0" w:color="auto"/>
            <w:right w:val="none" w:sz="0" w:space="0" w:color="auto"/>
          </w:divBdr>
          <w:divsChild>
            <w:div w:id="808518725">
              <w:marLeft w:val="0"/>
              <w:marRight w:val="0"/>
              <w:marTop w:val="0"/>
              <w:marBottom w:val="0"/>
              <w:divBdr>
                <w:top w:val="none" w:sz="0" w:space="0" w:color="auto"/>
                <w:left w:val="none" w:sz="0" w:space="0" w:color="auto"/>
                <w:bottom w:val="none" w:sz="0" w:space="0" w:color="auto"/>
                <w:right w:val="none" w:sz="0" w:space="0" w:color="auto"/>
              </w:divBdr>
              <w:divsChild>
                <w:div w:id="1728995546">
                  <w:marLeft w:val="0"/>
                  <w:marRight w:val="0"/>
                  <w:marTop w:val="0"/>
                  <w:marBottom w:val="0"/>
                  <w:divBdr>
                    <w:top w:val="none" w:sz="0" w:space="0" w:color="auto"/>
                    <w:left w:val="none" w:sz="0" w:space="0" w:color="auto"/>
                    <w:bottom w:val="none" w:sz="0" w:space="0" w:color="auto"/>
                    <w:right w:val="none" w:sz="0" w:space="0" w:color="auto"/>
                  </w:divBdr>
                </w:div>
              </w:divsChild>
            </w:div>
            <w:div w:id="1191606187">
              <w:marLeft w:val="0"/>
              <w:marRight w:val="0"/>
              <w:marTop w:val="0"/>
              <w:marBottom w:val="0"/>
              <w:divBdr>
                <w:top w:val="none" w:sz="0" w:space="0" w:color="auto"/>
                <w:left w:val="none" w:sz="0" w:space="0" w:color="auto"/>
                <w:bottom w:val="none" w:sz="0" w:space="0" w:color="auto"/>
                <w:right w:val="none" w:sz="0" w:space="0" w:color="auto"/>
              </w:divBdr>
              <w:divsChild>
                <w:div w:id="169727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416674">
      <w:bodyDiv w:val="1"/>
      <w:marLeft w:val="0"/>
      <w:marRight w:val="0"/>
      <w:marTop w:val="0"/>
      <w:marBottom w:val="0"/>
      <w:divBdr>
        <w:top w:val="none" w:sz="0" w:space="0" w:color="auto"/>
        <w:left w:val="none" w:sz="0" w:space="0" w:color="auto"/>
        <w:bottom w:val="none" w:sz="0" w:space="0" w:color="auto"/>
        <w:right w:val="none" w:sz="0" w:space="0" w:color="auto"/>
      </w:divBdr>
      <w:divsChild>
        <w:div w:id="79107516">
          <w:marLeft w:val="0"/>
          <w:marRight w:val="0"/>
          <w:marTop w:val="0"/>
          <w:marBottom w:val="0"/>
          <w:divBdr>
            <w:top w:val="none" w:sz="0" w:space="0" w:color="auto"/>
            <w:left w:val="none" w:sz="0" w:space="0" w:color="auto"/>
            <w:bottom w:val="none" w:sz="0" w:space="0" w:color="auto"/>
            <w:right w:val="none" w:sz="0" w:space="0" w:color="auto"/>
          </w:divBdr>
          <w:divsChild>
            <w:div w:id="1397581905">
              <w:marLeft w:val="0"/>
              <w:marRight w:val="0"/>
              <w:marTop w:val="0"/>
              <w:marBottom w:val="0"/>
              <w:divBdr>
                <w:top w:val="none" w:sz="0" w:space="0" w:color="auto"/>
                <w:left w:val="none" w:sz="0" w:space="0" w:color="auto"/>
                <w:bottom w:val="none" w:sz="0" w:space="0" w:color="auto"/>
                <w:right w:val="none" w:sz="0" w:space="0" w:color="auto"/>
              </w:divBdr>
              <w:divsChild>
                <w:div w:id="1304383002">
                  <w:marLeft w:val="0"/>
                  <w:marRight w:val="0"/>
                  <w:marTop w:val="0"/>
                  <w:marBottom w:val="0"/>
                  <w:divBdr>
                    <w:top w:val="none" w:sz="0" w:space="0" w:color="auto"/>
                    <w:left w:val="none" w:sz="0" w:space="0" w:color="auto"/>
                    <w:bottom w:val="none" w:sz="0" w:space="0" w:color="auto"/>
                    <w:right w:val="none" w:sz="0" w:space="0" w:color="auto"/>
                  </w:divBdr>
                  <w:divsChild>
                    <w:div w:id="70178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177534">
      <w:bodyDiv w:val="1"/>
      <w:marLeft w:val="0"/>
      <w:marRight w:val="0"/>
      <w:marTop w:val="0"/>
      <w:marBottom w:val="0"/>
      <w:divBdr>
        <w:top w:val="none" w:sz="0" w:space="0" w:color="auto"/>
        <w:left w:val="none" w:sz="0" w:space="0" w:color="auto"/>
        <w:bottom w:val="none" w:sz="0" w:space="0" w:color="auto"/>
        <w:right w:val="none" w:sz="0" w:space="0" w:color="auto"/>
      </w:divBdr>
    </w:div>
    <w:div w:id="1355838052">
      <w:bodyDiv w:val="1"/>
      <w:marLeft w:val="0"/>
      <w:marRight w:val="0"/>
      <w:marTop w:val="0"/>
      <w:marBottom w:val="0"/>
      <w:divBdr>
        <w:top w:val="none" w:sz="0" w:space="0" w:color="auto"/>
        <w:left w:val="none" w:sz="0" w:space="0" w:color="auto"/>
        <w:bottom w:val="none" w:sz="0" w:space="0" w:color="auto"/>
        <w:right w:val="none" w:sz="0" w:space="0" w:color="auto"/>
      </w:divBdr>
      <w:divsChild>
        <w:div w:id="919948439">
          <w:marLeft w:val="0"/>
          <w:marRight w:val="0"/>
          <w:marTop w:val="0"/>
          <w:marBottom w:val="0"/>
          <w:divBdr>
            <w:top w:val="none" w:sz="0" w:space="0" w:color="auto"/>
            <w:left w:val="none" w:sz="0" w:space="0" w:color="auto"/>
            <w:bottom w:val="none" w:sz="0" w:space="0" w:color="auto"/>
            <w:right w:val="none" w:sz="0" w:space="0" w:color="auto"/>
          </w:divBdr>
          <w:divsChild>
            <w:div w:id="728773267">
              <w:marLeft w:val="0"/>
              <w:marRight w:val="0"/>
              <w:marTop w:val="0"/>
              <w:marBottom w:val="0"/>
              <w:divBdr>
                <w:top w:val="none" w:sz="0" w:space="0" w:color="auto"/>
                <w:left w:val="none" w:sz="0" w:space="0" w:color="auto"/>
                <w:bottom w:val="none" w:sz="0" w:space="0" w:color="auto"/>
                <w:right w:val="none" w:sz="0" w:space="0" w:color="auto"/>
              </w:divBdr>
              <w:divsChild>
                <w:div w:id="46682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744543">
      <w:bodyDiv w:val="1"/>
      <w:marLeft w:val="0"/>
      <w:marRight w:val="0"/>
      <w:marTop w:val="0"/>
      <w:marBottom w:val="0"/>
      <w:divBdr>
        <w:top w:val="none" w:sz="0" w:space="0" w:color="auto"/>
        <w:left w:val="none" w:sz="0" w:space="0" w:color="auto"/>
        <w:bottom w:val="none" w:sz="0" w:space="0" w:color="auto"/>
        <w:right w:val="none" w:sz="0" w:space="0" w:color="auto"/>
      </w:divBdr>
      <w:divsChild>
        <w:div w:id="283193162">
          <w:marLeft w:val="0"/>
          <w:marRight w:val="0"/>
          <w:marTop w:val="0"/>
          <w:marBottom w:val="0"/>
          <w:divBdr>
            <w:top w:val="none" w:sz="0" w:space="0" w:color="auto"/>
            <w:left w:val="none" w:sz="0" w:space="0" w:color="auto"/>
            <w:bottom w:val="none" w:sz="0" w:space="0" w:color="auto"/>
            <w:right w:val="none" w:sz="0" w:space="0" w:color="auto"/>
          </w:divBdr>
          <w:divsChild>
            <w:div w:id="245263865">
              <w:marLeft w:val="0"/>
              <w:marRight w:val="0"/>
              <w:marTop w:val="0"/>
              <w:marBottom w:val="0"/>
              <w:divBdr>
                <w:top w:val="none" w:sz="0" w:space="0" w:color="auto"/>
                <w:left w:val="none" w:sz="0" w:space="0" w:color="auto"/>
                <w:bottom w:val="none" w:sz="0" w:space="0" w:color="auto"/>
                <w:right w:val="none" w:sz="0" w:space="0" w:color="auto"/>
              </w:divBdr>
              <w:divsChild>
                <w:div w:id="36799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357396">
      <w:bodyDiv w:val="1"/>
      <w:marLeft w:val="0"/>
      <w:marRight w:val="0"/>
      <w:marTop w:val="0"/>
      <w:marBottom w:val="0"/>
      <w:divBdr>
        <w:top w:val="none" w:sz="0" w:space="0" w:color="auto"/>
        <w:left w:val="none" w:sz="0" w:space="0" w:color="auto"/>
        <w:bottom w:val="none" w:sz="0" w:space="0" w:color="auto"/>
        <w:right w:val="none" w:sz="0" w:space="0" w:color="auto"/>
      </w:divBdr>
      <w:divsChild>
        <w:div w:id="499927424">
          <w:marLeft w:val="0"/>
          <w:marRight w:val="0"/>
          <w:marTop w:val="0"/>
          <w:marBottom w:val="0"/>
          <w:divBdr>
            <w:top w:val="none" w:sz="0" w:space="0" w:color="auto"/>
            <w:left w:val="none" w:sz="0" w:space="0" w:color="auto"/>
            <w:bottom w:val="none" w:sz="0" w:space="0" w:color="auto"/>
            <w:right w:val="none" w:sz="0" w:space="0" w:color="auto"/>
          </w:divBdr>
          <w:divsChild>
            <w:div w:id="1664815016">
              <w:marLeft w:val="0"/>
              <w:marRight w:val="0"/>
              <w:marTop w:val="0"/>
              <w:marBottom w:val="0"/>
              <w:divBdr>
                <w:top w:val="none" w:sz="0" w:space="0" w:color="auto"/>
                <w:left w:val="none" w:sz="0" w:space="0" w:color="auto"/>
                <w:bottom w:val="none" w:sz="0" w:space="0" w:color="auto"/>
                <w:right w:val="none" w:sz="0" w:space="0" w:color="auto"/>
              </w:divBdr>
              <w:divsChild>
                <w:div w:id="1244603230">
                  <w:marLeft w:val="0"/>
                  <w:marRight w:val="0"/>
                  <w:marTop w:val="0"/>
                  <w:marBottom w:val="0"/>
                  <w:divBdr>
                    <w:top w:val="none" w:sz="0" w:space="0" w:color="auto"/>
                    <w:left w:val="none" w:sz="0" w:space="0" w:color="auto"/>
                    <w:bottom w:val="none" w:sz="0" w:space="0" w:color="auto"/>
                    <w:right w:val="none" w:sz="0" w:space="0" w:color="auto"/>
                  </w:divBdr>
                  <w:divsChild>
                    <w:div w:id="6013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339006">
      <w:bodyDiv w:val="1"/>
      <w:marLeft w:val="0"/>
      <w:marRight w:val="0"/>
      <w:marTop w:val="0"/>
      <w:marBottom w:val="0"/>
      <w:divBdr>
        <w:top w:val="none" w:sz="0" w:space="0" w:color="auto"/>
        <w:left w:val="none" w:sz="0" w:space="0" w:color="auto"/>
        <w:bottom w:val="none" w:sz="0" w:space="0" w:color="auto"/>
        <w:right w:val="none" w:sz="0" w:space="0" w:color="auto"/>
      </w:divBdr>
    </w:div>
    <w:div w:id="1429079896">
      <w:bodyDiv w:val="1"/>
      <w:marLeft w:val="0"/>
      <w:marRight w:val="0"/>
      <w:marTop w:val="0"/>
      <w:marBottom w:val="0"/>
      <w:divBdr>
        <w:top w:val="none" w:sz="0" w:space="0" w:color="auto"/>
        <w:left w:val="none" w:sz="0" w:space="0" w:color="auto"/>
        <w:bottom w:val="none" w:sz="0" w:space="0" w:color="auto"/>
        <w:right w:val="none" w:sz="0" w:space="0" w:color="auto"/>
      </w:divBdr>
      <w:divsChild>
        <w:div w:id="1015500731">
          <w:marLeft w:val="0"/>
          <w:marRight w:val="0"/>
          <w:marTop w:val="0"/>
          <w:marBottom w:val="0"/>
          <w:divBdr>
            <w:top w:val="none" w:sz="0" w:space="0" w:color="auto"/>
            <w:left w:val="none" w:sz="0" w:space="0" w:color="auto"/>
            <w:bottom w:val="none" w:sz="0" w:space="0" w:color="auto"/>
            <w:right w:val="none" w:sz="0" w:space="0" w:color="auto"/>
          </w:divBdr>
          <w:divsChild>
            <w:div w:id="311107361">
              <w:marLeft w:val="0"/>
              <w:marRight w:val="0"/>
              <w:marTop w:val="0"/>
              <w:marBottom w:val="0"/>
              <w:divBdr>
                <w:top w:val="none" w:sz="0" w:space="0" w:color="auto"/>
                <w:left w:val="none" w:sz="0" w:space="0" w:color="auto"/>
                <w:bottom w:val="none" w:sz="0" w:space="0" w:color="auto"/>
                <w:right w:val="none" w:sz="0" w:space="0" w:color="auto"/>
              </w:divBdr>
              <w:divsChild>
                <w:div w:id="1764838205">
                  <w:marLeft w:val="0"/>
                  <w:marRight w:val="0"/>
                  <w:marTop w:val="0"/>
                  <w:marBottom w:val="0"/>
                  <w:divBdr>
                    <w:top w:val="none" w:sz="0" w:space="0" w:color="auto"/>
                    <w:left w:val="none" w:sz="0" w:space="0" w:color="auto"/>
                    <w:bottom w:val="none" w:sz="0" w:space="0" w:color="auto"/>
                    <w:right w:val="none" w:sz="0" w:space="0" w:color="auto"/>
                  </w:divBdr>
                  <w:divsChild>
                    <w:div w:id="81883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090641">
      <w:bodyDiv w:val="1"/>
      <w:marLeft w:val="0"/>
      <w:marRight w:val="0"/>
      <w:marTop w:val="0"/>
      <w:marBottom w:val="0"/>
      <w:divBdr>
        <w:top w:val="none" w:sz="0" w:space="0" w:color="auto"/>
        <w:left w:val="none" w:sz="0" w:space="0" w:color="auto"/>
        <w:bottom w:val="none" w:sz="0" w:space="0" w:color="auto"/>
        <w:right w:val="none" w:sz="0" w:space="0" w:color="auto"/>
      </w:divBdr>
      <w:divsChild>
        <w:div w:id="2002613372">
          <w:marLeft w:val="0"/>
          <w:marRight w:val="0"/>
          <w:marTop w:val="0"/>
          <w:marBottom w:val="0"/>
          <w:divBdr>
            <w:top w:val="none" w:sz="0" w:space="0" w:color="auto"/>
            <w:left w:val="none" w:sz="0" w:space="0" w:color="auto"/>
            <w:bottom w:val="none" w:sz="0" w:space="0" w:color="auto"/>
            <w:right w:val="none" w:sz="0" w:space="0" w:color="auto"/>
          </w:divBdr>
          <w:divsChild>
            <w:div w:id="755594972">
              <w:marLeft w:val="0"/>
              <w:marRight w:val="0"/>
              <w:marTop w:val="0"/>
              <w:marBottom w:val="0"/>
              <w:divBdr>
                <w:top w:val="none" w:sz="0" w:space="0" w:color="auto"/>
                <w:left w:val="none" w:sz="0" w:space="0" w:color="auto"/>
                <w:bottom w:val="none" w:sz="0" w:space="0" w:color="auto"/>
                <w:right w:val="none" w:sz="0" w:space="0" w:color="auto"/>
              </w:divBdr>
              <w:divsChild>
                <w:div w:id="37578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940649">
      <w:bodyDiv w:val="1"/>
      <w:marLeft w:val="0"/>
      <w:marRight w:val="0"/>
      <w:marTop w:val="0"/>
      <w:marBottom w:val="0"/>
      <w:divBdr>
        <w:top w:val="none" w:sz="0" w:space="0" w:color="auto"/>
        <w:left w:val="none" w:sz="0" w:space="0" w:color="auto"/>
        <w:bottom w:val="none" w:sz="0" w:space="0" w:color="auto"/>
        <w:right w:val="none" w:sz="0" w:space="0" w:color="auto"/>
      </w:divBdr>
    </w:div>
    <w:div w:id="1468820228">
      <w:bodyDiv w:val="1"/>
      <w:marLeft w:val="0"/>
      <w:marRight w:val="0"/>
      <w:marTop w:val="0"/>
      <w:marBottom w:val="0"/>
      <w:divBdr>
        <w:top w:val="none" w:sz="0" w:space="0" w:color="auto"/>
        <w:left w:val="none" w:sz="0" w:space="0" w:color="auto"/>
        <w:bottom w:val="none" w:sz="0" w:space="0" w:color="auto"/>
        <w:right w:val="none" w:sz="0" w:space="0" w:color="auto"/>
      </w:divBdr>
      <w:divsChild>
        <w:div w:id="684982351">
          <w:marLeft w:val="0"/>
          <w:marRight w:val="0"/>
          <w:marTop w:val="0"/>
          <w:marBottom w:val="0"/>
          <w:divBdr>
            <w:top w:val="none" w:sz="0" w:space="0" w:color="auto"/>
            <w:left w:val="none" w:sz="0" w:space="0" w:color="auto"/>
            <w:bottom w:val="none" w:sz="0" w:space="0" w:color="auto"/>
            <w:right w:val="none" w:sz="0" w:space="0" w:color="auto"/>
          </w:divBdr>
          <w:divsChild>
            <w:div w:id="843861102">
              <w:marLeft w:val="0"/>
              <w:marRight w:val="0"/>
              <w:marTop w:val="0"/>
              <w:marBottom w:val="0"/>
              <w:divBdr>
                <w:top w:val="none" w:sz="0" w:space="0" w:color="auto"/>
                <w:left w:val="none" w:sz="0" w:space="0" w:color="auto"/>
                <w:bottom w:val="none" w:sz="0" w:space="0" w:color="auto"/>
                <w:right w:val="none" w:sz="0" w:space="0" w:color="auto"/>
              </w:divBdr>
              <w:divsChild>
                <w:div w:id="84294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17517">
      <w:bodyDiv w:val="1"/>
      <w:marLeft w:val="0"/>
      <w:marRight w:val="0"/>
      <w:marTop w:val="0"/>
      <w:marBottom w:val="0"/>
      <w:divBdr>
        <w:top w:val="none" w:sz="0" w:space="0" w:color="auto"/>
        <w:left w:val="none" w:sz="0" w:space="0" w:color="auto"/>
        <w:bottom w:val="none" w:sz="0" w:space="0" w:color="auto"/>
        <w:right w:val="none" w:sz="0" w:space="0" w:color="auto"/>
      </w:divBdr>
      <w:divsChild>
        <w:div w:id="997998078">
          <w:marLeft w:val="0"/>
          <w:marRight w:val="0"/>
          <w:marTop w:val="0"/>
          <w:marBottom w:val="0"/>
          <w:divBdr>
            <w:top w:val="none" w:sz="0" w:space="0" w:color="auto"/>
            <w:left w:val="none" w:sz="0" w:space="0" w:color="auto"/>
            <w:bottom w:val="none" w:sz="0" w:space="0" w:color="auto"/>
            <w:right w:val="none" w:sz="0" w:space="0" w:color="auto"/>
          </w:divBdr>
          <w:divsChild>
            <w:div w:id="1836142442">
              <w:marLeft w:val="0"/>
              <w:marRight w:val="0"/>
              <w:marTop w:val="0"/>
              <w:marBottom w:val="0"/>
              <w:divBdr>
                <w:top w:val="none" w:sz="0" w:space="0" w:color="auto"/>
                <w:left w:val="none" w:sz="0" w:space="0" w:color="auto"/>
                <w:bottom w:val="none" w:sz="0" w:space="0" w:color="auto"/>
                <w:right w:val="none" w:sz="0" w:space="0" w:color="auto"/>
              </w:divBdr>
              <w:divsChild>
                <w:div w:id="9687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225646">
      <w:bodyDiv w:val="1"/>
      <w:marLeft w:val="0"/>
      <w:marRight w:val="0"/>
      <w:marTop w:val="0"/>
      <w:marBottom w:val="0"/>
      <w:divBdr>
        <w:top w:val="none" w:sz="0" w:space="0" w:color="auto"/>
        <w:left w:val="none" w:sz="0" w:space="0" w:color="auto"/>
        <w:bottom w:val="none" w:sz="0" w:space="0" w:color="auto"/>
        <w:right w:val="none" w:sz="0" w:space="0" w:color="auto"/>
      </w:divBdr>
      <w:divsChild>
        <w:div w:id="896091707">
          <w:marLeft w:val="0"/>
          <w:marRight w:val="0"/>
          <w:marTop w:val="0"/>
          <w:marBottom w:val="0"/>
          <w:divBdr>
            <w:top w:val="none" w:sz="0" w:space="0" w:color="auto"/>
            <w:left w:val="none" w:sz="0" w:space="0" w:color="auto"/>
            <w:bottom w:val="none" w:sz="0" w:space="0" w:color="auto"/>
            <w:right w:val="none" w:sz="0" w:space="0" w:color="auto"/>
          </w:divBdr>
          <w:divsChild>
            <w:div w:id="337386566">
              <w:marLeft w:val="0"/>
              <w:marRight w:val="0"/>
              <w:marTop w:val="0"/>
              <w:marBottom w:val="0"/>
              <w:divBdr>
                <w:top w:val="none" w:sz="0" w:space="0" w:color="auto"/>
                <w:left w:val="none" w:sz="0" w:space="0" w:color="auto"/>
                <w:bottom w:val="none" w:sz="0" w:space="0" w:color="auto"/>
                <w:right w:val="none" w:sz="0" w:space="0" w:color="auto"/>
              </w:divBdr>
              <w:divsChild>
                <w:div w:id="1298608439">
                  <w:marLeft w:val="0"/>
                  <w:marRight w:val="0"/>
                  <w:marTop w:val="0"/>
                  <w:marBottom w:val="0"/>
                  <w:divBdr>
                    <w:top w:val="none" w:sz="0" w:space="0" w:color="auto"/>
                    <w:left w:val="none" w:sz="0" w:space="0" w:color="auto"/>
                    <w:bottom w:val="none" w:sz="0" w:space="0" w:color="auto"/>
                    <w:right w:val="none" w:sz="0" w:space="0" w:color="auto"/>
                  </w:divBdr>
                  <w:divsChild>
                    <w:div w:id="9413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687699">
      <w:bodyDiv w:val="1"/>
      <w:marLeft w:val="0"/>
      <w:marRight w:val="0"/>
      <w:marTop w:val="0"/>
      <w:marBottom w:val="0"/>
      <w:divBdr>
        <w:top w:val="none" w:sz="0" w:space="0" w:color="auto"/>
        <w:left w:val="none" w:sz="0" w:space="0" w:color="auto"/>
        <w:bottom w:val="none" w:sz="0" w:space="0" w:color="auto"/>
        <w:right w:val="none" w:sz="0" w:space="0" w:color="auto"/>
      </w:divBdr>
      <w:divsChild>
        <w:div w:id="1091656342">
          <w:marLeft w:val="0"/>
          <w:marRight w:val="0"/>
          <w:marTop w:val="0"/>
          <w:marBottom w:val="0"/>
          <w:divBdr>
            <w:top w:val="none" w:sz="0" w:space="0" w:color="auto"/>
            <w:left w:val="none" w:sz="0" w:space="0" w:color="auto"/>
            <w:bottom w:val="none" w:sz="0" w:space="0" w:color="auto"/>
            <w:right w:val="none" w:sz="0" w:space="0" w:color="auto"/>
          </w:divBdr>
          <w:divsChild>
            <w:div w:id="1655722855">
              <w:marLeft w:val="0"/>
              <w:marRight w:val="0"/>
              <w:marTop w:val="0"/>
              <w:marBottom w:val="0"/>
              <w:divBdr>
                <w:top w:val="none" w:sz="0" w:space="0" w:color="auto"/>
                <w:left w:val="none" w:sz="0" w:space="0" w:color="auto"/>
                <w:bottom w:val="none" w:sz="0" w:space="0" w:color="auto"/>
                <w:right w:val="none" w:sz="0" w:space="0" w:color="auto"/>
              </w:divBdr>
              <w:divsChild>
                <w:div w:id="403378947">
                  <w:marLeft w:val="0"/>
                  <w:marRight w:val="0"/>
                  <w:marTop w:val="0"/>
                  <w:marBottom w:val="0"/>
                  <w:divBdr>
                    <w:top w:val="none" w:sz="0" w:space="0" w:color="auto"/>
                    <w:left w:val="none" w:sz="0" w:space="0" w:color="auto"/>
                    <w:bottom w:val="none" w:sz="0" w:space="0" w:color="auto"/>
                    <w:right w:val="none" w:sz="0" w:space="0" w:color="auto"/>
                  </w:divBdr>
                  <w:divsChild>
                    <w:div w:id="35561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939163">
      <w:bodyDiv w:val="1"/>
      <w:marLeft w:val="0"/>
      <w:marRight w:val="0"/>
      <w:marTop w:val="0"/>
      <w:marBottom w:val="0"/>
      <w:divBdr>
        <w:top w:val="none" w:sz="0" w:space="0" w:color="auto"/>
        <w:left w:val="none" w:sz="0" w:space="0" w:color="auto"/>
        <w:bottom w:val="none" w:sz="0" w:space="0" w:color="auto"/>
        <w:right w:val="none" w:sz="0" w:space="0" w:color="auto"/>
      </w:divBdr>
    </w:div>
    <w:div w:id="1532258924">
      <w:bodyDiv w:val="1"/>
      <w:marLeft w:val="0"/>
      <w:marRight w:val="0"/>
      <w:marTop w:val="0"/>
      <w:marBottom w:val="0"/>
      <w:divBdr>
        <w:top w:val="none" w:sz="0" w:space="0" w:color="auto"/>
        <w:left w:val="none" w:sz="0" w:space="0" w:color="auto"/>
        <w:bottom w:val="none" w:sz="0" w:space="0" w:color="auto"/>
        <w:right w:val="none" w:sz="0" w:space="0" w:color="auto"/>
      </w:divBdr>
      <w:divsChild>
        <w:div w:id="431246907">
          <w:marLeft w:val="0"/>
          <w:marRight w:val="0"/>
          <w:marTop w:val="0"/>
          <w:marBottom w:val="0"/>
          <w:divBdr>
            <w:top w:val="none" w:sz="0" w:space="0" w:color="auto"/>
            <w:left w:val="none" w:sz="0" w:space="0" w:color="auto"/>
            <w:bottom w:val="none" w:sz="0" w:space="0" w:color="auto"/>
            <w:right w:val="none" w:sz="0" w:space="0" w:color="auto"/>
          </w:divBdr>
          <w:divsChild>
            <w:div w:id="1180393152">
              <w:marLeft w:val="0"/>
              <w:marRight w:val="0"/>
              <w:marTop w:val="0"/>
              <w:marBottom w:val="0"/>
              <w:divBdr>
                <w:top w:val="none" w:sz="0" w:space="0" w:color="auto"/>
                <w:left w:val="none" w:sz="0" w:space="0" w:color="auto"/>
                <w:bottom w:val="none" w:sz="0" w:space="0" w:color="auto"/>
                <w:right w:val="none" w:sz="0" w:space="0" w:color="auto"/>
              </w:divBdr>
              <w:divsChild>
                <w:div w:id="513688526">
                  <w:marLeft w:val="0"/>
                  <w:marRight w:val="0"/>
                  <w:marTop w:val="0"/>
                  <w:marBottom w:val="0"/>
                  <w:divBdr>
                    <w:top w:val="none" w:sz="0" w:space="0" w:color="auto"/>
                    <w:left w:val="none" w:sz="0" w:space="0" w:color="auto"/>
                    <w:bottom w:val="none" w:sz="0" w:space="0" w:color="auto"/>
                    <w:right w:val="none" w:sz="0" w:space="0" w:color="auto"/>
                  </w:divBdr>
                  <w:divsChild>
                    <w:div w:id="130574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47944">
      <w:bodyDiv w:val="1"/>
      <w:marLeft w:val="0"/>
      <w:marRight w:val="0"/>
      <w:marTop w:val="0"/>
      <w:marBottom w:val="0"/>
      <w:divBdr>
        <w:top w:val="none" w:sz="0" w:space="0" w:color="auto"/>
        <w:left w:val="none" w:sz="0" w:space="0" w:color="auto"/>
        <w:bottom w:val="none" w:sz="0" w:space="0" w:color="auto"/>
        <w:right w:val="none" w:sz="0" w:space="0" w:color="auto"/>
      </w:divBdr>
      <w:divsChild>
        <w:div w:id="659313399">
          <w:marLeft w:val="0"/>
          <w:marRight w:val="0"/>
          <w:marTop w:val="0"/>
          <w:marBottom w:val="0"/>
          <w:divBdr>
            <w:top w:val="none" w:sz="0" w:space="0" w:color="auto"/>
            <w:left w:val="none" w:sz="0" w:space="0" w:color="auto"/>
            <w:bottom w:val="none" w:sz="0" w:space="0" w:color="auto"/>
            <w:right w:val="none" w:sz="0" w:space="0" w:color="auto"/>
          </w:divBdr>
          <w:divsChild>
            <w:div w:id="250508006">
              <w:marLeft w:val="0"/>
              <w:marRight w:val="0"/>
              <w:marTop w:val="0"/>
              <w:marBottom w:val="0"/>
              <w:divBdr>
                <w:top w:val="none" w:sz="0" w:space="0" w:color="auto"/>
                <w:left w:val="none" w:sz="0" w:space="0" w:color="auto"/>
                <w:bottom w:val="none" w:sz="0" w:space="0" w:color="auto"/>
                <w:right w:val="none" w:sz="0" w:space="0" w:color="auto"/>
              </w:divBdr>
              <w:divsChild>
                <w:div w:id="687760551">
                  <w:marLeft w:val="0"/>
                  <w:marRight w:val="0"/>
                  <w:marTop w:val="0"/>
                  <w:marBottom w:val="0"/>
                  <w:divBdr>
                    <w:top w:val="none" w:sz="0" w:space="0" w:color="auto"/>
                    <w:left w:val="none" w:sz="0" w:space="0" w:color="auto"/>
                    <w:bottom w:val="none" w:sz="0" w:space="0" w:color="auto"/>
                    <w:right w:val="none" w:sz="0" w:space="0" w:color="auto"/>
                  </w:divBdr>
                </w:div>
              </w:divsChild>
            </w:div>
            <w:div w:id="830801981">
              <w:marLeft w:val="0"/>
              <w:marRight w:val="0"/>
              <w:marTop w:val="0"/>
              <w:marBottom w:val="0"/>
              <w:divBdr>
                <w:top w:val="none" w:sz="0" w:space="0" w:color="auto"/>
                <w:left w:val="none" w:sz="0" w:space="0" w:color="auto"/>
                <w:bottom w:val="none" w:sz="0" w:space="0" w:color="auto"/>
                <w:right w:val="none" w:sz="0" w:space="0" w:color="auto"/>
              </w:divBdr>
              <w:divsChild>
                <w:div w:id="33681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909944">
      <w:bodyDiv w:val="1"/>
      <w:marLeft w:val="0"/>
      <w:marRight w:val="0"/>
      <w:marTop w:val="0"/>
      <w:marBottom w:val="0"/>
      <w:divBdr>
        <w:top w:val="none" w:sz="0" w:space="0" w:color="auto"/>
        <w:left w:val="none" w:sz="0" w:space="0" w:color="auto"/>
        <w:bottom w:val="none" w:sz="0" w:space="0" w:color="auto"/>
        <w:right w:val="none" w:sz="0" w:space="0" w:color="auto"/>
      </w:divBdr>
      <w:divsChild>
        <w:div w:id="634337516">
          <w:marLeft w:val="0"/>
          <w:marRight w:val="0"/>
          <w:marTop w:val="0"/>
          <w:marBottom w:val="0"/>
          <w:divBdr>
            <w:top w:val="none" w:sz="0" w:space="0" w:color="auto"/>
            <w:left w:val="none" w:sz="0" w:space="0" w:color="auto"/>
            <w:bottom w:val="none" w:sz="0" w:space="0" w:color="auto"/>
            <w:right w:val="none" w:sz="0" w:space="0" w:color="auto"/>
          </w:divBdr>
          <w:divsChild>
            <w:div w:id="1008213485">
              <w:marLeft w:val="0"/>
              <w:marRight w:val="0"/>
              <w:marTop w:val="0"/>
              <w:marBottom w:val="0"/>
              <w:divBdr>
                <w:top w:val="none" w:sz="0" w:space="0" w:color="auto"/>
                <w:left w:val="none" w:sz="0" w:space="0" w:color="auto"/>
                <w:bottom w:val="none" w:sz="0" w:space="0" w:color="auto"/>
                <w:right w:val="none" w:sz="0" w:space="0" w:color="auto"/>
              </w:divBdr>
              <w:divsChild>
                <w:div w:id="1311592695">
                  <w:marLeft w:val="0"/>
                  <w:marRight w:val="0"/>
                  <w:marTop w:val="0"/>
                  <w:marBottom w:val="0"/>
                  <w:divBdr>
                    <w:top w:val="none" w:sz="0" w:space="0" w:color="auto"/>
                    <w:left w:val="none" w:sz="0" w:space="0" w:color="auto"/>
                    <w:bottom w:val="none" w:sz="0" w:space="0" w:color="auto"/>
                    <w:right w:val="none" w:sz="0" w:space="0" w:color="auto"/>
                  </w:divBdr>
                  <w:divsChild>
                    <w:div w:id="3331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82358">
      <w:bodyDiv w:val="1"/>
      <w:marLeft w:val="0"/>
      <w:marRight w:val="0"/>
      <w:marTop w:val="0"/>
      <w:marBottom w:val="0"/>
      <w:divBdr>
        <w:top w:val="none" w:sz="0" w:space="0" w:color="auto"/>
        <w:left w:val="none" w:sz="0" w:space="0" w:color="auto"/>
        <w:bottom w:val="none" w:sz="0" w:space="0" w:color="auto"/>
        <w:right w:val="none" w:sz="0" w:space="0" w:color="auto"/>
      </w:divBdr>
      <w:divsChild>
        <w:div w:id="1879469119">
          <w:marLeft w:val="0"/>
          <w:marRight w:val="0"/>
          <w:marTop w:val="0"/>
          <w:marBottom w:val="0"/>
          <w:divBdr>
            <w:top w:val="none" w:sz="0" w:space="0" w:color="auto"/>
            <w:left w:val="none" w:sz="0" w:space="0" w:color="auto"/>
            <w:bottom w:val="none" w:sz="0" w:space="0" w:color="auto"/>
            <w:right w:val="none" w:sz="0" w:space="0" w:color="auto"/>
          </w:divBdr>
          <w:divsChild>
            <w:div w:id="151072614">
              <w:marLeft w:val="0"/>
              <w:marRight w:val="0"/>
              <w:marTop w:val="0"/>
              <w:marBottom w:val="0"/>
              <w:divBdr>
                <w:top w:val="none" w:sz="0" w:space="0" w:color="auto"/>
                <w:left w:val="none" w:sz="0" w:space="0" w:color="auto"/>
                <w:bottom w:val="none" w:sz="0" w:space="0" w:color="auto"/>
                <w:right w:val="none" w:sz="0" w:space="0" w:color="auto"/>
              </w:divBdr>
              <w:divsChild>
                <w:div w:id="176876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5714">
      <w:bodyDiv w:val="1"/>
      <w:marLeft w:val="0"/>
      <w:marRight w:val="0"/>
      <w:marTop w:val="0"/>
      <w:marBottom w:val="0"/>
      <w:divBdr>
        <w:top w:val="none" w:sz="0" w:space="0" w:color="auto"/>
        <w:left w:val="none" w:sz="0" w:space="0" w:color="auto"/>
        <w:bottom w:val="none" w:sz="0" w:space="0" w:color="auto"/>
        <w:right w:val="none" w:sz="0" w:space="0" w:color="auto"/>
      </w:divBdr>
      <w:divsChild>
        <w:div w:id="517046020">
          <w:marLeft w:val="0"/>
          <w:marRight w:val="0"/>
          <w:marTop w:val="0"/>
          <w:marBottom w:val="0"/>
          <w:divBdr>
            <w:top w:val="none" w:sz="0" w:space="0" w:color="auto"/>
            <w:left w:val="none" w:sz="0" w:space="0" w:color="auto"/>
            <w:bottom w:val="none" w:sz="0" w:space="0" w:color="auto"/>
            <w:right w:val="none" w:sz="0" w:space="0" w:color="auto"/>
          </w:divBdr>
          <w:divsChild>
            <w:div w:id="728964652">
              <w:marLeft w:val="0"/>
              <w:marRight w:val="0"/>
              <w:marTop w:val="0"/>
              <w:marBottom w:val="0"/>
              <w:divBdr>
                <w:top w:val="none" w:sz="0" w:space="0" w:color="auto"/>
                <w:left w:val="none" w:sz="0" w:space="0" w:color="auto"/>
                <w:bottom w:val="none" w:sz="0" w:space="0" w:color="auto"/>
                <w:right w:val="none" w:sz="0" w:space="0" w:color="auto"/>
              </w:divBdr>
              <w:divsChild>
                <w:div w:id="1019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9384">
      <w:bodyDiv w:val="1"/>
      <w:marLeft w:val="0"/>
      <w:marRight w:val="0"/>
      <w:marTop w:val="0"/>
      <w:marBottom w:val="0"/>
      <w:divBdr>
        <w:top w:val="none" w:sz="0" w:space="0" w:color="auto"/>
        <w:left w:val="none" w:sz="0" w:space="0" w:color="auto"/>
        <w:bottom w:val="none" w:sz="0" w:space="0" w:color="auto"/>
        <w:right w:val="none" w:sz="0" w:space="0" w:color="auto"/>
      </w:divBdr>
      <w:divsChild>
        <w:div w:id="1687824115">
          <w:marLeft w:val="0"/>
          <w:marRight w:val="0"/>
          <w:marTop w:val="0"/>
          <w:marBottom w:val="0"/>
          <w:divBdr>
            <w:top w:val="none" w:sz="0" w:space="0" w:color="auto"/>
            <w:left w:val="none" w:sz="0" w:space="0" w:color="auto"/>
            <w:bottom w:val="none" w:sz="0" w:space="0" w:color="auto"/>
            <w:right w:val="none" w:sz="0" w:space="0" w:color="auto"/>
          </w:divBdr>
          <w:divsChild>
            <w:div w:id="724331520">
              <w:marLeft w:val="0"/>
              <w:marRight w:val="0"/>
              <w:marTop w:val="0"/>
              <w:marBottom w:val="0"/>
              <w:divBdr>
                <w:top w:val="none" w:sz="0" w:space="0" w:color="auto"/>
                <w:left w:val="none" w:sz="0" w:space="0" w:color="auto"/>
                <w:bottom w:val="none" w:sz="0" w:space="0" w:color="auto"/>
                <w:right w:val="none" w:sz="0" w:space="0" w:color="auto"/>
              </w:divBdr>
              <w:divsChild>
                <w:div w:id="182747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311402">
      <w:bodyDiv w:val="1"/>
      <w:marLeft w:val="0"/>
      <w:marRight w:val="0"/>
      <w:marTop w:val="0"/>
      <w:marBottom w:val="0"/>
      <w:divBdr>
        <w:top w:val="none" w:sz="0" w:space="0" w:color="auto"/>
        <w:left w:val="none" w:sz="0" w:space="0" w:color="auto"/>
        <w:bottom w:val="none" w:sz="0" w:space="0" w:color="auto"/>
        <w:right w:val="none" w:sz="0" w:space="0" w:color="auto"/>
      </w:divBdr>
    </w:div>
    <w:div w:id="1592277441">
      <w:bodyDiv w:val="1"/>
      <w:marLeft w:val="0"/>
      <w:marRight w:val="0"/>
      <w:marTop w:val="0"/>
      <w:marBottom w:val="0"/>
      <w:divBdr>
        <w:top w:val="none" w:sz="0" w:space="0" w:color="auto"/>
        <w:left w:val="none" w:sz="0" w:space="0" w:color="auto"/>
        <w:bottom w:val="none" w:sz="0" w:space="0" w:color="auto"/>
        <w:right w:val="none" w:sz="0" w:space="0" w:color="auto"/>
      </w:divBdr>
      <w:divsChild>
        <w:div w:id="2057467715">
          <w:marLeft w:val="0"/>
          <w:marRight w:val="0"/>
          <w:marTop w:val="0"/>
          <w:marBottom w:val="0"/>
          <w:divBdr>
            <w:top w:val="none" w:sz="0" w:space="0" w:color="auto"/>
            <w:left w:val="none" w:sz="0" w:space="0" w:color="auto"/>
            <w:bottom w:val="none" w:sz="0" w:space="0" w:color="auto"/>
            <w:right w:val="none" w:sz="0" w:space="0" w:color="auto"/>
          </w:divBdr>
          <w:divsChild>
            <w:div w:id="1234662508">
              <w:marLeft w:val="0"/>
              <w:marRight w:val="0"/>
              <w:marTop w:val="0"/>
              <w:marBottom w:val="0"/>
              <w:divBdr>
                <w:top w:val="none" w:sz="0" w:space="0" w:color="auto"/>
                <w:left w:val="none" w:sz="0" w:space="0" w:color="auto"/>
                <w:bottom w:val="none" w:sz="0" w:space="0" w:color="auto"/>
                <w:right w:val="none" w:sz="0" w:space="0" w:color="auto"/>
              </w:divBdr>
              <w:divsChild>
                <w:div w:id="168570305">
                  <w:marLeft w:val="0"/>
                  <w:marRight w:val="0"/>
                  <w:marTop w:val="0"/>
                  <w:marBottom w:val="0"/>
                  <w:divBdr>
                    <w:top w:val="none" w:sz="0" w:space="0" w:color="auto"/>
                    <w:left w:val="none" w:sz="0" w:space="0" w:color="auto"/>
                    <w:bottom w:val="none" w:sz="0" w:space="0" w:color="auto"/>
                    <w:right w:val="none" w:sz="0" w:space="0" w:color="auto"/>
                  </w:divBdr>
                  <w:divsChild>
                    <w:div w:id="80413723">
                      <w:marLeft w:val="0"/>
                      <w:marRight w:val="0"/>
                      <w:marTop w:val="0"/>
                      <w:marBottom w:val="0"/>
                      <w:divBdr>
                        <w:top w:val="none" w:sz="0" w:space="0" w:color="auto"/>
                        <w:left w:val="none" w:sz="0" w:space="0" w:color="auto"/>
                        <w:bottom w:val="none" w:sz="0" w:space="0" w:color="auto"/>
                        <w:right w:val="none" w:sz="0" w:space="0" w:color="auto"/>
                      </w:divBdr>
                    </w:div>
                    <w:div w:id="2092895366">
                      <w:marLeft w:val="0"/>
                      <w:marRight w:val="0"/>
                      <w:marTop w:val="0"/>
                      <w:marBottom w:val="0"/>
                      <w:divBdr>
                        <w:top w:val="none" w:sz="0" w:space="0" w:color="auto"/>
                        <w:left w:val="none" w:sz="0" w:space="0" w:color="auto"/>
                        <w:bottom w:val="none" w:sz="0" w:space="0" w:color="auto"/>
                        <w:right w:val="none" w:sz="0" w:space="0" w:color="auto"/>
                      </w:divBdr>
                    </w:div>
                  </w:divsChild>
                </w:div>
                <w:div w:id="1876766613">
                  <w:marLeft w:val="0"/>
                  <w:marRight w:val="0"/>
                  <w:marTop w:val="0"/>
                  <w:marBottom w:val="0"/>
                  <w:divBdr>
                    <w:top w:val="none" w:sz="0" w:space="0" w:color="auto"/>
                    <w:left w:val="none" w:sz="0" w:space="0" w:color="auto"/>
                    <w:bottom w:val="none" w:sz="0" w:space="0" w:color="auto"/>
                    <w:right w:val="none" w:sz="0" w:space="0" w:color="auto"/>
                  </w:divBdr>
                  <w:divsChild>
                    <w:div w:id="132404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822306">
      <w:bodyDiv w:val="1"/>
      <w:marLeft w:val="0"/>
      <w:marRight w:val="0"/>
      <w:marTop w:val="0"/>
      <w:marBottom w:val="0"/>
      <w:divBdr>
        <w:top w:val="none" w:sz="0" w:space="0" w:color="auto"/>
        <w:left w:val="none" w:sz="0" w:space="0" w:color="auto"/>
        <w:bottom w:val="none" w:sz="0" w:space="0" w:color="auto"/>
        <w:right w:val="none" w:sz="0" w:space="0" w:color="auto"/>
      </w:divBdr>
      <w:divsChild>
        <w:div w:id="534932170">
          <w:marLeft w:val="0"/>
          <w:marRight w:val="0"/>
          <w:marTop w:val="0"/>
          <w:marBottom w:val="0"/>
          <w:divBdr>
            <w:top w:val="none" w:sz="0" w:space="0" w:color="auto"/>
            <w:left w:val="none" w:sz="0" w:space="0" w:color="auto"/>
            <w:bottom w:val="none" w:sz="0" w:space="0" w:color="auto"/>
            <w:right w:val="none" w:sz="0" w:space="0" w:color="auto"/>
          </w:divBdr>
          <w:divsChild>
            <w:div w:id="868178571">
              <w:marLeft w:val="0"/>
              <w:marRight w:val="0"/>
              <w:marTop w:val="0"/>
              <w:marBottom w:val="0"/>
              <w:divBdr>
                <w:top w:val="none" w:sz="0" w:space="0" w:color="auto"/>
                <w:left w:val="none" w:sz="0" w:space="0" w:color="auto"/>
                <w:bottom w:val="none" w:sz="0" w:space="0" w:color="auto"/>
                <w:right w:val="none" w:sz="0" w:space="0" w:color="auto"/>
              </w:divBdr>
              <w:divsChild>
                <w:div w:id="117213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241325">
      <w:bodyDiv w:val="1"/>
      <w:marLeft w:val="0"/>
      <w:marRight w:val="0"/>
      <w:marTop w:val="0"/>
      <w:marBottom w:val="0"/>
      <w:divBdr>
        <w:top w:val="none" w:sz="0" w:space="0" w:color="auto"/>
        <w:left w:val="none" w:sz="0" w:space="0" w:color="auto"/>
        <w:bottom w:val="none" w:sz="0" w:space="0" w:color="auto"/>
        <w:right w:val="none" w:sz="0" w:space="0" w:color="auto"/>
      </w:divBdr>
      <w:divsChild>
        <w:div w:id="1485394395">
          <w:marLeft w:val="0"/>
          <w:marRight w:val="0"/>
          <w:marTop w:val="0"/>
          <w:marBottom w:val="0"/>
          <w:divBdr>
            <w:top w:val="none" w:sz="0" w:space="0" w:color="auto"/>
            <w:left w:val="none" w:sz="0" w:space="0" w:color="auto"/>
            <w:bottom w:val="none" w:sz="0" w:space="0" w:color="auto"/>
            <w:right w:val="none" w:sz="0" w:space="0" w:color="auto"/>
          </w:divBdr>
          <w:divsChild>
            <w:div w:id="1968508901">
              <w:marLeft w:val="0"/>
              <w:marRight w:val="0"/>
              <w:marTop w:val="0"/>
              <w:marBottom w:val="0"/>
              <w:divBdr>
                <w:top w:val="none" w:sz="0" w:space="0" w:color="auto"/>
                <w:left w:val="none" w:sz="0" w:space="0" w:color="auto"/>
                <w:bottom w:val="none" w:sz="0" w:space="0" w:color="auto"/>
                <w:right w:val="none" w:sz="0" w:space="0" w:color="auto"/>
              </w:divBdr>
              <w:divsChild>
                <w:div w:id="171935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747689">
      <w:bodyDiv w:val="1"/>
      <w:marLeft w:val="0"/>
      <w:marRight w:val="0"/>
      <w:marTop w:val="0"/>
      <w:marBottom w:val="0"/>
      <w:divBdr>
        <w:top w:val="none" w:sz="0" w:space="0" w:color="auto"/>
        <w:left w:val="none" w:sz="0" w:space="0" w:color="auto"/>
        <w:bottom w:val="none" w:sz="0" w:space="0" w:color="auto"/>
        <w:right w:val="none" w:sz="0" w:space="0" w:color="auto"/>
      </w:divBdr>
    </w:div>
    <w:div w:id="1651248661">
      <w:bodyDiv w:val="1"/>
      <w:marLeft w:val="0"/>
      <w:marRight w:val="0"/>
      <w:marTop w:val="0"/>
      <w:marBottom w:val="0"/>
      <w:divBdr>
        <w:top w:val="none" w:sz="0" w:space="0" w:color="auto"/>
        <w:left w:val="none" w:sz="0" w:space="0" w:color="auto"/>
        <w:bottom w:val="none" w:sz="0" w:space="0" w:color="auto"/>
        <w:right w:val="none" w:sz="0" w:space="0" w:color="auto"/>
      </w:divBdr>
      <w:divsChild>
        <w:div w:id="524290625">
          <w:marLeft w:val="0"/>
          <w:marRight w:val="0"/>
          <w:marTop w:val="0"/>
          <w:marBottom w:val="0"/>
          <w:divBdr>
            <w:top w:val="none" w:sz="0" w:space="0" w:color="auto"/>
            <w:left w:val="none" w:sz="0" w:space="0" w:color="auto"/>
            <w:bottom w:val="none" w:sz="0" w:space="0" w:color="auto"/>
            <w:right w:val="none" w:sz="0" w:space="0" w:color="auto"/>
          </w:divBdr>
          <w:divsChild>
            <w:div w:id="2110151534">
              <w:marLeft w:val="0"/>
              <w:marRight w:val="0"/>
              <w:marTop w:val="0"/>
              <w:marBottom w:val="0"/>
              <w:divBdr>
                <w:top w:val="none" w:sz="0" w:space="0" w:color="auto"/>
                <w:left w:val="none" w:sz="0" w:space="0" w:color="auto"/>
                <w:bottom w:val="none" w:sz="0" w:space="0" w:color="auto"/>
                <w:right w:val="none" w:sz="0" w:space="0" w:color="auto"/>
              </w:divBdr>
              <w:divsChild>
                <w:div w:id="2055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92882">
      <w:bodyDiv w:val="1"/>
      <w:marLeft w:val="0"/>
      <w:marRight w:val="0"/>
      <w:marTop w:val="0"/>
      <w:marBottom w:val="0"/>
      <w:divBdr>
        <w:top w:val="none" w:sz="0" w:space="0" w:color="auto"/>
        <w:left w:val="none" w:sz="0" w:space="0" w:color="auto"/>
        <w:bottom w:val="none" w:sz="0" w:space="0" w:color="auto"/>
        <w:right w:val="none" w:sz="0" w:space="0" w:color="auto"/>
      </w:divBdr>
      <w:divsChild>
        <w:div w:id="68310388">
          <w:marLeft w:val="0"/>
          <w:marRight w:val="0"/>
          <w:marTop w:val="0"/>
          <w:marBottom w:val="0"/>
          <w:divBdr>
            <w:top w:val="none" w:sz="0" w:space="0" w:color="auto"/>
            <w:left w:val="none" w:sz="0" w:space="0" w:color="auto"/>
            <w:bottom w:val="none" w:sz="0" w:space="0" w:color="auto"/>
            <w:right w:val="none" w:sz="0" w:space="0" w:color="auto"/>
          </w:divBdr>
          <w:divsChild>
            <w:div w:id="96142780">
              <w:marLeft w:val="0"/>
              <w:marRight w:val="0"/>
              <w:marTop w:val="0"/>
              <w:marBottom w:val="0"/>
              <w:divBdr>
                <w:top w:val="none" w:sz="0" w:space="0" w:color="auto"/>
                <w:left w:val="none" w:sz="0" w:space="0" w:color="auto"/>
                <w:bottom w:val="none" w:sz="0" w:space="0" w:color="auto"/>
                <w:right w:val="none" w:sz="0" w:space="0" w:color="auto"/>
              </w:divBdr>
              <w:divsChild>
                <w:div w:id="378551500">
                  <w:marLeft w:val="0"/>
                  <w:marRight w:val="0"/>
                  <w:marTop w:val="0"/>
                  <w:marBottom w:val="0"/>
                  <w:divBdr>
                    <w:top w:val="none" w:sz="0" w:space="0" w:color="auto"/>
                    <w:left w:val="none" w:sz="0" w:space="0" w:color="auto"/>
                    <w:bottom w:val="none" w:sz="0" w:space="0" w:color="auto"/>
                    <w:right w:val="none" w:sz="0" w:space="0" w:color="auto"/>
                  </w:divBdr>
                  <w:divsChild>
                    <w:div w:id="93213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337363">
      <w:bodyDiv w:val="1"/>
      <w:marLeft w:val="0"/>
      <w:marRight w:val="0"/>
      <w:marTop w:val="0"/>
      <w:marBottom w:val="0"/>
      <w:divBdr>
        <w:top w:val="none" w:sz="0" w:space="0" w:color="auto"/>
        <w:left w:val="none" w:sz="0" w:space="0" w:color="auto"/>
        <w:bottom w:val="none" w:sz="0" w:space="0" w:color="auto"/>
        <w:right w:val="none" w:sz="0" w:space="0" w:color="auto"/>
      </w:divBdr>
      <w:divsChild>
        <w:div w:id="2062552614">
          <w:marLeft w:val="0"/>
          <w:marRight w:val="0"/>
          <w:marTop w:val="0"/>
          <w:marBottom w:val="0"/>
          <w:divBdr>
            <w:top w:val="none" w:sz="0" w:space="0" w:color="auto"/>
            <w:left w:val="none" w:sz="0" w:space="0" w:color="auto"/>
            <w:bottom w:val="none" w:sz="0" w:space="0" w:color="auto"/>
            <w:right w:val="none" w:sz="0" w:space="0" w:color="auto"/>
          </w:divBdr>
          <w:divsChild>
            <w:div w:id="418403247">
              <w:marLeft w:val="0"/>
              <w:marRight w:val="0"/>
              <w:marTop w:val="0"/>
              <w:marBottom w:val="0"/>
              <w:divBdr>
                <w:top w:val="none" w:sz="0" w:space="0" w:color="auto"/>
                <w:left w:val="none" w:sz="0" w:space="0" w:color="auto"/>
                <w:bottom w:val="none" w:sz="0" w:space="0" w:color="auto"/>
                <w:right w:val="none" w:sz="0" w:space="0" w:color="auto"/>
              </w:divBdr>
              <w:divsChild>
                <w:div w:id="1156534855">
                  <w:marLeft w:val="0"/>
                  <w:marRight w:val="0"/>
                  <w:marTop w:val="0"/>
                  <w:marBottom w:val="0"/>
                  <w:divBdr>
                    <w:top w:val="none" w:sz="0" w:space="0" w:color="auto"/>
                    <w:left w:val="none" w:sz="0" w:space="0" w:color="auto"/>
                    <w:bottom w:val="none" w:sz="0" w:space="0" w:color="auto"/>
                    <w:right w:val="none" w:sz="0" w:space="0" w:color="auto"/>
                  </w:divBdr>
                </w:div>
              </w:divsChild>
            </w:div>
            <w:div w:id="763192026">
              <w:marLeft w:val="0"/>
              <w:marRight w:val="0"/>
              <w:marTop w:val="0"/>
              <w:marBottom w:val="0"/>
              <w:divBdr>
                <w:top w:val="none" w:sz="0" w:space="0" w:color="auto"/>
                <w:left w:val="none" w:sz="0" w:space="0" w:color="auto"/>
                <w:bottom w:val="none" w:sz="0" w:space="0" w:color="auto"/>
                <w:right w:val="none" w:sz="0" w:space="0" w:color="auto"/>
              </w:divBdr>
              <w:divsChild>
                <w:div w:id="709764770">
                  <w:marLeft w:val="0"/>
                  <w:marRight w:val="0"/>
                  <w:marTop w:val="0"/>
                  <w:marBottom w:val="0"/>
                  <w:divBdr>
                    <w:top w:val="none" w:sz="0" w:space="0" w:color="auto"/>
                    <w:left w:val="none" w:sz="0" w:space="0" w:color="auto"/>
                    <w:bottom w:val="none" w:sz="0" w:space="0" w:color="auto"/>
                    <w:right w:val="none" w:sz="0" w:space="0" w:color="auto"/>
                  </w:divBdr>
                </w:div>
                <w:div w:id="797146026">
                  <w:marLeft w:val="0"/>
                  <w:marRight w:val="0"/>
                  <w:marTop w:val="0"/>
                  <w:marBottom w:val="0"/>
                  <w:divBdr>
                    <w:top w:val="none" w:sz="0" w:space="0" w:color="auto"/>
                    <w:left w:val="none" w:sz="0" w:space="0" w:color="auto"/>
                    <w:bottom w:val="none" w:sz="0" w:space="0" w:color="auto"/>
                    <w:right w:val="none" w:sz="0" w:space="0" w:color="auto"/>
                  </w:divBdr>
                </w:div>
                <w:div w:id="1125852729">
                  <w:marLeft w:val="0"/>
                  <w:marRight w:val="0"/>
                  <w:marTop w:val="0"/>
                  <w:marBottom w:val="0"/>
                  <w:divBdr>
                    <w:top w:val="none" w:sz="0" w:space="0" w:color="auto"/>
                    <w:left w:val="none" w:sz="0" w:space="0" w:color="auto"/>
                    <w:bottom w:val="none" w:sz="0" w:space="0" w:color="auto"/>
                    <w:right w:val="none" w:sz="0" w:space="0" w:color="auto"/>
                  </w:divBdr>
                </w:div>
                <w:div w:id="1726568365">
                  <w:marLeft w:val="0"/>
                  <w:marRight w:val="0"/>
                  <w:marTop w:val="0"/>
                  <w:marBottom w:val="0"/>
                  <w:divBdr>
                    <w:top w:val="none" w:sz="0" w:space="0" w:color="auto"/>
                    <w:left w:val="none" w:sz="0" w:space="0" w:color="auto"/>
                    <w:bottom w:val="none" w:sz="0" w:space="0" w:color="auto"/>
                    <w:right w:val="none" w:sz="0" w:space="0" w:color="auto"/>
                  </w:divBdr>
                </w:div>
                <w:div w:id="1926835738">
                  <w:marLeft w:val="0"/>
                  <w:marRight w:val="0"/>
                  <w:marTop w:val="0"/>
                  <w:marBottom w:val="0"/>
                  <w:divBdr>
                    <w:top w:val="none" w:sz="0" w:space="0" w:color="auto"/>
                    <w:left w:val="none" w:sz="0" w:space="0" w:color="auto"/>
                    <w:bottom w:val="none" w:sz="0" w:space="0" w:color="auto"/>
                    <w:right w:val="none" w:sz="0" w:space="0" w:color="auto"/>
                  </w:divBdr>
                </w:div>
              </w:divsChild>
            </w:div>
            <w:div w:id="1423337869">
              <w:marLeft w:val="0"/>
              <w:marRight w:val="0"/>
              <w:marTop w:val="0"/>
              <w:marBottom w:val="0"/>
              <w:divBdr>
                <w:top w:val="none" w:sz="0" w:space="0" w:color="auto"/>
                <w:left w:val="none" w:sz="0" w:space="0" w:color="auto"/>
                <w:bottom w:val="none" w:sz="0" w:space="0" w:color="auto"/>
                <w:right w:val="none" w:sz="0" w:space="0" w:color="auto"/>
              </w:divBdr>
              <w:divsChild>
                <w:div w:id="213012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397956">
      <w:bodyDiv w:val="1"/>
      <w:marLeft w:val="0"/>
      <w:marRight w:val="0"/>
      <w:marTop w:val="0"/>
      <w:marBottom w:val="0"/>
      <w:divBdr>
        <w:top w:val="none" w:sz="0" w:space="0" w:color="auto"/>
        <w:left w:val="none" w:sz="0" w:space="0" w:color="auto"/>
        <w:bottom w:val="none" w:sz="0" w:space="0" w:color="auto"/>
        <w:right w:val="none" w:sz="0" w:space="0" w:color="auto"/>
      </w:divBdr>
    </w:div>
    <w:div w:id="1714111415">
      <w:bodyDiv w:val="1"/>
      <w:marLeft w:val="0"/>
      <w:marRight w:val="0"/>
      <w:marTop w:val="0"/>
      <w:marBottom w:val="0"/>
      <w:divBdr>
        <w:top w:val="none" w:sz="0" w:space="0" w:color="auto"/>
        <w:left w:val="none" w:sz="0" w:space="0" w:color="auto"/>
        <w:bottom w:val="none" w:sz="0" w:space="0" w:color="auto"/>
        <w:right w:val="none" w:sz="0" w:space="0" w:color="auto"/>
      </w:divBdr>
      <w:divsChild>
        <w:div w:id="1710452870">
          <w:marLeft w:val="0"/>
          <w:marRight w:val="0"/>
          <w:marTop w:val="0"/>
          <w:marBottom w:val="0"/>
          <w:divBdr>
            <w:top w:val="none" w:sz="0" w:space="0" w:color="auto"/>
            <w:left w:val="none" w:sz="0" w:space="0" w:color="auto"/>
            <w:bottom w:val="none" w:sz="0" w:space="0" w:color="auto"/>
            <w:right w:val="none" w:sz="0" w:space="0" w:color="auto"/>
          </w:divBdr>
          <w:divsChild>
            <w:div w:id="1910384879">
              <w:marLeft w:val="0"/>
              <w:marRight w:val="0"/>
              <w:marTop w:val="0"/>
              <w:marBottom w:val="0"/>
              <w:divBdr>
                <w:top w:val="none" w:sz="0" w:space="0" w:color="auto"/>
                <w:left w:val="none" w:sz="0" w:space="0" w:color="auto"/>
                <w:bottom w:val="none" w:sz="0" w:space="0" w:color="auto"/>
                <w:right w:val="none" w:sz="0" w:space="0" w:color="auto"/>
              </w:divBdr>
              <w:divsChild>
                <w:div w:id="124599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795027">
      <w:bodyDiv w:val="1"/>
      <w:marLeft w:val="0"/>
      <w:marRight w:val="0"/>
      <w:marTop w:val="0"/>
      <w:marBottom w:val="0"/>
      <w:divBdr>
        <w:top w:val="none" w:sz="0" w:space="0" w:color="auto"/>
        <w:left w:val="none" w:sz="0" w:space="0" w:color="auto"/>
        <w:bottom w:val="none" w:sz="0" w:space="0" w:color="auto"/>
        <w:right w:val="none" w:sz="0" w:space="0" w:color="auto"/>
      </w:divBdr>
      <w:divsChild>
        <w:div w:id="1902516415">
          <w:marLeft w:val="0"/>
          <w:marRight w:val="0"/>
          <w:marTop w:val="0"/>
          <w:marBottom w:val="0"/>
          <w:divBdr>
            <w:top w:val="none" w:sz="0" w:space="0" w:color="auto"/>
            <w:left w:val="none" w:sz="0" w:space="0" w:color="auto"/>
            <w:bottom w:val="none" w:sz="0" w:space="0" w:color="auto"/>
            <w:right w:val="none" w:sz="0" w:space="0" w:color="auto"/>
          </w:divBdr>
          <w:divsChild>
            <w:div w:id="167335805">
              <w:marLeft w:val="0"/>
              <w:marRight w:val="0"/>
              <w:marTop w:val="0"/>
              <w:marBottom w:val="0"/>
              <w:divBdr>
                <w:top w:val="none" w:sz="0" w:space="0" w:color="auto"/>
                <w:left w:val="none" w:sz="0" w:space="0" w:color="auto"/>
                <w:bottom w:val="none" w:sz="0" w:space="0" w:color="auto"/>
                <w:right w:val="none" w:sz="0" w:space="0" w:color="auto"/>
              </w:divBdr>
              <w:divsChild>
                <w:div w:id="191681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763070">
      <w:bodyDiv w:val="1"/>
      <w:marLeft w:val="0"/>
      <w:marRight w:val="0"/>
      <w:marTop w:val="0"/>
      <w:marBottom w:val="0"/>
      <w:divBdr>
        <w:top w:val="none" w:sz="0" w:space="0" w:color="auto"/>
        <w:left w:val="none" w:sz="0" w:space="0" w:color="auto"/>
        <w:bottom w:val="none" w:sz="0" w:space="0" w:color="auto"/>
        <w:right w:val="none" w:sz="0" w:space="0" w:color="auto"/>
      </w:divBdr>
      <w:divsChild>
        <w:div w:id="1162307090">
          <w:marLeft w:val="0"/>
          <w:marRight w:val="0"/>
          <w:marTop w:val="0"/>
          <w:marBottom w:val="0"/>
          <w:divBdr>
            <w:top w:val="none" w:sz="0" w:space="0" w:color="auto"/>
            <w:left w:val="none" w:sz="0" w:space="0" w:color="auto"/>
            <w:bottom w:val="none" w:sz="0" w:space="0" w:color="auto"/>
            <w:right w:val="none" w:sz="0" w:space="0" w:color="auto"/>
          </w:divBdr>
          <w:divsChild>
            <w:div w:id="713235563">
              <w:marLeft w:val="0"/>
              <w:marRight w:val="0"/>
              <w:marTop w:val="0"/>
              <w:marBottom w:val="0"/>
              <w:divBdr>
                <w:top w:val="none" w:sz="0" w:space="0" w:color="auto"/>
                <w:left w:val="none" w:sz="0" w:space="0" w:color="auto"/>
                <w:bottom w:val="none" w:sz="0" w:space="0" w:color="auto"/>
                <w:right w:val="none" w:sz="0" w:space="0" w:color="auto"/>
              </w:divBdr>
              <w:divsChild>
                <w:div w:id="86583647">
                  <w:marLeft w:val="0"/>
                  <w:marRight w:val="0"/>
                  <w:marTop w:val="0"/>
                  <w:marBottom w:val="0"/>
                  <w:divBdr>
                    <w:top w:val="none" w:sz="0" w:space="0" w:color="auto"/>
                    <w:left w:val="none" w:sz="0" w:space="0" w:color="auto"/>
                    <w:bottom w:val="none" w:sz="0" w:space="0" w:color="auto"/>
                    <w:right w:val="none" w:sz="0" w:space="0" w:color="auto"/>
                  </w:divBdr>
                  <w:divsChild>
                    <w:div w:id="71659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043157">
      <w:bodyDiv w:val="1"/>
      <w:marLeft w:val="0"/>
      <w:marRight w:val="0"/>
      <w:marTop w:val="0"/>
      <w:marBottom w:val="0"/>
      <w:divBdr>
        <w:top w:val="none" w:sz="0" w:space="0" w:color="auto"/>
        <w:left w:val="none" w:sz="0" w:space="0" w:color="auto"/>
        <w:bottom w:val="none" w:sz="0" w:space="0" w:color="auto"/>
        <w:right w:val="none" w:sz="0" w:space="0" w:color="auto"/>
      </w:divBdr>
      <w:divsChild>
        <w:div w:id="55131460">
          <w:marLeft w:val="0"/>
          <w:marRight w:val="0"/>
          <w:marTop w:val="0"/>
          <w:marBottom w:val="0"/>
          <w:divBdr>
            <w:top w:val="none" w:sz="0" w:space="0" w:color="auto"/>
            <w:left w:val="none" w:sz="0" w:space="0" w:color="auto"/>
            <w:bottom w:val="none" w:sz="0" w:space="0" w:color="auto"/>
            <w:right w:val="none" w:sz="0" w:space="0" w:color="auto"/>
          </w:divBdr>
          <w:divsChild>
            <w:div w:id="1380713369">
              <w:marLeft w:val="0"/>
              <w:marRight w:val="0"/>
              <w:marTop w:val="0"/>
              <w:marBottom w:val="0"/>
              <w:divBdr>
                <w:top w:val="none" w:sz="0" w:space="0" w:color="auto"/>
                <w:left w:val="none" w:sz="0" w:space="0" w:color="auto"/>
                <w:bottom w:val="none" w:sz="0" w:space="0" w:color="auto"/>
                <w:right w:val="none" w:sz="0" w:space="0" w:color="auto"/>
              </w:divBdr>
              <w:divsChild>
                <w:div w:id="2073697317">
                  <w:marLeft w:val="0"/>
                  <w:marRight w:val="0"/>
                  <w:marTop w:val="0"/>
                  <w:marBottom w:val="0"/>
                  <w:divBdr>
                    <w:top w:val="none" w:sz="0" w:space="0" w:color="auto"/>
                    <w:left w:val="none" w:sz="0" w:space="0" w:color="auto"/>
                    <w:bottom w:val="none" w:sz="0" w:space="0" w:color="auto"/>
                    <w:right w:val="none" w:sz="0" w:space="0" w:color="auto"/>
                  </w:divBdr>
                  <w:divsChild>
                    <w:div w:id="161751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432687">
      <w:bodyDiv w:val="1"/>
      <w:marLeft w:val="0"/>
      <w:marRight w:val="0"/>
      <w:marTop w:val="0"/>
      <w:marBottom w:val="0"/>
      <w:divBdr>
        <w:top w:val="none" w:sz="0" w:space="0" w:color="auto"/>
        <w:left w:val="none" w:sz="0" w:space="0" w:color="auto"/>
        <w:bottom w:val="none" w:sz="0" w:space="0" w:color="auto"/>
        <w:right w:val="none" w:sz="0" w:space="0" w:color="auto"/>
      </w:divBdr>
      <w:divsChild>
        <w:div w:id="1293050749">
          <w:marLeft w:val="0"/>
          <w:marRight w:val="0"/>
          <w:marTop w:val="0"/>
          <w:marBottom w:val="0"/>
          <w:divBdr>
            <w:top w:val="none" w:sz="0" w:space="0" w:color="auto"/>
            <w:left w:val="none" w:sz="0" w:space="0" w:color="auto"/>
            <w:bottom w:val="none" w:sz="0" w:space="0" w:color="auto"/>
            <w:right w:val="none" w:sz="0" w:space="0" w:color="auto"/>
          </w:divBdr>
          <w:divsChild>
            <w:div w:id="386151426">
              <w:marLeft w:val="0"/>
              <w:marRight w:val="0"/>
              <w:marTop w:val="0"/>
              <w:marBottom w:val="0"/>
              <w:divBdr>
                <w:top w:val="none" w:sz="0" w:space="0" w:color="auto"/>
                <w:left w:val="none" w:sz="0" w:space="0" w:color="auto"/>
                <w:bottom w:val="none" w:sz="0" w:space="0" w:color="auto"/>
                <w:right w:val="none" w:sz="0" w:space="0" w:color="auto"/>
              </w:divBdr>
              <w:divsChild>
                <w:div w:id="44782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999110">
      <w:bodyDiv w:val="1"/>
      <w:marLeft w:val="0"/>
      <w:marRight w:val="0"/>
      <w:marTop w:val="0"/>
      <w:marBottom w:val="0"/>
      <w:divBdr>
        <w:top w:val="none" w:sz="0" w:space="0" w:color="auto"/>
        <w:left w:val="none" w:sz="0" w:space="0" w:color="auto"/>
        <w:bottom w:val="none" w:sz="0" w:space="0" w:color="auto"/>
        <w:right w:val="none" w:sz="0" w:space="0" w:color="auto"/>
      </w:divBdr>
      <w:divsChild>
        <w:div w:id="712656650">
          <w:marLeft w:val="0"/>
          <w:marRight w:val="0"/>
          <w:marTop w:val="0"/>
          <w:marBottom w:val="0"/>
          <w:divBdr>
            <w:top w:val="none" w:sz="0" w:space="0" w:color="auto"/>
            <w:left w:val="none" w:sz="0" w:space="0" w:color="auto"/>
            <w:bottom w:val="none" w:sz="0" w:space="0" w:color="auto"/>
            <w:right w:val="none" w:sz="0" w:space="0" w:color="auto"/>
          </w:divBdr>
          <w:divsChild>
            <w:div w:id="1738623529">
              <w:marLeft w:val="0"/>
              <w:marRight w:val="0"/>
              <w:marTop w:val="0"/>
              <w:marBottom w:val="0"/>
              <w:divBdr>
                <w:top w:val="none" w:sz="0" w:space="0" w:color="auto"/>
                <w:left w:val="none" w:sz="0" w:space="0" w:color="auto"/>
                <w:bottom w:val="none" w:sz="0" w:space="0" w:color="auto"/>
                <w:right w:val="none" w:sz="0" w:space="0" w:color="auto"/>
              </w:divBdr>
              <w:divsChild>
                <w:div w:id="861551022">
                  <w:marLeft w:val="0"/>
                  <w:marRight w:val="0"/>
                  <w:marTop w:val="0"/>
                  <w:marBottom w:val="0"/>
                  <w:divBdr>
                    <w:top w:val="none" w:sz="0" w:space="0" w:color="auto"/>
                    <w:left w:val="none" w:sz="0" w:space="0" w:color="auto"/>
                    <w:bottom w:val="none" w:sz="0" w:space="0" w:color="auto"/>
                    <w:right w:val="none" w:sz="0" w:space="0" w:color="auto"/>
                  </w:divBdr>
                  <w:divsChild>
                    <w:div w:id="170586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010230">
      <w:bodyDiv w:val="1"/>
      <w:marLeft w:val="0"/>
      <w:marRight w:val="0"/>
      <w:marTop w:val="0"/>
      <w:marBottom w:val="0"/>
      <w:divBdr>
        <w:top w:val="none" w:sz="0" w:space="0" w:color="auto"/>
        <w:left w:val="none" w:sz="0" w:space="0" w:color="auto"/>
        <w:bottom w:val="none" w:sz="0" w:space="0" w:color="auto"/>
        <w:right w:val="none" w:sz="0" w:space="0" w:color="auto"/>
      </w:divBdr>
      <w:divsChild>
        <w:div w:id="1087076647">
          <w:marLeft w:val="0"/>
          <w:marRight w:val="0"/>
          <w:marTop w:val="0"/>
          <w:marBottom w:val="0"/>
          <w:divBdr>
            <w:top w:val="none" w:sz="0" w:space="0" w:color="auto"/>
            <w:left w:val="none" w:sz="0" w:space="0" w:color="auto"/>
            <w:bottom w:val="none" w:sz="0" w:space="0" w:color="auto"/>
            <w:right w:val="none" w:sz="0" w:space="0" w:color="auto"/>
          </w:divBdr>
          <w:divsChild>
            <w:div w:id="618299102">
              <w:marLeft w:val="0"/>
              <w:marRight w:val="0"/>
              <w:marTop w:val="0"/>
              <w:marBottom w:val="0"/>
              <w:divBdr>
                <w:top w:val="none" w:sz="0" w:space="0" w:color="auto"/>
                <w:left w:val="none" w:sz="0" w:space="0" w:color="auto"/>
                <w:bottom w:val="none" w:sz="0" w:space="0" w:color="auto"/>
                <w:right w:val="none" w:sz="0" w:space="0" w:color="auto"/>
              </w:divBdr>
              <w:divsChild>
                <w:div w:id="103392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80887">
      <w:bodyDiv w:val="1"/>
      <w:marLeft w:val="0"/>
      <w:marRight w:val="0"/>
      <w:marTop w:val="0"/>
      <w:marBottom w:val="0"/>
      <w:divBdr>
        <w:top w:val="none" w:sz="0" w:space="0" w:color="auto"/>
        <w:left w:val="none" w:sz="0" w:space="0" w:color="auto"/>
        <w:bottom w:val="none" w:sz="0" w:space="0" w:color="auto"/>
        <w:right w:val="none" w:sz="0" w:space="0" w:color="auto"/>
      </w:divBdr>
      <w:divsChild>
        <w:div w:id="177163102">
          <w:marLeft w:val="0"/>
          <w:marRight w:val="0"/>
          <w:marTop w:val="0"/>
          <w:marBottom w:val="0"/>
          <w:divBdr>
            <w:top w:val="none" w:sz="0" w:space="0" w:color="auto"/>
            <w:left w:val="none" w:sz="0" w:space="0" w:color="auto"/>
            <w:bottom w:val="none" w:sz="0" w:space="0" w:color="auto"/>
            <w:right w:val="none" w:sz="0" w:space="0" w:color="auto"/>
          </w:divBdr>
          <w:divsChild>
            <w:div w:id="518079106">
              <w:marLeft w:val="0"/>
              <w:marRight w:val="0"/>
              <w:marTop w:val="0"/>
              <w:marBottom w:val="0"/>
              <w:divBdr>
                <w:top w:val="none" w:sz="0" w:space="0" w:color="auto"/>
                <w:left w:val="none" w:sz="0" w:space="0" w:color="auto"/>
                <w:bottom w:val="none" w:sz="0" w:space="0" w:color="auto"/>
                <w:right w:val="none" w:sz="0" w:space="0" w:color="auto"/>
              </w:divBdr>
              <w:divsChild>
                <w:div w:id="44782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398191">
      <w:bodyDiv w:val="1"/>
      <w:marLeft w:val="0"/>
      <w:marRight w:val="0"/>
      <w:marTop w:val="0"/>
      <w:marBottom w:val="0"/>
      <w:divBdr>
        <w:top w:val="none" w:sz="0" w:space="0" w:color="auto"/>
        <w:left w:val="none" w:sz="0" w:space="0" w:color="auto"/>
        <w:bottom w:val="none" w:sz="0" w:space="0" w:color="auto"/>
        <w:right w:val="none" w:sz="0" w:space="0" w:color="auto"/>
      </w:divBdr>
      <w:divsChild>
        <w:div w:id="720710635">
          <w:marLeft w:val="0"/>
          <w:marRight w:val="0"/>
          <w:marTop w:val="0"/>
          <w:marBottom w:val="0"/>
          <w:divBdr>
            <w:top w:val="none" w:sz="0" w:space="0" w:color="auto"/>
            <w:left w:val="none" w:sz="0" w:space="0" w:color="auto"/>
            <w:bottom w:val="none" w:sz="0" w:space="0" w:color="auto"/>
            <w:right w:val="none" w:sz="0" w:space="0" w:color="auto"/>
          </w:divBdr>
          <w:divsChild>
            <w:div w:id="497690771">
              <w:marLeft w:val="0"/>
              <w:marRight w:val="0"/>
              <w:marTop w:val="0"/>
              <w:marBottom w:val="0"/>
              <w:divBdr>
                <w:top w:val="none" w:sz="0" w:space="0" w:color="auto"/>
                <w:left w:val="none" w:sz="0" w:space="0" w:color="auto"/>
                <w:bottom w:val="none" w:sz="0" w:space="0" w:color="auto"/>
                <w:right w:val="none" w:sz="0" w:space="0" w:color="auto"/>
              </w:divBdr>
              <w:divsChild>
                <w:div w:id="507184776">
                  <w:marLeft w:val="0"/>
                  <w:marRight w:val="0"/>
                  <w:marTop w:val="0"/>
                  <w:marBottom w:val="0"/>
                  <w:divBdr>
                    <w:top w:val="none" w:sz="0" w:space="0" w:color="auto"/>
                    <w:left w:val="none" w:sz="0" w:space="0" w:color="auto"/>
                    <w:bottom w:val="none" w:sz="0" w:space="0" w:color="auto"/>
                    <w:right w:val="none" w:sz="0" w:space="0" w:color="auto"/>
                  </w:divBdr>
                  <w:divsChild>
                    <w:div w:id="194480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121869">
      <w:bodyDiv w:val="1"/>
      <w:marLeft w:val="0"/>
      <w:marRight w:val="0"/>
      <w:marTop w:val="0"/>
      <w:marBottom w:val="0"/>
      <w:divBdr>
        <w:top w:val="none" w:sz="0" w:space="0" w:color="auto"/>
        <w:left w:val="none" w:sz="0" w:space="0" w:color="auto"/>
        <w:bottom w:val="none" w:sz="0" w:space="0" w:color="auto"/>
        <w:right w:val="none" w:sz="0" w:space="0" w:color="auto"/>
      </w:divBdr>
      <w:divsChild>
        <w:div w:id="854609898">
          <w:marLeft w:val="0"/>
          <w:marRight w:val="0"/>
          <w:marTop w:val="0"/>
          <w:marBottom w:val="0"/>
          <w:divBdr>
            <w:top w:val="none" w:sz="0" w:space="0" w:color="auto"/>
            <w:left w:val="none" w:sz="0" w:space="0" w:color="auto"/>
            <w:bottom w:val="none" w:sz="0" w:space="0" w:color="auto"/>
            <w:right w:val="none" w:sz="0" w:space="0" w:color="auto"/>
          </w:divBdr>
          <w:divsChild>
            <w:div w:id="91318517">
              <w:marLeft w:val="0"/>
              <w:marRight w:val="0"/>
              <w:marTop w:val="0"/>
              <w:marBottom w:val="0"/>
              <w:divBdr>
                <w:top w:val="none" w:sz="0" w:space="0" w:color="auto"/>
                <w:left w:val="none" w:sz="0" w:space="0" w:color="auto"/>
                <w:bottom w:val="none" w:sz="0" w:space="0" w:color="auto"/>
                <w:right w:val="none" w:sz="0" w:space="0" w:color="auto"/>
              </w:divBdr>
              <w:divsChild>
                <w:div w:id="74910554">
                  <w:marLeft w:val="0"/>
                  <w:marRight w:val="0"/>
                  <w:marTop w:val="0"/>
                  <w:marBottom w:val="0"/>
                  <w:divBdr>
                    <w:top w:val="none" w:sz="0" w:space="0" w:color="auto"/>
                    <w:left w:val="none" w:sz="0" w:space="0" w:color="auto"/>
                    <w:bottom w:val="none" w:sz="0" w:space="0" w:color="auto"/>
                    <w:right w:val="none" w:sz="0" w:space="0" w:color="auto"/>
                  </w:divBdr>
                  <w:divsChild>
                    <w:div w:id="42357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912771">
      <w:bodyDiv w:val="1"/>
      <w:marLeft w:val="0"/>
      <w:marRight w:val="0"/>
      <w:marTop w:val="0"/>
      <w:marBottom w:val="0"/>
      <w:divBdr>
        <w:top w:val="none" w:sz="0" w:space="0" w:color="auto"/>
        <w:left w:val="none" w:sz="0" w:space="0" w:color="auto"/>
        <w:bottom w:val="none" w:sz="0" w:space="0" w:color="auto"/>
        <w:right w:val="none" w:sz="0" w:space="0" w:color="auto"/>
      </w:divBdr>
      <w:divsChild>
        <w:div w:id="1817531981">
          <w:marLeft w:val="0"/>
          <w:marRight w:val="0"/>
          <w:marTop w:val="0"/>
          <w:marBottom w:val="0"/>
          <w:divBdr>
            <w:top w:val="none" w:sz="0" w:space="0" w:color="auto"/>
            <w:left w:val="none" w:sz="0" w:space="0" w:color="auto"/>
            <w:bottom w:val="none" w:sz="0" w:space="0" w:color="auto"/>
            <w:right w:val="none" w:sz="0" w:space="0" w:color="auto"/>
          </w:divBdr>
          <w:divsChild>
            <w:div w:id="670916184">
              <w:marLeft w:val="0"/>
              <w:marRight w:val="0"/>
              <w:marTop w:val="0"/>
              <w:marBottom w:val="0"/>
              <w:divBdr>
                <w:top w:val="none" w:sz="0" w:space="0" w:color="auto"/>
                <w:left w:val="none" w:sz="0" w:space="0" w:color="auto"/>
                <w:bottom w:val="none" w:sz="0" w:space="0" w:color="auto"/>
                <w:right w:val="none" w:sz="0" w:space="0" w:color="auto"/>
              </w:divBdr>
              <w:divsChild>
                <w:div w:id="194391197">
                  <w:marLeft w:val="0"/>
                  <w:marRight w:val="0"/>
                  <w:marTop w:val="0"/>
                  <w:marBottom w:val="0"/>
                  <w:divBdr>
                    <w:top w:val="none" w:sz="0" w:space="0" w:color="auto"/>
                    <w:left w:val="none" w:sz="0" w:space="0" w:color="auto"/>
                    <w:bottom w:val="none" w:sz="0" w:space="0" w:color="auto"/>
                    <w:right w:val="none" w:sz="0" w:space="0" w:color="auto"/>
                  </w:divBdr>
                  <w:divsChild>
                    <w:div w:id="91116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073835">
      <w:bodyDiv w:val="1"/>
      <w:marLeft w:val="0"/>
      <w:marRight w:val="0"/>
      <w:marTop w:val="0"/>
      <w:marBottom w:val="0"/>
      <w:divBdr>
        <w:top w:val="none" w:sz="0" w:space="0" w:color="auto"/>
        <w:left w:val="none" w:sz="0" w:space="0" w:color="auto"/>
        <w:bottom w:val="none" w:sz="0" w:space="0" w:color="auto"/>
        <w:right w:val="none" w:sz="0" w:space="0" w:color="auto"/>
      </w:divBdr>
      <w:divsChild>
        <w:div w:id="551043276">
          <w:marLeft w:val="0"/>
          <w:marRight w:val="0"/>
          <w:marTop w:val="0"/>
          <w:marBottom w:val="0"/>
          <w:divBdr>
            <w:top w:val="none" w:sz="0" w:space="0" w:color="auto"/>
            <w:left w:val="none" w:sz="0" w:space="0" w:color="auto"/>
            <w:bottom w:val="none" w:sz="0" w:space="0" w:color="auto"/>
            <w:right w:val="none" w:sz="0" w:space="0" w:color="auto"/>
          </w:divBdr>
          <w:divsChild>
            <w:div w:id="303462696">
              <w:marLeft w:val="0"/>
              <w:marRight w:val="0"/>
              <w:marTop w:val="0"/>
              <w:marBottom w:val="0"/>
              <w:divBdr>
                <w:top w:val="none" w:sz="0" w:space="0" w:color="auto"/>
                <w:left w:val="none" w:sz="0" w:space="0" w:color="auto"/>
                <w:bottom w:val="none" w:sz="0" w:space="0" w:color="auto"/>
                <w:right w:val="none" w:sz="0" w:space="0" w:color="auto"/>
              </w:divBdr>
              <w:divsChild>
                <w:div w:id="1794397287">
                  <w:marLeft w:val="0"/>
                  <w:marRight w:val="0"/>
                  <w:marTop w:val="0"/>
                  <w:marBottom w:val="0"/>
                  <w:divBdr>
                    <w:top w:val="none" w:sz="0" w:space="0" w:color="auto"/>
                    <w:left w:val="none" w:sz="0" w:space="0" w:color="auto"/>
                    <w:bottom w:val="none" w:sz="0" w:space="0" w:color="auto"/>
                    <w:right w:val="none" w:sz="0" w:space="0" w:color="auto"/>
                  </w:divBdr>
                  <w:divsChild>
                    <w:div w:id="209728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77605">
      <w:bodyDiv w:val="1"/>
      <w:marLeft w:val="0"/>
      <w:marRight w:val="0"/>
      <w:marTop w:val="0"/>
      <w:marBottom w:val="0"/>
      <w:divBdr>
        <w:top w:val="none" w:sz="0" w:space="0" w:color="auto"/>
        <w:left w:val="none" w:sz="0" w:space="0" w:color="auto"/>
        <w:bottom w:val="none" w:sz="0" w:space="0" w:color="auto"/>
        <w:right w:val="none" w:sz="0" w:space="0" w:color="auto"/>
      </w:divBdr>
      <w:divsChild>
        <w:div w:id="518471370">
          <w:marLeft w:val="0"/>
          <w:marRight w:val="0"/>
          <w:marTop w:val="0"/>
          <w:marBottom w:val="0"/>
          <w:divBdr>
            <w:top w:val="none" w:sz="0" w:space="0" w:color="auto"/>
            <w:left w:val="none" w:sz="0" w:space="0" w:color="auto"/>
            <w:bottom w:val="none" w:sz="0" w:space="0" w:color="auto"/>
            <w:right w:val="none" w:sz="0" w:space="0" w:color="auto"/>
          </w:divBdr>
          <w:divsChild>
            <w:div w:id="86780511">
              <w:marLeft w:val="0"/>
              <w:marRight w:val="0"/>
              <w:marTop w:val="0"/>
              <w:marBottom w:val="0"/>
              <w:divBdr>
                <w:top w:val="none" w:sz="0" w:space="0" w:color="auto"/>
                <w:left w:val="none" w:sz="0" w:space="0" w:color="auto"/>
                <w:bottom w:val="none" w:sz="0" w:space="0" w:color="auto"/>
                <w:right w:val="none" w:sz="0" w:space="0" w:color="auto"/>
              </w:divBdr>
              <w:divsChild>
                <w:div w:id="58912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674344">
      <w:bodyDiv w:val="1"/>
      <w:marLeft w:val="0"/>
      <w:marRight w:val="0"/>
      <w:marTop w:val="0"/>
      <w:marBottom w:val="0"/>
      <w:divBdr>
        <w:top w:val="none" w:sz="0" w:space="0" w:color="auto"/>
        <w:left w:val="none" w:sz="0" w:space="0" w:color="auto"/>
        <w:bottom w:val="none" w:sz="0" w:space="0" w:color="auto"/>
        <w:right w:val="none" w:sz="0" w:space="0" w:color="auto"/>
      </w:divBdr>
    </w:div>
    <w:div w:id="1923292772">
      <w:bodyDiv w:val="1"/>
      <w:marLeft w:val="0"/>
      <w:marRight w:val="0"/>
      <w:marTop w:val="0"/>
      <w:marBottom w:val="0"/>
      <w:divBdr>
        <w:top w:val="none" w:sz="0" w:space="0" w:color="auto"/>
        <w:left w:val="none" w:sz="0" w:space="0" w:color="auto"/>
        <w:bottom w:val="none" w:sz="0" w:space="0" w:color="auto"/>
        <w:right w:val="none" w:sz="0" w:space="0" w:color="auto"/>
      </w:divBdr>
    </w:div>
    <w:div w:id="1940798722">
      <w:bodyDiv w:val="1"/>
      <w:marLeft w:val="0"/>
      <w:marRight w:val="0"/>
      <w:marTop w:val="0"/>
      <w:marBottom w:val="0"/>
      <w:divBdr>
        <w:top w:val="none" w:sz="0" w:space="0" w:color="auto"/>
        <w:left w:val="none" w:sz="0" w:space="0" w:color="auto"/>
        <w:bottom w:val="none" w:sz="0" w:space="0" w:color="auto"/>
        <w:right w:val="none" w:sz="0" w:space="0" w:color="auto"/>
      </w:divBdr>
      <w:divsChild>
        <w:div w:id="1782525995">
          <w:marLeft w:val="0"/>
          <w:marRight w:val="0"/>
          <w:marTop w:val="0"/>
          <w:marBottom w:val="0"/>
          <w:divBdr>
            <w:top w:val="none" w:sz="0" w:space="0" w:color="auto"/>
            <w:left w:val="none" w:sz="0" w:space="0" w:color="auto"/>
            <w:bottom w:val="none" w:sz="0" w:space="0" w:color="auto"/>
            <w:right w:val="none" w:sz="0" w:space="0" w:color="auto"/>
          </w:divBdr>
          <w:divsChild>
            <w:div w:id="766078186">
              <w:marLeft w:val="0"/>
              <w:marRight w:val="0"/>
              <w:marTop w:val="0"/>
              <w:marBottom w:val="0"/>
              <w:divBdr>
                <w:top w:val="none" w:sz="0" w:space="0" w:color="auto"/>
                <w:left w:val="none" w:sz="0" w:space="0" w:color="auto"/>
                <w:bottom w:val="none" w:sz="0" w:space="0" w:color="auto"/>
                <w:right w:val="none" w:sz="0" w:space="0" w:color="auto"/>
              </w:divBdr>
              <w:divsChild>
                <w:div w:id="19490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640042">
      <w:bodyDiv w:val="1"/>
      <w:marLeft w:val="0"/>
      <w:marRight w:val="0"/>
      <w:marTop w:val="0"/>
      <w:marBottom w:val="0"/>
      <w:divBdr>
        <w:top w:val="none" w:sz="0" w:space="0" w:color="auto"/>
        <w:left w:val="none" w:sz="0" w:space="0" w:color="auto"/>
        <w:bottom w:val="none" w:sz="0" w:space="0" w:color="auto"/>
        <w:right w:val="none" w:sz="0" w:space="0" w:color="auto"/>
      </w:divBdr>
      <w:divsChild>
        <w:div w:id="2089574727">
          <w:marLeft w:val="0"/>
          <w:marRight w:val="0"/>
          <w:marTop w:val="0"/>
          <w:marBottom w:val="0"/>
          <w:divBdr>
            <w:top w:val="none" w:sz="0" w:space="0" w:color="auto"/>
            <w:left w:val="none" w:sz="0" w:space="0" w:color="auto"/>
            <w:bottom w:val="none" w:sz="0" w:space="0" w:color="auto"/>
            <w:right w:val="none" w:sz="0" w:space="0" w:color="auto"/>
          </w:divBdr>
          <w:divsChild>
            <w:div w:id="262693057">
              <w:marLeft w:val="0"/>
              <w:marRight w:val="0"/>
              <w:marTop w:val="0"/>
              <w:marBottom w:val="0"/>
              <w:divBdr>
                <w:top w:val="none" w:sz="0" w:space="0" w:color="auto"/>
                <w:left w:val="none" w:sz="0" w:space="0" w:color="auto"/>
                <w:bottom w:val="none" w:sz="0" w:space="0" w:color="auto"/>
                <w:right w:val="none" w:sz="0" w:space="0" w:color="auto"/>
              </w:divBdr>
              <w:divsChild>
                <w:div w:id="78762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715115">
      <w:bodyDiv w:val="1"/>
      <w:marLeft w:val="0"/>
      <w:marRight w:val="0"/>
      <w:marTop w:val="0"/>
      <w:marBottom w:val="0"/>
      <w:divBdr>
        <w:top w:val="none" w:sz="0" w:space="0" w:color="auto"/>
        <w:left w:val="none" w:sz="0" w:space="0" w:color="auto"/>
        <w:bottom w:val="none" w:sz="0" w:space="0" w:color="auto"/>
        <w:right w:val="none" w:sz="0" w:space="0" w:color="auto"/>
      </w:divBdr>
      <w:divsChild>
        <w:div w:id="1604873390">
          <w:marLeft w:val="0"/>
          <w:marRight w:val="0"/>
          <w:marTop w:val="0"/>
          <w:marBottom w:val="0"/>
          <w:divBdr>
            <w:top w:val="none" w:sz="0" w:space="0" w:color="auto"/>
            <w:left w:val="none" w:sz="0" w:space="0" w:color="auto"/>
            <w:bottom w:val="none" w:sz="0" w:space="0" w:color="auto"/>
            <w:right w:val="none" w:sz="0" w:space="0" w:color="auto"/>
          </w:divBdr>
          <w:divsChild>
            <w:div w:id="1479149130">
              <w:marLeft w:val="0"/>
              <w:marRight w:val="0"/>
              <w:marTop w:val="0"/>
              <w:marBottom w:val="0"/>
              <w:divBdr>
                <w:top w:val="none" w:sz="0" w:space="0" w:color="auto"/>
                <w:left w:val="none" w:sz="0" w:space="0" w:color="auto"/>
                <w:bottom w:val="none" w:sz="0" w:space="0" w:color="auto"/>
                <w:right w:val="none" w:sz="0" w:space="0" w:color="auto"/>
              </w:divBdr>
              <w:divsChild>
                <w:div w:id="190387037">
                  <w:marLeft w:val="0"/>
                  <w:marRight w:val="0"/>
                  <w:marTop w:val="0"/>
                  <w:marBottom w:val="0"/>
                  <w:divBdr>
                    <w:top w:val="none" w:sz="0" w:space="0" w:color="auto"/>
                    <w:left w:val="none" w:sz="0" w:space="0" w:color="auto"/>
                    <w:bottom w:val="none" w:sz="0" w:space="0" w:color="auto"/>
                    <w:right w:val="none" w:sz="0" w:space="0" w:color="auto"/>
                  </w:divBdr>
                  <w:divsChild>
                    <w:div w:id="695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228041">
      <w:bodyDiv w:val="1"/>
      <w:marLeft w:val="0"/>
      <w:marRight w:val="0"/>
      <w:marTop w:val="0"/>
      <w:marBottom w:val="0"/>
      <w:divBdr>
        <w:top w:val="none" w:sz="0" w:space="0" w:color="auto"/>
        <w:left w:val="none" w:sz="0" w:space="0" w:color="auto"/>
        <w:bottom w:val="none" w:sz="0" w:space="0" w:color="auto"/>
        <w:right w:val="none" w:sz="0" w:space="0" w:color="auto"/>
      </w:divBdr>
    </w:div>
    <w:div w:id="1970282859">
      <w:bodyDiv w:val="1"/>
      <w:marLeft w:val="0"/>
      <w:marRight w:val="0"/>
      <w:marTop w:val="0"/>
      <w:marBottom w:val="0"/>
      <w:divBdr>
        <w:top w:val="none" w:sz="0" w:space="0" w:color="auto"/>
        <w:left w:val="none" w:sz="0" w:space="0" w:color="auto"/>
        <w:bottom w:val="none" w:sz="0" w:space="0" w:color="auto"/>
        <w:right w:val="none" w:sz="0" w:space="0" w:color="auto"/>
      </w:divBdr>
      <w:divsChild>
        <w:div w:id="26569995">
          <w:marLeft w:val="0"/>
          <w:marRight w:val="0"/>
          <w:marTop w:val="0"/>
          <w:marBottom w:val="0"/>
          <w:divBdr>
            <w:top w:val="none" w:sz="0" w:space="0" w:color="auto"/>
            <w:left w:val="none" w:sz="0" w:space="0" w:color="auto"/>
            <w:bottom w:val="none" w:sz="0" w:space="0" w:color="auto"/>
            <w:right w:val="none" w:sz="0" w:space="0" w:color="auto"/>
          </w:divBdr>
          <w:divsChild>
            <w:div w:id="307249033">
              <w:marLeft w:val="0"/>
              <w:marRight w:val="0"/>
              <w:marTop w:val="0"/>
              <w:marBottom w:val="0"/>
              <w:divBdr>
                <w:top w:val="none" w:sz="0" w:space="0" w:color="auto"/>
                <w:left w:val="none" w:sz="0" w:space="0" w:color="auto"/>
                <w:bottom w:val="none" w:sz="0" w:space="0" w:color="auto"/>
                <w:right w:val="none" w:sz="0" w:space="0" w:color="auto"/>
              </w:divBdr>
              <w:divsChild>
                <w:div w:id="11555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270177">
      <w:bodyDiv w:val="1"/>
      <w:marLeft w:val="0"/>
      <w:marRight w:val="0"/>
      <w:marTop w:val="0"/>
      <w:marBottom w:val="0"/>
      <w:divBdr>
        <w:top w:val="none" w:sz="0" w:space="0" w:color="auto"/>
        <w:left w:val="none" w:sz="0" w:space="0" w:color="auto"/>
        <w:bottom w:val="none" w:sz="0" w:space="0" w:color="auto"/>
        <w:right w:val="none" w:sz="0" w:space="0" w:color="auto"/>
      </w:divBdr>
      <w:divsChild>
        <w:div w:id="828060352">
          <w:marLeft w:val="0"/>
          <w:marRight w:val="0"/>
          <w:marTop w:val="0"/>
          <w:marBottom w:val="0"/>
          <w:divBdr>
            <w:top w:val="none" w:sz="0" w:space="0" w:color="auto"/>
            <w:left w:val="none" w:sz="0" w:space="0" w:color="auto"/>
            <w:bottom w:val="none" w:sz="0" w:space="0" w:color="auto"/>
            <w:right w:val="none" w:sz="0" w:space="0" w:color="auto"/>
          </w:divBdr>
          <w:divsChild>
            <w:div w:id="15080698">
              <w:marLeft w:val="0"/>
              <w:marRight w:val="0"/>
              <w:marTop w:val="0"/>
              <w:marBottom w:val="0"/>
              <w:divBdr>
                <w:top w:val="none" w:sz="0" w:space="0" w:color="auto"/>
                <w:left w:val="none" w:sz="0" w:space="0" w:color="auto"/>
                <w:bottom w:val="none" w:sz="0" w:space="0" w:color="auto"/>
                <w:right w:val="none" w:sz="0" w:space="0" w:color="auto"/>
              </w:divBdr>
              <w:divsChild>
                <w:div w:id="48502505">
                  <w:marLeft w:val="0"/>
                  <w:marRight w:val="0"/>
                  <w:marTop w:val="0"/>
                  <w:marBottom w:val="0"/>
                  <w:divBdr>
                    <w:top w:val="none" w:sz="0" w:space="0" w:color="auto"/>
                    <w:left w:val="none" w:sz="0" w:space="0" w:color="auto"/>
                    <w:bottom w:val="none" w:sz="0" w:space="0" w:color="auto"/>
                    <w:right w:val="none" w:sz="0" w:space="0" w:color="auto"/>
                  </w:divBdr>
                  <w:divsChild>
                    <w:div w:id="209554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283663">
      <w:bodyDiv w:val="1"/>
      <w:marLeft w:val="0"/>
      <w:marRight w:val="0"/>
      <w:marTop w:val="0"/>
      <w:marBottom w:val="0"/>
      <w:divBdr>
        <w:top w:val="none" w:sz="0" w:space="0" w:color="auto"/>
        <w:left w:val="none" w:sz="0" w:space="0" w:color="auto"/>
        <w:bottom w:val="none" w:sz="0" w:space="0" w:color="auto"/>
        <w:right w:val="none" w:sz="0" w:space="0" w:color="auto"/>
      </w:divBdr>
      <w:divsChild>
        <w:div w:id="1130517963">
          <w:marLeft w:val="0"/>
          <w:marRight w:val="0"/>
          <w:marTop w:val="0"/>
          <w:marBottom w:val="0"/>
          <w:divBdr>
            <w:top w:val="none" w:sz="0" w:space="0" w:color="auto"/>
            <w:left w:val="none" w:sz="0" w:space="0" w:color="auto"/>
            <w:bottom w:val="none" w:sz="0" w:space="0" w:color="auto"/>
            <w:right w:val="none" w:sz="0" w:space="0" w:color="auto"/>
          </w:divBdr>
          <w:divsChild>
            <w:div w:id="1381052124">
              <w:marLeft w:val="0"/>
              <w:marRight w:val="0"/>
              <w:marTop w:val="0"/>
              <w:marBottom w:val="0"/>
              <w:divBdr>
                <w:top w:val="none" w:sz="0" w:space="0" w:color="auto"/>
                <w:left w:val="none" w:sz="0" w:space="0" w:color="auto"/>
                <w:bottom w:val="none" w:sz="0" w:space="0" w:color="auto"/>
                <w:right w:val="none" w:sz="0" w:space="0" w:color="auto"/>
              </w:divBdr>
              <w:divsChild>
                <w:div w:id="1926105788">
                  <w:marLeft w:val="0"/>
                  <w:marRight w:val="0"/>
                  <w:marTop w:val="0"/>
                  <w:marBottom w:val="0"/>
                  <w:divBdr>
                    <w:top w:val="none" w:sz="0" w:space="0" w:color="auto"/>
                    <w:left w:val="none" w:sz="0" w:space="0" w:color="auto"/>
                    <w:bottom w:val="none" w:sz="0" w:space="0" w:color="auto"/>
                    <w:right w:val="none" w:sz="0" w:space="0" w:color="auto"/>
                  </w:divBdr>
                  <w:divsChild>
                    <w:div w:id="43197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963167">
      <w:bodyDiv w:val="1"/>
      <w:marLeft w:val="0"/>
      <w:marRight w:val="0"/>
      <w:marTop w:val="0"/>
      <w:marBottom w:val="0"/>
      <w:divBdr>
        <w:top w:val="none" w:sz="0" w:space="0" w:color="auto"/>
        <w:left w:val="none" w:sz="0" w:space="0" w:color="auto"/>
        <w:bottom w:val="none" w:sz="0" w:space="0" w:color="auto"/>
        <w:right w:val="none" w:sz="0" w:space="0" w:color="auto"/>
      </w:divBdr>
      <w:divsChild>
        <w:div w:id="150221917">
          <w:marLeft w:val="0"/>
          <w:marRight w:val="0"/>
          <w:marTop w:val="0"/>
          <w:marBottom w:val="0"/>
          <w:divBdr>
            <w:top w:val="none" w:sz="0" w:space="0" w:color="auto"/>
            <w:left w:val="none" w:sz="0" w:space="0" w:color="auto"/>
            <w:bottom w:val="none" w:sz="0" w:space="0" w:color="auto"/>
            <w:right w:val="none" w:sz="0" w:space="0" w:color="auto"/>
          </w:divBdr>
          <w:divsChild>
            <w:div w:id="1522235154">
              <w:marLeft w:val="0"/>
              <w:marRight w:val="0"/>
              <w:marTop w:val="0"/>
              <w:marBottom w:val="0"/>
              <w:divBdr>
                <w:top w:val="none" w:sz="0" w:space="0" w:color="auto"/>
                <w:left w:val="none" w:sz="0" w:space="0" w:color="auto"/>
                <w:bottom w:val="none" w:sz="0" w:space="0" w:color="auto"/>
                <w:right w:val="none" w:sz="0" w:space="0" w:color="auto"/>
              </w:divBdr>
              <w:divsChild>
                <w:div w:id="140437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930972">
      <w:bodyDiv w:val="1"/>
      <w:marLeft w:val="0"/>
      <w:marRight w:val="0"/>
      <w:marTop w:val="0"/>
      <w:marBottom w:val="0"/>
      <w:divBdr>
        <w:top w:val="none" w:sz="0" w:space="0" w:color="auto"/>
        <w:left w:val="none" w:sz="0" w:space="0" w:color="auto"/>
        <w:bottom w:val="none" w:sz="0" w:space="0" w:color="auto"/>
        <w:right w:val="none" w:sz="0" w:space="0" w:color="auto"/>
      </w:divBdr>
    </w:div>
    <w:div w:id="2043357043">
      <w:bodyDiv w:val="1"/>
      <w:marLeft w:val="0"/>
      <w:marRight w:val="0"/>
      <w:marTop w:val="0"/>
      <w:marBottom w:val="0"/>
      <w:divBdr>
        <w:top w:val="none" w:sz="0" w:space="0" w:color="auto"/>
        <w:left w:val="none" w:sz="0" w:space="0" w:color="auto"/>
        <w:bottom w:val="none" w:sz="0" w:space="0" w:color="auto"/>
        <w:right w:val="none" w:sz="0" w:space="0" w:color="auto"/>
      </w:divBdr>
      <w:divsChild>
        <w:div w:id="266543159">
          <w:marLeft w:val="0"/>
          <w:marRight w:val="0"/>
          <w:marTop w:val="0"/>
          <w:marBottom w:val="0"/>
          <w:divBdr>
            <w:top w:val="none" w:sz="0" w:space="0" w:color="auto"/>
            <w:left w:val="none" w:sz="0" w:space="0" w:color="auto"/>
            <w:bottom w:val="none" w:sz="0" w:space="0" w:color="auto"/>
            <w:right w:val="none" w:sz="0" w:space="0" w:color="auto"/>
          </w:divBdr>
          <w:divsChild>
            <w:div w:id="1817799301">
              <w:marLeft w:val="0"/>
              <w:marRight w:val="0"/>
              <w:marTop w:val="0"/>
              <w:marBottom w:val="0"/>
              <w:divBdr>
                <w:top w:val="none" w:sz="0" w:space="0" w:color="auto"/>
                <w:left w:val="none" w:sz="0" w:space="0" w:color="auto"/>
                <w:bottom w:val="none" w:sz="0" w:space="0" w:color="auto"/>
                <w:right w:val="none" w:sz="0" w:space="0" w:color="auto"/>
              </w:divBdr>
              <w:divsChild>
                <w:div w:id="18950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431530">
      <w:bodyDiv w:val="1"/>
      <w:marLeft w:val="0"/>
      <w:marRight w:val="0"/>
      <w:marTop w:val="0"/>
      <w:marBottom w:val="0"/>
      <w:divBdr>
        <w:top w:val="none" w:sz="0" w:space="0" w:color="auto"/>
        <w:left w:val="none" w:sz="0" w:space="0" w:color="auto"/>
        <w:bottom w:val="none" w:sz="0" w:space="0" w:color="auto"/>
        <w:right w:val="none" w:sz="0" w:space="0" w:color="auto"/>
      </w:divBdr>
      <w:divsChild>
        <w:div w:id="708379581">
          <w:marLeft w:val="0"/>
          <w:marRight w:val="0"/>
          <w:marTop w:val="0"/>
          <w:marBottom w:val="0"/>
          <w:divBdr>
            <w:top w:val="none" w:sz="0" w:space="0" w:color="auto"/>
            <w:left w:val="none" w:sz="0" w:space="0" w:color="auto"/>
            <w:bottom w:val="none" w:sz="0" w:space="0" w:color="auto"/>
            <w:right w:val="none" w:sz="0" w:space="0" w:color="auto"/>
          </w:divBdr>
          <w:divsChild>
            <w:div w:id="458181478">
              <w:marLeft w:val="0"/>
              <w:marRight w:val="0"/>
              <w:marTop w:val="0"/>
              <w:marBottom w:val="0"/>
              <w:divBdr>
                <w:top w:val="none" w:sz="0" w:space="0" w:color="auto"/>
                <w:left w:val="none" w:sz="0" w:space="0" w:color="auto"/>
                <w:bottom w:val="none" w:sz="0" w:space="0" w:color="auto"/>
                <w:right w:val="none" w:sz="0" w:space="0" w:color="auto"/>
              </w:divBdr>
              <w:divsChild>
                <w:div w:id="202011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693183">
      <w:bodyDiv w:val="1"/>
      <w:marLeft w:val="0"/>
      <w:marRight w:val="0"/>
      <w:marTop w:val="0"/>
      <w:marBottom w:val="0"/>
      <w:divBdr>
        <w:top w:val="none" w:sz="0" w:space="0" w:color="auto"/>
        <w:left w:val="none" w:sz="0" w:space="0" w:color="auto"/>
        <w:bottom w:val="none" w:sz="0" w:space="0" w:color="auto"/>
        <w:right w:val="none" w:sz="0" w:space="0" w:color="auto"/>
      </w:divBdr>
      <w:divsChild>
        <w:div w:id="2134205420">
          <w:marLeft w:val="0"/>
          <w:marRight w:val="0"/>
          <w:marTop w:val="0"/>
          <w:marBottom w:val="0"/>
          <w:divBdr>
            <w:top w:val="none" w:sz="0" w:space="0" w:color="auto"/>
            <w:left w:val="none" w:sz="0" w:space="0" w:color="auto"/>
            <w:bottom w:val="none" w:sz="0" w:space="0" w:color="auto"/>
            <w:right w:val="none" w:sz="0" w:space="0" w:color="auto"/>
          </w:divBdr>
          <w:divsChild>
            <w:div w:id="1135178023">
              <w:marLeft w:val="0"/>
              <w:marRight w:val="0"/>
              <w:marTop w:val="0"/>
              <w:marBottom w:val="0"/>
              <w:divBdr>
                <w:top w:val="none" w:sz="0" w:space="0" w:color="auto"/>
                <w:left w:val="none" w:sz="0" w:space="0" w:color="auto"/>
                <w:bottom w:val="none" w:sz="0" w:space="0" w:color="auto"/>
                <w:right w:val="none" w:sz="0" w:space="0" w:color="auto"/>
              </w:divBdr>
              <w:divsChild>
                <w:div w:id="364791209">
                  <w:marLeft w:val="0"/>
                  <w:marRight w:val="0"/>
                  <w:marTop w:val="0"/>
                  <w:marBottom w:val="0"/>
                  <w:divBdr>
                    <w:top w:val="none" w:sz="0" w:space="0" w:color="auto"/>
                    <w:left w:val="none" w:sz="0" w:space="0" w:color="auto"/>
                    <w:bottom w:val="none" w:sz="0" w:space="0" w:color="auto"/>
                    <w:right w:val="none" w:sz="0" w:space="0" w:color="auto"/>
                  </w:divBdr>
                  <w:divsChild>
                    <w:div w:id="1711609601">
                      <w:marLeft w:val="0"/>
                      <w:marRight w:val="0"/>
                      <w:marTop w:val="0"/>
                      <w:marBottom w:val="0"/>
                      <w:divBdr>
                        <w:top w:val="none" w:sz="0" w:space="0" w:color="auto"/>
                        <w:left w:val="none" w:sz="0" w:space="0" w:color="auto"/>
                        <w:bottom w:val="none" w:sz="0" w:space="0" w:color="auto"/>
                        <w:right w:val="none" w:sz="0" w:space="0" w:color="auto"/>
                      </w:divBdr>
                      <w:divsChild>
                        <w:div w:id="40692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021113">
                  <w:marLeft w:val="0"/>
                  <w:marRight w:val="0"/>
                  <w:marTop w:val="0"/>
                  <w:marBottom w:val="0"/>
                  <w:divBdr>
                    <w:top w:val="none" w:sz="0" w:space="0" w:color="auto"/>
                    <w:left w:val="none" w:sz="0" w:space="0" w:color="auto"/>
                    <w:bottom w:val="none" w:sz="0" w:space="0" w:color="auto"/>
                    <w:right w:val="none" w:sz="0" w:space="0" w:color="auto"/>
                  </w:divBdr>
                  <w:divsChild>
                    <w:div w:id="1654412226">
                      <w:marLeft w:val="0"/>
                      <w:marRight w:val="0"/>
                      <w:marTop w:val="0"/>
                      <w:marBottom w:val="0"/>
                      <w:divBdr>
                        <w:top w:val="none" w:sz="0" w:space="0" w:color="auto"/>
                        <w:left w:val="none" w:sz="0" w:space="0" w:color="auto"/>
                        <w:bottom w:val="none" w:sz="0" w:space="0" w:color="auto"/>
                        <w:right w:val="none" w:sz="0" w:space="0" w:color="auto"/>
                      </w:divBdr>
                      <w:divsChild>
                        <w:div w:id="69507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625782">
      <w:bodyDiv w:val="1"/>
      <w:marLeft w:val="0"/>
      <w:marRight w:val="0"/>
      <w:marTop w:val="0"/>
      <w:marBottom w:val="0"/>
      <w:divBdr>
        <w:top w:val="none" w:sz="0" w:space="0" w:color="auto"/>
        <w:left w:val="none" w:sz="0" w:space="0" w:color="auto"/>
        <w:bottom w:val="none" w:sz="0" w:space="0" w:color="auto"/>
        <w:right w:val="none" w:sz="0" w:space="0" w:color="auto"/>
      </w:divBdr>
      <w:divsChild>
        <w:div w:id="76708946">
          <w:marLeft w:val="0"/>
          <w:marRight w:val="0"/>
          <w:marTop w:val="0"/>
          <w:marBottom w:val="0"/>
          <w:divBdr>
            <w:top w:val="none" w:sz="0" w:space="0" w:color="auto"/>
            <w:left w:val="none" w:sz="0" w:space="0" w:color="auto"/>
            <w:bottom w:val="none" w:sz="0" w:space="0" w:color="auto"/>
            <w:right w:val="none" w:sz="0" w:space="0" w:color="auto"/>
          </w:divBdr>
          <w:divsChild>
            <w:div w:id="763578016">
              <w:marLeft w:val="0"/>
              <w:marRight w:val="0"/>
              <w:marTop w:val="0"/>
              <w:marBottom w:val="0"/>
              <w:divBdr>
                <w:top w:val="none" w:sz="0" w:space="0" w:color="auto"/>
                <w:left w:val="none" w:sz="0" w:space="0" w:color="auto"/>
                <w:bottom w:val="none" w:sz="0" w:space="0" w:color="auto"/>
                <w:right w:val="none" w:sz="0" w:space="0" w:color="auto"/>
              </w:divBdr>
              <w:divsChild>
                <w:div w:id="113175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320092">
      <w:bodyDiv w:val="1"/>
      <w:marLeft w:val="0"/>
      <w:marRight w:val="0"/>
      <w:marTop w:val="0"/>
      <w:marBottom w:val="0"/>
      <w:divBdr>
        <w:top w:val="none" w:sz="0" w:space="0" w:color="auto"/>
        <w:left w:val="none" w:sz="0" w:space="0" w:color="auto"/>
        <w:bottom w:val="none" w:sz="0" w:space="0" w:color="auto"/>
        <w:right w:val="none" w:sz="0" w:space="0" w:color="auto"/>
      </w:divBdr>
    </w:div>
    <w:div w:id="2067139342">
      <w:bodyDiv w:val="1"/>
      <w:marLeft w:val="0"/>
      <w:marRight w:val="0"/>
      <w:marTop w:val="0"/>
      <w:marBottom w:val="0"/>
      <w:divBdr>
        <w:top w:val="none" w:sz="0" w:space="0" w:color="auto"/>
        <w:left w:val="none" w:sz="0" w:space="0" w:color="auto"/>
        <w:bottom w:val="none" w:sz="0" w:space="0" w:color="auto"/>
        <w:right w:val="none" w:sz="0" w:space="0" w:color="auto"/>
      </w:divBdr>
      <w:divsChild>
        <w:div w:id="1739786564">
          <w:marLeft w:val="0"/>
          <w:marRight w:val="0"/>
          <w:marTop w:val="0"/>
          <w:marBottom w:val="0"/>
          <w:divBdr>
            <w:top w:val="none" w:sz="0" w:space="0" w:color="auto"/>
            <w:left w:val="none" w:sz="0" w:space="0" w:color="auto"/>
            <w:bottom w:val="none" w:sz="0" w:space="0" w:color="auto"/>
            <w:right w:val="none" w:sz="0" w:space="0" w:color="auto"/>
          </w:divBdr>
          <w:divsChild>
            <w:div w:id="799347346">
              <w:marLeft w:val="0"/>
              <w:marRight w:val="0"/>
              <w:marTop w:val="0"/>
              <w:marBottom w:val="0"/>
              <w:divBdr>
                <w:top w:val="none" w:sz="0" w:space="0" w:color="auto"/>
                <w:left w:val="none" w:sz="0" w:space="0" w:color="auto"/>
                <w:bottom w:val="none" w:sz="0" w:space="0" w:color="auto"/>
                <w:right w:val="none" w:sz="0" w:space="0" w:color="auto"/>
              </w:divBdr>
              <w:divsChild>
                <w:div w:id="18606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623792">
      <w:bodyDiv w:val="1"/>
      <w:marLeft w:val="0"/>
      <w:marRight w:val="0"/>
      <w:marTop w:val="0"/>
      <w:marBottom w:val="0"/>
      <w:divBdr>
        <w:top w:val="none" w:sz="0" w:space="0" w:color="auto"/>
        <w:left w:val="none" w:sz="0" w:space="0" w:color="auto"/>
        <w:bottom w:val="none" w:sz="0" w:space="0" w:color="auto"/>
        <w:right w:val="none" w:sz="0" w:space="0" w:color="auto"/>
      </w:divBdr>
      <w:divsChild>
        <w:div w:id="1331955472">
          <w:marLeft w:val="0"/>
          <w:marRight w:val="0"/>
          <w:marTop w:val="0"/>
          <w:marBottom w:val="0"/>
          <w:divBdr>
            <w:top w:val="none" w:sz="0" w:space="0" w:color="auto"/>
            <w:left w:val="none" w:sz="0" w:space="0" w:color="auto"/>
            <w:bottom w:val="none" w:sz="0" w:space="0" w:color="auto"/>
            <w:right w:val="none" w:sz="0" w:space="0" w:color="auto"/>
          </w:divBdr>
          <w:divsChild>
            <w:div w:id="1091315663">
              <w:marLeft w:val="0"/>
              <w:marRight w:val="0"/>
              <w:marTop w:val="0"/>
              <w:marBottom w:val="0"/>
              <w:divBdr>
                <w:top w:val="none" w:sz="0" w:space="0" w:color="auto"/>
                <w:left w:val="none" w:sz="0" w:space="0" w:color="auto"/>
                <w:bottom w:val="none" w:sz="0" w:space="0" w:color="auto"/>
                <w:right w:val="none" w:sz="0" w:space="0" w:color="auto"/>
              </w:divBdr>
              <w:divsChild>
                <w:div w:id="3788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850859">
      <w:bodyDiv w:val="1"/>
      <w:marLeft w:val="0"/>
      <w:marRight w:val="0"/>
      <w:marTop w:val="0"/>
      <w:marBottom w:val="0"/>
      <w:divBdr>
        <w:top w:val="none" w:sz="0" w:space="0" w:color="auto"/>
        <w:left w:val="none" w:sz="0" w:space="0" w:color="auto"/>
        <w:bottom w:val="none" w:sz="0" w:space="0" w:color="auto"/>
        <w:right w:val="none" w:sz="0" w:space="0" w:color="auto"/>
      </w:divBdr>
      <w:divsChild>
        <w:div w:id="1187449630">
          <w:marLeft w:val="0"/>
          <w:marRight w:val="0"/>
          <w:marTop w:val="0"/>
          <w:marBottom w:val="0"/>
          <w:divBdr>
            <w:top w:val="none" w:sz="0" w:space="0" w:color="auto"/>
            <w:left w:val="none" w:sz="0" w:space="0" w:color="auto"/>
            <w:bottom w:val="none" w:sz="0" w:space="0" w:color="auto"/>
            <w:right w:val="none" w:sz="0" w:space="0" w:color="auto"/>
          </w:divBdr>
          <w:divsChild>
            <w:div w:id="1420058115">
              <w:marLeft w:val="0"/>
              <w:marRight w:val="0"/>
              <w:marTop w:val="0"/>
              <w:marBottom w:val="0"/>
              <w:divBdr>
                <w:top w:val="none" w:sz="0" w:space="0" w:color="auto"/>
                <w:left w:val="none" w:sz="0" w:space="0" w:color="auto"/>
                <w:bottom w:val="none" w:sz="0" w:space="0" w:color="auto"/>
                <w:right w:val="none" w:sz="0" w:space="0" w:color="auto"/>
              </w:divBdr>
              <w:divsChild>
                <w:div w:id="1477187411">
                  <w:marLeft w:val="0"/>
                  <w:marRight w:val="0"/>
                  <w:marTop w:val="0"/>
                  <w:marBottom w:val="0"/>
                  <w:divBdr>
                    <w:top w:val="none" w:sz="0" w:space="0" w:color="auto"/>
                    <w:left w:val="none" w:sz="0" w:space="0" w:color="auto"/>
                    <w:bottom w:val="none" w:sz="0" w:space="0" w:color="auto"/>
                    <w:right w:val="none" w:sz="0" w:space="0" w:color="auto"/>
                  </w:divBdr>
                  <w:divsChild>
                    <w:div w:id="200902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644324">
      <w:bodyDiv w:val="1"/>
      <w:marLeft w:val="0"/>
      <w:marRight w:val="0"/>
      <w:marTop w:val="0"/>
      <w:marBottom w:val="0"/>
      <w:divBdr>
        <w:top w:val="none" w:sz="0" w:space="0" w:color="auto"/>
        <w:left w:val="none" w:sz="0" w:space="0" w:color="auto"/>
        <w:bottom w:val="none" w:sz="0" w:space="0" w:color="auto"/>
        <w:right w:val="none" w:sz="0" w:space="0" w:color="auto"/>
      </w:divBdr>
      <w:divsChild>
        <w:div w:id="1391688686">
          <w:marLeft w:val="0"/>
          <w:marRight w:val="0"/>
          <w:marTop w:val="0"/>
          <w:marBottom w:val="0"/>
          <w:divBdr>
            <w:top w:val="none" w:sz="0" w:space="0" w:color="auto"/>
            <w:left w:val="none" w:sz="0" w:space="0" w:color="auto"/>
            <w:bottom w:val="none" w:sz="0" w:space="0" w:color="auto"/>
            <w:right w:val="none" w:sz="0" w:space="0" w:color="auto"/>
          </w:divBdr>
          <w:divsChild>
            <w:div w:id="1685672364">
              <w:marLeft w:val="0"/>
              <w:marRight w:val="0"/>
              <w:marTop w:val="0"/>
              <w:marBottom w:val="0"/>
              <w:divBdr>
                <w:top w:val="none" w:sz="0" w:space="0" w:color="auto"/>
                <w:left w:val="none" w:sz="0" w:space="0" w:color="auto"/>
                <w:bottom w:val="none" w:sz="0" w:space="0" w:color="auto"/>
                <w:right w:val="none" w:sz="0" w:space="0" w:color="auto"/>
              </w:divBdr>
              <w:divsChild>
                <w:div w:id="947010697">
                  <w:marLeft w:val="0"/>
                  <w:marRight w:val="0"/>
                  <w:marTop w:val="0"/>
                  <w:marBottom w:val="0"/>
                  <w:divBdr>
                    <w:top w:val="none" w:sz="0" w:space="0" w:color="auto"/>
                    <w:left w:val="none" w:sz="0" w:space="0" w:color="auto"/>
                    <w:bottom w:val="none" w:sz="0" w:space="0" w:color="auto"/>
                    <w:right w:val="none" w:sz="0" w:space="0" w:color="auto"/>
                  </w:divBdr>
                  <w:divsChild>
                    <w:div w:id="10095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88864">
      <w:bodyDiv w:val="1"/>
      <w:marLeft w:val="0"/>
      <w:marRight w:val="0"/>
      <w:marTop w:val="0"/>
      <w:marBottom w:val="0"/>
      <w:divBdr>
        <w:top w:val="none" w:sz="0" w:space="0" w:color="auto"/>
        <w:left w:val="none" w:sz="0" w:space="0" w:color="auto"/>
        <w:bottom w:val="none" w:sz="0" w:space="0" w:color="auto"/>
        <w:right w:val="none" w:sz="0" w:space="0" w:color="auto"/>
      </w:divBdr>
      <w:divsChild>
        <w:div w:id="744230930">
          <w:marLeft w:val="0"/>
          <w:marRight w:val="0"/>
          <w:marTop w:val="0"/>
          <w:marBottom w:val="0"/>
          <w:divBdr>
            <w:top w:val="none" w:sz="0" w:space="0" w:color="auto"/>
            <w:left w:val="none" w:sz="0" w:space="0" w:color="auto"/>
            <w:bottom w:val="none" w:sz="0" w:space="0" w:color="auto"/>
            <w:right w:val="none" w:sz="0" w:space="0" w:color="auto"/>
          </w:divBdr>
          <w:divsChild>
            <w:div w:id="953899015">
              <w:marLeft w:val="0"/>
              <w:marRight w:val="0"/>
              <w:marTop w:val="0"/>
              <w:marBottom w:val="0"/>
              <w:divBdr>
                <w:top w:val="none" w:sz="0" w:space="0" w:color="auto"/>
                <w:left w:val="none" w:sz="0" w:space="0" w:color="auto"/>
                <w:bottom w:val="none" w:sz="0" w:space="0" w:color="auto"/>
                <w:right w:val="none" w:sz="0" w:space="0" w:color="auto"/>
              </w:divBdr>
              <w:divsChild>
                <w:div w:id="1927810507">
                  <w:marLeft w:val="0"/>
                  <w:marRight w:val="0"/>
                  <w:marTop w:val="0"/>
                  <w:marBottom w:val="0"/>
                  <w:divBdr>
                    <w:top w:val="none" w:sz="0" w:space="0" w:color="auto"/>
                    <w:left w:val="none" w:sz="0" w:space="0" w:color="auto"/>
                    <w:bottom w:val="none" w:sz="0" w:space="0" w:color="auto"/>
                    <w:right w:val="none" w:sz="0" w:space="0" w:color="auto"/>
                  </w:divBdr>
                  <w:divsChild>
                    <w:div w:id="16433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671564">
      <w:bodyDiv w:val="1"/>
      <w:marLeft w:val="0"/>
      <w:marRight w:val="0"/>
      <w:marTop w:val="0"/>
      <w:marBottom w:val="0"/>
      <w:divBdr>
        <w:top w:val="none" w:sz="0" w:space="0" w:color="auto"/>
        <w:left w:val="none" w:sz="0" w:space="0" w:color="auto"/>
        <w:bottom w:val="none" w:sz="0" w:space="0" w:color="auto"/>
        <w:right w:val="none" w:sz="0" w:space="0" w:color="auto"/>
      </w:divBdr>
      <w:divsChild>
        <w:div w:id="1923446932">
          <w:marLeft w:val="0"/>
          <w:marRight w:val="0"/>
          <w:marTop w:val="0"/>
          <w:marBottom w:val="0"/>
          <w:divBdr>
            <w:top w:val="none" w:sz="0" w:space="0" w:color="auto"/>
            <w:left w:val="none" w:sz="0" w:space="0" w:color="auto"/>
            <w:bottom w:val="none" w:sz="0" w:space="0" w:color="auto"/>
            <w:right w:val="none" w:sz="0" w:space="0" w:color="auto"/>
          </w:divBdr>
          <w:divsChild>
            <w:div w:id="1209683176">
              <w:marLeft w:val="0"/>
              <w:marRight w:val="0"/>
              <w:marTop w:val="0"/>
              <w:marBottom w:val="0"/>
              <w:divBdr>
                <w:top w:val="none" w:sz="0" w:space="0" w:color="auto"/>
                <w:left w:val="none" w:sz="0" w:space="0" w:color="auto"/>
                <w:bottom w:val="none" w:sz="0" w:space="0" w:color="auto"/>
                <w:right w:val="none" w:sz="0" w:space="0" w:color="auto"/>
              </w:divBdr>
              <w:divsChild>
                <w:div w:id="8765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5671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styles" Target="styles.xml"/><Relationship Id="rId16" Type="http://schemas.openxmlformats.org/officeDocument/2006/relationships/hyperlink" Target="https://ejn.gov.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rbara.sojer@gimnazija-poljane.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upiter.apek.si/skupni/predloge/APEK/Splosni%20dokument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\\jupiter.apek.si\skupni\predloge\APEK\Splosni dokument2.dot</Template>
  <TotalTime>0</TotalTime>
  <Pages>61</Pages>
  <Words>20312</Words>
  <Characters>118830</Characters>
  <Application>Microsoft Office Word</Application>
  <DocSecurity>0</DocSecurity>
  <Lines>3300</Lines>
  <Paragraphs>1512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137630</CharactersWithSpaces>
  <SharedDoc>false</SharedDoc>
  <HyperlinkBase/>
  <HLinks>
    <vt:vector size="48" baseType="variant">
      <vt:variant>
        <vt:i4>4653073</vt:i4>
      </vt:variant>
      <vt:variant>
        <vt:i4>252</vt:i4>
      </vt:variant>
      <vt:variant>
        <vt:i4>0</vt:i4>
      </vt:variant>
      <vt:variant>
        <vt:i4>5</vt:i4>
      </vt:variant>
      <vt:variant>
        <vt:lpwstr>https://ejn.gov.si/espd/</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1114144</vt:i4>
      </vt:variant>
      <vt:variant>
        <vt:i4>0</vt:i4>
      </vt:variant>
      <vt:variant>
        <vt:i4>0</vt:i4>
      </vt:variant>
      <vt:variant>
        <vt:i4>5</vt:i4>
      </vt:variant>
      <vt:variant>
        <vt:lpwstr>mailto:barbara.sojer@gimnazija-poljane.si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2004-07-29T10:06:00Z</cp:lastPrinted>
  <dcterms:created xsi:type="dcterms:W3CDTF">2026-04-02T15:22:00Z</dcterms:created>
  <dcterms:modified xsi:type="dcterms:W3CDTF">2026-04-02T15:25:00Z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St">
    <vt:lpwstr>0511</vt:lpwstr>
  </property>
</Properties>
</file>