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9B3C" w14:textId="77777777" w:rsidR="00885ACB" w:rsidRPr="00E022B1" w:rsidRDefault="00F61AAD">
      <w:pPr>
        <w:pStyle w:val="Naslov1"/>
        <w:jc w:val="center"/>
        <w:rPr>
          <w:szCs w:val="32"/>
          <w:lang w:val="sl-SI"/>
        </w:rPr>
      </w:pPr>
      <w:r w:rsidRPr="00E022B1">
        <w:rPr>
          <w:szCs w:val="32"/>
          <w:lang w:val="sl-SI"/>
        </w:rPr>
        <w:t>4 OBRAZCI ZA SESTAVO PONUDBE</w:t>
      </w:r>
    </w:p>
    <w:p w14:paraId="599BB76C" w14:textId="77777777" w:rsidR="002B22AD" w:rsidRPr="00E022B1" w:rsidRDefault="002B22AD">
      <w:pPr>
        <w:rPr>
          <w:b/>
          <w:sz w:val="24"/>
          <w:szCs w:val="24"/>
          <w:lang w:val="sl-SI"/>
        </w:rPr>
      </w:pPr>
    </w:p>
    <w:p w14:paraId="1F74D163" w14:textId="77777777" w:rsidR="002B22AD" w:rsidRPr="00E022B1" w:rsidRDefault="002B22AD">
      <w:pPr>
        <w:rPr>
          <w:b/>
          <w:sz w:val="24"/>
          <w:szCs w:val="24"/>
          <w:lang w:val="sl-SI"/>
        </w:rPr>
      </w:pPr>
    </w:p>
    <w:p w14:paraId="43623E9D" w14:textId="34E56E65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Pr="00E022B1">
        <w:rPr>
          <w:sz w:val="24"/>
          <w:szCs w:val="24"/>
          <w:lang w:val="sl-SI"/>
        </w:rPr>
        <w:t xml:space="preserve">Nakup osebnega službenega vozila za </w:t>
      </w:r>
      <w:r w:rsidR="002B22AD" w:rsidRPr="00E022B1">
        <w:rPr>
          <w:sz w:val="24"/>
          <w:szCs w:val="24"/>
          <w:lang w:val="sl-SI"/>
        </w:rPr>
        <w:t>Javno podjetje</w:t>
      </w:r>
      <w:r w:rsidRPr="00E022B1">
        <w:rPr>
          <w:sz w:val="24"/>
          <w:szCs w:val="24"/>
          <w:lang w:val="sl-SI"/>
        </w:rPr>
        <w:t xml:space="preserve"> Kraški vodovod Sežana d.o.o.</w:t>
      </w:r>
    </w:p>
    <w:p w14:paraId="2B08E381" w14:textId="30B06A1E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2B22AD" w:rsidRPr="00E022B1">
        <w:rPr>
          <w:sz w:val="24"/>
          <w:szCs w:val="24"/>
          <w:lang w:val="sl-SI"/>
        </w:rPr>
        <w:t>414-3/2026</w:t>
      </w:r>
    </w:p>
    <w:p w14:paraId="0F0C96DF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57EEA4D9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503C73E0" w14:textId="77777777" w:rsidR="005F3988" w:rsidRDefault="005F3988">
      <w:pPr>
        <w:pStyle w:val="Naslov1"/>
        <w:jc w:val="center"/>
        <w:rPr>
          <w:sz w:val="24"/>
          <w:szCs w:val="24"/>
          <w:lang w:val="sl-SI"/>
        </w:rPr>
      </w:pPr>
    </w:p>
    <w:p w14:paraId="7937100A" w14:textId="051D4DC0" w:rsidR="00885ACB" w:rsidRPr="00E022B1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PONUDBENI PREDRAČUN</w:t>
      </w:r>
    </w:p>
    <w:p w14:paraId="506F4F76" w14:textId="6D9A0FA4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Pr="00E022B1">
        <w:rPr>
          <w:sz w:val="24"/>
          <w:szCs w:val="24"/>
          <w:lang w:val="sl-SI"/>
        </w:rPr>
        <w:t xml:space="preserve">Nakup osebnega službenega vozila za </w:t>
      </w:r>
      <w:r w:rsidR="002B22AD" w:rsidRPr="00E022B1">
        <w:rPr>
          <w:sz w:val="24"/>
          <w:szCs w:val="24"/>
          <w:lang w:val="sl-SI"/>
        </w:rPr>
        <w:t xml:space="preserve">Javno podjetje </w:t>
      </w:r>
      <w:r w:rsidRPr="00E022B1">
        <w:rPr>
          <w:sz w:val="24"/>
          <w:szCs w:val="24"/>
          <w:lang w:val="sl-SI"/>
        </w:rPr>
        <w:t>Kraški vodovod Sežana d.o.o.</w:t>
      </w:r>
    </w:p>
    <w:p w14:paraId="59483736" w14:textId="5DB16839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2B22AD" w:rsidRPr="00E022B1">
        <w:rPr>
          <w:sz w:val="24"/>
          <w:szCs w:val="24"/>
          <w:lang w:val="sl-SI"/>
        </w:rPr>
        <w:t>414-3/2026</w:t>
      </w:r>
    </w:p>
    <w:p w14:paraId="427AE82F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002A3D8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F8801F7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Številka ponudbe: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FC06654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Podatki o ponujenem vozilu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885ACB" w:rsidRPr="00E022B1" w14:paraId="671F459D" w14:textId="77777777">
        <w:trPr>
          <w:jc w:val="center"/>
        </w:trPr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287A6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Opis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AAAB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Podatek ponudnika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33BC4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Enota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8A498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Opomba</w:t>
            </w:r>
          </w:p>
        </w:tc>
      </w:tr>
      <w:tr w:rsidR="00885ACB" w:rsidRPr="00E022B1" w14:paraId="1FB3BA16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E958A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Znamka ponujenega vozila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BB27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B39B5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19592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41DE180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6B2BC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Model ponujenega vozila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3C0D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A038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6ECF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6C413F59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0CB90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Tip/izvedenka vozila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E018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E0E1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00F2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0616F3D2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83BC9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Pogonski agregat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A4AA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E2708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C334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16DDD26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48367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Nabavna cena za 1 osebno službeno vozilo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1D52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B4CC7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EUR brez DDV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D41B0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5FF0627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9B6F8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DDV 22 %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D42D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986B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EUR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A9A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BDB7502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BE8B3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Skupna ponudbena vrednost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AEF65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EE3C4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EUR z DDV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4833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C7F4CF4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489E5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Splošna garancijska doba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AEA90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55E06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mesecev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4B92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E454823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6A240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Skupna garancijska doba skupaj s podaljšanim jamstvom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B325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7EDB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mesecev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6FD0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951A4E8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D3DB6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Kilometrska omejitev jamstva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51E2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35A86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km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49DAC" w14:textId="5872006F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0273F5E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00E74" w14:textId="77777777" w:rsidR="00885ACB" w:rsidRPr="00E022B1" w:rsidRDefault="00F61AAD">
            <w:pPr>
              <w:spacing w:after="0"/>
              <w:rPr>
                <w:sz w:val="22"/>
                <w:lang w:val="sl-SI"/>
              </w:rPr>
            </w:pPr>
            <w:r w:rsidRPr="00E022B1">
              <w:rPr>
                <w:sz w:val="22"/>
                <w:lang w:val="sl-SI"/>
              </w:rPr>
              <w:t>Rok dobave od podpisa pogodbe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75E7F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0E643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dni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E4DB0" w14:textId="28877AD1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4CB6B83D" w14:textId="77777777" w:rsidR="00885ACB" w:rsidRDefault="00F61AAD">
      <w:pPr>
        <w:rPr>
          <w:i/>
          <w:sz w:val="24"/>
          <w:szCs w:val="24"/>
          <w:lang w:val="sl-SI"/>
        </w:rPr>
      </w:pPr>
      <w:r w:rsidRPr="00E022B1">
        <w:rPr>
          <w:i/>
          <w:sz w:val="24"/>
          <w:szCs w:val="24"/>
          <w:lang w:val="sl-SI"/>
        </w:rPr>
        <w:t>Ponudbena cena mora vključevati vse stroške, popuste, dobavo, homologacijo in vso zahtevano opremo.</w:t>
      </w:r>
    </w:p>
    <w:p w14:paraId="51625E22" w14:textId="77777777" w:rsidR="00B73F40" w:rsidRDefault="00B73F40">
      <w:pPr>
        <w:rPr>
          <w:i/>
          <w:sz w:val="24"/>
          <w:szCs w:val="24"/>
          <w:lang w:val="sl-SI"/>
        </w:rPr>
      </w:pPr>
    </w:p>
    <w:p w14:paraId="426BDE5E" w14:textId="77777777" w:rsidR="00B73F40" w:rsidRDefault="00B73F40">
      <w:pPr>
        <w:rPr>
          <w:i/>
          <w:sz w:val="24"/>
          <w:szCs w:val="24"/>
          <w:lang w:val="sl-SI"/>
        </w:rPr>
      </w:pPr>
    </w:p>
    <w:p w14:paraId="1B2E2A74" w14:textId="45C219FD" w:rsidR="00F07BC2" w:rsidRPr="00E022B1" w:rsidRDefault="00F07BC2">
      <w:pPr>
        <w:rPr>
          <w:sz w:val="24"/>
          <w:szCs w:val="24"/>
          <w:lang w:val="sl-SI"/>
        </w:rPr>
      </w:pPr>
      <w:r>
        <w:rPr>
          <w:i/>
          <w:sz w:val="24"/>
          <w:szCs w:val="24"/>
          <w:lang w:val="sl-SI"/>
        </w:rPr>
        <w:t>Ponudnik mora ponudbeni predračun izpolniti v celoti</w:t>
      </w:r>
      <w:r w:rsidR="008008D1">
        <w:rPr>
          <w:i/>
          <w:sz w:val="24"/>
          <w:szCs w:val="24"/>
          <w:lang w:val="sl-SI"/>
        </w:rPr>
        <w:t>, v nasprotnem primeru se smatra, da je ponudba nedopustna.</w:t>
      </w:r>
    </w:p>
    <w:p w14:paraId="6731A5A0" w14:textId="4C1ABE9A" w:rsidR="00A01A4E" w:rsidRDefault="004C4364" w:rsidP="004C4364">
      <w:pPr>
        <w:jc w:val="both"/>
        <w:rPr>
          <w:b/>
          <w:sz w:val="24"/>
          <w:szCs w:val="24"/>
          <w:lang w:val="sl-SI"/>
        </w:rPr>
      </w:pPr>
      <w:r w:rsidRPr="004C4364">
        <w:rPr>
          <w:b/>
          <w:sz w:val="24"/>
          <w:szCs w:val="24"/>
          <w:lang w:val="sl-SI"/>
        </w:rPr>
        <w:t>Ponudnik potrjuje, da so podatki o garancijski dobi, kilometrski omejitvi jamstva in roku dobave zavezujoči ter bodo uporabljeni pri ocenjevanju ponudb.</w:t>
      </w:r>
    </w:p>
    <w:p w14:paraId="0EFE686F" w14:textId="77777777" w:rsidR="004C4364" w:rsidRDefault="004C4364" w:rsidP="004C4364">
      <w:pPr>
        <w:jc w:val="both"/>
        <w:rPr>
          <w:b/>
          <w:sz w:val="24"/>
          <w:szCs w:val="24"/>
          <w:lang w:val="sl-SI"/>
        </w:rPr>
      </w:pPr>
    </w:p>
    <w:p w14:paraId="1EB6538E" w14:textId="5A115D35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3B02A27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84E0385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3E9C7A1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A9C3BD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4AF22802" w14:textId="77777777" w:rsidR="005F3988" w:rsidRDefault="005F3988">
      <w:pPr>
        <w:pStyle w:val="Naslov1"/>
        <w:jc w:val="center"/>
        <w:rPr>
          <w:sz w:val="24"/>
          <w:szCs w:val="24"/>
          <w:lang w:val="sl-SI"/>
        </w:rPr>
      </w:pPr>
    </w:p>
    <w:p w14:paraId="66AF699C" w14:textId="3A3629E6" w:rsidR="00885ACB" w:rsidRPr="00E022B1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Obrazec 1: OBRAZEC PONUDBE</w:t>
      </w:r>
    </w:p>
    <w:p w14:paraId="6BC64F12" w14:textId="77777777" w:rsidR="00BA174F" w:rsidRPr="00E022B1" w:rsidRDefault="00F61AAD" w:rsidP="00BA174F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BA174F" w:rsidRPr="00E022B1">
        <w:rPr>
          <w:sz w:val="24"/>
          <w:szCs w:val="24"/>
          <w:lang w:val="sl-SI"/>
        </w:rPr>
        <w:t>Nakup osebnega službenega vozila za Javno podjetje Kraški vodovod Sežana d.o.o.</w:t>
      </w:r>
    </w:p>
    <w:p w14:paraId="52C46C7D" w14:textId="77CC0B3B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BA174F" w:rsidRPr="00E022B1">
        <w:rPr>
          <w:sz w:val="24"/>
          <w:szCs w:val="24"/>
          <w:lang w:val="sl-SI"/>
        </w:rPr>
        <w:t>414-3/2026</w:t>
      </w:r>
    </w:p>
    <w:p w14:paraId="5482DC7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3B51828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Številka ponudbe: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10923B9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PONUDNIK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885ACB" w:rsidRPr="00E022B1" w14:paraId="026D6A20" w14:textId="77777777">
        <w:trPr>
          <w:jc w:val="center"/>
        </w:trPr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C504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Vloga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90154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Naziv ponudnika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DE13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Obseg ponudbe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60EA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% udeležbe</w:t>
            </w:r>
          </w:p>
        </w:tc>
      </w:tr>
      <w:tr w:rsidR="00885ACB" w:rsidRPr="00E022B1" w14:paraId="4E6DE46D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D035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Samostojni ponudnik oziroma vodilni ponudnik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6503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11C0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C6F7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ECBA407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11784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Ponudnik v skupni ponudbi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00EB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0CA8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5C32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A93189F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07D0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Ponudnik v skupni ponudbi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86EC0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D77FE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1269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8E8E9E8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45F9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Pooblaščenec za vročanje v Republiki Sloveniji (če je potrebno)</w:t>
            </w: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4A0F6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FED8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8776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0A62341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Ponudbo oddajamo za celotno javno naročilo: </w:t>
      </w:r>
      <w:r w:rsidRPr="00E022B1">
        <w:rPr>
          <w:sz w:val="24"/>
          <w:szCs w:val="24"/>
          <w:lang w:val="sl-SI"/>
        </w:rPr>
        <w:t>dobava enega (1) osebnega službenega vozila. Javno naročilo ni razdeljeno na sklope.</w:t>
      </w:r>
    </w:p>
    <w:p w14:paraId="747407E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Samostojni ponudnik oziroma skupina ponudnikov nastopa (ustrezno označite):</w:t>
      </w:r>
    </w:p>
    <w:p w14:paraId="2260FF31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[  ] s podizvajalci     [  ] brez podizvajalcev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3400"/>
        <w:gridCol w:w="3400"/>
        <w:gridCol w:w="3400"/>
      </w:tblGrid>
      <w:tr w:rsidR="00885ACB" w:rsidRPr="00E022B1" w14:paraId="75CAA6F7" w14:textId="77777777">
        <w:trPr>
          <w:jc w:val="center"/>
        </w:trPr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ACA72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Naziv in sedež podizvajalca</w:t>
            </w:r>
          </w:p>
        </w:tc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57AD7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Obseg storitve/dobave podizvajalca</w:t>
            </w:r>
          </w:p>
        </w:tc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654A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Odstotek vrednosti v ponudbi</w:t>
            </w:r>
          </w:p>
        </w:tc>
      </w:tr>
      <w:tr w:rsidR="00885ACB" w:rsidRPr="00E022B1" w14:paraId="1FD42CE5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44E2F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8560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985F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3AEE3FE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B057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D698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5CB2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73246315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D5EDE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D2B1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ACCE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B063D28" w14:textId="77777777" w:rsidR="005475A4" w:rsidRDefault="005475A4">
      <w:pPr>
        <w:pStyle w:val="Naslov2"/>
        <w:rPr>
          <w:sz w:val="24"/>
          <w:szCs w:val="24"/>
          <w:lang w:val="sl-SI"/>
        </w:rPr>
      </w:pPr>
    </w:p>
    <w:p w14:paraId="55FA054D" w14:textId="60E0CC30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Kontaktna oseba za ponudbo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0CD13DFC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A51B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Ime in priimek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E6F50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0487B7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3B1EE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Organizacija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DD8F2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107F93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4EC2F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Naslov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56EC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46801F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FEDBE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Telefon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09886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0C740140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FCD1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Elektronska pošta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C21A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68D58FDB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0B83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Opombe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7BFCA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63FCBEEA" w14:textId="77777777" w:rsidR="00885ACB" w:rsidRPr="00E022B1" w:rsidRDefault="00885ACB">
      <w:pPr>
        <w:rPr>
          <w:sz w:val="24"/>
          <w:szCs w:val="24"/>
          <w:lang w:val="sl-SI"/>
        </w:rPr>
      </w:pPr>
    </w:p>
    <w:p w14:paraId="72350899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7797BD81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34DFBA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31BCA81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D883898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105A14CD" w14:textId="77777777" w:rsidR="005329AD" w:rsidRDefault="005329AD">
      <w:pPr>
        <w:pStyle w:val="Naslov1"/>
        <w:jc w:val="center"/>
        <w:rPr>
          <w:sz w:val="24"/>
          <w:szCs w:val="24"/>
          <w:lang w:val="sl-SI"/>
        </w:rPr>
      </w:pPr>
    </w:p>
    <w:p w14:paraId="5DEFDD55" w14:textId="6A426643" w:rsidR="00885ACB" w:rsidRPr="00E022B1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Obrazec 2: POOBLASTILO</w:t>
      </w:r>
    </w:p>
    <w:p w14:paraId="3D5D2E29" w14:textId="77777777" w:rsidR="005475A4" w:rsidRDefault="005475A4">
      <w:pPr>
        <w:rPr>
          <w:b/>
          <w:sz w:val="24"/>
          <w:szCs w:val="24"/>
          <w:lang w:val="sl-SI"/>
        </w:rPr>
      </w:pPr>
    </w:p>
    <w:p w14:paraId="560AF5F8" w14:textId="34A1C70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BA174F" w:rsidRPr="00E022B1">
        <w:rPr>
          <w:sz w:val="24"/>
          <w:szCs w:val="24"/>
          <w:lang w:val="sl-SI"/>
        </w:rPr>
        <w:t>Nakup osebnega službenega vozila za Javno podjetje Kraški vodovod Sežana d.o.o.</w:t>
      </w:r>
    </w:p>
    <w:p w14:paraId="7D8B211A" w14:textId="6EDF3985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BA174F" w:rsidRPr="00E022B1">
        <w:rPr>
          <w:sz w:val="24"/>
          <w:szCs w:val="24"/>
          <w:lang w:val="sl-SI"/>
        </w:rPr>
        <w:t>414-3/2026</w:t>
      </w:r>
    </w:p>
    <w:p w14:paraId="5D81E5D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23F8A558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C669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Naziv ponudnika/podizvajalca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7984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EA24F36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BEF8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Naslov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FB36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1F296B2" w14:textId="77777777" w:rsidR="005475A4" w:rsidRDefault="005475A4">
      <w:pPr>
        <w:rPr>
          <w:sz w:val="24"/>
          <w:szCs w:val="24"/>
          <w:lang w:val="sl-SI"/>
        </w:rPr>
      </w:pPr>
    </w:p>
    <w:p w14:paraId="53C58775" w14:textId="6E2EA3F3" w:rsidR="00885ACB" w:rsidRPr="00E022B1" w:rsidRDefault="00F61AAD" w:rsidP="005475A4">
      <w:pPr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Spodaj podpisani/a zakoniti zastopnik __________________________</w:t>
      </w:r>
      <w:r w:rsidR="005475A4">
        <w:rPr>
          <w:sz w:val="24"/>
          <w:szCs w:val="24"/>
          <w:lang w:val="sl-SI"/>
        </w:rPr>
        <w:t>____________</w:t>
      </w:r>
      <w:r w:rsidRPr="00E022B1">
        <w:rPr>
          <w:sz w:val="24"/>
          <w:szCs w:val="24"/>
          <w:lang w:val="sl-SI"/>
        </w:rPr>
        <w:t>____ (ime in priimek), _________________________</w:t>
      </w:r>
      <w:r w:rsidR="005475A4">
        <w:rPr>
          <w:sz w:val="24"/>
          <w:szCs w:val="24"/>
          <w:lang w:val="sl-SI"/>
        </w:rPr>
        <w:t>_______</w:t>
      </w:r>
      <w:r w:rsidRPr="00E022B1">
        <w:rPr>
          <w:sz w:val="24"/>
          <w:szCs w:val="24"/>
          <w:lang w:val="sl-SI"/>
        </w:rPr>
        <w:t>_____ (funkcija),</w:t>
      </w:r>
    </w:p>
    <w:p w14:paraId="5BEA8039" w14:textId="44A0BA85" w:rsidR="00885ACB" w:rsidRPr="00E022B1" w:rsidRDefault="00F61AAD" w:rsidP="005475A4">
      <w:pPr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pooblaščam ____________</w:t>
      </w:r>
      <w:r w:rsidR="005475A4">
        <w:rPr>
          <w:sz w:val="24"/>
          <w:szCs w:val="24"/>
          <w:lang w:val="sl-SI"/>
        </w:rPr>
        <w:t>_____________________</w:t>
      </w:r>
      <w:r w:rsidRPr="00E022B1">
        <w:rPr>
          <w:sz w:val="24"/>
          <w:szCs w:val="24"/>
          <w:lang w:val="sl-SI"/>
        </w:rPr>
        <w:t>__________________ (ime in priimek pooblaščenca), ______________________________ (funkcija), za pripravo in podpis ponudbene dokumentacije za predmetno javno naročilo.</w:t>
      </w:r>
    </w:p>
    <w:p w14:paraId="24498C8D" w14:textId="77777777" w:rsidR="005475A4" w:rsidRDefault="005475A4">
      <w:pPr>
        <w:rPr>
          <w:b/>
          <w:sz w:val="24"/>
          <w:szCs w:val="24"/>
          <w:lang w:val="sl-SI"/>
        </w:rPr>
      </w:pPr>
    </w:p>
    <w:p w14:paraId="4E45FA0D" w14:textId="65205429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 pooblaščenca: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D969B6A" w14:textId="77777777" w:rsidR="00885ACB" w:rsidRPr="00E022B1" w:rsidRDefault="00885ACB">
      <w:pPr>
        <w:rPr>
          <w:sz w:val="24"/>
          <w:szCs w:val="24"/>
          <w:lang w:val="sl-SI"/>
        </w:rPr>
      </w:pPr>
    </w:p>
    <w:p w14:paraId="45D5116A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 / zakoniti zastopnik: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A09FC88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0C29ABE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35B45CC3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357863F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3CDD16B6" w14:textId="77777777" w:rsidR="009F1573" w:rsidRDefault="009F1573">
      <w:pPr>
        <w:pStyle w:val="Naslov1"/>
        <w:jc w:val="center"/>
        <w:rPr>
          <w:sz w:val="24"/>
          <w:szCs w:val="24"/>
          <w:lang w:val="sl-SI"/>
        </w:rPr>
      </w:pPr>
    </w:p>
    <w:p w14:paraId="2FC5FDD2" w14:textId="6412B600" w:rsidR="00885ACB" w:rsidRPr="00E022B1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Izjava 1: IZJAVA PONUDNIKA</w:t>
      </w:r>
    </w:p>
    <w:p w14:paraId="0DBFE386" w14:textId="77777777" w:rsidR="005475A4" w:rsidRDefault="005475A4">
      <w:pPr>
        <w:rPr>
          <w:b/>
          <w:sz w:val="24"/>
          <w:szCs w:val="24"/>
          <w:lang w:val="sl-SI"/>
        </w:rPr>
      </w:pPr>
    </w:p>
    <w:p w14:paraId="59A74072" w14:textId="3AC0B3D6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BA174F" w:rsidRPr="00E022B1">
        <w:rPr>
          <w:sz w:val="24"/>
          <w:szCs w:val="24"/>
          <w:lang w:val="sl-SI"/>
        </w:rPr>
        <w:t>Nakup osebnega službenega vozila za Javno podjetje Kraški vodovod Sežana d.o.o.</w:t>
      </w:r>
    </w:p>
    <w:p w14:paraId="0060497B" w14:textId="7F33FD9E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BA174F" w:rsidRPr="00E022B1">
        <w:rPr>
          <w:sz w:val="24"/>
          <w:szCs w:val="24"/>
          <w:lang w:val="sl-SI"/>
        </w:rPr>
        <w:t>414-3/2026</w:t>
      </w:r>
    </w:p>
    <w:p w14:paraId="08EFB50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6F0069A4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I. Podatki o ponudniku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1B243313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1A536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NAZIV IN SEDEŽ PONUDNIKA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C0838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7FB9956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8148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PONUDNIK JE MSP*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75FF8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DBFED46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5178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ZAKONITI ZASTOPNIKI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4C68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42041AC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E68E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C256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E1CF40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3A114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E-POŠTA KONTAKTNE OSEBE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747D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42369FC8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B7FD8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TELEFON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47B9A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7552DBA2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9C978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ID ZA DDV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D975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E398DEC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0D48F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72B6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53C0535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67FB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TRR z navedbo bank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E2EF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6298EC32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08F6F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POOBLAŠČENA OSEBA ZA PODPIS PONUDBE IN POGODBE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B4C3F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0B7BEC0A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A15CE" w14:textId="7BE4C173" w:rsidR="00885ACB" w:rsidRPr="00E022B1" w:rsidRDefault="002754BD">
            <w:pPr>
              <w:spacing w:after="0"/>
              <w:rPr>
                <w:sz w:val="24"/>
                <w:szCs w:val="24"/>
                <w:lang w:val="sl-SI"/>
              </w:rPr>
            </w:pPr>
            <w:r>
              <w:rPr>
                <w:sz w:val="24"/>
                <w:szCs w:val="24"/>
                <w:lang w:val="sl-SI"/>
              </w:rPr>
              <w:t>E-</w:t>
            </w:r>
            <w:r w:rsidR="003842D7">
              <w:rPr>
                <w:sz w:val="24"/>
                <w:szCs w:val="24"/>
                <w:lang w:val="sl-SI"/>
              </w:rPr>
              <w:t>POŠTA</w:t>
            </w:r>
            <w:r w:rsidR="00F61AAD" w:rsidRPr="00E022B1">
              <w:rPr>
                <w:sz w:val="24"/>
                <w:szCs w:val="24"/>
                <w:lang w:val="sl-SI"/>
              </w:rPr>
              <w:t xml:space="preserve"> ZA VROČANJE</w:t>
            </w:r>
            <w:r w:rsidR="0068660E">
              <w:rPr>
                <w:sz w:val="24"/>
                <w:szCs w:val="24"/>
                <w:lang w:val="sl-SI"/>
              </w:rPr>
              <w:t xml:space="preserve"> DOKUMENTOV </w:t>
            </w:r>
            <w:r>
              <w:rPr>
                <w:sz w:val="24"/>
                <w:szCs w:val="24"/>
                <w:lang w:val="sl-SI"/>
              </w:rPr>
              <w:t xml:space="preserve"> na PORTALU </w:t>
            </w:r>
            <w:r w:rsidR="0068660E">
              <w:rPr>
                <w:sz w:val="24"/>
                <w:szCs w:val="24"/>
                <w:lang w:val="sl-SI"/>
              </w:rPr>
              <w:t>JN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338EE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7C57BB0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AEC7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OPOMBE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F3B5F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E26D00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i/>
          <w:sz w:val="24"/>
          <w:szCs w:val="24"/>
          <w:lang w:val="sl-SI"/>
        </w:rPr>
        <w:t xml:space="preserve">* MSP – </w:t>
      </w:r>
      <w:proofErr w:type="spellStart"/>
      <w:r w:rsidRPr="00E022B1">
        <w:rPr>
          <w:i/>
          <w:sz w:val="24"/>
          <w:szCs w:val="24"/>
          <w:lang w:val="sl-SI"/>
        </w:rPr>
        <w:t>mikro</w:t>
      </w:r>
      <w:proofErr w:type="spellEnd"/>
      <w:r w:rsidRPr="00E022B1">
        <w:rPr>
          <w:i/>
          <w:sz w:val="24"/>
          <w:szCs w:val="24"/>
          <w:lang w:val="sl-SI"/>
        </w:rPr>
        <w:t>, mala in srednje velika podjetja, kot so opredeljena v priporočilih EU.</w:t>
      </w:r>
    </w:p>
    <w:p w14:paraId="220856A5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II. Izjave ponudnika</w:t>
      </w:r>
    </w:p>
    <w:p w14:paraId="34F0BC34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se v celoti strinjamo in sprejemamo pogoje naročnika iz dokumentacije v zvezi z oddajo javnega naročila;</w:t>
      </w:r>
    </w:p>
    <w:p w14:paraId="1270DC94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so vsi podatki, predloženi v ponudbi, resnični in popolni;</w:t>
      </w:r>
    </w:p>
    <w:p w14:paraId="0ECACA66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ponudba velja najmanj devetdeset (90) dni od roka za prejem ponudb;</w:t>
      </w:r>
    </w:p>
    <w:p w14:paraId="14C35A1D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lastRenderedPageBreak/>
        <w:t>v ponudbeno ceno so vključeni vsi stroški, popusti, dobava vozila, homologacija in vsa zahtevana oprema;</w:t>
      </w:r>
    </w:p>
    <w:p w14:paraId="2541C61C" w14:textId="0FA42D9F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bomo dobavili službeno vozilo v skladu s tehničnimi specifikacijami in v ponujenem dobavnem roku;</w:t>
      </w:r>
    </w:p>
    <w:p w14:paraId="6759D84B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 xml:space="preserve">za nas ne obstaja absolutna prepoved poslovanja z naročnikom po </w:t>
      </w:r>
      <w:proofErr w:type="spellStart"/>
      <w:r w:rsidRPr="00E022B1">
        <w:rPr>
          <w:sz w:val="24"/>
          <w:szCs w:val="24"/>
          <w:lang w:val="sl-SI"/>
        </w:rPr>
        <w:t>ZIntPK</w:t>
      </w:r>
      <w:proofErr w:type="spellEnd"/>
      <w:r w:rsidRPr="00E022B1">
        <w:rPr>
          <w:sz w:val="24"/>
          <w:szCs w:val="24"/>
          <w:lang w:val="sl-SI"/>
        </w:rPr>
        <w:t>;</w:t>
      </w:r>
    </w:p>
    <w:p w14:paraId="7CCB90F4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nismo sklenili dogovora, katerega cilj ali učinek je preprečevanje, omejevanje ali izkrivljanje konkurence;</w:t>
      </w:r>
    </w:p>
    <w:p w14:paraId="2884ED6F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 xml:space="preserve">soglašamo, da naročnik v zvezi z oddajo javnega naročila preveri obstoj in vsebino navedb v ponudbi v uradnih evidencah oziroma aplikaciji </w:t>
      </w:r>
      <w:proofErr w:type="spellStart"/>
      <w:r w:rsidRPr="00E022B1">
        <w:rPr>
          <w:sz w:val="24"/>
          <w:szCs w:val="24"/>
          <w:lang w:val="sl-SI"/>
        </w:rPr>
        <w:t>eDosje</w:t>
      </w:r>
      <w:proofErr w:type="spellEnd"/>
      <w:r w:rsidRPr="00E022B1">
        <w:rPr>
          <w:sz w:val="24"/>
          <w:szCs w:val="24"/>
          <w:lang w:val="sl-SI"/>
        </w:rPr>
        <w:t>;</w:t>
      </w:r>
    </w:p>
    <w:p w14:paraId="0E957A7E" w14:textId="77777777" w:rsidR="00885ACB" w:rsidRPr="00E022B1" w:rsidRDefault="00F61AAD" w:rsidP="003842D7">
      <w:pPr>
        <w:pStyle w:val="Oznaenseznam"/>
        <w:jc w:val="both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se zavedamo, da lahko neresnična izjava ali dokazilo povzroči izključitev iz postopka.</w:t>
      </w:r>
    </w:p>
    <w:p w14:paraId="1788EBF9" w14:textId="77777777" w:rsidR="00885ACB" w:rsidRPr="00E022B1" w:rsidRDefault="00885ACB">
      <w:pPr>
        <w:rPr>
          <w:sz w:val="24"/>
          <w:szCs w:val="24"/>
          <w:lang w:val="sl-SI"/>
        </w:rPr>
      </w:pPr>
    </w:p>
    <w:p w14:paraId="7AD16BC5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F206D3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A0B7CA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5B8DA33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F97825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65328EF3" w14:textId="77777777" w:rsidR="009F1573" w:rsidRDefault="009F1573">
      <w:pPr>
        <w:pStyle w:val="Naslov1"/>
        <w:jc w:val="center"/>
        <w:rPr>
          <w:sz w:val="24"/>
          <w:szCs w:val="24"/>
          <w:lang w:val="sl-SI"/>
        </w:rPr>
      </w:pPr>
    </w:p>
    <w:p w14:paraId="2270E73A" w14:textId="0F12F44B" w:rsidR="00885ACB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Izjava 2: IZJAVA PODIZVAJALCA</w:t>
      </w:r>
    </w:p>
    <w:p w14:paraId="78B11BED" w14:textId="77777777" w:rsidR="001F55D3" w:rsidRPr="001F55D3" w:rsidRDefault="001F55D3" w:rsidP="001F55D3">
      <w:pPr>
        <w:rPr>
          <w:lang w:val="sl-SI"/>
        </w:rPr>
      </w:pPr>
    </w:p>
    <w:p w14:paraId="59383D3F" w14:textId="77777777" w:rsidR="00BA174F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BA174F" w:rsidRPr="00E022B1">
        <w:rPr>
          <w:sz w:val="24"/>
          <w:szCs w:val="24"/>
          <w:lang w:val="sl-SI"/>
        </w:rPr>
        <w:t>Nakup osebnega službenega vozila za Javno podjetje Kraški vodovod Sežana d.o.o.</w:t>
      </w:r>
    </w:p>
    <w:p w14:paraId="625EC0F0" w14:textId="51736B2F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BA174F" w:rsidRPr="00E022B1">
        <w:rPr>
          <w:sz w:val="24"/>
          <w:szCs w:val="24"/>
          <w:lang w:val="sl-SI"/>
        </w:rPr>
        <w:t>414-3/2026</w:t>
      </w:r>
    </w:p>
    <w:p w14:paraId="681C90E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0635E856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ECB7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PODIZVAJALEC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0C29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02EC61A0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ED7AC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Naslov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4D6A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4574FE6F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9E223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52D3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58159EE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1C58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Matična št.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3F11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42950A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EEF8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Davčna št.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89498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3037B5B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8E54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TRR z navedbo bank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1766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4B8ECB3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40493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Zakoniti zastopniki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0715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AB153B1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5D5D8E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Pristojni davčni urad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AD1D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E6B9BA8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46952" w14:textId="44AB4510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Vrsta</w:t>
            </w:r>
            <w:r w:rsidR="00724F70">
              <w:rPr>
                <w:sz w:val="24"/>
                <w:szCs w:val="24"/>
                <w:lang w:val="sl-SI"/>
              </w:rPr>
              <w:t xml:space="preserve"> </w:t>
            </w:r>
            <w:r w:rsidRPr="00E022B1">
              <w:rPr>
                <w:sz w:val="24"/>
                <w:szCs w:val="24"/>
                <w:lang w:val="sl-SI"/>
              </w:rPr>
              <w:t>dobave (predmet, količina)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9353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6A77CA5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F4E9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Vrednost del/dobave v EUR brez DDV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74A3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492D2EBC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59D2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% skupne ponudbene vrednosti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AF1D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712D97D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6BA6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Rok izvedbe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A3F5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7D280B9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Pod kazensko in materialno odgovornostjo izjavljamo, da bomo v primeru izbire ponudnika sodelovali pri izvedbi predmeta javnega naročila v obsegu, navedenem v ponudbi.</w:t>
      </w:r>
    </w:p>
    <w:p w14:paraId="0452A2D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[  ] DA zahtevamo izvedbo neposrednih plačil.     [  ] NE zahtevamo izvedbe neposrednih plačil.</w:t>
      </w:r>
    </w:p>
    <w:p w14:paraId="65B56151" w14:textId="77777777" w:rsidR="009F1573" w:rsidRDefault="009F1573">
      <w:pPr>
        <w:rPr>
          <w:b/>
          <w:sz w:val="24"/>
          <w:szCs w:val="24"/>
          <w:lang w:val="sl-SI"/>
        </w:rPr>
      </w:pPr>
    </w:p>
    <w:p w14:paraId="0D52DDE0" w14:textId="16E18B9A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Podizvajalec: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3F169A24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12420A8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7001B21C" w14:textId="2CC47481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  <w:r w:rsidRPr="00E022B1">
        <w:rPr>
          <w:sz w:val="24"/>
          <w:szCs w:val="24"/>
          <w:lang w:val="sl-SI"/>
        </w:rPr>
        <w:br w:type="page"/>
      </w:r>
    </w:p>
    <w:p w14:paraId="76B54A66" w14:textId="77777777" w:rsidR="009F1573" w:rsidRDefault="009F1573">
      <w:pPr>
        <w:pStyle w:val="Naslov1"/>
        <w:jc w:val="center"/>
        <w:rPr>
          <w:sz w:val="24"/>
          <w:szCs w:val="24"/>
          <w:lang w:val="sl-SI"/>
        </w:rPr>
      </w:pPr>
    </w:p>
    <w:p w14:paraId="18B81096" w14:textId="58D30A60" w:rsidR="00885ACB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 xml:space="preserve">Obrazec </w:t>
      </w:r>
      <w:r w:rsidR="009D180E">
        <w:rPr>
          <w:sz w:val="24"/>
          <w:szCs w:val="24"/>
          <w:lang w:val="sl-SI"/>
        </w:rPr>
        <w:t>3</w:t>
      </w:r>
      <w:r w:rsidRPr="00E022B1">
        <w:rPr>
          <w:sz w:val="24"/>
          <w:szCs w:val="24"/>
          <w:lang w:val="sl-SI"/>
        </w:rPr>
        <w:t>: TEHNIČNE SPECIFIKACIJE</w:t>
      </w:r>
    </w:p>
    <w:p w14:paraId="78BA6B7F" w14:textId="77777777" w:rsidR="001F55D3" w:rsidRPr="001F55D3" w:rsidRDefault="001F55D3" w:rsidP="001F55D3">
      <w:pPr>
        <w:rPr>
          <w:lang w:val="sl-SI"/>
        </w:rPr>
      </w:pPr>
    </w:p>
    <w:p w14:paraId="6860FFD7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Pr="00E022B1">
        <w:rPr>
          <w:sz w:val="24"/>
          <w:szCs w:val="24"/>
          <w:lang w:val="sl-SI"/>
        </w:rPr>
        <w:t>Nakup enega (1) osebnega službenega vozila za družbo Kraški vodovod Sežana d.o.o.</w:t>
      </w:r>
    </w:p>
    <w:p w14:paraId="6C43C188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Pr="00E022B1">
        <w:rPr>
          <w:sz w:val="24"/>
          <w:szCs w:val="24"/>
          <w:lang w:val="sl-SI"/>
        </w:rPr>
        <w:t>414-3/2026</w:t>
      </w:r>
    </w:p>
    <w:p w14:paraId="7E6463DB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3EC56FFD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7C6A9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Naziv gospodarskega subjekta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D363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69E459E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60392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Naslov gospodarskega subjekta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3B68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0E17972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Povsod, kjer je sklicevanje na določene specifikacije, tipe ali znamke, velja »ali enakovredno«. Ponudnik izpolni stolpec »Podatki ponudnika« oziroma označi DA/NE. Zahteve v tem obrazcu so usklajene s poglavjem »Tehnične zahteve in navodila« razpisne dokumentacije.</w:t>
      </w:r>
    </w:p>
    <w:p w14:paraId="04FCC2FD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TEHNIČNI OPIS VOZILA – osebno službeno vozilo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041"/>
        <w:gridCol w:w="5669"/>
        <w:gridCol w:w="1474"/>
      </w:tblGrid>
      <w:tr w:rsidR="00885ACB" w:rsidRPr="00E022B1" w14:paraId="3533609D" w14:textId="77777777">
        <w:trPr>
          <w:jc w:val="center"/>
        </w:trPr>
        <w:tc>
          <w:tcPr>
            <w:tcW w:w="879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AAF07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proofErr w:type="spellStart"/>
            <w:r w:rsidRPr="00E022B1">
              <w:rPr>
                <w:b/>
                <w:sz w:val="24"/>
                <w:szCs w:val="24"/>
                <w:lang w:val="sl-SI"/>
              </w:rPr>
              <w:t>Zap</w:t>
            </w:r>
            <w:proofErr w:type="spellEnd"/>
            <w:r w:rsidRPr="00E022B1">
              <w:rPr>
                <w:b/>
                <w:sz w:val="24"/>
                <w:szCs w:val="24"/>
                <w:lang w:val="sl-SI"/>
              </w:rPr>
              <w:t>. št.</w:t>
            </w:r>
          </w:p>
        </w:tc>
        <w:tc>
          <w:tcPr>
            <w:tcW w:w="204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98586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Opis</w:t>
            </w:r>
          </w:p>
        </w:tc>
        <w:tc>
          <w:tcPr>
            <w:tcW w:w="5669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2153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Zahteve naročnika</w:t>
            </w:r>
          </w:p>
        </w:tc>
        <w:tc>
          <w:tcPr>
            <w:tcW w:w="147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F371C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Podatki ponudnika</w:t>
            </w:r>
          </w:p>
        </w:tc>
      </w:tr>
      <w:tr w:rsidR="00885ACB" w:rsidRPr="00E022B1" w14:paraId="409FEAB1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1EB5C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F1F7D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Predmet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AF2F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osebno službeno vozilo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8A7CA" w14:textId="77777777" w:rsidR="003D47BC" w:rsidRPr="00E022B1" w:rsidRDefault="003D47B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6F6F1FAC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9EB30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1.1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0858E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Vrsta vozila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4876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M1 – osebno vozilo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8D9B1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7B3F947B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4463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1.2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6DA44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Vrsta goriva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02935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bencin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9D38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1A78A360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4FD38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1.3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32DFF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Moč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89BFB" w14:textId="222BC5AD" w:rsidR="003D47BC" w:rsidRPr="00E022B1" w:rsidRDefault="005C0744">
            <w:pPr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85</w:t>
            </w:r>
            <w:r w:rsidR="00E45365" w:rsidRPr="00E022B1">
              <w:rPr>
                <w:sz w:val="24"/>
                <w:szCs w:val="24"/>
                <w:lang w:val="sl-SI"/>
              </w:rPr>
              <w:t>Kw</w:t>
            </w:r>
            <w:r w:rsidR="00E45365">
              <w:rPr>
                <w:sz w:val="24"/>
                <w:szCs w:val="24"/>
                <w:lang w:val="sl-SI"/>
              </w:rPr>
              <w:t xml:space="preserve"> ali več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4A7E7" w14:textId="13BD38EE" w:rsidR="003D47BC" w:rsidRPr="00E022B1" w:rsidRDefault="00485C4A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>
              <w:rPr>
                <w:sz w:val="24"/>
                <w:szCs w:val="24"/>
                <w:lang w:val="sl-SI"/>
              </w:rPr>
              <w:t xml:space="preserve">  ____ kW</w:t>
            </w:r>
          </w:p>
        </w:tc>
      </w:tr>
      <w:tr w:rsidR="00885ACB" w:rsidRPr="00E022B1" w14:paraId="4D8477EA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A19D7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1.4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E2D8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Oblika karoserije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5D835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SUV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4316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62C7CDBD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85FEA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1.5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45486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Število sedežev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B5B37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5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73237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7697F0AD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E0FC5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1.6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BD5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Dolžina vozila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FF5CB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od 3.900 mm do 4.400 mm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54D41" w14:textId="3CD7DF7B" w:rsidR="003D47BC" w:rsidRPr="00E022B1" w:rsidRDefault="00485C4A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>
              <w:rPr>
                <w:sz w:val="24"/>
                <w:szCs w:val="24"/>
                <w:lang w:val="sl-SI"/>
              </w:rPr>
              <w:t xml:space="preserve">   ____ mm</w:t>
            </w:r>
          </w:p>
        </w:tc>
      </w:tr>
      <w:tr w:rsidR="00885ACB" w:rsidRPr="00E022B1" w14:paraId="10D9EB40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18EA7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1.7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A86EB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Oddaljenost od tal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6AEBA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najmanj 160 mm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E8BD" w14:textId="12474ABA" w:rsidR="003D47BC" w:rsidRPr="00E022B1" w:rsidRDefault="00485C4A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>
              <w:rPr>
                <w:sz w:val="24"/>
                <w:szCs w:val="24"/>
                <w:lang w:val="sl-SI"/>
              </w:rPr>
              <w:t xml:space="preserve">   ____ mm</w:t>
            </w:r>
          </w:p>
        </w:tc>
      </w:tr>
      <w:tr w:rsidR="00885ACB" w:rsidRPr="00E022B1" w14:paraId="6C83D2B4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28C54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1.8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E3B1F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Menjalnik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EEE7A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avtomatski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F8C78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19930306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CC2BE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1.9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7C346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Barva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B1C82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navadna bela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19D64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7F1C75D8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FCA0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1.10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6AAC4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Oprema in zunanjost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1DF79" w14:textId="5C5DE7EE" w:rsidR="003D47BC" w:rsidRPr="00E022B1" w:rsidRDefault="00583CAC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 xml:space="preserve">Elektromehanski </w:t>
            </w:r>
            <w:proofErr w:type="spellStart"/>
            <w:r w:rsidRPr="00E022B1">
              <w:rPr>
                <w:sz w:val="24"/>
                <w:szCs w:val="24"/>
                <w:lang w:val="sl-SI"/>
              </w:rPr>
              <w:t>servo</w:t>
            </w:r>
            <w:proofErr w:type="spellEnd"/>
            <w:r w:rsidRPr="00E022B1">
              <w:rPr>
                <w:sz w:val="24"/>
                <w:szCs w:val="24"/>
                <w:lang w:val="sl-SI"/>
              </w:rPr>
              <w:t xml:space="preserve"> volan, s hitrostno prilagodljivim uravnavanjem; priprava za prostoročno telefoniranje; brisalci s senzorjem za dež; zimski paket – ogrevanje volana in sprednjih sedežev; kamera za vzvratno vožnjo; ogrevani in poklopni zunanji ogledali; elektronska parkirna zavora; električni pomik prednjih in zadnjih </w:t>
            </w:r>
            <w:r w:rsidRPr="00E022B1">
              <w:rPr>
                <w:sz w:val="24"/>
                <w:szCs w:val="24"/>
                <w:lang w:val="sl-SI"/>
              </w:rPr>
              <w:lastRenderedPageBreak/>
              <w:t xml:space="preserve">stekel; digitalni radijski sprejemnik DAB+; LED žarometi; avtomatska klima; </w:t>
            </w:r>
            <w:proofErr w:type="spellStart"/>
            <w:r w:rsidRPr="00E022B1">
              <w:rPr>
                <w:sz w:val="24"/>
                <w:szCs w:val="24"/>
                <w:lang w:val="sl-SI"/>
              </w:rPr>
              <w:t>tempomat</w:t>
            </w:r>
            <w:proofErr w:type="spellEnd"/>
            <w:r w:rsidRPr="00E022B1">
              <w:rPr>
                <w:sz w:val="24"/>
                <w:szCs w:val="24"/>
                <w:lang w:val="sl-SI"/>
              </w:rPr>
              <w:t xml:space="preserve"> – radarski; ALU platišča 16 col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6D643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lastRenderedPageBreak/>
              <w:t>DA / NE</w:t>
            </w:r>
          </w:p>
        </w:tc>
      </w:tr>
      <w:tr w:rsidR="00885ACB" w:rsidRPr="00E022B1" w14:paraId="1AA49F48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68FC0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1.11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57032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Druga zahtevana oprema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E17E4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asistenca za opozarjanje vozila v mrtvem kotu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744B1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715849AC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32359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1.12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007E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Predpriprava vozila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FE905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homologacija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B396A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4F08FFC4" w14:textId="77777777">
        <w:trPr>
          <w:jc w:val="center"/>
        </w:trPr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64DC3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1.13</w:t>
            </w:r>
          </w:p>
        </w:tc>
        <w:tc>
          <w:tcPr>
            <w:tcW w:w="204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1D270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Dostava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2C6B0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sedež naročnika: Bazoviška cesta 6, 6210 Sežana oziroma druga lokacija po dogovoru z naročnikom</w:t>
            </w:r>
          </w:p>
        </w:tc>
        <w:tc>
          <w:tcPr>
            <w:tcW w:w="147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D2A06" w14:textId="77777777" w:rsidR="003D47BC" w:rsidRPr="00E022B1" w:rsidRDefault="00583CAC">
            <w:pPr>
              <w:spacing w:after="0" w:line="240" w:lineRule="auto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</w:tbl>
    <w:p w14:paraId="756632C7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Obvezne priloge k ponudbi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3400"/>
        <w:gridCol w:w="3400"/>
        <w:gridCol w:w="3400"/>
      </w:tblGrid>
      <w:tr w:rsidR="00885ACB" w:rsidRPr="00E022B1" w14:paraId="3AB811DA" w14:textId="77777777">
        <w:trPr>
          <w:jc w:val="center"/>
        </w:trPr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6E71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B4ADF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Dokumentacija</w:t>
            </w:r>
          </w:p>
        </w:tc>
        <w:tc>
          <w:tcPr>
            <w:tcW w:w="340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422C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Priloženo</w:t>
            </w:r>
          </w:p>
        </w:tc>
      </w:tr>
      <w:tr w:rsidR="00885ACB" w:rsidRPr="00E022B1" w14:paraId="3B55E7E1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1A9F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1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162E8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Tehnični list/prospekt proizvajalca za ponujeno vozilo in opremo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C4EC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10B79B74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D6B3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2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6297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Dokazilo oziroma opis, iz katerega izhaja izpolnjevanje zahtevanih tehničnih specifikacij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0AA7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  <w:tr w:rsidR="00885ACB" w:rsidRPr="00E022B1" w14:paraId="066E1B22" w14:textId="77777777">
        <w:trPr>
          <w:jc w:val="center"/>
        </w:trPr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361E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3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057B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Podatki o garanciji, podaljšanem jamstvu in kilometrski omejitvi</w:t>
            </w:r>
          </w:p>
        </w:tc>
        <w:tc>
          <w:tcPr>
            <w:tcW w:w="34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24F0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DA / NE</w:t>
            </w:r>
          </w:p>
        </w:tc>
      </w:tr>
    </w:tbl>
    <w:p w14:paraId="49139030" w14:textId="77777777" w:rsidR="00885ACB" w:rsidRDefault="00885ACB">
      <w:pPr>
        <w:rPr>
          <w:sz w:val="24"/>
          <w:szCs w:val="24"/>
          <w:lang w:val="sl-SI"/>
        </w:rPr>
      </w:pPr>
    </w:p>
    <w:p w14:paraId="55EC1516" w14:textId="27CDD3B4" w:rsidR="00E45365" w:rsidRDefault="007F6BAE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ROK DOBAVE  _______________________________DNI OD PODPISA POGODBE.</w:t>
      </w:r>
    </w:p>
    <w:p w14:paraId="26F71AF0" w14:textId="30C9710E" w:rsidR="00917C0F" w:rsidRDefault="00FB1738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Ponujeno vozilo mora ustrezati in izpolnjevati vse tehnične zahteve, v nasprotnem primeru se ponudba šteje kot nedopustna.</w:t>
      </w:r>
    </w:p>
    <w:p w14:paraId="45E96292" w14:textId="77777777" w:rsidR="00E45365" w:rsidRPr="00E022B1" w:rsidRDefault="00E45365">
      <w:pPr>
        <w:rPr>
          <w:sz w:val="24"/>
          <w:szCs w:val="24"/>
          <w:lang w:val="sl-SI"/>
        </w:rPr>
      </w:pPr>
    </w:p>
    <w:p w14:paraId="0E8F5B0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Ponudnik: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CA4E4DB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CEC64F3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3E98B61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194DE8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572AD104" w14:textId="77777777" w:rsidR="00885ACB" w:rsidRPr="00E022B1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lastRenderedPageBreak/>
        <w:t>Izjava 3: IZJAVA O UDELEŽBI FIZIČNIH IN PRAVNIH OSEB V LASTNIŠTVU PONUDNIKA/PODIZVAJALCA</w:t>
      </w:r>
    </w:p>
    <w:p w14:paraId="2FDA1D70" w14:textId="77777777" w:rsidR="009B4013" w:rsidRDefault="009B4013" w:rsidP="00842041">
      <w:pPr>
        <w:rPr>
          <w:b/>
          <w:sz w:val="24"/>
          <w:szCs w:val="24"/>
          <w:lang w:val="sl-SI"/>
        </w:rPr>
      </w:pPr>
    </w:p>
    <w:p w14:paraId="3AB7DAE1" w14:textId="697E5D9C" w:rsidR="00842041" w:rsidRPr="00E022B1" w:rsidRDefault="00F61AAD" w:rsidP="00842041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842041" w:rsidRPr="00E022B1">
        <w:rPr>
          <w:sz w:val="24"/>
          <w:szCs w:val="24"/>
          <w:lang w:val="sl-SI"/>
        </w:rPr>
        <w:t>Nakup osebnega službenega vozila za Javno podjetje Kraški vodovod Sežana d.o.o.</w:t>
      </w:r>
    </w:p>
    <w:p w14:paraId="6A2E8C75" w14:textId="4AC6556C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842041" w:rsidRPr="00E022B1">
        <w:rPr>
          <w:sz w:val="24"/>
          <w:szCs w:val="24"/>
          <w:lang w:val="sl-SI"/>
        </w:rPr>
        <w:t>414-3/2026</w:t>
      </w:r>
    </w:p>
    <w:p w14:paraId="16CF62B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2D09A8EB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Zaradi namena iz šestega odstavka 14. člena Zakona o integriteti in preprečevanju korupcije podajamo izjavo o udeležbi fizičnih in pravnih oseb v lastništvu ponudnika/podizvajalca.</w:t>
      </w:r>
    </w:p>
    <w:p w14:paraId="66A214F0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Podatki o ponudniku/podizvajalcu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5100"/>
        <w:gridCol w:w="5100"/>
      </w:tblGrid>
      <w:tr w:rsidR="00885ACB" w:rsidRPr="00E022B1" w14:paraId="0E8E0E1A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A25A8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Naziv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3A28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F9295CB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FA9BF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Sedež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00E55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56A7D26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94817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F6ECE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2A45B6F4" w14:textId="77777777">
        <w:trPr>
          <w:jc w:val="center"/>
        </w:trPr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FEA0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sz w:val="24"/>
                <w:szCs w:val="24"/>
                <w:lang w:val="sl-SI"/>
              </w:rPr>
              <w:t>ID za DDV ali davčna številka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101FA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4F886E08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Udeležba fizičnih in pravnih oseb v lastništvu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885ACB" w:rsidRPr="00E022B1" w14:paraId="6C9460E6" w14:textId="77777777">
        <w:trPr>
          <w:jc w:val="center"/>
        </w:trPr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1F602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7810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Ime in priimek / naziv pravne osebe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E666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Naslov prebivališča / sedež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C3EDD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Delež lastništva</w:t>
            </w:r>
          </w:p>
        </w:tc>
      </w:tr>
      <w:tr w:rsidR="00885ACB" w:rsidRPr="00E022B1" w14:paraId="7D700ADB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655B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3E2A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A8325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60D1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6AD92E9F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03D76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2835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4EE7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DAAAB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8DE7510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Podatki o tihih družbenikih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885ACB" w:rsidRPr="00E022B1" w14:paraId="12AEFB8F" w14:textId="77777777">
        <w:trPr>
          <w:jc w:val="center"/>
        </w:trPr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D9E7B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5D35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Ime in priimek / naziv pravne osebe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87D01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Naslov prebivališča / sedež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05A2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Delež lastništva</w:t>
            </w:r>
          </w:p>
        </w:tc>
      </w:tr>
      <w:tr w:rsidR="00885ACB" w:rsidRPr="00E022B1" w14:paraId="35B0AF47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566A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0F0DD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504FC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D01F4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1E5E67AC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3017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B3135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B79F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3166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26BC028F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Povezane družbe</w:t>
      </w:r>
    </w:p>
    <w:tbl>
      <w:tblPr>
        <w:tblW w:w="0" w:type="auto"/>
        <w:jc w:val="center"/>
        <w:tblBorders>
          <w:top w:val="single" w:sz="4" w:space="0" w:color="9E9E9E"/>
          <w:left w:val="single" w:sz="4" w:space="0" w:color="9E9E9E"/>
          <w:bottom w:val="single" w:sz="4" w:space="0" w:color="9E9E9E"/>
          <w:right w:val="single" w:sz="4" w:space="0" w:color="9E9E9E"/>
          <w:insideH w:val="single" w:sz="4" w:space="0" w:color="9E9E9E"/>
          <w:insideV w:val="single" w:sz="4" w:space="0" w:color="9E9E9E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885ACB" w:rsidRPr="00E022B1" w14:paraId="0070D0CC" w14:textId="77777777">
        <w:trPr>
          <w:jc w:val="center"/>
        </w:trPr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AEFF5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452D6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Naziv povezane družbe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AA480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Naslov povezane družbe</w:t>
            </w:r>
          </w:p>
        </w:tc>
        <w:tc>
          <w:tcPr>
            <w:tcW w:w="2550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5844A" w14:textId="77777777" w:rsidR="00885ACB" w:rsidRPr="00E022B1" w:rsidRDefault="00F61AAD">
            <w:pPr>
              <w:spacing w:after="0"/>
              <w:rPr>
                <w:sz w:val="24"/>
                <w:szCs w:val="24"/>
                <w:lang w:val="sl-SI"/>
              </w:rPr>
            </w:pPr>
            <w:r w:rsidRPr="00E022B1">
              <w:rPr>
                <w:b/>
                <w:sz w:val="24"/>
                <w:szCs w:val="24"/>
                <w:lang w:val="sl-SI"/>
              </w:rPr>
              <w:t>Vrsta povezave / delež lastništva</w:t>
            </w:r>
          </w:p>
        </w:tc>
      </w:tr>
      <w:tr w:rsidR="00885ACB" w:rsidRPr="00E022B1" w14:paraId="7E1A110A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6C14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1B03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1F0C7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ED5BA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  <w:tr w:rsidR="00885ACB" w:rsidRPr="00E022B1" w14:paraId="0E0C3AF0" w14:textId="77777777">
        <w:trPr>
          <w:jc w:val="center"/>
        </w:trPr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0F09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99289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783E3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  <w:tc>
          <w:tcPr>
            <w:tcW w:w="25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B6771" w14:textId="77777777" w:rsidR="00885ACB" w:rsidRPr="00E022B1" w:rsidRDefault="00885ACB">
            <w:pPr>
              <w:spacing w:after="0"/>
              <w:rPr>
                <w:sz w:val="24"/>
                <w:szCs w:val="24"/>
                <w:lang w:val="sl-SI"/>
              </w:rPr>
            </w:pPr>
          </w:p>
        </w:tc>
      </w:tr>
    </w:tbl>
    <w:p w14:paraId="063DB759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lastRenderedPageBreak/>
        <w:t>Izjavljamo, da v lastništvu ponudnika/podizvajalca ______________________________ ni tihih družbenikov.</w:t>
      </w:r>
    </w:p>
    <w:p w14:paraId="08AF809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Izjavljamo, da s ponudnikom/podizvajalcem ______________________________ ni povezanih družb, za katere se glede na določbe zakona šteje, da so povezane.</w:t>
      </w:r>
    </w:p>
    <w:p w14:paraId="4FE5D21D" w14:textId="77777777" w:rsidR="00885ACB" w:rsidRPr="00E022B1" w:rsidRDefault="00885ACB">
      <w:pPr>
        <w:rPr>
          <w:sz w:val="24"/>
          <w:szCs w:val="24"/>
          <w:lang w:val="sl-SI"/>
        </w:rPr>
      </w:pPr>
    </w:p>
    <w:p w14:paraId="3EBA7C8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Zakoniti zastopnik: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348004B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C3FE808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AB549E1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7E027D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br w:type="page"/>
      </w:r>
    </w:p>
    <w:p w14:paraId="7064A039" w14:textId="77777777" w:rsidR="00885ACB" w:rsidRDefault="00F61AAD">
      <w:pPr>
        <w:pStyle w:val="Naslov1"/>
        <w:jc w:val="center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lastRenderedPageBreak/>
        <w:t>POOBLASTILA ZA PREVERJANJE</w:t>
      </w:r>
    </w:p>
    <w:p w14:paraId="5F6395B5" w14:textId="05E6BEC9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JAVNO NAROČILO: </w:t>
      </w:r>
      <w:r w:rsidR="00FB772B" w:rsidRPr="00E022B1">
        <w:rPr>
          <w:sz w:val="24"/>
          <w:szCs w:val="24"/>
          <w:lang w:val="sl-SI"/>
        </w:rPr>
        <w:t>Nakup osebnega službenega vozila za Javno podjetje Kraški vodovod Sežana d.o.o.</w:t>
      </w:r>
      <w:r w:rsidRPr="00E022B1">
        <w:rPr>
          <w:sz w:val="24"/>
          <w:szCs w:val="24"/>
          <w:lang w:val="sl-SI"/>
        </w:rPr>
        <w:t>.</w:t>
      </w:r>
    </w:p>
    <w:p w14:paraId="0A7319FF" w14:textId="58105C05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Številka postopka: </w:t>
      </w:r>
      <w:r w:rsidR="00FB772B" w:rsidRPr="00E022B1">
        <w:rPr>
          <w:sz w:val="24"/>
          <w:szCs w:val="24"/>
          <w:lang w:val="sl-SI"/>
        </w:rPr>
        <w:t>414-3/2026</w:t>
      </w:r>
    </w:p>
    <w:p w14:paraId="7CB90BE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 xml:space="preserve">Naročnik: </w:t>
      </w:r>
      <w:r w:rsidRPr="00E022B1">
        <w:rPr>
          <w:sz w:val="24"/>
          <w:szCs w:val="24"/>
          <w:lang w:val="sl-SI"/>
        </w:rPr>
        <w:t>KRAŠKI VODOVOD SEŽANA d.o.o., Bazoviška cesta 6, 6210 Sežana</w:t>
      </w:r>
    </w:p>
    <w:p w14:paraId="620B5717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Pooblastilo za pridobitev potrdila iz kazenske evidence – za pravne osebe</w:t>
      </w:r>
    </w:p>
    <w:p w14:paraId="6818FF05" w14:textId="7C4C1A5D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Pooblastitelj ____________________</w:t>
      </w:r>
      <w:r w:rsidR="00FB772B" w:rsidRPr="00E022B1">
        <w:rPr>
          <w:sz w:val="24"/>
          <w:szCs w:val="24"/>
          <w:lang w:val="sl-SI"/>
        </w:rPr>
        <w:t>__________________________________</w:t>
      </w:r>
      <w:r w:rsidRPr="00E022B1">
        <w:rPr>
          <w:sz w:val="24"/>
          <w:szCs w:val="24"/>
          <w:lang w:val="sl-SI"/>
        </w:rPr>
        <w:t>__________ pooblašča naročnika KRAŠKI VODOVOD SEŽANA d.o.o., Bazoviška cesta 6, 6210 Sežana, da za potrebe preverjanja izpolnjevanja pogojev v postopku javnega naročila pridobi ustrezna potrdila iz uradnih evidenc.</w:t>
      </w:r>
    </w:p>
    <w:p w14:paraId="21FC51B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Firma: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7D7865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Sedež: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24A700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Številka vpisa v sodni register: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0CB9B3D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Matična številka: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B35D28B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ADAED3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 zakonitega zastopnika: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6BCC600D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A8DCEBB" w14:textId="77777777" w:rsidR="00885ACB" w:rsidRPr="00E022B1" w:rsidRDefault="00F61AAD">
      <w:pPr>
        <w:pStyle w:val="Naslov2"/>
        <w:rPr>
          <w:sz w:val="24"/>
          <w:szCs w:val="24"/>
          <w:lang w:val="sl-SI"/>
        </w:rPr>
      </w:pPr>
      <w:r w:rsidRPr="00E022B1">
        <w:rPr>
          <w:sz w:val="24"/>
          <w:szCs w:val="24"/>
          <w:lang w:val="sl-SI"/>
        </w:rPr>
        <w:t>Pooblastilo za pridobitev potrdila iz kazenske evidence – za fizične osebe</w:t>
      </w:r>
    </w:p>
    <w:p w14:paraId="4D40A71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Ime in priimek: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456D7F3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Naslov stalnega/začasnega bivališča: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2A760C4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Datum in kraj rojstva: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7A3810B9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Občina rojstva: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53E67B06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Država rojstva: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C0A6BB9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EMŠO: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46D36A2E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Državljanstvo: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379D359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Prejšnje osebno ime: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251E85C7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Funkcija pri ponudniku: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1EFEF08C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Kraj in datum: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p w14:paraId="355EE8C0" w14:textId="77777777" w:rsidR="00885ACB" w:rsidRPr="00E022B1" w:rsidRDefault="00F61AAD">
      <w:pPr>
        <w:rPr>
          <w:sz w:val="24"/>
          <w:szCs w:val="24"/>
          <w:lang w:val="sl-SI"/>
        </w:rPr>
      </w:pPr>
      <w:r w:rsidRPr="00E022B1">
        <w:rPr>
          <w:b/>
          <w:sz w:val="24"/>
          <w:szCs w:val="24"/>
          <w:lang w:val="sl-SI"/>
        </w:rPr>
        <w:t>Podpis pooblastitelja:</w:t>
      </w:r>
      <w:r w:rsidRPr="00E022B1">
        <w:rPr>
          <w:sz w:val="24"/>
          <w:szCs w:val="24"/>
          <w:lang w:val="sl-SI"/>
        </w:rPr>
        <w:t xml:space="preserve"> _____________________________________________</w:t>
      </w:r>
    </w:p>
    <w:sectPr w:rsidR="00885ACB" w:rsidRPr="00E022B1" w:rsidSect="00034616">
      <w:headerReference w:type="default" r:id="rId8"/>
      <w:footerReference w:type="default" r:id="rId9"/>
      <w:pgSz w:w="12240" w:h="15840"/>
      <w:pgMar w:top="964" w:right="907" w:bottom="964" w:left="907" w:header="11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42EA2" w14:textId="77777777" w:rsidR="000B22BA" w:rsidRDefault="000B22BA">
      <w:pPr>
        <w:spacing w:after="0" w:line="240" w:lineRule="auto"/>
      </w:pPr>
      <w:r>
        <w:separator/>
      </w:r>
    </w:p>
  </w:endnote>
  <w:endnote w:type="continuationSeparator" w:id="0">
    <w:p w14:paraId="7C6B0C9A" w14:textId="77777777" w:rsidR="000B22BA" w:rsidRDefault="000B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40F8" w14:textId="77777777" w:rsidR="00885ACB" w:rsidRDefault="00F61AAD">
    <w:pPr>
      <w:pStyle w:val="Noga"/>
      <w:jc w:val="center"/>
    </w:pPr>
    <w:proofErr w:type="spellStart"/>
    <w:r>
      <w:t>Kraški</w:t>
    </w:r>
    <w:proofErr w:type="spellEnd"/>
    <w:r>
      <w:t xml:space="preserve"> </w:t>
    </w:r>
    <w:proofErr w:type="spellStart"/>
    <w:r>
      <w:t>vodovod</w:t>
    </w:r>
    <w:proofErr w:type="spellEnd"/>
    <w:r>
      <w:t xml:space="preserve"> Sežana d.o.o. – </w:t>
    </w:r>
    <w:proofErr w:type="spellStart"/>
    <w:r>
      <w:t>obrazci</w:t>
    </w:r>
    <w:proofErr w:type="spellEnd"/>
    <w:r>
      <w:t xml:space="preserve"> za </w:t>
    </w:r>
    <w:proofErr w:type="spellStart"/>
    <w:r>
      <w:t>sestavo</w:t>
    </w:r>
    <w:proofErr w:type="spellEnd"/>
    <w:r>
      <w:t xml:space="preserve"> </w:t>
    </w:r>
    <w:proofErr w:type="spellStart"/>
    <w:r>
      <w:t>ponudbe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2AA76" w14:textId="77777777" w:rsidR="000B22BA" w:rsidRDefault="000B22BA">
      <w:pPr>
        <w:spacing w:after="0" w:line="240" w:lineRule="auto"/>
      </w:pPr>
      <w:r>
        <w:separator/>
      </w:r>
    </w:p>
  </w:footnote>
  <w:footnote w:type="continuationSeparator" w:id="0">
    <w:p w14:paraId="2A4F3F75" w14:textId="77777777" w:rsidR="000B22BA" w:rsidRDefault="000B2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ADA0C" w14:textId="77777777" w:rsidR="00885ACB" w:rsidRDefault="00F61AAD">
    <w:pPr>
      <w:pStyle w:val="Glava"/>
      <w:jc w:val="center"/>
    </w:pPr>
    <w:r>
      <w:rPr>
        <w:noProof/>
      </w:rPr>
      <w:drawing>
        <wp:inline distT="0" distB="0" distL="0" distR="0" wp14:anchorId="79F82D5E" wp14:editId="40F1671C">
          <wp:extent cx="6192000" cy="63939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vs_glava_forms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92000" cy="6393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656798">
    <w:abstractNumId w:val="8"/>
  </w:num>
  <w:num w:numId="2" w16cid:durableId="202061629">
    <w:abstractNumId w:val="6"/>
  </w:num>
  <w:num w:numId="3" w16cid:durableId="257715883">
    <w:abstractNumId w:val="5"/>
  </w:num>
  <w:num w:numId="4" w16cid:durableId="2010861432">
    <w:abstractNumId w:val="4"/>
  </w:num>
  <w:num w:numId="5" w16cid:durableId="1915387046">
    <w:abstractNumId w:val="7"/>
  </w:num>
  <w:num w:numId="6" w16cid:durableId="2112702760">
    <w:abstractNumId w:val="3"/>
  </w:num>
  <w:num w:numId="7" w16cid:durableId="1789160399">
    <w:abstractNumId w:val="2"/>
  </w:num>
  <w:num w:numId="8" w16cid:durableId="852767549">
    <w:abstractNumId w:val="1"/>
  </w:num>
  <w:num w:numId="9" w16cid:durableId="109767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22BA"/>
    <w:rsid w:val="0015074B"/>
    <w:rsid w:val="001F55D3"/>
    <w:rsid w:val="002754BD"/>
    <w:rsid w:val="0029639D"/>
    <w:rsid w:val="002B22AD"/>
    <w:rsid w:val="00326F90"/>
    <w:rsid w:val="003842D7"/>
    <w:rsid w:val="003D47BC"/>
    <w:rsid w:val="003E0FBC"/>
    <w:rsid w:val="00485C4A"/>
    <w:rsid w:val="004C4364"/>
    <w:rsid w:val="00520FBC"/>
    <w:rsid w:val="005329AD"/>
    <w:rsid w:val="005475A4"/>
    <w:rsid w:val="00583CAC"/>
    <w:rsid w:val="005C0744"/>
    <w:rsid w:val="005D3098"/>
    <w:rsid w:val="005E1C1D"/>
    <w:rsid w:val="005E7394"/>
    <w:rsid w:val="005F3988"/>
    <w:rsid w:val="0063689F"/>
    <w:rsid w:val="0068660E"/>
    <w:rsid w:val="006F6907"/>
    <w:rsid w:val="00724F70"/>
    <w:rsid w:val="007F6BAE"/>
    <w:rsid w:val="008008D1"/>
    <w:rsid w:val="00805C52"/>
    <w:rsid w:val="00842041"/>
    <w:rsid w:val="00885ACB"/>
    <w:rsid w:val="008C3EEA"/>
    <w:rsid w:val="008F2918"/>
    <w:rsid w:val="00917C0F"/>
    <w:rsid w:val="009331A3"/>
    <w:rsid w:val="0093650A"/>
    <w:rsid w:val="009B4013"/>
    <w:rsid w:val="009C1EF5"/>
    <w:rsid w:val="009D180E"/>
    <w:rsid w:val="009F1573"/>
    <w:rsid w:val="00A01A4E"/>
    <w:rsid w:val="00A908AE"/>
    <w:rsid w:val="00AA1D8D"/>
    <w:rsid w:val="00B04E55"/>
    <w:rsid w:val="00B47730"/>
    <w:rsid w:val="00B73F40"/>
    <w:rsid w:val="00BA174F"/>
    <w:rsid w:val="00BA2192"/>
    <w:rsid w:val="00BB3AF3"/>
    <w:rsid w:val="00BD5326"/>
    <w:rsid w:val="00BE1634"/>
    <w:rsid w:val="00C9377B"/>
    <w:rsid w:val="00CB0664"/>
    <w:rsid w:val="00E022B1"/>
    <w:rsid w:val="00E45365"/>
    <w:rsid w:val="00EE0DAF"/>
    <w:rsid w:val="00F07BC2"/>
    <w:rsid w:val="00F248D1"/>
    <w:rsid w:val="00F61AAD"/>
    <w:rsid w:val="00FB1738"/>
    <w:rsid w:val="00FB772B"/>
    <w:rsid w:val="00FC693F"/>
    <w:rsid w:val="00FE4C32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DA1E9ADD-8D90-468F-A0C9-4B1A803D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2041"/>
    <w:rPr>
      <w:rFonts w:ascii="Calibri" w:hAnsi="Calibri"/>
      <w:sz w:val="21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4B8D"/>
      <w:sz w:val="32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4B8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5741</TotalTime>
  <Pages>14</Pages>
  <Words>1832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>generated by python-docx</dc:description>
  <cp:lastModifiedBy>Vesna Kavre</cp:lastModifiedBy>
  <cp:revision>37</cp:revision>
  <dcterms:created xsi:type="dcterms:W3CDTF">2026-07-23T08:28:00Z</dcterms:created>
  <dcterms:modified xsi:type="dcterms:W3CDTF">2026-07-30T07:58:00Z</dcterms:modified>
  <cp:category/>
</cp:coreProperties>
</file>